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B71" w:rsidRDefault="00D11752">
      <w:pPr>
        <w:rPr>
          <w:rFonts w:ascii="sans-serif" w:eastAsia="sans-serif" w:hAnsi="sans-serif" w:cs="sans-serif"/>
        </w:rPr>
        <w:sectPr w:rsidR="00B55B71">
          <w:type w:val="continuous"/>
          <w:pgSz w:w="11910" w:h="16840"/>
          <w:pgMar w:top="0" w:right="0" w:bottom="1440" w:left="0" w:header="0" w:footer="720" w:gutter="0"/>
          <w:cols w:space="720"/>
        </w:sectPr>
      </w:pPr>
      <w:r>
        <w:rPr>
          <w:rFonts w:ascii="sans-serif" w:eastAsia="sans-serif" w:hAnsi="sans-serif" w:cs="sans-serif"/>
        </w:rPr>
        <w:t> </w:t>
      </w:r>
    </w:p>
    <w:p w:rsidR="00F57EF0" w:rsidRDefault="00D11752">
      <w:pPr>
        <w:rPr>
          <w:rFonts w:ascii="sans-serif" w:eastAsia="sans-serif" w:hAnsi="sans-serif" w:cs="sans-serif"/>
        </w:rPr>
        <w:sectPr w:rsidR="00F57EF0">
          <w:type w:val="continuous"/>
          <w:pgSz w:w="11910" w:h="16840"/>
          <w:pgMar w:top="0" w:right="0" w:bottom="1440" w:left="0" w:header="0" w:footer="720" w:gutter="0"/>
          <w:cols w:space="720"/>
        </w:sectPr>
      </w:pPr>
      <w:r>
        <w:rPr>
          <w:rFonts w:ascii="sans-serif" w:eastAsia="sans-serif" w:hAnsi="sans-serif" w:cs="sans-serif"/>
        </w:rPr>
        <w:lastRenderedPageBreak/>
        <w:t> </w:t>
      </w:r>
    </w:p>
    <w:p w:rsidR="005A48C5" w:rsidRPr="00DF4A50" w:rsidRDefault="005A48C5">
      <w:pPr>
        <w:widowControl w:val="0"/>
        <w:autoSpaceDE w:val="0"/>
        <w:autoSpaceDN w:val="0"/>
        <w:rPr>
          <w:rFonts w:eastAsia="Cambria"/>
          <w:sz w:val="22"/>
          <w:szCs w:val="22"/>
        </w:rPr>
      </w:pPr>
    </w:p>
    <w:p w:rsidR="00304D47" w:rsidRPr="00DF4A50" w:rsidRDefault="00D11752" w:rsidP="00304D47">
      <w:pPr>
        <w:widowControl w:val="0"/>
        <w:autoSpaceDE w:val="0"/>
        <w:autoSpaceDN w:val="0"/>
        <w:jc w:val="center"/>
        <w:rPr>
          <w:rFonts w:eastAsia="Cambria"/>
          <w:sz w:val="22"/>
          <w:szCs w:val="22"/>
        </w:rPr>
      </w:pPr>
      <w:r w:rsidRPr="00DF4A50">
        <w:rPr>
          <w:noProof/>
          <w:sz w:val="22"/>
          <w:szCs w:val="22"/>
          <w:lang w:val="en-IN" w:eastAsia="en-IN"/>
        </w:rPr>
        <w:drawing>
          <wp:inline distT="0" distB="0" distL="0" distR="0">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309512" name="Picture 1"/>
                    <pic:cNvPicPr>
                      <a:picLocks noChangeAspect="1" noChangeArrowheads="1"/>
                    </pic:cNvPicPr>
                  </pic:nvPicPr>
                  <pic:blipFill>
                    <a:blip r:embed="rId7" cstate="prin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rsidR="00304D47" w:rsidRPr="00DF4A50" w:rsidRDefault="00304D47" w:rsidP="00304D47">
      <w:pPr>
        <w:widowControl w:val="0"/>
        <w:autoSpaceDE w:val="0"/>
        <w:autoSpaceDN w:val="0"/>
        <w:rPr>
          <w:rFonts w:eastAsia="Cambria"/>
          <w:sz w:val="22"/>
          <w:szCs w:val="22"/>
        </w:rPr>
      </w:pPr>
    </w:p>
    <w:p w:rsidR="00304D47" w:rsidRPr="00DF4A50" w:rsidRDefault="00D11752" w:rsidP="00304D47">
      <w:pPr>
        <w:widowControl w:val="0"/>
        <w:autoSpaceDE w:val="0"/>
        <w:autoSpaceDN w:val="0"/>
        <w:rPr>
          <w:rFonts w:eastAsia="Cambria"/>
          <w:sz w:val="22"/>
          <w:szCs w:val="22"/>
        </w:rPr>
      </w:pPr>
      <w:r w:rsidRPr="00DF4A50">
        <w:rPr>
          <w:noProof/>
          <w:sz w:val="22"/>
          <w:szCs w:val="22"/>
          <w:lang w:val="en-IN" w:eastAsia="en-IN"/>
        </w:rPr>
        <w:drawing>
          <wp:anchor distT="0" distB="0" distL="114300" distR="114300" simplePos="0" relativeHeight="251658240" behindDoc="1" locked="0" layoutInCell="1" allowOverlap="1">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257169"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rsidR="00304D47" w:rsidRPr="00DF4A50" w:rsidRDefault="00304D47" w:rsidP="00304D47">
      <w:pPr>
        <w:widowControl w:val="0"/>
        <w:autoSpaceDE w:val="0"/>
        <w:autoSpaceDN w:val="0"/>
        <w:rPr>
          <w:rFonts w:eastAsia="Cambria"/>
          <w:sz w:val="22"/>
          <w:szCs w:val="22"/>
        </w:rPr>
      </w:pPr>
    </w:p>
    <w:p w:rsidR="00304D47" w:rsidRPr="00DF4A50" w:rsidRDefault="00304D47" w:rsidP="00304D47">
      <w:pPr>
        <w:widowControl w:val="0"/>
        <w:autoSpaceDE w:val="0"/>
        <w:autoSpaceDN w:val="0"/>
        <w:rPr>
          <w:rFonts w:eastAsia="Cambria"/>
          <w:sz w:val="22"/>
          <w:szCs w:val="22"/>
        </w:rPr>
      </w:pPr>
    </w:p>
    <w:p w:rsidR="00304D47" w:rsidRPr="00857337" w:rsidRDefault="00D11752" w:rsidP="00304D47">
      <w:pPr>
        <w:autoSpaceDE w:val="0"/>
        <w:autoSpaceDN w:val="0"/>
        <w:adjustRightInd w:val="0"/>
        <w:jc w:val="center"/>
        <w:rPr>
          <w:b/>
          <w:sz w:val="32"/>
          <w:szCs w:val="32"/>
        </w:rPr>
      </w:pPr>
      <w:r w:rsidRPr="00857337">
        <w:rPr>
          <w:b/>
          <w:sz w:val="32"/>
          <w:szCs w:val="32"/>
        </w:rPr>
        <w:t>ODISHA POWER TRANSMISSION CORPORATION LIMITED</w:t>
      </w:r>
    </w:p>
    <w:p w:rsidR="00304D47" w:rsidRPr="00857337" w:rsidRDefault="00D11752" w:rsidP="00304D47">
      <w:pPr>
        <w:autoSpaceDE w:val="0"/>
        <w:autoSpaceDN w:val="0"/>
        <w:adjustRightInd w:val="0"/>
        <w:jc w:val="center"/>
        <w:rPr>
          <w:sz w:val="32"/>
          <w:szCs w:val="32"/>
        </w:rPr>
      </w:pPr>
      <w:r w:rsidRPr="00857337">
        <w:rPr>
          <w:sz w:val="32"/>
          <w:szCs w:val="32"/>
        </w:rPr>
        <w:t>(A Govt. Of Odisha Undertaking)</w:t>
      </w:r>
    </w:p>
    <w:p w:rsidR="00304D47" w:rsidRPr="00857337" w:rsidRDefault="00D11752" w:rsidP="00304D47">
      <w:pPr>
        <w:widowControl w:val="0"/>
        <w:autoSpaceDE w:val="0"/>
        <w:autoSpaceDN w:val="0"/>
        <w:spacing w:before="10"/>
        <w:jc w:val="center"/>
        <w:rPr>
          <w:rFonts w:eastAsia="Cambria"/>
          <w:sz w:val="32"/>
          <w:szCs w:val="32"/>
        </w:rPr>
      </w:pPr>
      <w:r w:rsidRPr="00857337">
        <w:rPr>
          <w:rFonts w:eastAsia="Cambria"/>
          <w:sz w:val="32"/>
          <w:szCs w:val="32"/>
        </w:rPr>
        <w:t xml:space="preserve">Regd. </w:t>
      </w:r>
      <w:proofErr w:type="spellStart"/>
      <w:r w:rsidRPr="00857337">
        <w:rPr>
          <w:rFonts w:eastAsia="Cambria"/>
          <w:sz w:val="32"/>
          <w:szCs w:val="32"/>
        </w:rPr>
        <w:t>Office</w:t>
      </w:r>
      <w:proofErr w:type="gramStart"/>
      <w:r w:rsidRPr="00857337">
        <w:rPr>
          <w:rFonts w:eastAsia="Cambria"/>
          <w:sz w:val="32"/>
          <w:szCs w:val="32"/>
        </w:rPr>
        <w:t>,</w:t>
      </w:r>
      <w:r w:rsidR="00E07E30">
        <w:rPr>
          <w:rFonts w:eastAsia="Cambria"/>
          <w:sz w:val="32"/>
          <w:szCs w:val="32"/>
        </w:rPr>
        <w:t>Tech</w:t>
      </w:r>
      <w:proofErr w:type="spellEnd"/>
      <w:proofErr w:type="gramEnd"/>
      <w:r w:rsidR="00E07E30">
        <w:rPr>
          <w:rFonts w:eastAsia="Cambria"/>
          <w:sz w:val="32"/>
          <w:szCs w:val="32"/>
        </w:rPr>
        <w:t xml:space="preserve"> Tower, </w:t>
      </w:r>
      <w:proofErr w:type="spellStart"/>
      <w:r w:rsidR="00E07E30">
        <w:rPr>
          <w:rFonts w:eastAsia="Cambria"/>
          <w:sz w:val="32"/>
          <w:szCs w:val="32"/>
        </w:rPr>
        <w:t>Janpath</w:t>
      </w:r>
      <w:proofErr w:type="spellEnd"/>
      <w:r w:rsidR="00E07E30">
        <w:rPr>
          <w:rFonts w:eastAsia="Cambria"/>
          <w:sz w:val="32"/>
          <w:szCs w:val="32"/>
        </w:rPr>
        <w:t>, Bhubaneswar -751007</w:t>
      </w:r>
    </w:p>
    <w:p w:rsidR="00304D47" w:rsidRPr="00857337" w:rsidRDefault="00D11752" w:rsidP="00304D47">
      <w:pPr>
        <w:widowControl w:val="0"/>
        <w:autoSpaceDE w:val="0"/>
        <w:autoSpaceDN w:val="0"/>
        <w:spacing w:line="276" w:lineRule="auto"/>
        <w:jc w:val="center"/>
        <w:rPr>
          <w:rFonts w:eastAsia="Calibri"/>
          <w:sz w:val="32"/>
          <w:szCs w:val="32"/>
        </w:rPr>
      </w:pPr>
      <w:r w:rsidRPr="00857337">
        <w:rPr>
          <w:rFonts w:eastAsia="Calibri"/>
          <w:sz w:val="32"/>
          <w:szCs w:val="32"/>
        </w:rPr>
        <w:t xml:space="preserve">Telephone: (0674) 2540051 (EPABX), Website: </w:t>
      </w:r>
      <w:hyperlink r:id="rId9" w:history="1">
        <w:r w:rsidRPr="00857337">
          <w:rPr>
            <w:rFonts w:eastAsia="Calibri"/>
            <w:sz w:val="32"/>
            <w:szCs w:val="32"/>
            <w:u w:val="single"/>
          </w:rPr>
          <w:t>www.optcl.co.in</w:t>
        </w:r>
      </w:hyperlink>
    </w:p>
    <w:p w:rsidR="00304D47" w:rsidRPr="00857337" w:rsidRDefault="00D11752" w:rsidP="00304D47">
      <w:pPr>
        <w:widowControl w:val="0"/>
        <w:autoSpaceDE w:val="0"/>
        <w:autoSpaceDN w:val="0"/>
        <w:spacing w:line="276" w:lineRule="auto"/>
        <w:jc w:val="center"/>
        <w:rPr>
          <w:rFonts w:eastAsia="Calibri"/>
          <w:sz w:val="32"/>
          <w:szCs w:val="32"/>
        </w:rPr>
      </w:pPr>
      <w:r w:rsidRPr="00857337">
        <w:rPr>
          <w:rFonts w:eastAsia="Calibri"/>
          <w:sz w:val="32"/>
          <w:szCs w:val="32"/>
        </w:rPr>
        <w:t>CIN: U4102OR2004SGC007553</w:t>
      </w:r>
    </w:p>
    <w:p w:rsidR="005A48C5" w:rsidRPr="00DF4A50" w:rsidRDefault="005A48C5">
      <w:pPr>
        <w:widowControl w:val="0"/>
        <w:autoSpaceDE w:val="0"/>
        <w:autoSpaceDN w:val="0"/>
        <w:rPr>
          <w:rFonts w:eastAsia="Cambria"/>
          <w:sz w:val="22"/>
          <w:szCs w:val="22"/>
        </w:rPr>
      </w:pPr>
    </w:p>
    <w:p w:rsidR="005A48C5" w:rsidRPr="00DF4A50" w:rsidRDefault="005A48C5">
      <w:pPr>
        <w:widowControl w:val="0"/>
        <w:autoSpaceDE w:val="0"/>
        <w:autoSpaceDN w:val="0"/>
        <w:rPr>
          <w:rFonts w:eastAsia="Cambria"/>
          <w:sz w:val="22"/>
          <w:szCs w:val="22"/>
        </w:rPr>
      </w:pPr>
    </w:p>
    <w:p w:rsidR="005A48C5" w:rsidRPr="00DF4A50" w:rsidRDefault="005A48C5">
      <w:pPr>
        <w:widowControl w:val="0"/>
        <w:autoSpaceDE w:val="0"/>
        <w:autoSpaceDN w:val="0"/>
        <w:rPr>
          <w:rFonts w:eastAsia="Cambria"/>
          <w:sz w:val="22"/>
          <w:szCs w:val="22"/>
        </w:rPr>
      </w:pPr>
    </w:p>
    <w:p w:rsidR="005A48C5" w:rsidRPr="00DF4A50" w:rsidRDefault="005A48C5">
      <w:pPr>
        <w:widowControl w:val="0"/>
        <w:autoSpaceDE w:val="0"/>
        <w:autoSpaceDN w:val="0"/>
        <w:rPr>
          <w:rFonts w:eastAsia="Cambria"/>
          <w:sz w:val="22"/>
          <w:szCs w:val="22"/>
        </w:rPr>
      </w:pPr>
    </w:p>
    <w:p w:rsidR="005A48C5" w:rsidRPr="00DF4A50" w:rsidRDefault="005A48C5">
      <w:pPr>
        <w:widowControl w:val="0"/>
        <w:autoSpaceDE w:val="0"/>
        <w:autoSpaceDN w:val="0"/>
        <w:rPr>
          <w:rFonts w:eastAsia="Cambria"/>
          <w:sz w:val="22"/>
          <w:szCs w:val="22"/>
        </w:rPr>
      </w:pPr>
    </w:p>
    <w:p w:rsidR="005A48C5" w:rsidRPr="00DF4A50" w:rsidRDefault="005A48C5">
      <w:pPr>
        <w:widowControl w:val="0"/>
        <w:autoSpaceDE w:val="0"/>
        <w:autoSpaceDN w:val="0"/>
        <w:rPr>
          <w:rFonts w:eastAsia="Cambria"/>
          <w:sz w:val="22"/>
          <w:szCs w:val="22"/>
        </w:rPr>
      </w:pPr>
    </w:p>
    <w:p w:rsidR="005A48C5" w:rsidRPr="00DF4A50" w:rsidRDefault="005A48C5">
      <w:pPr>
        <w:widowControl w:val="0"/>
        <w:autoSpaceDE w:val="0"/>
        <w:autoSpaceDN w:val="0"/>
        <w:spacing w:before="2"/>
        <w:rPr>
          <w:rFonts w:eastAsia="Cambria"/>
          <w:sz w:val="22"/>
          <w:szCs w:val="22"/>
        </w:rPr>
      </w:pPr>
    </w:p>
    <w:p w:rsidR="005A48C5" w:rsidRPr="00DF4A50" w:rsidRDefault="00D11752">
      <w:pPr>
        <w:widowControl w:val="0"/>
        <w:autoSpaceDE w:val="0"/>
        <w:autoSpaceDN w:val="0"/>
        <w:spacing w:before="55"/>
        <w:ind w:left="240" w:right="1642"/>
        <w:jc w:val="center"/>
        <w:rPr>
          <w:rFonts w:eastAsia="Cambria"/>
          <w:b/>
          <w:sz w:val="36"/>
          <w:szCs w:val="36"/>
        </w:rPr>
      </w:pPr>
      <w:r w:rsidRPr="00DF4A50">
        <w:rPr>
          <w:rFonts w:eastAsia="Cambria"/>
          <w:b/>
          <w:sz w:val="36"/>
          <w:szCs w:val="36"/>
        </w:rPr>
        <w:t>SECTION</w:t>
      </w:r>
      <w:r w:rsidRPr="00DF4A50">
        <w:rPr>
          <w:rFonts w:eastAsia="Cambria"/>
          <w:b/>
          <w:spacing w:val="-1"/>
          <w:sz w:val="36"/>
          <w:szCs w:val="36"/>
        </w:rPr>
        <w:t xml:space="preserve"> </w:t>
      </w:r>
      <w:r w:rsidRPr="00DF4A50">
        <w:rPr>
          <w:rFonts w:eastAsia="Cambria"/>
          <w:b/>
          <w:sz w:val="36"/>
          <w:szCs w:val="36"/>
        </w:rPr>
        <w:t>–</w:t>
      </w:r>
      <w:r w:rsidRPr="00DF4A50">
        <w:rPr>
          <w:rFonts w:eastAsia="Cambria"/>
          <w:b/>
          <w:spacing w:val="-2"/>
          <w:sz w:val="36"/>
          <w:szCs w:val="36"/>
        </w:rPr>
        <w:t xml:space="preserve"> </w:t>
      </w:r>
      <w:r w:rsidRPr="00DF4A50">
        <w:rPr>
          <w:rFonts w:eastAsia="Cambria"/>
          <w:b/>
          <w:sz w:val="36"/>
          <w:szCs w:val="36"/>
        </w:rPr>
        <w:t>IV</w:t>
      </w:r>
    </w:p>
    <w:p w:rsidR="005A48C5" w:rsidRPr="00DF4A50" w:rsidRDefault="005A48C5">
      <w:pPr>
        <w:widowControl w:val="0"/>
        <w:autoSpaceDE w:val="0"/>
        <w:autoSpaceDN w:val="0"/>
        <w:spacing w:before="5"/>
        <w:rPr>
          <w:rFonts w:eastAsia="Cambria"/>
          <w:b/>
          <w:sz w:val="36"/>
          <w:szCs w:val="36"/>
        </w:rPr>
      </w:pPr>
    </w:p>
    <w:p w:rsidR="005A48C5" w:rsidRPr="00DF4A50" w:rsidRDefault="00D11752">
      <w:pPr>
        <w:widowControl w:val="0"/>
        <w:autoSpaceDE w:val="0"/>
        <w:autoSpaceDN w:val="0"/>
        <w:ind w:left="243" w:right="1642"/>
        <w:jc w:val="center"/>
        <w:rPr>
          <w:rFonts w:eastAsia="Cambria"/>
          <w:b/>
          <w:sz w:val="36"/>
          <w:szCs w:val="36"/>
        </w:rPr>
      </w:pPr>
      <w:r w:rsidRPr="00DF4A50">
        <w:rPr>
          <w:rFonts w:eastAsia="Cambria"/>
          <w:b/>
          <w:sz w:val="36"/>
          <w:szCs w:val="36"/>
        </w:rPr>
        <w:t>GENERAL</w:t>
      </w:r>
      <w:r w:rsidRPr="00DF4A50">
        <w:rPr>
          <w:rFonts w:eastAsia="Cambria"/>
          <w:b/>
          <w:spacing w:val="-2"/>
          <w:sz w:val="36"/>
          <w:szCs w:val="36"/>
        </w:rPr>
        <w:t xml:space="preserve"> </w:t>
      </w:r>
      <w:r w:rsidRPr="00DF4A50">
        <w:rPr>
          <w:rFonts w:eastAsia="Cambria"/>
          <w:b/>
          <w:sz w:val="36"/>
          <w:szCs w:val="36"/>
        </w:rPr>
        <w:t>CONDITIONS OF</w:t>
      </w:r>
      <w:r w:rsidRPr="00DF4A50">
        <w:rPr>
          <w:rFonts w:eastAsia="Cambria"/>
          <w:b/>
          <w:spacing w:val="-1"/>
          <w:sz w:val="36"/>
          <w:szCs w:val="36"/>
        </w:rPr>
        <w:t xml:space="preserve"> </w:t>
      </w:r>
      <w:r w:rsidRPr="00DF4A50">
        <w:rPr>
          <w:rFonts w:eastAsia="Cambria"/>
          <w:b/>
          <w:sz w:val="36"/>
          <w:szCs w:val="36"/>
        </w:rPr>
        <w:t>CONTRACT (GCC)</w:t>
      </w:r>
    </w:p>
    <w:p w:rsidR="005A48C5" w:rsidRPr="00DF4A50" w:rsidRDefault="005A48C5">
      <w:pPr>
        <w:widowControl w:val="0"/>
        <w:autoSpaceDE w:val="0"/>
        <w:autoSpaceDN w:val="0"/>
        <w:rPr>
          <w:rFonts w:eastAsia="Cambria"/>
          <w:b/>
          <w:sz w:val="22"/>
          <w:szCs w:val="22"/>
        </w:rPr>
      </w:pPr>
    </w:p>
    <w:p w:rsidR="005A48C5" w:rsidRPr="00DF4A50" w:rsidRDefault="005A48C5">
      <w:pPr>
        <w:widowControl w:val="0"/>
        <w:autoSpaceDE w:val="0"/>
        <w:autoSpaceDN w:val="0"/>
        <w:rPr>
          <w:rFonts w:eastAsia="Cambria"/>
          <w:b/>
          <w:sz w:val="22"/>
          <w:szCs w:val="22"/>
        </w:rPr>
      </w:pPr>
    </w:p>
    <w:p w:rsidR="005A48C5" w:rsidRPr="00DF4A50" w:rsidRDefault="005A48C5">
      <w:pPr>
        <w:widowControl w:val="0"/>
        <w:autoSpaceDE w:val="0"/>
        <w:autoSpaceDN w:val="0"/>
        <w:rPr>
          <w:rFonts w:eastAsia="Cambria"/>
          <w:b/>
          <w:sz w:val="22"/>
          <w:szCs w:val="22"/>
        </w:rPr>
      </w:pPr>
    </w:p>
    <w:p w:rsidR="005A48C5" w:rsidRPr="00DF4A50" w:rsidRDefault="005A48C5">
      <w:pPr>
        <w:widowControl w:val="0"/>
        <w:autoSpaceDE w:val="0"/>
        <w:autoSpaceDN w:val="0"/>
        <w:rPr>
          <w:rFonts w:eastAsia="Cambria"/>
          <w:b/>
          <w:sz w:val="22"/>
          <w:szCs w:val="22"/>
        </w:rPr>
      </w:pPr>
    </w:p>
    <w:p w:rsidR="005A48C5" w:rsidRPr="00DF4A50" w:rsidRDefault="005A48C5">
      <w:pPr>
        <w:widowControl w:val="0"/>
        <w:autoSpaceDE w:val="0"/>
        <w:autoSpaceDN w:val="0"/>
        <w:rPr>
          <w:rFonts w:eastAsia="Cambria"/>
          <w:b/>
          <w:sz w:val="22"/>
          <w:szCs w:val="22"/>
        </w:rPr>
      </w:pPr>
    </w:p>
    <w:p w:rsidR="005A48C5" w:rsidRPr="00DF4A50" w:rsidRDefault="005A48C5">
      <w:pPr>
        <w:widowControl w:val="0"/>
        <w:autoSpaceDE w:val="0"/>
        <w:autoSpaceDN w:val="0"/>
        <w:rPr>
          <w:rFonts w:eastAsia="Cambria"/>
          <w:b/>
          <w:sz w:val="22"/>
          <w:szCs w:val="22"/>
        </w:rPr>
      </w:pPr>
    </w:p>
    <w:p w:rsidR="005A48C5" w:rsidRPr="00DF4A50" w:rsidRDefault="005A48C5">
      <w:pPr>
        <w:widowControl w:val="0"/>
        <w:autoSpaceDE w:val="0"/>
        <w:autoSpaceDN w:val="0"/>
        <w:rPr>
          <w:rFonts w:eastAsia="Cambria"/>
          <w:b/>
          <w:sz w:val="22"/>
          <w:szCs w:val="22"/>
        </w:rPr>
      </w:pPr>
    </w:p>
    <w:p w:rsidR="005A48C5" w:rsidRPr="00DF4A50" w:rsidRDefault="005A48C5">
      <w:pPr>
        <w:widowControl w:val="0"/>
        <w:autoSpaceDE w:val="0"/>
        <w:autoSpaceDN w:val="0"/>
        <w:rPr>
          <w:rFonts w:eastAsia="Cambria"/>
          <w:b/>
          <w:sz w:val="22"/>
          <w:szCs w:val="22"/>
        </w:rPr>
      </w:pPr>
    </w:p>
    <w:p w:rsidR="005A48C5" w:rsidRPr="00DF4A50" w:rsidRDefault="005A48C5">
      <w:pPr>
        <w:widowControl w:val="0"/>
        <w:autoSpaceDE w:val="0"/>
        <w:autoSpaceDN w:val="0"/>
        <w:rPr>
          <w:rFonts w:eastAsia="Cambria"/>
          <w:b/>
          <w:sz w:val="22"/>
          <w:szCs w:val="22"/>
        </w:rPr>
      </w:pPr>
    </w:p>
    <w:p w:rsidR="005A48C5" w:rsidRPr="00DF4A50" w:rsidRDefault="005A48C5">
      <w:pPr>
        <w:widowControl w:val="0"/>
        <w:autoSpaceDE w:val="0"/>
        <w:autoSpaceDN w:val="0"/>
        <w:rPr>
          <w:rFonts w:eastAsia="Cambria"/>
          <w:b/>
          <w:sz w:val="22"/>
          <w:szCs w:val="22"/>
        </w:rPr>
      </w:pPr>
    </w:p>
    <w:p w:rsidR="005A48C5" w:rsidRPr="00DF4A50" w:rsidRDefault="005A48C5">
      <w:pPr>
        <w:widowControl w:val="0"/>
        <w:autoSpaceDE w:val="0"/>
        <w:autoSpaceDN w:val="0"/>
        <w:rPr>
          <w:rFonts w:eastAsia="Cambria"/>
          <w:b/>
          <w:sz w:val="22"/>
          <w:szCs w:val="22"/>
        </w:rPr>
      </w:pPr>
    </w:p>
    <w:p w:rsidR="005A48C5" w:rsidRPr="00DF4A50" w:rsidRDefault="005A48C5">
      <w:pPr>
        <w:widowControl w:val="0"/>
        <w:autoSpaceDE w:val="0"/>
        <w:autoSpaceDN w:val="0"/>
        <w:rPr>
          <w:rFonts w:eastAsia="Cambria"/>
          <w:b/>
          <w:sz w:val="22"/>
          <w:szCs w:val="22"/>
        </w:rPr>
      </w:pPr>
    </w:p>
    <w:p w:rsidR="005A48C5" w:rsidRPr="00DF4A50" w:rsidRDefault="005A48C5">
      <w:pPr>
        <w:widowControl w:val="0"/>
        <w:autoSpaceDE w:val="0"/>
        <w:autoSpaceDN w:val="0"/>
        <w:rPr>
          <w:rFonts w:eastAsia="Cambria"/>
          <w:b/>
          <w:sz w:val="22"/>
          <w:szCs w:val="22"/>
        </w:rPr>
      </w:pPr>
    </w:p>
    <w:p w:rsidR="005A48C5" w:rsidRPr="00DF4A50" w:rsidRDefault="005A48C5">
      <w:pPr>
        <w:widowControl w:val="0"/>
        <w:autoSpaceDE w:val="0"/>
        <w:autoSpaceDN w:val="0"/>
        <w:rPr>
          <w:rFonts w:eastAsia="Cambria"/>
          <w:b/>
          <w:sz w:val="22"/>
          <w:szCs w:val="22"/>
        </w:rPr>
      </w:pPr>
    </w:p>
    <w:p w:rsidR="005A48C5" w:rsidRPr="00DF4A50" w:rsidRDefault="005A48C5">
      <w:pPr>
        <w:widowControl w:val="0"/>
        <w:autoSpaceDE w:val="0"/>
        <w:autoSpaceDN w:val="0"/>
        <w:rPr>
          <w:rFonts w:eastAsia="Cambria"/>
          <w:b/>
          <w:sz w:val="22"/>
          <w:szCs w:val="22"/>
        </w:rPr>
      </w:pPr>
    </w:p>
    <w:p w:rsidR="005A48C5" w:rsidRPr="00DF4A50" w:rsidRDefault="005A48C5">
      <w:pPr>
        <w:widowControl w:val="0"/>
        <w:autoSpaceDE w:val="0"/>
        <w:autoSpaceDN w:val="0"/>
        <w:rPr>
          <w:rFonts w:eastAsia="Cambria"/>
          <w:b/>
          <w:sz w:val="22"/>
          <w:szCs w:val="22"/>
        </w:rPr>
      </w:pPr>
    </w:p>
    <w:p w:rsidR="005A48C5" w:rsidRPr="00DF4A50" w:rsidRDefault="005A48C5">
      <w:pPr>
        <w:widowControl w:val="0"/>
        <w:autoSpaceDE w:val="0"/>
        <w:autoSpaceDN w:val="0"/>
        <w:rPr>
          <w:rFonts w:eastAsia="Cambria"/>
          <w:b/>
          <w:sz w:val="22"/>
          <w:szCs w:val="22"/>
        </w:rPr>
      </w:pPr>
    </w:p>
    <w:p w:rsidR="005A48C5" w:rsidRPr="00DF4A50" w:rsidRDefault="005A48C5">
      <w:pPr>
        <w:widowControl w:val="0"/>
        <w:autoSpaceDE w:val="0"/>
        <w:autoSpaceDN w:val="0"/>
        <w:rPr>
          <w:rFonts w:eastAsia="Cambria"/>
          <w:b/>
          <w:sz w:val="22"/>
          <w:szCs w:val="22"/>
        </w:rPr>
      </w:pPr>
    </w:p>
    <w:p w:rsidR="005A48C5" w:rsidRPr="00DF4A50" w:rsidRDefault="005A48C5">
      <w:pPr>
        <w:widowControl w:val="0"/>
        <w:autoSpaceDE w:val="0"/>
        <w:autoSpaceDN w:val="0"/>
        <w:rPr>
          <w:rFonts w:eastAsia="Cambria"/>
          <w:b/>
          <w:sz w:val="22"/>
          <w:szCs w:val="22"/>
        </w:rPr>
      </w:pPr>
    </w:p>
    <w:p w:rsidR="005A48C5" w:rsidRPr="00DF4A50" w:rsidRDefault="005A48C5">
      <w:pPr>
        <w:widowControl w:val="0"/>
        <w:autoSpaceDE w:val="0"/>
        <w:autoSpaceDN w:val="0"/>
        <w:rPr>
          <w:rFonts w:eastAsia="Cambria"/>
          <w:b/>
          <w:sz w:val="22"/>
          <w:szCs w:val="22"/>
        </w:rPr>
      </w:pPr>
    </w:p>
    <w:p w:rsidR="005A48C5" w:rsidRPr="00DF4A50" w:rsidRDefault="005A48C5">
      <w:pPr>
        <w:widowControl w:val="0"/>
        <w:autoSpaceDE w:val="0"/>
        <w:autoSpaceDN w:val="0"/>
        <w:rPr>
          <w:rFonts w:eastAsia="Cambria"/>
          <w:b/>
          <w:sz w:val="22"/>
          <w:szCs w:val="22"/>
        </w:rPr>
      </w:pPr>
    </w:p>
    <w:p w:rsidR="005A48C5" w:rsidRDefault="005A48C5">
      <w:pPr>
        <w:widowControl w:val="0"/>
        <w:autoSpaceDE w:val="0"/>
        <w:autoSpaceDN w:val="0"/>
        <w:rPr>
          <w:rFonts w:eastAsia="Cambria"/>
          <w:b/>
          <w:sz w:val="22"/>
          <w:szCs w:val="22"/>
        </w:rPr>
      </w:pPr>
    </w:p>
    <w:p w:rsidR="00DF4A50" w:rsidRDefault="00DF4A50">
      <w:pPr>
        <w:widowControl w:val="0"/>
        <w:autoSpaceDE w:val="0"/>
        <w:autoSpaceDN w:val="0"/>
        <w:rPr>
          <w:rFonts w:eastAsia="Cambria"/>
          <w:b/>
          <w:sz w:val="22"/>
          <w:szCs w:val="22"/>
        </w:rPr>
      </w:pPr>
    </w:p>
    <w:p w:rsidR="00E12318" w:rsidRDefault="00E12318">
      <w:pPr>
        <w:widowControl w:val="0"/>
        <w:autoSpaceDE w:val="0"/>
        <w:autoSpaceDN w:val="0"/>
        <w:rPr>
          <w:rFonts w:eastAsia="Cambria"/>
          <w:b/>
          <w:sz w:val="22"/>
          <w:szCs w:val="22"/>
        </w:rPr>
      </w:pPr>
    </w:p>
    <w:p w:rsidR="00E12318" w:rsidRDefault="00E12318">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D11752" w:rsidP="005C4BBC">
      <w:pPr>
        <w:widowControl w:val="0"/>
        <w:autoSpaceDE w:val="0"/>
        <w:autoSpaceDN w:val="0"/>
        <w:spacing w:before="516"/>
        <w:ind w:left="1648"/>
        <w:rPr>
          <w:rFonts w:eastAsia="Cambria"/>
          <w:b/>
          <w:sz w:val="28"/>
          <w:szCs w:val="28"/>
        </w:rPr>
      </w:pPr>
      <w:r w:rsidRPr="00DF4A50">
        <w:rPr>
          <w:rFonts w:eastAsia="Cambria"/>
          <w:b/>
          <w:sz w:val="28"/>
          <w:szCs w:val="28"/>
        </w:rPr>
        <w:lastRenderedPageBreak/>
        <w:t>GENERAL</w:t>
      </w:r>
      <w:r w:rsidRPr="00DF4A50">
        <w:rPr>
          <w:rFonts w:eastAsia="Cambria"/>
          <w:b/>
          <w:spacing w:val="-2"/>
          <w:sz w:val="28"/>
          <w:szCs w:val="28"/>
        </w:rPr>
        <w:t xml:space="preserve"> </w:t>
      </w:r>
      <w:r w:rsidRPr="00DF4A50">
        <w:rPr>
          <w:rFonts w:eastAsia="Cambria"/>
          <w:b/>
          <w:sz w:val="28"/>
          <w:szCs w:val="28"/>
        </w:rPr>
        <w:t>CONDITIONS</w:t>
      </w:r>
      <w:r w:rsidRPr="00DF4A50">
        <w:rPr>
          <w:rFonts w:eastAsia="Cambria"/>
          <w:b/>
          <w:spacing w:val="-2"/>
          <w:sz w:val="28"/>
          <w:szCs w:val="28"/>
        </w:rPr>
        <w:t xml:space="preserve"> </w:t>
      </w:r>
      <w:r w:rsidRPr="00DF4A50">
        <w:rPr>
          <w:rFonts w:eastAsia="Cambria"/>
          <w:b/>
          <w:sz w:val="28"/>
          <w:szCs w:val="28"/>
        </w:rPr>
        <w:t>OF</w:t>
      </w:r>
      <w:r w:rsidRPr="00DF4A50">
        <w:rPr>
          <w:rFonts w:eastAsia="Cambria"/>
          <w:b/>
          <w:spacing w:val="-2"/>
          <w:sz w:val="28"/>
          <w:szCs w:val="28"/>
        </w:rPr>
        <w:t xml:space="preserve"> </w:t>
      </w:r>
      <w:r w:rsidRPr="00DF4A50">
        <w:rPr>
          <w:rFonts w:eastAsia="Cambria"/>
          <w:b/>
          <w:sz w:val="28"/>
          <w:szCs w:val="28"/>
        </w:rPr>
        <w:t>CONTRACT (GCC)</w:t>
      </w:r>
    </w:p>
    <w:p w:rsidR="005C4BBC" w:rsidRPr="00DF4A50" w:rsidRDefault="005C4BBC" w:rsidP="005C4BBC">
      <w:pPr>
        <w:widowControl w:val="0"/>
        <w:autoSpaceDE w:val="0"/>
        <w:autoSpaceDN w:val="0"/>
        <w:spacing w:before="516"/>
        <w:ind w:left="1648"/>
        <w:rPr>
          <w:rFonts w:eastAsia="Cambria"/>
          <w:b/>
          <w:sz w:val="28"/>
          <w:szCs w:val="28"/>
        </w:rPr>
      </w:pPr>
    </w:p>
    <w:p w:rsidR="005C4BBC" w:rsidRDefault="00D11752" w:rsidP="005C4BBC">
      <w:pPr>
        <w:widowControl w:val="0"/>
        <w:autoSpaceDE w:val="0"/>
        <w:autoSpaceDN w:val="0"/>
        <w:rPr>
          <w:rFonts w:eastAsia="Cambria"/>
          <w:b/>
          <w:bCs/>
          <w:sz w:val="22"/>
          <w:szCs w:val="22"/>
        </w:rPr>
      </w:pPr>
      <w:r w:rsidRPr="005C4BBC">
        <w:rPr>
          <w:rFonts w:eastAsia="Cambria"/>
          <w:b/>
          <w:bCs/>
          <w:sz w:val="22"/>
          <w:szCs w:val="22"/>
        </w:rPr>
        <w:t>PREFACE:</w:t>
      </w:r>
    </w:p>
    <w:p w:rsidR="005C4BBC" w:rsidRPr="005C4BBC" w:rsidRDefault="005C4BBC" w:rsidP="005C4BBC">
      <w:pPr>
        <w:widowControl w:val="0"/>
        <w:autoSpaceDE w:val="0"/>
        <w:autoSpaceDN w:val="0"/>
        <w:rPr>
          <w:rFonts w:eastAsia="Cambria"/>
          <w:b/>
          <w:bCs/>
          <w:sz w:val="22"/>
          <w:szCs w:val="22"/>
        </w:rPr>
      </w:pPr>
    </w:p>
    <w:p w:rsidR="005C4BBC" w:rsidRPr="00196342" w:rsidRDefault="00D11752" w:rsidP="005C4BBC">
      <w:pPr>
        <w:widowControl w:val="0"/>
        <w:autoSpaceDE w:val="0"/>
        <w:autoSpaceDN w:val="0"/>
        <w:spacing w:before="304" w:line="254" w:lineRule="auto"/>
        <w:ind w:left="208" w:right="1604"/>
        <w:jc w:val="both"/>
        <w:rPr>
          <w:rFonts w:eastAsia="Cambria"/>
          <w:w w:val="105"/>
          <w:sz w:val="22"/>
          <w:szCs w:val="22"/>
        </w:rPr>
      </w:pPr>
      <w:r w:rsidRPr="00DF4A50">
        <w:rPr>
          <w:rFonts w:eastAsia="Cambria"/>
          <w:w w:val="105"/>
          <w:sz w:val="22"/>
          <w:szCs w:val="22"/>
        </w:rPr>
        <w:t>This</w:t>
      </w:r>
      <w:r w:rsidRPr="00196342">
        <w:rPr>
          <w:rFonts w:eastAsia="Cambria"/>
          <w:w w:val="105"/>
          <w:sz w:val="22"/>
          <w:szCs w:val="22"/>
        </w:rPr>
        <w:t xml:space="preserve"> </w:t>
      </w:r>
      <w:r w:rsidRPr="00DF4A50">
        <w:rPr>
          <w:rFonts w:eastAsia="Cambria"/>
          <w:w w:val="105"/>
          <w:sz w:val="22"/>
          <w:szCs w:val="22"/>
        </w:rPr>
        <w:t>Section</w:t>
      </w:r>
      <w:r w:rsidRPr="00165A75">
        <w:rPr>
          <w:rFonts w:eastAsia="Cambria"/>
          <w:w w:val="105"/>
          <w:sz w:val="22"/>
          <w:szCs w:val="22"/>
        </w:rPr>
        <w:t xml:space="preserve"> </w:t>
      </w:r>
      <w:r w:rsidRPr="00DF4A50">
        <w:rPr>
          <w:rFonts w:eastAsia="Cambria"/>
          <w:w w:val="105"/>
          <w:sz w:val="22"/>
          <w:szCs w:val="22"/>
        </w:rPr>
        <w:t>(Section</w:t>
      </w:r>
      <w:r w:rsidRPr="00165A75">
        <w:rPr>
          <w:rFonts w:eastAsia="Cambria"/>
          <w:w w:val="105"/>
          <w:sz w:val="22"/>
          <w:szCs w:val="22"/>
        </w:rPr>
        <w:t xml:space="preserve"> </w:t>
      </w:r>
      <w:r w:rsidRPr="00DF4A50">
        <w:rPr>
          <w:rFonts w:eastAsia="Cambria"/>
          <w:w w:val="105"/>
          <w:sz w:val="22"/>
          <w:szCs w:val="22"/>
        </w:rPr>
        <w:t>–IV)</w:t>
      </w:r>
      <w:r w:rsidRPr="00165A75">
        <w:rPr>
          <w:rFonts w:eastAsia="Cambria"/>
          <w:w w:val="105"/>
          <w:sz w:val="22"/>
          <w:szCs w:val="22"/>
        </w:rPr>
        <w:t xml:space="preserve"> </w:t>
      </w:r>
      <w:r w:rsidRPr="00DF4A50">
        <w:rPr>
          <w:rFonts w:eastAsia="Cambria"/>
          <w:w w:val="105"/>
          <w:sz w:val="22"/>
          <w:szCs w:val="22"/>
        </w:rPr>
        <w:t>of</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Bidding</w:t>
      </w:r>
      <w:r w:rsidRPr="00165A75">
        <w:rPr>
          <w:rFonts w:eastAsia="Cambria"/>
          <w:w w:val="105"/>
          <w:sz w:val="22"/>
          <w:szCs w:val="22"/>
        </w:rPr>
        <w:t xml:space="preserve"> </w:t>
      </w:r>
      <w:r w:rsidRPr="00DF4A50">
        <w:rPr>
          <w:rFonts w:eastAsia="Cambria"/>
          <w:w w:val="105"/>
          <w:sz w:val="22"/>
          <w:szCs w:val="22"/>
        </w:rPr>
        <w:t>Documents</w:t>
      </w:r>
      <w:r w:rsidRPr="00165A75">
        <w:rPr>
          <w:rFonts w:eastAsia="Cambria"/>
          <w:w w:val="105"/>
          <w:sz w:val="22"/>
          <w:szCs w:val="22"/>
        </w:rPr>
        <w:t xml:space="preserve"> </w:t>
      </w:r>
      <w:r w:rsidRPr="00DF4A50">
        <w:rPr>
          <w:rFonts w:eastAsia="Cambria"/>
          <w:w w:val="105"/>
          <w:sz w:val="22"/>
          <w:szCs w:val="22"/>
        </w:rPr>
        <w:t>[named</w:t>
      </w:r>
      <w:r w:rsidRPr="00165A75">
        <w:rPr>
          <w:rFonts w:eastAsia="Cambria"/>
          <w:w w:val="105"/>
          <w:sz w:val="22"/>
          <w:szCs w:val="22"/>
        </w:rPr>
        <w:t xml:space="preserve"> </w:t>
      </w:r>
      <w:r w:rsidRPr="00DF4A50">
        <w:rPr>
          <w:rFonts w:eastAsia="Cambria"/>
          <w:w w:val="105"/>
          <w:sz w:val="22"/>
          <w:szCs w:val="22"/>
        </w:rPr>
        <w:t>as</w:t>
      </w:r>
      <w:r w:rsidRPr="00165A75">
        <w:rPr>
          <w:rFonts w:eastAsia="Cambria"/>
          <w:w w:val="105"/>
          <w:sz w:val="22"/>
          <w:szCs w:val="22"/>
        </w:rPr>
        <w:t xml:space="preserve"> </w:t>
      </w:r>
      <w:r w:rsidRPr="00DF4A50">
        <w:rPr>
          <w:rFonts w:eastAsia="Cambria"/>
          <w:w w:val="105"/>
          <w:sz w:val="22"/>
          <w:szCs w:val="22"/>
        </w:rPr>
        <w:t>General</w:t>
      </w:r>
      <w:r w:rsidRPr="00165A75">
        <w:rPr>
          <w:rFonts w:eastAsia="Cambria"/>
          <w:w w:val="105"/>
          <w:sz w:val="22"/>
          <w:szCs w:val="22"/>
        </w:rPr>
        <w:t xml:space="preserve"> </w:t>
      </w:r>
      <w:r w:rsidRPr="00DF4A50">
        <w:rPr>
          <w:rFonts w:eastAsia="Cambria"/>
          <w:w w:val="105"/>
          <w:sz w:val="22"/>
          <w:szCs w:val="22"/>
        </w:rPr>
        <w:t>Conditions of Contract (GCC)] provides all the rights and obligations of the</w:t>
      </w:r>
      <w:r w:rsidRPr="00165A75">
        <w:rPr>
          <w:rFonts w:eastAsia="Cambria"/>
          <w:w w:val="105"/>
          <w:sz w:val="22"/>
          <w:szCs w:val="22"/>
        </w:rPr>
        <w:t xml:space="preserve"> </w:t>
      </w:r>
      <w:r w:rsidRPr="00DF4A50">
        <w:rPr>
          <w:rFonts w:eastAsia="Cambria"/>
          <w:w w:val="105"/>
          <w:sz w:val="22"/>
          <w:szCs w:val="22"/>
        </w:rPr>
        <w:t>parties</w:t>
      </w:r>
      <w:r w:rsidRPr="00165A75">
        <w:rPr>
          <w:rFonts w:eastAsia="Cambria"/>
          <w:w w:val="105"/>
          <w:sz w:val="22"/>
          <w:szCs w:val="22"/>
        </w:rPr>
        <w:t xml:space="preserve"> </w:t>
      </w:r>
      <w:r w:rsidRPr="00DF4A50">
        <w:rPr>
          <w:rFonts w:eastAsia="Cambria"/>
          <w:w w:val="105"/>
          <w:sz w:val="22"/>
          <w:szCs w:val="22"/>
        </w:rPr>
        <w:t>under</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Contract.</w:t>
      </w:r>
      <w:r w:rsidRPr="00165A75">
        <w:rPr>
          <w:rFonts w:eastAsia="Cambria"/>
          <w:w w:val="105"/>
          <w:sz w:val="22"/>
          <w:szCs w:val="22"/>
        </w:rPr>
        <w:t xml:space="preserve"> </w:t>
      </w:r>
      <w:r w:rsidRPr="00DF4A50">
        <w:rPr>
          <w:rFonts w:eastAsia="Cambria"/>
          <w:w w:val="105"/>
          <w:sz w:val="22"/>
          <w:szCs w:val="22"/>
        </w:rPr>
        <w:t>This</w:t>
      </w:r>
      <w:r w:rsidRPr="00165A75">
        <w:rPr>
          <w:rFonts w:eastAsia="Cambria"/>
          <w:w w:val="105"/>
          <w:sz w:val="22"/>
          <w:szCs w:val="22"/>
        </w:rPr>
        <w:t xml:space="preserve"> </w:t>
      </w:r>
      <w:r w:rsidRPr="00DF4A50">
        <w:rPr>
          <w:rFonts w:eastAsia="Cambria"/>
          <w:w w:val="105"/>
          <w:sz w:val="22"/>
          <w:szCs w:val="22"/>
        </w:rPr>
        <w:t>Section</w:t>
      </w:r>
      <w:r w:rsidRPr="00165A75">
        <w:rPr>
          <w:rFonts w:eastAsia="Cambria"/>
          <w:w w:val="105"/>
          <w:sz w:val="22"/>
          <w:szCs w:val="22"/>
        </w:rPr>
        <w:t xml:space="preserve"> </w:t>
      </w:r>
      <w:r w:rsidRPr="00DF4A50">
        <w:rPr>
          <w:rFonts w:eastAsia="Cambria"/>
          <w:w w:val="105"/>
          <w:sz w:val="22"/>
          <w:szCs w:val="22"/>
        </w:rPr>
        <w:t>contains</w:t>
      </w:r>
      <w:r w:rsidRPr="00165A75">
        <w:rPr>
          <w:rFonts w:eastAsia="Cambria"/>
          <w:w w:val="105"/>
          <w:sz w:val="22"/>
          <w:szCs w:val="22"/>
        </w:rPr>
        <w:t xml:space="preserve"> </w:t>
      </w:r>
      <w:r w:rsidRPr="00DF4A50">
        <w:rPr>
          <w:rFonts w:eastAsia="Cambria"/>
          <w:w w:val="105"/>
          <w:sz w:val="22"/>
          <w:szCs w:val="22"/>
        </w:rPr>
        <w:t>provisions</w:t>
      </w:r>
      <w:r w:rsidRPr="00165A75">
        <w:rPr>
          <w:rFonts w:eastAsia="Cambria"/>
          <w:w w:val="105"/>
          <w:sz w:val="22"/>
          <w:szCs w:val="22"/>
        </w:rPr>
        <w:t xml:space="preserve"> </w:t>
      </w:r>
      <w:r w:rsidRPr="00DF4A50">
        <w:rPr>
          <w:rFonts w:eastAsia="Cambria"/>
          <w:w w:val="105"/>
          <w:sz w:val="22"/>
          <w:szCs w:val="22"/>
        </w:rPr>
        <w:t>that</w:t>
      </w:r>
      <w:r w:rsidRPr="00165A75">
        <w:rPr>
          <w:rFonts w:eastAsia="Cambria"/>
          <w:w w:val="105"/>
          <w:sz w:val="22"/>
          <w:szCs w:val="22"/>
        </w:rPr>
        <w:t xml:space="preserve"> </w:t>
      </w:r>
      <w:r w:rsidRPr="00DF4A50">
        <w:rPr>
          <w:rFonts w:eastAsia="Cambria"/>
          <w:w w:val="105"/>
          <w:sz w:val="22"/>
          <w:szCs w:val="22"/>
        </w:rPr>
        <w:t>are</w:t>
      </w:r>
      <w:r w:rsidRPr="00165A75">
        <w:rPr>
          <w:rFonts w:eastAsia="Cambria"/>
          <w:w w:val="105"/>
          <w:sz w:val="22"/>
          <w:szCs w:val="22"/>
        </w:rPr>
        <w:t xml:space="preserve"> </w:t>
      </w:r>
      <w:r w:rsidRPr="00DF4A50">
        <w:rPr>
          <w:rFonts w:eastAsia="Cambria"/>
          <w:w w:val="105"/>
          <w:sz w:val="22"/>
          <w:szCs w:val="22"/>
        </w:rPr>
        <w:t>to</w:t>
      </w:r>
      <w:r w:rsidRPr="00165A75">
        <w:rPr>
          <w:rFonts w:eastAsia="Cambria"/>
          <w:w w:val="105"/>
          <w:sz w:val="22"/>
          <w:szCs w:val="22"/>
        </w:rPr>
        <w:t xml:space="preserve"> </w:t>
      </w:r>
      <w:r w:rsidRPr="00DF4A50">
        <w:rPr>
          <w:rFonts w:eastAsia="Cambria"/>
          <w:w w:val="105"/>
          <w:sz w:val="22"/>
          <w:szCs w:val="22"/>
        </w:rPr>
        <w:t>be</w:t>
      </w:r>
      <w:r w:rsidRPr="00165A75">
        <w:rPr>
          <w:rFonts w:eastAsia="Cambria"/>
          <w:w w:val="105"/>
          <w:sz w:val="22"/>
          <w:szCs w:val="22"/>
        </w:rPr>
        <w:t xml:space="preserve"> </w:t>
      </w:r>
      <w:r w:rsidRPr="00DF4A50">
        <w:rPr>
          <w:rFonts w:eastAsia="Cambria"/>
          <w:w w:val="105"/>
          <w:sz w:val="22"/>
          <w:szCs w:val="22"/>
        </w:rPr>
        <w:t>used</w:t>
      </w:r>
      <w:r w:rsidRPr="00165A75">
        <w:rPr>
          <w:rFonts w:eastAsia="Cambria"/>
          <w:w w:val="105"/>
          <w:sz w:val="22"/>
          <w:szCs w:val="22"/>
        </w:rPr>
        <w:t xml:space="preserve"> </w:t>
      </w:r>
      <w:r w:rsidRPr="00DF4A50">
        <w:rPr>
          <w:rFonts w:eastAsia="Cambria"/>
          <w:w w:val="105"/>
          <w:sz w:val="22"/>
          <w:szCs w:val="22"/>
        </w:rPr>
        <w:t>unchanged unless Section – V [named as Special Conditions of Contract (SCC)]</w:t>
      </w:r>
      <w:r w:rsidRPr="00165A75">
        <w:rPr>
          <w:rFonts w:eastAsia="Cambria"/>
          <w:w w:val="105"/>
          <w:sz w:val="22"/>
          <w:szCs w:val="22"/>
        </w:rPr>
        <w:t xml:space="preserve"> </w:t>
      </w:r>
      <w:r w:rsidRPr="00DF4A50">
        <w:rPr>
          <w:rFonts w:eastAsia="Cambria"/>
          <w:w w:val="105"/>
          <w:sz w:val="22"/>
          <w:szCs w:val="22"/>
        </w:rPr>
        <w:t>states</w:t>
      </w:r>
      <w:r w:rsidRPr="00165A75">
        <w:rPr>
          <w:rFonts w:eastAsia="Cambria"/>
          <w:w w:val="105"/>
          <w:sz w:val="22"/>
          <w:szCs w:val="22"/>
        </w:rPr>
        <w:t xml:space="preserve"> </w:t>
      </w:r>
      <w:r w:rsidRPr="00DF4A50">
        <w:rPr>
          <w:rFonts w:eastAsia="Cambria"/>
          <w:w w:val="105"/>
          <w:sz w:val="22"/>
          <w:szCs w:val="22"/>
        </w:rPr>
        <w:t>otherwise</w:t>
      </w:r>
      <w:r w:rsidRPr="00165A75">
        <w:rPr>
          <w:rFonts w:eastAsia="Cambria"/>
          <w:w w:val="105"/>
          <w:sz w:val="22"/>
          <w:szCs w:val="22"/>
        </w:rPr>
        <w:t xml:space="preserve"> </w:t>
      </w:r>
      <w:r w:rsidRPr="00DF4A50">
        <w:rPr>
          <w:rFonts w:eastAsia="Cambria"/>
          <w:w w:val="105"/>
          <w:sz w:val="22"/>
          <w:szCs w:val="22"/>
        </w:rPr>
        <w:t>as</w:t>
      </w:r>
      <w:r w:rsidRPr="00165A75">
        <w:rPr>
          <w:rFonts w:eastAsia="Cambria"/>
          <w:w w:val="105"/>
          <w:sz w:val="22"/>
          <w:szCs w:val="22"/>
        </w:rPr>
        <w:t xml:space="preserve"> </w:t>
      </w:r>
      <w:r w:rsidRPr="00DF4A50">
        <w:rPr>
          <w:rFonts w:eastAsia="Cambria"/>
          <w:w w:val="105"/>
          <w:sz w:val="22"/>
          <w:szCs w:val="22"/>
        </w:rPr>
        <w:t>any</w:t>
      </w:r>
      <w:r w:rsidRPr="00165A75">
        <w:rPr>
          <w:rFonts w:eastAsia="Cambria"/>
          <w:w w:val="105"/>
          <w:sz w:val="22"/>
          <w:szCs w:val="22"/>
        </w:rPr>
        <w:t xml:space="preserve"> </w:t>
      </w:r>
      <w:r w:rsidRPr="00DF4A50">
        <w:rPr>
          <w:rFonts w:eastAsia="Cambria"/>
          <w:w w:val="105"/>
          <w:sz w:val="22"/>
          <w:szCs w:val="22"/>
        </w:rPr>
        <w:t>changes</w:t>
      </w:r>
      <w:r w:rsidRPr="00165A75">
        <w:rPr>
          <w:rFonts w:eastAsia="Cambria"/>
          <w:w w:val="105"/>
          <w:sz w:val="22"/>
          <w:szCs w:val="22"/>
        </w:rPr>
        <w:t xml:space="preserve"> </w:t>
      </w:r>
      <w:r w:rsidRPr="00DF4A50">
        <w:rPr>
          <w:rFonts w:eastAsia="Cambria"/>
          <w:w w:val="105"/>
          <w:sz w:val="22"/>
          <w:szCs w:val="22"/>
        </w:rPr>
        <w:t>in</w:t>
      </w:r>
      <w:r w:rsidRPr="00165A75">
        <w:rPr>
          <w:rFonts w:eastAsia="Cambria"/>
          <w:w w:val="105"/>
          <w:sz w:val="22"/>
          <w:szCs w:val="22"/>
        </w:rPr>
        <w:t xml:space="preserve"> </w:t>
      </w:r>
      <w:r w:rsidRPr="00DF4A50">
        <w:rPr>
          <w:rFonts w:eastAsia="Cambria"/>
          <w:w w:val="105"/>
          <w:sz w:val="22"/>
          <w:szCs w:val="22"/>
        </w:rPr>
        <w:t>GCC</w:t>
      </w:r>
      <w:r w:rsidRPr="00165A75">
        <w:rPr>
          <w:rFonts w:eastAsia="Cambria"/>
          <w:w w:val="105"/>
          <w:sz w:val="22"/>
          <w:szCs w:val="22"/>
        </w:rPr>
        <w:t xml:space="preserve"> </w:t>
      </w:r>
      <w:r w:rsidRPr="00DF4A50">
        <w:rPr>
          <w:rFonts w:eastAsia="Cambria"/>
          <w:w w:val="105"/>
          <w:sz w:val="22"/>
          <w:szCs w:val="22"/>
        </w:rPr>
        <w:t>or</w:t>
      </w:r>
      <w:r w:rsidRPr="00165A75">
        <w:rPr>
          <w:rFonts w:eastAsia="Cambria"/>
          <w:w w:val="105"/>
          <w:sz w:val="22"/>
          <w:szCs w:val="22"/>
        </w:rPr>
        <w:t xml:space="preserve"> </w:t>
      </w:r>
      <w:r w:rsidRPr="00DF4A50">
        <w:rPr>
          <w:rFonts w:eastAsia="Cambria"/>
          <w:w w:val="105"/>
          <w:sz w:val="22"/>
          <w:szCs w:val="22"/>
        </w:rPr>
        <w:t>any</w:t>
      </w:r>
      <w:r w:rsidRPr="00165A75">
        <w:rPr>
          <w:rFonts w:eastAsia="Cambria"/>
          <w:w w:val="105"/>
          <w:sz w:val="22"/>
          <w:szCs w:val="22"/>
        </w:rPr>
        <w:t xml:space="preserve"> </w:t>
      </w:r>
      <w:r w:rsidRPr="00DF4A50">
        <w:rPr>
          <w:rFonts w:eastAsia="Cambria"/>
          <w:w w:val="105"/>
          <w:sz w:val="22"/>
          <w:szCs w:val="22"/>
        </w:rPr>
        <w:t>complementary</w:t>
      </w:r>
      <w:r w:rsidRPr="00165A75">
        <w:rPr>
          <w:rFonts w:eastAsia="Cambria"/>
          <w:w w:val="105"/>
          <w:sz w:val="22"/>
          <w:szCs w:val="22"/>
        </w:rPr>
        <w:t xml:space="preserve"> </w:t>
      </w:r>
      <w:r w:rsidRPr="00DF4A50">
        <w:rPr>
          <w:rFonts w:eastAsia="Cambria"/>
          <w:w w:val="105"/>
          <w:sz w:val="22"/>
          <w:szCs w:val="22"/>
        </w:rPr>
        <w:t>information</w:t>
      </w:r>
      <w:r w:rsidRPr="00165A75">
        <w:rPr>
          <w:rFonts w:eastAsia="Cambria"/>
          <w:w w:val="105"/>
          <w:sz w:val="22"/>
          <w:szCs w:val="22"/>
        </w:rPr>
        <w:t xml:space="preserve"> </w:t>
      </w:r>
      <w:r w:rsidRPr="00DF4A50">
        <w:rPr>
          <w:rFonts w:eastAsia="Cambria"/>
          <w:w w:val="105"/>
          <w:sz w:val="22"/>
          <w:szCs w:val="22"/>
        </w:rPr>
        <w:t>that may be needed has been shown in SCC. If there is a conflict between the</w:t>
      </w:r>
      <w:r w:rsidRPr="00165A75">
        <w:rPr>
          <w:rFonts w:eastAsia="Cambria"/>
          <w:w w:val="105"/>
          <w:sz w:val="22"/>
          <w:szCs w:val="22"/>
        </w:rPr>
        <w:t xml:space="preserve"> </w:t>
      </w:r>
      <w:r w:rsidRPr="00DF4A50">
        <w:rPr>
          <w:rFonts w:eastAsia="Cambria"/>
          <w:w w:val="105"/>
          <w:sz w:val="22"/>
          <w:szCs w:val="22"/>
        </w:rPr>
        <w:t>provisions of Section – IV &amp; Section – V, the provisions of Section – V shall</w:t>
      </w:r>
      <w:r w:rsidRPr="00165A75">
        <w:rPr>
          <w:rFonts w:eastAsia="Cambria"/>
          <w:w w:val="105"/>
          <w:sz w:val="22"/>
          <w:szCs w:val="22"/>
        </w:rPr>
        <w:t xml:space="preserve"> </w:t>
      </w:r>
      <w:r w:rsidRPr="00DF4A50">
        <w:rPr>
          <w:rFonts w:eastAsia="Cambria"/>
          <w:w w:val="105"/>
          <w:sz w:val="22"/>
          <w:szCs w:val="22"/>
        </w:rPr>
        <w:t>prevail.</w:t>
      </w: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5C4BBC" w:rsidRDefault="005C4BBC">
      <w:pPr>
        <w:widowControl w:val="0"/>
        <w:autoSpaceDE w:val="0"/>
        <w:autoSpaceDN w:val="0"/>
        <w:rPr>
          <w:rFonts w:eastAsia="Cambria"/>
          <w:b/>
          <w:sz w:val="22"/>
          <w:szCs w:val="22"/>
        </w:rPr>
      </w:pPr>
    </w:p>
    <w:p w:rsidR="00F21A7B" w:rsidRDefault="00F21A7B">
      <w:pPr>
        <w:widowControl w:val="0"/>
        <w:autoSpaceDE w:val="0"/>
        <w:autoSpaceDN w:val="0"/>
        <w:rPr>
          <w:rFonts w:eastAsia="Cambria"/>
          <w:b/>
          <w:sz w:val="22"/>
          <w:szCs w:val="22"/>
        </w:rPr>
      </w:pPr>
    </w:p>
    <w:p w:rsidR="00F21A7B" w:rsidRDefault="00F21A7B">
      <w:pPr>
        <w:widowControl w:val="0"/>
        <w:autoSpaceDE w:val="0"/>
        <w:autoSpaceDN w:val="0"/>
        <w:rPr>
          <w:rFonts w:eastAsia="Cambria"/>
          <w:b/>
          <w:sz w:val="22"/>
          <w:szCs w:val="22"/>
        </w:rPr>
      </w:pPr>
    </w:p>
    <w:p w:rsidR="005A48C5" w:rsidRPr="00DF4A50" w:rsidRDefault="00D11752">
      <w:pPr>
        <w:widowControl w:val="0"/>
        <w:autoSpaceDE w:val="0"/>
        <w:autoSpaceDN w:val="0"/>
        <w:spacing w:before="41"/>
        <w:ind w:left="3043"/>
        <w:rPr>
          <w:rFonts w:eastAsia="Cambria"/>
          <w:b/>
          <w:sz w:val="22"/>
          <w:szCs w:val="22"/>
        </w:rPr>
      </w:pPr>
      <w:r w:rsidRPr="00DF4A50">
        <w:rPr>
          <w:rFonts w:eastAsia="Cambria"/>
          <w:b/>
          <w:sz w:val="22"/>
          <w:szCs w:val="22"/>
          <w:u w:val="single"/>
        </w:rPr>
        <w:lastRenderedPageBreak/>
        <w:t>TABLE OF</w:t>
      </w:r>
      <w:r w:rsidRPr="00DF4A50">
        <w:rPr>
          <w:rFonts w:eastAsia="Cambria"/>
          <w:b/>
          <w:spacing w:val="1"/>
          <w:sz w:val="22"/>
          <w:szCs w:val="22"/>
          <w:u w:val="single"/>
        </w:rPr>
        <w:t xml:space="preserve"> </w:t>
      </w:r>
      <w:r w:rsidRPr="00DF4A50">
        <w:rPr>
          <w:rFonts w:eastAsia="Cambria"/>
          <w:b/>
          <w:sz w:val="22"/>
          <w:szCs w:val="22"/>
          <w:u w:val="single"/>
        </w:rPr>
        <w:t>CLAUSES</w:t>
      </w:r>
    </w:p>
    <w:p w:rsidR="005A48C5" w:rsidRPr="00DF4A50" w:rsidRDefault="005A48C5">
      <w:pPr>
        <w:widowControl w:val="0"/>
        <w:autoSpaceDE w:val="0"/>
        <w:autoSpaceDN w:val="0"/>
        <w:spacing w:before="11"/>
        <w:rPr>
          <w:rFonts w:eastAsia="Cambria"/>
          <w:b/>
          <w:sz w:val="22"/>
          <w:szCs w:val="22"/>
        </w:rPr>
      </w:pPr>
    </w:p>
    <w:p w:rsidR="005A48C5" w:rsidRPr="00DF4A50" w:rsidRDefault="005A48C5" w:rsidP="00855DFD">
      <w:pPr>
        <w:widowControl w:val="0"/>
        <w:autoSpaceDE w:val="0"/>
        <w:autoSpaceDN w:val="0"/>
        <w:ind w:right="-527"/>
        <w:rPr>
          <w:rFonts w:eastAsia="Cambria"/>
          <w:sz w:val="22"/>
          <w:szCs w:val="22"/>
        </w:rPr>
        <w:sectPr w:rsidR="005A48C5" w:rsidRPr="00DF4A50" w:rsidSect="00855DFD">
          <w:footerReference w:type="default" r:id="rId10"/>
          <w:type w:val="continuous"/>
          <w:pgSz w:w="11910" w:h="16840"/>
          <w:pgMar w:top="1180" w:right="711" w:bottom="1936" w:left="1520" w:header="0" w:footer="1416" w:gutter="0"/>
          <w:cols w:space="720"/>
        </w:sectPr>
      </w:pPr>
    </w:p>
    <w:sdt>
      <w:sdtPr>
        <w:rPr>
          <w:rFonts w:ascii="Cambria" w:eastAsia="Cambria" w:hAnsi="Cambria" w:cs="Cambria"/>
          <w:sz w:val="22"/>
          <w:szCs w:val="22"/>
        </w:rPr>
        <w:id w:val="-932053577"/>
        <w:docPartObj>
          <w:docPartGallery w:val="Table of Contents"/>
          <w:docPartUnique/>
        </w:docPartObj>
      </w:sdtPr>
      <w:sdtEndPr>
        <w:rPr>
          <w:b/>
          <w:bCs/>
          <w:noProof/>
        </w:rPr>
      </w:sdtEndPr>
      <w:sdtContent>
        <w:p w:rsidR="00855DFD" w:rsidRPr="00855DFD" w:rsidRDefault="00D11752" w:rsidP="00855DFD">
          <w:pPr>
            <w:keepNext/>
            <w:keepLines/>
            <w:spacing w:before="240" w:line="259" w:lineRule="auto"/>
            <w:jc w:val="center"/>
            <w:rPr>
              <w:rFonts w:ascii="Cambria" w:hAnsi="Cambria"/>
              <w:sz w:val="32"/>
              <w:szCs w:val="32"/>
            </w:rPr>
          </w:pPr>
          <w:r w:rsidRPr="00855DFD">
            <w:rPr>
              <w:rFonts w:ascii="Cambria" w:hAnsi="Cambria"/>
              <w:sz w:val="32"/>
              <w:szCs w:val="32"/>
            </w:rPr>
            <w:t>CONTENTS</w:t>
          </w:r>
        </w:p>
        <w:p w:rsidR="00E32A0D" w:rsidRDefault="00D11752">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r>
            <w:rPr>
              <w:rFonts w:ascii="Palatino Linotype" w:eastAsia="Palatino Linotype" w:hAnsi="Palatino Linotype" w:cs="Palatino Linotype"/>
              <w:b/>
              <w:bCs/>
            </w:rPr>
            <w:fldChar w:fldCharType="begin"/>
          </w:r>
          <w:r>
            <w:rPr>
              <w:rFonts w:ascii="Palatino Linotype" w:eastAsia="Palatino Linotype" w:hAnsi="Palatino Linotype" w:cs="Palatino Linotype"/>
              <w:b/>
              <w:bCs/>
            </w:rPr>
            <w:instrText xml:space="preserve"> TOC \o "1-3" \h \z \u </w:instrText>
          </w:r>
          <w:r>
            <w:rPr>
              <w:rFonts w:ascii="Palatino Linotype" w:eastAsia="Palatino Linotype" w:hAnsi="Palatino Linotype" w:cs="Palatino Linotype"/>
              <w:b/>
              <w:bCs/>
            </w:rPr>
            <w:fldChar w:fldCharType="separate"/>
          </w:r>
          <w:hyperlink w:anchor="_Toc146280631" w:history="1">
            <w:r w:rsidRPr="00DE5AC5">
              <w:rPr>
                <w:rFonts w:ascii="Palatino Linotype" w:eastAsia="Palatino Linotype" w:hAnsi="Palatino Linotype" w:cs="Palatino Linotype"/>
                <w:b/>
                <w:bCs/>
                <w:noProof/>
                <w:color w:val="000080"/>
                <w:u w:val="single"/>
              </w:rPr>
              <w:t>A.</w:t>
            </w:r>
            <w:r>
              <w:rPr>
                <w:rFonts w:ascii="Calibri" w:hAnsi="Calibri"/>
                <w:noProof/>
                <w:kern w:val="2"/>
                <w:sz w:val="22"/>
                <w:szCs w:val="22"/>
                <w:lang w:val="en-IN" w:eastAsia="en-IN"/>
                <w14:ligatures w14:val="standardContextual"/>
              </w:rPr>
              <w:tab/>
            </w:r>
            <w:r w:rsidRPr="00DE5AC5">
              <w:rPr>
                <w:rFonts w:eastAsia="Palatino Linotype"/>
                <w:b/>
                <w:bCs/>
                <w:noProof/>
                <w:color w:val="000080"/>
                <w:u w:val="single"/>
              </w:rPr>
              <w:t>Definitions</w:t>
            </w:r>
            <w:r w:rsidRPr="00DE5AC5">
              <w:rPr>
                <w:rFonts w:eastAsia="Palatino Linotype"/>
                <w:b/>
                <w:bCs/>
                <w:noProof/>
                <w:color w:val="000080"/>
                <w:spacing w:val="-5"/>
                <w:u w:val="single"/>
              </w:rPr>
              <w:t xml:space="preserve"> </w:t>
            </w:r>
            <w:r w:rsidRPr="00DE5AC5">
              <w:rPr>
                <w:rFonts w:eastAsia="Palatino Linotype"/>
                <w:b/>
                <w:bCs/>
                <w:noProof/>
                <w:color w:val="000080"/>
                <w:u w:val="single"/>
              </w:rPr>
              <w:t>and</w:t>
            </w:r>
            <w:r w:rsidRPr="00DE5AC5">
              <w:rPr>
                <w:rFonts w:eastAsia="Palatino Linotype"/>
                <w:b/>
                <w:bCs/>
                <w:noProof/>
                <w:color w:val="000080"/>
                <w:spacing w:val="-3"/>
                <w:u w:val="single"/>
              </w:rPr>
              <w:t xml:space="preserve"> </w:t>
            </w:r>
            <w:r w:rsidRPr="00DE5AC5">
              <w:rPr>
                <w:rFonts w:eastAsia="Palatino Linotype"/>
                <w:b/>
                <w:bCs/>
                <w:noProof/>
                <w:color w:val="000080"/>
                <w:u w:val="single"/>
              </w:rPr>
              <w:t>Interpretation</w:t>
            </w:r>
            <w:r>
              <w:rPr>
                <w:rFonts w:ascii="Palatino Linotype" w:eastAsia="Palatino Linotype" w:hAnsi="Palatino Linotype" w:cs="Palatino Linotype"/>
                <w:b/>
                <w:bCs/>
                <w:noProof/>
                <w:webHidden/>
              </w:rPr>
              <w:tab/>
            </w:r>
            <w:r>
              <w:rPr>
                <w:rFonts w:ascii="Palatino Linotype" w:eastAsia="Palatino Linotype" w:hAnsi="Palatino Linotype" w:cs="Palatino Linotype"/>
                <w:b/>
                <w:bCs/>
                <w:noProof/>
                <w:webHidden/>
              </w:rPr>
              <w:fldChar w:fldCharType="begin"/>
            </w:r>
            <w:r>
              <w:rPr>
                <w:rFonts w:ascii="Palatino Linotype" w:eastAsia="Palatino Linotype" w:hAnsi="Palatino Linotype" w:cs="Palatino Linotype"/>
                <w:b/>
                <w:bCs/>
                <w:noProof/>
                <w:webHidden/>
              </w:rPr>
              <w:instrText xml:space="preserve"> PAGEREF _Toc146280631 \h </w:instrText>
            </w:r>
            <w:r>
              <w:rPr>
                <w:rFonts w:ascii="Palatino Linotype" w:eastAsia="Palatino Linotype" w:hAnsi="Palatino Linotype" w:cs="Palatino Linotype"/>
                <w:b/>
                <w:bCs/>
                <w:noProof/>
                <w:webHidden/>
              </w:rPr>
            </w:r>
            <w:r>
              <w:rPr>
                <w:rFonts w:ascii="Palatino Linotype" w:eastAsia="Palatino Linotype" w:hAnsi="Palatino Linotype" w:cs="Palatino Linotype"/>
                <w:b/>
                <w:bCs/>
                <w:noProof/>
                <w:webHidden/>
              </w:rPr>
              <w:fldChar w:fldCharType="separate"/>
            </w:r>
            <w:r>
              <w:rPr>
                <w:rFonts w:ascii="Palatino Linotype" w:eastAsia="Palatino Linotype" w:hAnsi="Palatino Linotype" w:cs="Palatino Linotype"/>
                <w:b/>
                <w:bCs/>
                <w:noProof/>
                <w:webHidden/>
              </w:rPr>
              <w:t>5</w:t>
            </w:r>
            <w:r>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32" w:history="1">
            <w:r w:rsidR="006E04AC" w:rsidRPr="00DE5AC5">
              <w:rPr>
                <w:rFonts w:ascii="Palatino Linotype" w:eastAsia="Palatino Linotype" w:hAnsi="Palatino Linotype" w:cs="Palatino Linotype"/>
                <w:b/>
                <w:bCs/>
                <w:noProof/>
                <w:color w:val="000080"/>
                <w:u w:val="single"/>
              </w:rPr>
              <w:t>1.</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Definitions</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_Toc146280632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5</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33" w:history="1">
            <w:r w:rsidR="006E04AC" w:rsidRPr="00DE5AC5">
              <w:rPr>
                <w:rFonts w:ascii="Palatino Linotype" w:eastAsia="Palatino Linotype" w:hAnsi="Palatino Linotype" w:cs="Palatino Linotype"/>
                <w:b/>
                <w:bCs/>
                <w:noProof/>
                <w:color w:val="000080"/>
                <w:u w:val="single"/>
              </w:rPr>
              <w:t>2.</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Interpretation</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_Toc146280633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8</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34" w:history="1">
            <w:r w:rsidR="006E04AC" w:rsidRPr="00DE5AC5">
              <w:rPr>
                <w:rFonts w:eastAsia="Palatino Linotype"/>
                <w:b/>
                <w:bCs/>
                <w:noProof/>
                <w:color w:val="000080"/>
                <w:u w:val="single"/>
              </w:rPr>
              <w:t>B.</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Subject</w:t>
            </w:r>
            <w:r w:rsidR="006E04AC" w:rsidRPr="00DE5AC5">
              <w:rPr>
                <w:rFonts w:eastAsia="Palatino Linotype"/>
                <w:b/>
                <w:bCs/>
                <w:noProof/>
                <w:color w:val="000080"/>
                <w:spacing w:val="-5"/>
                <w:u w:val="single"/>
              </w:rPr>
              <w:t xml:space="preserve"> </w:t>
            </w:r>
            <w:r w:rsidR="006E04AC" w:rsidRPr="00DE5AC5">
              <w:rPr>
                <w:rFonts w:eastAsia="Palatino Linotype"/>
                <w:b/>
                <w:bCs/>
                <w:noProof/>
                <w:color w:val="000080"/>
                <w:u w:val="single"/>
              </w:rPr>
              <w:t>Matter</w:t>
            </w:r>
            <w:r w:rsidR="006E04AC" w:rsidRPr="00DE5AC5">
              <w:rPr>
                <w:rFonts w:eastAsia="Palatino Linotype"/>
                <w:b/>
                <w:bCs/>
                <w:noProof/>
                <w:color w:val="000080"/>
                <w:spacing w:val="-4"/>
                <w:u w:val="single"/>
              </w:rPr>
              <w:t xml:space="preserve"> </w:t>
            </w:r>
            <w:r w:rsidR="006E04AC" w:rsidRPr="00DE5AC5">
              <w:rPr>
                <w:rFonts w:eastAsia="Palatino Linotype"/>
                <w:b/>
                <w:bCs/>
                <w:noProof/>
                <w:color w:val="000080"/>
                <w:u w:val="single"/>
              </w:rPr>
              <w:t>of</w:t>
            </w:r>
            <w:r w:rsidR="006E04AC" w:rsidRPr="00DE5AC5">
              <w:rPr>
                <w:rFonts w:eastAsia="Palatino Linotype"/>
                <w:b/>
                <w:bCs/>
                <w:noProof/>
                <w:color w:val="000080"/>
                <w:spacing w:val="-4"/>
                <w:u w:val="single"/>
              </w:rPr>
              <w:t xml:space="preserve"> </w:t>
            </w:r>
            <w:r w:rsidR="006E04AC" w:rsidRPr="00DE5AC5">
              <w:rPr>
                <w:rFonts w:eastAsia="Palatino Linotype"/>
                <w:b/>
                <w:bCs/>
                <w:noProof/>
                <w:color w:val="000080"/>
                <w:u w:val="single"/>
              </w:rPr>
              <w:t>Contract</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_Toc146280634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11</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35" w:history="1">
            <w:r w:rsidR="006E04AC" w:rsidRPr="00DE5AC5">
              <w:rPr>
                <w:rFonts w:ascii="Palatino Linotype" w:eastAsia="Palatino Linotype" w:hAnsi="Palatino Linotype" w:cs="Palatino Linotype"/>
                <w:b/>
                <w:bCs/>
                <w:noProof/>
                <w:color w:val="000080"/>
                <w:u w:val="single"/>
              </w:rPr>
              <w:t>3.</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Scope</w:t>
            </w:r>
            <w:r w:rsidR="006E04AC" w:rsidRPr="00DE5AC5">
              <w:rPr>
                <w:rFonts w:eastAsia="Palatino Linotype"/>
                <w:b/>
                <w:bCs/>
                <w:noProof/>
                <w:color w:val="000080"/>
                <w:spacing w:val="-4"/>
                <w:u w:val="single"/>
              </w:rPr>
              <w:t xml:space="preserve"> </w:t>
            </w:r>
            <w:r w:rsidR="006E04AC" w:rsidRPr="00DE5AC5">
              <w:rPr>
                <w:rFonts w:eastAsia="Palatino Linotype"/>
                <w:b/>
                <w:bCs/>
                <w:noProof/>
                <w:color w:val="000080"/>
                <w:u w:val="single"/>
              </w:rPr>
              <w:t>of</w:t>
            </w:r>
            <w:r w:rsidR="006E04AC" w:rsidRPr="00DE5AC5">
              <w:rPr>
                <w:rFonts w:eastAsia="Palatino Linotype"/>
                <w:b/>
                <w:bCs/>
                <w:noProof/>
                <w:color w:val="000080"/>
                <w:spacing w:val="-4"/>
                <w:u w:val="single"/>
              </w:rPr>
              <w:t xml:space="preserve"> </w:t>
            </w:r>
            <w:r w:rsidR="006E04AC" w:rsidRPr="00DE5AC5">
              <w:rPr>
                <w:rFonts w:eastAsia="Palatino Linotype"/>
                <w:b/>
                <w:bCs/>
                <w:noProof/>
                <w:color w:val="000080"/>
                <w:u w:val="single"/>
              </w:rPr>
              <w:t>Facilities</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_Toc146280635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11</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36" w:history="1">
            <w:r w:rsidR="006E04AC" w:rsidRPr="00DE5AC5">
              <w:rPr>
                <w:rFonts w:ascii="Palatino Linotype" w:eastAsia="Palatino Linotype" w:hAnsi="Palatino Linotype" w:cs="Palatino Linotype"/>
                <w:b/>
                <w:bCs/>
                <w:noProof/>
                <w:color w:val="000080"/>
                <w:u w:val="single"/>
              </w:rPr>
              <w:t>4.</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Time</w:t>
            </w:r>
            <w:r w:rsidR="006E04AC" w:rsidRPr="00DE5AC5">
              <w:rPr>
                <w:rFonts w:eastAsia="Palatino Linotype"/>
                <w:b/>
                <w:bCs/>
                <w:noProof/>
                <w:color w:val="000080"/>
                <w:spacing w:val="-5"/>
                <w:u w:val="single"/>
              </w:rPr>
              <w:t xml:space="preserve"> </w:t>
            </w:r>
            <w:r w:rsidR="006E04AC" w:rsidRPr="00DE5AC5">
              <w:rPr>
                <w:rFonts w:eastAsia="Palatino Linotype"/>
                <w:b/>
                <w:bCs/>
                <w:noProof/>
                <w:color w:val="000080"/>
                <w:u w:val="single"/>
              </w:rPr>
              <w:t>for</w:t>
            </w:r>
            <w:r w:rsidR="006E04AC" w:rsidRPr="00DE5AC5">
              <w:rPr>
                <w:rFonts w:eastAsia="Palatino Linotype"/>
                <w:b/>
                <w:bCs/>
                <w:noProof/>
                <w:color w:val="000080"/>
                <w:spacing w:val="-5"/>
                <w:u w:val="single"/>
              </w:rPr>
              <w:t xml:space="preserve"> </w:t>
            </w:r>
            <w:r w:rsidR="006E04AC" w:rsidRPr="00DE5AC5">
              <w:rPr>
                <w:rFonts w:eastAsia="Palatino Linotype"/>
                <w:b/>
                <w:bCs/>
                <w:noProof/>
                <w:color w:val="000080"/>
                <w:u w:val="single"/>
              </w:rPr>
              <w:t>Commencement</w:t>
            </w:r>
            <w:r w:rsidR="006E04AC" w:rsidRPr="00DE5AC5">
              <w:rPr>
                <w:rFonts w:eastAsia="Palatino Linotype"/>
                <w:b/>
                <w:bCs/>
                <w:noProof/>
                <w:color w:val="000080"/>
                <w:spacing w:val="-5"/>
                <w:u w:val="single"/>
              </w:rPr>
              <w:t xml:space="preserve"> </w:t>
            </w:r>
            <w:r w:rsidR="006E04AC" w:rsidRPr="00DE5AC5">
              <w:rPr>
                <w:rFonts w:eastAsia="Palatino Linotype"/>
                <w:b/>
                <w:bCs/>
                <w:noProof/>
                <w:color w:val="000080"/>
                <w:u w:val="single"/>
              </w:rPr>
              <w:t>and</w:t>
            </w:r>
            <w:r w:rsidR="006E04AC" w:rsidRPr="00DE5AC5">
              <w:rPr>
                <w:rFonts w:eastAsia="Palatino Linotype"/>
                <w:b/>
                <w:bCs/>
                <w:noProof/>
                <w:color w:val="000080"/>
                <w:spacing w:val="-4"/>
                <w:u w:val="single"/>
              </w:rPr>
              <w:t xml:space="preserve"> </w:t>
            </w:r>
            <w:r w:rsidR="006E04AC" w:rsidRPr="00DE5AC5">
              <w:rPr>
                <w:rFonts w:eastAsia="Palatino Linotype"/>
                <w:b/>
                <w:bCs/>
                <w:noProof/>
                <w:color w:val="000080"/>
                <w:u w:val="single"/>
              </w:rPr>
              <w:t>Completion</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_Toc146280636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12</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37" w:history="1">
            <w:r w:rsidR="006E04AC" w:rsidRPr="00DE5AC5">
              <w:rPr>
                <w:rFonts w:ascii="Palatino Linotype" w:eastAsia="Palatino Linotype" w:hAnsi="Palatino Linotype" w:cs="Palatino Linotype"/>
                <w:b/>
                <w:bCs/>
                <w:noProof/>
                <w:color w:val="000080"/>
                <w:u w:val="single"/>
              </w:rPr>
              <w:t>5.</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Contractor’s</w:t>
            </w:r>
            <w:r w:rsidR="006E04AC" w:rsidRPr="00DE5AC5">
              <w:rPr>
                <w:rFonts w:eastAsia="Palatino Linotype"/>
                <w:b/>
                <w:bCs/>
                <w:noProof/>
                <w:color w:val="000080"/>
                <w:spacing w:val="-11"/>
                <w:u w:val="single"/>
              </w:rPr>
              <w:t xml:space="preserve"> </w:t>
            </w:r>
            <w:r w:rsidR="006E04AC" w:rsidRPr="00DE5AC5">
              <w:rPr>
                <w:rFonts w:eastAsia="Palatino Linotype"/>
                <w:b/>
                <w:bCs/>
                <w:noProof/>
                <w:color w:val="000080"/>
                <w:u w:val="single"/>
              </w:rPr>
              <w:t>Responsibilities</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_Toc146280637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12</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38" w:history="1">
            <w:r w:rsidR="006E04AC" w:rsidRPr="00DE5AC5">
              <w:rPr>
                <w:rFonts w:ascii="Palatino Linotype" w:eastAsia="Palatino Linotype" w:hAnsi="Palatino Linotype" w:cs="Palatino Linotype"/>
                <w:b/>
                <w:bCs/>
                <w:noProof/>
                <w:color w:val="000080"/>
                <w:u w:val="single"/>
              </w:rPr>
              <w:t>6.</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Employer’s</w:t>
            </w:r>
            <w:r w:rsidR="006E04AC" w:rsidRPr="00DE5AC5">
              <w:rPr>
                <w:rFonts w:eastAsia="Palatino Linotype"/>
                <w:b/>
                <w:bCs/>
                <w:noProof/>
                <w:color w:val="000080"/>
                <w:spacing w:val="-1"/>
                <w:u w:val="single"/>
              </w:rPr>
              <w:t xml:space="preserve"> </w:t>
            </w:r>
            <w:r w:rsidR="006E04AC" w:rsidRPr="00DE5AC5">
              <w:rPr>
                <w:rFonts w:eastAsia="Palatino Linotype"/>
                <w:b/>
                <w:bCs/>
                <w:noProof/>
                <w:color w:val="000080"/>
                <w:u w:val="single"/>
              </w:rPr>
              <w:t>Responsibilities</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_Toc146280638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14</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39" w:history="1">
            <w:r w:rsidR="006E04AC" w:rsidRPr="00DE5AC5">
              <w:rPr>
                <w:rFonts w:ascii="Palatino Linotype" w:eastAsia="Palatino Linotype" w:hAnsi="Palatino Linotype" w:cs="Palatino Linotype"/>
                <w:b/>
                <w:bCs/>
                <w:noProof/>
                <w:color w:val="000080"/>
                <w:spacing w:val="-1"/>
                <w:u w:val="single"/>
              </w:rPr>
              <w:t>C.</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Payment</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_Toc146280639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15</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40" w:history="1">
            <w:r w:rsidR="006E04AC" w:rsidRPr="00DE5AC5">
              <w:rPr>
                <w:rFonts w:ascii="Palatino Linotype" w:eastAsia="Palatino Linotype" w:hAnsi="Palatino Linotype" w:cs="Palatino Linotype"/>
                <w:b/>
                <w:bCs/>
                <w:noProof/>
                <w:color w:val="000080"/>
                <w:u w:val="single"/>
              </w:rPr>
              <w:t>7.</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Contract</w:t>
            </w:r>
            <w:r w:rsidR="006E04AC" w:rsidRPr="00DE5AC5">
              <w:rPr>
                <w:rFonts w:eastAsia="Palatino Linotype"/>
                <w:b/>
                <w:bCs/>
                <w:noProof/>
                <w:color w:val="000080"/>
                <w:spacing w:val="-10"/>
                <w:u w:val="single"/>
              </w:rPr>
              <w:t xml:space="preserve"> </w:t>
            </w:r>
            <w:r w:rsidR="006E04AC" w:rsidRPr="00DE5AC5">
              <w:rPr>
                <w:rFonts w:eastAsia="Palatino Linotype"/>
                <w:b/>
                <w:bCs/>
                <w:noProof/>
                <w:color w:val="000080"/>
                <w:u w:val="single"/>
              </w:rPr>
              <w:t>Price</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_Toc146280640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15</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41" w:history="1">
            <w:r w:rsidR="006E04AC" w:rsidRPr="00DE5AC5">
              <w:rPr>
                <w:rFonts w:ascii="Palatino Linotype" w:eastAsia="Palatino Linotype" w:hAnsi="Palatino Linotype" w:cs="Palatino Linotype"/>
                <w:b/>
                <w:bCs/>
                <w:noProof/>
                <w:color w:val="000080"/>
                <w:u w:val="single"/>
              </w:rPr>
              <w:t>8.</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Terms</w:t>
            </w:r>
            <w:r w:rsidR="006E04AC" w:rsidRPr="00DE5AC5">
              <w:rPr>
                <w:rFonts w:eastAsia="Palatino Linotype"/>
                <w:b/>
                <w:bCs/>
                <w:noProof/>
                <w:color w:val="000080"/>
                <w:spacing w:val="-1"/>
                <w:u w:val="single"/>
              </w:rPr>
              <w:t xml:space="preserve"> </w:t>
            </w:r>
            <w:r w:rsidR="006E04AC" w:rsidRPr="00DE5AC5">
              <w:rPr>
                <w:rFonts w:eastAsia="Palatino Linotype"/>
                <w:b/>
                <w:bCs/>
                <w:noProof/>
                <w:color w:val="000080"/>
                <w:u w:val="single"/>
              </w:rPr>
              <w:t>of Payment</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_Toc146280641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15</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42" w:history="1">
            <w:r w:rsidR="006E04AC" w:rsidRPr="00DE5AC5">
              <w:rPr>
                <w:rFonts w:ascii="Palatino Linotype" w:eastAsia="Palatino Linotype" w:hAnsi="Palatino Linotype" w:cs="Palatino Linotype"/>
                <w:b/>
                <w:bCs/>
                <w:noProof/>
                <w:color w:val="000080"/>
                <w:u w:val="single"/>
              </w:rPr>
              <w:t>9.</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Securities</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_Toc146280642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15</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43" w:history="1">
            <w:r w:rsidR="006E04AC" w:rsidRPr="00DE5AC5">
              <w:rPr>
                <w:rFonts w:ascii="Palatino Linotype" w:eastAsia="Palatino Linotype" w:hAnsi="Palatino Linotype" w:cs="Palatino Linotype"/>
                <w:b/>
                <w:bCs/>
                <w:noProof/>
                <w:color w:val="000080"/>
                <w:u w:val="single"/>
              </w:rPr>
              <w:t>10.</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Taxes</w:t>
            </w:r>
            <w:r w:rsidR="006E04AC" w:rsidRPr="00DE5AC5">
              <w:rPr>
                <w:rFonts w:eastAsia="Palatino Linotype"/>
                <w:b/>
                <w:bCs/>
                <w:noProof/>
                <w:color w:val="000080"/>
                <w:spacing w:val="-2"/>
                <w:u w:val="single"/>
              </w:rPr>
              <w:t xml:space="preserve"> </w:t>
            </w:r>
            <w:r w:rsidR="006E04AC" w:rsidRPr="00DE5AC5">
              <w:rPr>
                <w:rFonts w:eastAsia="Palatino Linotype"/>
                <w:b/>
                <w:bCs/>
                <w:noProof/>
                <w:color w:val="000080"/>
                <w:u w:val="single"/>
              </w:rPr>
              <w:t>and</w:t>
            </w:r>
            <w:r w:rsidR="006E04AC" w:rsidRPr="00DE5AC5">
              <w:rPr>
                <w:rFonts w:eastAsia="Palatino Linotype"/>
                <w:b/>
                <w:bCs/>
                <w:noProof/>
                <w:color w:val="000080"/>
                <w:spacing w:val="-1"/>
                <w:u w:val="single"/>
              </w:rPr>
              <w:t xml:space="preserve"> </w:t>
            </w:r>
            <w:r w:rsidR="006E04AC" w:rsidRPr="00DE5AC5">
              <w:rPr>
                <w:rFonts w:eastAsia="Palatino Linotype"/>
                <w:b/>
                <w:bCs/>
                <w:noProof/>
                <w:color w:val="000080"/>
                <w:u w:val="single"/>
              </w:rPr>
              <w:t>Duties</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_Toc146280643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18</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44" w:history="1">
            <w:r w:rsidR="006E04AC" w:rsidRPr="00DE5AC5">
              <w:rPr>
                <w:rFonts w:ascii="Palatino Linotype" w:eastAsia="Palatino Linotype" w:hAnsi="Palatino Linotype" w:cs="Palatino Linotype"/>
                <w:b/>
                <w:bCs/>
                <w:noProof/>
                <w:color w:val="000080"/>
                <w:spacing w:val="-1"/>
                <w:u w:val="single"/>
              </w:rPr>
              <w:t>D.</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Intellectual</w:t>
            </w:r>
            <w:r w:rsidR="006E04AC" w:rsidRPr="00DE5AC5">
              <w:rPr>
                <w:rFonts w:eastAsia="Palatino Linotype"/>
                <w:b/>
                <w:bCs/>
                <w:noProof/>
                <w:color w:val="000080"/>
                <w:spacing w:val="-8"/>
                <w:u w:val="single"/>
              </w:rPr>
              <w:t xml:space="preserve"> </w:t>
            </w:r>
            <w:r w:rsidR="006E04AC" w:rsidRPr="00DE5AC5">
              <w:rPr>
                <w:rFonts w:eastAsia="Palatino Linotype"/>
                <w:b/>
                <w:bCs/>
                <w:noProof/>
                <w:color w:val="000080"/>
                <w:u w:val="single"/>
              </w:rPr>
              <w:t>Property</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_Toc146280644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20</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45" w:history="1">
            <w:r w:rsidR="006E04AC" w:rsidRPr="00DE5AC5">
              <w:rPr>
                <w:rFonts w:ascii="Palatino Linotype" w:eastAsia="Palatino Linotype" w:hAnsi="Palatino Linotype" w:cs="Palatino Linotype"/>
                <w:b/>
                <w:bCs/>
                <w:noProof/>
                <w:color w:val="000080"/>
                <w:u w:val="single"/>
              </w:rPr>
              <w:t>11.</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Copy</w:t>
            </w:r>
            <w:r w:rsidR="006E04AC" w:rsidRPr="00DE5AC5">
              <w:rPr>
                <w:rFonts w:eastAsia="Palatino Linotype"/>
                <w:b/>
                <w:bCs/>
                <w:noProof/>
                <w:color w:val="000080"/>
                <w:spacing w:val="-4"/>
                <w:u w:val="single"/>
              </w:rPr>
              <w:t xml:space="preserve"> </w:t>
            </w:r>
            <w:r w:rsidR="006E04AC" w:rsidRPr="00DE5AC5">
              <w:rPr>
                <w:rFonts w:eastAsia="Palatino Linotype"/>
                <w:b/>
                <w:bCs/>
                <w:noProof/>
                <w:color w:val="000080"/>
                <w:u w:val="single"/>
              </w:rPr>
              <w:t>Right</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_Toc146280645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20</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46" w:history="1">
            <w:r w:rsidR="006E04AC" w:rsidRPr="00DE5AC5">
              <w:rPr>
                <w:rFonts w:ascii="Palatino Linotype" w:eastAsia="Palatino Linotype" w:hAnsi="Palatino Linotype" w:cs="Palatino Linotype"/>
                <w:b/>
                <w:bCs/>
                <w:noProof/>
                <w:color w:val="000080"/>
                <w:u w:val="single"/>
              </w:rPr>
              <w:t>12.</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spacing w:val="-1"/>
                <w:u w:val="single"/>
              </w:rPr>
              <w:t>Confidential</w:t>
            </w:r>
            <w:r w:rsidR="006E04AC" w:rsidRPr="00DE5AC5">
              <w:rPr>
                <w:rFonts w:eastAsia="Palatino Linotype"/>
                <w:b/>
                <w:bCs/>
                <w:noProof/>
                <w:color w:val="000080"/>
                <w:spacing w:val="-5"/>
                <w:u w:val="single"/>
              </w:rPr>
              <w:t xml:space="preserve"> </w:t>
            </w:r>
            <w:r w:rsidR="006E04AC" w:rsidRPr="00DE5AC5">
              <w:rPr>
                <w:rFonts w:eastAsia="Palatino Linotype"/>
                <w:b/>
                <w:bCs/>
                <w:noProof/>
                <w:color w:val="000080"/>
                <w:u w:val="single"/>
              </w:rPr>
              <w:t>Information</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_Toc146280646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21</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47" w:history="1">
            <w:r w:rsidR="006E04AC" w:rsidRPr="00DE5AC5">
              <w:rPr>
                <w:rFonts w:ascii="Palatino Linotype" w:eastAsia="Palatino Linotype" w:hAnsi="Palatino Linotype" w:cs="Palatino Linotype"/>
                <w:b/>
                <w:bCs/>
                <w:noProof/>
                <w:color w:val="000080"/>
                <w:spacing w:val="-1"/>
                <w:u w:val="single"/>
              </w:rPr>
              <w:t>E.</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Execution</w:t>
            </w:r>
            <w:r w:rsidR="006E04AC" w:rsidRPr="00DE5AC5">
              <w:rPr>
                <w:rFonts w:eastAsia="Palatino Linotype"/>
                <w:b/>
                <w:bCs/>
                <w:noProof/>
                <w:color w:val="000080"/>
                <w:spacing w:val="-2"/>
                <w:u w:val="single"/>
              </w:rPr>
              <w:t xml:space="preserve"> </w:t>
            </w:r>
            <w:r w:rsidR="006E04AC" w:rsidRPr="00DE5AC5">
              <w:rPr>
                <w:rFonts w:eastAsia="Palatino Linotype"/>
                <w:b/>
                <w:bCs/>
                <w:noProof/>
                <w:color w:val="000080"/>
                <w:u w:val="single"/>
              </w:rPr>
              <w:t>of</w:t>
            </w:r>
            <w:r w:rsidR="006E04AC" w:rsidRPr="00DE5AC5">
              <w:rPr>
                <w:rFonts w:eastAsia="Palatino Linotype"/>
                <w:b/>
                <w:bCs/>
                <w:noProof/>
                <w:color w:val="000080"/>
                <w:spacing w:val="-3"/>
                <w:u w:val="single"/>
              </w:rPr>
              <w:t xml:space="preserve"> </w:t>
            </w:r>
            <w:r w:rsidR="006E04AC" w:rsidRPr="00DE5AC5">
              <w:rPr>
                <w:rFonts w:eastAsia="Palatino Linotype"/>
                <w:b/>
                <w:bCs/>
                <w:noProof/>
                <w:color w:val="000080"/>
                <w:u w:val="single"/>
              </w:rPr>
              <w:t>the</w:t>
            </w:r>
            <w:r w:rsidR="006E04AC" w:rsidRPr="00DE5AC5">
              <w:rPr>
                <w:rFonts w:eastAsia="Palatino Linotype"/>
                <w:b/>
                <w:bCs/>
                <w:noProof/>
                <w:color w:val="000080"/>
                <w:spacing w:val="-2"/>
                <w:u w:val="single"/>
              </w:rPr>
              <w:t xml:space="preserve"> </w:t>
            </w:r>
            <w:r w:rsidR="006E04AC" w:rsidRPr="00DE5AC5">
              <w:rPr>
                <w:rFonts w:eastAsia="Palatino Linotype"/>
                <w:b/>
                <w:bCs/>
                <w:noProof/>
                <w:color w:val="000080"/>
                <w:u w:val="single"/>
              </w:rPr>
              <w:t>Facilities</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_Toc146280647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22</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48" w:history="1">
            <w:r w:rsidR="006E04AC" w:rsidRPr="00DE5AC5">
              <w:rPr>
                <w:rFonts w:ascii="Palatino Linotype" w:eastAsia="Palatino Linotype" w:hAnsi="Palatino Linotype" w:cs="Palatino Linotype"/>
                <w:b/>
                <w:bCs/>
                <w:noProof/>
                <w:color w:val="000080"/>
                <w:u w:val="single"/>
              </w:rPr>
              <w:t>13.</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Representatives</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_Toc146280648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22</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49" w:history="1">
            <w:r w:rsidR="006E04AC" w:rsidRPr="00DE5AC5">
              <w:rPr>
                <w:rFonts w:ascii="Palatino Linotype" w:eastAsia="Palatino Linotype" w:hAnsi="Palatino Linotype" w:cs="Palatino Linotype"/>
                <w:b/>
                <w:bCs/>
                <w:noProof/>
                <w:color w:val="000080"/>
                <w:u w:val="single"/>
              </w:rPr>
              <w:t>14.</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Work</w:t>
            </w:r>
            <w:r w:rsidR="006E04AC" w:rsidRPr="00DE5AC5">
              <w:rPr>
                <w:rFonts w:eastAsia="Palatino Linotype"/>
                <w:b/>
                <w:bCs/>
                <w:noProof/>
                <w:color w:val="000080"/>
                <w:spacing w:val="-5"/>
                <w:u w:val="single"/>
              </w:rPr>
              <w:t xml:space="preserve"> </w:t>
            </w:r>
            <w:r w:rsidR="006E04AC" w:rsidRPr="00DE5AC5">
              <w:rPr>
                <w:rFonts w:eastAsia="Palatino Linotype"/>
                <w:b/>
                <w:bCs/>
                <w:noProof/>
                <w:color w:val="000080"/>
                <w:u w:val="single"/>
              </w:rPr>
              <w:t>Program</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_Toc146280649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23</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50" w:history="1">
            <w:r w:rsidR="006E04AC" w:rsidRPr="00DE5AC5">
              <w:rPr>
                <w:rFonts w:ascii="Palatino Linotype" w:eastAsia="Palatino Linotype" w:hAnsi="Palatino Linotype" w:cs="Palatino Linotype"/>
                <w:b/>
                <w:bCs/>
                <w:noProof/>
                <w:color w:val="000080"/>
                <w:u w:val="single"/>
              </w:rPr>
              <w:t>15.</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Subcontracting</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_Toc146280650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25</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51" w:history="1">
            <w:r w:rsidR="006E04AC" w:rsidRPr="00DE5AC5">
              <w:rPr>
                <w:rFonts w:ascii="Palatino Linotype" w:eastAsia="Palatino Linotype" w:hAnsi="Palatino Linotype" w:cs="Palatino Linotype"/>
                <w:b/>
                <w:bCs/>
                <w:noProof/>
                <w:color w:val="000080"/>
                <w:u w:val="single"/>
              </w:rPr>
              <w:t>16.</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Design</w:t>
            </w:r>
            <w:r w:rsidR="006E04AC" w:rsidRPr="00DE5AC5">
              <w:rPr>
                <w:rFonts w:eastAsia="Palatino Linotype"/>
                <w:b/>
                <w:bCs/>
                <w:noProof/>
                <w:color w:val="000080"/>
                <w:spacing w:val="-1"/>
                <w:u w:val="single"/>
              </w:rPr>
              <w:t xml:space="preserve"> </w:t>
            </w:r>
            <w:r w:rsidR="006E04AC" w:rsidRPr="00DE5AC5">
              <w:rPr>
                <w:rFonts w:eastAsia="Palatino Linotype"/>
                <w:b/>
                <w:bCs/>
                <w:noProof/>
                <w:color w:val="000080"/>
                <w:u w:val="single"/>
              </w:rPr>
              <w:t>and Engineering</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_Toc146280651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25</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52" w:history="1">
            <w:r w:rsidR="006E04AC" w:rsidRPr="00DE5AC5">
              <w:rPr>
                <w:rFonts w:ascii="Palatino Linotype" w:eastAsia="Palatino Linotype" w:hAnsi="Palatino Linotype" w:cs="Palatino Linotype"/>
                <w:b/>
                <w:bCs/>
                <w:noProof/>
                <w:color w:val="000080"/>
                <w:u w:val="single"/>
              </w:rPr>
              <w:t>17.</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Plant</w:t>
            </w:r>
            <w:r w:rsidR="006E04AC" w:rsidRPr="00DE5AC5">
              <w:rPr>
                <w:rFonts w:eastAsia="Palatino Linotype"/>
                <w:b/>
                <w:bCs/>
                <w:noProof/>
                <w:color w:val="000080"/>
                <w:spacing w:val="-4"/>
                <w:u w:val="single"/>
              </w:rPr>
              <w:t xml:space="preserve"> </w:t>
            </w:r>
            <w:r w:rsidR="006E04AC" w:rsidRPr="00DE5AC5">
              <w:rPr>
                <w:rFonts w:eastAsia="Palatino Linotype"/>
                <w:b/>
                <w:bCs/>
                <w:noProof/>
                <w:color w:val="000080"/>
                <w:u w:val="single"/>
              </w:rPr>
              <w:t>and</w:t>
            </w:r>
            <w:r w:rsidR="006E04AC" w:rsidRPr="00DE5AC5">
              <w:rPr>
                <w:rFonts w:eastAsia="Palatino Linotype"/>
                <w:b/>
                <w:bCs/>
                <w:noProof/>
                <w:color w:val="000080"/>
                <w:spacing w:val="-2"/>
                <w:u w:val="single"/>
              </w:rPr>
              <w:t xml:space="preserve"> </w:t>
            </w:r>
            <w:r w:rsidR="006E04AC" w:rsidRPr="00DE5AC5">
              <w:rPr>
                <w:rFonts w:eastAsia="Palatino Linotype"/>
                <w:b/>
                <w:bCs/>
                <w:noProof/>
                <w:color w:val="000080"/>
                <w:u w:val="single"/>
              </w:rPr>
              <w:t>Equipment</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_Toc146280652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27</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53" w:history="1">
            <w:r w:rsidR="006E04AC" w:rsidRPr="00DE5AC5">
              <w:rPr>
                <w:rFonts w:ascii="Palatino Linotype" w:eastAsia="Palatino Linotype" w:hAnsi="Palatino Linotype" w:cs="Palatino Linotype"/>
                <w:b/>
                <w:bCs/>
                <w:noProof/>
                <w:color w:val="000080"/>
                <w:u w:val="single"/>
              </w:rPr>
              <w:t>18.</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Installation</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_Toc146280653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29</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54" w:history="1">
            <w:r w:rsidR="006E04AC" w:rsidRPr="00DE5AC5">
              <w:rPr>
                <w:rFonts w:ascii="Palatino Linotype" w:eastAsia="Palatino Linotype" w:hAnsi="Palatino Linotype" w:cs="Palatino Linotype"/>
                <w:b/>
                <w:bCs/>
                <w:noProof/>
                <w:color w:val="000080"/>
                <w:u w:val="single"/>
              </w:rPr>
              <w:t>19.</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Test and Inspection</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_Toc146280654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42</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55" w:history="1">
            <w:r w:rsidR="006E04AC" w:rsidRPr="00DE5AC5">
              <w:rPr>
                <w:rFonts w:ascii="Palatino Linotype" w:eastAsia="Palatino Linotype" w:hAnsi="Palatino Linotype" w:cs="Palatino Linotype"/>
                <w:b/>
                <w:bCs/>
                <w:noProof/>
                <w:color w:val="000080"/>
                <w:u w:val="single"/>
              </w:rPr>
              <w:t>20.</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Completion</w:t>
            </w:r>
            <w:r w:rsidR="006E04AC" w:rsidRPr="00DE5AC5">
              <w:rPr>
                <w:rFonts w:eastAsia="Palatino Linotype"/>
                <w:b/>
                <w:bCs/>
                <w:noProof/>
                <w:color w:val="000080"/>
                <w:spacing w:val="-3"/>
                <w:u w:val="single"/>
              </w:rPr>
              <w:t xml:space="preserve"> </w:t>
            </w:r>
            <w:r w:rsidR="006E04AC" w:rsidRPr="00DE5AC5">
              <w:rPr>
                <w:rFonts w:eastAsia="Palatino Linotype"/>
                <w:b/>
                <w:bCs/>
                <w:noProof/>
                <w:color w:val="000080"/>
                <w:u w:val="single"/>
              </w:rPr>
              <w:t>of</w:t>
            </w:r>
            <w:r w:rsidR="006E04AC" w:rsidRPr="00DE5AC5">
              <w:rPr>
                <w:rFonts w:eastAsia="Palatino Linotype"/>
                <w:b/>
                <w:bCs/>
                <w:noProof/>
                <w:color w:val="000080"/>
                <w:spacing w:val="-3"/>
                <w:u w:val="single"/>
              </w:rPr>
              <w:t xml:space="preserve"> </w:t>
            </w:r>
            <w:r w:rsidR="006E04AC" w:rsidRPr="00DE5AC5">
              <w:rPr>
                <w:rFonts w:eastAsia="Palatino Linotype"/>
                <w:b/>
                <w:bCs/>
                <w:noProof/>
                <w:color w:val="000080"/>
                <w:u w:val="single"/>
              </w:rPr>
              <w:t>the</w:t>
            </w:r>
            <w:r w:rsidR="006E04AC" w:rsidRPr="00DE5AC5">
              <w:rPr>
                <w:rFonts w:eastAsia="Palatino Linotype"/>
                <w:b/>
                <w:bCs/>
                <w:noProof/>
                <w:color w:val="000080"/>
                <w:spacing w:val="-2"/>
                <w:u w:val="single"/>
              </w:rPr>
              <w:t xml:space="preserve"> </w:t>
            </w:r>
            <w:r w:rsidR="006E04AC" w:rsidRPr="00DE5AC5">
              <w:rPr>
                <w:rFonts w:eastAsia="Palatino Linotype"/>
                <w:b/>
                <w:bCs/>
                <w:noProof/>
                <w:color w:val="000080"/>
                <w:u w:val="single"/>
              </w:rPr>
              <w:t>Facilities</w:t>
            </w:r>
            <w:r w:rsidR="006E04AC" w:rsidRPr="00DE5AC5">
              <w:rPr>
                <w:rFonts w:eastAsia="Palatino Linotype"/>
                <w:b/>
                <w:bCs/>
                <w:noProof/>
                <w:color w:val="000080"/>
                <w:spacing w:val="-4"/>
                <w:u w:val="single"/>
              </w:rPr>
              <w:t xml:space="preserve"> </w:t>
            </w:r>
            <w:r w:rsidR="006E04AC" w:rsidRPr="00DE5AC5">
              <w:rPr>
                <w:rFonts w:eastAsia="Palatino Linotype"/>
                <w:b/>
                <w:bCs/>
                <w:noProof/>
                <w:color w:val="000080"/>
                <w:u w:val="single"/>
              </w:rPr>
              <w:t>and</w:t>
            </w:r>
            <w:r w:rsidR="006E04AC" w:rsidRPr="00DE5AC5">
              <w:rPr>
                <w:rFonts w:eastAsia="Palatino Linotype"/>
                <w:b/>
                <w:bCs/>
                <w:noProof/>
                <w:color w:val="000080"/>
                <w:spacing w:val="-3"/>
                <w:u w:val="single"/>
              </w:rPr>
              <w:t xml:space="preserve"> </w:t>
            </w:r>
            <w:r w:rsidR="006E04AC" w:rsidRPr="00DE5AC5">
              <w:rPr>
                <w:rFonts w:eastAsia="Palatino Linotype"/>
                <w:b/>
                <w:bCs/>
                <w:noProof/>
                <w:color w:val="000080"/>
                <w:u w:val="single"/>
              </w:rPr>
              <w:t>Operational</w:t>
            </w:r>
            <w:r w:rsidR="006E04AC" w:rsidRPr="00DE5AC5">
              <w:rPr>
                <w:rFonts w:eastAsia="Palatino Linotype"/>
                <w:b/>
                <w:bCs/>
                <w:noProof/>
                <w:color w:val="000080"/>
                <w:spacing w:val="-2"/>
                <w:u w:val="single"/>
              </w:rPr>
              <w:t xml:space="preserve"> </w:t>
            </w:r>
            <w:r w:rsidR="006E04AC" w:rsidRPr="00DE5AC5">
              <w:rPr>
                <w:rFonts w:eastAsia="Palatino Linotype"/>
                <w:b/>
                <w:bCs/>
                <w:noProof/>
                <w:color w:val="000080"/>
                <w:u w:val="single"/>
              </w:rPr>
              <w:t>Acceptance</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_Toc146280655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43</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56" w:history="1">
            <w:r w:rsidR="006E04AC" w:rsidRPr="00DE5AC5">
              <w:rPr>
                <w:rFonts w:ascii="Palatino Linotype" w:eastAsia="Palatino Linotype" w:hAnsi="Palatino Linotype" w:cs="Palatino Linotype"/>
                <w:b/>
                <w:bCs/>
                <w:noProof/>
                <w:color w:val="000080"/>
                <w:spacing w:val="-1"/>
                <w:u w:val="single"/>
              </w:rPr>
              <w:t>F.</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Guarantees</w:t>
            </w:r>
            <w:r w:rsidR="006E04AC" w:rsidRPr="00DE5AC5">
              <w:rPr>
                <w:rFonts w:eastAsia="Palatino Linotype"/>
                <w:b/>
                <w:bCs/>
                <w:noProof/>
                <w:color w:val="000080"/>
                <w:spacing w:val="-3"/>
                <w:u w:val="single"/>
              </w:rPr>
              <w:t xml:space="preserve"> </w:t>
            </w:r>
            <w:r w:rsidR="006E04AC" w:rsidRPr="00DE5AC5">
              <w:rPr>
                <w:rFonts w:eastAsia="Palatino Linotype"/>
                <w:b/>
                <w:bCs/>
                <w:noProof/>
                <w:color w:val="000080"/>
                <w:u w:val="single"/>
              </w:rPr>
              <w:t>and</w:t>
            </w:r>
            <w:r w:rsidR="006E04AC" w:rsidRPr="00DE5AC5">
              <w:rPr>
                <w:rFonts w:eastAsia="Palatino Linotype"/>
                <w:b/>
                <w:bCs/>
                <w:noProof/>
                <w:color w:val="000080"/>
                <w:spacing w:val="-1"/>
                <w:u w:val="single"/>
              </w:rPr>
              <w:t xml:space="preserve"> </w:t>
            </w:r>
            <w:r w:rsidR="006E04AC" w:rsidRPr="00DE5AC5">
              <w:rPr>
                <w:rFonts w:eastAsia="Palatino Linotype"/>
                <w:b/>
                <w:bCs/>
                <w:noProof/>
                <w:color w:val="000080"/>
                <w:u w:val="single"/>
              </w:rPr>
              <w:t>Liabilities</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_Toc146280656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48</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57" w:history="1">
            <w:r w:rsidR="006E04AC" w:rsidRPr="00DE5AC5">
              <w:rPr>
                <w:rFonts w:ascii="Palatino Linotype" w:eastAsia="Palatino Linotype" w:hAnsi="Palatino Linotype" w:cs="Palatino Linotype"/>
                <w:b/>
                <w:bCs/>
                <w:noProof/>
                <w:color w:val="000080"/>
                <w:u w:val="single"/>
              </w:rPr>
              <w:t>21.</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Completion</w:t>
            </w:r>
            <w:r w:rsidR="006E04AC" w:rsidRPr="00DE5AC5">
              <w:rPr>
                <w:rFonts w:eastAsia="Palatino Linotype"/>
                <w:b/>
                <w:bCs/>
                <w:noProof/>
                <w:color w:val="000080"/>
                <w:spacing w:val="-3"/>
                <w:u w:val="single"/>
              </w:rPr>
              <w:t xml:space="preserve"> </w:t>
            </w:r>
            <w:r w:rsidR="006E04AC" w:rsidRPr="00DE5AC5">
              <w:rPr>
                <w:rFonts w:eastAsia="Palatino Linotype"/>
                <w:b/>
                <w:bCs/>
                <w:noProof/>
                <w:color w:val="000080"/>
                <w:u w:val="single"/>
              </w:rPr>
              <w:t>Time</w:t>
            </w:r>
            <w:r w:rsidR="006E04AC" w:rsidRPr="00DE5AC5">
              <w:rPr>
                <w:rFonts w:eastAsia="Palatino Linotype"/>
                <w:b/>
                <w:bCs/>
                <w:noProof/>
                <w:color w:val="000080"/>
                <w:spacing w:val="-3"/>
                <w:u w:val="single"/>
              </w:rPr>
              <w:t xml:space="preserve"> </w:t>
            </w:r>
            <w:r w:rsidR="006E04AC" w:rsidRPr="00DE5AC5">
              <w:rPr>
                <w:rFonts w:eastAsia="Palatino Linotype"/>
                <w:b/>
                <w:bCs/>
                <w:noProof/>
                <w:color w:val="000080"/>
                <w:u w:val="single"/>
              </w:rPr>
              <w:t>Guarantee</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_Toc146280657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48</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58" w:history="1">
            <w:r w:rsidR="006E04AC" w:rsidRPr="00DE5AC5">
              <w:rPr>
                <w:rFonts w:ascii="Palatino Linotype" w:eastAsia="Palatino Linotype" w:hAnsi="Palatino Linotype" w:cs="Palatino Linotype"/>
                <w:b/>
                <w:bCs/>
                <w:noProof/>
                <w:color w:val="000080"/>
                <w:u w:val="single"/>
              </w:rPr>
              <w:t>22.</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Defect</w:t>
            </w:r>
            <w:r w:rsidR="006E04AC" w:rsidRPr="00DE5AC5">
              <w:rPr>
                <w:rFonts w:eastAsia="Palatino Linotype"/>
                <w:b/>
                <w:bCs/>
                <w:noProof/>
                <w:color w:val="000080"/>
                <w:spacing w:val="-3"/>
                <w:u w:val="single"/>
              </w:rPr>
              <w:t xml:space="preserve"> </w:t>
            </w:r>
            <w:r w:rsidR="006E04AC" w:rsidRPr="00DE5AC5">
              <w:rPr>
                <w:rFonts w:eastAsia="Palatino Linotype"/>
                <w:b/>
                <w:bCs/>
                <w:noProof/>
                <w:color w:val="000080"/>
                <w:u w:val="single"/>
              </w:rPr>
              <w:t>Liability</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_Toc146280658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49</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59" w:history="1">
            <w:r w:rsidR="006E04AC" w:rsidRPr="00DE5AC5">
              <w:rPr>
                <w:rFonts w:ascii="Palatino Linotype" w:eastAsia="Palatino Linotype" w:hAnsi="Palatino Linotype" w:cs="Palatino Linotype"/>
                <w:b/>
                <w:bCs/>
                <w:noProof/>
                <w:color w:val="000080"/>
                <w:u w:val="single"/>
              </w:rPr>
              <w:t>23.</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Functional</w:t>
            </w:r>
            <w:r w:rsidR="006E04AC" w:rsidRPr="00DE5AC5">
              <w:rPr>
                <w:rFonts w:eastAsia="Palatino Linotype"/>
                <w:b/>
                <w:bCs/>
                <w:noProof/>
                <w:color w:val="000080"/>
                <w:spacing w:val="-4"/>
                <w:u w:val="single"/>
              </w:rPr>
              <w:t xml:space="preserve"> </w:t>
            </w:r>
            <w:r w:rsidR="006E04AC" w:rsidRPr="00DE5AC5">
              <w:rPr>
                <w:rFonts w:eastAsia="Palatino Linotype"/>
                <w:b/>
                <w:bCs/>
                <w:noProof/>
                <w:color w:val="000080"/>
                <w:u w:val="single"/>
              </w:rPr>
              <w:t>Guarantees</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_Toc146280659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51</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60" w:history="1">
            <w:r w:rsidR="006E04AC" w:rsidRPr="00DE5AC5">
              <w:rPr>
                <w:rFonts w:ascii="Palatino Linotype" w:eastAsia="Palatino Linotype" w:hAnsi="Palatino Linotype" w:cs="Palatino Linotype"/>
                <w:b/>
                <w:bCs/>
                <w:noProof/>
                <w:color w:val="000080"/>
                <w:u w:val="single"/>
              </w:rPr>
              <w:t>24.</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Equipment</w:t>
            </w:r>
            <w:r w:rsidR="006E04AC" w:rsidRPr="00DE5AC5">
              <w:rPr>
                <w:rFonts w:eastAsia="Palatino Linotype"/>
                <w:b/>
                <w:bCs/>
                <w:noProof/>
                <w:color w:val="000080"/>
                <w:spacing w:val="-4"/>
                <w:u w:val="single"/>
              </w:rPr>
              <w:t xml:space="preserve"> </w:t>
            </w:r>
            <w:r w:rsidR="006E04AC" w:rsidRPr="00DE5AC5">
              <w:rPr>
                <w:rFonts w:eastAsia="Palatino Linotype"/>
                <w:b/>
                <w:bCs/>
                <w:noProof/>
                <w:color w:val="000080"/>
                <w:u w:val="single"/>
              </w:rPr>
              <w:t>Performance</w:t>
            </w:r>
            <w:r w:rsidR="006E04AC" w:rsidRPr="00DE5AC5">
              <w:rPr>
                <w:rFonts w:eastAsia="Palatino Linotype"/>
                <w:b/>
                <w:bCs/>
                <w:noProof/>
                <w:color w:val="000080"/>
                <w:spacing w:val="-2"/>
                <w:u w:val="single"/>
              </w:rPr>
              <w:t xml:space="preserve"> </w:t>
            </w:r>
            <w:r w:rsidR="006E04AC" w:rsidRPr="00DE5AC5">
              <w:rPr>
                <w:rFonts w:eastAsia="Palatino Linotype"/>
                <w:b/>
                <w:bCs/>
                <w:noProof/>
                <w:color w:val="000080"/>
                <w:u w:val="single"/>
              </w:rPr>
              <w:t>Guarantees</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_Toc146280660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52</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61" w:history="1">
            <w:r w:rsidR="006E04AC" w:rsidRPr="00DE5AC5">
              <w:rPr>
                <w:rFonts w:ascii="Palatino Linotype" w:eastAsia="Palatino Linotype" w:hAnsi="Palatino Linotype" w:cs="Palatino Linotype"/>
                <w:b/>
                <w:bCs/>
                <w:noProof/>
                <w:color w:val="000080"/>
                <w:u w:val="single"/>
              </w:rPr>
              <w:t>25.</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Patent</w:t>
            </w:r>
            <w:r w:rsidR="006E04AC" w:rsidRPr="00DE5AC5">
              <w:rPr>
                <w:rFonts w:eastAsia="Palatino Linotype"/>
                <w:b/>
                <w:bCs/>
                <w:noProof/>
                <w:color w:val="000080"/>
                <w:spacing w:val="-7"/>
                <w:u w:val="single"/>
              </w:rPr>
              <w:t xml:space="preserve"> </w:t>
            </w:r>
            <w:r w:rsidR="006E04AC" w:rsidRPr="00DE5AC5">
              <w:rPr>
                <w:rFonts w:eastAsia="Palatino Linotype"/>
                <w:b/>
                <w:bCs/>
                <w:noProof/>
                <w:color w:val="000080"/>
                <w:u w:val="single"/>
              </w:rPr>
              <w:t>Indemnity</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_Toc146280661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52</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62" w:history="1">
            <w:r w:rsidR="006E04AC" w:rsidRPr="00DE5AC5">
              <w:rPr>
                <w:rFonts w:ascii="Palatino Linotype" w:eastAsia="Palatino Linotype" w:hAnsi="Palatino Linotype" w:cs="Palatino Linotype"/>
                <w:b/>
                <w:bCs/>
                <w:noProof/>
                <w:color w:val="000080"/>
                <w:u w:val="single"/>
              </w:rPr>
              <w:t>26.</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Limitation</w:t>
            </w:r>
            <w:r w:rsidR="006E04AC" w:rsidRPr="00DE5AC5">
              <w:rPr>
                <w:rFonts w:eastAsia="Palatino Linotype"/>
                <w:b/>
                <w:bCs/>
                <w:noProof/>
                <w:color w:val="000080"/>
                <w:spacing w:val="-3"/>
                <w:u w:val="single"/>
              </w:rPr>
              <w:t xml:space="preserve"> </w:t>
            </w:r>
            <w:r w:rsidR="006E04AC" w:rsidRPr="00DE5AC5">
              <w:rPr>
                <w:rFonts w:eastAsia="Palatino Linotype"/>
                <w:b/>
                <w:bCs/>
                <w:noProof/>
                <w:color w:val="000080"/>
                <w:u w:val="single"/>
              </w:rPr>
              <w:t>of</w:t>
            </w:r>
            <w:r w:rsidR="006E04AC" w:rsidRPr="00DE5AC5">
              <w:rPr>
                <w:rFonts w:eastAsia="Palatino Linotype"/>
                <w:b/>
                <w:bCs/>
                <w:noProof/>
                <w:color w:val="000080"/>
                <w:spacing w:val="-4"/>
                <w:u w:val="single"/>
              </w:rPr>
              <w:t xml:space="preserve"> </w:t>
            </w:r>
            <w:r w:rsidR="006E04AC" w:rsidRPr="00DE5AC5">
              <w:rPr>
                <w:rFonts w:eastAsia="Palatino Linotype"/>
                <w:b/>
                <w:bCs/>
                <w:noProof/>
                <w:color w:val="000080"/>
                <w:u w:val="single"/>
              </w:rPr>
              <w:t>Liability</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_Toc146280662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53</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63" w:history="1">
            <w:r w:rsidR="006E04AC" w:rsidRPr="00DE5AC5">
              <w:rPr>
                <w:rFonts w:ascii="Palatino Linotype" w:eastAsia="Palatino Linotype" w:hAnsi="Palatino Linotype" w:cs="Palatino Linotype"/>
                <w:b/>
                <w:bCs/>
                <w:noProof/>
                <w:color w:val="000080"/>
                <w:spacing w:val="-1"/>
                <w:u w:val="single"/>
              </w:rPr>
              <w:t>G.</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Risk</w:t>
            </w:r>
            <w:r w:rsidR="006E04AC" w:rsidRPr="00DE5AC5">
              <w:rPr>
                <w:rFonts w:eastAsia="Palatino Linotype"/>
                <w:b/>
                <w:bCs/>
                <w:noProof/>
                <w:color w:val="000080"/>
                <w:spacing w:val="-4"/>
                <w:u w:val="single"/>
              </w:rPr>
              <w:t xml:space="preserve"> </w:t>
            </w:r>
            <w:r w:rsidR="006E04AC" w:rsidRPr="00DE5AC5">
              <w:rPr>
                <w:rFonts w:eastAsia="Palatino Linotype"/>
                <w:b/>
                <w:bCs/>
                <w:noProof/>
                <w:color w:val="000080"/>
                <w:u w:val="single"/>
              </w:rPr>
              <w:t>Distribution</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_Toc146280663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53</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64" w:history="1">
            <w:r w:rsidR="006E04AC" w:rsidRPr="00DE5AC5">
              <w:rPr>
                <w:rFonts w:ascii="Palatino Linotype" w:eastAsia="Palatino Linotype" w:hAnsi="Palatino Linotype" w:cs="Palatino Linotype"/>
                <w:b/>
                <w:bCs/>
                <w:noProof/>
                <w:color w:val="000080"/>
                <w:u w:val="single"/>
              </w:rPr>
              <w:t>27.</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Transfer</w:t>
            </w:r>
            <w:r w:rsidR="006E04AC" w:rsidRPr="00DE5AC5">
              <w:rPr>
                <w:rFonts w:eastAsia="Palatino Linotype"/>
                <w:b/>
                <w:bCs/>
                <w:noProof/>
                <w:color w:val="000080"/>
                <w:spacing w:val="-5"/>
                <w:u w:val="single"/>
              </w:rPr>
              <w:t xml:space="preserve"> </w:t>
            </w:r>
            <w:r w:rsidR="006E04AC" w:rsidRPr="00DE5AC5">
              <w:rPr>
                <w:rFonts w:eastAsia="Palatino Linotype"/>
                <w:b/>
                <w:bCs/>
                <w:noProof/>
                <w:color w:val="000080"/>
                <w:u w:val="single"/>
              </w:rPr>
              <w:t>of</w:t>
            </w:r>
            <w:r w:rsidR="006E04AC" w:rsidRPr="00DE5AC5">
              <w:rPr>
                <w:rFonts w:eastAsia="Palatino Linotype"/>
                <w:b/>
                <w:bCs/>
                <w:noProof/>
                <w:color w:val="000080"/>
                <w:spacing w:val="-4"/>
                <w:u w:val="single"/>
              </w:rPr>
              <w:t xml:space="preserve"> </w:t>
            </w:r>
            <w:r w:rsidR="006E04AC" w:rsidRPr="00DE5AC5">
              <w:rPr>
                <w:rFonts w:eastAsia="Palatino Linotype"/>
                <w:b/>
                <w:bCs/>
                <w:noProof/>
                <w:color w:val="000080"/>
                <w:u w:val="single"/>
              </w:rPr>
              <w:t>Ownership</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_Toc146280664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53</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65" w:history="1">
            <w:r w:rsidR="006E04AC" w:rsidRPr="00DE5AC5">
              <w:rPr>
                <w:rFonts w:ascii="Palatino Linotype" w:eastAsia="Palatino Linotype" w:hAnsi="Palatino Linotype" w:cs="Palatino Linotype"/>
                <w:b/>
                <w:bCs/>
                <w:noProof/>
                <w:color w:val="000080"/>
                <w:u w:val="single"/>
              </w:rPr>
              <w:t>28.</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Care</w:t>
            </w:r>
            <w:r w:rsidR="006E04AC" w:rsidRPr="00DE5AC5">
              <w:rPr>
                <w:rFonts w:eastAsia="Palatino Linotype"/>
                <w:b/>
                <w:bCs/>
                <w:noProof/>
                <w:color w:val="000080"/>
                <w:spacing w:val="-5"/>
                <w:u w:val="single"/>
              </w:rPr>
              <w:t xml:space="preserve"> </w:t>
            </w:r>
            <w:r w:rsidR="006E04AC" w:rsidRPr="00DE5AC5">
              <w:rPr>
                <w:rFonts w:eastAsia="Palatino Linotype"/>
                <w:b/>
                <w:bCs/>
                <w:noProof/>
                <w:color w:val="000080"/>
                <w:u w:val="single"/>
              </w:rPr>
              <w:t>of</w:t>
            </w:r>
            <w:r w:rsidR="006E04AC" w:rsidRPr="00DE5AC5">
              <w:rPr>
                <w:rFonts w:eastAsia="Palatino Linotype"/>
                <w:b/>
                <w:bCs/>
                <w:noProof/>
                <w:color w:val="000080"/>
                <w:spacing w:val="-5"/>
                <w:u w:val="single"/>
              </w:rPr>
              <w:t xml:space="preserve"> </w:t>
            </w:r>
            <w:r w:rsidR="006E04AC" w:rsidRPr="00DE5AC5">
              <w:rPr>
                <w:rFonts w:eastAsia="Palatino Linotype"/>
                <w:b/>
                <w:bCs/>
                <w:noProof/>
                <w:color w:val="000080"/>
                <w:u w:val="single"/>
              </w:rPr>
              <w:t>Facilities</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_Toc146280665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54</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66" w:history="1">
            <w:r w:rsidR="006E04AC" w:rsidRPr="00DE5AC5">
              <w:rPr>
                <w:rFonts w:ascii="Palatino Linotype" w:eastAsia="Palatino Linotype" w:hAnsi="Palatino Linotype" w:cs="Palatino Linotype"/>
                <w:b/>
                <w:bCs/>
                <w:noProof/>
                <w:color w:val="000080"/>
                <w:u w:val="single"/>
              </w:rPr>
              <w:t>29.</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Loss of or Damage to Property; Accident or Injury to Workers;</w:t>
            </w:r>
            <w:r w:rsidR="006E04AC" w:rsidRPr="00DE5AC5">
              <w:rPr>
                <w:rFonts w:eastAsia="Palatino Linotype"/>
                <w:b/>
                <w:bCs/>
                <w:noProof/>
                <w:color w:val="000080"/>
                <w:spacing w:val="-57"/>
                <w:u w:val="single"/>
              </w:rPr>
              <w:t xml:space="preserve"> </w:t>
            </w:r>
            <w:r w:rsidR="006E04AC" w:rsidRPr="00DE5AC5">
              <w:rPr>
                <w:rFonts w:eastAsia="Palatino Linotype"/>
                <w:b/>
                <w:bCs/>
                <w:noProof/>
                <w:color w:val="000080"/>
                <w:u w:val="single"/>
              </w:rPr>
              <w:t>Indemnification</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_Toc146280666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54</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67" w:history="1">
            <w:r w:rsidR="006E04AC" w:rsidRPr="00DE5AC5">
              <w:rPr>
                <w:rFonts w:ascii="Palatino Linotype" w:eastAsia="Palatino Linotype" w:hAnsi="Palatino Linotype" w:cs="Palatino Linotype"/>
                <w:b/>
                <w:bCs/>
                <w:noProof/>
                <w:color w:val="000080"/>
                <w:u w:val="single"/>
              </w:rPr>
              <w:t>30.</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Insurance</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_Toc146280667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55</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68" w:history="1">
            <w:r w:rsidR="006E04AC" w:rsidRPr="00DE5AC5">
              <w:rPr>
                <w:rFonts w:ascii="Palatino Linotype" w:eastAsia="Palatino Linotype" w:hAnsi="Palatino Linotype" w:cs="Palatino Linotype"/>
                <w:b/>
                <w:bCs/>
                <w:noProof/>
                <w:color w:val="000080"/>
                <w:u w:val="single"/>
              </w:rPr>
              <w:t>31.</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Change</w:t>
            </w:r>
            <w:r w:rsidR="006E04AC" w:rsidRPr="00DE5AC5">
              <w:rPr>
                <w:rFonts w:eastAsia="Palatino Linotype"/>
                <w:b/>
                <w:bCs/>
                <w:noProof/>
                <w:color w:val="000080"/>
                <w:spacing w:val="-3"/>
                <w:u w:val="single"/>
              </w:rPr>
              <w:t xml:space="preserve"> </w:t>
            </w:r>
            <w:r w:rsidR="006E04AC" w:rsidRPr="00DE5AC5">
              <w:rPr>
                <w:rFonts w:eastAsia="Palatino Linotype"/>
                <w:b/>
                <w:bCs/>
                <w:noProof/>
                <w:color w:val="000080"/>
                <w:u w:val="single"/>
              </w:rPr>
              <w:t>in</w:t>
            </w:r>
            <w:r w:rsidR="006E04AC" w:rsidRPr="00DE5AC5">
              <w:rPr>
                <w:rFonts w:eastAsia="Palatino Linotype"/>
                <w:b/>
                <w:bCs/>
                <w:noProof/>
                <w:color w:val="000080"/>
                <w:spacing w:val="-3"/>
                <w:u w:val="single"/>
              </w:rPr>
              <w:t xml:space="preserve"> </w:t>
            </w:r>
            <w:r w:rsidR="006E04AC" w:rsidRPr="00DE5AC5">
              <w:rPr>
                <w:rFonts w:eastAsia="Palatino Linotype"/>
                <w:b/>
                <w:bCs/>
                <w:noProof/>
                <w:color w:val="000080"/>
                <w:u w:val="single"/>
              </w:rPr>
              <w:t>Laws</w:t>
            </w:r>
            <w:r w:rsidR="006E04AC" w:rsidRPr="00DE5AC5">
              <w:rPr>
                <w:rFonts w:eastAsia="Palatino Linotype"/>
                <w:b/>
                <w:bCs/>
                <w:noProof/>
                <w:color w:val="000080"/>
                <w:spacing w:val="-3"/>
                <w:u w:val="single"/>
              </w:rPr>
              <w:t xml:space="preserve"> </w:t>
            </w:r>
            <w:r w:rsidR="006E04AC" w:rsidRPr="00DE5AC5">
              <w:rPr>
                <w:rFonts w:eastAsia="Palatino Linotype"/>
                <w:b/>
                <w:bCs/>
                <w:noProof/>
                <w:color w:val="000080"/>
                <w:u w:val="single"/>
              </w:rPr>
              <w:t>and</w:t>
            </w:r>
            <w:r w:rsidR="006E04AC" w:rsidRPr="00DE5AC5">
              <w:rPr>
                <w:rFonts w:eastAsia="Palatino Linotype"/>
                <w:b/>
                <w:bCs/>
                <w:noProof/>
                <w:color w:val="000080"/>
                <w:spacing w:val="-1"/>
                <w:u w:val="single"/>
              </w:rPr>
              <w:t xml:space="preserve"> </w:t>
            </w:r>
            <w:r w:rsidR="006E04AC" w:rsidRPr="00DE5AC5">
              <w:rPr>
                <w:rFonts w:eastAsia="Palatino Linotype"/>
                <w:b/>
                <w:bCs/>
                <w:noProof/>
                <w:color w:val="000080"/>
                <w:u w:val="single"/>
              </w:rPr>
              <w:t>Regulations</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_Toc146280668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60</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69" w:history="1">
            <w:r w:rsidR="006E04AC" w:rsidRPr="00DE5AC5">
              <w:rPr>
                <w:rFonts w:ascii="Palatino Linotype" w:eastAsia="Palatino Linotype" w:hAnsi="Palatino Linotype" w:cs="Palatino Linotype"/>
                <w:b/>
                <w:bCs/>
                <w:noProof/>
                <w:color w:val="000080"/>
                <w:u w:val="single"/>
              </w:rPr>
              <w:t>32.</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Force</w:t>
            </w:r>
            <w:r w:rsidR="006E04AC" w:rsidRPr="00DE5AC5">
              <w:rPr>
                <w:rFonts w:eastAsia="Palatino Linotype"/>
                <w:b/>
                <w:bCs/>
                <w:noProof/>
                <w:color w:val="000080"/>
                <w:spacing w:val="-4"/>
                <w:u w:val="single"/>
              </w:rPr>
              <w:t xml:space="preserve"> </w:t>
            </w:r>
            <w:r w:rsidR="006E04AC" w:rsidRPr="00DE5AC5">
              <w:rPr>
                <w:rFonts w:eastAsia="Palatino Linotype"/>
                <w:b/>
                <w:bCs/>
                <w:noProof/>
                <w:color w:val="000080"/>
                <w:u w:val="single"/>
              </w:rPr>
              <w:t>Majeure</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_Toc146280669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61</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70" w:history="1">
            <w:r w:rsidR="006E04AC" w:rsidRPr="00DE5AC5">
              <w:rPr>
                <w:rFonts w:ascii="Palatino Linotype" w:eastAsia="Palatino Linotype" w:hAnsi="Palatino Linotype" w:cs="Palatino Linotype"/>
                <w:b/>
                <w:bCs/>
                <w:noProof/>
                <w:color w:val="000080"/>
                <w:spacing w:val="-1"/>
                <w:u w:val="single"/>
              </w:rPr>
              <w:t>H.</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Change</w:t>
            </w:r>
            <w:r w:rsidR="006E04AC" w:rsidRPr="00DE5AC5">
              <w:rPr>
                <w:rFonts w:eastAsia="Palatino Linotype"/>
                <w:b/>
                <w:bCs/>
                <w:noProof/>
                <w:color w:val="000080"/>
                <w:spacing w:val="-4"/>
                <w:u w:val="single"/>
              </w:rPr>
              <w:t xml:space="preserve"> </w:t>
            </w:r>
            <w:r w:rsidR="006E04AC" w:rsidRPr="00DE5AC5">
              <w:rPr>
                <w:rFonts w:eastAsia="Palatino Linotype"/>
                <w:b/>
                <w:bCs/>
                <w:noProof/>
                <w:color w:val="000080"/>
                <w:u w:val="single"/>
              </w:rPr>
              <w:t>in</w:t>
            </w:r>
            <w:r w:rsidR="006E04AC" w:rsidRPr="00DE5AC5">
              <w:rPr>
                <w:rFonts w:eastAsia="Palatino Linotype"/>
                <w:b/>
                <w:bCs/>
                <w:noProof/>
                <w:color w:val="000080"/>
                <w:spacing w:val="-4"/>
                <w:u w:val="single"/>
              </w:rPr>
              <w:t xml:space="preserve"> </w:t>
            </w:r>
            <w:r w:rsidR="006E04AC" w:rsidRPr="00DE5AC5">
              <w:rPr>
                <w:rFonts w:eastAsia="Palatino Linotype"/>
                <w:b/>
                <w:bCs/>
                <w:noProof/>
                <w:color w:val="000080"/>
                <w:u w:val="single"/>
              </w:rPr>
              <w:t>Contract</w:t>
            </w:r>
            <w:r w:rsidR="006E04AC" w:rsidRPr="00DE5AC5">
              <w:rPr>
                <w:rFonts w:eastAsia="Palatino Linotype"/>
                <w:b/>
                <w:bCs/>
                <w:noProof/>
                <w:color w:val="000080"/>
                <w:spacing w:val="-3"/>
                <w:u w:val="single"/>
              </w:rPr>
              <w:t xml:space="preserve"> </w:t>
            </w:r>
            <w:r w:rsidR="006E04AC" w:rsidRPr="00DE5AC5">
              <w:rPr>
                <w:rFonts w:eastAsia="Palatino Linotype"/>
                <w:b/>
                <w:bCs/>
                <w:noProof/>
                <w:color w:val="000080"/>
                <w:u w:val="single"/>
              </w:rPr>
              <w:t>Elements</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_Toc146280670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61</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71" w:history="1">
            <w:r w:rsidR="006E04AC" w:rsidRPr="00DE5AC5">
              <w:rPr>
                <w:rFonts w:ascii="Palatino Linotype" w:eastAsia="Palatino Linotype" w:hAnsi="Palatino Linotype" w:cs="Palatino Linotype"/>
                <w:b/>
                <w:bCs/>
                <w:noProof/>
                <w:color w:val="000080"/>
                <w:u w:val="single"/>
              </w:rPr>
              <w:t>33.</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Change</w:t>
            </w:r>
            <w:r w:rsidR="006E04AC" w:rsidRPr="00DE5AC5">
              <w:rPr>
                <w:rFonts w:eastAsia="Palatino Linotype"/>
                <w:b/>
                <w:bCs/>
                <w:noProof/>
                <w:color w:val="000080"/>
                <w:spacing w:val="-3"/>
                <w:u w:val="single"/>
              </w:rPr>
              <w:t xml:space="preserve"> </w:t>
            </w:r>
            <w:r w:rsidR="006E04AC" w:rsidRPr="00DE5AC5">
              <w:rPr>
                <w:rFonts w:eastAsia="Palatino Linotype"/>
                <w:b/>
                <w:bCs/>
                <w:noProof/>
                <w:color w:val="000080"/>
                <w:u w:val="single"/>
              </w:rPr>
              <w:t>in</w:t>
            </w:r>
            <w:r w:rsidR="006E04AC" w:rsidRPr="00DE5AC5">
              <w:rPr>
                <w:rFonts w:eastAsia="Palatino Linotype"/>
                <w:b/>
                <w:bCs/>
                <w:noProof/>
                <w:color w:val="000080"/>
                <w:spacing w:val="-4"/>
                <w:u w:val="single"/>
              </w:rPr>
              <w:t xml:space="preserve"> </w:t>
            </w:r>
            <w:r w:rsidR="006E04AC" w:rsidRPr="00DE5AC5">
              <w:rPr>
                <w:rFonts w:eastAsia="Palatino Linotype"/>
                <w:b/>
                <w:bCs/>
                <w:noProof/>
                <w:color w:val="000080"/>
                <w:u w:val="single"/>
              </w:rPr>
              <w:t>the</w:t>
            </w:r>
            <w:r w:rsidR="006E04AC" w:rsidRPr="00DE5AC5">
              <w:rPr>
                <w:rFonts w:eastAsia="Palatino Linotype"/>
                <w:b/>
                <w:bCs/>
                <w:noProof/>
                <w:color w:val="000080"/>
                <w:spacing w:val="-3"/>
                <w:u w:val="single"/>
              </w:rPr>
              <w:t xml:space="preserve"> </w:t>
            </w:r>
            <w:r w:rsidR="006E04AC" w:rsidRPr="00DE5AC5">
              <w:rPr>
                <w:rFonts w:eastAsia="Palatino Linotype"/>
                <w:b/>
                <w:bCs/>
                <w:noProof/>
                <w:color w:val="000080"/>
                <w:u w:val="single"/>
              </w:rPr>
              <w:t>Facilities</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_Toc146280671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61</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72" w:history="1">
            <w:r w:rsidR="006E04AC" w:rsidRPr="00DE5AC5">
              <w:rPr>
                <w:rFonts w:ascii="Palatino Linotype" w:eastAsia="Palatino Linotype" w:hAnsi="Palatino Linotype" w:cs="Palatino Linotype"/>
                <w:b/>
                <w:bCs/>
                <w:noProof/>
                <w:color w:val="000080"/>
                <w:u w:val="single"/>
              </w:rPr>
              <w:t>34.</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Extension</w:t>
            </w:r>
            <w:r w:rsidR="006E04AC" w:rsidRPr="00DE5AC5">
              <w:rPr>
                <w:rFonts w:eastAsia="Palatino Linotype"/>
                <w:b/>
                <w:bCs/>
                <w:noProof/>
                <w:color w:val="000080"/>
                <w:spacing w:val="-2"/>
                <w:u w:val="single"/>
              </w:rPr>
              <w:t xml:space="preserve"> </w:t>
            </w:r>
            <w:r w:rsidR="006E04AC" w:rsidRPr="00DE5AC5">
              <w:rPr>
                <w:rFonts w:eastAsia="Palatino Linotype"/>
                <w:b/>
                <w:bCs/>
                <w:noProof/>
                <w:color w:val="000080"/>
                <w:u w:val="single"/>
              </w:rPr>
              <w:t>of</w:t>
            </w:r>
            <w:r w:rsidR="006E04AC" w:rsidRPr="00DE5AC5">
              <w:rPr>
                <w:rFonts w:eastAsia="Palatino Linotype"/>
                <w:b/>
                <w:bCs/>
                <w:noProof/>
                <w:color w:val="000080"/>
                <w:spacing w:val="-3"/>
                <w:u w:val="single"/>
              </w:rPr>
              <w:t xml:space="preserve"> </w:t>
            </w:r>
            <w:r w:rsidR="006E04AC" w:rsidRPr="00DE5AC5">
              <w:rPr>
                <w:rFonts w:eastAsia="Palatino Linotype"/>
                <w:b/>
                <w:bCs/>
                <w:noProof/>
                <w:color w:val="000080"/>
                <w:u w:val="single"/>
              </w:rPr>
              <w:t>Time</w:t>
            </w:r>
            <w:r w:rsidR="006E04AC" w:rsidRPr="00DE5AC5">
              <w:rPr>
                <w:rFonts w:eastAsia="Palatino Linotype"/>
                <w:b/>
                <w:bCs/>
                <w:noProof/>
                <w:color w:val="000080"/>
                <w:spacing w:val="-2"/>
                <w:u w:val="single"/>
              </w:rPr>
              <w:t xml:space="preserve"> </w:t>
            </w:r>
            <w:r w:rsidR="006E04AC" w:rsidRPr="00DE5AC5">
              <w:rPr>
                <w:rFonts w:eastAsia="Palatino Linotype"/>
                <w:b/>
                <w:bCs/>
                <w:noProof/>
                <w:color w:val="000080"/>
                <w:u w:val="single"/>
              </w:rPr>
              <w:t>for</w:t>
            </w:r>
            <w:r w:rsidR="006E04AC" w:rsidRPr="00DE5AC5">
              <w:rPr>
                <w:rFonts w:eastAsia="Palatino Linotype"/>
                <w:b/>
                <w:bCs/>
                <w:noProof/>
                <w:color w:val="000080"/>
                <w:spacing w:val="-2"/>
                <w:u w:val="single"/>
              </w:rPr>
              <w:t xml:space="preserve"> </w:t>
            </w:r>
            <w:r w:rsidR="006E04AC" w:rsidRPr="00DE5AC5">
              <w:rPr>
                <w:rFonts w:eastAsia="Palatino Linotype"/>
                <w:b/>
                <w:bCs/>
                <w:noProof/>
                <w:color w:val="000080"/>
                <w:u w:val="single"/>
              </w:rPr>
              <w:t>Completion</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_Toc146280672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64</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73" w:history="1">
            <w:r w:rsidR="006E04AC" w:rsidRPr="00DE5AC5">
              <w:rPr>
                <w:rFonts w:ascii="Palatino Linotype" w:eastAsia="Palatino Linotype" w:hAnsi="Palatino Linotype" w:cs="Palatino Linotype"/>
                <w:b/>
                <w:bCs/>
                <w:noProof/>
                <w:color w:val="000080"/>
                <w:u w:val="single"/>
              </w:rPr>
              <w:t>35.</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Suspension</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_Toc146280673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65</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74" w:history="1">
            <w:r w:rsidR="006E04AC" w:rsidRPr="00DE5AC5">
              <w:rPr>
                <w:rFonts w:ascii="Palatino Linotype" w:eastAsia="Palatino Linotype" w:hAnsi="Palatino Linotype" w:cs="Palatino Linotype"/>
                <w:b/>
                <w:bCs/>
                <w:noProof/>
                <w:color w:val="000080"/>
                <w:u w:val="single"/>
              </w:rPr>
              <w:t>36.</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Termination</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_Toc146280674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65</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75" w:history="1">
            <w:r w:rsidR="006E04AC" w:rsidRPr="00DE5AC5">
              <w:rPr>
                <w:rFonts w:ascii="Palatino Linotype" w:eastAsia="Palatino Linotype" w:hAnsi="Palatino Linotype" w:cs="Palatino Linotype"/>
                <w:b/>
                <w:bCs/>
                <w:noProof/>
                <w:color w:val="000080"/>
                <w:u w:val="single"/>
              </w:rPr>
              <w:t>37.</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Assignment</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_Toc146280675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70</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76" w:history="1">
            <w:r w:rsidR="006E04AC" w:rsidRPr="00DE5AC5">
              <w:rPr>
                <w:rFonts w:eastAsia="Palatino Linotype"/>
                <w:b/>
                <w:bCs/>
                <w:noProof/>
                <w:color w:val="000080"/>
                <w:u w:val="single"/>
              </w:rPr>
              <w:t>I.</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Resolution</w:t>
            </w:r>
            <w:r w:rsidR="006E04AC" w:rsidRPr="00DE5AC5">
              <w:rPr>
                <w:rFonts w:eastAsia="Palatino Linotype"/>
                <w:b/>
                <w:bCs/>
                <w:noProof/>
                <w:color w:val="000080"/>
                <w:spacing w:val="-4"/>
                <w:u w:val="single"/>
              </w:rPr>
              <w:t xml:space="preserve"> </w:t>
            </w:r>
            <w:r w:rsidR="006E04AC" w:rsidRPr="00DE5AC5">
              <w:rPr>
                <w:rFonts w:eastAsia="Palatino Linotype"/>
                <w:b/>
                <w:bCs/>
                <w:noProof/>
                <w:color w:val="000080"/>
                <w:u w:val="single"/>
              </w:rPr>
              <w:t>of</w:t>
            </w:r>
            <w:r w:rsidR="006E04AC" w:rsidRPr="00DE5AC5">
              <w:rPr>
                <w:rFonts w:eastAsia="Palatino Linotype"/>
                <w:b/>
                <w:bCs/>
                <w:noProof/>
                <w:color w:val="000080"/>
                <w:spacing w:val="-3"/>
                <w:u w:val="single"/>
              </w:rPr>
              <w:t xml:space="preserve"> </w:t>
            </w:r>
            <w:r w:rsidR="006E04AC" w:rsidRPr="00DE5AC5">
              <w:rPr>
                <w:rFonts w:eastAsia="Palatino Linotype"/>
                <w:b/>
                <w:bCs/>
                <w:noProof/>
                <w:color w:val="000080"/>
                <w:u w:val="single"/>
              </w:rPr>
              <w:t>Disputes</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_Toc146280676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70</w:t>
            </w:r>
            <w:r w:rsidR="006E04AC">
              <w:rPr>
                <w:rFonts w:ascii="Palatino Linotype" w:eastAsia="Palatino Linotype" w:hAnsi="Palatino Linotype" w:cs="Palatino Linotype"/>
                <w:b/>
                <w:bCs/>
                <w:noProof/>
                <w:webHidden/>
              </w:rPr>
              <w:fldChar w:fldCharType="end"/>
            </w:r>
          </w:hyperlink>
        </w:p>
        <w:p w:rsidR="00E32A0D" w:rsidRDefault="00D5527A">
          <w:pPr>
            <w:widowControl w:val="0"/>
            <w:tabs>
              <w:tab w:val="right" w:leader="dot" w:pos="9669"/>
            </w:tabs>
            <w:autoSpaceDE w:val="0"/>
            <w:autoSpaceDN w:val="0"/>
            <w:spacing w:before="111"/>
            <w:ind w:left="1108" w:hanging="901"/>
            <w:rPr>
              <w:rFonts w:ascii="Calibri" w:hAnsi="Calibri"/>
              <w:noProof/>
              <w:kern w:val="2"/>
              <w:sz w:val="22"/>
              <w:szCs w:val="22"/>
              <w:lang w:val="en-IN" w:eastAsia="en-IN"/>
              <w14:ligatures w14:val="standardContextual"/>
            </w:rPr>
          </w:pPr>
          <w:hyperlink w:anchor="_Toc146280677" w:history="1">
            <w:r w:rsidR="006E04AC" w:rsidRPr="00DE5AC5">
              <w:rPr>
                <w:rFonts w:ascii="Palatino Linotype" w:eastAsia="Palatino Linotype" w:hAnsi="Palatino Linotype" w:cs="Palatino Linotype"/>
                <w:b/>
                <w:bCs/>
                <w:noProof/>
                <w:color w:val="000080"/>
                <w:u w:val="single"/>
              </w:rPr>
              <w:t>38.</w:t>
            </w:r>
            <w:r w:rsidR="006E04AC">
              <w:rPr>
                <w:rFonts w:ascii="Calibri" w:hAnsi="Calibri"/>
                <w:noProof/>
                <w:kern w:val="2"/>
                <w:sz w:val="22"/>
                <w:szCs w:val="22"/>
                <w:lang w:val="en-IN" w:eastAsia="en-IN"/>
                <w14:ligatures w14:val="standardContextual"/>
              </w:rPr>
              <w:tab/>
            </w:r>
            <w:r w:rsidR="006E04AC" w:rsidRPr="00DE5AC5">
              <w:rPr>
                <w:rFonts w:eastAsia="Palatino Linotype"/>
                <w:b/>
                <w:bCs/>
                <w:noProof/>
                <w:color w:val="000080"/>
                <w:u w:val="single"/>
              </w:rPr>
              <w:t>Settlement</w:t>
            </w:r>
            <w:r w:rsidR="006E04AC" w:rsidRPr="00DE5AC5">
              <w:rPr>
                <w:rFonts w:eastAsia="Palatino Linotype"/>
                <w:b/>
                <w:bCs/>
                <w:noProof/>
                <w:color w:val="000080"/>
                <w:spacing w:val="-3"/>
                <w:u w:val="single"/>
              </w:rPr>
              <w:t xml:space="preserve"> </w:t>
            </w:r>
            <w:r w:rsidR="006E04AC" w:rsidRPr="00DE5AC5">
              <w:rPr>
                <w:rFonts w:eastAsia="Palatino Linotype"/>
                <w:b/>
                <w:bCs/>
                <w:noProof/>
                <w:color w:val="000080"/>
                <w:u w:val="single"/>
              </w:rPr>
              <w:t>of</w:t>
            </w:r>
            <w:r w:rsidR="006E04AC" w:rsidRPr="00DE5AC5">
              <w:rPr>
                <w:rFonts w:eastAsia="Palatino Linotype"/>
                <w:b/>
                <w:bCs/>
                <w:noProof/>
                <w:color w:val="000080"/>
                <w:spacing w:val="-3"/>
                <w:u w:val="single"/>
              </w:rPr>
              <w:t xml:space="preserve"> </w:t>
            </w:r>
            <w:r w:rsidR="006E04AC" w:rsidRPr="00DE5AC5">
              <w:rPr>
                <w:rFonts w:eastAsia="Palatino Linotype"/>
                <w:b/>
                <w:bCs/>
                <w:noProof/>
                <w:color w:val="000080"/>
                <w:u w:val="single"/>
              </w:rPr>
              <w:t>Disputes</w:t>
            </w:r>
            <w:r w:rsidR="006E04AC">
              <w:rPr>
                <w:rFonts w:ascii="Palatino Linotype" w:eastAsia="Palatino Linotype" w:hAnsi="Palatino Linotype" w:cs="Palatino Linotype"/>
                <w:b/>
                <w:bCs/>
                <w:noProof/>
                <w:webHidden/>
              </w:rPr>
              <w:tab/>
            </w:r>
            <w:r w:rsidR="006E04AC">
              <w:rPr>
                <w:rFonts w:ascii="Palatino Linotype" w:eastAsia="Palatino Linotype" w:hAnsi="Palatino Linotype" w:cs="Palatino Linotype"/>
                <w:b/>
                <w:bCs/>
                <w:noProof/>
                <w:webHidden/>
              </w:rPr>
              <w:fldChar w:fldCharType="begin"/>
            </w:r>
            <w:r w:rsidR="006E04AC">
              <w:rPr>
                <w:rFonts w:ascii="Palatino Linotype" w:eastAsia="Palatino Linotype" w:hAnsi="Palatino Linotype" w:cs="Palatino Linotype"/>
                <w:b/>
                <w:bCs/>
                <w:noProof/>
                <w:webHidden/>
              </w:rPr>
              <w:instrText xml:space="preserve"> PAGEREF _Toc146280677 \h </w:instrText>
            </w:r>
            <w:r w:rsidR="006E04AC">
              <w:rPr>
                <w:rFonts w:ascii="Palatino Linotype" w:eastAsia="Palatino Linotype" w:hAnsi="Palatino Linotype" w:cs="Palatino Linotype"/>
                <w:b/>
                <w:bCs/>
                <w:noProof/>
                <w:webHidden/>
              </w:rPr>
            </w:r>
            <w:r w:rsidR="006E04AC">
              <w:rPr>
                <w:rFonts w:ascii="Palatino Linotype" w:eastAsia="Palatino Linotype" w:hAnsi="Palatino Linotype" w:cs="Palatino Linotype"/>
                <w:b/>
                <w:bCs/>
                <w:noProof/>
                <w:webHidden/>
              </w:rPr>
              <w:fldChar w:fldCharType="separate"/>
            </w:r>
            <w:r w:rsidR="006E04AC">
              <w:rPr>
                <w:rFonts w:ascii="Palatino Linotype" w:eastAsia="Palatino Linotype" w:hAnsi="Palatino Linotype" w:cs="Palatino Linotype"/>
                <w:b/>
                <w:bCs/>
                <w:noProof/>
                <w:webHidden/>
              </w:rPr>
              <w:t>70</w:t>
            </w:r>
            <w:r w:rsidR="006E04AC">
              <w:rPr>
                <w:rFonts w:ascii="Palatino Linotype" w:eastAsia="Palatino Linotype" w:hAnsi="Palatino Linotype" w:cs="Palatino Linotype"/>
                <w:b/>
                <w:bCs/>
                <w:noProof/>
                <w:webHidden/>
              </w:rPr>
              <w:fldChar w:fldCharType="end"/>
            </w:r>
          </w:hyperlink>
        </w:p>
        <w:p w:rsidR="00855DFD" w:rsidRDefault="00D11752">
          <w:pPr>
            <w:widowControl w:val="0"/>
            <w:autoSpaceDE w:val="0"/>
            <w:autoSpaceDN w:val="0"/>
            <w:rPr>
              <w:rFonts w:ascii="Cambria" w:eastAsia="Cambria" w:hAnsi="Cambria" w:cs="Cambria"/>
              <w:sz w:val="22"/>
              <w:szCs w:val="22"/>
            </w:rPr>
          </w:pPr>
          <w:r>
            <w:rPr>
              <w:rFonts w:ascii="Cambria" w:eastAsia="Cambria" w:hAnsi="Cambria" w:cs="Cambria"/>
              <w:b/>
              <w:bCs/>
              <w:noProof/>
              <w:sz w:val="22"/>
              <w:szCs w:val="22"/>
            </w:rPr>
            <w:fldChar w:fldCharType="end"/>
          </w:r>
        </w:p>
      </w:sdtContent>
    </w:sdt>
    <w:p w:rsidR="005A48C5" w:rsidRPr="00DF4A50" w:rsidRDefault="005A48C5">
      <w:pPr>
        <w:widowControl w:val="0"/>
        <w:autoSpaceDE w:val="0"/>
        <w:autoSpaceDN w:val="0"/>
        <w:rPr>
          <w:rFonts w:eastAsia="Cambria"/>
          <w:sz w:val="22"/>
          <w:szCs w:val="22"/>
        </w:rPr>
        <w:sectPr w:rsidR="005A48C5" w:rsidRPr="00DF4A50" w:rsidSect="005C4BBC">
          <w:type w:val="continuous"/>
          <w:pgSz w:w="11910" w:h="16840"/>
          <w:pgMar w:top="1200" w:right="711" w:bottom="1936" w:left="1520" w:header="720" w:footer="720" w:gutter="0"/>
          <w:cols w:space="720"/>
        </w:sectPr>
      </w:pPr>
    </w:p>
    <w:p w:rsidR="005A48C5" w:rsidRPr="00DF4A50" w:rsidRDefault="00D11752">
      <w:pPr>
        <w:widowControl w:val="0"/>
        <w:numPr>
          <w:ilvl w:val="0"/>
          <w:numId w:val="1"/>
        </w:numPr>
        <w:tabs>
          <w:tab w:val="left" w:pos="928"/>
          <w:tab w:val="left" w:pos="929"/>
        </w:tabs>
        <w:autoSpaceDE w:val="0"/>
        <w:autoSpaceDN w:val="0"/>
        <w:spacing w:before="56"/>
        <w:ind w:hanging="721"/>
        <w:outlineLvl w:val="0"/>
        <w:rPr>
          <w:rFonts w:eastAsia="Palatino Linotype"/>
          <w:b/>
          <w:bCs/>
          <w:sz w:val="22"/>
          <w:szCs w:val="22"/>
        </w:rPr>
      </w:pPr>
      <w:bookmarkStart w:id="0" w:name="_Toc146280631"/>
      <w:r w:rsidRPr="00DF4A50">
        <w:rPr>
          <w:rFonts w:eastAsia="Palatino Linotype"/>
          <w:b/>
          <w:bCs/>
          <w:sz w:val="22"/>
          <w:szCs w:val="22"/>
        </w:rPr>
        <w:lastRenderedPageBreak/>
        <w:t>Definitions</w:t>
      </w:r>
      <w:r w:rsidRPr="00DF4A50">
        <w:rPr>
          <w:rFonts w:eastAsia="Palatino Linotype"/>
          <w:b/>
          <w:bCs/>
          <w:spacing w:val="-5"/>
          <w:sz w:val="22"/>
          <w:szCs w:val="22"/>
        </w:rPr>
        <w:t xml:space="preserve"> </w:t>
      </w:r>
      <w:r w:rsidRPr="00DF4A50">
        <w:rPr>
          <w:rFonts w:eastAsia="Palatino Linotype"/>
          <w:b/>
          <w:bCs/>
          <w:sz w:val="22"/>
          <w:szCs w:val="22"/>
        </w:rPr>
        <w:t>and</w:t>
      </w:r>
      <w:r w:rsidRPr="00DF4A50">
        <w:rPr>
          <w:rFonts w:eastAsia="Palatino Linotype"/>
          <w:b/>
          <w:bCs/>
          <w:spacing w:val="-3"/>
          <w:sz w:val="22"/>
          <w:szCs w:val="22"/>
        </w:rPr>
        <w:t xml:space="preserve"> </w:t>
      </w:r>
      <w:r w:rsidRPr="00DF4A50">
        <w:rPr>
          <w:rFonts w:eastAsia="Palatino Linotype"/>
          <w:b/>
          <w:bCs/>
          <w:sz w:val="22"/>
          <w:szCs w:val="22"/>
        </w:rPr>
        <w:t>Interpretation</w:t>
      </w:r>
      <w:bookmarkEnd w:id="0"/>
    </w:p>
    <w:p w:rsidR="005A48C5" w:rsidRPr="00DF4A50" w:rsidRDefault="005A48C5">
      <w:pPr>
        <w:widowControl w:val="0"/>
        <w:autoSpaceDE w:val="0"/>
        <w:autoSpaceDN w:val="0"/>
        <w:spacing w:before="12"/>
        <w:rPr>
          <w:rFonts w:eastAsia="Cambria"/>
          <w:b/>
          <w:sz w:val="22"/>
          <w:szCs w:val="22"/>
        </w:rPr>
      </w:pPr>
    </w:p>
    <w:p w:rsidR="005A48C5" w:rsidRPr="00DF4A50"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1" w:name="_Toc146280632"/>
      <w:r w:rsidRPr="00DF4A50">
        <w:rPr>
          <w:rFonts w:eastAsia="Palatino Linotype"/>
          <w:b/>
          <w:bCs/>
          <w:sz w:val="22"/>
          <w:szCs w:val="22"/>
        </w:rPr>
        <w:t>Definitions</w:t>
      </w:r>
      <w:bookmarkEnd w:id="1"/>
    </w:p>
    <w:p w:rsidR="005A48C5" w:rsidRPr="00DF4A50" w:rsidRDefault="005A48C5">
      <w:pPr>
        <w:widowControl w:val="0"/>
        <w:autoSpaceDE w:val="0"/>
        <w:autoSpaceDN w:val="0"/>
        <w:spacing w:before="9"/>
        <w:rPr>
          <w:rFonts w:eastAsia="Cambria"/>
          <w:b/>
          <w:sz w:val="22"/>
          <w:szCs w:val="22"/>
        </w:rPr>
      </w:pPr>
    </w:p>
    <w:p w:rsidR="005A48C5" w:rsidRPr="00165A75" w:rsidRDefault="00D11752">
      <w:pPr>
        <w:widowControl w:val="0"/>
        <w:numPr>
          <w:ilvl w:val="2"/>
          <w:numId w:val="1"/>
        </w:numPr>
        <w:tabs>
          <w:tab w:val="left" w:pos="1288"/>
          <w:tab w:val="left" w:pos="1289"/>
        </w:tabs>
        <w:autoSpaceDE w:val="0"/>
        <w:autoSpaceDN w:val="0"/>
        <w:spacing w:before="1" w:line="254" w:lineRule="auto"/>
        <w:ind w:right="1607"/>
        <w:jc w:val="both"/>
        <w:rPr>
          <w:rFonts w:eastAsia="Cambria"/>
          <w:w w:val="105"/>
          <w:sz w:val="22"/>
          <w:szCs w:val="22"/>
        </w:rPr>
      </w:pPr>
      <w:r w:rsidRPr="00DF4A50">
        <w:rPr>
          <w:rFonts w:eastAsia="Cambria"/>
          <w:w w:val="105"/>
          <w:sz w:val="22"/>
          <w:szCs w:val="22"/>
        </w:rPr>
        <w:t>The</w:t>
      </w:r>
      <w:r w:rsidRPr="00196342">
        <w:rPr>
          <w:rFonts w:eastAsia="Cambria"/>
          <w:w w:val="105"/>
          <w:sz w:val="22"/>
          <w:szCs w:val="22"/>
        </w:rPr>
        <w:t xml:space="preserve"> </w:t>
      </w:r>
      <w:r w:rsidRPr="00DF4A50">
        <w:rPr>
          <w:rFonts w:eastAsia="Cambria"/>
          <w:w w:val="105"/>
          <w:sz w:val="22"/>
          <w:szCs w:val="22"/>
        </w:rPr>
        <w:t>following</w:t>
      </w:r>
      <w:r w:rsidRPr="00165A75">
        <w:rPr>
          <w:rFonts w:eastAsia="Cambria"/>
          <w:w w:val="105"/>
          <w:sz w:val="22"/>
          <w:szCs w:val="22"/>
        </w:rPr>
        <w:t xml:space="preserve"> </w:t>
      </w:r>
      <w:r w:rsidRPr="00DF4A50">
        <w:rPr>
          <w:rFonts w:eastAsia="Cambria"/>
          <w:w w:val="105"/>
          <w:sz w:val="22"/>
          <w:szCs w:val="22"/>
        </w:rPr>
        <w:t>words</w:t>
      </w:r>
      <w:r w:rsidRPr="00165A75">
        <w:rPr>
          <w:rFonts w:eastAsia="Cambria"/>
          <w:w w:val="105"/>
          <w:sz w:val="22"/>
          <w:szCs w:val="22"/>
        </w:rPr>
        <w:t xml:space="preserve"> </w:t>
      </w:r>
      <w:r w:rsidRPr="00DF4A50">
        <w:rPr>
          <w:rFonts w:eastAsia="Cambria"/>
          <w:w w:val="105"/>
          <w:sz w:val="22"/>
          <w:szCs w:val="22"/>
        </w:rPr>
        <w:t>and</w:t>
      </w:r>
      <w:r w:rsidRPr="00165A75">
        <w:rPr>
          <w:rFonts w:eastAsia="Cambria"/>
          <w:w w:val="105"/>
          <w:sz w:val="22"/>
          <w:szCs w:val="22"/>
        </w:rPr>
        <w:t xml:space="preserve"> </w:t>
      </w:r>
      <w:r w:rsidRPr="00DF4A50">
        <w:rPr>
          <w:rFonts w:eastAsia="Cambria"/>
          <w:w w:val="105"/>
          <w:sz w:val="22"/>
          <w:szCs w:val="22"/>
        </w:rPr>
        <w:t>expressions</w:t>
      </w:r>
      <w:r w:rsidRPr="00165A75">
        <w:rPr>
          <w:rFonts w:eastAsia="Cambria"/>
          <w:w w:val="105"/>
          <w:sz w:val="22"/>
          <w:szCs w:val="22"/>
        </w:rPr>
        <w:t xml:space="preserve"> </w:t>
      </w:r>
      <w:r w:rsidRPr="00DF4A50">
        <w:rPr>
          <w:rFonts w:eastAsia="Cambria"/>
          <w:w w:val="105"/>
          <w:sz w:val="22"/>
          <w:szCs w:val="22"/>
        </w:rPr>
        <w:t>shall</w:t>
      </w:r>
      <w:r w:rsidRPr="00165A75">
        <w:rPr>
          <w:rFonts w:eastAsia="Cambria"/>
          <w:w w:val="105"/>
          <w:sz w:val="22"/>
          <w:szCs w:val="22"/>
        </w:rPr>
        <w:t xml:space="preserve"> </w:t>
      </w:r>
      <w:r w:rsidRPr="00DF4A50">
        <w:rPr>
          <w:rFonts w:eastAsia="Cambria"/>
          <w:w w:val="105"/>
          <w:sz w:val="22"/>
          <w:szCs w:val="22"/>
        </w:rPr>
        <w:t>have</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meanings</w:t>
      </w:r>
      <w:r w:rsidRPr="00165A75">
        <w:rPr>
          <w:rFonts w:eastAsia="Cambria"/>
          <w:w w:val="105"/>
          <w:sz w:val="22"/>
          <w:szCs w:val="22"/>
        </w:rPr>
        <w:t xml:space="preserve"> </w:t>
      </w:r>
      <w:r w:rsidRPr="00DF4A50">
        <w:rPr>
          <w:rFonts w:eastAsia="Cambria"/>
          <w:w w:val="105"/>
          <w:sz w:val="22"/>
          <w:szCs w:val="22"/>
        </w:rPr>
        <w:t>hereby</w:t>
      </w:r>
      <w:r w:rsidRPr="00165A75">
        <w:rPr>
          <w:rFonts w:eastAsia="Cambria"/>
          <w:w w:val="105"/>
          <w:sz w:val="22"/>
          <w:szCs w:val="22"/>
        </w:rPr>
        <w:t xml:space="preserve"> </w:t>
      </w:r>
      <w:r w:rsidRPr="00DF4A50">
        <w:rPr>
          <w:rFonts w:eastAsia="Cambria"/>
          <w:w w:val="105"/>
          <w:sz w:val="22"/>
          <w:szCs w:val="22"/>
        </w:rPr>
        <w:t>assigned</w:t>
      </w:r>
      <w:r w:rsidRPr="00165A75">
        <w:rPr>
          <w:rFonts w:eastAsia="Cambria"/>
          <w:w w:val="105"/>
          <w:sz w:val="22"/>
          <w:szCs w:val="22"/>
        </w:rPr>
        <w:t xml:space="preserve"> </w:t>
      </w:r>
      <w:r w:rsidRPr="00DF4A50">
        <w:rPr>
          <w:rFonts w:eastAsia="Cambria"/>
          <w:w w:val="105"/>
          <w:sz w:val="22"/>
          <w:szCs w:val="22"/>
        </w:rPr>
        <w:t>to</w:t>
      </w:r>
      <w:r w:rsidRPr="00165A75">
        <w:rPr>
          <w:rFonts w:eastAsia="Cambria"/>
          <w:w w:val="105"/>
          <w:sz w:val="22"/>
          <w:szCs w:val="22"/>
        </w:rPr>
        <w:t xml:space="preserve"> </w:t>
      </w:r>
      <w:r w:rsidRPr="00DF4A50">
        <w:rPr>
          <w:rFonts w:eastAsia="Cambria"/>
          <w:w w:val="105"/>
          <w:sz w:val="22"/>
          <w:szCs w:val="22"/>
        </w:rPr>
        <w:t>them:</w:t>
      </w:r>
    </w:p>
    <w:p w:rsidR="005A48C5" w:rsidRPr="00DF4A50" w:rsidRDefault="005A48C5">
      <w:pPr>
        <w:widowControl w:val="0"/>
        <w:autoSpaceDE w:val="0"/>
        <w:autoSpaceDN w:val="0"/>
        <w:spacing w:before="5"/>
        <w:rPr>
          <w:rFonts w:eastAsia="Cambria"/>
          <w:sz w:val="22"/>
          <w:szCs w:val="22"/>
        </w:rPr>
      </w:pPr>
    </w:p>
    <w:p w:rsidR="005A48C5" w:rsidRPr="00DF4A50" w:rsidRDefault="005A48C5">
      <w:pPr>
        <w:widowControl w:val="0"/>
        <w:autoSpaceDE w:val="0"/>
        <w:autoSpaceDN w:val="0"/>
        <w:spacing w:before="6"/>
        <w:rPr>
          <w:rFonts w:eastAsia="Cambria"/>
          <w:sz w:val="22"/>
          <w:szCs w:val="22"/>
        </w:rPr>
      </w:pPr>
    </w:p>
    <w:p w:rsidR="005A48C5" w:rsidRPr="00196342" w:rsidRDefault="00D11752">
      <w:pPr>
        <w:widowControl w:val="0"/>
        <w:numPr>
          <w:ilvl w:val="3"/>
          <w:numId w:val="1"/>
        </w:numPr>
        <w:tabs>
          <w:tab w:val="left" w:pos="1829"/>
        </w:tabs>
        <w:autoSpaceDE w:val="0"/>
        <w:autoSpaceDN w:val="0"/>
        <w:spacing w:line="254" w:lineRule="auto"/>
        <w:ind w:right="1607"/>
        <w:jc w:val="both"/>
        <w:rPr>
          <w:rFonts w:eastAsia="Cambria"/>
          <w:w w:val="105"/>
          <w:sz w:val="22"/>
          <w:szCs w:val="22"/>
        </w:rPr>
      </w:pPr>
      <w:r w:rsidRPr="00DF4A50">
        <w:rPr>
          <w:rFonts w:eastAsia="Cambria"/>
          <w:w w:val="105"/>
          <w:sz w:val="22"/>
          <w:szCs w:val="22"/>
        </w:rPr>
        <w:t>“Collaborator”</w:t>
      </w:r>
      <w:r w:rsidRPr="00196342">
        <w:rPr>
          <w:rFonts w:eastAsia="Cambria"/>
          <w:w w:val="105"/>
          <w:sz w:val="22"/>
          <w:szCs w:val="22"/>
        </w:rPr>
        <w:t xml:space="preserve"> </w:t>
      </w:r>
      <w:r w:rsidRPr="00DF4A50">
        <w:rPr>
          <w:rFonts w:eastAsia="Cambria"/>
          <w:w w:val="105"/>
          <w:sz w:val="22"/>
          <w:szCs w:val="22"/>
        </w:rPr>
        <w:t>or</w:t>
      </w:r>
      <w:r w:rsidRPr="00165A75">
        <w:rPr>
          <w:rFonts w:eastAsia="Cambria"/>
          <w:w w:val="105"/>
          <w:sz w:val="22"/>
          <w:szCs w:val="22"/>
        </w:rPr>
        <w:t xml:space="preserve"> </w:t>
      </w:r>
      <w:r w:rsidRPr="00DF4A50">
        <w:rPr>
          <w:rFonts w:eastAsia="Cambria"/>
          <w:w w:val="105"/>
          <w:sz w:val="22"/>
          <w:szCs w:val="22"/>
        </w:rPr>
        <w:t>“Parent</w:t>
      </w:r>
      <w:r w:rsidRPr="00165A75">
        <w:rPr>
          <w:rFonts w:eastAsia="Cambria"/>
          <w:w w:val="105"/>
          <w:sz w:val="22"/>
          <w:szCs w:val="22"/>
        </w:rPr>
        <w:t xml:space="preserve"> </w:t>
      </w:r>
      <w:r w:rsidRPr="00DF4A50">
        <w:rPr>
          <w:rFonts w:eastAsia="Cambria"/>
          <w:w w:val="105"/>
          <w:sz w:val="22"/>
          <w:szCs w:val="22"/>
        </w:rPr>
        <w:t>Company”</w:t>
      </w:r>
      <w:r w:rsidRPr="00165A75">
        <w:rPr>
          <w:rFonts w:eastAsia="Cambria"/>
          <w:w w:val="105"/>
          <w:sz w:val="22"/>
          <w:szCs w:val="22"/>
        </w:rPr>
        <w:t xml:space="preserve"> </w:t>
      </w:r>
      <w:r w:rsidRPr="00DF4A50">
        <w:rPr>
          <w:rFonts w:eastAsia="Cambria"/>
          <w:w w:val="105"/>
          <w:sz w:val="22"/>
          <w:szCs w:val="22"/>
        </w:rPr>
        <w:t>means</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firms/corporations who has provided technological support to</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manufacturer</w:t>
      </w:r>
      <w:r w:rsidRPr="00165A75">
        <w:rPr>
          <w:rFonts w:eastAsia="Cambria"/>
          <w:w w:val="105"/>
          <w:sz w:val="22"/>
          <w:szCs w:val="22"/>
        </w:rPr>
        <w:t xml:space="preserve"> </w:t>
      </w:r>
      <w:r w:rsidRPr="00DF4A50">
        <w:rPr>
          <w:rFonts w:eastAsia="Cambria"/>
          <w:w w:val="105"/>
          <w:sz w:val="22"/>
          <w:szCs w:val="22"/>
        </w:rPr>
        <w:t>for</w:t>
      </w:r>
      <w:r w:rsidRPr="00165A75">
        <w:rPr>
          <w:rFonts w:eastAsia="Cambria"/>
          <w:w w:val="105"/>
          <w:sz w:val="22"/>
          <w:szCs w:val="22"/>
        </w:rPr>
        <w:t xml:space="preserve"> </w:t>
      </w:r>
      <w:r w:rsidRPr="00DF4A50">
        <w:rPr>
          <w:rFonts w:eastAsia="Cambria"/>
          <w:w w:val="105"/>
          <w:sz w:val="22"/>
          <w:szCs w:val="22"/>
        </w:rPr>
        <w:t>establishing</w:t>
      </w:r>
      <w:r w:rsidRPr="00165A75">
        <w:rPr>
          <w:rFonts w:eastAsia="Cambria"/>
          <w:w w:val="105"/>
          <w:sz w:val="22"/>
          <w:szCs w:val="22"/>
        </w:rPr>
        <w:t xml:space="preserve"> </w:t>
      </w:r>
      <w:r w:rsidRPr="00DF4A50">
        <w:rPr>
          <w:rFonts w:eastAsia="Cambria"/>
          <w:w w:val="105"/>
          <w:sz w:val="22"/>
          <w:szCs w:val="22"/>
        </w:rPr>
        <w:t>production</w:t>
      </w:r>
      <w:r w:rsidRPr="00165A75">
        <w:rPr>
          <w:rFonts w:eastAsia="Cambria"/>
          <w:w w:val="105"/>
          <w:sz w:val="22"/>
          <w:szCs w:val="22"/>
        </w:rPr>
        <w:t xml:space="preserve"> </w:t>
      </w:r>
      <w:r w:rsidRPr="00DF4A50">
        <w:rPr>
          <w:rFonts w:eastAsia="Cambria"/>
          <w:w w:val="105"/>
          <w:sz w:val="22"/>
          <w:szCs w:val="22"/>
        </w:rPr>
        <w:t>line</w:t>
      </w:r>
      <w:r w:rsidRPr="00165A75">
        <w:rPr>
          <w:rFonts w:eastAsia="Cambria"/>
          <w:w w:val="105"/>
          <w:sz w:val="22"/>
          <w:szCs w:val="22"/>
        </w:rPr>
        <w:t xml:space="preserve"> </w:t>
      </w:r>
      <w:r w:rsidRPr="00DF4A50">
        <w:rPr>
          <w:rFonts w:eastAsia="Cambria"/>
          <w:w w:val="105"/>
          <w:sz w:val="22"/>
          <w:szCs w:val="22"/>
        </w:rPr>
        <w:t>for</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specific</w:t>
      </w:r>
      <w:r w:rsidRPr="00165A75">
        <w:rPr>
          <w:rFonts w:eastAsia="Cambria"/>
          <w:w w:val="105"/>
          <w:sz w:val="22"/>
          <w:szCs w:val="22"/>
        </w:rPr>
        <w:t xml:space="preserve"> </w:t>
      </w:r>
      <w:r w:rsidRPr="00DF4A50">
        <w:rPr>
          <w:rFonts w:eastAsia="Cambria"/>
          <w:w w:val="105"/>
          <w:sz w:val="22"/>
          <w:szCs w:val="22"/>
        </w:rPr>
        <w:t>Equipment.</w:t>
      </w:r>
    </w:p>
    <w:p w:rsidR="005A48C5" w:rsidRPr="00DF4A50" w:rsidRDefault="005A48C5">
      <w:pPr>
        <w:widowControl w:val="0"/>
        <w:autoSpaceDE w:val="0"/>
        <w:autoSpaceDN w:val="0"/>
        <w:spacing w:before="4"/>
        <w:rPr>
          <w:rFonts w:eastAsia="Cambria"/>
          <w:sz w:val="22"/>
          <w:szCs w:val="22"/>
        </w:rPr>
      </w:pPr>
    </w:p>
    <w:p w:rsidR="005A48C5" w:rsidRPr="00DF4A50" w:rsidRDefault="00D11752">
      <w:pPr>
        <w:widowControl w:val="0"/>
        <w:numPr>
          <w:ilvl w:val="3"/>
          <w:numId w:val="1"/>
        </w:numPr>
        <w:tabs>
          <w:tab w:val="left" w:pos="1829"/>
        </w:tabs>
        <w:autoSpaceDE w:val="0"/>
        <w:autoSpaceDN w:val="0"/>
        <w:spacing w:line="254" w:lineRule="auto"/>
        <w:ind w:right="1599"/>
        <w:jc w:val="both"/>
        <w:rPr>
          <w:rFonts w:eastAsia="Cambria"/>
          <w:sz w:val="22"/>
          <w:szCs w:val="22"/>
        </w:rPr>
      </w:pPr>
      <w:r w:rsidRPr="00DF4A50">
        <w:rPr>
          <w:rFonts w:eastAsia="Cambria"/>
          <w:w w:val="105"/>
          <w:sz w:val="22"/>
          <w:szCs w:val="22"/>
        </w:rPr>
        <w:t>“Commissioning” means operation of the Facilities or any part</w:t>
      </w:r>
      <w:r w:rsidRPr="00165A75">
        <w:rPr>
          <w:rFonts w:eastAsia="Cambria"/>
          <w:w w:val="105"/>
          <w:sz w:val="22"/>
          <w:szCs w:val="22"/>
        </w:rPr>
        <w:t xml:space="preserve"> </w:t>
      </w:r>
      <w:r w:rsidRPr="00DF4A50">
        <w:rPr>
          <w:rFonts w:eastAsia="Cambria"/>
          <w:w w:val="105"/>
          <w:sz w:val="22"/>
          <w:szCs w:val="22"/>
        </w:rPr>
        <w:t xml:space="preserve">thereof, if any, as per </w:t>
      </w:r>
      <w:r w:rsidRPr="00FC4986">
        <w:rPr>
          <w:rFonts w:eastAsia="Cambria"/>
          <w:b/>
          <w:bCs/>
          <w:w w:val="105"/>
          <w:sz w:val="22"/>
          <w:szCs w:val="22"/>
        </w:rPr>
        <w:t>GCC Sub-Clause 1.1(e)</w:t>
      </w:r>
      <w:r w:rsidRPr="00DF4A50">
        <w:rPr>
          <w:rFonts w:eastAsia="Cambria"/>
          <w:w w:val="105"/>
          <w:sz w:val="22"/>
          <w:szCs w:val="22"/>
        </w:rPr>
        <w:t xml:space="preserve"> by the Contractor</w:t>
      </w:r>
      <w:r w:rsidRPr="00165A75">
        <w:rPr>
          <w:rFonts w:eastAsia="Cambria"/>
          <w:w w:val="105"/>
          <w:sz w:val="22"/>
          <w:szCs w:val="22"/>
        </w:rPr>
        <w:t xml:space="preserve"> </w:t>
      </w:r>
      <w:r w:rsidRPr="00DF4A50">
        <w:rPr>
          <w:rFonts w:eastAsia="Cambria"/>
          <w:w w:val="105"/>
          <w:sz w:val="22"/>
          <w:szCs w:val="22"/>
        </w:rPr>
        <w:t>as specified in the Technical Specifications, which operation is</w:t>
      </w:r>
      <w:r w:rsidRPr="00165A75">
        <w:rPr>
          <w:rFonts w:eastAsia="Cambria"/>
          <w:w w:val="105"/>
          <w:sz w:val="22"/>
          <w:szCs w:val="22"/>
        </w:rPr>
        <w:t xml:space="preserve"> </w:t>
      </w:r>
      <w:r w:rsidRPr="00DF4A50">
        <w:rPr>
          <w:rFonts w:eastAsia="Cambria"/>
          <w:w w:val="105"/>
          <w:sz w:val="22"/>
          <w:szCs w:val="22"/>
        </w:rPr>
        <w:t xml:space="preserve">to be carried out by the Contractor as provided in </w:t>
      </w:r>
      <w:r w:rsidRPr="00FC4986">
        <w:rPr>
          <w:rFonts w:eastAsia="Cambria"/>
          <w:b/>
          <w:bCs/>
          <w:w w:val="105"/>
          <w:sz w:val="22"/>
          <w:szCs w:val="22"/>
        </w:rPr>
        <w:t>GCC Sub-</w:t>
      </w:r>
      <w:r w:rsidRPr="00FC4986">
        <w:rPr>
          <w:rFonts w:eastAsia="Cambria"/>
          <w:b/>
          <w:bCs/>
          <w:spacing w:val="1"/>
          <w:w w:val="105"/>
          <w:sz w:val="22"/>
          <w:szCs w:val="22"/>
        </w:rPr>
        <w:t xml:space="preserve"> </w:t>
      </w:r>
      <w:r w:rsidRPr="00FC4986">
        <w:rPr>
          <w:rFonts w:eastAsia="Cambria"/>
          <w:b/>
          <w:bCs/>
          <w:w w:val="105"/>
          <w:sz w:val="22"/>
          <w:szCs w:val="22"/>
        </w:rPr>
        <w:t>Clause</w:t>
      </w:r>
      <w:r w:rsidRPr="00FC4986">
        <w:rPr>
          <w:rFonts w:eastAsia="Cambria"/>
          <w:b/>
          <w:bCs/>
          <w:spacing w:val="1"/>
          <w:w w:val="105"/>
          <w:sz w:val="22"/>
          <w:szCs w:val="22"/>
        </w:rPr>
        <w:t xml:space="preserve"> </w:t>
      </w:r>
      <w:r w:rsidRPr="00FC4986">
        <w:rPr>
          <w:rFonts w:eastAsia="Cambria"/>
          <w:b/>
          <w:bCs/>
          <w:w w:val="105"/>
          <w:sz w:val="22"/>
          <w:szCs w:val="22"/>
        </w:rPr>
        <w:t>20.1.3</w:t>
      </w:r>
      <w:r w:rsidRPr="00DF4A50">
        <w:rPr>
          <w:rFonts w:eastAsia="Cambria"/>
          <w:spacing w:val="1"/>
          <w:w w:val="105"/>
          <w:sz w:val="22"/>
          <w:szCs w:val="22"/>
        </w:rPr>
        <w:t xml:space="preserve"> </w:t>
      </w:r>
      <w:r w:rsidRPr="00DF4A50">
        <w:rPr>
          <w:rFonts w:eastAsia="Cambria"/>
          <w:w w:val="105"/>
          <w:sz w:val="22"/>
          <w:szCs w:val="22"/>
        </w:rPr>
        <w:t>(Commissioning),</w:t>
      </w:r>
      <w:r w:rsidRPr="00DF4A50">
        <w:rPr>
          <w:rFonts w:eastAsia="Cambria"/>
          <w:spacing w:val="1"/>
          <w:w w:val="105"/>
          <w:sz w:val="22"/>
          <w:szCs w:val="22"/>
        </w:rPr>
        <w:t xml:space="preserve"> </w:t>
      </w:r>
      <w:r w:rsidRPr="00DF4A50">
        <w:rPr>
          <w:rFonts w:eastAsia="Cambria"/>
          <w:w w:val="105"/>
          <w:sz w:val="22"/>
          <w:szCs w:val="22"/>
        </w:rPr>
        <w:t>for</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purpose</w:t>
      </w:r>
      <w:r w:rsidRPr="00165A75">
        <w:rPr>
          <w:rFonts w:eastAsia="Cambria"/>
          <w:w w:val="105"/>
          <w:sz w:val="22"/>
          <w:szCs w:val="22"/>
        </w:rPr>
        <w:t xml:space="preserve"> </w:t>
      </w:r>
      <w:r w:rsidRPr="00DF4A50">
        <w:rPr>
          <w:rFonts w:eastAsia="Cambria"/>
          <w:w w:val="105"/>
          <w:sz w:val="22"/>
          <w:szCs w:val="22"/>
        </w:rPr>
        <w:t>of</w:t>
      </w:r>
      <w:r w:rsidRPr="00165A75">
        <w:rPr>
          <w:rFonts w:eastAsia="Cambria"/>
          <w:w w:val="105"/>
          <w:sz w:val="22"/>
          <w:szCs w:val="22"/>
        </w:rPr>
        <w:t xml:space="preserve"> </w:t>
      </w:r>
      <w:r w:rsidRPr="00DF4A50">
        <w:rPr>
          <w:rFonts w:eastAsia="Cambria"/>
          <w:w w:val="105"/>
          <w:sz w:val="22"/>
          <w:szCs w:val="22"/>
        </w:rPr>
        <w:t>Trial</w:t>
      </w:r>
      <w:r w:rsidRPr="00165A75">
        <w:rPr>
          <w:rFonts w:eastAsia="Cambria"/>
          <w:w w:val="105"/>
          <w:sz w:val="22"/>
          <w:szCs w:val="22"/>
        </w:rPr>
        <w:t xml:space="preserve"> </w:t>
      </w:r>
      <w:r w:rsidRPr="00DF4A50">
        <w:rPr>
          <w:rFonts w:eastAsia="Cambria"/>
          <w:w w:val="105"/>
          <w:sz w:val="22"/>
          <w:szCs w:val="22"/>
        </w:rPr>
        <w:t>–</w:t>
      </w:r>
      <w:r w:rsidRPr="00165A75">
        <w:rPr>
          <w:rFonts w:eastAsia="Cambria"/>
          <w:w w:val="105"/>
          <w:sz w:val="22"/>
          <w:szCs w:val="22"/>
        </w:rPr>
        <w:t xml:space="preserve"> </w:t>
      </w:r>
      <w:r w:rsidRPr="00DF4A50">
        <w:rPr>
          <w:rFonts w:eastAsia="Cambria"/>
          <w:w w:val="105"/>
          <w:sz w:val="22"/>
          <w:szCs w:val="22"/>
        </w:rPr>
        <w:t>Operation</w:t>
      </w:r>
      <w:r w:rsidRPr="00DF4A50">
        <w:rPr>
          <w:rFonts w:eastAsia="Cambria"/>
          <w:spacing w:val="4"/>
          <w:w w:val="105"/>
          <w:sz w:val="22"/>
          <w:szCs w:val="22"/>
        </w:rPr>
        <w:t xml:space="preserve"> </w:t>
      </w:r>
      <w:r w:rsidRPr="00DF4A50">
        <w:rPr>
          <w:rFonts w:eastAsia="Cambria"/>
          <w:w w:val="105"/>
          <w:sz w:val="22"/>
          <w:szCs w:val="22"/>
        </w:rPr>
        <w:t>(</w:t>
      </w:r>
      <w:r w:rsidRPr="00FC4986">
        <w:rPr>
          <w:rFonts w:eastAsia="Cambria"/>
          <w:b/>
          <w:bCs/>
          <w:w w:val="105"/>
          <w:sz w:val="22"/>
          <w:szCs w:val="22"/>
        </w:rPr>
        <w:t>GCC</w:t>
      </w:r>
      <w:r w:rsidRPr="00FC4986">
        <w:rPr>
          <w:rFonts w:eastAsia="Cambria"/>
          <w:b/>
          <w:bCs/>
          <w:spacing w:val="4"/>
          <w:w w:val="105"/>
          <w:sz w:val="22"/>
          <w:szCs w:val="22"/>
        </w:rPr>
        <w:t xml:space="preserve"> </w:t>
      </w:r>
      <w:r w:rsidRPr="00FC4986">
        <w:rPr>
          <w:rFonts w:eastAsia="Cambria"/>
          <w:b/>
          <w:bCs/>
          <w:w w:val="105"/>
          <w:sz w:val="22"/>
          <w:szCs w:val="22"/>
        </w:rPr>
        <w:t>Sub-Clause</w:t>
      </w:r>
      <w:r w:rsidRPr="00FC4986">
        <w:rPr>
          <w:rFonts w:eastAsia="Cambria"/>
          <w:b/>
          <w:bCs/>
          <w:spacing w:val="5"/>
          <w:w w:val="105"/>
          <w:sz w:val="22"/>
          <w:szCs w:val="22"/>
        </w:rPr>
        <w:t xml:space="preserve"> </w:t>
      </w:r>
      <w:r w:rsidRPr="00FC4986">
        <w:rPr>
          <w:rFonts w:eastAsia="Cambria"/>
          <w:b/>
          <w:bCs/>
          <w:w w:val="105"/>
          <w:sz w:val="22"/>
          <w:szCs w:val="22"/>
        </w:rPr>
        <w:t>20.1.4</w:t>
      </w:r>
      <w:r w:rsidRPr="00DF4A50">
        <w:rPr>
          <w:rFonts w:eastAsia="Cambria"/>
          <w:w w:val="105"/>
          <w:sz w:val="22"/>
          <w:szCs w:val="22"/>
        </w:rPr>
        <w:t>).</w:t>
      </w:r>
    </w:p>
    <w:p w:rsidR="005A48C5" w:rsidRPr="00DF4A50" w:rsidRDefault="00D11752">
      <w:pPr>
        <w:widowControl w:val="0"/>
        <w:numPr>
          <w:ilvl w:val="3"/>
          <w:numId w:val="1"/>
        </w:numPr>
        <w:tabs>
          <w:tab w:val="left" w:pos="1829"/>
        </w:tabs>
        <w:autoSpaceDE w:val="0"/>
        <w:autoSpaceDN w:val="0"/>
        <w:spacing w:before="249" w:line="247" w:lineRule="auto"/>
        <w:ind w:right="1603"/>
        <w:jc w:val="both"/>
        <w:rPr>
          <w:rFonts w:eastAsia="Cambria"/>
          <w:sz w:val="22"/>
          <w:szCs w:val="22"/>
        </w:rPr>
      </w:pPr>
      <w:r w:rsidRPr="00196342">
        <w:rPr>
          <w:rFonts w:eastAsia="Cambria"/>
          <w:w w:val="105"/>
          <w:sz w:val="22"/>
          <w:szCs w:val="22"/>
        </w:rPr>
        <w:t xml:space="preserve">“Completion” </w:t>
      </w:r>
      <w:r w:rsidRPr="00165A75">
        <w:rPr>
          <w:rFonts w:eastAsia="Cambria"/>
          <w:w w:val="105"/>
          <w:sz w:val="22"/>
          <w:szCs w:val="22"/>
        </w:rPr>
        <w:t>means that the Facilities (or a specific part thereof where specific parts are specified in the SCC) have been completed operationally and structurally and put in a tight and clean condition and that all works in respect of pre- commissioning of the Facilities (or a specific part thereof where specific parts are specified in the SCC) has been completed (wherever required, as per Technical Specifications) and Commissioning followed by Tri</w:t>
      </w:r>
      <w:r w:rsidR="000A4E18" w:rsidRPr="00165A75">
        <w:rPr>
          <w:rFonts w:eastAsia="Cambria"/>
          <w:w w:val="105"/>
          <w:sz w:val="22"/>
          <w:szCs w:val="22"/>
        </w:rPr>
        <w:t>a</w:t>
      </w:r>
      <w:r w:rsidRPr="00165A75">
        <w:rPr>
          <w:rFonts w:eastAsia="Cambria"/>
          <w:w w:val="105"/>
          <w:sz w:val="22"/>
          <w:szCs w:val="22"/>
        </w:rPr>
        <w:t>l – Operation has been completed, as provided in</w:t>
      </w:r>
      <w:r w:rsidRPr="00DF4A50">
        <w:rPr>
          <w:rFonts w:eastAsia="Cambria"/>
          <w:spacing w:val="1"/>
          <w:sz w:val="22"/>
          <w:szCs w:val="22"/>
        </w:rPr>
        <w:t xml:space="preserve"> </w:t>
      </w:r>
      <w:r w:rsidRPr="00FC4986">
        <w:rPr>
          <w:rFonts w:eastAsia="Cambria"/>
          <w:b/>
          <w:bCs/>
          <w:sz w:val="22"/>
          <w:szCs w:val="22"/>
        </w:rPr>
        <w:t>GCC</w:t>
      </w:r>
      <w:r w:rsidRPr="00FC4986">
        <w:rPr>
          <w:rFonts w:eastAsia="Cambria"/>
          <w:b/>
          <w:bCs/>
          <w:spacing w:val="1"/>
          <w:sz w:val="22"/>
          <w:szCs w:val="22"/>
        </w:rPr>
        <w:t xml:space="preserve"> </w:t>
      </w:r>
      <w:r w:rsidRPr="00FC4986">
        <w:rPr>
          <w:rFonts w:eastAsia="Cambria"/>
          <w:b/>
          <w:bCs/>
          <w:sz w:val="22"/>
          <w:szCs w:val="22"/>
        </w:rPr>
        <w:t>Sub-Clause</w:t>
      </w:r>
      <w:r w:rsidRPr="00FC4986">
        <w:rPr>
          <w:rFonts w:eastAsia="Cambria"/>
          <w:b/>
          <w:bCs/>
          <w:spacing w:val="1"/>
          <w:sz w:val="22"/>
          <w:szCs w:val="22"/>
        </w:rPr>
        <w:t xml:space="preserve"> </w:t>
      </w:r>
      <w:r w:rsidRPr="00FC4986">
        <w:rPr>
          <w:rFonts w:eastAsia="Cambria"/>
          <w:b/>
          <w:bCs/>
          <w:sz w:val="22"/>
          <w:szCs w:val="22"/>
        </w:rPr>
        <w:t>20.1</w:t>
      </w:r>
      <w:r w:rsidRPr="00FC4986">
        <w:rPr>
          <w:rFonts w:eastAsia="Cambria"/>
          <w:b/>
          <w:bCs/>
          <w:spacing w:val="1"/>
          <w:sz w:val="22"/>
          <w:szCs w:val="22"/>
        </w:rPr>
        <w:t xml:space="preserve"> </w:t>
      </w:r>
      <w:r w:rsidRPr="00196342">
        <w:rPr>
          <w:rFonts w:eastAsia="Cambria"/>
          <w:w w:val="105"/>
          <w:sz w:val="22"/>
          <w:szCs w:val="22"/>
        </w:rPr>
        <w:t>(Completion of Facilities) hereof</w:t>
      </w:r>
      <w:r w:rsidRPr="00DF4A50">
        <w:rPr>
          <w:rFonts w:eastAsia="Cambria"/>
          <w:sz w:val="22"/>
          <w:szCs w:val="22"/>
        </w:rPr>
        <w:t>.</w:t>
      </w:r>
    </w:p>
    <w:p w:rsidR="005A48C5" w:rsidRPr="00165A75" w:rsidRDefault="00D11752">
      <w:pPr>
        <w:widowControl w:val="0"/>
        <w:numPr>
          <w:ilvl w:val="3"/>
          <w:numId w:val="1"/>
        </w:numPr>
        <w:tabs>
          <w:tab w:val="left" w:pos="1829"/>
        </w:tabs>
        <w:autoSpaceDE w:val="0"/>
        <w:autoSpaceDN w:val="0"/>
        <w:spacing w:before="245" w:line="254" w:lineRule="auto"/>
        <w:ind w:right="1608"/>
        <w:jc w:val="both"/>
        <w:rPr>
          <w:rFonts w:eastAsia="Cambria"/>
          <w:w w:val="105"/>
          <w:sz w:val="22"/>
          <w:szCs w:val="22"/>
        </w:rPr>
      </w:pPr>
      <w:r w:rsidRPr="00DF4A50">
        <w:rPr>
          <w:rFonts w:eastAsia="Cambria"/>
          <w:w w:val="105"/>
          <w:sz w:val="22"/>
          <w:szCs w:val="22"/>
        </w:rPr>
        <w:t>“Contract”</w:t>
      </w:r>
      <w:r w:rsidRPr="00196342">
        <w:rPr>
          <w:rFonts w:eastAsia="Cambria"/>
          <w:w w:val="105"/>
          <w:sz w:val="22"/>
          <w:szCs w:val="22"/>
        </w:rPr>
        <w:t xml:space="preserve"> </w:t>
      </w:r>
      <w:r w:rsidRPr="00DF4A50">
        <w:rPr>
          <w:rFonts w:eastAsia="Cambria"/>
          <w:w w:val="105"/>
          <w:sz w:val="22"/>
          <w:szCs w:val="22"/>
        </w:rPr>
        <w:t>means</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Contract</w:t>
      </w:r>
      <w:r w:rsidRPr="00165A75">
        <w:rPr>
          <w:rFonts w:eastAsia="Cambria"/>
          <w:w w:val="105"/>
          <w:sz w:val="22"/>
          <w:szCs w:val="22"/>
        </w:rPr>
        <w:t xml:space="preserve"> </w:t>
      </w:r>
      <w:r w:rsidRPr="00DF4A50">
        <w:rPr>
          <w:rFonts w:eastAsia="Cambria"/>
          <w:w w:val="105"/>
          <w:sz w:val="22"/>
          <w:szCs w:val="22"/>
        </w:rPr>
        <w:t>Agreement</w:t>
      </w:r>
      <w:r w:rsidRPr="00165A75">
        <w:rPr>
          <w:rFonts w:eastAsia="Cambria"/>
          <w:w w:val="105"/>
          <w:sz w:val="22"/>
          <w:szCs w:val="22"/>
        </w:rPr>
        <w:t xml:space="preserve"> </w:t>
      </w:r>
      <w:r w:rsidRPr="00DF4A50">
        <w:rPr>
          <w:rFonts w:eastAsia="Cambria"/>
          <w:w w:val="105"/>
          <w:sz w:val="22"/>
          <w:szCs w:val="22"/>
        </w:rPr>
        <w:t>entered</w:t>
      </w:r>
      <w:r w:rsidRPr="00165A75">
        <w:rPr>
          <w:rFonts w:eastAsia="Cambria"/>
          <w:w w:val="105"/>
          <w:sz w:val="22"/>
          <w:szCs w:val="22"/>
        </w:rPr>
        <w:t xml:space="preserve"> </w:t>
      </w:r>
      <w:r w:rsidRPr="00DF4A50">
        <w:rPr>
          <w:rFonts w:eastAsia="Cambria"/>
          <w:w w:val="105"/>
          <w:sz w:val="22"/>
          <w:szCs w:val="22"/>
        </w:rPr>
        <w:t>into</w:t>
      </w:r>
      <w:r w:rsidRPr="00165A75">
        <w:rPr>
          <w:rFonts w:eastAsia="Cambria"/>
          <w:w w:val="105"/>
          <w:sz w:val="22"/>
          <w:szCs w:val="22"/>
        </w:rPr>
        <w:t xml:space="preserve"> </w:t>
      </w:r>
      <w:r w:rsidRPr="00DF4A50">
        <w:rPr>
          <w:rFonts w:eastAsia="Cambria"/>
          <w:w w:val="105"/>
          <w:sz w:val="22"/>
          <w:szCs w:val="22"/>
        </w:rPr>
        <w:t>between</w:t>
      </w:r>
      <w:r w:rsidRPr="00165A75">
        <w:rPr>
          <w:rFonts w:eastAsia="Cambria"/>
          <w:w w:val="105"/>
          <w:sz w:val="22"/>
          <w:szCs w:val="22"/>
        </w:rPr>
        <w:t xml:space="preserve"> </w:t>
      </w:r>
      <w:r w:rsidRPr="00DF4A50">
        <w:rPr>
          <w:rFonts w:eastAsia="Cambria"/>
          <w:w w:val="105"/>
          <w:sz w:val="22"/>
          <w:szCs w:val="22"/>
        </w:rPr>
        <w:t>the Employer and the Contractor together with the Contract</w:t>
      </w:r>
      <w:r w:rsidRPr="00165A75">
        <w:rPr>
          <w:rFonts w:eastAsia="Cambria"/>
          <w:w w:val="105"/>
          <w:sz w:val="22"/>
          <w:szCs w:val="22"/>
        </w:rPr>
        <w:t xml:space="preserve"> </w:t>
      </w:r>
      <w:r w:rsidRPr="00DF4A50">
        <w:rPr>
          <w:rFonts w:eastAsia="Cambria"/>
          <w:w w:val="105"/>
          <w:sz w:val="22"/>
          <w:szCs w:val="22"/>
        </w:rPr>
        <w:t>Documents</w:t>
      </w:r>
      <w:r w:rsidRPr="00165A75">
        <w:rPr>
          <w:rFonts w:eastAsia="Cambria"/>
          <w:w w:val="105"/>
          <w:sz w:val="22"/>
          <w:szCs w:val="22"/>
        </w:rPr>
        <w:t xml:space="preserve"> </w:t>
      </w:r>
      <w:r w:rsidRPr="00DF4A50">
        <w:rPr>
          <w:rFonts w:eastAsia="Cambria"/>
          <w:w w:val="105"/>
          <w:sz w:val="22"/>
          <w:szCs w:val="22"/>
        </w:rPr>
        <w:t>referred</w:t>
      </w:r>
      <w:r w:rsidRPr="00165A75">
        <w:rPr>
          <w:rFonts w:eastAsia="Cambria"/>
          <w:w w:val="105"/>
          <w:sz w:val="22"/>
          <w:szCs w:val="22"/>
        </w:rPr>
        <w:t xml:space="preserve"> </w:t>
      </w:r>
      <w:r w:rsidRPr="00DF4A50">
        <w:rPr>
          <w:rFonts w:eastAsia="Cambria"/>
          <w:w w:val="105"/>
          <w:sz w:val="22"/>
          <w:szCs w:val="22"/>
        </w:rPr>
        <w:t>to</w:t>
      </w:r>
      <w:r w:rsidRPr="00165A75">
        <w:rPr>
          <w:rFonts w:eastAsia="Cambria"/>
          <w:w w:val="105"/>
          <w:sz w:val="22"/>
          <w:szCs w:val="22"/>
        </w:rPr>
        <w:t xml:space="preserve"> </w:t>
      </w:r>
      <w:r w:rsidRPr="00DF4A50">
        <w:rPr>
          <w:rFonts w:eastAsia="Cambria"/>
          <w:w w:val="105"/>
          <w:sz w:val="22"/>
          <w:szCs w:val="22"/>
        </w:rPr>
        <w:t>therein.</w:t>
      </w:r>
    </w:p>
    <w:p w:rsidR="005A48C5" w:rsidRPr="00FC4986" w:rsidRDefault="00D11752" w:rsidP="00FC4986">
      <w:pPr>
        <w:widowControl w:val="0"/>
        <w:numPr>
          <w:ilvl w:val="3"/>
          <w:numId w:val="1"/>
        </w:numPr>
        <w:tabs>
          <w:tab w:val="left" w:pos="1828"/>
          <w:tab w:val="left" w:pos="1829"/>
        </w:tabs>
        <w:autoSpaceDE w:val="0"/>
        <w:autoSpaceDN w:val="0"/>
        <w:spacing w:before="17" w:line="256" w:lineRule="auto"/>
        <w:ind w:right="1603" w:hanging="541"/>
        <w:jc w:val="both"/>
        <w:rPr>
          <w:rFonts w:eastAsia="Cambria"/>
          <w:sz w:val="22"/>
          <w:szCs w:val="22"/>
        </w:rPr>
      </w:pPr>
      <w:r w:rsidRPr="00FC4986">
        <w:rPr>
          <w:rFonts w:eastAsia="Cambria"/>
          <w:w w:val="105"/>
          <w:sz w:val="22"/>
          <w:szCs w:val="22"/>
        </w:rPr>
        <w:t>“Contract</w:t>
      </w:r>
      <w:r w:rsidRPr="00196342">
        <w:rPr>
          <w:rFonts w:eastAsia="Cambria"/>
          <w:w w:val="105"/>
          <w:sz w:val="22"/>
          <w:szCs w:val="22"/>
        </w:rPr>
        <w:t xml:space="preserve"> </w:t>
      </w:r>
      <w:r w:rsidRPr="00FC4986">
        <w:rPr>
          <w:rFonts w:eastAsia="Cambria"/>
          <w:w w:val="105"/>
          <w:sz w:val="22"/>
          <w:szCs w:val="22"/>
        </w:rPr>
        <w:t>Documents”</w:t>
      </w:r>
      <w:r w:rsidRPr="00196342">
        <w:rPr>
          <w:rFonts w:eastAsia="Cambria"/>
          <w:w w:val="105"/>
          <w:sz w:val="22"/>
          <w:szCs w:val="22"/>
        </w:rPr>
        <w:t xml:space="preserve"> </w:t>
      </w:r>
      <w:r w:rsidRPr="00FC4986">
        <w:rPr>
          <w:rFonts w:eastAsia="Cambria"/>
          <w:w w:val="105"/>
          <w:sz w:val="22"/>
          <w:szCs w:val="22"/>
        </w:rPr>
        <w:t>means</w:t>
      </w:r>
      <w:r w:rsidRPr="00165A75">
        <w:rPr>
          <w:rFonts w:eastAsia="Cambria"/>
          <w:w w:val="105"/>
          <w:sz w:val="22"/>
          <w:szCs w:val="22"/>
        </w:rPr>
        <w:t xml:space="preserve"> </w:t>
      </w:r>
      <w:r w:rsidRPr="00FC4986">
        <w:rPr>
          <w:rFonts w:eastAsia="Cambria"/>
          <w:w w:val="105"/>
          <w:sz w:val="22"/>
          <w:szCs w:val="22"/>
        </w:rPr>
        <w:t>the</w:t>
      </w:r>
      <w:r w:rsidRPr="00165A75">
        <w:rPr>
          <w:rFonts w:eastAsia="Cambria"/>
          <w:w w:val="105"/>
          <w:sz w:val="22"/>
          <w:szCs w:val="22"/>
        </w:rPr>
        <w:t xml:space="preserve"> </w:t>
      </w:r>
      <w:r w:rsidRPr="00FC4986">
        <w:rPr>
          <w:rFonts w:eastAsia="Cambria"/>
          <w:w w:val="105"/>
          <w:sz w:val="22"/>
          <w:szCs w:val="22"/>
        </w:rPr>
        <w:t>documents</w:t>
      </w:r>
      <w:r w:rsidRPr="00165A75">
        <w:rPr>
          <w:rFonts w:eastAsia="Cambria"/>
          <w:w w:val="105"/>
          <w:sz w:val="22"/>
          <w:szCs w:val="22"/>
        </w:rPr>
        <w:t xml:space="preserve"> </w:t>
      </w:r>
      <w:r w:rsidRPr="00FC4986">
        <w:rPr>
          <w:rFonts w:eastAsia="Cambria"/>
          <w:w w:val="105"/>
          <w:sz w:val="22"/>
          <w:szCs w:val="22"/>
        </w:rPr>
        <w:t>listed</w:t>
      </w:r>
      <w:r w:rsidRPr="00165A75">
        <w:rPr>
          <w:rFonts w:eastAsia="Cambria"/>
          <w:w w:val="105"/>
          <w:sz w:val="22"/>
          <w:szCs w:val="22"/>
        </w:rPr>
        <w:t xml:space="preserve"> </w:t>
      </w:r>
      <w:r w:rsidRPr="00FC4986">
        <w:rPr>
          <w:rFonts w:eastAsia="Cambria"/>
          <w:w w:val="105"/>
          <w:sz w:val="22"/>
          <w:szCs w:val="22"/>
        </w:rPr>
        <w:t>in</w:t>
      </w:r>
      <w:r w:rsidRPr="00165A75">
        <w:rPr>
          <w:rFonts w:eastAsia="Cambria"/>
          <w:w w:val="105"/>
          <w:sz w:val="22"/>
          <w:szCs w:val="22"/>
        </w:rPr>
        <w:t xml:space="preserve"> </w:t>
      </w:r>
      <w:r w:rsidRPr="009B51F6">
        <w:rPr>
          <w:rFonts w:eastAsia="Cambria"/>
          <w:w w:val="105"/>
          <w:sz w:val="22"/>
          <w:szCs w:val="22"/>
        </w:rPr>
        <w:t>Clause</w:t>
      </w:r>
      <w:r w:rsidR="00FC4986" w:rsidRPr="009B51F6">
        <w:rPr>
          <w:rFonts w:eastAsia="Cambria"/>
          <w:w w:val="105"/>
          <w:sz w:val="22"/>
          <w:szCs w:val="22"/>
        </w:rPr>
        <w:t xml:space="preserve"> </w:t>
      </w:r>
      <w:r w:rsidRPr="009B51F6">
        <w:rPr>
          <w:rFonts w:eastAsia="Cambria"/>
          <w:w w:val="105"/>
          <w:sz w:val="22"/>
          <w:szCs w:val="22"/>
        </w:rPr>
        <w:t>1.1</w:t>
      </w:r>
      <w:r w:rsidRPr="00165A75">
        <w:rPr>
          <w:rFonts w:eastAsia="Cambria"/>
          <w:w w:val="105"/>
          <w:sz w:val="22"/>
          <w:szCs w:val="22"/>
        </w:rPr>
        <w:t xml:space="preserve"> </w:t>
      </w:r>
      <w:r w:rsidRPr="009B51F6">
        <w:rPr>
          <w:rFonts w:eastAsia="Cambria"/>
          <w:w w:val="105"/>
          <w:sz w:val="22"/>
          <w:szCs w:val="22"/>
        </w:rPr>
        <w:t>of</w:t>
      </w:r>
      <w:r w:rsidRPr="00165A75">
        <w:rPr>
          <w:rFonts w:eastAsia="Cambria"/>
          <w:w w:val="105"/>
          <w:sz w:val="22"/>
          <w:szCs w:val="22"/>
        </w:rPr>
        <w:t xml:space="preserve"> </w:t>
      </w:r>
      <w:r w:rsidRPr="009B51F6">
        <w:rPr>
          <w:rFonts w:eastAsia="Cambria"/>
          <w:w w:val="105"/>
          <w:sz w:val="22"/>
          <w:szCs w:val="22"/>
        </w:rPr>
        <w:t>Article</w:t>
      </w:r>
      <w:r w:rsidRPr="00165A75">
        <w:rPr>
          <w:rFonts w:eastAsia="Cambria"/>
          <w:w w:val="105"/>
          <w:sz w:val="22"/>
          <w:szCs w:val="22"/>
        </w:rPr>
        <w:t xml:space="preserve"> </w:t>
      </w:r>
      <w:r w:rsidRPr="009B51F6">
        <w:rPr>
          <w:rFonts w:eastAsia="Cambria"/>
          <w:w w:val="105"/>
          <w:sz w:val="22"/>
          <w:szCs w:val="22"/>
        </w:rPr>
        <w:t>1</w:t>
      </w:r>
      <w:r w:rsidRPr="00165A75">
        <w:rPr>
          <w:rFonts w:eastAsia="Cambria"/>
          <w:w w:val="105"/>
          <w:sz w:val="22"/>
          <w:szCs w:val="22"/>
        </w:rPr>
        <w:t xml:space="preserve"> </w:t>
      </w:r>
      <w:r w:rsidRPr="00FC4986">
        <w:rPr>
          <w:rFonts w:eastAsia="Cambria"/>
          <w:w w:val="105"/>
          <w:sz w:val="22"/>
          <w:szCs w:val="22"/>
        </w:rPr>
        <w:t>(Contract</w:t>
      </w:r>
      <w:r w:rsidRPr="00165A75">
        <w:rPr>
          <w:rFonts w:eastAsia="Cambria"/>
          <w:w w:val="105"/>
          <w:sz w:val="22"/>
          <w:szCs w:val="22"/>
        </w:rPr>
        <w:t xml:space="preserve"> </w:t>
      </w:r>
      <w:r w:rsidRPr="00FC4986">
        <w:rPr>
          <w:rFonts w:eastAsia="Cambria"/>
          <w:w w:val="105"/>
          <w:sz w:val="22"/>
          <w:szCs w:val="22"/>
        </w:rPr>
        <w:t>Documents)</w:t>
      </w:r>
      <w:r w:rsidRPr="00165A75">
        <w:rPr>
          <w:rFonts w:eastAsia="Cambria"/>
          <w:w w:val="105"/>
          <w:sz w:val="22"/>
          <w:szCs w:val="22"/>
        </w:rPr>
        <w:t xml:space="preserve"> </w:t>
      </w:r>
      <w:r w:rsidRPr="00FC4986">
        <w:rPr>
          <w:rFonts w:eastAsia="Cambria"/>
          <w:w w:val="105"/>
          <w:sz w:val="22"/>
          <w:szCs w:val="22"/>
        </w:rPr>
        <w:t>of</w:t>
      </w:r>
      <w:r w:rsidRPr="00165A75">
        <w:rPr>
          <w:rFonts w:eastAsia="Cambria"/>
          <w:w w:val="105"/>
          <w:sz w:val="22"/>
          <w:szCs w:val="22"/>
        </w:rPr>
        <w:t xml:space="preserve"> </w:t>
      </w:r>
      <w:r w:rsidRPr="00FC4986">
        <w:rPr>
          <w:rFonts w:eastAsia="Cambria"/>
          <w:w w:val="105"/>
          <w:sz w:val="22"/>
          <w:szCs w:val="22"/>
        </w:rPr>
        <w:t>the</w:t>
      </w:r>
      <w:r w:rsidRPr="00165A75">
        <w:rPr>
          <w:rFonts w:eastAsia="Cambria"/>
          <w:w w:val="105"/>
          <w:sz w:val="22"/>
          <w:szCs w:val="22"/>
        </w:rPr>
        <w:t xml:space="preserve"> </w:t>
      </w:r>
      <w:r w:rsidRPr="00FC4986">
        <w:rPr>
          <w:rFonts w:eastAsia="Cambria"/>
          <w:w w:val="105"/>
          <w:sz w:val="22"/>
          <w:szCs w:val="22"/>
        </w:rPr>
        <w:t>Form</w:t>
      </w:r>
      <w:r w:rsidRPr="00165A75">
        <w:rPr>
          <w:rFonts w:eastAsia="Cambria"/>
          <w:w w:val="105"/>
          <w:sz w:val="22"/>
          <w:szCs w:val="22"/>
        </w:rPr>
        <w:t xml:space="preserve"> </w:t>
      </w:r>
      <w:r w:rsidRPr="00FC4986">
        <w:rPr>
          <w:rFonts w:eastAsia="Cambria"/>
          <w:w w:val="105"/>
          <w:sz w:val="22"/>
          <w:szCs w:val="22"/>
        </w:rPr>
        <w:t>of</w:t>
      </w:r>
      <w:r w:rsidRPr="00165A75">
        <w:rPr>
          <w:rFonts w:eastAsia="Cambria"/>
          <w:w w:val="105"/>
          <w:sz w:val="22"/>
          <w:szCs w:val="22"/>
        </w:rPr>
        <w:t xml:space="preserve"> </w:t>
      </w:r>
      <w:r w:rsidRPr="00FC4986">
        <w:rPr>
          <w:rFonts w:eastAsia="Cambria"/>
          <w:w w:val="105"/>
          <w:sz w:val="22"/>
          <w:szCs w:val="22"/>
        </w:rPr>
        <w:t>Contract</w:t>
      </w:r>
      <w:r w:rsidRPr="00165A75">
        <w:rPr>
          <w:rFonts w:eastAsia="Cambria"/>
          <w:w w:val="105"/>
          <w:sz w:val="22"/>
          <w:szCs w:val="22"/>
        </w:rPr>
        <w:t xml:space="preserve"> </w:t>
      </w:r>
      <w:r w:rsidRPr="00FC4986">
        <w:rPr>
          <w:rFonts w:eastAsia="Cambria"/>
          <w:w w:val="105"/>
          <w:sz w:val="22"/>
          <w:szCs w:val="22"/>
        </w:rPr>
        <w:t>Agreement</w:t>
      </w:r>
      <w:r w:rsidRPr="00165A75">
        <w:rPr>
          <w:rFonts w:eastAsia="Cambria"/>
          <w:w w:val="105"/>
          <w:sz w:val="22"/>
          <w:szCs w:val="22"/>
        </w:rPr>
        <w:t xml:space="preserve"> </w:t>
      </w:r>
      <w:r w:rsidRPr="00FC4986">
        <w:rPr>
          <w:rFonts w:eastAsia="Cambria"/>
          <w:w w:val="105"/>
          <w:sz w:val="22"/>
          <w:szCs w:val="22"/>
        </w:rPr>
        <w:t>(including</w:t>
      </w:r>
      <w:r w:rsidRPr="00165A75">
        <w:rPr>
          <w:rFonts w:eastAsia="Cambria"/>
          <w:w w:val="105"/>
          <w:sz w:val="22"/>
          <w:szCs w:val="22"/>
        </w:rPr>
        <w:t xml:space="preserve"> </w:t>
      </w:r>
      <w:r w:rsidRPr="00FC4986">
        <w:rPr>
          <w:rFonts w:eastAsia="Cambria"/>
          <w:w w:val="105"/>
          <w:sz w:val="22"/>
          <w:szCs w:val="22"/>
        </w:rPr>
        <w:t>any</w:t>
      </w:r>
      <w:r w:rsidRPr="00165A75">
        <w:rPr>
          <w:rFonts w:eastAsia="Cambria"/>
          <w:w w:val="105"/>
          <w:sz w:val="22"/>
          <w:szCs w:val="22"/>
        </w:rPr>
        <w:t xml:space="preserve"> </w:t>
      </w:r>
      <w:r w:rsidRPr="00FC4986">
        <w:rPr>
          <w:rFonts w:eastAsia="Cambria"/>
          <w:w w:val="105"/>
          <w:sz w:val="22"/>
          <w:szCs w:val="22"/>
        </w:rPr>
        <w:t>amendments</w:t>
      </w:r>
      <w:r w:rsidRPr="00165A75">
        <w:rPr>
          <w:rFonts w:eastAsia="Cambria"/>
          <w:w w:val="105"/>
          <w:sz w:val="22"/>
          <w:szCs w:val="22"/>
        </w:rPr>
        <w:t xml:space="preserve"> </w:t>
      </w:r>
      <w:r w:rsidRPr="00FC4986">
        <w:rPr>
          <w:rFonts w:eastAsia="Cambria"/>
          <w:w w:val="105"/>
          <w:sz w:val="22"/>
          <w:szCs w:val="22"/>
        </w:rPr>
        <w:t>thereto).</w:t>
      </w:r>
    </w:p>
    <w:p w:rsidR="005A48C5" w:rsidRPr="00DF4A50" w:rsidRDefault="005A48C5">
      <w:pPr>
        <w:widowControl w:val="0"/>
        <w:autoSpaceDE w:val="0"/>
        <w:autoSpaceDN w:val="0"/>
        <w:rPr>
          <w:rFonts w:eastAsia="Cambria"/>
          <w:sz w:val="22"/>
          <w:szCs w:val="22"/>
        </w:rPr>
      </w:pPr>
    </w:p>
    <w:p w:rsidR="005A48C5" w:rsidRPr="00165A75" w:rsidRDefault="00D11752">
      <w:pPr>
        <w:widowControl w:val="0"/>
        <w:numPr>
          <w:ilvl w:val="3"/>
          <w:numId w:val="1"/>
        </w:numPr>
        <w:tabs>
          <w:tab w:val="left" w:pos="1829"/>
        </w:tabs>
        <w:autoSpaceDE w:val="0"/>
        <w:autoSpaceDN w:val="0"/>
        <w:spacing w:line="254" w:lineRule="auto"/>
        <w:ind w:right="1607"/>
        <w:jc w:val="both"/>
        <w:rPr>
          <w:rFonts w:eastAsia="Cambria"/>
          <w:w w:val="105"/>
          <w:sz w:val="22"/>
          <w:szCs w:val="22"/>
        </w:rPr>
      </w:pPr>
      <w:r w:rsidRPr="00196342">
        <w:rPr>
          <w:rFonts w:eastAsia="Cambria"/>
          <w:w w:val="105"/>
          <w:sz w:val="22"/>
          <w:szCs w:val="22"/>
        </w:rPr>
        <w:t xml:space="preserve">“Contract Price” </w:t>
      </w:r>
      <w:r w:rsidRPr="00165A75">
        <w:rPr>
          <w:rFonts w:eastAsia="Cambria"/>
          <w:w w:val="105"/>
          <w:sz w:val="22"/>
          <w:szCs w:val="22"/>
        </w:rPr>
        <w:t xml:space="preserve">means the sum specified in Clause 2.1 of Article 2 (Contract Price) of the Contract Agreement, subject to such additions or deductions therefrom, as may be made pursuant to the Contract. For the purpose of </w:t>
      </w:r>
      <w:r w:rsidR="000A4E18" w:rsidRPr="00165A75">
        <w:rPr>
          <w:rFonts w:eastAsia="Cambria"/>
          <w:w w:val="105"/>
          <w:sz w:val="22"/>
          <w:szCs w:val="22"/>
        </w:rPr>
        <w:t xml:space="preserve">price reduction </w:t>
      </w:r>
      <w:r w:rsidRPr="00165A75">
        <w:rPr>
          <w:rFonts w:eastAsia="Cambria"/>
          <w:w w:val="105"/>
          <w:sz w:val="22"/>
          <w:szCs w:val="22"/>
        </w:rPr>
        <w:t>and Contract Performance Guarantee, the “Contract Price” means the sum specified in Clause 2.1 of Article 2 (Contract Price) of the Contract Agreement.</w:t>
      </w:r>
    </w:p>
    <w:p w:rsidR="005A48C5" w:rsidRPr="00DF4A50" w:rsidRDefault="005A48C5">
      <w:pPr>
        <w:widowControl w:val="0"/>
        <w:autoSpaceDE w:val="0"/>
        <w:autoSpaceDN w:val="0"/>
        <w:spacing w:before="5"/>
        <w:rPr>
          <w:rFonts w:eastAsia="Cambria"/>
          <w:sz w:val="22"/>
          <w:szCs w:val="22"/>
        </w:rPr>
      </w:pPr>
    </w:p>
    <w:p w:rsidR="005A48C5" w:rsidRPr="00165A75" w:rsidRDefault="00D11752">
      <w:pPr>
        <w:widowControl w:val="0"/>
        <w:numPr>
          <w:ilvl w:val="3"/>
          <w:numId w:val="1"/>
        </w:numPr>
        <w:tabs>
          <w:tab w:val="left" w:pos="1829"/>
        </w:tabs>
        <w:autoSpaceDE w:val="0"/>
        <w:autoSpaceDN w:val="0"/>
        <w:spacing w:line="254" w:lineRule="auto"/>
        <w:ind w:right="1607"/>
        <w:jc w:val="both"/>
        <w:rPr>
          <w:rFonts w:eastAsia="Cambria"/>
          <w:w w:val="105"/>
          <w:sz w:val="22"/>
          <w:szCs w:val="22"/>
        </w:rPr>
      </w:pPr>
      <w:r w:rsidRPr="00DF4A50">
        <w:rPr>
          <w:rFonts w:eastAsia="Cambria"/>
          <w:w w:val="105"/>
          <w:sz w:val="22"/>
          <w:szCs w:val="22"/>
        </w:rPr>
        <w:t>“Contractor”</w:t>
      </w:r>
      <w:r w:rsidRPr="00196342">
        <w:rPr>
          <w:rFonts w:eastAsia="Cambria"/>
          <w:w w:val="105"/>
          <w:sz w:val="22"/>
          <w:szCs w:val="22"/>
        </w:rPr>
        <w:t xml:space="preserve"> </w:t>
      </w:r>
      <w:r w:rsidRPr="00DF4A50">
        <w:rPr>
          <w:rFonts w:eastAsia="Cambria"/>
          <w:w w:val="105"/>
          <w:sz w:val="22"/>
          <w:szCs w:val="22"/>
        </w:rPr>
        <w:t>means</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000A4E18" w:rsidRPr="00165A75">
        <w:rPr>
          <w:rFonts w:eastAsia="Cambria"/>
          <w:w w:val="105"/>
          <w:sz w:val="22"/>
          <w:szCs w:val="22"/>
        </w:rPr>
        <w:t xml:space="preserve">company(s) </w:t>
      </w:r>
      <w:r w:rsidRPr="00DF4A50">
        <w:rPr>
          <w:rFonts w:eastAsia="Cambria"/>
          <w:w w:val="105"/>
          <w:sz w:val="22"/>
          <w:szCs w:val="22"/>
        </w:rPr>
        <w:t>whose</w:t>
      </w:r>
      <w:r w:rsidRPr="00165A75">
        <w:rPr>
          <w:rFonts w:eastAsia="Cambria"/>
          <w:w w:val="105"/>
          <w:sz w:val="22"/>
          <w:szCs w:val="22"/>
        </w:rPr>
        <w:t xml:space="preserve"> </w:t>
      </w:r>
      <w:r w:rsidRPr="00DF4A50">
        <w:rPr>
          <w:rFonts w:eastAsia="Cambria"/>
          <w:w w:val="105"/>
          <w:sz w:val="22"/>
          <w:szCs w:val="22"/>
        </w:rPr>
        <w:t>bid</w:t>
      </w:r>
      <w:r w:rsidRPr="00165A75">
        <w:rPr>
          <w:rFonts w:eastAsia="Cambria"/>
          <w:w w:val="105"/>
          <w:sz w:val="22"/>
          <w:szCs w:val="22"/>
        </w:rPr>
        <w:t xml:space="preserve"> </w:t>
      </w:r>
      <w:r w:rsidRPr="00DF4A50">
        <w:rPr>
          <w:rFonts w:eastAsia="Cambria"/>
          <w:w w:val="105"/>
          <w:sz w:val="22"/>
          <w:szCs w:val="22"/>
        </w:rPr>
        <w:t>to</w:t>
      </w:r>
      <w:r w:rsidRPr="00165A75">
        <w:rPr>
          <w:rFonts w:eastAsia="Cambria"/>
          <w:w w:val="105"/>
          <w:sz w:val="22"/>
          <w:szCs w:val="22"/>
        </w:rPr>
        <w:t xml:space="preserve"> </w:t>
      </w:r>
      <w:r w:rsidRPr="00DF4A50">
        <w:rPr>
          <w:rFonts w:eastAsia="Cambria"/>
          <w:w w:val="105"/>
          <w:sz w:val="22"/>
          <w:szCs w:val="22"/>
        </w:rPr>
        <w:t>perform</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009B51F6" w:rsidRPr="00165A75">
        <w:rPr>
          <w:rFonts w:eastAsia="Cambria"/>
          <w:w w:val="105"/>
          <w:sz w:val="22"/>
          <w:szCs w:val="22"/>
        </w:rPr>
        <w:t xml:space="preserve">       </w:t>
      </w:r>
      <w:r w:rsidRPr="00DF4A50">
        <w:rPr>
          <w:rFonts w:eastAsia="Cambria"/>
          <w:w w:val="105"/>
          <w:sz w:val="22"/>
          <w:szCs w:val="22"/>
        </w:rPr>
        <w:t>Contract has been accepted by the Employer and is named in</w:t>
      </w:r>
      <w:r w:rsidRPr="00165A75">
        <w:rPr>
          <w:rFonts w:eastAsia="Cambria"/>
          <w:w w:val="105"/>
          <w:sz w:val="22"/>
          <w:szCs w:val="22"/>
        </w:rPr>
        <w:t xml:space="preserve"> </w:t>
      </w:r>
      <w:r w:rsidRPr="00DF4A50">
        <w:rPr>
          <w:rFonts w:eastAsia="Cambria"/>
          <w:w w:val="105"/>
          <w:sz w:val="22"/>
          <w:szCs w:val="22"/>
        </w:rPr>
        <w:t>the Contract Agreement, and includes the legal successors or</w:t>
      </w:r>
      <w:r w:rsidRPr="00165A75">
        <w:rPr>
          <w:rFonts w:eastAsia="Cambria"/>
          <w:w w:val="105"/>
          <w:sz w:val="22"/>
          <w:szCs w:val="22"/>
        </w:rPr>
        <w:t xml:space="preserve"> </w:t>
      </w:r>
      <w:r w:rsidRPr="00DF4A50">
        <w:rPr>
          <w:rFonts w:eastAsia="Cambria"/>
          <w:w w:val="105"/>
          <w:sz w:val="22"/>
          <w:szCs w:val="22"/>
        </w:rPr>
        <w:t>permitted</w:t>
      </w:r>
      <w:r w:rsidRPr="00165A75">
        <w:rPr>
          <w:rFonts w:eastAsia="Cambria"/>
          <w:w w:val="105"/>
          <w:sz w:val="22"/>
          <w:szCs w:val="22"/>
        </w:rPr>
        <w:t xml:space="preserve"> </w:t>
      </w:r>
      <w:r w:rsidRPr="00DF4A50">
        <w:rPr>
          <w:rFonts w:eastAsia="Cambria"/>
          <w:w w:val="105"/>
          <w:sz w:val="22"/>
          <w:szCs w:val="22"/>
        </w:rPr>
        <w:t>assigns</w:t>
      </w:r>
      <w:r w:rsidRPr="00165A75">
        <w:rPr>
          <w:rFonts w:eastAsia="Cambria"/>
          <w:w w:val="105"/>
          <w:sz w:val="22"/>
          <w:szCs w:val="22"/>
        </w:rPr>
        <w:t xml:space="preserve"> </w:t>
      </w:r>
      <w:r w:rsidRPr="00DF4A50">
        <w:rPr>
          <w:rFonts w:eastAsia="Cambria"/>
          <w:w w:val="105"/>
          <w:sz w:val="22"/>
          <w:szCs w:val="22"/>
        </w:rPr>
        <w:t>of</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Contractor.</w:t>
      </w:r>
    </w:p>
    <w:p w:rsidR="005A48C5" w:rsidRPr="00DF4A50" w:rsidRDefault="005A48C5">
      <w:pPr>
        <w:widowControl w:val="0"/>
        <w:autoSpaceDE w:val="0"/>
        <w:autoSpaceDN w:val="0"/>
        <w:spacing w:before="7"/>
        <w:rPr>
          <w:rFonts w:eastAsia="Cambria"/>
          <w:sz w:val="22"/>
          <w:szCs w:val="22"/>
        </w:rPr>
      </w:pPr>
    </w:p>
    <w:p w:rsidR="005A48C5" w:rsidRPr="00DF4A50" w:rsidRDefault="00D11752">
      <w:pPr>
        <w:widowControl w:val="0"/>
        <w:numPr>
          <w:ilvl w:val="3"/>
          <w:numId w:val="1"/>
        </w:numPr>
        <w:tabs>
          <w:tab w:val="left" w:pos="1829"/>
        </w:tabs>
        <w:autoSpaceDE w:val="0"/>
        <w:autoSpaceDN w:val="0"/>
        <w:spacing w:line="254" w:lineRule="auto"/>
        <w:ind w:right="1606"/>
        <w:jc w:val="both"/>
        <w:rPr>
          <w:rFonts w:eastAsia="Cambria"/>
          <w:sz w:val="22"/>
          <w:szCs w:val="22"/>
        </w:rPr>
      </w:pPr>
      <w:r w:rsidRPr="00DF4A50">
        <w:rPr>
          <w:rFonts w:eastAsia="Cambria"/>
          <w:w w:val="105"/>
          <w:sz w:val="22"/>
          <w:szCs w:val="22"/>
        </w:rPr>
        <w:t>“</w:t>
      </w:r>
      <w:proofErr w:type="spellStart"/>
      <w:r w:rsidRPr="00DF4A50">
        <w:rPr>
          <w:rFonts w:eastAsia="Cambria"/>
          <w:w w:val="105"/>
          <w:sz w:val="22"/>
          <w:szCs w:val="22"/>
        </w:rPr>
        <w:t>Contractor‟s</w:t>
      </w:r>
      <w:proofErr w:type="spellEnd"/>
      <w:r w:rsidRPr="00DF4A50">
        <w:rPr>
          <w:rFonts w:eastAsia="Cambria"/>
          <w:w w:val="105"/>
          <w:sz w:val="22"/>
          <w:szCs w:val="22"/>
        </w:rPr>
        <w:t xml:space="preserve"> Equipment” means all plant, facilities, equipment,</w:t>
      </w:r>
      <w:r w:rsidRPr="00165A75">
        <w:rPr>
          <w:rFonts w:eastAsia="Cambria"/>
          <w:w w:val="105"/>
          <w:sz w:val="22"/>
          <w:szCs w:val="22"/>
        </w:rPr>
        <w:t xml:space="preserve"> </w:t>
      </w:r>
      <w:r w:rsidRPr="00DF4A50">
        <w:rPr>
          <w:rFonts w:eastAsia="Cambria"/>
          <w:w w:val="105"/>
          <w:sz w:val="22"/>
          <w:szCs w:val="22"/>
        </w:rPr>
        <w:t>machinery, tools, apparatus, appliances or things of every kind</w:t>
      </w:r>
      <w:r w:rsidRPr="00165A75">
        <w:rPr>
          <w:rFonts w:eastAsia="Cambria"/>
          <w:w w:val="105"/>
          <w:sz w:val="22"/>
          <w:szCs w:val="22"/>
        </w:rPr>
        <w:t xml:space="preserve"> </w:t>
      </w:r>
      <w:r w:rsidRPr="00DF4A50">
        <w:rPr>
          <w:rFonts w:eastAsia="Cambria"/>
          <w:w w:val="105"/>
          <w:sz w:val="22"/>
          <w:szCs w:val="22"/>
        </w:rPr>
        <w:t>required in or for installation, completion and maintenance of</w:t>
      </w:r>
      <w:r w:rsidRPr="00165A75">
        <w:rPr>
          <w:rFonts w:eastAsia="Cambria"/>
          <w:w w:val="105"/>
          <w:sz w:val="22"/>
          <w:szCs w:val="22"/>
        </w:rPr>
        <w:t xml:space="preserve"> </w:t>
      </w:r>
      <w:r w:rsidRPr="00DF4A50">
        <w:rPr>
          <w:rFonts w:eastAsia="Cambria"/>
          <w:w w:val="105"/>
          <w:sz w:val="22"/>
          <w:szCs w:val="22"/>
        </w:rPr>
        <w:t>Facilities</w:t>
      </w:r>
      <w:r w:rsidRPr="00165A75">
        <w:rPr>
          <w:rFonts w:eastAsia="Cambria"/>
          <w:w w:val="105"/>
          <w:sz w:val="22"/>
          <w:szCs w:val="22"/>
        </w:rPr>
        <w:t xml:space="preserve"> </w:t>
      </w:r>
      <w:r w:rsidRPr="00DF4A50">
        <w:rPr>
          <w:rFonts w:eastAsia="Cambria"/>
          <w:w w:val="105"/>
          <w:sz w:val="22"/>
          <w:szCs w:val="22"/>
        </w:rPr>
        <w:t>that</w:t>
      </w:r>
      <w:r w:rsidRPr="00165A75">
        <w:rPr>
          <w:rFonts w:eastAsia="Cambria"/>
          <w:w w:val="105"/>
          <w:sz w:val="22"/>
          <w:szCs w:val="22"/>
        </w:rPr>
        <w:t xml:space="preserve"> </w:t>
      </w:r>
      <w:r w:rsidRPr="00DF4A50">
        <w:rPr>
          <w:rFonts w:eastAsia="Cambria"/>
          <w:w w:val="105"/>
          <w:sz w:val="22"/>
          <w:szCs w:val="22"/>
        </w:rPr>
        <w:t>are</w:t>
      </w:r>
      <w:r w:rsidRPr="00165A75">
        <w:rPr>
          <w:rFonts w:eastAsia="Cambria"/>
          <w:w w:val="105"/>
          <w:sz w:val="22"/>
          <w:szCs w:val="22"/>
        </w:rPr>
        <w:t xml:space="preserve"> </w:t>
      </w:r>
      <w:r w:rsidRPr="00DF4A50">
        <w:rPr>
          <w:rFonts w:eastAsia="Cambria"/>
          <w:w w:val="105"/>
          <w:sz w:val="22"/>
          <w:szCs w:val="22"/>
        </w:rPr>
        <w:t>to</w:t>
      </w:r>
      <w:r w:rsidRPr="00165A75">
        <w:rPr>
          <w:rFonts w:eastAsia="Cambria"/>
          <w:w w:val="105"/>
          <w:sz w:val="22"/>
          <w:szCs w:val="22"/>
        </w:rPr>
        <w:t xml:space="preserve"> </w:t>
      </w:r>
      <w:r w:rsidRPr="00DF4A50">
        <w:rPr>
          <w:rFonts w:eastAsia="Cambria"/>
          <w:w w:val="105"/>
          <w:sz w:val="22"/>
          <w:szCs w:val="22"/>
        </w:rPr>
        <w:t>be</w:t>
      </w:r>
      <w:r w:rsidRPr="00165A75">
        <w:rPr>
          <w:rFonts w:eastAsia="Cambria"/>
          <w:w w:val="105"/>
          <w:sz w:val="22"/>
          <w:szCs w:val="22"/>
        </w:rPr>
        <w:t xml:space="preserve"> </w:t>
      </w:r>
      <w:r w:rsidRPr="00DF4A50">
        <w:rPr>
          <w:rFonts w:eastAsia="Cambria"/>
          <w:w w:val="105"/>
          <w:sz w:val="22"/>
          <w:szCs w:val="22"/>
        </w:rPr>
        <w:t>provided</w:t>
      </w:r>
      <w:r w:rsidRPr="00165A75">
        <w:rPr>
          <w:rFonts w:eastAsia="Cambria"/>
          <w:w w:val="105"/>
          <w:sz w:val="22"/>
          <w:szCs w:val="22"/>
        </w:rPr>
        <w:t xml:space="preserve"> </w:t>
      </w:r>
      <w:r w:rsidRPr="00DF4A50">
        <w:rPr>
          <w:rFonts w:eastAsia="Cambria"/>
          <w:w w:val="105"/>
          <w:sz w:val="22"/>
          <w:szCs w:val="22"/>
        </w:rPr>
        <w:t>by</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Contractor,</w:t>
      </w:r>
      <w:r w:rsidRPr="00165A75">
        <w:rPr>
          <w:rFonts w:eastAsia="Cambria"/>
          <w:w w:val="105"/>
          <w:sz w:val="22"/>
          <w:szCs w:val="22"/>
        </w:rPr>
        <w:t xml:space="preserve"> </w:t>
      </w:r>
      <w:r w:rsidRPr="00DF4A50">
        <w:rPr>
          <w:rFonts w:eastAsia="Cambria"/>
          <w:w w:val="105"/>
          <w:sz w:val="22"/>
          <w:szCs w:val="22"/>
        </w:rPr>
        <w:t>but</w:t>
      </w:r>
      <w:r w:rsidRPr="00165A75">
        <w:rPr>
          <w:rFonts w:eastAsia="Cambria"/>
          <w:w w:val="105"/>
          <w:sz w:val="22"/>
          <w:szCs w:val="22"/>
        </w:rPr>
        <w:t xml:space="preserve"> </w:t>
      </w:r>
      <w:r w:rsidRPr="00DF4A50">
        <w:rPr>
          <w:rFonts w:eastAsia="Cambria"/>
          <w:w w:val="105"/>
          <w:sz w:val="22"/>
          <w:szCs w:val="22"/>
        </w:rPr>
        <w:t>does</w:t>
      </w:r>
      <w:r w:rsidRPr="00165A75">
        <w:rPr>
          <w:rFonts w:eastAsia="Cambria"/>
          <w:w w:val="105"/>
          <w:sz w:val="22"/>
          <w:szCs w:val="22"/>
        </w:rPr>
        <w:t xml:space="preserve"> </w:t>
      </w:r>
      <w:r w:rsidRPr="00DF4A50">
        <w:rPr>
          <w:rFonts w:eastAsia="Cambria"/>
          <w:w w:val="105"/>
          <w:sz w:val="22"/>
          <w:szCs w:val="22"/>
        </w:rPr>
        <w:t>not</w:t>
      </w:r>
      <w:r w:rsidRPr="00165A75">
        <w:rPr>
          <w:rFonts w:eastAsia="Cambria"/>
          <w:w w:val="105"/>
          <w:sz w:val="22"/>
          <w:szCs w:val="22"/>
        </w:rPr>
        <w:t xml:space="preserve"> </w:t>
      </w:r>
      <w:r w:rsidR="00B92E59" w:rsidRPr="00165A75">
        <w:rPr>
          <w:rFonts w:eastAsia="Cambria"/>
          <w:w w:val="105"/>
          <w:sz w:val="22"/>
          <w:szCs w:val="22"/>
        </w:rPr>
        <w:t xml:space="preserve">     </w:t>
      </w:r>
      <w:r w:rsidRPr="00DF4A50">
        <w:rPr>
          <w:rFonts w:eastAsia="Cambria"/>
          <w:w w:val="105"/>
          <w:sz w:val="22"/>
          <w:szCs w:val="22"/>
        </w:rPr>
        <w:t xml:space="preserve">include Plant and </w:t>
      </w:r>
      <w:r w:rsidRPr="00DF4A50">
        <w:rPr>
          <w:rFonts w:eastAsia="Cambria"/>
          <w:w w:val="105"/>
          <w:sz w:val="22"/>
          <w:szCs w:val="22"/>
        </w:rPr>
        <w:lastRenderedPageBreak/>
        <w:t>Equipment, or other things intended to form</w:t>
      </w:r>
      <w:r w:rsidRPr="00165A75">
        <w:rPr>
          <w:rFonts w:eastAsia="Cambria"/>
          <w:w w:val="105"/>
          <w:sz w:val="22"/>
          <w:szCs w:val="22"/>
        </w:rPr>
        <w:t xml:space="preserve"> </w:t>
      </w:r>
      <w:r w:rsidRPr="00DF4A50">
        <w:rPr>
          <w:rFonts w:eastAsia="Cambria"/>
          <w:w w:val="105"/>
          <w:sz w:val="22"/>
          <w:szCs w:val="22"/>
        </w:rPr>
        <w:t>or</w:t>
      </w:r>
      <w:r w:rsidRPr="00165A75">
        <w:rPr>
          <w:rFonts w:eastAsia="Cambria"/>
          <w:w w:val="105"/>
          <w:sz w:val="22"/>
          <w:szCs w:val="22"/>
        </w:rPr>
        <w:t xml:space="preserve"> </w:t>
      </w:r>
      <w:r w:rsidRPr="00DF4A50">
        <w:rPr>
          <w:rFonts w:eastAsia="Cambria"/>
          <w:w w:val="105"/>
          <w:sz w:val="22"/>
          <w:szCs w:val="22"/>
        </w:rPr>
        <w:t>forming</w:t>
      </w:r>
      <w:r w:rsidRPr="00165A75">
        <w:rPr>
          <w:rFonts w:eastAsia="Cambria"/>
          <w:w w:val="105"/>
          <w:sz w:val="22"/>
          <w:szCs w:val="22"/>
        </w:rPr>
        <w:t xml:space="preserve"> </w:t>
      </w:r>
      <w:r w:rsidRPr="00DF4A50">
        <w:rPr>
          <w:rFonts w:eastAsia="Cambria"/>
          <w:w w:val="105"/>
          <w:sz w:val="22"/>
          <w:szCs w:val="22"/>
        </w:rPr>
        <w:t>part</w:t>
      </w:r>
      <w:r w:rsidRPr="00165A75">
        <w:rPr>
          <w:rFonts w:eastAsia="Cambria"/>
          <w:w w:val="105"/>
          <w:sz w:val="22"/>
          <w:szCs w:val="22"/>
        </w:rPr>
        <w:t xml:space="preserve"> </w:t>
      </w:r>
      <w:r w:rsidRPr="00DF4A50">
        <w:rPr>
          <w:rFonts w:eastAsia="Cambria"/>
          <w:w w:val="105"/>
          <w:sz w:val="22"/>
          <w:szCs w:val="22"/>
        </w:rPr>
        <w:t>of the</w:t>
      </w:r>
      <w:r w:rsidRPr="00165A75">
        <w:rPr>
          <w:rFonts w:eastAsia="Cambria"/>
          <w:w w:val="105"/>
          <w:sz w:val="22"/>
          <w:szCs w:val="22"/>
        </w:rPr>
        <w:t xml:space="preserve"> </w:t>
      </w:r>
      <w:r w:rsidRPr="00DF4A50">
        <w:rPr>
          <w:rFonts w:eastAsia="Cambria"/>
          <w:w w:val="105"/>
          <w:sz w:val="22"/>
          <w:szCs w:val="22"/>
        </w:rPr>
        <w:t>Facilities.</w:t>
      </w:r>
    </w:p>
    <w:p w:rsidR="005A48C5" w:rsidRPr="00DF4A50" w:rsidRDefault="005A48C5">
      <w:pPr>
        <w:widowControl w:val="0"/>
        <w:autoSpaceDE w:val="0"/>
        <w:autoSpaceDN w:val="0"/>
        <w:spacing w:before="3"/>
        <w:rPr>
          <w:rFonts w:eastAsia="Cambria"/>
          <w:sz w:val="22"/>
          <w:szCs w:val="22"/>
        </w:rPr>
      </w:pPr>
    </w:p>
    <w:p w:rsidR="005A48C5" w:rsidRPr="00165A75" w:rsidRDefault="00D11752">
      <w:pPr>
        <w:widowControl w:val="0"/>
        <w:numPr>
          <w:ilvl w:val="3"/>
          <w:numId w:val="1"/>
        </w:numPr>
        <w:tabs>
          <w:tab w:val="left" w:pos="1829"/>
        </w:tabs>
        <w:autoSpaceDE w:val="0"/>
        <w:autoSpaceDN w:val="0"/>
        <w:spacing w:line="254" w:lineRule="auto"/>
        <w:ind w:right="1603"/>
        <w:jc w:val="both"/>
        <w:rPr>
          <w:rFonts w:eastAsia="Cambria"/>
          <w:w w:val="105"/>
          <w:sz w:val="22"/>
          <w:szCs w:val="22"/>
        </w:rPr>
      </w:pPr>
      <w:r w:rsidRPr="00DF4A50">
        <w:rPr>
          <w:rFonts w:eastAsia="Cambria"/>
          <w:w w:val="105"/>
          <w:sz w:val="22"/>
          <w:szCs w:val="22"/>
        </w:rPr>
        <w:t>“</w:t>
      </w:r>
      <w:proofErr w:type="spellStart"/>
      <w:r w:rsidRPr="00DF4A50">
        <w:rPr>
          <w:rFonts w:eastAsia="Cambria"/>
          <w:w w:val="105"/>
          <w:sz w:val="22"/>
          <w:szCs w:val="22"/>
        </w:rPr>
        <w:t>Contractor‟s</w:t>
      </w:r>
      <w:proofErr w:type="spellEnd"/>
      <w:r w:rsidRPr="00DF4A50">
        <w:rPr>
          <w:rFonts w:eastAsia="Cambria"/>
          <w:w w:val="105"/>
          <w:sz w:val="22"/>
          <w:szCs w:val="22"/>
        </w:rPr>
        <w:t xml:space="preserve"> Representative” means any person nominated by</w:t>
      </w:r>
      <w:r w:rsidRPr="00165A75">
        <w:rPr>
          <w:rFonts w:eastAsia="Cambria"/>
          <w:w w:val="105"/>
          <w:sz w:val="22"/>
          <w:szCs w:val="22"/>
        </w:rPr>
        <w:t xml:space="preserve"> </w:t>
      </w:r>
      <w:r w:rsidRPr="00DF4A50">
        <w:rPr>
          <w:rFonts w:eastAsia="Cambria"/>
          <w:w w:val="105"/>
          <w:sz w:val="22"/>
          <w:szCs w:val="22"/>
        </w:rPr>
        <w:t>the Contractor and approved by the Employer in the manner</w:t>
      </w:r>
      <w:r w:rsidRPr="00165A75">
        <w:rPr>
          <w:rFonts w:eastAsia="Cambria"/>
          <w:w w:val="105"/>
          <w:sz w:val="22"/>
          <w:szCs w:val="22"/>
        </w:rPr>
        <w:t xml:space="preserve"> </w:t>
      </w:r>
      <w:r w:rsidRPr="00DF4A50">
        <w:rPr>
          <w:rFonts w:eastAsia="Cambria"/>
          <w:w w:val="105"/>
          <w:sz w:val="22"/>
          <w:szCs w:val="22"/>
        </w:rPr>
        <w:t xml:space="preserve">provided in </w:t>
      </w:r>
      <w:r w:rsidRPr="00FC4986">
        <w:rPr>
          <w:rFonts w:eastAsia="Cambria"/>
          <w:b/>
          <w:bCs/>
          <w:w w:val="105"/>
          <w:sz w:val="22"/>
          <w:szCs w:val="22"/>
        </w:rPr>
        <w:t>GCC Sub-Clause 13.2</w:t>
      </w:r>
      <w:r w:rsidRPr="00DF4A50">
        <w:rPr>
          <w:rFonts w:eastAsia="Cambria"/>
          <w:w w:val="105"/>
          <w:sz w:val="22"/>
          <w:szCs w:val="22"/>
        </w:rPr>
        <w:t xml:space="preserve"> (</w:t>
      </w:r>
      <w:proofErr w:type="spellStart"/>
      <w:r w:rsidRPr="00DF4A50">
        <w:rPr>
          <w:rFonts w:eastAsia="Cambria"/>
          <w:w w:val="105"/>
          <w:sz w:val="22"/>
          <w:szCs w:val="22"/>
        </w:rPr>
        <w:t>Contractor‟s</w:t>
      </w:r>
      <w:proofErr w:type="spellEnd"/>
      <w:r w:rsidRPr="00DF4A50">
        <w:rPr>
          <w:rFonts w:eastAsia="Cambria"/>
          <w:w w:val="105"/>
          <w:sz w:val="22"/>
          <w:szCs w:val="22"/>
        </w:rPr>
        <w:t xml:space="preserve"> Representative</w:t>
      </w:r>
      <w:r w:rsidRPr="00165A75">
        <w:rPr>
          <w:rFonts w:eastAsia="Cambria"/>
          <w:w w:val="105"/>
          <w:sz w:val="22"/>
          <w:szCs w:val="22"/>
        </w:rPr>
        <w:t xml:space="preserve"> </w:t>
      </w:r>
      <w:r w:rsidRPr="00DF4A50">
        <w:rPr>
          <w:rFonts w:eastAsia="Cambria"/>
          <w:w w:val="105"/>
          <w:sz w:val="22"/>
          <w:szCs w:val="22"/>
        </w:rPr>
        <w:t>and</w:t>
      </w:r>
      <w:r w:rsidRPr="00165A75">
        <w:rPr>
          <w:rFonts w:eastAsia="Cambria"/>
          <w:w w:val="105"/>
          <w:sz w:val="22"/>
          <w:szCs w:val="22"/>
        </w:rPr>
        <w:t xml:space="preserve"> </w:t>
      </w:r>
      <w:r w:rsidRPr="00DF4A50">
        <w:rPr>
          <w:rFonts w:eastAsia="Cambria"/>
          <w:w w:val="105"/>
          <w:sz w:val="22"/>
          <w:szCs w:val="22"/>
        </w:rPr>
        <w:t>Construction</w:t>
      </w:r>
      <w:r w:rsidRPr="00165A75">
        <w:rPr>
          <w:rFonts w:eastAsia="Cambria"/>
          <w:w w:val="105"/>
          <w:sz w:val="22"/>
          <w:szCs w:val="22"/>
        </w:rPr>
        <w:t xml:space="preserve"> </w:t>
      </w:r>
      <w:r w:rsidRPr="00DF4A50">
        <w:rPr>
          <w:rFonts w:eastAsia="Cambria"/>
          <w:w w:val="105"/>
          <w:sz w:val="22"/>
          <w:szCs w:val="22"/>
        </w:rPr>
        <w:t>Manager)</w:t>
      </w:r>
      <w:r w:rsidRPr="00165A75">
        <w:rPr>
          <w:rFonts w:eastAsia="Cambria"/>
          <w:w w:val="105"/>
          <w:sz w:val="22"/>
          <w:szCs w:val="22"/>
        </w:rPr>
        <w:t xml:space="preserve"> </w:t>
      </w:r>
      <w:r w:rsidRPr="00DF4A50">
        <w:rPr>
          <w:rFonts w:eastAsia="Cambria"/>
          <w:w w:val="105"/>
          <w:sz w:val="22"/>
          <w:szCs w:val="22"/>
        </w:rPr>
        <w:t>hereof</w:t>
      </w:r>
      <w:r w:rsidRPr="00165A75">
        <w:rPr>
          <w:rFonts w:eastAsia="Cambria"/>
          <w:w w:val="105"/>
          <w:sz w:val="22"/>
          <w:szCs w:val="22"/>
        </w:rPr>
        <w:t xml:space="preserve"> </w:t>
      </w:r>
      <w:r w:rsidRPr="00DF4A50">
        <w:rPr>
          <w:rFonts w:eastAsia="Cambria"/>
          <w:w w:val="105"/>
          <w:sz w:val="22"/>
          <w:szCs w:val="22"/>
        </w:rPr>
        <w:t>to</w:t>
      </w:r>
      <w:r w:rsidRPr="00165A75">
        <w:rPr>
          <w:rFonts w:eastAsia="Cambria"/>
          <w:w w:val="105"/>
          <w:sz w:val="22"/>
          <w:szCs w:val="22"/>
        </w:rPr>
        <w:t xml:space="preserve"> </w:t>
      </w:r>
      <w:r w:rsidRPr="00DF4A50">
        <w:rPr>
          <w:rFonts w:eastAsia="Cambria"/>
          <w:w w:val="105"/>
          <w:sz w:val="22"/>
          <w:szCs w:val="22"/>
        </w:rPr>
        <w:t>perform</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duties</w:t>
      </w:r>
      <w:r w:rsidR="00B92E59">
        <w:rPr>
          <w:rFonts w:eastAsia="Cambria"/>
          <w:w w:val="105"/>
          <w:sz w:val="22"/>
          <w:szCs w:val="22"/>
        </w:rPr>
        <w:t xml:space="preserve">  </w:t>
      </w:r>
      <w:r w:rsidRPr="00165A75">
        <w:rPr>
          <w:rFonts w:eastAsia="Cambria"/>
          <w:w w:val="105"/>
          <w:sz w:val="22"/>
          <w:szCs w:val="22"/>
        </w:rPr>
        <w:t xml:space="preserve"> </w:t>
      </w:r>
      <w:r w:rsidRPr="00DF4A50">
        <w:rPr>
          <w:rFonts w:eastAsia="Cambria"/>
          <w:w w:val="105"/>
          <w:sz w:val="22"/>
          <w:szCs w:val="22"/>
        </w:rPr>
        <w:t>delegated</w:t>
      </w:r>
      <w:r w:rsidRPr="00165A75">
        <w:rPr>
          <w:rFonts w:eastAsia="Cambria"/>
          <w:w w:val="105"/>
          <w:sz w:val="22"/>
          <w:szCs w:val="22"/>
        </w:rPr>
        <w:t xml:space="preserve"> </w:t>
      </w:r>
      <w:r w:rsidRPr="00DF4A50">
        <w:rPr>
          <w:rFonts w:eastAsia="Cambria"/>
          <w:w w:val="105"/>
          <w:sz w:val="22"/>
          <w:szCs w:val="22"/>
        </w:rPr>
        <w:t>by</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Contractor.</w:t>
      </w:r>
    </w:p>
    <w:p w:rsidR="005A48C5" w:rsidRPr="00DF4A50" w:rsidRDefault="005A48C5">
      <w:pPr>
        <w:widowControl w:val="0"/>
        <w:autoSpaceDE w:val="0"/>
        <w:autoSpaceDN w:val="0"/>
        <w:spacing w:before="6"/>
        <w:rPr>
          <w:rFonts w:eastAsia="Cambria"/>
          <w:sz w:val="22"/>
          <w:szCs w:val="22"/>
        </w:rPr>
      </w:pPr>
    </w:p>
    <w:p w:rsidR="005A48C5" w:rsidRPr="00DF4A50" w:rsidRDefault="00D11752">
      <w:pPr>
        <w:widowControl w:val="0"/>
        <w:numPr>
          <w:ilvl w:val="3"/>
          <w:numId w:val="1"/>
        </w:numPr>
        <w:tabs>
          <w:tab w:val="left" w:pos="1828"/>
          <w:tab w:val="left" w:pos="1829"/>
        </w:tabs>
        <w:autoSpaceDE w:val="0"/>
        <w:autoSpaceDN w:val="0"/>
        <w:spacing w:before="1"/>
        <w:ind w:hanging="541"/>
        <w:jc w:val="both"/>
        <w:rPr>
          <w:rFonts w:eastAsia="Cambria"/>
          <w:sz w:val="22"/>
          <w:szCs w:val="22"/>
        </w:rPr>
      </w:pPr>
      <w:r w:rsidRPr="00DF4A50">
        <w:rPr>
          <w:rFonts w:eastAsia="Cambria"/>
          <w:w w:val="105"/>
          <w:sz w:val="22"/>
          <w:szCs w:val="22"/>
        </w:rPr>
        <w:t>“Day”</w:t>
      </w:r>
      <w:r w:rsidRPr="00DF4A50">
        <w:rPr>
          <w:rFonts w:eastAsia="Cambria"/>
          <w:spacing w:val="10"/>
          <w:w w:val="105"/>
          <w:sz w:val="22"/>
          <w:szCs w:val="22"/>
        </w:rPr>
        <w:t xml:space="preserve"> </w:t>
      </w:r>
      <w:r w:rsidRPr="00DF4A50">
        <w:rPr>
          <w:rFonts w:eastAsia="Cambria"/>
          <w:w w:val="105"/>
          <w:sz w:val="22"/>
          <w:szCs w:val="22"/>
        </w:rPr>
        <w:t>means</w:t>
      </w:r>
      <w:r w:rsidRPr="00DF4A50">
        <w:rPr>
          <w:rFonts w:eastAsia="Cambria"/>
          <w:spacing w:val="8"/>
          <w:w w:val="105"/>
          <w:sz w:val="22"/>
          <w:szCs w:val="22"/>
        </w:rPr>
        <w:t xml:space="preserve"> </w:t>
      </w:r>
      <w:r w:rsidRPr="00DF4A50">
        <w:rPr>
          <w:rFonts w:eastAsia="Cambria"/>
          <w:w w:val="105"/>
          <w:sz w:val="22"/>
          <w:szCs w:val="22"/>
        </w:rPr>
        <w:t>calendar</w:t>
      </w:r>
      <w:r w:rsidRPr="00DF4A50">
        <w:rPr>
          <w:rFonts w:eastAsia="Cambria"/>
          <w:spacing w:val="11"/>
          <w:w w:val="105"/>
          <w:sz w:val="22"/>
          <w:szCs w:val="22"/>
        </w:rPr>
        <w:t xml:space="preserve"> </w:t>
      </w:r>
      <w:r w:rsidRPr="00DF4A50">
        <w:rPr>
          <w:rFonts w:eastAsia="Cambria"/>
          <w:w w:val="105"/>
          <w:sz w:val="22"/>
          <w:szCs w:val="22"/>
        </w:rPr>
        <w:t>day</w:t>
      </w:r>
      <w:r w:rsidRPr="00DF4A50">
        <w:rPr>
          <w:rFonts w:eastAsia="Cambria"/>
          <w:spacing w:val="10"/>
          <w:w w:val="105"/>
          <w:sz w:val="22"/>
          <w:szCs w:val="22"/>
        </w:rPr>
        <w:t xml:space="preserve"> </w:t>
      </w:r>
      <w:r w:rsidRPr="00DF4A50">
        <w:rPr>
          <w:rFonts w:eastAsia="Cambria"/>
          <w:w w:val="105"/>
          <w:sz w:val="22"/>
          <w:szCs w:val="22"/>
        </w:rPr>
        <w:t>of</w:t>
      </w:r>
      <w:r w:rsidRPr="00DF4A50">
        <w:rPr>
          <w:rFonts w:eastAsia="Cambria"/>
          <w:spacing w:val="11"/>
          <w:w w:val="105"/>
          <w:sz w:val="22"/>
          <w:szCs w:val="22"/>
        </w:rPr>
        <w:t xml:space="preserve"> </w:t>
      </w:r>
      <w:r w:rsidRPr="00DF4A50">
        <w:rPr>
          <w:rFonts w:eastAsia="Cambria"/>
          <w:w w:val="105"/>
          <w:sz w:val="22"/>
          <w:szCs w:val="22"/>
        </w:rPr>
        <w:t>the</w:t>
      </w:r>
      <w:r w:rsidRPr="00DF4A50">
        <w:rPr>
          <w:rFonts w:eastAsia="Cambria"/>
          <w:spacing w:val="10"/>
          <w:w w:val="105"/>
          <w:sz w:val="22"/>
          <w:szCs w:val="22"/>
        </w:rPr>
        <w:t xml:space="preserve"> </w:t>
      </w:r>
      <w:r w:rsidRPr="00DF4A50">
        <w:rPr>
          <w:rFonts w:eastAsia="Cambria"/>
          <w:w w:val="105"/>
          <w:sz w:val="22"/>
          <w:szCs w:val="22"/>
        </w:rPr>
        <w:t>Gregorian</w:t>
      </w:r>
      <w:r w:rsidRPr="00DF4A50">
        <w:rPr>
          <w:rFonts w:eastAsia="Cambria"/>
          <w:spacing w:val="10"/>
          <w:w w:val="105"/>
          <w:sz w:val="22"/>
          <w:szCs w:val="22"/>
        </w:rPr>
        <w:t xml:space="preserve"> </w:t>
      </w:r>
      <w:r w:rsidR="00FC6F52" w:rsidRPr="00DF4A50">
        <w:rPr>
          <w:rFonts w:eastAsia="Cambria"/>
          <w:w w:val="105"/>
          <w:sz w:val="22"/>
          <w:szCs w:val="22"/>
        </w:rPr>
        <w:t>calendar</w:t>
      </w:r>
      <w:r w:rsidRPr="00DF4A50">
        <w:rPr>
          <w:rFonts w:eastAsia="Cambria"/>
          <w:w w:val="105"/>
          <w:sz w:val="22"/>
          <w:szCs w:val="22"/>
        </w:rPr>
        <w:t>.</w:t>
      </w:r>
    </w:p>
    <w:p w:rsidR="005A48C5" w:rsidRPr="00DF4A50" w:rsidRDefault="005A48C5">
      <w:pPr>
        <w:widowControl w:val="0"/>
        <w:autoSpaceDE w:val="0"/>
        <w:autoSpaceDN w:val="0"/>
        <w:spacing w:before="11"/>
        <w:rPr>
          <w:rFonts w:eastAsia="Cambria"/>
          <w:sz w:val="22"/>
          <w:szCs w:val="22"/>
        </w:rPr>
      </w:pPr>
    </w:p>
    <w:p w:rsidR="005A48C5" w:rsidRPr="00DF4A50" w:rsidRDefault="00D11752">
      <w:pPr>
        <w:widowControl w:val="0"/>
        <w:numPr>
          <w:ilvl w:val="3"/>
          <w:numId w:val="1"/>
        </w:numPr>
        <w:tabs>
          <w:tab w:val="left" w:pos="1829"/>
        </w:tabs>
        <w:autoSpaceDE w:val="0"/>
        <w:autoSpaceDN w:val="0"/>
        <w:spacing w:line="254" w:lineRule="auto"/>
        <w:ind w:right="1604"/>
        <w:jc w:val="both"/>
        <w:rPr>
          <w:rFonts w:eastAsia="Cambria"/>
          <w:sz w:val="22"/>
          <w:szCs w:val="22"/>
        </w:rPr>
      </w:pPr>
      <w:r w:rsidRPr="00DF4A50">
        <w:rPr>
          <w:rFonts w:eastAsia="Cambria"/>
          <w:w w:val="105"/>
          <w:sz w:val="22"/>
          <w:szCs w:val="22"/>
        </w:rPr>
        <w:t>“Defect</w:t>
      </w:r>
      <w:r w:rsidRPr="00196342">
        <w:rPr>
          <w:rFonts w:eastAsia="Cambria"/>
          <w:w w:val="105"/>
          <w:sz w:val="22"/>
          <w:szCs w:val="22"/>
        </w:rPr>
        <w:t xml:space="preserve"> </w:t>
      </w:r>
      <w:r w:rsidRPr="00DF4A50">
        <w:rPr>
          <w:rFonts w:eastAsia="Cambria"/>
          <w:w w:val="105"/>
          <w:sz w:val="22"/>
          <w:szCs w:val="22"/>
        </w:rPr>
        <w:t>Liability</w:t>
      </w:r>
      <w:r w:rsidRPr="00196342">
        <w:rPr>
          <w:rFonts w:eastAsia="Cambria"/>
          <w:w w:val="105"/>
          <w:sz w:val="22"/>
          <w:szCs w:val="22"/>
        </w:rPr>
        <w:t xml:space="preserve"> </w:t>
      </w:r>
      <w:r w:rsidRPr="00DF4A50">
        <w:rPr>
          <w:rFonts w:eastAsia="Cambria"/>
          <w:w w:val="105"/>
          <w:sz w:val="22"/>
          <w:szCs w:val="22"/>
        </w:rPr>
        <w:t>Period”</w:t>
      </w:r>
      <w:r w:rsidRPr="00196342">
        <w:rPr>
          <w:rFonts w:eastAsia="Cambria"/>
          <w:w w:val="105"/>
          <w:sz w:val="22"/>
          <w:szCs w:val="22"/>
        </w:rPr>
        <w:t xml:space="preserve"> </w:t>
      </w:r>
      <w:r w:rsidRPr="00DF4A50">
        <w:rPr>
          <w:rFonts w:eastAsia="Cambria"/>
          <w:w w:val="105"/>
          <w:sz w:val="22"/>
          <w:szCs w:val="22"/>
        </w:rPr>
        <w:t>means</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period</w:t>
      </w:r>
      <w:r w:rsidRPr="00165A75">
        <w:rPr>
          <w:rFonts w:eastAsia="Cambria"/>
          <w:w w:val="105"/>
          <w:sz w:val="22"/>
          <w:szCs w:val="22"/>
        </w:rPr>
        <w:t xml:space="preserve"> </w:t>
      </w:r>
      <w:r w:rsidRPr="00DF4A50">
        <w:rPr>
          <w:rFonts w:eastAsia="Cambria"/>
          <w:w w:val="105"/>
          <w:sz w:val="22"/>
          <w:szCs w:val="22"/>
        </w:rPr>
        <w:t>of</w:t>
      </w:r>
      <w:r w:rsidRPr="00165A75">
        <w:rPr>
          <w:rFonts w:eastAsia="Cambria"/>
          <w:w w:val="105"/>
          <w:sz w:val="22"/>
          <w:szCs w:val="22"/>
        </w:rPr>
        <w:t xml:space="preserve"> </w:t>
      </w:r>
      <w:r w:rsidRPr="00DF4A50">
        <w:rPr>
          <w:rFonts w:eastAsia="Cambria"/>
          <w:w w:val="105"/>
          <w:sz w:val="22"/>
          <w:szCs w:val="22"/>
        </w:rPr>
        <w:t>validity</w:t>
      </w:r>
      <w:r w:rsidRPr="00165A75">
        <w:rPr>
          <w:rFonts w:eastAsia="Cambria"/>
          <w:w w:val="105"/>
          <w:sz w:val="22"/>
          <w:szCs w:val="22"/>
        </w:rPr>
        <w:t xml:space="preserve"> </w:t>
      </w:r>
      <w:r w:rsidRPr="00DF4A50">
        <w:rPr>
          <w:rFonts w:eastAsia="Cambria"/>
          <w:w w:val="105"/>
          <w:sz w:val="22"/>
          <w:szCs w:val="22"/>
        </w:rPr>
        <w:t>of</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warranties given by the Contractor commencing at Completion</w:t>
      </w:r>
      <w:r w:rsidRPr="00165A75">
        <w:rPr>
          <w:rFonts w:eastAsia="Cambria"/>
          <w:w w:val="105"/>
          <w:sz w:val="22"/>
          <w:szCs w:val="22"/>
        </w:rPr>
        <w:t xml:space="preserve"> </w:t>
      </w:r>
      <w:r w:rsidRPr="00DF4A50">
        <w:rPr>
          <w:rFonts w:eastAsia="Cambria"/>
          <w:w w:val="105"/>
          <w:sz w:val="22"/>
          <w:szCs w:val="22"/>
        </w:rPr>
        <w:t xml:space="preserve">of the Facilities or a part thereof, if any, as per </w:t>
      </w:r>
      <w:r w:rsidRPr="00FC4986">
        <w:rPr>
          <w:rFonts w:eastAsia="Cambria"/>
          <w:b/>
          <w:bCs/>
          <w:w w:val="105"/>
          <w:sz w:val="22"/>
          <w:szCs w:val="22"/>
        </w:rPr>
        <w:t>GCC Sub-Clause</w:t>
      </w:r>
      <w:r w:rsidRPr="00FC4986">
        <w:rPr>
          <w:rFonts w:eastAsia="Cambria"/>
          <w:b/>
          <w:bCs/>
          <w:spacing w:val="1"/>
          <w:w w:val="105"/>
          <w:sz w:val="22"/>
          <w:szCs w:val="22"/>
        </w:rPr>
        <w:t xml:space="preserve"> </w:t>
      </w:r>
      <w:r w:rsidRPr="00FC4986">
        <w:rPr>
          <w:rFonts w:eastAsia="Cambria"/>
          <w:b/>
          <w:bCs/>
          <w:w w:val="105"/>
          <w:sz w:val="22"/>
          <w:szCs w:val="22"/>
        </w:rPr>
        <w:t>1.1(e),</w:t>
      </w:r>
      <w:r w:rsidRPr="00DF4A50">
        <w:rPr>
          <w:rFonts w:eastAsia="Cambria"/>
          <w:w w:val="105"/>
          <w:sz w:val="22"/>
          <w:szCs w:val="22"/>
        </w:rPr>
        <w:t xml:space="preserve"> during which the Contractor is responsible for defects</w:t>
      </w:r>
      <w:r w:rsidRPr="00165A75">
        <w:rPr>
          <w:rFonts w:eastAsia="Cambria"/>
          <w:w w:val="105"/>
          <w:sz w:val="22"/>
          <w:szCs w:val="22"/>
        </w:rPr>
        <w:t xml:space="preserve"> </w:t>
      </w:r>
      <w:r w:rsidRPr="00DF4A50">
        <w:rPr>
          <w:rFonts w:eastAsia="Cambria"/>
          <w:w w:val="105"/>
          <w:sz w:val="22"/>
          <w:szCs w:val="22"/>
        </w:rPr>
        <w:t>with respect to the Facilities (or the relevant part thereof) as</w:t>
      </w:r>
      <w:r w:rsidRPr="00165A75">
        <w:rPr>
          <w:rFonts w:eastAsia="Cambria"/>
          <w:w w:val="105"/>
          <w:sz w:val="22"/>
          <w:szCs w:val="22"/>
        </w:rPr>
        <w:t xml:space="preserve"> </w:t>
      </w:r>
      <w:r w:rsidRPr="00DF4A50">
        <w:rPr>
          <w:rFonts w:eastAsia="Cambria"/>
          <w:w w:val="105"/>
          <w:sz w:val="22"/>
          <w:szCs w:val="22"/>
        </w:rPr>
        <w:t>provided</w:t>
      </w:r>
      <w:r w:rsidRPr="00165A75">
        <w:rPr>
          <w:rFonts w:eastAsia="Cambria"/>
          <w:w w:val="105"/>
          <w:sz w:val="22"/>
          <w:szCs w:val="22"/>
        </w:rPr>
        <w:t xml:space="preserve"> </w:t>
      </w:r>
      <w:r w:rsidRPr="00DF4A50">
        <w:rPr>
          <w:rFonts w:eastAsia="Cambria"/>
          <w:w w:val="105"/>
          <w:sz w:val="22"/>
          <w:szCs w:val="22"/>
        </w:rPr>
        <w:t>in</w:t>
      </w:r>
      <w:r w:rsidRPr="00DF4A50">
        <w:rPr>
          <w:rFonts w:eastAsia="Cambria"/>
          <w:spacing w:val="5"/>
          <w:w w:val="105"/>
          <w:sz w:val="22"/>
          <w:szCs w:val="22"/>
        </w:rPr>
        <w:t xml:space="preserve"> </w:t>
      </w:r>
      <w:r w:rsidRPr="00FC4986">
        <w:rPr>
          <w:rFonts w:eastAsia="Cambria"/>
          <w:b/>
          <w:bCs/>
          <w:w w:val="105"/>
          <w:sz w:val="22"/>
          <w:szCs w:val="22"/>
        </w:rPr>
        <w:t>GCC</w:t>
      </w:r>
      <w:r w:rsidRPr="00FC4986">
        <w:rPr>
          <w:rFonts w:eastAsia="Cambria"/>
          <w:b/>
          <w:bCs/>
          <w:spacing w:val="5"/>
          <w:w w:val="105"/>
          <w:sz w:val="22"/>
          <w:szCs w:val="22"/>
        </w:rPr>
        <w:t xml:space="preserve"> </w:t>
      </w:r>
      <w:r w:rsidRPr="00FC4986">
        <w:rPr>
          <w:rFonts w:eastAsia="Cambria"/>
          <w:b/>
          <w:bCs/>
          <w:w w:val="105"/>
          <w:sz w:val="22"/>
          <w:szCs w:val="22"/>
        </w:rPr>
        <w:t>Clause</w:t>
      </w:r>
      <w:r w:rsidRPr="00FC4986">
        <w:rPr>
          <w:rFonts w:eastAsia="Cambria"/>
          <w:b/>
          <w:bCs/>
          <w:spacing w:val="4"/>
          <w:w w:val="105"/>
          <w:sz w:val="22"/>
          <w:szCs w:val="22"/>
        </w:rPr>
        <w:t xml:space="preserve"> </w:t>
      </w:r>
      <w:r w:rsidRPr="00FC4986">
        <w:rPr>
          <w:rFonts w:eastAsia="Cambria"/>
          <w:b/>
          <w:bCs/>
          <w:w w:val="105"/>
          <w:sz w:val="22"/>
          <w:szCs w:val="22"/>
        </w:rPr>
        <w:t>22</w:t>
      </w:r>
      <w:r w:rsidRPr="00DF4A50">
        <w:rPr>
          <w:rFonts w:eastAsia="Cambria"/>
          <w:spacing w:val="5"/>
          <w:w w:val="105"/>
          <w:sz w:val="22"/>
          <w:szCs w:val="22"/>
        </w:rPr>
        <w:t xml:space="preserve"> </w:t>
      </w:r>
      <w:r w:rsidRPr="00DF4A50">
        <w:rPr>
          <w:rFonts w:eastAsia="Cambria"/>
          <w:w w:val="105"/>
          <w:sz w:val="22"/>
          <w:szCs w:val="22"/>
        </w:rPr>
        <w:t>(Defect</w:t>
      </w:r>
      <w:r w:rsidRPr="00DF4A50">
        <w:rPr>
          <w:rFonts w:eastAsia="Cambria"/>
          <w:spacing w:val="5"/>
          <w:w w:val="105"/>
          <w:sz w:val="22"/>
          <w:szCs w:val="22"/>
        </w:rPr>
        <w:t xml:space="preserve"> </w:t>
      </w:r>
      <w:r w:rsidRPr="00DF4A50">
        <w:rPr>
          <w:rFonts w:eastAsia="Cambria"/>
          <w:w w:val="105"/>
          <w:sz w:val="22"/>
          <w:szCs w:val="22"/>
        </w:rPr>
        <w:t>Liability)</w:t>
      </w:r>
      <w:r w:rsidRPr="00DF4A50">
        <w:rPr>
          <w:rFonts w:eastAsia="Cambria"/>
          <w:spacing w:val="5"/>
          <w:w w:val="105"/>
          <w:sz w:val="22"/>
          <w:szCs w:val="22"/>
        </w:rPr>
        <w:t xml:space="preserve"> </w:t>
      </w:r>
      <w:r w:rsidRPr="00DF4A50">
        <w:rPr>
          <w:rFonts w:eastAsia="Cambria"/>
          <w:w w:val="105"/>
          <w:sz w:val="22"/>
          <w:szCs w:val="22"/>
        </w:rPr>
        <w:t>hereof.</w:t>
      </w:r>
    </w:p>
    <w:p w:rsidR="005A48C5" w:rsidRPr="00DF4A50" w:rsidRDefault="005A48C5">
      <w:pPr>
        <w:widowControl w:val="0"/>
        <w:autoSpaceDE w:val="0"/>
        <w:autoSpaceDN w:val="0"/>
        <w:spacing w:before="3"/>
        <w:rPr>
          <w:rFonts w:eastAsia="Cambria"/>
          <w:sz w:val="22"/>
          <w:szCs w:val="22"/>
        </w:rPr>
      </w:pPr>
    </w:p>
    <w:p w:rsidR="005A48C5" w:rsidRPr="00DF4A50" w:rsidRDefault="00D11752">
      <w:pPr>
        <w:widowControl w:val="0"/>
        <w:numPr>
          <w:ilvl w:val="3"/>
          <w:numId w:val="1"/>
        </w:numPr>
        <w:tabs>
          <w:tab w:val="left" w:pos="1829"/>
        </w:tabs>
        <w:autoSpaceDE w:val="0"/>
        <w:autoSpaceDN w:val="0"/>
        <w:spacing w:before="1" w:line="256" w:lineRule="auto"/>
        <w:ind w:right="1600"/>
        <w:jc w:val="both"/>
        <w:rPr>
          <w:rFonts w:eastAsia="Cambria"/>
          <w:sz w:val="22"/>
          <w:szCs w:val="22"/>
        </w:rPr>
      </w:pPr>
      <w:r w:rsidRPr="00DF4A50">
        <w:rPr>
          <w:rFonts w:eastAsia="Cambria"/>
          <w:w w:val="105"/>
          <w:sz w:val="22"/>
          <w:szCs w:val="22"/>
        </w:rPr>
        <w:t>“</w:t>
      </w:r>
      <w:r w:rsidRPr="00DF4A50">
        <w:rPr>
          <w:rFonts w:eastAsia="Cambria"/>
          <w:b/>
          <w:w w:val="105"/>
          <w:sz w:val="22"/>
          <w:szCs w:val="22"/>
        </w:rPr>
        <w:t>Effective Date</w:t>
      </w:r>
      <w:r w:rsidRPr="00DF4A50">
        <w:rPr>
          <w:rFonts w:eastAsia="Cambria"/>
          <w:w w:val="105"/>
          <w:sz w:val="22"/>
          <w:szCs w:val="22"/>
        </w:rPr>
        <w:t xml:space="preserve">” means the date of </w:t>
      </w:r>
      <w:r w:rsidR="009C44F6" w:rsidRPr="00857337">
        <w:rPr>
          <w:rFonts w:eastAsia="Cambria"/>
          <w:w w:val="105"/>
          <w:sz w:val="22"/>
          <w:szCs w:val="22"/>
        </w:rPr>
        <w:t>Letter</w:t>
      </w:r>
      <w:r w:rsidR="009C44F6" w:rsidRPr="00DF4A50">
        <w:rPr>
          <w:rFonts w:eastAsia="Cambria"/>
          <w:w w:val="105"/>
          <w:sz w:val="22"/>
          <w:szCs w:val="22"/>
        </w:rPr>
        <w:t xml:space="preserve"> </w:t>
      </w:r>
      <w:r w:rsidRPr="00DF4A50">
        <w:rPr>
          <w:rFonts w:eastAsia="Cambria"/>
          <w:w w:val="105"/>
          <w:sz w:val="22"/>
          <w:szCs w:val="22"/>
        </w:rPr>
        <w:t>of Award from</w:t>
      </w:r>
      <w:r w:rsidRPr="00165A75">
        <w:rPr>
          <w:rFonts w:eastAsia="Cambria"/>
          <w:w w:val="105"/>
          <w:sz w:val="22"/>
          <w:szCs w:val="22"/>
        </w:rPr>
        <w:t xml:space="preserve"> </w:t>
      </w:r>
      <w:r w:rsidRPr="00DF4A50">
        <w:rPr>
          <w:rFonts w:eastAsia="Cambria"/>
          <w:w w:val="105"/>
          <w:sz w:val="22"/>
          <w:szCs w:val="22"/>
        </w:rPr>
        <w:t>which</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Time</w:t>
      </w:r>
      <w:r w:rsidRPr="00165A75">
        <w:rPr>
          <w:rFonts w:eastAsia="Cambria"/>
          <w:w w:val="105"/>
          <w:sz w:val="22"/>
          <w:szCs w:val="22"/>
        </w:rPr>
        <w:t xml:space="preserve"> </w:t>
      </w:r>
      <w:r w:rsidRPr="00DF4A50">
        <w:rPr>
          <w:rFonts w:eastAsia="Cambria"/>
          <w:w w:val="105"/>
          <w:sz w:val="22"/>
          <w:szCs w:val="22"/>
        </w:rPr>
        <w:t>for</w:t>
      </w:r>
      <w:r w:rsidRPr="00165A75">
        <w:rPr>
          <w:rFonts w:eastAsia="Cambria"/>
          <w:w w:val="105"/>
          <w:sz w:val="22"/>
          <w:szCs w:val="22"/>
        </w:rPr>
        <w:t xml:space="preserve"> </w:t>
      </w:r>
      <w:r w:rsidRPr="00DF4A50">
        <w:rPr>
          <w:rFonts w:eastAsia="Cambria"/>
          <w:w w:val="105"/>
          <w:sz w:val="22"/>
          <w:szCs w:val="22"/>
        </w:rPr>
        <w:t>Completion</w:t>
      </w:r>
      <w:r w:rsidRPr="00165A75">
        <w:rPr>
          <w:rFonts w:eastAsia="Cambria"/>
          <w:w w:val="105"/>
          <w:sz w:val="22"/>
          <w:szCs w:val="22"/>
        </w:rPr>
        <w:t xml:space="preserve"> </w:t>
      </w:r>
      <w:r w:rsidRPr="00DF4A50">
        <w:rPr>
          <w:rFonts w:eastAsia="Cambria"/>
          <w:w w:val="105"/>
          <w:sz w:val="22"/>
          <w:szCs w:val="22"/>
        </w:rPr>
        <w:t>shall</w:t>
      </w:r>
      <w:r w:rsidRPr="00165A75">
        <w:rPr>
          <w:rFonts w:eastAsia="Cambria"/>
          <w:w w:val="105"/>
          <w:sz w:val="22"/>
          <w:szCs w:val="22"/>
        </w:rPr>
        <w:t xml:space="preserve"> </w:t>
      </w:r>
      <w:r w:rsidRPr="00DF4A50">
        <w:rPr>
          <w:rFonts w:eastAsia="Cambria"/>
          <w:w w:val="105"/>
          <w:sz w:val="22"/>
          <w:szCs w:val="22"/>
        </w:rPr>
        <w:t>be</w:t>
      </w:r>
      <w:r w:rsidRPr="00165A75">
        <w:rPr>
          <w:rFonts w:eastAsia="Cambria"/>
          <w:w w:val="105"/>
          <w:sz w:val="22"/>
          <w:szCs w:val="22"/>
        </w:rPr>
        <w:t xml:space="preserve"> </w:t>
      </w:r>
      <w:r w:rsidRPr="00DF4A50">
        <w:rPr>
          <w:rFonts w:eastAsia="Cambria"/>
          <w:w w:val="105"/>
          <w:sz w:val="22"/>
          <w:szCs w:val="22"/>
        </w:rPr>
        <w:t>determined.</w:t>
      </w:r>
    </w:p>
    <w:p w:rsidR="005A48C5" w:rsidRPr="00DF4A50" w:rsidRDefault="005A48C5">
      <w:pPr>
        <w:widowControl w:val="0"/>
        <w:autoSpaceDE w:val="0"/>
        <w:autoSpaceDN w:val="0"/>
        <w:spacing w:before="2"/>
        <w:rPr>
          <w:rFonts w:eastAsia="Cambria"/>
          <w:sz w:val="22"/>
          <w:szCs w:val="22"/>
        </w:rPr>
      </w:pPr>
    </w:p>
    <w:p w:rsidR="005A48C5" w:rsidRPr="00165A75" w:rsidRDefault="00D11752" w:rsidP="009C44F6">
      <w:pPr>
        <w:widowControl w:val="0"/>
        <w:numPr>
          <w:ilvl w:val="3"/>
          <w:numId w:val="1"/>
        </w:numPr>
        <w:tabs>
          <w:tab w:val="left" w:pos="1829"/>
        </w:tabs>
        <w:autoSpaceDE w:val="0"/>
        <w:autoSpaceDN w:val="0"/>
        <w:spacing w:before="64" w:line="254" w:lineRule="auto"/>
        <w:ind w:right="1603"/>
        <w:jc w:val="both"/>
        <w:rPr>
          <w:rFonts w:eastAsia="Cambria"/>
          <w:w w:val="105"/>
          <w:sz w:val="22"/>
          <w:szCs w:val="22"/>
        </w:rPr>
      </w:pPr>
      <w:r w:rsidRPr="00DF4A50">
        <w:rPr>
          <w:rFonts w:eastAsia="Cambria"/>
          <w:w w:val="105"/>
          <w:sz w:val="22"/>
          <w:szCs w:val="22"/>
        </w:rPr>
        <w:t>“Employer”</w:t>
      </w:r>
      <w:r w:rsidRPr="00DF4A50">
        <w:rPr>
          <w:rFonts w:eastAsia="Cambria"/>
          <w:spacing w:val="1"/>
          <w:w w:val="105"/>
          <w:sz w:val="22"/>
          <w:szCs w:val="22"/>
        </w:rPr>
        <w:t xml:space="preserve"> </w:t>
      </w:r>
      <w:r w:rsidRPr="00DF4A50">
        <w:rPr>
          <w:rFonts w:eastAsia="Cambria"/>
          <w:w w:val="105"/>
          <w:sz w:val="22"/>
          <w:szCs w:val="22"/>
        </w:rPr>
        <w:t>means the</w:t>
      </w:r>
      <w:r w:rsidRPr="00165A75">
        <w:rPr>
          <w:rFonts w:eastAsia="Cambria"/>
          <w:w w:val="105"/>
          <w:sz w:val="22"/>
          <w:szCs w:val="22"/>
        </w:rPr>
        <w:t xml:space="preserve"> </w:t>
      </w:r>
      <w:r w:rsidRPr="00DF4A50">
        <w:rPr>
          <w:rFonts w:eastAsia="Cambria"/>
          <w:w w:val="105"/>
          <w:sz w:val="22"/>
          <w:szCs w:val="22"/>
        </w:rPr>
        <w:t>firm/corporation/ government</w:t>
      </w:r>
      <w:r w:rsidRPr="00165A75">
        <w:rPr>
          <w:rFonts w:eastAsia="Cambria"/>
          <w:w w:val="105"/>
          <w:sz w:val="22"/>
          <w:szCs w:val="22"/>
        </w:rPr>
        <w:t xml:space="preserve"> </w:t>
      </w:r>
      <w:r w:rsidRPr="00DF4A50">
        <w:rPr>
          <w:rFonts w:eastAsia="Cambria"/>
          <w:w w:val="105"/>
          <w:sz w:val="22"/>
          <w:szCs w:val="22"/>
        </w:rPr>
        <w:t>entity,</w:t>
      </w:r>
      <w:r w:rsidRPr="00165A75">
        <w:rPr>
          <w:rFonts w:eastAsia="Cambria"/>
          <w:w w:val="105"/>
          <w:sz w:val="22"/>
          <w:szCs w:val="22"/>
        </w:rPr>
        <w:t xml:space="preserve"> </w:t>
      </w:r>
      <w:r w:rsidRPr="00DF4A50">
        <w:rPr>
          <w:rFonts w:eastAsia="Cambria"/>
          <w:w w:val="105"/>
          <w:sz w:val="22"/>
          <w:szCs w:val="22"/>
        </w:rPr>
        <w:t xml:space="preserve">named in the </w:t>
      </w:r>
      <w:r w:rsidRPr="00165A75">
        <w:rPr>
          <w:rFonts w:eastAsia="Cambria"/>
          <w:w w:val="105"/>
          <w:sz w:val="22"/>
          <w:szCs w:val="22"/>
        </w:rPr>
        <w:t>SCC</w:t>
      </w:r>
      <w:r w:rsidRPr="00DF4A50">
        <w:rPr>
          <w:rFonts w:eastAsia="Cambria"/>
          <w:w w:val="105"/>
          <w:sz w:val="22"/>
          <w:szCs w:val="22"/>
        </w:rPr>
        <w:t>, who is responsible for getting the Facilities</w:t>
      </w:r>
      <w:r w:rsidRPr="00165A75">
        <w:rPr>
          <w:rFonts w:eastAsia="Cambria"/>
          <w:w w:val="105"/>
          <w:sz w:val="22"/>
          <w:szCs w:val="22"/>
        </w:rPr>
        <w:t xml:space="preserve"> </w:t>
      </w:r>
      <w:r w:rsidRPr="00DF4A50">
        <w:rPr>
          <w:rFonts w:eastAsia="Cambria"/>
          <w:w w:val="105"/>
          <w:sz w:val="22"/>
          <w:szCs w:val="22"/>
        </w:rPr>
        <w:t>implemented.</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Employer</w:t>
      </w:r>
      <w:r w:rsidRPr="00165A75">
        <w:rPr>
          <w:rFonts w:eastAsia="Cambria"/>
          <w:w w:val="105"/>
          <w:sz w:val="22"/>
          <w:szCs w:val="22"/>
        </w:rPr>
        <w:t xml:space="preserve"> </w:t>
      </w:r>
      <w:r w:rsidRPr="00DF4A50">
        <w:rPr>
          <w:rFonts w:eastAsia="Cambria"/>
          <w:w w:val="105"/>
          <w:sz w:val="22"/>
          <w:szCs w:val="22"/>
        </w:rPr>
        <w:t>may</w:t>
      </w:r>
      <w:r w:rsidRPr="00165A75">
        <w:rPr>
          <w:rFonts w:eastAsia="Cambria"/>
          <w:w w:val="105"/>
          <w:sz w:val="22"/>
          <w:szCs w:val="22"/>
        </w:rPr>
        <w:t xml:space="preserve"> </w:t>
      </w:r>
      <w:r w:rsidRPr="00DF4A50">
        <w:rPr>
          <w:rFonts w:eastAsia="Cambria"/>
          <w:w w:val="105"/>
          <w:sz w:val="22"/>
          <w:szCs w:val="22"/>
        </w:rPr>
        <w:t>be</w:t>
      </w:r>
      <w:r w:rsidRPr="00165A75">
        <w:rPr>
          <w:rFonts w:eastAsia="Cambria"/>
          <w:w w:val="105"/>
          <w:sz w:val="22"/>
          <w:szCs w:val="22"/>
        </w:rPr>
        <w:t xml:space="preserve"> </w:t>
      </w:r>
      <w:r w:rsidRPr="00DF4A50">
        <w:rPr>
          <w:rFonts w:eastAsia="Cambria"/>
          <w:w w:val="105"/>
          <w:sz w:val="22"/>
          <w:szCs w:val="22"/>
        </w:rPr>
        <w:t>Owner</w:t>
      </w:r>
      <w:r w:rsidRPr="00165A75">
        <w:rPr>
          <w:rFonts w:eastAsia="Cambria"/>
          <w:w w:val="105"/>
          <w:sz w:val="22"/>
          <w:szCs w:val="22"/>
        </w:rPr>
        <w:t xml:space="preserve"> </w:t>
      </w:r>
      <w:r w:rsidRPr="00DF4A50">
        <w:rPr>
          <w:rFonts w:eastAsia="Cambria"/>
          <w:w w:val="105"/>
          <w:sz w:val="22"/>
          <w:szCs w:val="22"/>
        </w:rPr>
        <w:t>himself</w:t>
      </w:r>
      <w:r w:rsidRPr="00165A75">
        <w:rPr>
          <w:rFonts w:eastAsia="Cambria"/>
          <w:w w:val="105"/>
          <w:sz w:val="22"/>
          <w:szCs w:val="22"/>
        </w:rPr>
        <w:t xml:space="preserve"> </w:t>
      </w:r>
      <w:r w:rsidRPr="00DF4A50">
        <w:rPr>
          <w:rFonts w:eastAsia="Cambria"/>
          <w:w w:val="105"/>
          <w:sz w:val="22"/>
          <w:szCs w:val="22"/>
        </w:rPr>
        <w:t>or</w:t>
      </w:r>
      <w:r w:rsidRPr="00165A75">
        <w:rPr>
          <w:rFonts w:eastAsia="Cambria"/>
          <w:w w:val="105"/>
          <w:sz w:val="22"/>
          <w:szCs w:val="22"/>
        </w:rPr>
        <w:t xml:space="preserve"> </w:t>
      </w:r>
      <w:r w:rsidRPr="00DF4A50">
        <w:rPr>
          <w:rFonts w:eastAsia="Cambria"/>
          <w:w w:val="105"/>
          <w:sz w:val="22"/>
          <w:szCs w:val="22"/>
        </w:rPr>
        <w:t>an</w:t>
      </w:r>
      <w:r w:rsidR="009C44F6" w:rsidRPr="00DF4A50">
        <w:rPr>
          <w:rFonts w:eastAsia="Cambria"/>
          <w:w w:val="105"/>
          <w:sz w:val="22"/>
          <w:szCs w:val="22"/>
        </w:rPr>
        <w:t xml:space="preserve"> </w:t>
      </w:r>
      <w:r w:rsidRPr="00DF4A50">
        <w:rPr>
          <w:rFonts w:eastAsia="Cambria"/>
          <w:w w:val="105"/>
          <w:sz w:val="22"/>
          <w:szCs w:val="22"/>
        </w:rPr>
        <w:t>agency</w:t>
      </w:r>
      <w:r w:rsidRPr="00165A75">
        <w:rPr>
          <w:rFonts w:eastAsia="Cambria"/>
          <w:w w:val="105"/>
          <w:sz w:val="22"/>
          <w:szCs w:val="22"/>
        </w:rPr>
        <w:t xml:space="preserve"> </w:t>
      </w:r>
      <w:r w:rsidRPr="00DF4A50">
        <w:rPr>
          <w:rFonts w:eastAsia="Cambria"/>
          <w:w w:val="105"/>
          <w:sz w:val="22"/>
          <w:szCs w:val="22"/>
        </w:rPr>
        <w:t>appointed</w:t>
      </w:r>
      <w:r w:rsidRPr="00165A75">
        <w:rPr>
          <w:rFonts w:eastAsia="Cambria"/>
          <w:w w:val="105"/>
          <w:sz w:val="22"/>
          <w:szCs w:val="22"/>
        </w:rPr>
        <w:t xml:space="preserve"> </w:t>
      </w:r>
      <w:r w:rsidRPr="00DF4A50">
        <w:rPr>
          <w:rFonts w:eastAsia="Cambria"/>
          <w:w w:val="105"/>
          <w:sz w:val="22"/>
          <w:szCs w:val="22"/>
        </w:rPr>
        <w:t>by</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Owner</w:t>
      </w:r>
      <w:r w:rsidRPr="00165A75">
        <w:rPr>
          <w:rFonts w:eastAsia="Cambria"/>
          <w:w w:val="105"/>
          <w:sz w:val="22"/>
          <w:szCs w:val="22"/>
        </w:rPr>
        <w:t xml:space="preserve"> </w:t>
      </w:r>
      <w:r w:rsidRPr="00DF4A50">
        <w:rPr>
          <w:rFonts w:eastAsia="Cambria"/>
          <w:w w:val="105"/>
          <w:sz w:val="22"/>
          <w:szCs w:val="22"/>
        </w:rPr>
        <w:t>and</w:t>
      </w:r>
      <w:r w:rsidRPr="00165A75">
        <w:rPr>
          <w:rFonts w:eastAsia="Cambria"/>
          <w:w w:val="105"/>
          <w:sz w:val="22"/>
          <w:szCs w:val="22"/>
        </w:rPr>
        <w:t xml:space="preserve"> </w:t>
      </w:r>
      <w:r w:rsidRPr="00DF4A50">
        <w:rPr>
          <w:rFonts w:eastAsia="Cambria"/>
          <w:w w:val="105"/>
          <w:sz w:val="22"/>
          <w:szCs w:val="22"/>
        </w:rPr>
        <w:t>shall</w:t>
      </w:r>
      <w:r w:rsidRPr="00165A75">
        <w:rPr>
          <w:rFonts w:eastAsia="Cambria"/>
          <w:w w:val="105"/>
          <w:sz w:val="22"/>
          <w:szCs w:val="22"/>
        </w:rPr>
        <w:t xml:space="preserve"> </w:t>
      </w:r>
      <w:r w:rsidRPr="00DF4A50">
        <w:rPr>
          <w:rFonts w:eastAsia="Cambria"/>
          <w:w w:val="105"/>
          <w:sz w:val="22"/>
          <w:szCs w:val="22"/>
        </w:rPr>
        <w:t>include</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legal</w:t>
      </w:r>
      <w:r w:rsidRPr="00165A75">
        <w:rPr>
          <w:rFonts w:eastAsia="Cambria"/>
          <w:w w:val="105"/>
          <w:sz w:val="22"/>
          <w:szCs w:val="22"/>
        </w:rPr>
        <w:t xml:space="preserve"> </w:t>
      </w:r>
      <w:r w:rsidRPr="00DF4A50">
        <w:rPr>
          <w:rFonts w:eastAsia="Cambria"/>
          <w:w w:val="105"/>
          <w:sz w:val="22"/>
          <w:szCs w:val="22"/>
        </w:rPr>
        <w:t>successors</w:t>
      </w:r>
      <w:r w:rsidRPr="00165A75">
        <w:rPr>
          <w:rFonts w:eastAsia="Cambria"/>
          <w:w w:val="105"/>
          <w:sz w:val="22"/>
          <w:szCs w:val="22"/>
        </w:rPr>
        <w:t xml:space="preserve"> </w:t>
      </w:r>
      <w:r w:rsidRPr="00DF4A50">
        <w:rPr>
          <w:rFonts w:eastAsia="Cambria"/>
          <w:w w:val="105"/>
          <w:sz w:val="22"/>
          <w:szCs w:val="22"/>
        </w:rPr>
        <w:t>or</w:t>
      </w:r>
      <w:r w:rsidRPr="00165A75">
        <w:rPr>
          <w:rFonts w:eastAsia="Cambria"/>
          <w:w w:val="105"/>
          <w:sz w:val="22"/>
          <w:szCs w:val="22"/>
        </w:rPr>
        <w:t xml:space="preserve"> </w:t>
      </w:r>
      <w:r w:rsidRPr="00DF4A50">
        <w:rPr>
          <w:rFonts w:eastAsia="Cambria"/>
          <w:w w:val="105"/>
          <w:sz w:val="22"/>
          <w:szCs w:val="22"/>
        </w:rPr>
        <w:t>permitted</w:t>
      </w:r>
      <w:r w:rsidRPr="00165A75">
        <w:rPr>
          <w:rFonts w:eastAsia="Cambria"/>
          <w:w w:val="105"/>
          <w:sz w:val="22"/>
          <w:szCs w:val="22"/>
        </w:rPr>
        <w:t xml:space="preserve"> </w:t>
      </w:r>
      <w:r w:rsidRPr="00DF4A50">
        <w:rPr>
          <w:rFonts w:eastAsia="Cambria"/>
          <w:w w:val="105"/>
          <w:sz w:val="22"/>
          <w:szCs w:val="22"/>
        </w:rPr>
        <w:t>assigns of the</w:t>
      </w:r>
      <w:r w:rsidRPr="00165A75">
        <w:rPr>
          <w:rFonts w:eastAsia="Cambria"/>
          <w:w w:val="105"/>
          <w:sz w:val="22"/>
          <w:szCs w:val="22"/>
        </w:rPr>
        <w:t xml:space="preserve"> </w:t>
      </w:r>
      <w:r w:rsidRPr="00DF4A50">
        <w:rPr>
          <w:rFonts w:eastAsia="Cambria"/>
          <w:w w:val="105"/>
          <w:sz w:val="22"/>
          <w:szCs w:val="22"/>
        </w:rPr>
        <w:t>Employer.</w:t>
      </w:r>
    </w:p>
    <w:p w:rsidR="005A48C5" w:rsidRPr="00DF4A50" w:rsidRDefault="005A48C5">
      <w:pPr>
        <w:widowControl w:val="0"/>
        <w:autoSpaceDE w:val="0"/>
        <w:autoSpaceDN w:val="0"/>
        <w:spacing w:before="6"/>
        <w:rPr>
          <w:rFonts w:eastAsia="Cambria"/>
          <w:sz w:val="22"/>
          <w:szCs w:val="22"/>
        </w:rPr>
      </w:pPr>
    </w:p>
    <w:p w:rsidR="005A48C5" w:rsidRPr="00165A75" w:rsidRDefault="00D11752">
      <w:pPr>
        <w:widowControl w:val="0"/>
        <w:numPr>
          <w:ilvl w:val="3"/>
          <w:numId w:val="1"/>
        </w:numPr>
        <w:tabs>
          <w:tab w:val="left" w:pos="1829"/>
        </w:tabs>
        <w:autoSpaceDE w:val="0"/>
        <w:autoSpaceDN w:val="0"/>
        <w:spacing w:line="254" w:lineRule="auto"/>
        <w:ind w:right="1611"/>
        <w:jc w:val="both"/>
        <w:rPr>
          <w:rFonts w:eastAsia="Cambria"/>
          <w:w w:val="105"/>
          <w:sz w:val="22"/>
          <w:szCs w:val="22"/>
        </w:rPr>
      </w:pPr>
      <w:r w:rsidRPr="00DF4A50">
        <w:rPr>
          <w:rFonts w:eastAsia="Cambria"/>
          <w:w w:val="105"/>
          <w:sz w:val="22"/>
          <w:szCs w:val="22"/>
        </w:rPr>
        <w:t>“Facilities” means the Plant and Equipment to be supplied and</w:t>
      </w:r>
      <w:r w:rsidRPr="00165A75">
        <w:rPr>
          <w:rFonts w:eastAsia="Cambria"/>
          <w:w w:val="105"/>
          <w:sz w:val="22"/>
          <w:szCs w:val="22"/>
        </w:rPr>
        <w:t xml:space="preserve"> </w:t>
      </w:r>
      <w:r w:rsidRPr="00DF4A50">
        <w:rPr>
          <w:rFonts w:eastAsia="Cambria"/>
          <w:w w:val="105"/>
          <w:sz w:val="22"/>
          <w:szCs w:val="22"/>
        </w:rPr>
        <w:t>installed,</w:t>
      </w:r>
      <w:r w:rsidRPr="00165A75">
        <w:rPr>
          <w:rFonts w:eastAsia="Cambria"/>
          <w:w w:val="105"/>
          <w:sz w:val="22"/>
          <w:szCs w:val="22"/>
        </w:rPr>
        <w:t xml:space="preserve"> </w:t>
      </w:r>
      <w:r w:rsidRPr="00DF4A50">
        <w:rPr>
          <w:rFonts w:eastAsia="Cambria"/>
          <w:w w:val="105"/>
          <w:sz w:val="22"/>
          <w:szCs w:val="22"/>
        </w:rPr>
        <w:t>as</w:t>
      </w:r>
      <w:r w:rsidRPr="00165A75">
        <w:rPr>
          <w:rFonts w:eastAsia="Cambria"/>
          <w:w w:val="105"/>
          <w:sz w:val="22"/>
          <w:szCs w:val="22"/>
        </w:rPr>
        <w:t xml:space="preserve"> </w:t>
      </w:r>
      <w:r w:rsidRPr="00DF4A50">
        <w:rPr>
          <w:rFonts w:eastAsia="Cambria"/>
          <w:w w:val="105"/>
          <w:sz w:val="22"/>
          <w:szCs w:val="22"/>
        </w:rPr>
        <w:t>well</w:t>
      </w:r>
      <w:r w:rsidRPr="00165A75">
        <w:rPr>
          <w:rFonts w:eastAsia="Cambria"/>
          <w:w w:val="105"/>
          <w:sz w:val="22"/>
          <w:szCs w:val="22"/>
        </w:rPr>
        <w:t xml:space="preserve"> </w:t>
      </w:r>
      <w:r w:rsidRPr="00DF4A50">
        <w:rPr>
          <w:rFonts w:eastAsia="Cambria"/>
          <w:w w:val="105"/>
          <w:sz w:val="22"/>
          <w:szCs w:val="22"/>
        </w:rPr>
        <w:t>as</w:t>
      </w:r>
      <w:r w:rsidRPr="00165A75">
        <w:rPr>
          <w:rFonts w:eastAsia="Cambria"/>
          <w:w w:val="105"/>
          <w:sz w:val="22"/>
          <w:szCs w:val="22"/>
        </w:rPr>
        <w:t xml:space="preserve"> </w:t>
      </w:r>
      <w:r w:rsidRPr="00DF4A50">
        <w:rPr>
          <w:rFonts w:eastAsia="Cambria"/>
          <w:w w:val="105"/>
          <w:sz w:val="22"/>
          <w:szCs w:val="22"/>
        </w:rPr>
        <w:t>all</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Installation</w:t>
      </w:r>
      <w:r w:rsidRPr="00165A75">
        <w:rPr>
          <w:rFonts w:eastAsia="Cambria"/>
          <w:w w:val="105"/>
          <w:sz w:val="22"/>
          <w:szCs w:val="22"/>
        </w:rPr>
        <w:t xml:space="preserve"> </w:t>
      </w:r>
      <w:r w:rsidRPr="00DF4A50">
        <w:rPr>
          <w:rFonts w:eastAsia="Cambria"/>
          <w:w w:val="105"/>
          <w:sz w:val="22"/>
          <w:szCs w:val="22"/>
        </w:rPr>
        <w:t>Services</w:t>
      </w:r>
      <w:r w:rsidRPr="00165A75">
        <w:rPr>
          <w:rFonts w:eastAsia="Cambria"/>
          <w:w w:val="105"/>
          <w:sz w:val="22"/>
          <w:szCs w:val="22"/>
        </w:rPr>
        <w:t xml:space="preserve"> </w:t>
      </w:r>
      <w:r w:rsidRPr="00DF4A50">
        <w:rPr>
          <w:rFonts w:eastAsia="Cambria"/>
          <w:w w:val="105"/>
          <w:sz w:val="22"/>
          <w:szCs w:val="22"/>
        </w:rPr>
        <w:t>to</w:t>
      </w:r>
      <w:r w:rsidRPr="00165A75">
        <w:rPr>
          <w:rFonts w:eastAsia="Cambria"/>
          <w:w w:val="105"/>
          <w:sz w:val="22"/>
          <w:szCs w:val="22"/>
        </w:rPr>
        <w:t xml:space="preserve"> </w:t>
      </w:r>
      <w:r w:rsidRPr="00DF4A50">
        <w:rPr>
          <w:rFonts w:eastAsia="Cambria"/>
          <w:w w:val="105"/>
          <w:sz w:val="22"/>
          <w:szCs w:val="22"/>
        </w:rPr>
        <w:t>be</w:t>
      </w:r>
      <w:r w:rsidRPr="00165A75">
        <w:rPr>
          <w:rFonts w:eastAsia="Cambria"/>
          <w:w w:val="105"/>
          <w:sz w:val="22"/>
          <w:szCs w:val="22"/>
        </w:rPr>
        <w:t xml:space="preserve"> </w:t>
      </w:r>
      <w:r w:rsidRPr="00DF4A50">
        <w:rPr>
          <w:rFonts w:eastAsia="Cambria"/>
          <w:w w:val="105"/>
          <w:sz w:val="22"/>
          <w:szCs w:val="22"/>
        </w:rPr>
        <w:t>carried</w:t>
      </w:r>
      <w:r w:rsidRPr="00165A75">
        <w:rPr>
          <w:rFonts w:eastAsia="Cambria"/>
          <w:w w:val="105"/>
          <w:sz w:val="22"/>
          <w:szCs w:val="22"/>
        </w:rPr>
        <w:t xml:space="preserve"> </w:t>
      </w:r>
      <w:r w:rsidRPr="00DF4A50">
        <w:rPr>
          <w:rFonts w:eastAsia="Cambria"/>
          <w:w w:val="105"/>
          <w:sz w:val="22"/>
          <w:szCs w:val="22"/>
        </w:rPr>
        <w:t>out</w:t>
      </w:r>
      <w:r w:rsidRPr="00165A75">
        <w:rPr>
          <w:rFonts w:eastAsia="Cambria"/>
          <w:w w:val="105"/>
          <w:sz w:val="22"/>
          <w:szCs w:val="22"/>
        </w:rPr>
        <w:t xml:space="preserve"> </w:t>
      </w:r>
      <w:r w:rsidRPr="00DF4A50">
        <w:rPr>
          <w:rFonts w:eastAsia="Cambria"/>
          <w:w w:val="105"/>
          <w:sz w:val="22"/>
          <w:szCs w:val="22"/>
        </w:rPr>
        <w:t>by</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Contractor</w:t>
      </w:r>
      <w:r w:rsidRPr="00165A75">
        <w:rPr>
          <w:rFonts w:eastAsia="Cambria"/>
          <w:w w:val="105"/>
          <w:sz w:val="22"/>
          <w:szCs w:val="22"/>
        </w:rPr>
        <w:t xml:space="preserve"> </w:t>
      </w:r>
      <w:r w:rsidRPr="00DF4A50">
        <w:rPr>
          <w:rFonts w:eastAsia="Cambria"/>
          <w:w w:val="105"/>
          <w:sz w:val="22"/>
          <w:szCs w:val="22"/>
        </w:rPr>
        <w:t>under</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Contract.</w:t>
      </w:r>
    </w:p>
    <w:p w:rsidR="005A48C5" w:rsidRPr="00DF4A50" w:rsidRDefault="005A48C5">
      <w:pPr>
        <w:widowControl w:val="0"/>
        <w:autoSpaceDE w:val="0"/>
        <w:autoSpaceDN w:val="0"/>
        <w:spacing w:before="5"/>
        <w:rPr>
          <w:rFonts w:eastAsia="Cambria"/>
          <w:sz w:val="22"/>
          <w:szCs w:val="22"/>
        </w:rPr>
      </w:pPr>
    </w:p>
    <w:p w:rsidR="005A48C5" w:rsidRPr="00196342" w:rsidRDefault="00D11752">
      <w:pPr>
        <w:widowControl w:val="0"/>
        <w:numPr>
          <w:ilvl w:val="3"/>
          <w:numId w:val="1"/>
        </w:numPr>
        <w:tabs>
          <w:tab w:val="left" w:pos="1828"/>
          <w:tab w:val="left" w:pos="1829"/>
        </w:tabs>
        <w:autoSpaceDE w:val="0"/>
        <w:autoSpaceDN w:val="0"/>
        <w:ind w:hanging="541"/>
        <w:jc w:val="both"/>
        <w:rPr>
          <w:rFonts w:eastAsia="Cambria"/>
          <w:b/>
          <w:bCs/>
          <w:w w:val="105"/>
          <w:sz w:val="22"/>
          <w:szCs w:val="22"/>
        </w:rPr>
      </w:pPr>
      <w:r w:rsidRPr="00DF4A50">
        <w:rPr>
          <w:rFonts w:eastAsia="Cambria"/>
          <w:w w:val="105"/>
          <w:sz w:val="22"/>
          <w:szCs w:val="22"/>
        </w:rPr>
        <w:t>“</w:t>
      </w:r>
      <w:r w:rsidRPr="00196342">
        <w:rPr>
          <w:rFonts w:eastAsia="Cambria"/>
          <w:b/>
          <w:bCs/>
          <w:w w:val="105"/>
          <w:sz w:val="22"/>
          <w:szCs w:val="22"/>
        </w:rPr>
        <w:t>GCC” means the General Conditions of Contract hereof.</w:t>
      </w:r>
    </w:p>
    <w:p w:rsidR="005A48C5" w:rsidRPr="00DF4A50" w:rsidRDefault="005A48C5">
      <w:pPr>
        <w:widowControl w:val="0"/>
        <w:autoSpaceDE w:val="0"/>
        <w:autoSpaceDN w:val="0"/>
        <w:spacing w:before="9"/>
        <w:rPr>
          <w:rFonts w:eastAsia="Cambria"/>
          <w:sz w:val="22"/>
          <w:szCs w:val="22"/>
        </w:rPr>
      </w:pPr>
    </w:p>
    <w:p w:rsidR="005A48C5" w:rsidRPr="00165A75" w:rsidRDefault="00D11752">
      <w:pPr>
        <w:widowControl w:val="0"/>
        <w:numPr>
          <w:ilvl w:val="3"/>
          <w:numId w:val="1"/>
        </w:numPr>
        <w:tabs>
          <w:tab w:val="left" w:pos="1829"/>
        </w:tabs>
        <w:autoSpaceDE w:val="0"/>
        <w:autoSpaceDN w:val="0"/>
        <w:spacing w:line="254" w:lineRule="auto"/>
        <w:ind w:right="1607"/>
        <w:jc w:val="both"/>
        <w:rPr>
          <w:rFonts w:eastAsia="Cambria"/>
          <w:w w:val="105"/>
          <w:sz w:val="22"/>
          <w:szCs w:val="22"/>
        </w:rPr>
      </w:pPr>
      <w:r w:rsidRPr="00DF4A50">
        <w:rPr>
          <w:rFonts w:eastAsia="Cambria"/>
          <w:w w:val="105"/>
          <w:sz w:val="22"/>
          <w:szCs w:val="22"/>
        </w:rPr>
        <w:t>“Guarantee Test(s)” means the test(s) specified in the Technical</w:t>
      </w:r>
      <w:r w:rsidRPr="00165A75">
        <w:rPr>
          <w:rFonts w:eastAsia="Cambria"/>
          <w:w w:val="105"/>
          <w:sz w:val="22"/>
          <w:szCs w:val="22"/>
        </w:rPr>
        <w:t xml:space="preserve"> </w:t>
      </w:r>
      <w:r w:rsidRPr="00DF4A50">
        <w:rPr>
          <w:rFonts w:eastAsia="Cambria"/>
          <w:w w:val="105"/>
          <w:sz w:val="22"/>
          <w:szCs w:val="22"/>
        </w:rPr>
        <w:t>Specifications</w:t>
      </w:r>
      <w:r w:rsidRPr="00165A75">
        <w:rPr>
          <w:rFonts w:eastAsia="Cambria"/>
          <w:w w:val="105"/>
          <w:sz w:val="22"/>
          <w:szCs w:val="22"/>
        </w:rPr>
        <w:t xml:space="preserve"> </w:t>
      </w:r>
      <w:r w:rsidRPr="00DF4A50">
        <w:rPr>
          <w:rFonts w:eastAsia="Cambria"/>
          <w:w w:val="105"/>
          <w:sz w:val="22"/>
          <w:szCs w:val="22"/>
        </w:rPr>
        <w:t>to</w:t>
      </w:r>
      <w:r w:rsidRPr="00165A75">
        <w:rPr>
          <w:rFonts w:eastAsia="Cambria"/>
          <w:w w:val="105"/>
          <w:sz w:val="22"/>
          <w:szCs w:val="22"/>
        </w:rPr>
        <w:t xml:space="preserve"> </w:t>
      </w:r>
      <w:r w:rsidRPr="00DF4A50">
        <w:rPr>
          <w:rFonts w:eastAsia="Cambria"/>
          <w:w w:val="105"/>
          <w:sz w:val="22"/>
          <w:szCs w:val="22"/>
        </w:rPr>
        <w:t>be</w:t>
      </w:r>
      <w:r w:rsidRPr="00165A75">
        <w:rPr>
          <w:rFonts w:eastAsia="Cambria"/>
          <w:w w:val="105"/>
          <w:sz w:val="22"/>
          <w:szCs w:val="22"/>
        </w:rPr>
        <w:t xml:space="preserve"> </w:t>
      </w:r>
      <w:r w:rsidRPr="00DF4A50">
        <w:rPr>
          <w:rFonts w:eastAsia="Cambria"/>
          <w:w w:val="105"/>
          <w:sz w:val="22"/>
          <w:szCs w:val="22"/>
        </w:rPr>
        <w:t>carried</w:t>
      </w:r>
      <w:r w:rsidRPr="00165A75">
        <w:rPr>
          <w:rFonts w:eastAsia="Cambria"/>
          <w:w w:val="105"/>
          <w:sz w:val="22"/>
          <w:szCs w:val="22"/>
        </w:rPr>
        <w:t xml:space="preserve"> </w:t>
      </w:r>
      <w:r w:rsidRPr="00DF4A50">
        <w:rPr>
          <w:rFonts w:eastAsia="Cambria"/>
          <w:w w:val="105"/>
          <w:sz w:val="22"/>
          <w:szCs w:val="22"/>
        </w:rPr>
        <w:t>out</w:t>
      </w:r>
      <w:r w:rsidRPr="00165A75">
        <w:rPr>
          <w:rFonts w:eastAsia="Cambria"/>
          <w:w w:val="105"/>
          <w:sz w:val="22"/>
          <w:szCs w:val="22"/>
        </w:rPr>
        <w:t xml:space="preserve"> </w:t>
      </w:r>
      <w:r w:rsidRPr="00DF4A50">
        <w:rPr>
          <w:rFonts w:eastAsia="Cambria"/>
          <w:w w:val="105"/>
          <w:sz w:val="22"/>
          <w:szCs w:val="22"/>
        </w:rPr>
        <w:t>to</w:t>
      </w:r>
      <w:r w:rsidRPr="00165A75">
        <w:rPr>
          <w:rFonts w:eastAsia="Cambria"/>
          <w:w w:val="105"/>
          <w:sz w:val="22"/>
          <w:szCs w:val="22"/>
        </w:rPr>
        <w:t xml:space="preserve"> </w:t>
      </w:r>
      <w:r w:rsidRPr="00DF4A50">
        <w:rPr>
          <w:rFonts w:eastAsia="Cambria"/>
          <w:w w:val="105"/>
          <w:sz w:val="22"/>
          <w:szCs w:val="22"/>
        </w:rPr>
        <w:t>ascertain</w:t>
      </w:r>
      <w:r w:rsidRPr="00165A75">
        <w:rPr>
          <w:rFonts w:eastAsia="Cambria"/>
          <w:w w:val="105"/>
          <w:sz w:val="22"/>
          <w:szCs w:val="22"/>
        </w:rPr>
        <w:t xml:space="preserve"> </w:t>
      </w:r>
      <w:r w:rsidRPr="00DF4A50">
        <w:rPr>
          <w:rFonts w:eastAsia="Cambria"/>
          <w:w w:val="105"/>
          <w:sz w:val="22"/>
          <w:szCs w:val="22"/>
        </w:rPr>
        <w:t>whether</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Facilities</w:t>
      </w:r>
      <w:r w:rsidRPr="00165A75">
        <w:rPr>
          <w:rFonts w:eastAsia="Cambria"/>
          <w:w w:val="105"/>
          <w:sz w:val="22"/>
          <w:szCs w:val="22"/>
        </w:rPr>
        <w:t xml:space="preserve"> </w:t>
      </w:r>
      <w:r w:rsidRPr="00DF4A50">
        <w:rPr>
          <w:rFonts w:eastAsia="Cambria"/>
          <w:w w:val="105"/>
          <w:sz w:val="22"/>
          <w:szCs w:val="22"/>
        </w:rPr>
        <w:t>or</w:t>
      </w:r>
      <w:r w:rsidRPr="00165A75">
        <w:rPr>
          <w:rFonts w:eastAsia="Cambria"/>
          <w:w w:val="105"/>
          <w:sz w:val="22"/>
          <w:szCs w:val="22"/>
        </w:rPr>
        <w:t xml:space="preserve"> </w:t>
      </w:r>
      <w:r w:rsidRPr="00DF4A50">
        <w:rPr>
          <w:rFonts w:eastAsia="Cambria"/>
          <w:w w:val="105"/>
          <w:sz w:val="22"/>
          <w:szCs w:val="22"/>
        </w:rPr>
        <w:t>a</w:t>
      </w:r>
      <w:r w:rsidRPr="00165A75">
        <w:rPr>
          <w:rFonts w:eastAsia="Cambria"/>
          <w:w w:val="105"/>
          <w:sz w:val="22"/>
          <w:szCs w:val="22"/>
        </w:rPr>
        <w:t xml:space="preserve"> </w:t>
      </w:r>
      <w:r w:rsidRPr="00DF4A50">
        <w:rPr>
          <w:rFonts w:eastAsia="Cambria"/>
          <w:w w:val="105"/>
          <w:sz w:val="22"/>
          <w:szCs w:val="22"/>
        </w:rPr>
        <w:t>specified</w:t>
      </w:r>
      <w:r w:rsidRPr="00165A75">
        <w:rPr>
          <w:rFonts w:eastAsia="Cambria"/>
          <w:w w:val="105"/>
          <w:sz w:val="22"/>
          <w:szCs w:val="22"/>
        </w:rPr>
        <w:t xml:space="preserve"> </w:t>
      </w:r>
      <w:r w:rsidRPr="00DF4A50">
        <w:rPr>
          <w:rFonts w:eastAsia="Cambria"/>
          <w:w w:val="105"/>
          <w:sz w:val="22"/>
          <w:szCs w:val="22"/>
        </w:rPr>
        <w:t>part</w:t>
      </w:r>
      <w:r w:rsidRPr="00165A75">
        <w:rPr>
          <w:rFonts w:eastAsia="Cambria"/>
          <w:w w:val="105"/>
          <w:sz w:val="22"/>
          <w:szCs w:val="22"/>
        </w:rPr>
        <w:t xml:space="preserve"> </w:t>
      </w:r>
      <w:r w:rsidRPr="00DF4A50">
        <w:rPr>
          <w:rFonts w:eastAsia="Cambria"/>
          <w:w w:val="105"/>
          <w:sz w:val="22"/>
          <w:szCs w:val="22"/>
        </w:rPr>
        <w:t>thereof</w:t>
      </w:r>
      <w:r w:rsidRPr="00165A75">
        <w:rPr>
          <w:rFonts w:eastAsia="Cambria"/>
          <w:w w:val="105"/>
          <w:sz w:val="22"/>
          <w:szCs w:val="22"/>
        </w:rPr>
        <w:t xml:space="preserve"> </w:t>
      </w:r>
      <w:r w:rsidRPr="00DF4A50">
        <w:rPr>
          <w:rFonts w:eastAsia="Cambria"/>
          <w:w w:val="105"/>
          <w:sz w:val="22"/>
          <w:szCs w:val="22"/>
        </w:rPr>
        <w:t>is</w:t>
      </w:r>
      <w:r w:rsidRPr="00165A75">
        <w:rPr>
          <w:rFonts w:eastAsia="Cambria"/>
          <w:w w:val="105"/>
          <w:sz w:val="22"/>
          <w:szCs w:val="22"/>
        </w:rPr>
        <w:t xml:space="preserve"> </w:t>
      </w:r>
      <w:r w:rsidRPr="00DF4A50">
        <w:rPr>
          <w:rFonts w:eastAsia="Cambria"/>
          <w:w w:val="105"/>
          <w:sz w:val="22"/>
          <w:szCs w:val="22"/>
        </w:rPr>
        <w:t>able</w:t>
      </w:r>
      <w:r w:rsidRPr="00165A75">
        <w:rPr>
          <w:rFonts w:eastAsia="Cambria"/>
          <w:w w:val="105"/>
          <w:sz w:val="22"/>
          <w:szCs w:val="22"/>
        </w:rPr>
        <w:t xml:space="preserve"> </w:t>
      </w:r>
      <w:r w:rsidRPr="00DF4A50">
        <w:rPr>
          <w:rFonts w:eastAsia="Cambria"/>
          <w:w w:val="105"/>
          <w:sz w:val="22"/>
          <w:szCs w:val="22"/>
        </w:rPr>
        <w:t>to</w:t>
      </w:r>
      <w:r w:rsidRPr="00165A75">
        <w:rPr>
          <w:rFonts w:eastAsia="Cambria"/>
          <w:w w:val="105"/>
          <w:sz w:val="22"/>
          <w:szCs w:val="22"/>
        </w:rPr>
        <w:t xml:space="preserve"> </w:t>
      </w:r>
      <w:r w:rsidRPr="00DF4A50">
        <w:rPr>
          <w:rFonts w:eastAsia="Cambria"/>
          <w:w w:val="105"/>
          <w:sz w:val="22"/>
          <w:szCs w:val="22"/>
        </w:rPr>
        <w:t>attain</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Functional Guarantees specified in the Technical Specifications</w:t>
      </w:r>
      <w:r w:rsidRPr="00165A75">
        <w:rPr>
          <w:rFonts w:eastAsia="Cambria"/>
          <w:w w:val="105"/>
          <w:sz w:val="22"/>
          <w:szCs w:val="22"/>
        </w:rPr>
        <w:t xml:space="preserve"> </w:t>
      </w:r>
      <w:r w:rsidRPr="00DF4A50">
        <w:rPr>
          <w:rFonts w:eastAsia="Cambria"/>
          <w:w w:val="105"/>
          <w:sz w:val="22"/>
          <w:szCs w:val="22"/>
        </w:rPr>
        <w:t>in</w:t>
      </w:r>
      <w:r w:rsidRPr="00165A75">
        <w:rPr>
          <w:rFonts w:eastAsia="Cambria"/>
          <w:w w:val="105"/>
          <w:sz w:val="22"/>
          <w:szCs w:val="22"/>
        </w:rPr>
        <w:t xml:space="preserve"> </w:t>
      </w:r>
      <w:r w:rsidRPr="00DF4A50">
        <w:rPr>
          <w:rFonts w:eastAsia="Cambria"/>
          <w:w w:val="105"/>
          <w:sz w:val="22"/>
          <w:szCs w:val="22"/>
        </w:rPr>
        <w:t>accordance</w:t>
      </w:r>
      <w:r w:rsidRPr="00165A75">
        <w:rPr>
          <w:rFonts w:eastAsia="Cambria"/>
          <w:w w:val="105"/>
          <w:sz w:val="22"/>
          <w:szCs w:val="22"/>
        </w:rPr>
        <w:t xml:space="preserve"> </w:t>
      </w:r>
      <w:r w:rsidRPr="00DF4A50">
        <w:rPr>
          <w:rFonts w:eastAsia="Cambria"/>
          <w:w w:val="105"/>
          <w:sz w:val="22"/>
          <w:szCs w:val="22"/>
        </w:rPr>
        <w:t>with</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provisions</w:t>
      </w:r>
      <w:r w:rsidRPr="00165A75">
        <w:rPr>
          <w:rFonts w:eastAsia="Cambria"/>
          <w:w w:val="105"/>
          <w:sz w:val="22"/>
          <w:szCs w:val="22"/>
        </w:rPr>
        <w:t xml:space="preserve"> </w:t>
      </w:r>
      <w:r w:rsidRPr="00DF4A50">
        <w:rPr>
          <w:rFonts w:eastAsia="Cambria"/>
          <w:w w:val="105"/>
          <w:sz w:val="22"/>
          <w:szCs w:val="22"/>
        </w:rPr>
        <w:t>of</w:t>
      </w:r>
      <w:r w:rsidRPr="00DF4A50">
        <w:rPr>
          <w:rFonts w:eastAsia="Cambria"/>
          <w:spacing w:val="1"/>
          <w:w w:val="105"/>
          <w:sz w:val="22"/>
          <w:szCs w:val="22"/>
        </w:rPr>
        <w:t xml:space="preserve"> </w:t>
      </w:r>
      <w:r w:rsidRPr="00FC4986">
        <w:rPr>
          <w:rFonts w:eastAsia="Cambria"/>
          <w:b/>
          <w:bCs/>
          <w:w w:val="105"/>
          <w:sz w:val="22"/>
          <w:szCs w:val="22"/>
        </w:rPr>
        <w:t>GCC</w:t>
      </w:r>
      <w:r w:rsidRPr="00FC4986">
        <w:rPr>
          <w:rFonts w:eastAsia="Cambria"/>
          <w:b/>
          <w:bCs/>
          <w:spacing w:val="1"/>
          <w:w w:val="105"/>
          <w:sz w:val="22"/>
          <w:szCs w:val="22"/>
        </w:rPr>
        <w:t xml:space="preserve"> </w:t>
      </w:r>
      <w:r w:rsidRPr="00FC4986">
        <w:rPr>
          <w:rFonts w:eastAsia="Cambria"/>
          <w:b/>
          <w:bCs/>
          <w:w w:val="105"/>
          <w:sz w:val="22"/>
          <w:szCs w:val="22"/>
        </w:rPr>
        <w:t>Sub-Clause</w:t>
      </w:r>
      <w:r w:rsidRPr="00FC4986">
        <w:rPr>
          <w:rFonts w:eastAsia="Cambria"/>
          <w:b/>
          <w:bCs/>
          <w:spacing w:val="1"/>
          <w:w w:val="105"/>
          <w:sz w:val="22"/>
          <w:szCs w:val="22"/>
        </w:rPr>
        <w:t xml:space="preserve"> </w:t>
      </w:r>
      <w:r w:rsidRPr="00FC4986">
        <w:rPr>
          <w:rFonts w:eastAsia="Cambria"/>
          <w:b/>
          <w:bCs/>
          <w:w w:val="105"/>
          <w:sz w:val="22"/>
          <w:szCs w:val="22"/>
        </w:rPr>
        <w:t>20.2.1</w:t>
      </w:r>
      <w:r w:rsidRPr="00FC4986">
        <w:rPr>
          <w:rFonts w:eastAsia="Cambria"/>
          <w:b/>
          <w:bCs/>
          <w:spacing w:val="-53"/>
          <w:w w:val="105"/>
          <w:sz w:val="22"/>
          <w:szCs w:val="22"/>
        </w:rPr>
        <w:t xml:space="preserve"> </w:t>
      </w:r>
      <w:r w:rsidRPr="00DF4A50">
        <w:rPr>
          <w:rFonts w:eastAsia="Cambria"/>
          <w:w w:val="105"/>
          <w:sz w:val="22"/>
          <w:szCs w:val="22"/>
        </w:rPr>
        <w:t>(Guarantee</w:t>
      </w:r>
      <w:r w:rsidRPr="00165A75">
        <w:rPr>
          <w:rFonts w:eastAsia="Cambria"/>
          <w:w w:val="105"/>
          <w:sz w:val="22"/>
          <w:szCs w:val="22"/>
        </w:rPr>
        <w:t xml:space="preserve"> </w:t>
      </w:r>
      <w:r w:rsidRPr="00DF4A50">
        <w:rPr>
          <w:rFonts w:eastAsia="Cambria"/>
          <w:w w:val="105"/>
          <w:sz w:val="22"/>
          <w:szCs w:val="22"/>
        </w:rPr>
        <w:t>Test)</w:t>
      </w:r>
      <w:r w:rsidRPr="00165A75">
        <w:rPr>
          <w:rFonts w:eastAsia="Cambria"/>
          <w:w w:val="105"/>
          <w:sz w:val="22"/>
          <w:szCs w:val="22"/>
        </w:rPr>
        <w:t xml:space="preserve"> </w:t>
      </w:r>
      <w:r w:rsidRPr="00DF4A50">
        <w:rPr>
          <w:rFonts w:eastAsia="Cambria"/>
          <w:w w:val="105"/>
          <w:sz w:val="22"/>
          <w:szCs w:val="22"/>
        </w:rPr>
        <w:t>hereof</w:t>
      </w:r>
      <w:r w:rsidRPr="00165A75">
        <w:rPr>
          <w:rFonts w:eastAsia="Cambria"/>
          <w:w w:val="105"/>
          <w:sz w:val="22"/>
          <w:szCs w:val="22"/>
        </w:rPr>
        <w:t xml:space="preserve"> </w:t>
      </w:r>
      <w:r w:rsidRPr="00DF4A50">
        <w:rPr>
          <w:rFonts w:eastAsia="Cambria"/>
          <w:w w:val="105"/>
          <w:sz w:val="22"/>
          <w:szCs w:val="22"/>
        </w:rPr>
        <w:t>during/after</w:t>
      </w:r>
      <w:r w:rsidRPr="00165A75">
        <w:rPr>
          <w:rFonts w:eastAsia="Cambria"/>
          <w:w w:val="105"/>
          <w:sz w:val="22"/>
          <w:szCs w:val="22"/>
        </w:rPr>
        <w:t xml:space="preserve"> </w:t>
      </w:r>
      <w:r w:rsidRPr="00DF4A50">
        <w:rPr>
          <w:rFonts w:eastAsia="Cambria"/>
          <w:w w:val="105"/>
          <w:sz w:val="22"/>
          <w:szCs w:val="22"/>
        </w:rPr>
        <w:t>successful</w:t>
      </w:r>
      <w:r w:rsidRPr="00165A75">
        <w:rPr>
          <w:rFonts w:eastAsia="Cambria"/>
          <w:w w:val="105"/>
          <w:sz w:val="22"/>
          <w:szCs w:val="22"/>
        </w:rPr>
        <w:t xml:space="preserve"> </w:t>
      </w:r>
      <w:r w:rsidRPr="00DF4A50">
        <w:rPr>
          <w:rFonts w:eastAsia="Cambria"/>
          <w:w w:val="105"/>
          <w:sz w:val="22"/>
          <w:szCs w:val="22"/>
        </w:rPr>
        <w:t>Commissioning</w:t>
      </w:r>
      <w:r w:rsidRPr="00165A75">
        <w:rPr>
          <w:rFonts w:eastAsia="Cambria"/>
          <w:w w:val="105"/>
          <w:sz w:val="22"/>
          <w:szCs w:val="22"/>
        </w:rPr>
        <w:t xml:space="preserve"> </w:t>
      </w:r>
      <w:r w:rsidRPr="00DF4A50">
        <w:rPr>
          <w:rFonts w:eastAsia="Cambria"/>
          <w:w w:val="105"/>
          <w:sz w:val="22"/>
          <w:szCs w:val="22"/>
        </w:rPr>
        <w:t>followed</w:t>
      </w:r>
      <w:r w:rsidRPr="00165A75">
        <w:rPr>
          <w:rFonts w:eastAsia="Cambria"/>
          <w:w w:val="105"/>
          <w:sz w:val="22"/>
          <w:szCs w:val="22"/>
        </w:rPr>
        <w:t xml:space="preserve"> </w:t>
      </w:r>
      <w:r w:rsidRPr="00DF4A50">
        <w:rPr>
          <w:rFonts w:eastAsia="Cambria"/>
          <w:w w:val="105"/>
          <w:sz w:val="22"/>
          <w:szCs w:val="22"/>
        </w:rPr>
        <w:t>by</w:t>
      </w:r>
      <w:r w:rsidRPr="00165A75">
        <w:rPr>
          <w:rFonts w:eastAsia="Cambria"/>
          <w:w w:val="105"/>
          <w:sz w:val="22"/>
          <w:szCs w:val="22"/>
        </w:rPr>
        <w:t xml:space="preserve"> </w:t>
      </w:r>
      <w:r w:rsidRPr="00DF4A50">
        <w:rPr>
          <w:rFonts w:eastAsia="Cambria"/>
          <w:w w:val="105"/>
          <w:sz w:val="22"/>
          <w:szCs w:val="22"/>
        </w:rPr>
        <w:t>Trial</w:t>
      </w:r>
      <w:r w:rsidRPr="00165A75">
        <w:rPr>
          <w:rFonts w:eastAsia="Cambria"/>
          <w:w w:val="105"/>
          <w:sz w:val="22"/>
          <w:szCs w:val="22"/>
        </w:rPr>
        <w:t xml:space="preserve"> </w:t>
      </w:r>
      <w:r w:rsidRPr="00DF4A50">
        <w:rPr>
          <w:rFonts w:eastAsia="Cambria"/>
          <w:w w:val="105"/>
          <w:sz w:val="22"/>
          <w:szCs w:val="22"/>
        </w:rPr>
        <w:t>-</w:t>
      </w:r>
      <w:r w:rsidRPr="00165A75">
        <w:rPr>
          <w:rFonts w:eastAsia="Cambria"/>
          <w:w w:val="105"/>
          <w:sz w:val="22"/>
          <w:szCs w:val="22"/>
        </w:rPr>
        <w:t xml:space="preserve"> </w:t>
      </w:r>
      <w:r w:rsidRPr="00DF4A50">
        <w:rPr>
          <w:rFonts w:eastAsia="Cambria"/>
          <w:w w:val="105"/>
          <w:sz w:val="22"/>
          <w:szCs w:val="22"/>
        </w:rPr>
        <w:t>Operation.</w:t>
      </w:r>
    </w:p>
    <w:p w:rsidR="005A48C5" w:rsidRPr="00DF4A50" w:rsidRDefault="005A48C5">
      <w:pPr>
        <w:widowControl w:val="0"/>
        <w:autoSpaceDE w:val="0"/>
        <w:autoSpaceDN w:val="0"/>
        <w:spacing w:before="8"/>
        <w:rPr>
          <w:rFonts w:eastAsia="Cambria"/>
          <w:sz w:val="22"/>
          <w:szCs w:val="22"/>
        </w:rPr>
      </w:pPr>
    </w:p>
    <w:p w:rsidR="005A48C5" w:rsidRPr="00165A75" w:rsidRDefault="00D11752">
      <w:pPr>
        <w:widowControl w:val="0"/>
        <w:numPr>
          <w:ilvl w:val="3"/>
          <w:numId w:val="1"/>
        </w:numPr>
        <w:tabs>
          <w:tab w:val="left" w:pos="1829"/>
        </w:tabs>
        <w:autoSpaceDE w:val="0"/>
        <w:autoSpaceDN w:val="0"/>
        <w:spacing w:line="254" w:lineRule="auto"/>
        <w:ind w:right="1602"/>
        <w:jc w:val="both"/>
        <w:rPr>
          <w:rFonts w:eastAsia="Cambria"/>
          <w:w w:val="105"/>
          <w:sz w:val="22"/>
          <w:szCs w:val="22"/>
        </w:rPr>
      </w:pPr>
      <w:r w:rsidRPr="00DF4A50">
        <w:rPr>
          <w:rFonts w:eastAsia="Cambria"/>
          <w:w w:val="105"/>
          <w:sz w:val="22"/>
          <w:szCs w:val="22"/>
        </w:rPr>
        <w:t>“Installation Services” means all those services ancillary to the</w:t>
      </w:r>
      <w:r w:rsidRPr="00165A75">
        <w:rPr>
          <w:rFonts w:eastAsia="Cambria"/>
          <w:w w:val="105"/>
          <w:sz w:val="22"/>
          <w:szCs w:val="22"/>
        </w:rPr>
        <w:t xml:space="preserve"> </w:t>
      </w:r>
      <w:r w:rsidRPr="00DF4A50">
        <w:rPr>
          <w:rFonts w:eastAsia="Cambria"/>
          <w:w w:val="105"/>
          <w:sz w:val="22"/>
          <w:szCs w:val="22"/>
        </w:rPr>
        <w:t>supply</w:t>
      </w:r>
      <w:r w:rsidRPr="00165A75">
        <w:rPr>
          <w:rFonts w:eastAsia="Cambria"/>
          <w:w w:val="105"/>
          <w:sz w:val="22"/>
          <w:szCs w:val="22"/>
        </w:rPr>
        <w:t xml:space="preserve"> </w:t>
      </w:r>
      <w:r w:rsidRPr="00DF4A50">
        <w:rPr>
          <w:rFonts w:eastAsia="Cambria"/>
          <w:w w:val="105"/>
          <w:sz w:val="22"/>
          <w:szCs w:val="22"/>
        </w:rPr>
        <w:t>of</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Plant</w:t>
      </w:r>
      <w:r w:rsidRPr="00165A75">
        <w:rPr>
          <w:rFonts w:eastAsia="Cambria"/>
          <w:w w:val="105"/>
          <w:sz w:val="22"/>
          <w:szCs w:val="22"/>
        </w:rPr>
        <w:t xml:space="preserve"> </w:t>
      </w:r>
      <w:r w:rsidRPr="00DF4A50">
        <w:rPr>
          <w:rFonts w:eastAsia="Cambria"/>
          <w:w w:val="105"/>
          <w:sz w:val="22"/>
          <w:szCs w:val="22"/>
        </w:rPr>
        <w:t>and</w:t>
      </w:r>
      <w:r w:rsidRPr="00165A75">
        <w:rPr>
          <w:rFonts w:eastAsia="Cambria"/>
          <w:w w:val="105"/>
          <w:sz w:val="22"/>
          <w:szCs w:val="22"/>
        </w:rPr>
        <w:t xml:space="preserve"> </w:t>
      </w:r>
      <w:r w:rsidRPr="00DF4A50">
        <w:rPr>
          <w:rFonts w:eastAsia="Cambria"/>
          <w:w w:val="105"/>
          <w:sz w:val="22"/>
          <w:szCs w:val="22"/>
        </w:rPr>
        <w:t>Equipment</w:t>
      </w:r>
      <w:r w:rsidRPr="00165A75">
        <w:rPr>
          <w:rFonts w:eastAsia="Cambria"/>
          <w:w w:val="105"/>
          <w:sz w:val="22"/>
          <w:szCs w:val="22"/>
        </w:rPr>
        <w:t xml:space="preserve"> </w:t>
      </w:r>
      <w:r w:rsidRPr="00DF4A50">
        <w:rPr>
          <w:rFonts w:eastAsia="Cambria"/>
          <w:w w:val="105"/>
          <w:sz w:val="22"/>
          <w:szCs w:val="22"/>
        </w:rPr>
        <w:t>for</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Facilities,</w:t>
      </w:r>
      <w:r w:rsidRPr="00165A75">
        <w:rPr>
          <w:rFonts w:eastAsia="Cambria"/>
          <w:w w:val="105"/>
          <w:sz w:val="22"/>
          <w:szCs w:val="22"/>
        </w:rPr>
        <w:t xml:space="preserve"> </w:t>
      </w:r>
      <w:r w:rsidRPr="00DF4A50">
        <w:rPr>
          <w:rFonts w:eastAsia="Cambria"/>
          <w:w w:val="105"/>
          <w:sz w:val="22"/>
          <w:szCs w:val="22"/>
        </w:rPr>
        <w:t>to</w:t>
      </w:r>
      <w:r w:rsidRPr="00165A75">
        <w:rPr>
          <w:rFonts w:eastAsia="Cambria"/>
          <w:w w:val="105"/>
          <w:sz w:val="22"/>
          <w:szCs w:val="22"/>
        </w:rPr>
        <w:t xml:space="preserve"> </w:t>
      </w:r>
      <w:r w:rsidRPr="00DF4A50">
        <w:rPr>
          <w:rFonts w:eastAsia="Cambria"/>
          <w:w w:val="105"/>
          <w:sz w:val="22"/>
          <w:szCs w:val="22"/>
        </w:rPr>
        <w:t>be</w:t>
      </w:r>
      <w:r w:rsidRPr="00165A75">
        <w:rPr>
          <w:rFonts w:eastAsia="Cambria"/>
          <w:w w:val="105"/>
          <w:sz w:val="22"/>
          <w:szCs w:val="22"/>
        </w:rPr>
        <w:t xml:space="preserve"> </w:t>
      </w:r>
      <w:r w:rsidRPr="00DF4A50">
        <w:rPr>
          <w:rFonts w:eastAsia="Cambria"/>
          <w:w w:val="105"/>
          <w:sz w:val="22"/>
          <w:szCs w:val="22"/>
        </w:rPr>
        <w:t>provided</w:t>
      </w:r>
      <w:r w:rsidRPr="00165A75">
        <w:rPr>
          <w:rFonts w:eastAsia="Cambria"/>
          <w:w w:val="105"/>
          <w:sz w:val="22"/>
          <w:szCs w:val="22"/>
        </w:rPr>
        <w:t xml:space="preserve"> </w:t>
      </w:r>
      <w:r w:rsidRPr="00DF4A50">
        <w:rPr>
          <w:rFonts w:eastAsia="Cambria"/>
          <w:w w:val="105"/>
          <w:sz w:val="22"/>
          <w:szCs w:val="22"/>
        </w:rPr>
        <w:t>by</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Contractor</w:t>
      </w:r>
      <w:r w:rsidRPr="00165A75">
        <w:rPr>
          <w:rFonts w:eastAsia="Cambria"/>
          <w:w w:val="105"/>
          <w:sz w:val="22"/>
          <w:szCs w:val="22"/>
        </w:rPr>
        <w:t xml:space="preserve"> </w:t>
      </w:r>
      <w:r w:rsidRPr="00DF4A50">
        <w:rPr>
          <w:rFonts w:eastAsia="Cambria"/>
          <w:w w:val="105"/>
          <w:sz w:val="22"/>
          <w:szCs w:val="22"/>
        </w:rPr>
        <w:t>under</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Contract;</w:t>
      </w:r>
      <w:r w:rsidRPr="00165A75">
        <w:rPr>
          <w:rFonts w:eastAsia="Cambria"/>
          <w:w w:val="105"/>
          <w:sz w:val="22"/>
          <w:szCs w:val="22"/>
        </w:rPr>
        <w:t xml:space="preserve"> </w:t>
      </w:r>
      <w:r w:rsidRPr="00DF4A50">
        <w:rPr>
          <w:rFonts w:eastAsia="Cambria"/>
          <w:w w:val="105"/>
          <w:sz w:val="22"/>
          <w:szCs w:val="22"/>
        </w:rPr>
        <w:t>e.g.,</w:t>
      </w:r>
      <w:r w:rsidRPr="00165A75">
        <w:rPr>
          <w:rFonts w:eastAsia="Cambria"/>
          <w:w w:val="105"/>
          <w:sz w:val="22"/>
          <w:szCs w:val="22"/>
        </w:rPr>
        <w:t xml:space="preserve"> </w:t>
      </w:r>
      <w:r w:rsidRPr="00DF4A50">
        <w:rPr>
          <w:rFonts w:eastAsia="Cambria"/>
          <w:w w:val="105"/>
          <w:sz w:val="22"/>
          <w:szCs w:val="22"/>
        </w:rPr>
        <w:t>transportation</w:t>
      </w:r>
      <w:r w:rsidRPr="00165A75">
        <w:rPr>
          <w:rFonts w:eastAsia="Cambria"/>
          <w:w w:val="105"/>
          <w:sz w:val="22"/>
          <w:szCs w:val="22"/>
        </w:rPr>
        <w:t xml:space="preserve"> </w:t>
      </w:r>
      <w:r w:rsidRPr="00DF4A50">
        <w:rPr>
          <w:rFonts w:eastAsia="Cambria"/>
          <w:w w:val="105"/>
          <w:sz w:val="22"/>
          <w:szCs w:val="22"/>
        </w:rPr>
        <w:t>and</w:t>
      </w:r>
      <w:r w:rsidRPr="00165A75">
        <w:rPr>
          <w:rFonts w:eastAsia="Cambria"/>
          <w:w w:val="105"/>
          <w:sz w:val="22"/>
          <w:szCs w:val="22"/>
        </w:rPr>
        <w:t xml:space="preserve"> </w:t>
      </w:r>
      <w:r w:rsidRPr="00DF4A50">
        <w:rPr>
          <w:rFonts w:eastAsia="Cambria"/>
          <w:w w:val="105"/>
          <w:sz w:val="22"/>
          <w:szCs w:val="22"/>
        </w:rPr>
        <w:t>provision</w:t>
      </w:r>
      <w:r w:rsidRPr="00165A75">
        <w:rPr>
          <w:rFonts w:eastAsia="Cambria"/>
          <w:w w:val="105"/>
          <w:sz w:val="22"/>
          <w:szCs w:val="22"/>
        </w:rPr>
        <w:t xml:space="preserve"> </w:t>
      </w:r>
      <w:r w:rsidRPr="00DF4A50">
        <w:rPr>
          <w:rFonts w:eastAsia="Cambria"/>
          <w:w w:val="105"/>
          <w:sz w:val="22"/>
          <w:szCs w:val="22"/>
        </w:rPr>
        <w:t>of</w:t>
      </w:r>
      <w:r w:rsidRPr="00165A75">
        <w:rPr>
          <w:rFonts w:eastAsia="Cambria"/>
          <w:w w:val="105"/>
          <w:sz w:val="22"/>
          <w:szCs w:val="22"/>
        </w:rPr>
        <w:t xml:space="preserve"> </w:t>
      </w:r>
      <w:r w:rsidRPr="00DF4A50">
        <w:rPr>
          <w:rFonts w:eastAsia="Cambria"/>
          <w:w w:val="105"/>
          <w:sz w:val="22"/>
          <w:szCs w:val="22"/>
        </w:rPr>
        <w:t>marine</w:t>
      </w:r>
      <w:r w:rsidRPr="00165A75">
        <w:rPr>
          <w:rFonts w:eastAsia="Cambria"/>
          <w:w w:val="105"/>
          <w:sz w:val="22"/>
          <w:szCs w:val="22"/>
        </w:rPr>
        <w:t xml:space="preserve"> </w:t>
      </w:r>
      <w:r w:rsidRPr="00DF4A50">
        <w:rPr>
          <w:rFonts w:eastAsia="Cambria"/>
          <w:w w:val="105"/>
          <w:sz w:val="22"/>
          <w:szCs w:val="22"/>
        </w:rPr>
        <w:t>or</w:t>
      </w:r>
      <w:r w:rsidRPr="00165A75">
        <w:rPr>
          <w:rFonts w:eastAsia="Cambria"/>
          <w:w w:val="105"/>
          <w:sz w:val="22"/>
          <w:szCs w:val="22"/>
        </w:rPr>
        <w:t xml:space="preserve"> </w:t>
      </w:r>
      <w:r w:rsidRPr="00DF4A50">
        <w:rPr>
          <w:rFonts w:eastAsia="Cambria"/>
          <w:w w:val="105"/>
          <w:sz w:val="22"/>
          <w:szCs w:val="22"/>
        </w:rPr>
        <w:t>other</w:t>
      </w:r>
      <w:r w:rsidRPr="00165A75">
        <w:rPr>
          <w:rFonts w:eastAsia="Cambria"/>
          <w:w w:val="105"/>
          <w:sz w:val="22"/>
          <w:szCs w:val="22"/>
        </w:rPr>
        <w:t xml:space="preserve"> </w:t>
      </w:r>
      <w:r w:rsidRPr="00DF4A50">
        <w:rPr>
          <w:rFonts w:eastAsia="Cambria"/>
          <w:w w:val="105"/>
          <w:sz w:val="22"/>
          <w:szCs w:val="22"/>
        </w:rPr>
        <w:t>similar</w:t>
      </w:r>
      <w:r w:rsidRPr="00165A75">
        <w:rPr>
          <w:rFonts w:eastAsia="Cambria"/>
          <w:w w:val="105"/>
          <w:sz w:val="22"/>
          <w:szCs w:val="22"/>
        </w:rPr>
        <w:t xml:space="preserve"> </w:t>
      </w:r>
      <w:r w:rsidRPr="00DF4A50">
        <w:rPr>
          <w:rFonts w:eastAsia="Cambria"/>
          <w:w w:val="105"/>
          <w:sz w:val="22"/>
          <w:szCs w:val="22"/>
        </w:rPr>
        <w:t>insurance,</w:t>
      </w:r>
      <w:r w:rsidRPr="00165A75">
        <w:rPr>
          <w:rFonts w:eastAsia="Cambria"/>
          <w:w w:val="105"/>
          <w:sz w:val="22"/>
          <w:szCs w:val="22"/>
        </w:rPr>
        <w:t xml:space="preserve"> </w:t>
      </w:r>
      <w:r w:rsidRPr="00DF4A50">
        <w:rPr>
          <w:rFonts w:eastAsia="Cambria"/>
          <w:w w:val="105"/>
          <w:sz w:val="22"/>
          <w:szCs w:val="22"/>
        </w:rPr>
        <w:t>inspection,</w:t>
      </w:r>
      <w:r w:rsidRPr="00165A75">
        <w:rPr>
          <w:rFonts w:eastAsia="Cambria"/>
          <w:w w:val="105"/>
          <w:sz w:val="22"/>
          <w:szCs w:val="22"/>
        </w:rPr>
        <w:t xml:space="preserve"> </w:t>
      </w:r>
      <w:r w:rsidRPr="00DF4A50">
        <w:rPr>
          <w:rFonts w:eastAsia="Cambria"/>
          <w:w w:val="105"/>
          <w:sz w:val="22"/>
          <w:szCs w:val="22"/>
        </w:rPr>
        <w:t>expediting,</w:t>
      </w:r>
      <w:r w:rsidRPr="00165A75">
        <w:rPr>
          <w:rFonts w:eastAsia="Cambria"/>
          <w:w w:val="105"/>
          <w:sz w:val="22"/>
          <w:szCs w:val="22"/>
        </w:rPr>
        <w:t xml:space="preserve"> </w:t>
      </w:r>
      <w:r w:rsidRPr="00DF4A50">
        <w:rPr>
          <w:rFonts w:eastAsia="Cambria"/>
          <w:w w:val="105"/>
          <w:sz w:val="22"/>
          <w:szCs w:val="22"/>
        </w:rPr>
        <w:t>site</w:t>
      </w:r>
      <w:r w:rsidRPr="00165A75">
        <w:rPr>
          <w:rFonts w:eastAsia="Cambria"/>
          <w:w w:val="105"/>
          <w:sz w:val="22"/>
          <w:szCs w:val="22"/>
        </w:rPr>
        <w:t xml:space="preserve"> </w:t>
      </w:r>
      <w:r w:rsidRPr="00DF4A50">
        <w:rPr>
          <w:rFonts w:eastAsia="Cambria"/>
          <w:w w:val="105"/>
          <w:sz w:val="22"/>
          <w:szCs w:val="22"/>
        </w:rPr>
        <w:t>preparation</w:t>
      </w:r>
      <w:r w:rsidRPr="00165A75">
        <w:rPr>
          <w:rFonts w:eastAsia="Cambria"/>
          <w:w w:val="105"/>
          <w:sz w:val="22"/>
          <w:szCs w:val="22"/>
        </w:rPr>
        <w:t xml:space="preserve"> </w:t>
      </w:r>
      <w:r w:rsidRPr="00DF4A50">
        <w:rPr>
          <w:rFonts w:eastAsia="Cambria"/>
          <w:w w:val="105"/>
          <w:sz w:val="22"/>
          <w:szCs w:val="22"/>
        </w:rPr>
        <w:t>works</w:t>
      </w:r>
      <w:r w:rsidRPr="00165A75">
        <w:rPr>
          <w:rFonts w:eastAsia="Cambria"/>
          <w:w w:val="105"/>
          <w:sz w:val="22"/>
          <w:szCs w:val="22"/>
        </w:rPr>
        <w:t xml:space="preserve"> </w:t>
      </w:r>
      <w:r w:rsidRPr="00DF4A50">
        <w:rPr>
          <w:rFonts w:eastAsia="Cambria"/>
          <w:w w:val="105"/>
          <w:sz w:val="22"/>
          <w:szCs w:val="22"/>
        </w:rPr>
        <w:t>(including</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provision</w:t>
      </w:r>
      <w:r w:rsidRPr="00165A75">
        <w:rPr>
          <w:rFonts w:eastAsia="Cambria"/>
          <w:w w:val="105"/>
          <w:sz w:val="22"/>
          <w:szCs w:val="22"/>
        </w:rPr>
        <w:t xml:space="preserve"> </w:t>
      </w:r>
      <w:r w:rsidRPr="00DF4A50">
        <w:rPr>
          <w:rFonts w:eastAsia="Cambria"/>
          <w:w w:val="105"/>
          <w:sz w:val="22"/>
          <w:szCs w:val="22"/>
        </w:rPr>
        <w:t>and</w:t>
      </w:r>
      <w:r w:rsidRPr="00165A75">
        <w:rPr>
          <w:rFonts w:eastAsia="Cambria"/>
          <w:w w:val="105"/>
          <w:sz w:val="22"/>
          <w:szCs w:val="22"/>
        </w:rPr>
        <w:t xml:space="preserve"> </w:t>
      </w:r>
      <w:r w:rsidRPr="00DF4A50">
        <w:rPr>
          <w:rFonts w:eastAsia="Cambria"/>
          <w:w w:val="105"/>
          <w:sz w:val="22"/>
          <w:szCs w:val="22"/>
        </w:rPr>
        <w:t>use</w:t>
      </w:r>
      <w:r w:rsidRPr="00165A75">
        <w:rPr>
          <w:rFonts w:eastAsia="Cambria"/>
          <w:w w:val="105"/>
          <w:sz w:val="22"/>
          <w:szCs w:val="22"/>
        </w:rPr>
        <w:t xml:space="preserve"> </w:t>
      </w:r>
      <w:r w:rsidRPr="00DF4A50">
        <w:rPr>
          <w:rFonts w:eastAsia="Cambria"/>
          <w:w w:val="105"/>
          <w:sz w:val="22"/>
          <w:szCs w:val="22"/>
        </w:rPr>
        <w:t>of</w:t>
      </w:r>
      <w:r w:rsidRPr="00165A75">
        <w:rPr>
          <w:rFonts w:eastAsia="Cambria"/>
          <w:w w:val="105"/>
          <w:sz w:val="22"/>
          <w:szCs w:val="22"/>
        </w:rPr>
        <w:t xml:space="preserve"> </w:t>
      </w:r>
      <w:proofErr w:type="spellStart"/>
      <w:r w:rsidRPr="00DF4A50">
        <w:rPr>
          <w:rFonts w:eastAsia="Cambria"/>
          <w:w w:val="105"/>
          <w:sz w:val="22"/>
          <w:szCs w:val="22"/>
        </w:rPr>
        <w:t>Contractor‟s</w:t>
      </w:r>
      <w:proofErr w:type="spellEnd"/>
      <w:r w:rsidRPr="00165A75">
        <w:rPr>
          <w:rFonts w:eastAsia="Cambria"/>
          <w:w w:val="105"/>
          <w:sz w:val="22"/>
          <w:szCs w:val="22"/>
        </w:rPr>
        <w:t xml:space="preserve"> </w:t>
      </w:r>
      <w:r w:rsidRPr="00DF4A50">
        <w:rPr>
          <w:rFonts w:eastAsia="Cambria"/>
          <w:w w:val="105"/>
          <w:sz w:val="22"/>
          <w:szCs w:val="22"/>
        </w:rPr>
        <w:t>Equipment</w:t>
      </w:r>
      <w:r w:rsidRPr="00165A75">
        <w:rPr>
          <w:rFonts w:eastAsia="Cambria"/>
          <w:w w:val="105"/>
          <w:sz w:val="22"/>
          <w:szCs w:val="22"/>
        </w:rPr>
        <w:t xml:space="preserve"> </w:t>
      </w:r>
      <w:r w:rsidRPr="00DF4A50">
        <w:rPr>
          <w:rFonts w:eastAsia="Cambria"/>
          <w:w w:val="105"/>
          <w:sz w:val="22"/>
          <w:szCs w:val="22"/>
        </w:rPr>
        <w:t>and</w:t>
      </w:r>
      <w:r w:rsidRPr="00165A75">
        <w:rPr>
          <w:rFonts w:eastAsia="Cambria"/>
          <w:w w:val="105"/>
          <w:sz w:val="22"/>
          <w:szCs w:val="22"/>
        </w:rPr>
        <w:t xml:space="preserve"> </w:t>
      </w:r>
      <w:r w:rsidRPr="00DF4A50">
        <w:rPr>
          <w:rFonts w:eastAsia="Cambria"/>
          <w:w w:val="105"/>
          <w:sz w:val="22"/>
          <w:szCs w:val="22"/>
        </w:rPr>
        <w:t>the supply of all construction materials required), installation,</w:t>
      </w:r>
      <w:r w:rsidRPr="00165A75">
        <w:rPr>
          <w:rFonts w:eastAsia="Cambria"/>
          <w:w w:val="105"/>
          <w:sz w:val="22"/>
          <w:szCs w:val="22"/>
        </w:rPr>
        <w:t xml:space="preserve"> </w:t>
      </w:r>
      <w:r w:rsidRPr="00DF4A50">
        <w:rPr>
          <w:rFonts w:eastAsia="Cambria"/>
          <w:w w:val="105"/>
          <w:sz w:val="22"/>
          <w:szCs w:val="22"/>
        </w:rPr>
        <w:t>testing,</w:t>
      </w:r>
      <w:r w:rsidRPr="00165A75">
        <w:rPr>
          <w:rFonts w:eastAsia="Cambria"/>
          <w:w w:val="105"/>
          <w:sz w:val="22"/>
          <w:szCs w:val="22"/>
        </w:rPr>
        <w:t xml:space="preserve"> </w:t>
      </w:r>
      <w:r w:rsidRPr="00DF4A50">
        <w:rPr>
          <w:rFonts w:eastAsia="Cambria"/>
          <w:w w:val="105"/>
          <w:sz w:val="22"/>
          <w:szCs w:val="22"/>
        </w:rPr>
        <w:t>pre</w:t>
      </w:r>
      <w:r w:rsidR="009F5AC3" w:rsidRPr="00DF4A50">
        <w:rPr>
          <w:rFonts w:eastAsia="Cambria"/>
          <w:w w:val="105"/>
          <w:sz w:val="22"/>
          <w:szCs w:val="22"/>
        </w:rPr>
        <w:t>-</w:t>
      </w:r>
      <w:r w:rsidRPr="00DF4A50">
        <w:rPr>
          <w:rFonts w:eastAsia="Cambria"/>
          <w:w w:val="105"/>
          <w:sz w:val="22"/>
          <w:szCs w:val="22"/>
        </w:rPr>
        <w:t>commissioning,</w:t>
      </w:r>
      <w:r w:rsidRPr="00165A75">
        <w:rPr>
          <w:rFonts w:eastAsia="Cambria"/>
          <w:w w:val="105"/>
          <w:sz w:val="22"/>
          <w:szCs w:val="22"/>
        </w:rPr>
        <w:t xml:space="preserve"> </w:t>
      </w:r>
      <w:r w:rsidRPr="00DF4A50">
        <w:rPr>
          <w:rFonts w:eastAsia="Cambria"/>
          <w:w w:val="105"/>
          <w:sz w:val="22"/>
          <w:szCs w:val="22"/>
        </w:rPr>
        <w:t>commissioning,</w:t>
      </w:r>
      <w:r w:rsidRPr="00165A75">
        <w:rPr>
          <w:rFonts w:eastAsia="Cambria"/>
          <w:w w:val="105"/>
          <w:sz w:val="22"/>
          <w:szCs w:val="22"/>
        </w:rPr>
        <w:t xml:space="preserve"> </w:t>
      </w:r>
      <w:r w:rsidRPr="00DF4A50">
        <w:rPr>
          <w:rFonts w:eastAsia="Cambria"/>
          <w:w w:val="105"/>
          <w:sz w:val="22"/>
          <w:szCs w:val="22"/>
        </w:rPr>
        <w:t>operations,</w:t>
      </w:r>
      <w:r w:rsidRPr="00165A75">
        <w:rPr>
          <w:rFonts w:eastAsia="Cambria"/>
          <w:w w:val="105"/>
          <w:sz w:val="22"/>
          <w:szCs w:val="22"/>
        </w:rPr>
        <w:t xml:space="preserve"> </w:t>
      </w:r>
      <w:r w:rsidRPr="00DF4A50">
        <w:rPr>
          <w:rFonts w:eastAsia="Cambria"/>
          <w:w w:val="105"/>
          <w:sz w:val="22"/>
          <w:szCs w:val="22"/>
        </w:rPr>
        <w:t>maintenance,</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provision</w:t>
      </w:r>
      <w:r w:rsidRPr="00165A75">
        <w:rPr>
          <w:rFonts w:eastAsia="Cambria"/>
          <w:w w:val="105"/>
          <w:sz w:val="22"/>
          <w:szCs w:val="22"/>
        </w:rPr>
        <w:t xml:space="preserve"> </w:t>
      </w:r>
      <w:r w:rsidRPr="00DF4A50">
        <w:rPr>
          <w:rFonts w:eastAsia="Cambria"/>
          <w:w w:val="105"/>
          <w:sz w:val="22"/>
          <w:szCs w:val="22"/>
        </w:rPr>
        <w:t>of</w:t>
      </w:r>
      <w:r w:rsidRPr="00165A75">
        <w:rPr>
          <w:rFonts w:eastAsia="Cambria"/>
          <w:w w:val="105"/>
          <w:sz w:val="22"/>
          <w:szCs w:val="22"/>
        </w:rPr>
        <w:t xml:space="preserve"> </w:t>
      </w:r>
      <w:r w:rsidRPr="00DF4A50">
        <w:rPr>
          <w:rFonts w:eastAsia="Cambria"/>
          <w:w w:val="105"/>
          <w:sz w:val="22"/>
          <w:szCs w:val="22"/>
        </w:rPr>
        <w:t>operations</w:t>
      </w:r>
      <w:r w:rsidRPr="00165A75">
        <w:rPr>
          <w:rFonts w:eastAsia="Cambria"/>
          <w:w w:val="105"/>
          <w:sz w:val="22"/>
          <w:szCs w:val="22"/>
        </w:rPr>
        <w:t xml:space="preserve"> </w:t>
      </w:r>
      <w:r w:rsidRPr="00DF4A50">
        <w:rPr>
          <w:rFonts w:eastAsia="Cambria"/>
          <w:w w:val="105"/>
          <w:sz w:val="22"/>
          <w:szCs w:val="22"/>
        </w:rPr>
        <w:t>and</w:t>
      </w:r>
      <w:r w:rsidRPr="00165A75">
        <w:rPr>
          <w:rFonts w:eastAsia="Cambria"/>
          <w:w w:val="105"/>
          <w:sz w:val="22"/>
          <w:szCs w:val="22"/>
        </w:rPr>
        <w:t xml:space="preserve"> </w:t>
      </w:r>
      <w:r w:rsidRPr="00DF4A50">
        <w:rPr>
          <w:rFonts w:eastAsia="Cambria"/>
          <w:w w:val="105"/>
          <w:sz w:val="22"/>
          <w:szCs w:val="22"/>
        </w:rPr>
        <w:t>maintenance</w:t>
      </w:r>
      <w:r w:rsidRPr="00165A75">
        <w:rPr>
          <w:rFonts w:eastAsia="Cambria"/>
          <w:w w:val="105"/>
          <w:sz w:val="22"/>
          <w:szCs w:val="22"/>
        </w:rPr>
        <w:t xml:space="preserve"> </w:t>
      </w:r>
      <w:r w:rsidRPr="00DF4A50">
        <w:rPr>
          <w:rFonts w:eastAsia="Cambria"/>
          <w:w w:val="105"/>
          <w:sz w:val="22"/>
          <w:szCs w:val="22"/>
        </w:rPr>
        <w:t>manuals,</w:t>
      </w:r>
      <w:r w:rsidRPr="00165A75">
        <w:rPr>
          <w:rFonts w:eastAsia="Cambria"/>
          <w:w w:val="105"/>
          <w:sz w:val="22"/>
          <w:szCs w:val="22"/>
        </w:rPr>
        <w:t xml:space="preserve"> </w:t>
      </w:r>
      <w:r w:rsidRPr="00DF4A50">
        <w:rPr>
          <w:rFonts w:eastAsia="Cambria"/>
          <w:w w:val="105"/>
          <w:sz w:val="22"/>
          <w:szCs w:val="22"/>
        </w:rPr>
        <w:t>training,</w:t>
      </w:r>
      <w:r w:rsidRPr="00165A75">
        <w:rPr>
          <w:rFonts w:eastAsia="Cambria"/>
          <w:w w:val="105"/>
          <w:sz w:val="22"/>
          <w:szCs w:val="22"/>
        </w:rPr>
        <w:t xml:space="preserve"> </w:t>
      </w:r>
      <w:r w:rsidRPr="00DF4A50">
        <w:rPr>
          <w:rFonts w:eastAsia="Cambria"/>
          <w:w w:val="105"/>
          <w:sz w:val="22"/>
          <w:szCs w:val="22"/>
        </w:rPr>
        <w:t>etc.</w:t>
      </w:r>
    </w:p>
    <w:p w:rsidR="005A48C5" w:rsidRPr="00DF4A50" w:rsidRDefault="005A48C5">
      <w:pPr>
        <w:widowControl w:val="0"/>
        <w:autoSpaceDE w:val="0"/>
        <w:autoSpaceDN w:val="0"/>
        <w:spacing w:before="3"/>
        <w:rPr>
          <w:rFonts w:eastAsia="Cambria"/>
          <w:sz w:val="22"/>
          <w:szCs w:val="22"/>
        </w:rPr>
      </w:pPr>
    </w:p>
    <w:p w:rsidR="005A48C5" w:rsidRPr="00196342" w:rsidRDefault="00D11752" w:rsidP="00196342">
      <w:pPr>
        <w:widowControl w:val="0"/>
        <w:numPr>
          <w:ilvl w:val="3"/>
          <w:numId w:val="1"/>
        </w:numPr>
        <w:autoSpaceDE w:val="0"/>
        <w:autoSpaceDN w:val="0"/>
        <w:spacing w:line="254" w:lineRule="auto"/>
        <w:ind w:right="1602"/>
        <w:jc w:val="both"/>
        <w:rPr>
          <w:rFonts w:eastAsia="Cambria"/>
          <w:w w:val="105"/>
          <w:sz w:val="22"/>
          <w:szCs w:val="22"/>
        </w:rPr>
      </w:pPr>
      <w:r w:rsidRPr="00DF4A50">
        <w:rPr>
          <w:rFonts w:eastAsia="Cambria"/>
          <w:w w:val="105"/>
          <w:sz w:val="22"/>
          <w:szCs w:val="22"/>
        </w:rPr>
        <w:t>“Month”</w:t>
      </w:r>
      <w:r w:rsidRPr="00196342">
        <w:rPr>
          <w:rFonts w:eastAsia="Cambria"/>
          <w:w w:val="105"/>
          <w:sz w:val="22"/>
          <w:szCs w:val="22"/>
        </w:rPr>
        <w:t xml:space="preserve"> </w:t>
      </w:r>
      <w:r w:rsidRPr="00DF4A50">
        <w:rPr>
          <w:rFonts w:eastAsia="Cambria"/>
          <w:w w:val="105"/>
          <w:sz w:val="22"/>
          <w:szCs w:val="22"/>
        </w:rPr>
        <w:t>means</w:t>
      </w:r>
      <w:r w:rsidRPr="00196342">
        <w:rPr>
          <w:rFonts w:eastAsia="Cambria"/>
          <w:w w:val="105"/>
          <w:sz w:val="22"/>
          <w:szCs w:val="22"/>
        </w:rPr>
        <w:t xml:space="preserve"> </w:t>
      </w:r>
      <w:r w:rsidRPr="00DF4A50">
        <w:rPr>
          <w:rFonts w:eastAsia="Cambria"/>
          <w:w w:val="105"/>
          <w:sz w:val="22"/>
          <w:szCs w:val="22"/>
        </w:rPr>
        <w:t>calendar</w:t>
      </w:r>
      <w:r w:rsidRPr="00196342">
        <w:rPr>
          <w:rFonts w:eastAsia="Cambria"/>
          <w:w w:val="105"/>
          <w:sz w:val="22"/>
          <w:szCs w:val="22"/>
        </w:rPr>
        <w:t xml:space="preserve"> </w:t>
      </w:r>
      <w:r w:rsidRPr="00DF4A50">
        <w:rPr>
          <w:rFonts w:eastAsia="Cambria"/>
          <w:w w:val="105"/>
          <w:sz w:val="22"/>
          <w:szCs w:val="22"/>
        </w:rPr>
        <w:t>month</w:t>
      </w:r>
      <w:r w:rsidRPr="00196342">
        <w:rPr>
          <w:rFonts w:eastAsia="Cambria"/>
          <w:w w:val="105"/>
          <w:sz w:val="22"/>
          <w:szCs w:val="22"/>
        </w:rPr>
        <w:t xml:space="preserve"> </w:t>
      </w:r>
      <w:r w:rsidRPr="00DF4A50">
        <w:rPr>
          <w:rFonts w:eastAsia="Cambria"/>
          <w:w w:val="105"/>
          <w:sz w:val="22"/>
          <w:szCs w:val="22"/>
        </w:rPr>
        <w:t>of</w:t>
      </w:r>
      <w:r w:rsidRPr="00196342">
        <w:rPr>
          <w:rFonts w:eastAsia="Cambria"/>
          <w:w w:val="105"/>
          <w:sz w:val="22"/>
          <w:szCs w:val="22"/>
        </w:rPr>
        <w:t xml:space="preserve"> </w:t>
      </w:r>
      <w:r w:rsidRPr="00DF4A50">
        <w:rPr>
          <w:rFonts w:eastAsia="Cambria"/>
          <w:w w:val="105"/>
          <w:sz w:val="22"/>
          <w:szCs w:val="22"/>
        </w:rPr>
        <w:t>the</w:t>
      </w:r>
      <w:r w:rsidRPr="00196342">
        <w:rPr>
          <w:rFonts w:eastAsia="Cambria"/>
          <w:w w:val="105"/>
          <w:sz w:val="22"/>
          <w:szCs w:val="22"/>
        </w:rPr>
        <w:t xml:space="preserve"> </w:t>
      </w:r>
      <w:r w:rsidRPr="00DF4A50">
        <w:rPr>
          <w:rFonts w:eastAsia="Cambria"/>
          <w:w w:val="105"/>
          <w:sz w:val="22"/>
          <w:szCs w:val="22"/>
        </w:rPr>
        <w:t>Gregorian</w:t>
      </w:r>
      <w:r w:rsidRPr="00196342">
        <w:rPr>
          <w:rFonts w:eastAsia="Cambria"/>
          <w:w w:val="105"/>
          <w:sz w:val="22"/>
          <w:szCs w:val="22"/>
        </w:rPr>
        <w:t xml:space="preserve"> </w:t>
      </w:r>
      <w:proofErr w:type="gramStart"/>
      <w:r w:rsidRPr="00DF4A50">
        <w:rPr>
          <w:rFonts w:eastAsia="Cambria"/>
          <w:w w:val="105"/>
          <w:sz w:val="22"/>
          <w:szCs w:val="22"/>
        </w:rPr>
        <w:t>Calendar</w:t>
      </w:r>
      <w:proofErr w:type="gramEnd"/>
      <w:r w:rsidRPr="00DF4A50">
        <w:rPr>
          <w:rFonts w:eastAsia="Cambria"/>
          <w:w w:val="105"/>
          <w:sz w:val="22"/>
          <w:szCs w:val="22"/>
        </w:rPr>
        <w:t>.</w:t>
      </w:r>
    </w:p>
    <w:p w:rsidR="005A48C5" w:rsidRPr="00DF4A50" w:rsidRDefault="005A48C5">
      <w:pPr>
        <w:widowControl w:val="0"/>
        <w:autoSpaceDE w:val="0"/>
        <w:autoSpaceDN w:val="0"/>
        <w:rPr>
          <w:rFonts w:eastAsia="Cambria"/>
          <w:sz w:val="22"/>
          <w:szCs w:val="22"/>
        </w:rPr>
      </w:pPr>
    </w:p>
    <w:p w:rsidR="005A48C5" w:rsidRPr="00165A75" w:rsidRDefault="00D11752" w:rsidP="00196342">
      <w:pPr>
        <w:widowControl w:val="0"/>
        <w:numPr>
          <w:ilvl w:val="3"/>
          <w:numId w:val="1"/>
        </w:numPr>
        <w:autoSpaceDE w:val="0"/>
        <w:autoSpaceDN w:val="0"/>
        <w:spacing w:line="254" w:lineRule="auto"/>
        <w:ind w:right="1602"/>
        <w:jc w:val="both"/>
        <w:rPr>
          <w:rFonts w:eastAsia="Cambria"/>
          <w:w w:val="105"/>
          <w:sz w:val="22"/>
          <w:szCs w:val="22"/>
        </w:rPr>
      </w:pPr>
      <w:r w:rsidRPr="00DF4A50">
        <w:rPr>
          <w:rFonts w:eastAsia="Cambria"/>
          <w:w w:val="105"/>
          <w:sz w:val="22"/>
          <w:szCs w:val="22"/>
        </w:rPr>
        <w:lastRenderedPageBreak/>
        <w:t>“</w:t>
      </w:r>
      <w:r w:rsidR="009C44F6" w:rsidRPr="00857337">
        <w:rPr>
          <w:rFonts w:eastAsia="Cambria"/>
          <w:w w:val="105"/>
          <w:sz w:val="22"/>
          <w:szCs w:val="22"/>
        </w:rPr>
        <w:t>Letter</w:t>
      </w:r>
      <w:r w:rsidRPr="00DF4A50">
        <w:rPr>
          <w:rFonts w:eastAsia="Cambria"/>
          <w:w w:val="105"/>
          <w:sz w:val="22"/>
          <w:szCs w:val="22"/>
        </w:rPr>
        <w:t xml:space="preserve"> of Award” means the official notice issued by the</w:t>
      </w:r>
      <w:r w:rsidRPr="00165A75">
        <w:rPr>
          <w:rFonts w:eastAsia="Cambria"/>
          <w:w w:val="105"/>
          <w:sz w:val="22"/>
          <w:szCs w:val="22"/>
        </w:rPr>
        <w:t xml:space="preserve"> </w:t>
      </w:r>
      <w:r w:rsidRPr="00DF4A50">
        <w:rPr>
          <w:rFonts w:eastAsia="Cambria"/>
          <w:w w:val="105"/>
          <w:sz w:val="22"/>
          <w:szCs w:val="22"/>
        </w:rPr>
        <w:t>Employer</w:t>
      </w:r>
      <w:r w:rsidRPr="00165A75">
        <w:rPr>
          <w:rFonts w:eastAsia="Cambria"/>
          <w:w w:val="105"/>
          <w:sz w:val="22"/>
          <w:szCs w:val="22"/>
        </w:rPr>
        <w:t xml:space="preserve"> </w:t>
      </w:r>
      <w:r w:rsidRPr="00DF4A50">
        <w:rPr>
          <w:rFonts w:eastAsia="Cambria"/>
          <w:w w:val="105"/>
          <w:sz w:val="22"/>
          <w:szCs w:val="22"/>
        </w:rPr>
        <w:t>notifying</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Contractor</w:t>
      </w:r>
      <w:r w:rsidRPr="00165A75">
        <w:rPr>
          <w:rFonts w:eastAsia="Cambria"/>
          <w:w w:val="105"/>
          <w:sz w:val="22"/>
          <w:szCs w:val="22"/>
        </w:rPr>
        <w:t xml:space="preserve"> </w:t>
      </w:r>
      <w:r w:rsidRPr="00DF4A50">
        <w:rPr>
          <w:rFonts w:eastAsia="Cambria"/>
          <w:w w:val="105"/>
          <w:sz w:val="22"/>
          <w:szCs w:val="22"/>
        </w:rPr>
        <w:t>that</w:t>
      </w:r>
      <w:r w:rsidRPr="00165A75">
        <w:rPr>
          <w:rFonts w:eastAsia="Cambria"/>
          <w:w w:val="105"/>
          <w:sz w:val="22"/>
          <w:szCs w:val="22"/>
        </w:rPr>
        <w:t xml:space="preserve"> </w:t>
      </w:r>
      <w:r w:rsidRPr="00DF4A50">
        <w:rPr>
          <w:rFonts w:eastAsia="Cambria"/>
          <w:w w:val="105"/>
          <w:sz w:val="22"/>
          <w:szCs w:val="22"/>
        </w:rPr>
        <w:t>his</w:t>
      </w:r>
      <w:r w:rsidRPr="00165A75">
        <w:rPr>
          <w:rFonts w:eastAsia="Cambria"/>
          <w:w w:val="105"/>
          <w:sz w:val="22"/>
          <w:szCs w:val="22"/>
        </w:rPr>
        <w:t xml:space="preserve"> </w:t>
      </w:r>
      <w:r w:rsidRPr="00DF4A50">
        <w:rPr>
          <w:rFonts w:eastAsia="Cambria"/>
          <w:w w:val="105"/>
          <w:sz w:val="22"/>
          <w:szCs w:val="22"/>
        </w:rPr>
        <w:t>bid</w:t>
      </w:r>
      <w:r w:rsidRPr="00165A75">
        <w:rPr>
          <w:rFonts w:eastAsia="Cambria"/>
          <w:w w:val="105"/>
          <w:sz w:val="22"/>
          <w:szCs w:val="22"/>
        </w:rPr>
        <w:t xml:space="preserve"> </w:t>
      </w:r>
      <w:r w:rsidRPr="00DF4A50">
        <w:rPr>
          <w:rFonts w:eastAsia="Cambria"/>
          <w:w w:val="105"/>
          <w:sz w:val="22"/>
          <w:szCs w:val="22"/>
        </w:rPr>
        <w:t>has</w:t>
      </w:r>
      <w:r w:rsidRPr="00165A75">
        <w:rPr>
          <w:rFonts w:eastAsia="Cambria"/>
          <w:w w:val="105"/>
          <w:sz w:val="22"/>
          <w:szCs w:val="22"/>
        </w:rPr>
        <w:t xml:space="preserve"> </w:t>
      </w:r>
      <w:r w:rsidRPr="00DF4A50">
        <w:rPr>
          <w:rFonts w:eastAsia="Cambria"/>
          <w:w w:val="105"/>
          <w:sz w:val="22"/>
          <w:szCs w:val="22"/>
        </w:rPr>
        <w:t>been</w:t>
      </w:r>
      <w:r w:rsidRPr="00165A75">
        <w:rPr>
          <w:rFonts w:eastAsia="Cambria"/>
          <w:w w:val="105"/>
          <w:sz w:val="22"/>
          <w:szCs w:val="22"/>
        </w:rPr>
        <w:t xml:space="preserve"> </w:t>
      </w:r>
      <w:r w:rsidRPr="00DF4A50">
        <w:rPr>
          <w:rFonts w:eastAsia="Cambria"/>
          <w:w w:val="105"/>
          <w:sz w:val="22"/>
          <w:szCs w:val="22"/>
        </w:rPr>
        <w:t>accepted.</w:t>
      </w:r>
    </w:p>
    <w:p w:rsidR="005A48C5" w:rsidRPr="00DF4A50" w:rsidRDefault="005A48C5">
      <w:pPr>
        <w:widowControl w:val="0"/>
        <w:autoSpaceDE w:val="0"/>
        <w:autoSpaceDN w:val="0"/>
        <w:spacing w:before="5"/>
        <w:rPr>
          <w:rFonts w:eastAsia="Cambria"/>
          <w:sz w:val="22"/>
          <w:szCs w:val="22"/>
        </w:rPr>
      </w:pPr>
    </w:p>
    <w:p w:rsidR="005A48C5" w:rsidRPr="00696DFF" w:rsidRDefault="00D11752">
      <w:pPr>
        <w:widowControl w:val="0"/>
        <w:numPr>
          <w:ilvl w:val="3"/>
          <w:numId w:val="1"/>
        </w:numPr>
        <w:tabs>
          <w:tab w:val="left" w:pos="1829"/>
        </w:tabs>
        <w:autoSpaceDE w:val="0"/>
        <w:autoSpaceDN w:val="0"/>
        <w:spacing w:line="254" w:lineRule="auto"/>
        <w:ind w:right="1602"/>
        <w:jc w:val="both"/>
        <w:rPr>
          <w:rFonts w:eastAsia="Cambria"/>
          <w:w w:val="105"/>
          <w:sz w:val="22"/>
          <w:szCs w:val="22"/>
        </w:rPr>
      </w:pPr>
      <w:r w:rsidRPr="00DF4A50">
        <w:rPr>
          <w:rFonts w:eastAsia="Cambria"/>
          <w:w w:val="105"/>
          <w:sz w:val="22"/>
          <w:szCs w:val="22"/>
        </w:rPr>
        <w:t>“Operational</w:t>
      </w:r>
      <w:r w:rsidRPr="00696DFF">
        <w:rPr>
          <w:rFonts w:eastAsia="Cambria"/>
          <w:w w:val="105"/>
          <w:sz w:val="22"/>
          <w:szCs w:val="22"/>
        </w:rPr>
        <w:t xml:space="preserve"> </w:t>
      </w:r>
      <w:r w:rsidRPr="00DF4A50">
        <w:rPr>
          <w:rFonts w:eastAsia="Cambria"/>
          <w:w w:val="105"/>
          <w:sz w:val="22"/>
          <w:szCs w:val="22"/>
        </w:rPr>
        <w:t>Acceptance”</w:t>
      </w:r>
      <w:r w:rsidRPr="00165A75">
        <w:rPr>
          <w:rFonts w:eastAsia="Cambria"/>
          <w:w w:val="105"/>
          <w:sz w:val="22"/>
          <w:szCs w:val="22"/>
        </w:rPr>
        <w:t xml:space="preserve"> </w:t>
      </w:r>
      <w:r w:rsidRPr="00DF4A50">
        <w:rPr>
          <w:rFonts w:eastAsia="Cambria"/>
          <w:w w:val="105"/>
          <w:sz w:val="22"/>
          <w:szCs w:val="22"/>
        </w:rPr>
        <w:t>means</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acceptance</w:t>
      </w:r>
      <w:r w:rsidRPr="00165A75">
        <w:rPr>
          <w:rFonts w:eastAsia="Cambria"/>
          <w:w w:val="105"/>
          <w:sz w:val="22"/>
          <w:szCs w:val="22"/>
        </w:rPr>
        <w:t xml:space="preserve"> </w:t>
      </w:r>
      <w:r w:rsidRPr="00DF4A50">
        <w:rPr>
          <w:rFonts w:eastAsia="Cambria"/>
          <w:w w:val="105"/>
          <w:sz w:val="22"/>
          <w:szCs w:val="22"/>
        </w:rPr>
        <w:t>by</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Employer</w:t>
      </w:r>
      <w:r w:rsidRPr="00165A75">
        <w:rPr>
          <w:rFonts w:eastAsia="Cambria"/>
          <w:w w:val="105"/>
          <w:sz w:val="22"/>
          <w:szCs w:val="22"/>
        </w:rPr>
        <w:t xml:space="preserve"> </w:t>
      </w:r>
      <w:r w:rsidRPr="00DF4A50">
        <w:rPr>
          <w:rFonts w:eastAsia="Cambria"/>
          <w:w w:val="105"/>
          <w:sz w:val="22"/>
          <w:szCs w:val="22"/>
        </w:rPr>
        <w:t>of</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Facilities</w:t>
      </w:r>
      <w:r w:rsidRPr="00165A75">
        <w:rPr>
          <w:rFonts w:eastAsia="Cambria"/>
          <w:w w:val="105"/>
          <w:sz w:val="22"/>
          <w:szCs w:val="22"/>
        </w:rPr>
        <w:t xml:space="preserve"> </w:t>
      </w:r>
      <w:r w:rsidRPr="00DF4A50">
        <w:rPr>
          <w:rFonts w:eastAsia="Cambria"/>
          <w:w w:val="105"/>
          <w:sz w:val="22"/>
          <w:szCs w:val="22"/>
        </w:rPr>
        <w:t>(or</w:t>
      </w:r>
      <w:r w:rsidRPr="00165A75">
        <w:rPr>
          <w:rFonts w:eastAsia="Cambria"/>
          <w:w w:val="105"/>
          <w:sz w:val="22"/>
          <w:szCs w:val="22"/>
        </w:rPr>
        <w:t xml:space="preserve"> </w:t>
      </w:r>
      <w:r w:rsidRPr="00DF4A50">
        <w:rPr>
          <w:rFonts w:eastAsia="Cambria"/>
          <w:w w:val="105"/>
          <w:sz w:val="22"/>
          <w:szCs w:val="22"/>
        </w:rPr>
        <w:t>any</w:t>
      </w:r>
      <w:r w:rsidRPr="00165A75">
        <w:rPr>
          <w:rFonts w:eastAsia="Cambria"/>
          <w:w w:val="105"/>
          <w:sz w:val="22"/>
          <w:szCs w:val="22"/>
        </w:rPr>
        <w:t xml:space="preserve"> </w:t>
      </w:r>
      <w:r w:rsidRPr="00DF4A50">
        <w:rPr>
          <w:rFonts w:eastAsia="Cambria"/>
          <w:w w:val="105"/>
          <w:sz w:val="22"/>
          <w:szCs w:val="22"/>
        </w:rPr>
        <w:t>part</w:t>
      </w:r>
      <w:r w:rsidRPr="00165A75">
        <w:rPr>
          <w:rFonts w:eastAsia="Cambria"/>
          <w:w w:val="105"/>
          <w:sz w:val="22"/>
          <w:szCs w:val="22"/>
        </w:rPr>
        <w:t xml:space="preserve"> </w:t>
      </w:r>
      <w:r w:rsidRPr="00DF4A50">
        <w:rPr>
          <w:rFonts w:eastAsia="Cambria"/>
          <w:w w:val="105"/>
          <w:sz w:val="22"/>
          <w:szCs w:val="22"/>
        </w:rPr>
        <w:t>of</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Facilities</w:t>
      </w:r>
      <w:r w:rsidRPr="00165A75">
        <w:rPr>
          <w:rFonts w:eastAsia="Cambria"/>
          <w:w w:val="105"/>
          <w:sz w:val="22"/>
          <w:szCs w:val="22"/>
        </w:rPr>
        <w:t xml:space="preserve"> </w:t>
      </w:r>
      <w:r w:rsidRPr="00DF4A50">
        <w:rPr>
          <w:rFonts w:eastAsia="Cambria"/>
          <w:w w:val="105"/>
          <w:sz w:val="22"/>
          <w:szCs w:val="22"/>
        </w:rPr>
        <w:t>where</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Contract</w:t>
      </w:r>
      <w:r w:rsidRPr="00165A75">
        <w:rPr>
          <w:rFonts w:eastAsia="Cambria"/>
          <w:w w:val="105"/>
          <w:sz w:val="22"/>
          <w:szCs w:val="22"/>
        </w:rPr>
        <w:t xml:space="preserve"> </w:t>
      </w:r>
      <w:r w:rsidRPr="00DF4A50">
        <w:rPr>
          <w:rFonts w:eastAsia="Cambria"/>
          <w:w w:val="105"/>
          <w:sz w:val="22"/>
          <w:szCs w:val="22"/>
        </w:rPr>
        <w:t>provides</w:t>
      </w:r>
      <w:r w:rsidRPr="00165A75">
        <w:rPr>
          <w:rFonts w:eastAsia="Cambria"/>
          <w:w w:val="105"/>
          <w:sz w:val="22"/>
          <w:szCs w:val="22"/>
        </w:rPr>
        <w:t xml:space="preserve"> </w:t>
      </w:r>
      <w:r w:rsidRPr="00DF4A50">
        <w:rPr>
          <w:rFonts w:eastAsia="Cambria"/>
          <w:w w:val="105"/>
          <w:sz w:val="22"/>
          <w:szCs w:val="22"/>
        </w:rPr>
        <w:t>for</w:t>
      </w:r>
      <w:r w:rsidRPr="00165A75">
        <w:rPr>
          <w:rFonts w:eastAsia="Cambria"/>
          <w:w w:val="105"/>
          <w:sz w:val="22"/>
          <w:szCs w:val="22"/>
        </w:rPr>
        <w:t xml:space="preserve"> </w:t>
      </w:r>
      <w:r w:rsidRPr="00DF4A50">
        <w:rPr>
          <w:rFonts w:eastAsia="Cambria"/>
          <w:w w:val="105"/>
          <w:sz w:val="22"/>
          <w:szCs w:val="22"/>
        </w:rPr>
        <w:t>acceptance</w:t>
      </w:r>
      <w:r w:rsidRPr="00165A75">
        <w:rPr>
          <w:rFonts w:eastAsia="Cambria"/>
          <w:w w:val="105"/>
          <w:sz w:val="22"/>
          <w:szCs w:val="22"/>
        </w:rPr>
        <w:t xml:space="preserve"> </w:t>
      </w:r>
      <w:r w:rsidRPr="00DF4A50">
        <w:rPr>
          <w:rFonts w:eastAsia="Cambria"/>
          <w:w w:val="105"/>
          <w:sz w:val="22"/>
          <w:szCs w:val="22"/>
        </w:rPr>
        <w:t>of</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Facilities</w:t>
      </w:r>
      <w:r w:rsidRPr="00165A75">
        <w:rPr>
          <w:rFonts w:eastAsia="Cambria"/>
          <w:w w:val="105"/>
          <w:sz w:val="22"/>
          <w:szCs w:val="22"/>
        </w:rPr>
        <w:t xml:space="preserve"> </w:t>
      </w:r>
      <w:r w:rsidRPr="00DF4A50">
        <w:rPr>
          <w:rFonts w:eastAsia="Cambria"/>
          <w:w w:val="105"/>
          <w:sz w:val="22"/>
          <w:szCs w:val="22"/>
        </w:rPr>
        <w:t>in</w:t>
      </w:r>
      <w:r w:rsidRPr="00165A75">
        <w:rPr>
          <w:rFonts w:eastAsia="Cambria"/>
          <w:w w:val="105"/>
          <w:sz w:val="22"/>
          <w:szCs w:val="22"/>
        </w:rPr>
        <w:t xml:space="preserve"> </w:t>
      </w:r>
      <w:r w:rsidRPr="00DF4A50">
        <w:rPr>
          <w:rFonts w:eastAsia="Cambria"/>
          <w:w w:val="105"/>
          <w:sz w:val="22"/>
          <w:szCs w:val="22"/>
        </w:rPr>
        <w:t>parts),</w:t>
      </w:r>
      <w:r w:rsidRPr="00165A75">
        <w:rPr>
          <w:rFonts w:eastAsia="Cambria"/>
          <w:w w:val="105"/>
          <w:sz w:val="22"/>
          <w:szCs w:val="22"/>
        </w:rPr>
        <w:t xml:space="preserve"> </w:t>
      </w:r>
      <w:r w:rsidR="009F5AC3" w:rsidRPr="00DF4A50">
        <w:rPr>
          <w:rFonts w:eastAsia="Cambria"/>
          <w:w w:val="105"/>
          <w:sz w:val="22"/>
          <w:szCs w:val="22"/>
        </w:rPr>
        <w:t>which certifies the Contractor’</w:t>
      </w:r>
      <w:r w:rsidRPr="00DF4A50">
        <w:rPr>
          <w:rFonts w:eastAsia="Cambria"/>
          <w:w w:val="105"/>
          <w:sz w:val="22"/>
          <w:szCs w:val="22"/>
        </w:rPr>
        <w:t>s fulfillment of the Contract in</w:t>
      </w:r>
      <w:r w:rsidRPr="00165A75">
        <w:rPr>
          <w:rFonts w:eastAsia="Cambria"/>
          <w:w w:val="105"/>
          <w:sz w:val="22"/>
          <w:szCs w:val="22"/>
        </w:rPr>
        <w:t xml:space="preserve"> </w:t>
      </w:r>
      <w:r w:rsidRPr="00DF4A50">
        <w:rPr>
          <w:rFonts w:eastAsia="Cambria"/>
          <w:w w:val="105"/>
          <w:sz w:val="22"/>
          <w:szCs w:val="22"/>
        </w:rPr>
        <w:t>respect</w:t>
      </w:r>
      <w:r w:rsidRPr="00165A75">
        <w:rPr>
          <w:rFonts w:eastAsia="Cambria"/>
          <w:w w:val="105"/>
          <w:sz w:val="22"/>
          <w:szCs w:val="22"/>
        </w:rPr>
        <w:t xml:space="preserve"> </w:t>
      </w:r>
      <w:r w:rsidRPr="00DF4A50">
        <w:rPr>
          <w:rFonts w:eastAsia="Cambria"/>
          <w:w w:val="105"/>
          <w:sz w:val="22"/>
          <w:szCs w:val="22"/>
        </w:rPr>
        <w:t>of</w:t>
      </w:r>
      <w:r w:rsidRPr="00165A75">
        <w:rPr>
          <w:rFonts w:eastAsia="Cambria"/>
          <w:w w:val="105"/>
          <w:sz w:val="22"/>
          <w:szCs w:val="22"/>
        </w:rPr>
        <w:t xml:space="preserve"> </w:t>
      </w:r>
      <w:r w:rsidRPr="00DF4A50">
        <w:rPr>
          <w:rFonts w:eastAsia="Cambria"/>
          <w:w w:val="105"/>
          <w:sz w:val="22"/>
          <w:szCs w:val="22"/>
        </w:rPr>
        <w:t>Functional</w:t>
      </w:r>
      <w:r w:rsidRPr="00165A75">
        <w:rPr>
          <w:rFonts w:eastAsia="Cambria"/>
          <w:w w:val="105"/>
          <w:sz w:val="22"/>
          <w:szCs w:val="22"/>
        </w:rPr>
        <w:t xml:space="preserve"> </w:t>
      </w:r>
      <w:r w:rsidRPr="00DF4A50">
        <w:rPr>
          <w:rFonts w:eastAsia="Cambria"/>
          <w:w w:val="105"/>
          <w:sz w:val="22"/>
          <w:szCs w:val="22"/>
        </w:rPr>
        <w:t>Guarantees</w:t>
      </w:r>
      <w:r w:rsidRPr="00165A75">
        <w:rPr>
          <w:rFonts w:eastAsia="Cambria"/>
          <w:w w:val="105"/>
          <w:sz w:val="22"/>
          <w:szCs w:val="22"/>
        </w:rPr>
        <w:t xml:space="preserve"> </w:t>
      </w:r>
      <w:r w:rsidRPr="00DF4A50">
        <w:rPr>
          <w:rFonts w:eastAsia="Cambria"/>
          <w:w w:val="105"/>
          <w:sz w:val="22"/>
          <w:szCs w:val="22"/>
        </w:rPr>
        <w:t>of</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Facilities</w:t>
      </w:r>
      <w:r w:rsidRPr="00165A75">
        <w:rPr>
          <w:rFonts w:eastAsia="Cambria"/>
          <w:w w:val="105"/>
          <w:sz w:val="22"/>
          <w:szCs w:val="22"/>
        </w:rPr>
        <w:t xml:space="preserve"> </w:t>
      </w:r>
      <w:r w:rsidRPr="00DF4A50">
        <w:rPr>
          <w:rFonts w:eastAsia="Cambria"/>
          <w:w w:val="105"/>
          <w:sz w:val="22"/>
          <w:szCs w:val="22"/>
        </w:rPr>
        <w:t>(or</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 xml:space="preserve">relevant part thereof) in accordance with the provisions of </w:t>
      </w:r>
      <w:r w:rsidRPr="00FC4986">
        <w:rPr>
          <w:rFonts w:eastAsia="Cambria"/>
          <w:b/>
          <w:bCs/>
          <w:w w:val="105"/>
          <w:sz w:val="22"/>
          <w:szCs w:val="22"/>
        </w:rPr>
        <w:t>GCC</w:t>
      </w:r>
      <w:r w:rsidRPr="00FC4986">
        <w:rPr>
          <w:rFonts w:eastAsia="Cambria"/>
          <w:b/>
          <w:bCs/>
          <w:spacing w:val="1"/>
          <w:w w:val="105"/>
          <w:sz w:val="22"/>
          <w:szCs w:val="22"/>
        </w:rPr>
        <w:t xml:space="preserve"> </w:t>
      </w:r>
      <w:r w:rsidRPr="00FC4986">
        <w:rPr>
          <w:rFonts w:eastAsia="Cambria"/>
          <w:b/>
          <w:bCs/>
          <w:w w:val="105"/>
          <w:sz w:val="22"/>
          <w:szCs w:val="22"/>
        </w:rPr>
        <w:t>Sub-Clause</w:t>
      </w:r>
      <w:r w:rsidRPr="00FC4986">
        <w:rPr>
          <w:rFonts w:eastAsia="Cambria"/>
          <w:b/>
          <w:bCs/>
          <w:spacing w:val="1"/>
          <w:w w:val="105"/>
          <w:sz w:val="22"/>
          <w:szCs w:val="22"/>
        </w:rPr>
        <w:t xml:space="preserve"> </w:t>
      </w:r>
      <w:r w:rsidRPr="00FC4986">
        <w:rPr>
          <w:rFonts w:eastAsia="Cambria"/>
          <w:b/>
          <w:bCs/>
          <w:w w:val="105"/>
          <w:sz w:val="22"/>
          <w:szCs w:val="22"/>
        </w:rPr>
        <w:t>20.2.2</w:t>
      </w:r>
      <w:r w:rsidRPr="00DF4A50">
        <w:rPr>
          <w:rFonts w:eastAsia="Cambria"/>
          <w:spacing w:val="1"/>
          <w:w w:val="105"/>
          <w:sz w:val="22"/>
          <w:szCs w:val="22"/>
        </w:rPr>
        <w:t xml:space="preserve"> </w:t>
      </w:r>
      <w:r w:rsidRPr="00DF4A50">
        <w:rPr>
          <w:rFonts w:eastAsia="Cambria"/>
          <w:w w:val="105"/>
          <w:sz w:val="22"/>
          <w:szCs w:val="22"/>
        </w:rPr>
        <w:t>(Operational</w:t>
      </w:r>
      <w:r w:rsidRPr="00165A75">
        <w:rPr>
          <w:rFonts w:eastAsia="Cambria"/>
          <w:w w:val="105"/>
          <w:sz w:val="22"/>
          <w:szCs w:val="22"/>
        </w:rPr>
        <w:t xml:space="preserve"> </w:t>
      </w:r>
      <w:r w:rsidRPr="00DF4A50">
        <w:rPr>
          <w:rFonts w:eastAsia="Cambria"/>
          <w:w w:val="105"/>
          <w:sz w:val="22"/>
          <w:szCs w:val="22"/>
        </w:rPr>
        <w:t>Acceptance)</w:t>
      </w:r>
      <w:r w:rsidRPr="00165A75">
        <w:rPr>
          <w:rFonts w:eastAsia="Cambria"/>
          <w:w w:val="105"/>
          <w:sz w:val="22"/>
          <w:szCs w:val="22"/>
        </w:rPr>
        <w:t xml:space="preserve"> </w:t>
      </w:r>
      <w:r w:rsidRPr="00DF4A50">
        <w:rPr>
          <w:rFonts w:eastAsia="Cambria"/>
          <w:w w:val="105"/>
          <w:sz w:val="22"/>
          <w:szCs w:val="22"/>
        </w:rPr>
        <w:t>hereof</w:t>
      </w:r>
      <w:r w:rsidRPr="00165A75">
        <w:rPr>
          <w:rFonts w:eastAsia="Cambria"/>
          <w:w w:val="105"/>
          <w:sz w:val="22"/>
          <w:szCs w:val="22"/>
        </w:rPr>
        <w:t xml:space="preserve"> </w:t>
      </w:r>
      <w:r w:rsidRPr="00DF4A50">
        <w:rPr>
          <w:rFonts w:eastAsia="Cambria"/>
          <w:w w:val="105"/>
          <w:sz w:val="22"/>
          <w:szCs w:val="22"/>
        </w:rPr>
        <w:t>after</w:t>
      </w:r>
      <w:r w:rsidRPr="00165A75">
        <w:rPr>
          <w:rFonts w:eastAsia="Cambria"/>
          <w:w w:val="105"/>
          <w:sz w:val="22"/>
          <w:szCs w:val="22"/>
        </w:rPr>
        <w:t xml:space="preserve"> </w:t>
      </w:r>
      <w:r w:rsidRPr="00DF4A50">
        <w:rPr>
          <w:rFonts w:eastAsia="Cambria"/>
          <w:w w:val="105"/>
          <w:sz w:val="22"/>
          <w:szCs w:val="22"/>
        </w:rPr>
        <w:t>successful</w:t>
      </w:r>
      <w:r w:rsidRPr="00165A75">
        <w:rPr>
          <w:rFonts w:eastAsia="Cambria"/>
          <w:w w:val="105"/>
          <w:sz w:val="22"/>
          <w:szCs w:val="22"/>
        </w:rPr>
        <w:t xml:space="preserve"> </w:t>
      </w:r>
      <w:r w:rsidRPr="00DF4A50">
        <w:rPr>
          <w:rFonts w:eastAsia="Cambria"/>
          <w:w w:val="105"/>
          <w:sz w:val="22"/>
          <w:szCs w:val="22"/>
        </w:rPr>
        <w:t>Commissioning</w:t>
      </w:r>
      <w:r w:rsidRPr="00165A75">
        <w:rPr>
          <w:rFonts w:eastAsia="Cambria"/>
          <w:w w:val="105"/>
          <w:sz w:val="22"/>
          <w:szCs w:val="22"/>
        </w:rPr>
        <w:t xml:space="preserve"> </w:t>
      </w:r>
      <w:r w:rsidRPr="00DF4A50">
        <w:rPr>
          <w:rFonts w:eastAsia="Cambria"/>
          <w:w w:val="105"/>
          <w:sz w:val="22"/>
          <w:szCs w:val="22"/>
        </w:rPr>
        <w:t>followed</w:t>
      </w:r>
      <w:r w:rsidRPr="00165A75">
        <w:rPr>
          <w:rFonts w:eastAsia="Cambria"/>
          <w:w w:val="105"/>
          <w:sz w:val="22"/>
          <w:szCs w:val="22"/>
        </w:rPr>
        <w:t xml:space="preserve"> </w:t>
      </w:r>
      <w:r w:rsidRPr="00DF4A50">
        <w:rPr>
          <w:rFonts w:eastAsia="Cambria"/>
          <w:w w:val="105"/>
          <w:sz w:val="22"/>
          <w:szCs w:val="22"/>
        </w:rPr>
        <w:t>by</w:t>
      </w:r>
      <w:r w:rsidRPr="00165A75">
        <w:rPr>
          <w:rFonts w:eastAsia="Cambria"/>
          <w:w w:val="105"/>
          <w:sz w:val="22"/>
          <w:szCs w:val="22"/>
        </w:rPr>
        <w:t xml:space="preserve"> </w:t>
      </w:r>
      <w:r w:rsidRPr="00DF4A50">
        <w:rPr>
          <w:rFonts w:eastAsia="Cambria"/>
          <w:w w:val="105"/>
          <w:sz w:val="22"/>
          <w:szCs w:val="22"/>
        </w:rPr>
        <w:t>Trial</w:t>
      </w:r>
      <w:r w:rsidRPr="00165A75">
        <w:rPr>
          <w:rFonts w:eastAsia="Cambria"/>
          <w:w w:val="105"/>
          <w:sz w:val="22"/>
          <w:szCs w:val="22"/>
        </w:rPr>
        <w:t xml:space="preserve"> </w:t>
      </w:r>
      <w:r w:rsidRPr="00DF4A50">
        <w:rPr>
          <w:rFonts w:eastAsia="Cambria"/>
          <w:w w:val="105"/>
          <w:sz w:val="22"/>
          <w:szCs w:val="22"/>
        </w:rPr>
        <w:t>-</w:t>
      </w:r>
      <w:r w:rsidRPr="00165A75">
        <w:rPr>
          <w:rFonts w:eastAsia="Cambria"/>
          <w:w w:val="105"/>
          <w:sz w:val="22"/>
          <w:szCs w:val="22"/>
        </w:rPr>
        <w:t xml:space="preserve"> </w:t>
      </w:r>
      <w:r w:rsidRPr="00DF4A50">
        <w:rPr>
          <w:rFonts w:eastAsia="Cambria"/>
          <w:w w:val="105"/>
          <w:sz w:val="22"/>
          <w:szCs w:val="22"/>
        </w:rPr>
        <w:t>Operation.</w:t>
      </w:r>
    </w:p>
    <w:p w:rsidR="005A48C5" w:rsidRPr="00DF4A50" w:rsidRDefault="005A48C5">
      <w:pPr>
        <w:widowControl w:val="0"/>
        <w:autoSpaceDE w:val="0"/>
        <w:autoSpaceDN w:val="0"/>
        <w:spacing w:before="7"/>
        <w:rPr>
          <w:rFonts w:eastAsia="Cambria"/>
          <w:sz w:val="22"/>
          <w:szCs w:val="22"/>
        </w:rPr>
      </w:pPr>
    </w:p>
    <w:p w:rsidR="005A48C5" w:rsidRPr="00696DFF" w:rsidRDefault="00D11752" w:rsidP="00FC4986">
      <w:pPr>
        <w:widowControl w:val="0"/>
        <w:numPr>
          <w:ilvl w:val="3"/>
          <w:numId w:val="1"/>
        </w:numPr>
        <w:tabs>
          <w:tab w:val="left" w:pos="1829"/>
        </w:tabs>
        <w:autoSpaceDE w:val="0"/>
        <w:autoSpaceDN w:val="0"/>
        <w:spacing w:before="64" w:line="254" w:lineRule="auto"/>
        <w:ind w:right="1603"/>
        <w:jc w:val="both"/>
        <w:rPr>
          <w:rFonts w:eastAsia="Cambria"/>
          <w:w w:val="105"/>
          <w:sz w:val="22"/>
          <w:szCs w:val="22"/>
        </w:rPr>
      </w:pPr>
      <w:r w:rsidRPr="00FC4986">
        <w:rPr>
          <w:rFonts w:eastAsia="Cambria"/>
          <w:w w:val="105"/>
          <w:sz w:val="22"/>
          <w:szCs w:val="22"/>
        </w:rPr>
        <w:t>“Owner”</w:t>
      </w:r>
      <w:r w:rsidRPr="00696DFF">
        <w:rPr>
          <w:rFonts w:eastAsia="Cambria"/>
          <w:w w:val="105"/>
          <w:sz w:val="22"/>
          <w:szCs w:val="22"/>
        </w:rPr>
        <w:t xml:space="preserve"> </w:t>
      </w:r>
      <w:r w:rsidRPr="00FC4986">
        <w:rPr>
          <w:rFonts w:eastAsia="Cambria"/>
          <w:w w:val="105"/>
          <w:sz w:val="22"/>
          <w:szCs w:val="22"/>
        </w:rPr>
        <w:t>means</w:t>
      </w:r>
      <w:r w:rsidRPr="00165A75">
        <w:rPr>
          <w:rFonts w:eastAsia="Cambria"/>
          <w:w w:val="105"/>
          <w:sz w:val="22"/>
          <w:szCs w:val="22"/>
        </w:rPr>
        <w:t xml:space="preserve"> </w:t>
      </w:r>
      <w:r w:rsidRPr="00FC4986">
        <w:rPr>
          <w:rFonts w:eastAsia="Cambria"/>
          <w:w w:val="105"/>
          <w:sz w:val="22"/>
          <w:szCs w:val="22"/>
        </w:rPr>
        <w:t>the</w:t>
      </w:r>
      <w:r w:rsidRPr="00165A75">
        <w:rPr>
          <w:rFonts w:eastAsia="Cambria"/>
          <w:w w:val="105"/>
          <w:sz w:val="22"/>
          <w:szCs w:val="22"/>
        </w:rPr>
        <w:t xml:space="preserve"> </w:t>
      </w:r>
      <w:r w:rsidRPr="000F102D">
        <w:rPr>
          <w:rFonts w:eastAsia="Cambria"/>
          <w:w w:val="105"/>
          <w:sz w:val="22"/>
          <w:szCs w:val="22"/>
        </w:rPr>
        <w:t>firm/</w:t>
      </w:r>
      <w:r w:rsidRPr="00FC4986">
        <w:rPr>
          <w:rFonts w:eastAsia="Cambria"/>
          <w:w w:val="105"/>
          <w:sz w:val="22"/>
          <w:szCs w:val="22"/>
        </w:rPr>
        <w:t>corporation/government</w:t>
      </w:r>
      <w:r w:rsidRPr="00165A75">
        <w:rPr>
          <w:rFonts w:eastAsia="Cambria"/>
          <w:w w:val="105"/>
          <w:sz w:val="22"/>
          <w:szCs w:val="22"/>
        </w:rPr>
        <w:t xml:space="preserve"> </w:t>
      </w:r>
      <w:r w:rsidRPr="00FC4986">
        <w:rPr>
          <w:rFonts w:eastAsia="Cambria"/>
          <w:w w:val="105"/>
          <w:sz w:val="22"/>
          <w:szCs w:val="22"/>
        </w:rPr>
        <w:t>entity,</w:t>
      </w:r>
      <w:r w:rsidRPr="00165A75">
        <w:rPr>
          <w:rFonts w:eastAsia="Cambria"/>
          <w:w w:val="105"/>
          <w:sz w:val="22"/>
          <w:szCs w:val="22"/>
        </w:rPr>
        <w:t xml:space="preserve"> </w:t>
      </w:r>
      <w:r w:rsidRPr="00FC4986">
        <w:rPr>
          <w:rFonts w:eastAsia="Cambria"/>
          <w:w w:val="105"/>
          <w:sz w:val="22"/>
          <w:szCs w:val="22"/>
        </w:rPr>
        <w:t>named</w:t>
      </w:r>
      <w:r w:rsidRPr="00165A75">
        <w:rPr>
          <w:rFonts w:eastAsia="Cambria"/>
          <w:w w:val="105"/>
          <w:sz w:val="22"/>
          <w:szCs w:val="22"/>
        </w:rPr>
        <w:t xml:space="preserve"> </w:t>
      </w:r>
      <w:r w:rsidRPr="00FC4986">
        <w:rPr>
          <w:rFonts w:eastAsia="Cambria"/>
          <w:w w:val="105"/>
          <w:sz w:val="22"/>
          <w:szCs w:val="22"/>
        </w:rPr>
        <w:t>in</w:t>
      </w:r>
      <w:r w:rsidRPr="00165A75">
        <w:rPr>
          <w:rFonts w:eastAsia="Cambria"/>
          <w:w w:val="105"/>
          <w:sz w:val="22"/>
          <w:szCs w:val="22"/>
        </w:rPr>
        <w:t xml:space="preserve"> </w:t>
      </w:r>
      <w:r w:rsidRPr="00FC4986">
        <w:rPr>
          <w:rFonts w:eastAsia="Cambria"/>
          <w:w w:val="105"/>
          <w:sz w:val="22"/>
          <w:szCs w:val="22"/>
        </w:rPr>
        <w:t>the</w:t>
      </w:r>
      <w:r w:rsidRPr="00165A75">
        <w:rPr>
          <w:rFonts w:eastAsia="Cambria"/>
          <w:w w:val="105"/>
          <w:sz w:val="22"/>
          <w:szCs w:val="22"/>
        </w:rPr>
        <w:t xml:space="preserve"> SCC</w:t>
      </w:r>
      <w:r w:rsidRPr="00FC4986">
        <w:rPr>
          <w:rFonts w:eastAsia="Cambria"/>
          <w:w w:val="105"/>
          <w:sz w:val="22"/>
          <w:szCs w:val="22"/>
        </w:rPr>
        <w:t>,</w:t>
      </w:r>
      <w:r w:rsidRPr="00165A75">
        <w:rPr>
          <w:rFonts w:eastAsia="Cambria"/>
          <w:w w:val="105"/>
          <w:sz w:val="22"/>
          <w:szCs w:val="22"/>
        </w:rPr>
        <w:t xml:space="preserve"> </w:t>
      </w:r>
      <w:r w:rsidRPr="00FC4986">
        <w:rPr>
          <w:rFonts w:eastAsia="Cambria"/>
          <w:w w:val="105"/>
          <w:sz w:val="22"/>
          <w:szCs w:val="22"/>
        </w:rPr>
        <w:t>who</w:t>
      </w:r>
      <w:r w:rsidRPr="00165A75">
        <w:rPr>
          <w:rFonts w:eastAsia="Cambria"/>
          <w:w w:val="105"/>
          <w:sz w:val="22"/>
          <w:szCs w:val="22"/>
        </w:rPr>
        <w:t xml:space="preserve"> </w:t>
      </w:r>
      <w:r w:rsidRPr="00FC4986">
        <w:rPr>
          <w:rFonts w:eastAsia="Cambria"/>
          <w:w w:val="105"/>
          <w:sz w:val="22"/>
          <w:szCs w:val="22"/>
        </w:rPr>
        <w:t>has</w:t>
      </w:r>
      <w:r w:rsidRPr="00165A75">
        <w:rPr>
          <w:rFonts w:eastAsia="Cambria"/>
          <w:w w:val="105"/>
          <w:sz w:val="22"/>
          <w:szCs w:val="22"/>
        </w:rPr>
        <w:t xml:space="preserve"> </w:t>
      </w:r>
      <w:r w:rsidRPr="00FC4986">
        <w:rPr>
          <w:rFonts w:eastAsia="Cambria"/>
          <w:w w:val="105"/>
          <w:sz w:val="22"/>
          <w:szCs w:val="22"/>
        </w:rPr>
        <w:t>decided</w:t>
      </w:r>
      <w:r w:rsidRPr="00165A75">
        <w:rPr>
          <w:rFonts w:eastAsia="Cambria"/>
          <w:w w:val="105"/>
          <w:sz w:val="22"/>
          <w:szCs w:val="22"/>
        </w:rPr>
        <w:t xml:space="preserve"> </w:t>
      </w:r>
      <w:r w:rsidRPr="00FC4986">
        <w:rPr>
          <w:rFonts w:eastAsia="Cambria"/>
          <w:w w:val="105"/>
          <w:sz w:val="22"/>
          <w:szCs w:val="22"/>
        </w:rPr>
        <w:t>to</w:t>
      </w:r>
      <w:r w:rsidRPr="00165A75">
        <w:rPr>
          <w:rFonts w:eastAsia="Cambria"/>
          <w:w w:val="105"/>
          <w:sz w:val="22"/>
          <w:szCs w:val="22"/>
        </w:rPr>
        <w:t xml:space="preserve"> </w:t>
      </w:r>
      <w:r w:rsidRPr="00FC4986">
        <w:rPr>
          <w:rFonts w:eastAsia="Cambria"/>
          <w:w w:val="105"/>
          <w:sz w:val="22"/>
          <w:szCs w:val="22"/>
        </w:rPr>
        <w:t>set</w:t>
      </w:r>
      <w:r w:rsidRPr="00165A75">
        <w:rPr>
          <w:rFonts w:eastAsia="Cambria"/>
          <w:w w:val="105"/>
          <w:sz w:val="22"/>
          <w:szCs w:val="22"/>
        </w:rPr>
        <w:t xml:space="preserve"> </w:t>
      </w:r>
      <w:r w:rsidRPr="00FC4986">
        <w:rPr>
          <w:rFonts w:eastAsia="Cambria"/>
          <w:w w:val="105"/>
          <w:sz w:val="22"/>
          <w:szCs w:val="22"/>
        </w:rPr>
        <w:t>up</w:t>
      </w:r>
      <w:r w:rsidRPr="00165A75">
        <w:rPr>
          <w:rFonts w:eastAsia="Cambria"/>
          <w:w w:val="105"/>
          <w:sz w:val="22"/>
          <w:szCs w:val="22"/>
        </w:rPr>
        <w:t xml:space="preserve"> </w:t>
      </w:r>
      <w:r w:rsidRPr="00FC4986">
        <w:rPr>
          <w:rFonts w:eastAsia="Cambria"/>
          <w:w w:val="105"/>
          <w:sz w:val="22"/>
          <w:szCs w:val="22"/>
        </w:rPr>
        <w:t>the</w:t>
      </w:r>
      <w:r w:rsidRPr="00165A75">
        <w:rPr>
          <w:rFonts w:eastAsia="Cambria"/>
          <w:w w:val="105"/>
          <w:sz w:val="22"/>
          <w:szCs w:val="22"/>
        </w:rPr>
        <w:t xml:space="preserve"> </w:t>
      </w:r>
      <w:r w:rsidRPr="00FC4986">
        <w:rPr>
          <w:rFonts w:eastAsia="Cambria"/>
          <w:w w:val="105"/>
          <w:sz w:val="22"/>
          <w:szCs w:val="22"/>
        </w:rPr>
        <w:t>Facilities</w:t>
      </w:r>
      <w:r w:rsidRPr="00165A75">
        <w:rPr>
          <w:rFonts w:eastAsia="Cambria"/>
          <w:w w:val="105"/>
          <w:sz w:val="22"/>
          <w:szCs w:val="22"/>
        </w:rPr>
        <w:t xml:space="preserve"> </w:t>
      </w:r>
      <w:r w:rsidRPr="00FC4986">
        <w:rPr>
          <w:rFonts w:eastAsia="Cambria"/>
          <w:w w:val="105"/>
          <w:sz w:val="22"/>
          <w:szCs w:val="22"/>
        </w:rPr>
        <w:t>and</w:t>
      </w:r>
      <w:r w:rsidR="00FC4986" w:rsidRPr="00FC4986">
        <w:rPr>
          <w:rFonts w:eastAsia="Cambria"/>
          <w:w w:val="105"/>
          <w:sz w:val="22"/>
          <w:szCs w:val="22"/>
        </w:rPr>
        <w:t xml:space="preserve"> </w:t>
      </w:r>
      <w:r w:rsidRPr="00165A75">
        <w:rPr>
          <w:rFonts w:eastAsia="Cambria"/>
          <w:w w:val="105"/>
          <w:sz w:val="22"/>
          <w:szCs w:val="22"/>
        </w:rPr>
        <w:t xml:space="preserve">shall </w:t>
      </w:r>
      <w:r w:rsidR="009C44F6" w:rsidRPr="00165A75">
        <w:rPr>
          <w:rFonts w:eastAsia="Cambria"/>
          <w:w w:val="105"/>
          <w:sz w:val="22"/>
          <w:szCs w:val="22"/>
        </w:rPr>
        <w:t>include</w:t>
      </w:r>
      <w:r w:rsidRPr="00165A75">
        <w:rPr>
          <w:rFonts w:eastAsia="Cambria"/>
          <w:w w:val="105"/>
          <w:sz w:val="22"/>
          <w:szCs w:val="22"/>
        </w:rPr>
        <w:t xml:space="preserve"> the legal successors or permitted assigns of the Owner</w:t>
      </w:r>
      <w:r w:rsidRPr="00696DFF">
        <w:rPr>
          <w:rFonts w:eastAsia="Cambria"/>
          <w:w w:val="105"/>
          <w:sz w:val="22"/>
          <w:szCs w:val="22"/>
        </w:rPr>
        <w:t>.</w:t>
      </w:r>
    </w:p>
    <w:p w:rsidR="005A48C5" w:rsidRPr="00DF4A50" w:rsidRDefault="005A48C5">
      <w:pPr>
        <w:widowControl w:val="0"/>
        <w:autoSpaceDE w:val="0"/>
        <w:autoSpaceDN w:val="0"/>
        <w:spacing w:before="6"/>
        <w:rPr>
          <w:rFonts w:eastAsia="Cambria"/>
          <w:sz w:val="22"/>
          <w:szCs w:val="22"/>
        </w:rPr>
      </w:pPr>
    </w:p>
    <w:p w:rsidR="005A48C5" w:rsidRPr="00165A75" w:rsidRDefault="00D11752">
      <w:pPr>
        <w:widowControl w:val="0"/>
        <w:numPr>
          <w:ilvl w:val="3"/>
          <w:numId w:val="1"/>
        </w:numPr>
        <w:tabs>
          <w:tab w:val="left" w:pos="1829"/>
        </w:tabs>
        <w:autoSpaceDE w:val="0"/>
        <w:autoSpaceDN w:val="0"/>
        <w:spacing w:line="254" w:lineRule="auto"/>
        <w:ind w:right="1606"/>
        <w:jc w:val="both"/>
        <w:rPr>
          <w:rFonts w:eastAsia="Cambria"/>
          <w:w w:val="105"/>
          <w:sz w:val="22"/>
          <w:szCs w:val="22"/>
        </w:rPr>
      </w:pPr>
      <w:r w:rsidRPr="00696DFF">
        <w:rPr>
          <w:rFonts w:eastAsia="Cambria"/>
          <w:w w:val="105"/>
          <w:sz w:val="22"/>
          <w:szCs w:val="22"/>
        </w:rPr>
        <w:t xml:space="preserve">“Plant </w:t>
      </w:r>
      <w:r w:rsidRPr="00165A75">
        <w:rPr>
          <w:rFonts w:eastAsia="Cambria"/>
          <w:w w:val="105"/>
          <w:sz w:val="22"/>
          <w:szCs w:val="22"/>
        </w:rPr>
        <w:t>and Equipment” means permanent plant, equipment, machinery, apparatus, articles and things of all kinds to be provided and incorporated in the Facilities by the Contractor under the Contract (including the spare parts to be supplied by the Contractor under</w:t>
      </w:r>
      <w:r w:rsidRPr="00DF4A50">
        <w:rPr>
          <w:rFonts w:eastAsia="Cambria"/>
          <w:sz w:val="22"/>
          <w:szCs w:val="22"/>
        </w:rPr>
        <w:t xml:space="preserve"> </w:t>
      </w:r>
      <w:r w:rsidRPr="00FC4986">
        <w:rPr>
          <w:rFonts w:eastAsia="Cambria"/>
          <w:b/>
          <w:bCs/>
          <w:sz w:val="22"/>
          <w:szCs w:val="22"/>
        </w:rPr>
        <w:t>GCC Sub-Clause 3.3</w:t>
      </w:r>
      <w:r w:rsidRPr="00DF4A50">
        <w:rPr>
          <w:rFonts w:eastAsia="Cambria"/>
          <w:spacing w:val="1"/>
          <w:sz w:val="22"/>
          <w:szCs w:val="22"/>
        </w:rPr>
        <w:t xml:space="preserve"> </w:t>
      </w:r>
      <w:r w:rsidRPr="00165A75">
        <w:rPr>
          <w:rFonts w:eastAsia="Cambria"/>
          <w:w w:val="105"/>
          <w:sz w:val="22"/>
          <w:szCs w:val="22"/>
        </w:rPr>
        <w:t xml:space="preserve">hereof), but does not include </w:t>
      </w:r>
      <w:r w:rsidR="009F5AC3" w:rsidRPr="00165A75">
        <w:rPr>
          <w:rFonts w:eastAsia="Cambria"/>
          <w:w w:val="105"/>
          <w:sz w:val="22"/>
          <w:szCs w:val="22"/>
        </w:rPr>
        <w:t>Contractor’</w:t>
      </w:r>
      <w:r w:rsidRPr="00165A75">
        <w:rPr>
          <w:rFonts w:eastAsia="Cambria"/>
          <w:w w:val="105"/>
          <w:sz w:val="22"/>
          <w:szCs w:val="22"/>
        </w:rPr>
        <w:t>s Equipment.</w:t>
      </w:r>
    </w:p>
    <w:p w:rsidR="005A48C5" w:rsidRPr="00DF4A50" w:rsidRDefault="005A48C5">
      <w:pPr>
        <w:widowControl w:val="0"/>
        <w:autoSpaceDE w:val="0"/>
        <w:autoSpaceDN w:val="0"/>
        <w:spacing w:before="6"/>
        <w:rPr>
          <w:rFonts w:eastAsia="Cambria"/>
          <w:sz w:val="22"/>
          <w:szCs w:val="22"/>
        </w:rPr>
      </w:pPr>
    </w:p>
    <w:p w:rsidR="005A48C5" w:rsidRPr="00DF4A50" w:rsidRDefault="00D11752">
      <w:pPr>
        <w:widowControl w:val="0"/>
        <w:numPr>
          <w:ilvl w:val="3"/>
          <w:numId w:val="1"/>
        </w:numPr>
        <w:tabs>
          <w:tab w:val="left" w:pos="1829"/>
        </w:tabs>
        <w:autoSpaceDE w:val="0"/>
        <w:autoSpaceDN w:val="0"/>
        <w:spacing w:line="254" w:lineRule="auto"/>
        <w:ind w:right="1603"/>
        <w:jc w:val="both"/>
        <w:rPr>
          <w:rFonts w:eastAsia="Cambria"/>
          <w:sz w:val="22"/>
          <w:szCs w:val="22"/>
        </w:rPr>
      </w:pPr>
      <w:r w:rsidRPr="00DF4A50">
        <w:rPr>
          <w:rFonts w:eastAsia="Cambria"/>
          <w:w w:val="105"/>
          <w:sz w:val="22"/>
          <w:szCs w:val="22"/>
        </w:rPr>
        <w:t>“Pre</w:t>
      </w:r>
      <w:r w:rsidR="009F5AC3" w:rsidRPr="00DF4A50">
        <w:rPr>
          <w:rFonts w:eastAsia="Cambria"/>
          <w:w w:val="105"/>
          <w:sz w:val="22"/>
          <w:szCs w:val="22"/>
        </w:rPr>
        <w:t>-</w:t>
      </w:r>
      <w:r w:rsidRPr="00DF4A50">
        <w:rPr>
          <w:rFonts w:eastAsia="Cambria"/>
          <w:w w:val="105"/>
          <w:sz w:val="22"/>
          <w:szCs w:val="22"/>
        </w:rPr>
        <w:t>commissioning”</w:t>
      </w:r>
      <w:r w:rsidRPr="00696DFF">
        <w:rPr>
          <w:rFonts w:eastAsia="Cambria"/>
          <w:w w:val="105"/>
          <w:sz w:val="22"/>
          <w:szCs w:val="22"/>
        </w:rPr>
        <w:t xml:space="preserve"> </w:t>
      </w:r>
      <w:r w:rsidRPr="00DF4A50">
        <w:rPr>
          <w:rFonts w:eastAsia="Cambria"/>
          <w:w w:val="105"/>
          <w:sz w:val="22"/>
          <w:szCs w:val="22"/>
        </w:rPr>
        <w:t>means</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testing,</w:t>
      </w:r>
      <w:r w:rsidRPr="00165A75">
        <w:rPr>
          <w:rFonts w:eastAsia="Cambria"/>
          <w:w w:val="105"/>
          <w:sz w:val="22"/>
          <w:szCs w:val="22"/>
        </w:rPr>
        <w:t xml:space="preserve"> </w:t>
      </w:r>
      <w:r w:rsidRPr="00DF4A50">
        <w:rPr>
          <w:rFonts w:eastAsia="Cambria"/>
          <w:w w:val="105"/>
          <w:sz w:val="22"/>
          <w:szCs w:val="22"/>
        </w:rPr>
        <w:t>checking</w:t>
      </w:r>
      <w:r w:rsidRPr="00165A75">
        <w:rPr>
          <w:rFonts w:eastAsia="Cambria"/>
          <w:w w:val="105"/>
          <w:sz w:val="22"/>
          <w:szCs w:val="22"/>
        </w:rPr>
        <w:t xml:space="preserve"> </w:t>
      </w:r>
      <w:r w:rsidRPr="00DF4A50">
        <w:rPr>
          <w:rFonts w:eastAsia="Cambria"/>
          <w:w w:val="105"/>
          <w:sz w:val="22"/>
          <w:szCs w:val="22"/>
        </w:rPr>
        <w:t>and</w:t>
      </w:r>
      <w:r w:rsidRPr="00165A75">
        <w:rPr>
          <w:rFonts w:eastAsia="Cambria"/>
          <w:w w:val="105"/>
          <w:sz w:val="22"/>
          <w:szCs w:val="22"/>
        </w:rPr>
        <w:t xml:space="preserve"> </w:t>
      </w:r>
      <w:r w:rsidRPr="00DF4A50">
        <w:rPr>
          <w:rFonts w:eastAsia="Cambria"/>
          <w:w w:val="105"/>
          <w:sz w:val="22"/>
          <w:szCs w:val="22"/>
        </w:rPr>
        <w:t>other</w:t>
      </w:r>
      <w:r w:rsidRPr="00165A75">
        <w:rPr>
          <w:rFonts w:eastAsia="Cambria"/>
          <w:w w:val="105"/>
          <w:sz w:val="22"/>
          <w:szCs w:val="22"/>
        </w:rPr>
        <w:t xml:space="preserve"> requirements specified in the Technical Specifications </w:t>
      </w:r>
      <w:r w:rsidRPr="00DF4A50">
        <w:rPr>
          <w:rFonts w:eastAsia="Cambria"/>
          <w:w w:val="105"/>
          <w:sz w:val="22"/>
          <w:szCs w:val="22"/>
        </w:rPr>
        <w:t>that</w:t>
      </w:r>
      <w:r w:rsidRPr="00165A75">
        <w:rPr>
          <w:rFonts w:eastAsia="Cambria"/>
          <w:w w:val="105"/>
          <w:sz w:val="22"/>
          <w:szCs w:val="22"/>
        </w:rPr>
        <w:t xml:space="preserve"> </w:t>
      </w:r>
      <w:r w:rsidRPr="00DF4A50">
        <w:rPr>
          <w:rFonts w:eastAsia="Cambria"/>
          <w:w w:val="105"/>
          <w:sz w:val="22"/>
          <w:szCs w:val="22"/>
        </w:rPr>
        <w:t>are</w:t>
      </w:r>
      <w:r w:rsidRPr="00165A75">
        <w:rPr>
          <w:rFonts w:eastAsia="Cambria"/>
          <w:w w:val="105"/>
          <w:sz w:val="22"/>
          <w:szCs w:val="22"/>
        </w:rPr>
        <w:t xml:space="preserve"> </w:t>
      </w:r>
      <w:r w:rsidRPr="00DF4A50">
        <w:rPr>
          <w:rFonts w:eastAsia="Cambria"/>
          <w:w w:val="105"/>
          <w:sz w:val="22"/>
          <w:szCs w:val="22"/>
        </w:rPr>
        <w:t>to</w:t>
      </w:r>
      <w:r w:rsidRPr="00165A75">
        <w:rPr>
          <w:rFonts w:eastAsia="Cambria"/>
          <w:w w:val="105"/>
          <w:sz w:val="22"/>
          <w:szCs w:val="22"/>
        </w:rPr>
        <w:t xml:space="preserve"> </w:t>
      </w:r>
      <w:r w:rsidRPr="00DF4A50">
        <w:rPr>
          <w:rFonts w:eastAsia="Cambria"/>
          <w:w w:val="105"/>
          <w:sz w:val="22"/>
          <w:szCs w:val="22"/>
        </w:rPr>
        <w:t>be</w:t>
      </w:r>
      <w:r w:rsidRPr="00165A75">
        <w:rPr>
          <w:rFonts w:eastAsia="Cambria"/>
          <w:w w:val="105"/>
          <w:sz w:val="22"/>
          <w:szCs w:val="22"/>
        </w:rPr>
        <w:t xml:space="preserve"> </w:t>
      </w:r>
      <w:r w:rsidRPr="00DF4A50">
        <w:rPr>
          <w:rFonts w:eastAsia="Cambria"/>
          <w:w w:val="105"/>
          <w:sz w:val="22"/>
          <w:szCs w:val="22"/>
        </w:rPr>
        <w:t>carried</w:t>
      </w:r>
      <w:r w:rsidRPr="00165A75">
        <w:rPr>
          <w:rFonts w:eastAsia="Cambria"/>
          <w:w w:val="105"/>
          <w:sz w:val="22"/>
          <w:szCs w:val="22"/>
        </w:rPr>
        <w:t xml:space="preserve"> </w:t>
      </w:r>
      <w:r w:rsidRPr="00DF4A50">
        <w:rPr>
          <w:rFonts w:eastAsia="Cambria"/>
          <w:w w:val="105"/>
          <w:sz w:val="22"/>
          <w:szCs w:val="22"/>
        </w:rPr>
        <w:t>out</w:t>
      </w:r>
      <w:r w:rsidRPr="00165A75">
        <w:rPr>
          <w:rFonts w:eastAsia="Cambria"/>
          <w:w w:val="105"/>
          <w:sz w:val="22"/>
          <w:szCs w:val="22"/>
        </w:rPr>
        <w:t xml:space="preserve"> </w:t>
      </w:r>
      <w:r w:rsidRPr="00DF4A50">
        <w:rPr>
          <w:rFonts w:eastAsia="Cambria"/>
          <w:w w:val="105"/>
          <w:sz w:val="22"/>
          <w:szCs w:val="22"/>
        </w:rPr>
        <w:t>by</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Contractor</w:t>
      </w:r>
      <w:r w:rsidRPr="00165A75">
        <w:rPr>
          <w:rFonts w:eastAsia="Cambria"/>
          <w:w w:val="105"/>
          <w:sz w:val="22"/>
          <w:szCs w:val="22"/>
        </w:rPr>
        <w:t xml:space="preserve"> </w:t>
      </w:r>
      <w:r w:rsidRPr="00DF4A50">
        <w:rPr>
          <w:rFonts w:eastAsia="Cambria"/>
          <w:w w:val="105"/>
          <w:sz w:val="22"/>
          <w:szCs w:val="22"/>
        </w:rPr>
        <w:t>in</w:t>
      </w:r>
      <w:r w:rsidRPr="00165A75">
        <w:rPr>
          <w:rFonts w:eastAsia="Cambria"/>
          <w:w w:val="105"/>
          <w:sz w:val="22"/>
          <w:szCs w:val="22"/>
        </w:rPr>
        <w:t xml:space="preserve"> </w:t>
      </w:r>
      <w:r w:rsidRPr="00DF4A50">
        <w:rPr>
          <w:rFonts w:eastAsia="Cambria"/>
          <w:w w:val="105"/>
          <w:sz w:val="22"/>
          <w:szCs w:val="22"/>
        </w:rPr>
        <w:t>preparation</w:t>
      </w:r>
      <w:r w:rsidRPr="00165A75">
        <w:rPr>
          <w:rFonts w:eastAsia="Cambria"/>
          <w:w w:val="105"/>
          <w:sz w:val="22"/>
          <w:szCs w:val="22"/>
        </w:rPr>
        <w:t xml:space="preserve"> </w:t>
      </w:r>
      <w:r w:rsidRPr="00DF4A50">
        <w:rPr>
          <w:rFonts w:eastAsia="Cambria"/>
          <w:w w:val="105"/>
          <w:sz w:val="22"/>
          <w:szCs w:val="22"/>
        </w:rPr>
        <w:t>for</w:t>
      </w:r>
      <w:r w:rsidRPr="00165A75">
        <w:rPr>
          <w:rFonts w:eastAsia="Cambria"/>
          <w:w w:val="105"/>
          <w:sz w:val="22"/>
          <w:szCs w:val="22"/>
        </w:rPr>
        <w:t xml:space="preserve"> </w:t>
      </w:r>
      <w:r w:rsidRPr="00DF4A50">
        <w:rPr>
          <w:rFonts w:eastAsia="Cambria"/>
          <w:w w:val="105"/>
          <w:sz w:val="22"/>
          <w:szCs w:val="22"/>
        </w:rPr>
        <w:t>Commissioning</w:t>
      </w:r>
      <w:r w:rsidRPr="00165A75">
        <w:rPr>
          <w:rFonts w:eastAsia="Cambria"/>
          <w:w w:val="105"/>
          <w:sz w:val="22"/>
          <w:szCs w:val="22"/>
        </w:rPr>
        <w:t xml:space="preserve"> </w:t>
      </w:r>
      <w:r w:rsidRPr="00DF4A50">
        <w:rPr>
          <w:rFonts w:eastAsia="Cambria"/>
          <w:w w:val="105"/>
          <w:sz w:val="22"/>
          <w:szCs w:val="22"/>
        </w:rPr>
        <w:t>as</w:t>
      </w:r>
      <w:r w:rsidRPr="00165A75">
        <w:rPr>
          <w:rFonts w:eastAsia="Cambria"/>
          <w:w w:val="105"/>
          <w:sz w:val="22"/>
          <w:szCs w:val="22"/>
        </w:rPr>
        <w:t xml:space="preserve"> </w:t>
      </w:r>
      <w:r w:rsidRPr="00DF4A50">
        <w:rPr>
          <w:rFonts w:eastAsia="Cambria"/>
          <w:w w:val="105"/>
          <w:sz w:val="22"/>
          <w:szCs w:val="22"/>
        </w:rPr>
        <w:t>provided</w:t>
      </w:r>
      <w:r w:rsidRPr="00165A75">
        <w:rPr>
          <w:rFonts w:eastAsia="Cambria"/>
          <w:w w:val="105"/>
          <w:sz w:val="22"/>
          <w:szCs w:val="22"/>
        </w:rPr>
        <w:t xml:space="preserve"> </w:t>
      </w:r>
      <w:r w:rsidRPr="00DF4A50">
        <w:rPr>
          <w:rFonts w:eastAsia="Cambria"/>
          <w:w w:val="105"/>
          <w:sz w:val="22"/>
          <w:szCs w:val="22"/>
        </w:rPr>
        <w:t>in</w:t>
      </w:r>
      <w:r w:rsidRPr="00DF4A50">
        <w:rPr>
          <w:rFonts w:eastAsia="Cambria"/>
          <w:spacing w:val="1"/>
          <w:w w:val="105"/>
          <w:sz w:val="22"/>
          <w:szCs w:val="22"/>
        </w:rPr>
        <w:t xml:space="preserve"> </w:t>
      </w:r>
      <w:r w:rsidRPr="00296ED0">
        <w:rPr>
          <w:rFonts w:eastAsia="Cambria"/>
          <w:b/>
          <w:bCs/>
          <w:w w:val="105"/>
          <w:sz w:val="22"/>
          <w:szCs w:val="22"/>
        </w:rPr>
        <w:t>GCC</w:t>
      </w:r>
      <w:r w:rsidRPr="00296ED0">
        <w:rPr>
          <w:rFonts w:eastAsia="Cambria"/>
          <w:b/>
          <w:bCs/>
          <w:spacing w:val="1"/>
          <w:w w:val="105"/>
          <w:sz w:val="22"/>
          <w:szCs w:val="22"/>
        </w:rPr>
        <w:t xml:space="preserve"> </w:t>
      </w:r>
      <w:r w:rsidRPr="00296ED0">
        <w:rPr>
          <w:rFonts w:eastAsia="Cambria"/>
          <w:b/>
          <w:bCs/>
          <w:w w:val="105"/>
          <w:sz w:val="22"/>
          <w:szCs w:val="22"/>
        </w:rPr>
        <w:t>Sub-Clause</w:t>
      </w:r>
      <w:r w:rsidRPr="00296ED0">
        <w:rPr>
          <w:rFonts w:eastAsia="Cambria"/>
          <w:b/>
          <w:bCs/>
          <w:spacing w:val="1"/>
          <w:w w:val="105"/>
          <w:sz w:val="22"/>
          <w:szCs w:val="22"/>
        </w:rPr>
        <w:t xml:space="preserve"> </w:t>
      </w:r>
      <w:r w:rsidRPr="00296ED0">
        <w:rPr>
          <w:rFonts w:eastAsia="Cambria"/>
          <w:b/>
          <w:bCs/>
          <w:w w:val="105"/>
          <w:sz w:val="22"/>
          <w:szCs w:val="22"/>
        </w:rPr>
        <w:t>20.1.2</w:t>
      </w:r>
      <w:r w:rsidRPr="00DF4A50">
        <w:rPr>
          <w:rFonts w:eastAsia="Cambria"/>
          <w:spacing w:val="1"/>
          <w:w w:val="105"/>
          <w:sz w:val="22"/>
          <w:szCs w:val="22"/>
        </w:rPr>
        <w:t xml:space="preserve"> </w:t>
      </w:r>
      <w:r w:rsidRPr="00DF4A50">
        <w:rPr>
          <w:rFonts w:eastAsia="Cambria"/>
          <w:w w:val="105"/>
          <w:sz w:val="22"/>
          <w:szCs w:val="22"/>
        </w:rPr>
        <w:t>(Pre-</w:t>
      </w:r>
      <w:r w:rsidRPr="00165A75">
        <w:rPr>
          <w:rFonts w:eastAsia="Cambria"/>
          <w:w w:val="105"/>
          <w:sz w:val="22"/>
          <w:szCs w:val="22"/>
        </w:rPr>
        <w:t xml:space="preserve"> </w:t>
      </w:r>
      <w:r w:rsidRPr="00DF4A50">
        <w:rPr>
          <w:rFonts w:eastAsia="Cambria"/>
          <w:w w:val="105"/>
          <w:sz w:val="22"/>
          <w:szCs w:val="22"/>
        </w:rPr>
        <w:t>Commissioning)</w:t>
      </w:r>
      <w:r w:rsidRPr="00165A75">
        <w:rPr>
          <w:rFonts w:eastAsia="Cambria"/>
          <w:w w:val="105"/>
          <w:sz w:val="22"/>
          <w:szCs w:val="22"/>
        </w:rPr>
        <w:t xml:space="preserve"> </w:t>
      </w:r>
      <w:r w:rsidRPr="00DF4A50">
        <w:rPr>
          <w:rFonts w:eastAsia="Cambria"/>
          <w:w w:val="105"/>
          <w:sz w:val="22"/>
          <w:szCs w:val="22"/>
        </w:rPr>
        <w:t>hereof.</w:t>
      </w:r>
    </w:p>
    <w:p w:rsidR="005A48C5" w:rsidRPr="00DF4A50" w:rsidRDefault="005A48C5">
      <w:pPr>
        <w:widowControl w:val="0"/>
        <w:autoSpaceDE w:val="0"/>
        <w:autoSpaceDN w:val="0"/>
        <w:spacing w:before="4"/>
        <w:rPr>
          <w:rFonts w:eastAsia="Cambria"/>
          <w:sz w:val="22"/>
          <w:szCs w:val="22"/>
        </w:rPr>
      </w:pPr>
    </w:p>
    <w:p w:rsidR="005A48C5" w:rsidRPr="00165A75" w:rsidRDefault="00D11752">
      <w:pPr>
        <w:widowControl w:val="0"/>
        <w:numPr>
          <w:ilvl w:val="3"/>
          <w:numId w:val="1"/>
        </w:numPr>
        <w:tabs>
          <w:tab w:val="left" w:pos="1829"/>
        </w:tabs>
        <w:autoSpaceDE w:val="0"/>
        <w:autoSpaceDN w:val="0"/>
        <w:spacing w:line="254" w:lineRule="auto"/>
        <w:ind w:right="1604"/>
        <w:jc w:val="both"/>
        <w:rPr>
          <w:rFonts w:eastAsia="Cambria"/>
          <w:w w:val="105"/>
          <w:sz w:val="22"/>
          <w:szCs w:val="22"/>
        </w:rPr>
      </w:pPr>
      <w:r w:rsidRPr="00DF4A50">
        <w:rPr>
          <w:rFonts w:eastAsia="Cambria"/>
          <w:w w:val="105"/>
          <w:sz w:val="22"/>
          <w:szCs w:val="22"/>
        </w:rPr>
        <w:t>“</w:t>
      </w:r>
      <w:r w:rsidR="00E63B39" w:rsidRPr="00DF4A50">
        <w:rPr>
          <w:rFonts w:eastAsia="Cambria"/>
          <w:w w:val="105"/>
          <w:sz w:val="22"/>
          <w:szCs w:val="22"/>
        </w:rPr>
        <w:t>Project Manager/</w:t>
      </w:r>
      <w:r w:rsidR="00E63B39" w:rsidRPr="00857337">
        <w:rPr>
          <w:rFonts w:eastAsia="Cambria"/>
          <w:w w:val="105"/>
          <w:sz w:val="22"/>
          <w:szCs w:val="22"/>
        </w:rPr>
        <w:t>Engineer</w:t>
      </w:r>
      <w:r w:rsidRPr="00DF4A50">
        <w:rPr>
          <w:rFonts w:eastAsia="Cambria"/>
          <w:w w:val="105"/>
          <w:sz w:val="22"/>
          <w:szCs w:val="22"/>
        </w:rPr>
        <w:t>”</w:t>
      </w:r>
      <w:r w:rsidRPr="00165A75">
        <w:rPr>
          <w:rFonts w:eastAsia="Cambria"/>
          <w:w w:val="105"/>
          <w:sz w:val="22"/>
          <w:szCs w:val="22"/>
        </w:rPr>
        <w:t xml:space="preserve"> </w:t>
      </w:r>
      <w:r w:rsidRPr="00DF4A50">
        <w:rPr>
          <w:rFonts w:eastAsia="Cambria"/>
          <w:w w:val="105"/>
          <w:sz w:val="22"/>
          <w:szCs w:val="22"/>
        </w:rPr>
        <w:t>means</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person</w:t>
      </w:r>
      <w:r w:rsidRPr="00165A75">
        <w:rPr>
          <w:rFonts w:eastAsia="Cambria"/>
          <w:w w:val="105"/>
          <w:sz w:val="22"/>
          <w:szCs w:val="22"/>
        </w:rPr>
        <w:t xml:space="preserve"> </w:t>
      </w:r>
      <w:r w:rsidRPr="00DF4A50">
        <w:rPr>
          <w:rFonts w:eastAsia="Cambria"/>
          <w:w w:val="105"/>
          <w:sz w:val="22"/>
          <w:szCs w:val="22"/>
        </w:rPr>
        <w:t>appointed</w:t>
      </w:r>
      <w:r w:rsidRPr="00165A75">
        <w:rPr>
          <w:rFonts w:eastAsia="Cambria"/>
          <w:w w:val="105"/>
          <w:sz w:val="22"/>
          <w:szCs w:val="22"/>
        </w:rPr>
        <w:t xml:space="preserve"> </w:t>
      </w:r>
      <w:r w:rsidRPr="00DF4A50">
        <w:rPr>
          <w:rFonts w:eastAsia="Cambria"/>
          <w:w w:val="105"/>
          <w:sz w:val="22"/>
          <w:szCs w:val="22"/>
        </w:rPr>
        <w:t>by</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Employer</w:t>
      </w:r>
      <w:r w:rsidRPr="00165A75">
        <w:rPr>
          <w:rFonts w:eastAsia="Cambria"/>
          <w:w w:val="105"/>
          <w:sz w:val="22"/>
          <w:szCs w:val="22"/>
        </w:rPr>
        <w:t xml:space="preserve"> </w:t>
      </w:r>
      <w:r w:rsidRPr="00DF4A50">
        <w:rPr>
          <w:rFonts w:eastAsia="Cambria"/>
          <w:w w:val="105"/>
          <w:sz w:val="22"/>
          <w:szCs w:val="22"/>
        </w:rPr>
        <w:t>in</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manner</w:t>
      </w:r>
      <w:r w:rsidRPr="00165A75">
        <w:rPr>
          <w:rFonts w:eastAsia="Cambria"/>
          <w:w w:val="105"/>
          <w:sz w:val="22"/>
          <w:szCs w:val="22"/>
        </w:rPr>
        <w:t xml:space="preserve"> </w:t>
      </w:r>
      <w:r w:rsidRPr="00DF4A50">
        <w:rPr>
          <w:rFonts w:eastAsia="Cambria"/>
          <w:w w:val="105"/>
          <w:sz w:val="22"/>
          <w:szCs w:val="22"/>
        </w:rPr>
        <w:t>provided</w:t>
      </w:r>
      <w:r w:rsidRPr="00165A75">
        <w:rPr>
          <w:rFonts w:eastAsia="Cambria"/>
          <w:w w:val="105"/>
          <w:sz w:val="22"/>
          <w:szCs w:val="22"/>
        </w:rPr>
        <w:t xml:space="preserve"> </w:t>
      </w:r>
      <w:r w:rsidRPr="00DF4A50">
        <w:rPr>
          <w:rFonts w:eastAsia="Cambria"/>
          <w:w w:val="105"/>
          <w:sz w:val="22"/>
          <w:szCs w:val="22"/>
        </w:rPr>
        <w:t>in</w:t>
      </w:r>
      <w:r w:rsidRPr="00DF4A50">
        <w:rPr>
          <w:rFonts w:eastAsia="Cambria"/>
          <w:spacing w:val="1"/>
          <w:w w:val="105"/>
          <w:sz w:val="22"/>
          <w:szCs w:val="22"/>
        </w:rPr>
        <w:t xml:space="preserve"> </w:t>
      </w:r>
      <w:r w:rsidRPr="00FC4986">
        <w:rPr>
          <w:rFonts w:eastAsia="Cambria"/>
          <w:b/>
          <w:bCs/>
          <w:w w:val="105"/>
          <w:sz w:val="22"/>
          <w:szCs w:val="22"/>
        </w:rPr>
        <w:t>GCC</w:t>
      </w:r>
      <w:r w:rsidRPr="00FC4986">
        <w:rPr>
          <w:rFonts w:eastAsia="Cambria"/>
          <w:b/>
          <w:bCs/>
          <w:spacing w:val="1"/>
          <w:w w:val="105"/>
          <w:sz w:val="22"/>
          <w:szCs w:val="22"/>
        </w:rPr>
        <w:t xml:space="preserve"> </w:t>
      </w:r>
      <w:r w:rsidRPr="00FC4986">
        <w:rPr>
          <w:rFonts w:eastAsia="Cambria"/>
          <w:b/>
          <w:bCs/>
          <w:w w:val="105"/>
          <w:sz w:val="22"/>
          <w:szCs w:val="22"/>
        </w:rPr>
        <w:t>Sub-Clause</w:t>
      </w:r>
      <w:r w:rsidRPr="00FC4986">
        <w:rPr>
          <w:rFonts w:eastAsia="Cambria"/>
          <w:b/>
          <w:bCs/>
          <w:spacing w:val="1"/>
          <w:w w:val="105"/>
          <w:sz w:val="22"/>
          <w:szCs w:val="22"/>
        </w:rPr>
        <w:t xml:space="preserve"> </w:t>
      </w:r>
      <w:r w:rsidRPr="00FC4986">
        <w:rPr>
          <w:rFonts w:eastAsia="Cambria"/>
          <w:b/>
          <w:bCs/>
          <w:w w:val="105"/>
          <w:sz w:val="22"/>
          <w:szCs w:val="22"/>
        </w:rPr>
        <w:t>13.1</w:t>
      </w:r>
      <w:r w:rsidRPr="00DF4A50">
        <w:rPr>
          <w:rFonts w:eastAsia="Cambria"/>
          <w:spacing w:val="1"/>
          <w:w w:val="105"/>
          <w:sz w:val="22"/>
          <w:szCs w:val="22"/>
        </w:rPr>
        <w:t xml:space="preserve"> </w:t>
      </w:r>
      <w:r w:rsidRPr="00DF4A50">
        <w:rPr>
          <w:rFonts w:eastAsia="Cambria"/>
          <w:w w:val="105"/>
          <w:sz w:val="22"/>
          <w:szCs w:val="22"/>
        </w:rPr>
        <w:t>hereof</w:t>
      </w:r>
      <w:r w:rsidRPr="00165A75">
        <w:rPr>
          <w:rFonts w:eastAsia="Cambria"/>
          <w:w w:val="105"/>
          <w:sz w:val="22"/>
          <w:szCs w:val="22"/>
        </w:rPr>
        <w:t xml:space="preserve"> </w:t>
      </w:r>
      <w:r w:rsidRPr="00DF4A50">
        <w:rPr>
          <w:rFonts w:eastAsia="Cambria"/>
          <w:w w:val="105"/>
          <w:sz w:val="22"/>
          <w:szCs w:val="22"/>
        </w:rPr>
        <w:t>to</w:t>
      </w:r>
      <w:r w:rsidRPr="00165A75">
        <w:rPr>
          <w:rFonts w:eastAsia="Cambria"/>
          <w:w w:val="105"/>
          <w:sz w:val="22"/>
          <w:szCs w:val="22"/>
        </w:rPr>
        <w:t xml:space="preserve"> </w:t>
      </w:r>
      <w:r w:rsidRPr="00DF4A50">
        <w:rPr>
          <w:rFonts w:eastAsia="Cambria"/>
          <w:w w:val="105"/>
          <w:sz w:val="22"/>
          <w:szCs w:val="22"/>
        </w:rPr>
        <w:t>perform</w:t>
      </w:r>
      <w:r w:rsidRPr="00165A75">
        <w:rPr>
          <w:rFonts w:eastAsia="Cambria"/>
          <w:w w:val="105"/>
          <w:sz w:val="22"/>
          <w:szCs w:val="22"/>
        </w:rPr>
        <w:t xml:space="preserve"> </w:t>
      </w:r>
      <w:r w:rsidRPr="00DF4A50">
        <w:rPr>
          <w:rFonts w:eastAsia="Cambria"/>
          <w:w w:val="105"/>
          <w:sz w:val="22"/>
          <w:szCs w:val="22"/>
        </w:rPr>
        <w:t>the duties</w:t>
      </w:r>
      <w:r w:rsidRPr="00165A75">
        <w:rPr>
          <w:rFonts w:eastAsia="Cambria"/>
          <w:w w:val="105"/>
          <w:sz w:val="22"/>
          <w:szCs w:val="22"/>
        </w:rPr>
        <w:t xml:space="preserve"> </w:t>
      </w:r>
      <w:r w:rsidRPr="00DF4A50">
        <w:rPr>
          <w:rFonts w:eastAsia="Cambria"/>
          <w:w w:val="105"/>
          <w:sz w:val="22"/>
          <w:szCs w:val="22"/>
        </w:rPr>
        <w:t>delegated</w:t>
      </w:r>
      <w:r w:rsidRPr="00165A75">
        <w:rPr>
          <w:rFonts w:eastAsia="Cambria"/>
          <w:w w:val="105"/>
          <w:sz w:val="22"/>
          <w:szCs w:val="22"/>
        </w:rPr>
        <w:t xml:space="preserve"> </w:t>
      </w:r>
      <w:r w:rsidRPr="00DF4A50">
        <w:rPr>
          <w:rFonts w:eastAsia="Cambria"/>
          <w:w w:val="105"/>
          <w:sz w:val="22"/>
          <w:szCs w:val="22"/>
        </w:rPr>
        <w:t>by the</w:t>
      </w:r>
      <w:r w:rsidRPr="00165A75">
        <w:rPr>
          <w:rFonts w:eastAsia="Cambria"/>
          <w:w w:val="105"/>
          <w:sz w:val="22"/>
          <w:szCs w:val="22"/>
        </w:rPr>
        <w:t xml:space="preserve"> </w:t>
      </w:r>
      <w:r w:rsidRPr="00DF4A50">
        <w:rPr>
          <w:rFonts w:eastAsia="Cambria"/>
          <w:w w:val="105"/>
          <w:sz w:val="22"/>
          <w:szCs w:val="22"/>
        </w:rPr>
        <w:t>Employer.</w:t>
      </w:r>
    </w:p>
    <w:p w:rsidR="005A48C5" w:rsidRPr="00DF4A50" w:rsidRDefault="005A48C5">
      <w:pPr>
        <w:widowControl w:val="0"/>
        <w:autoSpaceDE w:val="0"/>
        <w:autoSpaceDN w:val="0"/>
        <w:spacing w:before="5"/>
        <w:rPr>
          <w:rFonts w:eastAsia="Cambria"/>
          <w:sz w:val="22"/>
          <w:szCs w:val="22"/>
        </w:rPr>
      </w:pPr>
    </w:p>
    <w:p w:rsidR="005A48C5" w:rsidRPr="00DF4A50" w:rsidRDefault="00D11752">
      <w:pPr>
        <w:widowControl w:val="0"/>
        <w:autoSpaceDE w:val="0"/>
        <w:autoSpaceDN w:val="0"/>
        <w:ind w:left="1288"/>
        <w:rPr>
          <w:rFonts w:eastAsia="Cambria"/>
          <w:sz w:val="22"/>
          <w:szCs w:val="22"/>
        </w:rPr>
      </w:pPr>
      <w:r w:rsidRPr="00DF4A50">
        <w:rPr>
          <w:rFonts w:eastAsia="Cambria"/>
          <w:w w:val="105"/>
          <w:sz w:val="22"/>
          <w:szCs w:val="22"/>
        </w:rPr>
        <w:t>(</w:t>
      </w:r>
      <w:proofErr w:type="spellStart"/>
      <w:proofErr w:type="gramStart"/>
      <w:r w:rsidRPr="00DF4A50">
        <w:rPr>
          <w:rFonts w:eastAsia="Cambria"/>
          <w:w w:val="105"/>
          <w:sz w:val="22"/>
          <w:szCs w:val="22"/>
        </w:rPr>
        <w:t>aa</w:t>
      </w:r>
      <w:proofErr w:type="spellEnd"/>
      <w:proofErr w:type="gramEnd"/>
      <w:r w:rsidRPr="00DF4A50">
        <w:rPr>
          <w:rFonts w:eastAsia="Cambria"/>
          <w:w w:val="105"/>
          <w:sz w:val="22"/>
          <w:szCs w:val="22"/>
        </w:rPr>
        <w:t>)</w:t>
      </w:r>
      <w:r w:rsidRPr="00DF4A50">
        <w:rPr>
          <w:rFonts w:eastAsia="Cambria"/>
          <w:spacing w:val="39"/>
          <w:w w:val="105"/>
          <w:sz w:val="22"/>
          <w:szCs w:val="22"/>
        </w:rPr>
        <w:t xml:space="preserve"> </w:t>
      </w:r>
      <w:r w:rsidRPr="00DF4A50">
        <w:rPr>
          <w:rFonts w:eastAsia="Cambria"/>
          <w:w w:val="105"/>
          <w:sz w:val="22"/>
          <w:szCs w:val="22"/>
        </w:rPr>
        <w:t>“</w:t>
      </w:r>
      <w:r w:rsidRPr="00296ED0">
        <w:rPr>
          <w:rFonts w:eastAsia="Cambria"/>
          <w:b/>
          <w:bCs/>
          <w:w w:val="105"/>
          <w:sz w:val="22"/>
          <w:szCs w:val="22"/>
        </w:rPr>
        <w:t>SCC</w:t>
      </w:r>
      <w:r w:rsidRPr="00DF4A50">
        <w:rPr>
          <w:rFonts w:eastAsia="Cambria"/>
          <w:w w:val="105"/>
          <w:sz w:val="22"/>
          <w:szCs w:val="22"/>
        </w:rPr>
        <w:t>”</w:t>
      </w:r>
      <w:r w:rsidRPr="00DF4A50">
        <w:rPr>
          <w:rFonts w:eastAsia="Cambria"/>
          <w:spacing w:val="8"/>
          <w:w w:val="105"/>
          <w:sz w:val="22"/>
          <w:szCs w:val="22"/>
        </w:rPr>
        <w:t xml:space="preserve"> </w:t>
      </w:r>
      <w:r w:rsidRPr="00DF4A50">
        <w:rPr>
          <w:rFonts w:eastAsia="Cambria"/>
          <w:w w:val="105"/>
          <w:sz w:val="22"/>
          <w:szCs w:val="22"/>
        </w:rPr>
        <w:t>means</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Special</w:t>
      </w:r>
      <w:r w:rsidRPr="00165A75">
        <w:rPr>
          <w:rFonts w:eastAsia="Cambria"/>
          <w:w w:val="105"/>
          <w:sz w:val="22"/>
          <w:szCs w:val="22"/>
        </w:rPr>
        <w:t xml:space="preserve"> </w:t>
      </w:r>
      <w:r w:rsidRPr="00DF4A50">
        <w:rPr>
          <w:rFonts w:eastAsia="Cambria"/>
          <w:w w:val="105"/>
          <w:sz w:val="22"/>
          <w:szCs w:val="22"/>
        </w:rPr>
        <w:t>Conditions</w:t>
      </w:r>
      <w:r w:rsidRPr="00165A75">
        <w:rPr>
          <w:rFonts w:eastAsia="Cambria"/>
          <w:w w:val="105"/>
          <w:sz w:val="22"/>
          <w:szCs w:val="22"/>
        </w:rPr>
        <w:t xml:space="preserve"> </w:t>
      </w:r>
      <w:r w:rsidRPr="00DF4A50">
        <w:rPr>
          <w:rFonts w:eastAsia="Cambria"/>
          <w:w w:val="105"/>
          <w:sz w:val="22"/>
          <w:szCs w:val="22"/>
        </w:rPr>
        <w:t>of</w:t>
      </w:r>
      <w:r w:rsidRPr="00165A75">
        <w:rPr>
          <w:rFonts w:eastAsia="Cambria"/>
          <w:w w:val="105"/>
          <w:sz w:val="22"/>
          <w:szCs w:val="22"/>
        </w:rPr>
        <w:t xml:space="preserve"> </w:t>
      </w:r>
      <w:r w:rsidRPr="00DF4A50">
        <w:rPr>
          <w:rFonts w:eastAsia="Cambria"/>
          <w:w w:val="105"/>
          <w:sz w:val="22"/>
          <w:szCs w:val="22"/>
        </w:rPr>
        <w:t>Contract.</w:t>
      </w:r>
    </w:p>
    <w:p w:rsidR="005A48C5" w:rsidRPr="00DF4A50" w:rsidRDefault="005A48C5">
      <w:pPr>
        <w:widowControl w:val="0"/>
        <w:autoSpaceDE w:val="0"/>
        <w:autoSpaceDN w:val="0"/>
        <w:rPr>
          <w:rFonts w:eastAsia="Cambria"/>
          <w:sz w:val="22"/>
          <w:szCs w:val="22"/>
        </w:rPr>
      </w:pPr>
    </w:p>
    <w:p w:rsidR="005A48C5" w:rsidRPr="00165A75" w:rsidRDefault="00D11752">
      <w:pPr>
        <w:widowControl w:val="0"/>
        <w:autoSpaceDE w:val="0"/>
        <w:autoSpaceDN w:val="0"/>
        <w:spacing w:line="254" w:lineRule="auto"/>
        <w:ind w:left="1828" w:right="1607" w:hanging="540"/>
        <w:jc w:val="both"/>
        <w:rPr>
          <w:rFonts w:eastAsia="Cambria"/>
          <w:w w:val="105"/>
          <w:sz w:val="22"/>
          <w:szCs w:val="22"/>
        </w:rPr>
      </w:pPr>
      <w:r w:rsidRPr="00DF4A50">
        <w:rPr>
          <w:rFonts w:eastAsia="Cambria"/>
          <w:sz w:val="22"/>
          <w:szCs w:val="22"/>
        </w:rPr>
        <w:t>(</w:t>
      </w:r>
      <w:proofErr w:type="gramStart"/>
      <w:r w:rsidRPr="00DF4A50">
        <w:rPr>
          <w:rFonts w:eastAsia="Cambria"/>
          <w:sz w:val="22"/>
          <w:szCs w:val="22"/>
        </w:rPr>
        <w:t>bb</w:t>
      </w:r>
      <w:proofErr w:type="gramEnd"/>
      <w:r w:rsidRPr="00DF4A50">
        <w:rPr>
          <w:rFonts w:eastAsia="Cambria"/>
          <w:sz w:val="22"/>
          <w:szCs w:val="22"/>
        </w:rPr>
        <w:t>)</w:t>
      </w:r>
      <w:r w:rsidRPr="00DF4A50">
        <w:rPr>
          <w:rFonts w:eastAsia="Cambria"/>
          <w:spacing w:val="52"/>
          <w:sz w:val="22"/>
          <w:szCs w:val="22"/>
        </w:rPr>
        <w:t xml:space="preserve"> </w:t>
      </w:r>
      <w:r w:rsidRPr="00696DFF">
        <w:rPr>
          <w:rFonts w:eastAsia="Cambria"/>
          <w:w w:val="105"/>
          <w:sz w:val="22"/>
          <w:szCs w:val="22"/>
        </w:rPr>
        <w:t xml:space="preserve">“Site” </w:t>
      </w:r>
      <w:r w:rsidRPr="00165A75">
        <w:rPr>
          <w:rFonts w:eastAsia="Cambria"/>
          <w:w w:val="105"/>
          <w:sz w:val="22"/>
          <w:szCs w:val="22"/>
        </w:rPr>
        <w:t>means the land and other places upon which the Facilities are to be installed, and such other land or places as may be specified in the Contract as forming part of the Site.</w:t>
      </w:r>
    </w:p>
    <w:p w:rsidR="005A48C5" w:rsidRPr="00DF4A50" w:rsidRDefault="005A48C5">
      <w:pPr>
        <w:widowControl w:val="0"/>
        <w:autoSpaceDE w:val="0"/>
        <w:autoSpaceDN w:val="0"/>
        <w:spacing w:before="5"/>
        <w:rPr>
          <w:rFonts w:eastAsia="Cambria"/>
          <w:sz w:val="22"/>
          <w:szCs w:val="22"/>
        </w:rPr>
      </w:pPr>
    </w:p>
    <w:p w:rsidR="005A48C5" w:rsidRPr="001F252E" w:rsidRDefault="00D11752" w:rsidP="00855DFD">
      <w:pPr>
        <w:widowControl w:val="0"/>
        <w:autoSpaceDE w:val="0"/>
        <w:autoSpaceDN w:val="0"/>
        <w:spacing w:line="254" w:lineRule="auto"/>
        <w:ind w:left="1828" w:right="1481" w:hanging="540"/>
        <w:jc w:val="both"/>
        <w:rPr>
          <w:rFonts w:eastAsia="Cambria"/>
          <w:w w:val="105"/>
          <w:sz w:val="22"/>
          <w:szCs w:val="22"/>
        </w:rPr>
      </w:pPr>
      <w:r w:rsidRPr="00DF4A50">
        <w:rPr>
          <w:rFonts w:eastAsia="Cambria"/>
          <w:w w:val="105"/>
          <w:sz w:val="22"/>
          <w:szCs w:val="22"/>
        </w:rPr>
        <w:t>(cc)</w:t>
      </w:r>
      <w:r w:rsidRPr="00DF4A50">
        <w:rPr>
          <w:rFonts w:eastAsia="Cambria"/>
          <w:spacing w:val="1"/>
          <w:w w:val="105"/>
          <w:sz w:val="22"/>
          <w:szCs w:val="22"/>
        </w:rPr>
        <w:t xml:space="preserve"> </w:t>
      </w:r>
      <w:r w:rsidRPr="00DF4A50">
        <w:rPr>
          <w:rFonts w:eastAsia="Cambria"/>
          <w:w w:val="105"/>
          <w:sz w:val="22"/>
          <w:szCs w:val="22"/>
        </w:rPr>
        <w:t>“</w:t>
      </w:r>
      <w:r w:rsidRPr="00696DFF">
        <w:rPr>
          <w:rFonts w:eastAsia="Cambria"/>
          <w:w w:val="105"/>
          <w:sz w:val="22"/>
          <w:szCs w:val="22"/>
        </w:rPr>
        <w:t>Subcontractor”</w:t>
      </w:r>
      <w:r w:rsidR="00855DFD" w:rsidRPr="00696DFF">
        <w:rPr>
          <w:rFonts w:eastAsia="Cambria"/>
          <w:w w:val="105"/>
          <w:sz w:val="22"/>
          <w:szCs w:val="22"/>
        </w:rPr>
        <w:t xml:space="preserve">/” </w:t>
      </w:r>
      <w:r w:rsidR="00855DFD" w:rsidRPr="00165A75">
        <w:rPr>
          <w:rFonts w:eastAsia="Cambria"/>
          <w:w w:val="105"/>
          <w:sz w:val="22"/>
          <w:szCs w:val="22"/>
        </w:rPr>
        <w:t>vendor</w:t>
      </w:r>
      <w:r w:rsidRPr="00165A75">
        <w:rPr>
          <w:rFonts w:eastAsia="Cambria"/>
          <w:w w:val="105"/>
          <w:sz w:val="22"/>
          <w:szCs w:val="22"/>
        </w:rPr>
        <w:t>”</w:t>
      </w:r>
      <w:r w:rsidR="00855DFD" w:rsidRPr="00165A75">
        <w:rPr>
          <w:rFonts w:eastAsia="Cambria"/>
          <w:w w:val="105"/>
          <w:sz w:val="22"/>
          <w:szCs w:val="22"/>
        </w:rPr>
        <w:t>/” sub</w:t>
      </w:r>
      <w:r w:rsidRPr="00165A75">
        <w:rPr>
          <w:rFonts w:eastAsia="Cambria"/>
          <w:w w:val="105"/>
          <w:sz w:val="22"/>
          <w:szCs w:val="22"/>
        </w:rPr>
        <w:t>-vendor” means firms/ corporations</w:t>
      </w:r>
      <w:r w:rsidR="00855DFD" w:rsidRPr="00165A75">
        <w:rPr>
          <w:rFonts w:eastAsia="Cambria"/>
          <w:w w:val="105"/>
          <w:sz w:val="22"/>
          <w:szCs w:val="22"/>
        </w:rPr>
        <w:t xml:space="preserve"> </w:t>
      </w:r>
      <w:r w:rsidRPr="00165A75">
        <w:rPr>
          <w:rFonts w:eastAsia="Cambria"/>
          <w:w w:val="105"/>
          <w:sz w:val="22"/>
          <w:szCs w:val="22"/>
        </w:rPr>
        <w:t>/</w:t>
      </w:r>
      <w:r w:rsidR="00855DFD" w:rsidRPr="00165A75">
        <w:rPr>
          <w:rFonts w:eastAsia="Cambria"/>
          <w:w w:val="105"/>
          <w:sz w:val="22"/>
          <w:szCs w:val="22"/>
        </w:rPr>
        <w:t xml:space="preserve"> </w:t>
      </w:r>
      <w:r w:rsidRPr="00165A75">
        <w:rPr>
          <w:rFonts w:eastAsia="Cambria"/>
          <w:w w:val="105"/>
          <w:sz w:val="22"/>
          <w:szCs w:val="22"/>
        </w:rPr>
        <w:t>government entities to whom execution of any part of the Facilities, including preparation of any design or supply of any Plant and Equipment, is sub-contracted directly or indirectly by the Contractor with the consent of the Employer</w:t>
      </w:r>
      <w:r w:rsidR="00535296">
        <w:rPr>
          <w:rFonts w:eastAsia="Cambria"/>
          <w:w w:val="105"/>
          <w:sz w:val="22"/>
          <w:szCs w:val="22"/>
        </w:rPr>
        <w:t xml:space="preserve"> </w:t>
      </w:r>
      <w:r w:rsidR="00535296" w:rsidRPr="001F252E">
        <w:rPr>
          <w:rFonts w:eastAsia="Cambria"/>
          <w:w w:val="105"/>
          <w:sz w:val="22"/>
          <w:szCs w:val="22"/>
        </w:rPr>
        <w:t>(Engineer in charge/Project Manager)</w:t>
      </w:r>
      <w:r w:rsidRPr="001F252E">
        <w:rPr>
          <w:rFonts w:eastAsia="Cambria"/>
          <w:w w:val="105"/>
          <w:sz w:val="22"/>
          <w:szCs w:val="22"/>
        </w:rPr>
        <w:t xml:space="preserve"> in writing, and includes its legal successors or permitted assigns.</w:t>
      </w:r>
      <w:r w:rsidR="00535296" w:rsidRPr="001F252E">
        <w:rPr>
          <w:rFonts w:eastAsia="Cambria"/>
          <w:w w:val="105"/>
          <w:sz w:val="22"/>
          <w:szCs w:val="22"/>
        </w:rPr>
        <w:t xml:space="preserve"> This is relating to only equipment &amp; materials required for project.</w:t>
      </w:r>
    </w:p>
    <w:p w:rsidR="005A48C5" w:rsidRPr="00DF4A50" w:rsidRDefault="005A48C5">
      <w:pPr>
        <w:widowControl w:val="0"/>
        <w:autoSpaceDE w:val="0"/>
        <w:autoSpaceDN w:val="0"/>
        <w:spacing w:before="5"/>
        <w:rPr>
          <w:rFonts w:eastAsia="Cambria"/>
          <w:sz w:val="22"/>
          <w:szCs w:val="22"/>
        </w:rPr>
      </w:pPr>
    </w:p>
    <w:p w:rsidR="005A48C5" w:rsidRPr="00DF4A50" w:rsidRDefault="00D11752">
      <w:pPr>
        <w:widowControl w:val="0"/>
        <w:autoSpaceDE w:val="0"/>
        <w:autoSpaceDN w:val="0"/>
        <w:spacing w:line="254" w:lineRule="auto"/>
        <w:ind w:left="1828" w:right="1601" w:hanging="540"/>
        <w:jc w:val="both"/>
        <w:rPr>
          <w:rFonts w:eastAsia="Cambria"/>
          <w:sz w:val="22"/>
          <w:szCs w:val="22"/>
        </w:rPr>
      </w:pPr>
      <w:r w:rsidRPr="00DF4A50">
        <w:rPr>
          <w:rFonts w:eastAsia="Cambria"/>
          <w:sz w:val="22"/>
          <w:szCs w:val="22"/>
        </w:rPr>
        <w:t>(</w:t>
      </w:r>
      <w:proofErr w:type="spellStart"/>
      <w:proofErr w:type="gramStart"/>
      <w:r w:rsidRPr="00DF4A50">
        <w:rPr>
          <w:rFonts w:eastAsia="Cambria"/>
          <w:sz w:val="22"/>
          <w:szCs w:val="22"/>
        </w:rPr>
        <w:t>dd</w:t>
      </w:r>
      <w:proofErr w:type="spellEnd"/>
      <w:proofErr w:type="gramEnd"/>
      <w:r w:rsidRPr="00DF4A50">
        <w:rPr>
          <w:rFonts w:eastAsia="Cambria"/>
          <w:sz w:val="22"/>
          <w:szCs w:val="22"/>
        </w:rPr>
        <w:t>)</w:t>
      </w:r>
      <w:r w:rsidRPr="00DF4A50">
        <w:rPr>
          <w:rFonts w:eastAsia="Cambria"/>
          <w:spacing w:val="1"/>
          <w:sz w:val="22"/>
          <w:szCs w:val="22"/>
        </w:rPr>
        <w:t xml:space="preserve"> </w:t>
      </w:r>
      <w:r w:rsidRPr="00696DFF">
        <w:rPr>
          <w:rFonts w:eastAsia="Cambria"/>
          <w:w w:val="105"/>
          <w:sz w:val="22"/>
          <w:szCs w:val="22"/>
        </w:rPr>
        <w:t xml:space="preserve">“Taking </w:t>
      </w:r>
      <w:r w:rsidRPr="00165A75">
        <w:rPr>
          <w:rFonts w:eastAsia="Cambria"/>
          <w:w w:val="105"/>
          <w:sz w:val="22"/>
          <w:szCs w:val="22"/>
        </w:rPr>
        <w:t xml:space="preserve">Over” means the </w:t>
      </w:r>
      <w:proofErr w:type="spellStart"/>
      <w:r w:rsidRPr="00165A75">
        <w:rPr>
          <w:rFonts w:eastAsia="Cambria"/>
          <w:w w:val="105"/>
          <w:sz w:val="22"/>
          <w:szCs w:val="22"/>
        </w:rPr>
        <w:t>Employer‟s</w:t>
      </w:r>
      <w:proofErr w:type="spellEnd"/>
      <w:r w:rsidRPr="00165A75">
        <w:rPr>
          <w:rFonts w:eastAsia="Cambria"/>
          <w:w w:val="105"/>
          <w:sz w:val="22"/>
          <w:szCs w:val="22"/>
        </w:rPr>
        <w:t xml:space="preserve"> written acceptance of the Facilities under the Contract, after successful Trial – Operation for the specified period in accordance with the Contract, as provided in</w:t>
      </w:r>
      <w:r w:rsidRPr="00DF4A50">
        <w:rPr>
          <w:rFonts w:eastAsia="Cambria"/>
          <w:spacing w:val="11"/>
          <w:sz w:val="22"/>
          <w:szCs w:val="22"/>
        </w:rPr>
        <w:t xml:space="preserve"> </w:t>
      </w:r>
      <w:r w:rsidRPr="00FC4986">
        <w:rPr>
          <w:rFonts w:eastAsia="Cambria"/>
          <w:b/>
          <w:bCs/>
          <w:sz w:val="22"/>
          <w:szCs w:val="22"/>
        </w:rPr>
        <w:t>GCC</w:t>
      </w:r>
      <w:r w:rsidRPr="00FC4986">
        <w:rPr>
          <w:rFonts w:eastAsia="Cambria"/>
          <w:b/>
          <w:bCs/>
          <w:spacing w:val="11"/>
          <w:sz w:val="22"/>
          <w:szCs w:val="22"/>
        </w:rPr>
        <w:t xml:space="preserve"> </w:t>
      </w:r>
      <w:r w:rsidRPr="00FC4986">
        <w:rPr>
          <w:rFonts w:eastAsia="Cambria"/>
          <w:b/>
          <w:bCs/>
          <w:sz w:val="22"/>
          <w:szCs w:val="22"/>
        </w:rPr>
        <w:t>Sub-Clause</w:t>
      </w:r>
      <w:r w:rsidRPr="00FC4986">
        <w:rPr>
          <w:rFonts w:eastAsia="Cambria"/>
          <w:b/>
          <w:bCs/>
          <w:spacing w:val="11"/>
          <w:sz w:val="22"/>
          <w:szCs w:val="22"/>
        </w:rPr>
        <w:t xml:space="preserve"> </w:t>
      </w:r>
      <w:r w:rsidRPr="00FC4986">
        <w:rPr>
          <w:rFonts w:eastAsia="Cambria"/>
          <w:b/>
          <w:bCs/>
          <w:sz w:val="22"/>
          <w:szCs w:val="22"/>
        </w:rPr>
        <w:t>20.1.5</w:t>
      </w:r>
      <w:r w:rsidRPr="00DF4A50">
        <w:rPr>
          <w:rFonts w:eastAsia="Cambria"/>
          <w:sz w:val="22"/>
          <w:szCs w:val="22"/>
        </w:rPr>
        <w:t>.</w:t>
      </w:r>
    </w:p>
    <w:p w:rsidR="005A48C5" w:rsidRPr="00DF4A50" w:rsidRDefault="005A48C5">
      <w:pPr>
        <w:widowControl w:val="0"/>
        <w:autoSpaceDE w:val="0"/>
        <w:autoSpaceDN w:val="0"/>
        <w:spacing w:before="5"/>
        <w:rPr>
          <w:rFonts w:eastAsia="Cambria"/>
          <w:sz w:val="22"/>
          <w:szCs w:val="22"/>
        </w:rPr>
      </w:pPr>
    </w:p>
    <w:p w:rsidR="005A48C5" w:rsidRPr="00165A75" w:rsidRDefault="00D11752">
      <w:pPr>
        <w:widowControl w:val="0"/>
        <w:autoSpaceDE w:val="0"/>
        <w:autoSpaceDN w:val="0"/>
        <w:spacing w:line="247" w:lineRule="auto"/>
        <w:ind w:left="1828" w:right="1602" w:hanging="540"/>
        <w:jc w:val="both"/>
        <w:rPr>
          <w:rFonts w:eastAsia="Cambria"/>
          <w:w w:val="105"/>
          <w:sz w:val="22"/>
          <w:szCs w:val="22"/>
        </w:rPr>
      </w:pPr>
      <w:r w:rsidRPr="00DF4A50">
        <w:rPr>
          <w:rFonts w:eastAsia="Cambria"/>
          <w:w w:val="105"/>
          <w:sz w:val="22"/>
          <w:szCs w:val="22"/>
        </w:rPr>
        <w:t>(</w:t>
      </w:r>
      <w:proofErr w:type="spellStart"/>
      <w:proofErr w:type="gramStart"/>
      <w:r w:rsidRPr="00DF4A50">
        <w:rPr>
          <w:rFonts w:eastAsia="Cambria"/>
          <w:w w:val="105"/>
          <w:sz w:val="22"/>
          <w:szCs w:val="22"/>
        </w:rPr>
        <w:t>ee</w:t>
      </w:r>
      <w:proofErr w:type="spellEnd"/>
      <w:proofErr w:type="gramEnd"/>
      <w:r w:rsidRPr="00DF4A50">
        <w:rPr>
          <w:rFonts w:eastAsia="Cambria"/>
          <w:w w:val="105"/>
          <w:sz w:val="22"/>
          <w:szCs w:val="22"/>
        </w:rPr>
        <w:t>)</w:t>
      </w:r>
      <w:r w:rsidRPr="00DF4A50">
        <w:rPr>
          <w:rFonts w:eastAsia="Cambria"/>
          <w:spacing w:val="1"/>
          <w:w w:val="105"/>
          <w:sz w:val="22"/>
          <w:szCs w:val="22"/>
        </w:rPr>
        <w:t xml:space="preserve"> </w:t>
      </w:r>
      <w:r w:rsidRPr="00DF4A50">
        <w:rPr>
          <w:rFonts w:eastAsia="Cambria"/>
          <w:w w:val="105"/>
          <w:sz w:val="22"/>
          <w:szCs w:val="22"/>
        </w:rPr>
        <w:t>“Time</w:t>
      </w:r>
      <w:r w:rsidRPr="00696DFF">
        <w:rPr>
          <w:rFonts w:eastAsia="Cambria"/>
          <w:w w:val="105"/>
          <w:sz w:val="22"/>
          <w:szCs w:val="22"/>
        </w:rPr>
        <w:t xml:space="preserve"> </w:t>
      </w:r>
      <w:r w:rsidRPr="00DF4A50">
        <w:rPr>
          <w:rFonts w:eastAsia="Cambria"/>
          <w:w w:val="105"/>
          <w:sz w:val="22"/>
          <w:szCs w:val="22"/>
        </w:rPr>
        <w:t>for</w:t>
      </w:r>
      <w:r w:rsidRPr="00696DFF">
        <w:rPr>
          <w:rFonts w:eastAsia="Cambria"/>
          <w:w w:val="105"/>
          <w:sz w:val="22"/>
          <w:szCs w:val="22"/>
        </w:rPr>
        <w:t xml:space="preserve"> </w:t>
      </w:r>
      <w:r w:rsidRPr="00DF4A50">
        <w:rPr>
          <w:rFonts w:eastAsia="Cambria"/>
          <w:w w:val="105"/>
          <w:sz w:val="22"/>
          <w:szCs w:val="22"/>
        </w:rPr>
        <w:t>Completion”</w:t>
      </w:r>
      <w:r w:rsidRPr="00165A75">
        <w:rPr>
          <w:rFonts w:eastAsia="Cambria"/>
          <w:w w:val="105"/>
          <w:sz w:val="22"/>
          <w:szCs w:val="22"/>
        </w:rPr>
        <w:t xml:space="preserve"> </w:t>
      </w:r>
      <w:r w:rsidRPr="00DF4A50">
        <w:rPr>
          <w:rFonts w:eastAsia="Cambria"/>
          <w:w w:val="105"/>
          <w:sz w:val="22"/>
          <w:szCs w:val="22"/>
        </w:rPr>
        <w:t>means</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time</w:t>
      </w:r>
      <w:r w:rsidRPr="00165A75">
        <w:rPr>
          <w:rFonts w:eastAsia="Cambria"/>
          <w:w w:val="105"/>
          <w:sz w:val="22"/>
          <w:szCs w:val="22"/>
        </w:rPr>
        <w:t xml:space="preserve"> </w:t>
      </w:r>
      <w:r w:rsidR="009C44F6" w:rsidRPr="00DF4A50">
        <w:rPr>
          <w:rFonts w:eastAsia="Cambria"/>
          <w:w w:val="105"/>
          <w:sz w:val="22"/>
          <w:szCs w:val="22"/>
        </w:rPr>
        <w:t xml:space="preserve">within </w:t>
      </w:r>
      <w:r w:rsidR="009C44F6" w:rsidRPr="00165A75">
        <w:rPr>
          <w:rFonts w:eastAsia="Cambria"/>
          <w:w w:val="105"/>
          <w:sz w:val="22"/>
          <w:szCs w:val="22"/>
        </w:rPr>
        <w:t>which</w:t>
      </w:r>
      <w:r w:rsidRPr="00165A75">
        <w:rPr>
          <w:rFonts w:eastAsia="Cambria"/>
          <w:w w:val="105"/>
          <w:sz w:val="22"/>
          <w:szCs w:val="22"/>
        </w:rPr>
        <w:t xml:space="preserve"> </w:t>
      </w:r>
      <w:r w:rsidRPr="00DF4A50">
        <w:rPr>
          <w:rFonts w:eastAsia="Cambria"/>
          <w:w w:val="105"/>
          <w:sz w:val="22"/>
          <w:szCs w:val="22"/>
        </w:rPr>
        <w:t xml:space="preserve">Completion of the </w:t>
      </w:r>
      <w:r w:rsidRPr="00DF4A50">
        <w:rPr>
          <w:rFonts w:eastAsia="Cambria"/>
          <w:w w:val="105"/>
          <w:sz w:val="22"/>
          <w:szCs w:val="22"/>
        </w:rPr>
        <w:lastRenderedPageBreak/>
        <w:t>Facilities is to be attained in accordance with</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specifications,</w:t>
      </w:r>
      <w:r w:rsidRPr="00165A75">
        <w:rPr>
          <w:rFonts w:eastAsia="Cambria"/>
          <w:w w:val="105"/>
          <w:sz w:val="22"/>
          <w:szCs w:val="22"/>
        </w:rPr>
        <w:t xml:space="preserve"> </w:t>
      </w:r>
      <w:r w:rsidRPr="00DF4A50">
        <w:rPr>
          <w:rFonts w:eastAsia="Cambria"/>
          <w:w w:val="105"/>
          <w:sz w:val="22"/>
          <w:szCs w:val="22"/>
        </w:rPr>
        <w:t>as</w:t>
      </w:r>
      <w:r w:rsidRPr="00165A75">
        <w:rPr>
          <w:rFonts w:eastAsia="Cambria"/>
          <w:w w:val="105"/>
          <w:sz w:val="22"/>
          <w:szCs w:val="22"/>
        </w:rPr>
        <w:t xml:space="preserve"> </w:t>
      </w:r>
      <w:r w:rsidRPr="00DF4A50">
        <w:rPr>
          <w:rFonts w:eastAsia="Cambria"/>
          <w:w w:val="105"/>
          <w:sz w:val="22"/>
          <w:szCs w:val="22"/>
        </w:rPr>
        <w:t>a</w:t>
      </w:r>
      <w:r w:rsidRPr="00165A75">
        <w:rPr>
          <w:rFonts w:eastAsia="Cambria"/>
          <w:w w:val="105"/>
          <w:sz w:val="22"/>
          <w:szCs w:val="22"/>
        </w:rPr>
        <w:t xml:space="preserve"> </w:t>
      </w:r>
      <w:r w:rsidRPr="00DF4A50">
        <w:rPr>
          <w:rFonts w:eastAsia="Cambria"/>
          <w:w w:val="105"/>
          <w:sz w:val="22"/>
          <w:szCs w:val="22"/>
        </w:rPr>
        <w:t>whole</w:t>
      </w:r>
      <w:r w:rsidRPr="00165A75">
        <w:rPr>
          <w:rFonts w:eastAsia="Cambria"/>
          <w:w w:val="105"/>
          <w:sz w:val="22"/>
          <w:szCs w:val="22"/>
        </w:rPr>
        <w:t xml:space="preserve"> </w:t>
      </w:r>
      <w:r w:rsidRPr="00DF4A50">
        <w:rPr>
          <w:rFonts w:eastAsia="Cambria"/>
          <w:w w:val="105"/>
          <w:sz w:val="22"/>
          <w:szCs w:val="22"/>
        </w:rPr>
        <w:t>(or</w:t>
      </w:r>
      <w:r w:rsidRPr="00165A75">
        <w:rPr>
          <w:rFonts w:eastAsia="Cambria"/>
          <w:w w:val="105"/>
          <w:sz w:val="22"/>
          <w:szCs w:val="22"/>
        </w:rPr>
        <w:t xml:space="preserve"> </w:t>
      </w:r>
      <w:r w:rsidRPr="00DF4A50">
        <w:rPr>
          <w:rFonts w:eastAsia="Cambria"/>
          <w:w w:val="105"/>
          <w:sz w:val="22"/>
          <w:szCs w:val="22"/>
        </w:rPr>
        <w:t>of</w:t>
      </w:r>
      <w:r w:rsidRPr="00165A75">
        <w:rPr>
          <w:rFonts w:eastAsia="Cambria"/>
          <w:w w:val="105"/>
          <w:sz w:val="22"/>
          <w:szCs w:val="22"/>
        </w:rPr>
        <w:t xml:space="preserve"> </w:t>
      </w:r>
      <w:r w:rsidRPr="00DF4A50">
        <w:rPr>
          <w:rFonts w:eastAsia="Cambria"/>
          <w:w w:val="105"/>
          <w:sz w:val="22"/>
          <w:szCs w:val="22"/>
        </w:rPr>
        <w:t>a</w:t>
      </w:r>
      <w:r w:rsidRPr="00165A75">
        <w:rPr>
          <w:rFonts w:eastAsia="Cambria"/>
          <w:w w:val="105"/>
          <w:sz w:val="22"/>
          <w:szCs w:val="22"/>
        </w:rPr>
        <w:t xml:space="preserve"> </w:t>
      </w:r>
      <w:r w:rsidRPr="00DF4A50">
        <w:rPr>
          <w:rFonts w:eastAsia="Cambria"/>
          <w:w w:val="105"/>
          <w:sz w:val="22"/>
          <w:szCs w:val="22"/>
        </w:rPr>
        <w:t>part</w:t>
      </w:r>
      <w:r w:rsidRPr="00165A75">
        <w:rPr>
          <w:rFonts w:eastAsia="Cambria"/>
          <w:w w:val="105"/>
          <w:sz w:val="22"/>
          <w:szCs w:val="22"/>
        </w:rPr>
        <w:t xml:space="preserve"> </w:t>
      </w:r>
      <w:r w:rsidRPr="00DF4A50">
        <w:rPr>
          <w:rFonts w:eastAsia="Cambria"/>
          <w:w w:val="105"/>
          <w:sz w:val="22"/>
          <w:szCs w:val="22"/>
        </w:rPr>
        <w:t>of</w:t>
      </w:r>
      <w:r w:rsidRPr="00165A75">
        <w:rPr>
          <w:rFonts w:eastAsia="Cambria"/>
          <w:w w:val="105"/>
          <w:sz w:val="22"/>
          <w:szCs w:val="22"/>
        </w:rPr>
        <w:t xml:space="preserve"> </w:t>
      </w:r>
      <w:r w:rsidRPr="00DF4A50">
        <w:rPr>
          <w:rFonts w:eastAsia="Cambria"/>
          <w:w w:val="105"/>
          <w:sz w:val="22"/>
          <w:szCs w:val="22"/>
        </w:rPr>
        <w:t>the</w:t>
      </w:r>
      <w:r w:rsidRPr="00165A75">
        <w:rPr>
          <w:rFonts w:eastAsia="Cambria"/>
          <w:w w:val="105"/>
          <w:sz w:val="22"/>
          <w:szCs w:val="22"/>
        </w:rPr>
        <w:t xml:space="preserve"> </w:t>
      </w:r>
      <w:r w:rsidRPr="00DF4A50">
        <w:rPr>
          <w:rFonts w:eastAsia="Cambria"/>
          <w:w w:val="105"/>
          <w:sz w:val="22"/>
          <w:szCs w:val="22"/>
        </w:rPr>
        <w:t>Facilities</w:t>
      </w:r>
      <w:r w:rsidRPr="00165A75">
        <w:rPr>
          <w:rFonts w:eastAsia="Cambria"/>
          <w:w w:val="105"/>
          <w:sz w:val="22"/>
          <w:szCs w:val="22"/>
        </w:rPr>
        <w:t xml:space="preserve"> </w:t>
      </w:r>
      <w:r w:rsidR="00296ED0" w:rsidRPr="00DF4A50">
        <w:rPr>
          <w:rFonts w:eastAsia="Cambria"/>
          <w:w w:val="105"/>
          <w:sz w:val="22"/>
          <w:szCs w:val="22"/>
        </w:rPr>
        <w:t>where</w:t>
      </w:r>
      <w:r w:rsidR="00296ED0">
        <w:rPr>
          <w:rFonts w:eastAsia="Cambria"/>
          <w:w w:val="105"/>
          <w:sz w:val="22"/>
          <w:szCs w:val="22"/>
        </w:rPr>
        <w:t xml:space="preserve"> </w:t>
      </w:r>
      <w:r w:rsidR="00296ED0" w:rsidRPr="00165A75">
        <w:rPr>
          <w:rFonts w:eastAsia="Cambria"/>
          <w:w w:val="105"/>
          <w:sz w:val="22"/>
          <w:szCs w:val="22"/>
        </w:rPr>
        <w:t>a separate</w:t>
      </w:r>
      <w:r w:rsidRPr="00165A75">
        <w:rPr>
          <w:rFonts w:eastAsia="Cambria"/>
          <w:w w:val="105"/>
          <w:sz w:val="22"/>
          <w:szCs w:val="22"/>
        </w:rPr>
        <w:t xml:space="preserve"> </w:t>
      </w:r>
      <w:r w:rsidRPr="00DF4A50">
        <w:rPr>
          <w:rFonts w:eastAsia="Cambria"/>
          <w:w w:val="105"/>
          <w:sz w:val="22"/>
          <w:szCs w:val="22"/>
        </w:rPr>
        <w:t>Time</w:t>
      </w:r>
      <w:r w:rsidRPr="00165A75">
        <w:rPr>
          <w:rFonts w:eastAsia="Cambria"/>
          <w:w w:val="105"/>
          <w:sz w:val="22"/>
          <w:szCs w:val="22"/>
        </w:rPr>
        <w:t xml:space="preserve"> </w:t>
      </w:r>
      <w:r w:rsidRPr="00DF4A50">
        <w:rPr>
          <w:rFonts w:eastAsia="Cambria"/>
          <w:w w:val="105"/>
          <w:sz w:val="22"/>
          <w:szCs w:val="22"/>
        </w:rPr>
        <w:t>for</w:t>
      </w:r>
      <w:r w:rsidRPr="00165A75">
        <w:rPr>
          <w:rFonts w:eastAsia="Cambria"/>
          <w:w w:val="105"/>
          <w:sz w:val="22"/>
          <w:szCs w:val="22"/>
        </w:rPr>
        <w:t xml:space="preserve"> </w:t>
      </w:r>
      <w:r w:rsidRPr="00DF4A50">
        <w:rPr>
          <w:rFonts w:eastAsia="Cambria"/>
          <w:w w:val="105"/>
          <w:sz w:val="22"/>
          <w:szCs w:val="22"/>
        </w:rPr>
        <w:t>Completion</w:t>
      </w:r>
      <w:r w:rsidRPr="00165A75">
        <w:rPr>
          <w:rFonts w:eastAsia="Cambria"/>
          <w:w w:val="105"/>
          <w:sz w:val="22"/>
          <w:szCs w:val="22"/>
        </w:rPr>
        <w:t xml:space="preserve"> </w:t>
      </w:r>
      <w:r w:rsidRPr="00DF4A50">
        <w:rPr>
          <w:rFonts w:eastAsia="Cambria"/>
          <w:w w:val="105"/>
          <w:sz w:val="22"/>
          <w:szCs w:val="22"/>
        </w:rPr>
        <w:t>of</w:t>
      </w:r>
      <w:r w:rsidRPr="00165A75">
        <w:rPr>
          <w:rFonts w:eastAsia="Cambria"/>
          <w:w w:val="105"/>
          <w:sz w:val="22"/>
          <w:szCs w:val="22"/>
        </w:rPr>
        <w:t xml:space="preserve"> </w:t>
      </w:r>
      <w:r w:rsidRPr="00DF4A50">
        <w:rPr>
          <w:rFonts w:eastAsia="Cambria"/>
          <w:w w:val="105"/>
          <w:sz w:val="22"/>
          <w:szCs w:val="22"/>
        </w:rPr>
        <w:t>such</w:t>
      </w:r>
      <w:r w:rsidRPr="00165A75">
        <w:rPr>
          <w:rFonts w:eastAsia="Cambria"/>
          <w:w w:val="105"/>
          <w:sz w:val="22"/>
          <w:szCs w:val="22"/>
        </w:rPr>
        <w:t xml:space="preserve"> </w:t>
      </w:r>
      <w:r w:rsidRPr="00DF4A50">
        <w:rPr>
          <w:rFonts w:eastAsia="Cambria"/>
          <w:w w:val="105"/>
          <w:sz w:val="22"/>
          <w:szCs w:val="22"/>
        </w:rPr>
        <w:t>part</w:t>
      </w:r>
      <w:r w:rsidRPr="00165A75">
        <w:rPr>
          <w:rFonts w:eastAsia="Cambria"/>
          <w:w w:val="105"/>
          <w:sz w:val="22"/>
          <w:szCs w:val="22"/>
        </w:rPr>
        <w:t xml:space="preserve"> </w:t>
      </w:r>
      <w:r w:rsidRPr="00DF4A50">
        <w:rPr>
          <w:rFonts w:eastAsia="Cambria"/>
          <w:w w:val="105"/>
          <w:sz w:val="22"/>
          <w:szCs w:val="22"/>
        </w:rPr>
        <w:t>has</w:t>
      </w:r>
      <w:r w:rsidRPr="00165A75">
        <w:rPr>
          <w:rFonts w:eastAsia="Cambria"/>
          <w:w w:val="105"/>
          <w:sz w:val="22"/>
          <w:szCs w:val="22"/>
        </w:rPr>
        <w:t xml:space="preserve"> </w:t>
      </w:r>
      <w:r w:rsidRPr="00DF4A50">
        <w:rPr>
          <w:rFonts w:eastAsia="Cambria"/>
          <w:w w:val="105"/>
          <w:sz w:val="22"/>
          <w:szCs w:val="22"/>
        </w:rPr>
        <w:t>been</w:t>
      </w:r>
      <w:r w:rsidRPr="00165A75">
        <w:rPr>
          <w:rFonts w:eastAsia="Cambria"/>
          <w:w w:val="105"/>
          <w:sz w:val="22"/>
          <w:szCs w:val="22"/>
        </w:rPr>
        <w:t xml:space="preserve"> </w:t>
      </w:r>
      <w:r w:rsidRPr="00DF4A50">
        <w:rPr>
          <w:rFonts w:eastAsia="Cambria"/>
          <w:w w:val="105"/>
          <w:sz w:val="22"/>
          <w:szCs w:val="22"/>
        </w:rPr>
        <w:t>prescribed in the</w:t>
      </w:r>
      <w:r w:rsidRPr="00165A75">
        <w:rPr>
          <w:rFonts w:eastAsia="Cambria"/>
          <w:w w:val="105"/>
          <w:sz w:val="22"/>
          <w:szCs w:val="22"/>
        </w:rPr>
        <w:t xml:space="preserve"> SCC</w:t>
      </w:r>
      <w:r w:rsidRPr="00DF4A50">
        <w:rPr>
          <w:rFonts w:eastAsia="Cambria"/>
          <w:w w:val="105"/>
          <w:sz w:val="22"/>
          <w:szCs w:val="22"/>
        </w:rPr>
        <w:t>) and “Taking Over” by</w:t>
      </w:r>
      <w:r w:rsidRPr="00165A75">
        <w:rPr>
          <w:rFonts w:eastAsia="Cambria"/>
          <w:w w:val="105"/>
          <w:sz w:val="22"/>
          <w:szCs w:val="22"/>
        </w:rPr>
        <w:t xml:space="preserve"> </w:t>
      </w:r>
      <w:r w:rsidRPr="00DF4A50">
        <w:rPr>
          <w:rFonts w:eastAsia="Cambria"/>
          <w:w w:val="105"/>
          <w:sz w:val="22"/>
          <w:szCs w:val="22"/>
        </w:rPr>
        <w:t xml:space="preserve">the </w:t>
      </w:r>
      <w:r w:rsidR="009C44F6" w:rsidRPr="00DF4A50">
        <w:rPr>
          <w:rFonts w:eastAsia="Cambria"/>
          <w:w w:val="105"/>
          <w:sz w:val="22"/>
          <w:szCs w:val="22"/>
        </w:rPr>
        <w:t>Employer is</w:t>
      </w:r>
      <w:r w:rsidRPr="00165A75">
        <w:rPr>
          <w:rFonts w:eastAsia="Cambria"/>
          <w:w w:val="105"/>
          <w:sz w:val="22"/>
          <w:szCs w:val="22"/>
        </w:rPr>
        <w:t xml:space="preserve"> </w:t>
      </w:r>
      <w:r w:rsidRPr="00DF4A50">
        <w:rPr>
          <w:rFonts w:eastAsia="Cambria"/>
          <w:w w:val="105"/>
          <w:sz w:val="22"/>
          <w:szCs w:val="22"/>
        </w:rPr>
        <w:t>to</w:t>
      </w:r>
      <w:r w:rsidRPr="00165A75">
        <w:rPr>
          <w:rFonts w:eastAsia="Cambria"/>
          <w:w w:val="105"/>
          <w:sz w:val="22"/>
          <w:szCs w:val="22"/>
        </w:rPr>
        <w:t xml:space="preserve"> </w:t>
      </w:r>
      <w:r w:rsidRPr="00DF4A50">
        <w:rPr>
          <w:rFonts w:eastAsia="Cambria"/>
          <w:w w:val="105"/>
          <w:sz w:val="22"/>
          <w:szCs w:val="22"/>
        </w:rPr>
        <w:t>be</w:t>
      </w:r>
      <w:r w:rsidRPr="00165A75">
        <w:rPr>
          <w:rFonts w:eastAsia="Cambria"/>
          <w:w w:val="105"/>
          <w:sz w:val="22"/>
          <w:szCs w:val="22"/>
        </w:rPr>
        <w:t xml:space="preserve"> </w:t>
      </w:r>
      <w:r w:rsidRPr="00DF4A50">
        <w:rPr>
          <w:rFonts w:eastAsia="Cambria"/>
          <w:w w:val="105"/>
          <w:sz w:val="22"/>
          <w:szCs w:val="22"/>
        </w:rPr>
        <w:t>attained.</w:t>
      </w:r>
    </w:p>
    <w:p w:rsidR="005A48C5" w:rsidRPr="00DF4A50" w:rsidRDefault="00D11752">
      <w:pPr>
        <w:widowControl w:val="0"/>
        <w:numPr>
          <w:ilvl w:val="1"/>
          <w:numId w:val="1"/>
        </w:numPr>
        <w:tabs>
          <w:tab w:val="left" w:pos="928"/>
          <w:tab w:val="left" w:pos="929"/>
        </w:tabs>
        <w:autoSpaceDE w:val="0"/>
        <w:autoSpaceDN w:val="0"/>
        <w:spacing w:before="56"/>
        <w:ind w:hanging="721"/>
        <w:outlineLvl w:val="0"/>
        <w:rPr>
          <w:rFonts w:eastAsia="Palatino Linotype"/>
          <w:b/>
          <w:bCs/>
          <w:sz w:val="22"/>
          <w:szCs w:val="22"/>
        </w:rPr>
      </w:pPr>
      <w:bookmarkStart w:id="2" w:name="_Toc146280633"/>
      <w:r w:rsidRPr="00DF4A50">
        <w:rPr>
          <w:rFonts w:eastAsia="Palatino Linotype"/>
          <w:b/>
          <w:bCs/>
          <w:sz w:val="22"/>
          <w:szCs w:val="22"/>
        </w:rPr>
        <w:t>Interpretation</w:t>
      </w:r>
      <w:bookmarkEnd w:id="2"/>
    </w:p>
    <w:p w:rsidR="005A48C5" w:rsidRPr="00DF4A50" w:rsidRDefault="005A48C5">
      <w:pPr>
        <w:widowControl w:val="0"/>
        <w:autoSpaceDE w:val="0"/>
        <w:autoSpaceDN w:val="0"/>
        <w:spacing w:before="10"/>
        <w:rPr>
          <w:rFonts w:eastAsia="Cambria"/>
          <w:b/>
          <w:sz w:val="22"/>
          <w:szCs w:val="22"/>
        </w:rPr>
      </w:pPr>
    </w:p>
    <w:p w:rsidR="005A48C5" w:rsidRPr="00FC4986"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FC4986">
        <w:rPr>
          <w:rFonts w:eastAsia="Cambria"/>
          <w:b/>
          <w:bCs/>
          <w:w w:val="105"/>
          <w:sz w:val="22"/>
          <w:szCs w:val="22"/>
        </w:rPr>
        <w:t>Contract</w:t>
      </w:r>
    </w:p>
    <w:p w:rsidR="005A48C5" w:rsidRPr="00DF4A50" w:rsidRDefault="005A48C5">
      <w:pPr>
        <w:widowControl w:val="0"/>
        <w:autoSpaceDE w:val="0"/>
        <w:autoSpaceDN w:val="0"/>
        <w:spacing w:before="9"/>
        <w:rPr>
          <w:rFonts w:eastAsia="Cambria"/>
          <w:sz w:val="22"/>
          <w:szCs w:val="22"/>
        </w:rPr>
      </w:pPr>
    </w:p>
    <w:p w:rsidR="005A48C5" w:rsidRPr="00165A75" w:rsidRDefault="00D11752">
      <w:pPr>
        <w:widowControl w:val="0"/>
        <w:numPr>
          <w:ilvl w:val="2"/>
          <w:numId w:val="2"/>
        </w:numPr>
        <w:tabs>
          <w:tab w:val="left" w:pos="1288"/>
          <w:tab w:val="left" w:pos="1289"/>
        </w:tabs>
        <w:autoSpaceDE w:val="0"/>
        <w:autoSpaceDN w:val="0"/>
        <w:spacing w:line="256" w:lineRule="auto"/>
        <w:ind w:right="1611"/>
        <w:jc w:val="both"/>
        <w:rPr>
          <w:rFonts w:eastAsia="Cambria"/>
          <w:w w:val="105"/>
          <w:sz w:val="22"/>
          <w:szCs w:val="22"/>
        </w:rPr>
      </w:pPr>
      <w:r w:rsidRPr="00696DFF">
        <w:rPr>
          <w:rFonts w:eastAsia="Cambria"/>
          <w:w w:val="105"/>
          <w:sz w:val="22"/>
          <w:szCs w:val="22"/>
        </w:rPr>
        <w:t xml:space="preserve">The </w:t>
      </w:r>
      <w:r w:rsidRPr="00165A75">
        <w:rPr>
          <w:rFonts w:eastAsia="Cambria"/>
          <w:w w:val="105"/>
          <w:sz w:val="22"/>
          <w:szCs w:val="22"/>
        </w:rPr>
        <w:t>Contracts to be entered into with the successful Bidder shall be</w:t>
      </w:r>
      <w:r w:rsidR="00A10550" w:rsidRPr="00165A75">
        <w:rPr>
          <w:rFonts w:eastAsia="Cambria"/>
          <w:w w:val="105"/>
          <w:sz w:val="22"/>
          <w:szCs w:val="22"/>
        </w:rPr>
        <w:t xml:space="preserve"> </w:t>
      </w:r>
      <w:r w:rsidRPr="00165A75">
        <w:rPr>
          <w:rFonts w:eastAsia="Cambria"/>
          <w:w w:val="105"/>
          <w:sz w:val="22"/>
          <w:szCs w:val="22"/>
        </w:rPr>
        <w:t>as under:</w:t>
      </w:r>
    </w:p>
    <w:p w:rsidR="009F5AC3" w:rsidRPr="00857337" w:rsidRDefault="00D11752" w:rsidP="000331EB">
      <w:pPr>
        <w:widowControl w:val="0"/>
        <w:tabs>
          <w:tab w:val="left" w:pos="1288"/>
          <w:tab w:val="left" w:pos="1289"/>
        </w:tabs>
        <w:autoSpaceDE w:val="0"/>
        <w:autoSpaceDN w:val="0"/>
        <w:spacing w:line="254" w:lineRule="auto"/>
        <w:ind w:left="1288" w:right="1607"/>
        <w:jc w:val="both"/>
        <w:rPr>
          <w:rFonts w:eastAsia="Cambria"/>
          <w:strike/>
          <w:w w:val="105"/>
          <w:sz w:val="22"/>
          <w:szCs w:val="22"/>
        </w:rPr>
      </w:pPr>
      <w:r w:rsidRPr="00DF4A50">
        <w:rPr>
          <w:rFonts w:eastAsia="Cambria"/>
          <w:w w:val="105"/>
          <w:sz w:val="22"/>
          <w:szCs w:val="22"/>
        </w:rPr>
        <w:tab/>
      </w:r>
      <w:r w:rsidRPr="00857337">
        <w:rPr>
          <w:rFonts w:eastAsia="Cambria"/>
          <w:w w:val="105"/>
          <w:sz w:val="22"/>
          <w:szCs w:val="22"/>
        </w:rPr>
        <w:t xml:space="preserve">In pursuance to GST Law, there shall be one Works Contract as indicated below for jobs undertaken by contractors covering supply of Material/Equipment/Spares, Erection, Installation &amp; Commissioning and Associated Civil Works, which together will be treated as services carrying present applicable rate of </w:t>
      </w:r>
      <w:r w:rsidRPr="00857337">
        <w:rPr>
          <w:rFonts w:eastAsia="Cambria"/>
          <w:b/>
          <w:bCs/>
          <w:w w:val="105"/>
          <w:sz w:val="22"/>
          <w:szCs w:val="22"/>
        </w:rPr>
        <w:t xml:space="preserve">GST @ </w:t>
      </w:r>
      <w:r w:rsidR="00296ED0" w:rsidRPr="00857337">
        <w:rPr>
          <w:rFonts w:eastAsia="Cambria"/>
          <w:b/>
          <w:bCs/>
          <w:w w:val="105"/>
          <w:sz w:val="22"/>
          <w:szCs w:val="22"/>
        </w:rPr>
        <w:t>as indicated in SCC</w:t>
      </w:r>
      <w:r w:rsidRPr="00857337">
        <w:rPr>
          <w:rFonts w:eastAsia="Cambria"/>
          <w:w w:val="105"/>
          <w:sz w:val="22"/>
          <w:szCs w:val="22"/>
        </w:rPr>
        <w:t xml:space="preserve">. </w:t>
      </w:r>
    </w:p>
    <w:p w:rsidR="000331EB" w:rsidRPr="00857337" w:rsidRDefault="00D11752" w:rsidP="000331EB">
      <w:pPr>
        <w:widowControl w:val="0"/>
        <w:tabs>
          <w:tab w:val="left" w:pos="1288"/>
          <w:tab w:val="left" w:pos="1289"/>
        </w:tabs>
        <w:autoSpaceDE w:val="0"/>
        <w:autoSpaceDN w:val="0"/>
        <w:spacing w:line="254" w:lineRule="auto"/>
        <w:ind w:left="1288" w:right="1607"/>
        <w:jc w:val="both"/>
        <w:rPr>
          <w:rFonts w:eastAsia="Cambria"/>
          <w:w w:val="105"/>
          <w:sz w:val="22"/>
          <w:szCs w:val="22"/>
        </w:rPr>
      </w:pPr>
      <w:r w:rsidRPr="00857337">
        <w:rPr>
          <w:rFonts w:eastAsia="Cambria"/>
          <w:b/>
          <w:bCs/>
          <w:w w:val="105"/>
          <w:sz w:val="22"/>
          <w:szCs w:val="22"/>
          <w:u w:val="single"/>
        </w:rPr>
        <w:t>Single Works Contract</w:t>
      </w:r>
      <w:r w:rsidRPr="00857337">
        <w:rPr>
          <w:rFonts w:eastAsia="Cambria"/>
          <w:spacing w:val="1"/>
          <w:w w:val="105"/>
          <w:sz w:val="22"/>
          <w:szCs w:val="22"/>
        </w:rPr>
        <w:t xml:space="preserve"> </w:t>
      </w:r>
      <w:r w:rsidRPr="00165A75">
        <w:rPr>
          <w:rFonts w:eastAsia="Cambria"/>
          <w:w w:val="105"/>
          <w:sz w:val="22"/>
          <w:szCs w:val="22"/>
        </w:rPr>
        <w:t>having the activities as indicated below</w:t>
      </w:r>
      <w:r w:rsidRPr="00857337">
        <w:rPr>
          <w:rFonts w:eastAsia="Cambria"/>
          <w:spacing w:val="1"/>
          <w:w w:val="105"/>
          <w:sz w:val="22"/>
          <w:szCs w:val="22"/>
        </w:rPr>
        <w:t>:</w:t>
      </w:r>
      <w:r w:rsidRPr="00857337">
        <w:rPr>
          <w:rFonts w:eastAsia="Cambria"/>
          <w:w w:val="105"/>
          <w:sz w:val="22"/>
          <w:szCs w:val="22"/>
        </w:rPr>
        <w:t xml:space="preserve"> </w:t>
      </w:r>
    </w:p>
    <w:p w:rsidR="00FC4986" w:rsidRPr="00857337" w:rsidRDefault="00FC4986" w:rsidP="001C09C9">
      <w:pPr>
        <w:widowControl w:val="0"/>
        <w:tabs>
          <w:tab w:val="left" w:pos="1276"/>
        </w:tabs>
        <w:autoSpaceDE w:val="0"/>
        <w:autoSpaceDN w:val="0"/>
        <w:spacing w:line="232" w:lineRule="auto"/>
        <w:ind w:left="1276" w:right="1457"/>
        <w:jc w:val="both"/>
        <w:rPr>
          <w:rFonts w:eastAsia="Cambria"/>
          <w:i/>
          <w:w w:val="105"/>
          <w:sz w:val="22"/>
          <w:szCs w:val="22"/>
        </w:rPr>
      </w:pPr>
    </w:p>
    <w:p w:rsidR="00650BEE" w:rsidRPr="00857337" w:rsidRDefault="00D11752" w:rsidP="00650BEE">
      <w:pPr>
        <w:widowControl w:val="0"/>
        <w:tabs>
          <w:tab w:val="left" w:pos="1276"/>
        </w:tabs>
        <w:autoSpaceDE w:val="0"/>
        <w:autoSpaceDN w:val="0"/>
        <w:spacing w:line="232" w:lineRule="auto"/>
        <w:ind w:left="1276" w:right="1481"/>
        <w:jc w:val="both"/>
        <w:rPr>
          <w:rFonts w:eastAsia="Cambria"/>
          <w:i/>
          <w:strike/>
          <w:sz w:val="22"/>
          <w:szCs w:val="22"/>
        </w:rPr>
      </w:pPr>
      <w:r w:rsidRPr="00857337">
        <w:rPr>
          <w:rFonts w:eastAsia="Cambria"/>
          <w:i/>
          <w:w w:val="105"/>
          <w:sz w:val="22"/>
          <w:szCs w:val="22"/>
        </w:rPr>
        <w:t>(</w:t>
      </w:r>
      <w:r w:rsidRPr="007D54B3">
        <w:rPr>
          <w:rFonts w:eastAsia="Cambria"/>
          <w:b/>
          <w:bCs/>
          <w:i/>
          <w:w w:val="105"/>
          <w:sz w:val="22"/>
          <w:szCs w:val="22"/>
        </w:rPr>
        <w:t>Supply of Goods</w:t>
      </w:r>
      <w:r w:rsidRPr="00857337">
        <w:rPr>
          <w:rFonts w:eastAsia="Cambria"/>
          <w:i/>
          <w:w w:val="105"/>
          <w:sz w:val="22"/>
          <w:szCs w:val="22"/>
        </w:rPr>
        <w:t>)</w:t>
      </w:r>
      <w:r w:rsidRPr="00857337">
        <w:rPr>
          <w:rFonts w:eastAsia="Cambria"/>
          <w:w w:val="105"/>
          <w:sz w:val="22"/>
          <w:szCs w:val="22"/>
        </w:rPr>
        <w:t>: supply of Material/ Equipment/Spares:</w:t>
      </w:r>
      <w:r w:rsidRPr="00165A75">
        <w:rPr>
          <w:rFonts w:eastAsia="Cambria"/>
          <w:w w:val="105"/>
          <w:sz w:val="22"/>
          <w:szCs w:val="22"/>
        </w:rPr>
        <w:t xml:space="preserve"> Taxable value includes cost of </w:t>
      </w:r>
      <w:r w:rsidRPr="00857337">
        <w:rPr>
          <w:rFonts w:eastAsia="Cambria"/>
          <w:w w:val="105"/>
          <w:sz w:val="22"/>
          <w:szCs w:val="22"/>
        </w:rPr>
        <w:t>supply</w:t>
      </w:r>
      <w:r w:rsidRPr="00165A75">
        <w:rPr>
          <w:rFonts w:eastAsia="Cambria"/>
          <w:w w:val="105"/>
          <w:sz w:val="22"/>
          <w:szCs w:val="22"/>
        </w:rPr>
        <w:t xml:space="preserve"> </w:t>
      </w:r>
      <w:r w:rsidRPr="00857337">
        <w:rPr>
          <w:rFonts w:eastAsia="Cambria"/>
          <w:w w:val="105"/>
          <w:sz w:val="22"/>
          <w:szCs w:val="22"/>
        </w:rPr>
        <w:t>of</w:t>
      </w:r>
      <w:r w:rsidRPr="00165A75">
        <w:rPr>
          <w:rFonts w:eastAsia="Cambria"/>
          <w:w w:val="105"/>
          <w:sz w:val="22"/>
          <w:szCs w:val="22"/>
        </w:rPr>
        <w:t xml:space="preserve"> </w:t>
      </w:r>
      <w:r w:rsidRPr="00857337">
        <w:rPr>
          <w:rFonts w:eastAsia="Cambria"/>
          <w:w w:val="105"/>
          <w:sz w:val="22"/>
          <w:szCs w:val="22"/>
        </w:rPr>
        <w:t>all</w:t>
      </w:r>
      <w:r w:rsidRPr="00165A75">
        <w:rPr>
          <w:rFonts w:eastAsia="Cambria"/>
          <w:w w:val="105"/>
          <w:sz w:val="22"/>
          <w:szCs w:val="22"/>
        </w:rPr>
        <w:t xml:space="preserve"> </w:t>
      </w:r>
      <w:r w:rsidRPr="00857337">
        <w:rPr>
          <w:rFonts w:eastAsia="Cambria"/>
          <w:w w:val="105"/>
          <w:sz w:val="22"/>
          <w:szCs w:val="22"/>
        </w:rPr>
        <w:t>equipment</w:t>
      </w:r>
      <w:r w:rsidRPr="00165A75">
        <w:rPr>
          <w:rFonts w:eastAsia="Cambria"/>
          <w:w w:val="105"/>
          <w:sz w:val="22"/>
          <w:szCs w:val="22"/>
        </w:rPr>
        <w:t xml:space="preserve"> </w:t>
      </w:r>
      <w:r w:rsidRPr="00857337">
        <w:rPr>
          <w:rFonts w:eastAsia="Cambria"/>
          <w:w w:val="105"/>
          <w:sz w:val="22"/>
          <w:szCs w:val="22"/>
        </w:rPr>
        <w:t>and</w:t>
      </w:r>
      <w:r w:rsidRPr="00165A75">
        <w:rPr>
          <w:rFonts w:eastAsia="Cambria"/>
          <w:w w:val="105"/>
          <w:sz w:val="22"/>
          <w:szCs w:val="22"/>
        </w:rPr>
        <w:t xml:space="preserve"> </w:t>
      </w:r>
      <w:r w:rsidRPr="00857337">
        <w:rPr>
          <w:rFonts w:eastAsia="Cambria"/>
          <w:w w:val="105"/>
          <w:sz w:val="22"/>
          <w:szCs w:val="22"/>
        </w:rPr>
        <w:t>materials, mandatory spares, transportation, In-transit</w:t>
      </w:r>
      <w:r w:rsidRPr="00165A75">
        <w:rPr>
          <w:rFonts w:eastAsia="Cambria"/>
          <w:w w:val="105"/>
          <w:sz w:val="22"/>
          <w:szCs w:val="22"/>
        </w:rPr>
        <w:t xml:space="preserve"> </w:t>
      </w:r>
      <w:r w:rsidRPr="00857337">
        <w:rPr>
          <w:rFonts w:eastAsia="Cambria"/>
          <w:w w:val="105"/>
          <w:sz w:val="22"/>
          <w:szCs w:val="22"/>
        </w:rPr>
        <w:t>insurance, loading &amp; unloading etc., for</w:t>
      </w:r>
      <w:r w:rsidRPr="00165A75">
        <w:rPr>
          <w:rFonts w:eastAsia="Cambria"/>
          <w:w w:val="105"/>
          <w:sz w:val="22"/>
          <w:szCs w:val="22"/>
        </w:rPr>
        <w:t xml:space="preserve"> </w:t>
      </w:r>
      <w:r w:rsidRPr="00857337">
        <w:rPr>
          <w:rFonts w:eastAsia="Cambria"/>
          <w:w w:val="105"/>
          <w:sz w:val="22"/>
          <w:szCs w:val="22"/>
        </w:rPr>
        <w:t>delivery</w:t>
      </w:r>
      <w:r w:rsidRPr="00165A75">
        <w:rPr>
          <w:rFonts w:eastAsia="Cambria"/>
          <w:w w:val="105"/>
          <w:sz w:val="22"/>
          <w:szCs w:val="22"/>
        </w:rPr>
        <w:t xml:space="preserve"> </w:t>
      </w:r>
      <w:r w:rsidRPr="00857337">
        <w:rPr>
          <w:rFonts w:eastAsia="Cambria"/>
          <w:w w:val="105"/>
          <w:sz w:val="22"/>
          <w:szCs w:val="22"/>
        </w:rPr>
        <w:t>at</w:t>
      </w:r>
      <w:r w:rsidRPr="00165A75">
        <w:rPr>
          <w:rFonts w:eastAsia="Cambria"/>
          <w:w w:val="105"/>
          <w:sz w:val="22"/>
          <w:szCs w:val="22"/>
        </w:rPr>
        <w:t xml:space="preserve"> </w:t>
      </w:r>
      <w:r w:rsidRPr="00857337">
        <w:rPr>
          <w:rFonts w:eastAsia="Cambria"/>
          <w:w w:val="105"/>
          <w:sz w:val="22"/>
          <w:szCs w:val="22"/>
        </w:rPr>
        <w:t xml:space="preserve">site. </w:t>
      </w:r>
    </w:p>
    <w:p w:rsidR="007D54B3" w:rsidRDefault="007D54B3" w:rsidP="00650BEE">
      <w:pPr>
        <w:widowControl w:val="0"/>
        <w:tabs>
          <w:tab w:val="left" w:pos="1276"/>
        </w:tabs>
        <w:autoSpaceDE w:val="0"/>
        <w:autoSpaceDN w:val="0"/>
        <w:spacing w:before="13"/>
        <w:ind w:left="1276" w:right="1481"/>
        <w:rPr>
          <w:rFonts w:eastAsia="Cambria"/>
          <w:i/>
          <w:sz w:val="22"/>
          <w:szCs w:val="22"/>
        </w:rPr>
      </w:pPr>
    </w:p>
    <w:p w:rsidR="00650BEE" w:rsidRPr="007D54B3" w:rsidRDefault="00D11752" w:rsidP="00650BEE">
      <w:pPr>
        <w:widowControl w:val="0"/>
        <w:tabs>
          <w:tab w:val="left" w:pos="1276"/>
        </w:tabs>
        <w:autoSpaceDE w:val="0"/>
        <w:autoSpaceDN w:val="0"/>
        <w:spacing w:before="13"/>
        <w:ind w:left="1276" w:right="1481"/>
        <w:rPr>
          <w:rFonts w:eastAsia="Cambria"/>
          <w:b/>
          <w:bCs/>
          <w:i/>
          <w:sz w:val="22"/>
          <w:szCs w:val="22"/>
        </w:rPr>
      </w:pPr>
      <w:r w:rsidRPr="007D54B3">
        <w:rPr>
          <w:rFonts w:eastAsia="Cambria"/>
          <w:b/>
          <w:bCs/>
          <w:i/>
          <w:sz w:val="22"/>
          <w:szCs w:val="22"/>
        </w:rPr>
        <w:t>&amp;</w:t>
      </w:r>
    </w:p>
    <w:p w:rsidR="007D54B3" w:rsidRDefault="007D54B3" w:rsidP="00650BEE">
      <w:pPr>
        <w:widowControl w:val="0"/>
        <w:tabs>
          <w:tab w:val="left" w:pos="1276"/>
          <w:tab w:val="left" w:pos="2009"/>
        </w:tabs>
        <w:autoSpaceDE w:val="0"/>
        <w:autoSpaceDN w:val="0"/>
        <w:spacing w:before="5" w:line="213" w:lineRule="auto"/>
        <w:ind w:left="1276" w:right="1481"/>
        <w:jc w:val="both"/>
        <w:rPr>
          <w:rFonts w:eastAsia="Cambria"/>
          <w:i/>
          <w:sz w:val="22"/>
          <w:szCs w:val="22"/>
        </w:rPr>
      </w:pPr>
    </w:p>
    <w:p w:rsidR="00650BEE" w:rsidRPr="00857337" w:rsidRDefault="00D11752" w:rsidP="00650BEE">
      <w:pPr>
        <w:widowControl w:val="0"/>
        <w:tabs>
          <w:tab w:val="left" w:pos="1276"/>
          <w:tab w:val="left" w:pos="2009"/>
        </w:tabs>
        <w:autoSpaceDE w:val="0"/>
        <w:autoSpaceDN w:val="0"/>
        <w:spacing w:before="5" w:line="213" w:lineRule="auto"/>
        <w:ind w:left="1276" w:right="1481"/>
        <w:jc w:val="both"/>
        <w:rPr>
          <w:rFonts w:eastAsia="Cambria"/>
          <w:spacing w:val="53"/>
          <w:sz w:val="22"/>
          <w:szCs w:val="22"/>
        </w:rPr>
      </w:pPr>
      <w:r w:rsidRPr="00857337">
        <w:rPr>
          <w:rFonts w:eastAsia="Cambria"/>
          <w:i/>
          <w:sz w:val="22"/>
          <w:szCs w:val="22"/>
        </w:rPr>
        <w:t>(</w:t>
      </w:r>
      <w:r w:rsidRPr="007D54B3">
        <w:rPr>
          <w:rFonts w:eastAsia="Cambria"/>
          <w:b/>
          <w:bCs/>
          <w:i/>
          <w:sz w:val="22"/>
          <w:szCs w:val="22"/>
        </w:rPr>
        <w:t>Supply of Services</w:t>
      </w:r>
      <w:r w:rsidRPr="00857337">
        <w:rPr>
          <w:rFonts w:eastAsia="Cambria"/>
          <w:i/>
          <w:sz w:val="22"/>
          <w:szCs w:val="22"/>
        </w:rPr>
        <w:t>)</w:t>
      </w:r>
      <w:r w:rsidRPr="00857337">
        <w:rPr>
          <w:rFonts w:eastAsia="Cambria"/>
          <w:sz w:val="22"/>
          <w:szCs w:val="22"/>
        </w:rPr>
        <w:t>:</w:t>
      </w:r>
      <w:r w:rsidRPr="00857337">
        <w:rPr>
          <w:rFonts w:eastAsia="Cambria"/>
          <w:w w:val="105"/>
          <w:sz w:val="22"/>
          <w:szCs w:val="22"/>
        </w:rPr>
        <w:t xml:space="preserve"> Erection, Installation &amp; Commissioning and Associated Civil Works:</w:t>
      </w:r>
      <w:r w:rsidRPr="00857337">
        <w:rPr>
          <w:rFonts w:eastAsia="Cambria"/>
          <w:spacing w:val="1"/>
          <w:w w:val="105"/>
          <w:sz w:val="22"/>
          <w:szCs w:val="22"/>
        </w:rPr>
        <w:t xml:space="preserve"> Taxable value includes cost of </w:t>
      </w:r>
      <w:r w:rsidRPr="00857337">
        <w:rPr>
          <w:rFonts w:eastAsia="Cambria"/>
          <w:w w:val="105"/>
          <w:sz w:val="22"/>
          <w:szCs w:val="22"/>
        </w:rPr>
        <w:t>providing</w:t>
      </w:r>
      <w:r w:rsidRPr="00857337">
        <w:rPr>
          <w:rFonts w:eastAsia="Cambria"/>
          <w:spacing w:val="1"/>
          <w:w w:val="105"/>
          <w:sz w:val="22"/>
          <w:szCs w:val="22"/>
        </w:rPr>
        <w:t xml:space="preserve"> </w:t>
      </w:r>
      <w:r w:rsidRPr="00857337">
        <w:rPr>
          <w:rFonts w:eastAsia="Cambria"/>
          <w:w w:val="105"/>
          <w:sz w:val="22"/>
          <w:szCs w:val="22"/>
        </w:rPr>
        <w:t>all</w:t>
      </w:r>
      <w:r w:rsidRPr="00857337">
        <w:rPr>
          <w:rFonts w:eastAsia="Cambria"/>
          <w:spacing w:val="1"/>
          <w:w w:val="105"/>
          <w:sz w:val="22"/>
          <w:szCs w:val="22"/>
        </w:rPr>
        <w:t xml:space="preserve"> </w:t>
      </w:r>
      <w:r w:rsidRPr="00857337">
        <w:rPr>
          <w:rFonts w:eastAsia="Cambria"/>
          <w:w w:val="105"/>
          <w:sz w:val="22"/>
          <w:szCs w:val="22"/>
        </w:rPr>
        <w:t>services, installation,</w:t>
      </w:r>
      <w:r w:rsidRPr="00857337">
        <w:rPr>
          <w:rFonts w:eastAsia="Cambria"/>
          <w:spacing w:val="1"/>
          <w:w w:val="105"/>
          <w:sz w:val="22"/>
          <w:szCs w:val="22"/>
        </w:rPr>
        <w:t xml:space="preserve"> </w:t>
      </w:r>
      <w:r w:rsidRPr="00857337">
        <w:rPr>
          <w:rFonts w:eastAsia="Cambria"/>
          <w:w w:val="105"/>
          <w:sz w:val="22"/>
          <w:szCs w:val="22"/>
        </w:rPr>
        <w:t>Testing</w:t>
      </w:r>
      <w:r w:rsidRPr="00857337">
        <w:rPr>
          <w:rFonts w:eastAsia="Cambria"/>
          <w:spacing w:val="1"/>
          <w:w w:val="105"/>
          <w:sz w:val="22"/>
          <w:szCs w:val="22"/>
        </w:rPr>
        <w:t xml:space="preserve"> </w:t>
      </w:r>
      <w:r w:rsidRPr="00857337">
        <w:rPr>
          <w:rFonts w:eastAsia="Cambria"/>
          <w:w w:val="105"/>
          <w:sz w:val="22"/>
          <w:szCs w:val="22"/>
        </w:rPr>
        <w:t>and</w:t>
      </w:r>
      <w:r w:rsidRPr="00857337">
        <w:rPr>
          <w:rFonts w:eastAsia="Cambria"/>
          <w:spacing w:val="1"/>
          <w:w w:val="105"/>
          <w:sz w:val="22"/>
          <w:szCs w:val="22"/>
        </w:rPr>
        <w:t xml:space="preserve"> </w:t>
      </w:r>
      <w:r w:rsidRPr="00857337">
        <w:rPr>
          <w:rFonts w:eastAsia="Cambria"/>
          <w:w w:val="105"/>
          <w:sz w:val="22"/>
          <w:szCs w:val="22"/>
        </w:rPr>
        <w:t xml:space="preserve">Commissioning </w:t>
      </w:r>
      <w:r w:rsidRPr="00857337">
        <w:rPr>
          <w:rFonts w:eastAsia="Cambria"/>
          <w:sz w:val="22"/>
          <w:szCs w:val="22"/>
        </w:rPr>
        <w:t xml:space="preserve">and Associated Civil Works </w:t>
      </w:r>
      <w:r w:rsidRPr="00857337">
        <w:rPr>
          <w:rFonts w:eastAsia="Cambria"/>
          <w:w w:val="105"/>
          <w:sz w:val="22"/>
          <w:szCs w:val="22"/>
        </w:rPr>
        <w:t>including performance testing in respect of all</w:t>
      </w:r>
      <w:r w:rsidRPr="00857337">
        <w:rPr>
          <w:rFonts w:eastAsia="Cambria"/>
          <w:spacing w:val="-53"/>
          <w:w w:val="105"/>
          <w:sz w:val="22"/>
          <w:szCs w:val="22"/>
        </w:rPr>
        <w:t xml:space="preserve">     </w:t>
      </w:r>
      <w:r w:rsidRPr="00857337">
        <w:rPr>
          <w:rFonts w:eastAsia="Cambria"/>
          <w:w w:val="105"/>
          <w:sz w:val="22"/>
          <w:szCs w:val="22"/>
        </w:rPr>
        <w:t xml:space="preserve">the equipment </w:t>
      </w:r>
      <w:r w:rsidRPr="00857337">
        <w:rPr>
          <w:rFonts w:eastAsia="Cambria"/>
          <w:sz w:val="22"/>
          <w:szCs w:val="22"/>
        </w:rPr>
        <w:t>supplied</w:t>
      </w:r>
      <w:r w:rsidRPr="00857337">
        <w:rPr>
          <w:rFonts w:eastAsia="Cambria"/>
          <w:spacing w:val="39"/>
          <w:sz w:val="22"/>
          <w:szCs w:val="22"/>
        </w:rPr>
        <w:t xml:space="preserve"> </w:t>
      </w:r>
      <w:r w:rsidRPr="00857337">
        <w:rPr>
          <w:rFonts w:eastAsia="Cambria"/>
          <w:sz w:val="22"/>
          <w:szCs w:val="22"/>
        </w:rPr>
        <w:t>against the said contract,</w:t>
      </w:r>
      <w:r w:rsidRPr="00857337">
        <w:rPr>
          <w:rFonts w:eastAsia="Cambria"/>
          <w:w w:val="105"/>
          <w:sz w:val="22"/>
          <w:szCs w:val="22"/>
        </w:rPr>
        <w:t xml:space="preserve"> Training</w:t>
      </w:r>
      <w:r w:rsidRPr="00857337">
        <w:rPr>
          <w:rFonts w:eastAsia="Cambria"/>
          <w:spacing w:val="1"/>
          <w:w w:val="105"/>
          <w:sz w:val="22"/>
          <w:szCs w:val="22"/>
        </w:rPr>
        <w:t xml:space="preserve"> </w:t>
      </w:r>
      <w:r w:rsidRPr="00857337">
        <w:rPr>
          <w:rFonts w:eastAsia="Cambria"/>
          <w:w w:val="105"/>
          <w:sz w:val="22"/>
          <w:szCs w:val="22"/>
        </w:rPr>
        <w:t>to</w:t>
      </w:r>
      <w:r w:rsidRPr="00857337">
        <w:rPr>
          <w:rFonts w:eastAsia="Cambria"/>
          <w:spacing w:val="21"/>
          <w:w w:val="105"/>
          <w:sz w:val="22"/>
          <w:szCs w:val="22"/>
        </w:rPr>
        <w:t xml:space="preserve"> </w:t>
      </w:r>
      <w:r w:rsidRPr="00857337">
        <w:rPr>
          <w:rFonts w:eastAsia="Cambria"/>
          <w:w w:val="105"/>
          <w:sz w:val="22"/>
          <w:szCs w:val="22"/>
        </w:rPr>
        <w:t>be</w:t>
      </w:r>
      <w:r w:rsidRPr="00857337">
        <w:rPr>
          <w:rFonts w:eastAsia="Cambria"/>
          <w:spacing w:val="20"/>
          <w:w w:val="105"/>
          <w:sz w:val="22"/>
          <w:szCs w:val="22"/>
        </w:rPr>
        <w:t xml:space="preserve"> </w:t>
      </w:r>
      <w:r w:rsidRPr="00857337">
        <w:rPr>
          <w:rFonts w:eastAsia="Cambria"/>
          <w:w w:val="105"/>
          <w:sz w:val="22"/>
          <w:szCs w:val="22"/>
        </w:rPr>
        <w:t>imparted</w:t>
      </w:r>
      <w:r w:rsidRPr="00857337">
        <w:rPr>
          <w:rFonts w:eastAsia="Cambria"/>
          <w:spacing w:val="43"/>
          <w:w w:val="105"/>
          <w:sz w:val="22"/>
          <w:szCs w:val="22"/>
        </w:rPr>
        <w:t xml:space="preserve"> </w:t>
      </w:r>
      <w:r w:rsidRPr="00857337">
        <w:rPr>
          <w:rFonts w:eastAsia="Cambria"/>
          <w:w w:val="105"/>
          <w:sz w:val="22"/>
          <w:szCs w:val="22"/>
        </w:rPr>
        <w:t>and</w:t>
      </w:r>
      <w:r w:rsidRPr="00857337">
        <w:rPr>
          <w:rFonts w:eastAsia="Cambria"/>
          <w:spacing w:val="22"/>
          <w:w w:val="105"/>
          <w:sz w:val="22"/>
          <w:szCs w:val="22"/>
        </w:rPr>
        <w:t xml:space="preserve"> </w:t>
      </w:r>
      <w:r w:rsidRPr="00857337">
        <w:rPr>
          <w:rFonts w:eastAsia="Cambria"/>
          <w:w w:val="105"/>
          <w:sz w:val="22"/>
          <w:szCs w:val="22"/>
        </w:rPr>
        <w:t>any</w:t>
      </w:r>
      <w:r w:rsidRPr="00857337">
        <w:rPr>
          <w:rFonts w:eastAsia="Cambria"/>
          <w:spacing w:val="21"/>
          <w:w w:val="105"/>
          <w:sz w:val="22"/>
          <w:szCs w:val="22"/>
        </w:rPr>
        <w:t xml:space="preserve"> </w:t>
      </w:r>
      <w:r w:rsidRPr="00857337">
        <w:rPr>
          <w:rFonts w:eastAsia="Cambria"/>
          <w:w w:val="105"/>
          <w:sz w:val="22"/>
          <w:szCs w:val="22"/>
        </w:rPr>
        <w:t xml:space="preserve">other </w:t>
      </w:r>
      <w:r w:rsidRPr="00857337">
        <w:rPr>
          <w:rFonts w:eastAsia="Cambria"/>
          <w:sz w:val="22"/>
          <w:szCs w:val="22"/>
        </w:rPr>
        <w:t>services</w:t>
      </w:r>
      <w:r w:rsidRPr="00857337">
        <w:rPr>
          <w:rFonts w:eastAsia="Cambria"/>
          <w:spacing w:val="1"/>
          <w:sz w:val="22"/>
          <w:szCs w:val="22"/>
        </w:rPr>
        <w:t xml:space="preserve"> </w:t>
      </w:r>
      <w:r w:rsidRPr="00857337">
        <w:rPr>
          <w:rFonts w:eastAsia="Cambria"/>
          <w:sz w:val="22"/>
          <w:szCs w:val="22"/>
        </w:rPr>
        <w:t>specified</w:t>
      </w:r>
      <w:r w:rsidRPr="00857337">
        <w:rPr>
          <w:rFonts w:eastAsia="Cambria"/>
          <w:spacing w:val="1"/>
          <w:sz w:val="22"/>
          <w:szCs w:val="22"/>
        </w:rPr>
        <w:t xml:space="preserve"> </w:t>
      </w:r>
      <w:r w:rsidRPr="00857337">
        <w:rPr>
          <w:rFonts w:eastAsia="Cambria"/>
          <w:sz w:val="22"/>
          <w:szCs w:val="22"/>
        </w:rPr>
        <w:t>in</w:t>
      </w:r>
      <w:r w:rsidRPr="00857337">
        <w:rPr>
          <w:rFonts w:eastAsia="Cambria"/>
          <w:spacing w:val="53"/>
          <w:sz w:val="22"/>
          <w:szCs w:val="22"/>
        </w:rPr>
        <w:t xml:space="preserve"> </w:t>
      </w:r>
      <w:r w:rsidRPr="00857337">
        <w:rPr>
          <w:rFonts w:eastAsia="Cambria"/>
          <w:sz w:val="22"/>
          <w:szCs w:val="22"/>
        </w:rPr>
        <w:t>the</w:t>
      </w:r>
      <w:r w:rsidRPr="00857337">
        <w:rPr>
          <w:rFonts w:eastAsia="Cambria"/>
          <w:spacing w:val="53"/>
          <w:sz w:val="22"/>
          <w:szCs w:val="22"/>
        </w:rPr>
        <w:t xml:space="preserve"> </w:t>
      </w:r>
      <w:r w:rsidRPr="00857337">
        <w:rPr>
          <w:rFonts w:eastAsia="Cambria"/>
          <w:sz w:val="22"/>
          <w:szCs w:val="22"/>
        </w:rPr>
        <w:t>Contract</w:t>
      </w:r>
      <w:r w:rsidRPr="00857337">
        <w:rPr>
          <w:rFonts w:eastAsia="Cambria"/>
          <w:spacing w:val="53"/>
          <w:sz w:val="22"/>
          <w:szCs w:val="22"/>
        </w:rPr>
        <w:t xml:space="preserve"> </w:t>
      </w:r>
      <w:r w:rsidRPr="00857337">
        <w:rPr>
          <w:rFonts w:eastAsia="Cambria"/>
          <w:sz w:val="22"/>
          <w:szCs w:val="22"/>
        </w:rPr>
        <w:t>Documents</w:t>
      </w:r>
      <w:r w:rsidRPr="00857337">
        <w:rPr>
          <w:rFonts w:eastAsia="Cambria"/>
          <w:spacing w:val="53"/>
          <w:sz w:val="22"/>
          <w:szCs w:val="22"/>
        </w:rPr>
        <w:t>.</w:t>
      </w:r>
    </w:p>
    <w:p w:rsidR="00683B9A" w:rsidRPr="006A6DED" w:rsidRDefault="00683B9A" w:rsidP="00683B9A">
      <w:pPr>
        <w:widowControl w:val="0"/>
        <w:autoSpaceDE w:val="0"/>
        <w:autoSpaceDN w:val="0"/>
        <w:spacing w:before="1" w:line="256" w:lineRule="auto"/>
        <w:ind w:left="1188" w:right="248"/>
        <w:jc w:val="both"/>
        <w:rPr>
          <w:rFonts w:eastAsia="Cambria"/>
          <w:strike/>
          <w:color w:val="000000"/>
          <w:w w:val="105"/>
          <w:sz w:val="22"/>
          <w:szCs w:val="22"/>
        </w:rPr>
      </w:pPr>
    </w:p>
    <w:p w:rsidR="005A48C5" w:rsidRPr="00696DFF" w:rsidRDefault="00D11752">
      <w:pPr>
        <w:widowControl w:val="0"/>
        <w:numPr>
          <w:ilvl w:val="2"/>
          <w:numId w:val="2"/>
        </w:numPr>
        <w:tabs>
          <w:tab w:val="left" w:pos="1288"/>
          <w:tab w:val="left" w:pos="1289"/>
        </w:tabs>
        <w:autoSpaceDE w:val="0"/>
        <w:autoSpaceDN w:val="0"/>
        <w:spacing w:line="254" w:lineRule="auto"/>
        <w:ind w:right="1607"/>
        <w:jc w:val="both"/>
        <w:rPr>
          <w:rFonts w:eastAsia="Cambria"/>
          <w:w w:val="105"/>
          <w:sz w:val="22"/>
          <w:szCs w:val="22"/>
        </w:rPr>
      </w:pPr>
      <w:r w:rsidRPr="00857337">
        <w:rPr>
          <w:rFonts w:eastAsia="Cambria"/>
          <w:w w:val="105"/>
          <w:sz w:val="22"/>
          <w:szCs w:val="22"/>
        </w:rPr>
        <w:t xml:space="preserve">The award of </w:t>
      </w:r>
      <w:r w:rsidR="009F5AC3" w:rsidRPr="00857337">
        <w:rPr>
          <w:rFonts w:eastAsia="Cambria"/>
          <w:w w:val="105"/>
          <w:sz w:val="22"/>
          <w:szCs w:val="22"/>
        </w:rPr>
        <w:t>the single</w:t>
      </w:r>
      <w:r w:rsidRPr="00857337">
        <w:rPr>
          <w:rFonts w:eastAsia="Cambria"/>
          <w:w w:val="105"/>
          <w:sz w:val="22"/>
          <w:szCs w:val="22"/>
        </w:rPr>
        <w:t xml:space="preserve"> </w:t>
      </w:r>
      <w:r w:rsidR="000331EB" w:rsidRPr="00857337">
        <w:rPr>
          <w:rFonts w:eastAsia="Cambria"/>
          <w:w w:val="105"/>
          <w:sz w:val="22"/>
          <w:szCs w:val="22"/>
        </w:rPr>
        <w:t xml:space="preserve">Works Contract </w:t>
      </w:r>
      <w:r w:rsidRPr="00857337">
        <w:rPr>
          <w:rFonts w:eastAsia="Cambria"/>
          <w:w w:val="105"/>
          <w:sz w:val="22"/>
          <w:szCs w:val="22"/>
        </w:rPr>
        <w:t>shall not in any way dilute the</w:t>
      </w:r>
      <w:r w:rsidRPr="00696DFF">
        <w:rPr>
          <w:rFonts w:eastAsia="Cambria"/>
          <w:w w:val="105"/>
          <w:sz w:val="22"/>
          <w:szCs w:val="22"/>
        </w:rPr>
        <w:t xml:space="preserve"> </w:t>
      </w:r>
      <w:r w:rsidRPr="00857337">
        <w:rPr>
          <w:rFonts w:eastAsia="Cambria"/>
          <w:w w:val="105"/>
          <w:sz w:val="22"/>
          <w:szCs w:val="22"/>
        </w:rPr>
        <w:t>responsibility of the Contractor for the successful completion of the</w:t>
      </w:r>
      <w:r w:rsidRPr="00696DFF">
        <w:rPr>
          <w:rFonts w:eastAsia="Cambria"/>
          <w:w w:val="105"/>
          <w:sz w:val="22"/>
          <w:szCs w:val="22"/>
        </w:rPr>
        <w:t xml:space="preserve"> </w:t>
      </w:r>
      <w:r w:rsidRPr="00857337">
        <w:rPr>
          <w:rFonts w:eastAsia="Cambria"/>
          <w:w w:val="105"/>
          <w:sz w:val="22"/>
          <w:szCs w:val="22"/>
        </w:rPr>
        <w:t>facilities</w:t>
      </w:r>
      <w:r w:rsidRPr="00696DFF">
        <w:rPr>
          <w:rFonts w:eastAsia="Cambria"/>
          <w:w w:val="105"/>
          <w:sz w:val="22"/>
          <w:szCs w:val="22"/>
        </w:rPr>
        <w:t xml:space="preserve"> </w:t>
      </w:r>
      <w:r w:rsidRPr="00857337">
        <w:rPr>
          <w:rFonts w:eastAsia="Cambria"/>
          <w:w w:val="105"/>
          <w:sz w:val="22"/>
          <w:szCs w:val="22"/>
        </w:rPr>
        <w:t>as</w:t>
      </w:r>
      <w:r w:rsidRPr="00696DFF">
        <w:rPr>
          <w:rFonts w:eastAsia="Cambria"/>
          <w:w w:val="105"/>
          <w:sz w:val="22"/>
          <w:szCs w:val="22"/>
        </w:rPr>
        <w:t xml:space="preserve"> </w:t>
      </w:r>
      <w:r w:rsidRPr="00857337">
        <w:rPr>
          <w:rFonts w:eastAsia="Cambria"/>
          <w:w w:val="105"/>
          <w:sz w:val="22"/>
          <w:szCs w:val="22"/>
        </w:rPr>
        <w:t>per</w:t>
      </w:r>
      <w:r w:rsidRPr="00696DFF">
        <w:rPr>
          <w:rFonts w:eastAsia="Cambria"/>
          <w:w w:val="105"/>
          <w:sz w:val="22"/>
          <w:szCs w:val="22"/>
        </w:rPr>
        <w:t xml:space="preserve"> </w:t>
      </w:r>
      <w:r w:rsidRPr="00857337">
        <w:rPr>
          <w:rFonts w:eastAsia="Cambria"/>
          <w:w w:val="105"/>
          <w:sz w:val="22"/>
          <w:szCs w:val="22"/>
        </w:rPr>
        <w:t>Specification</w:t>
      </w:r>
      <w:r w:rsidRPr="00696DFF">
        <w:rPr>
          <w:rFonts w:eastAsia="Cambria"/>
          <w:w w:val="105"/>
          <w:sz w:val="22"/>
          <w:szCs w:val="22"/>
        </w:rPr>
        <w:t xml:space="preserve"> </w:t>
      </w:r>
      <w:r w:rsidRPr="00857337">
        <w:rPr>
          <w:rFonts w:eastAsia="Cambria"/>
          <w:w w:val="105"/>
          <w:sz w:val="22"/>
          <w:szCs w:val="22"/>
        </w:rPr>
        <w:t>and</w:t>
      </w:r>
      <w:r w:rsidRPr="00696DFF">
        <w:rPr>
          <w:rFonts w:eastAsia="Cambria"/>
          <w:w w:val="105"/>
          <w:sz w:val="22"/>
          <w:szCs w:val="22"/>
        </w:rPr>
        <w:t xml:space="preserve"> </w:t>
      </w:r>
      <w:r w:rsidR="00054126" w:rsidRPr="00696DFF">
        <w:rPr>
          <w:rFonts w:eastAsia="Cambria"/>
          <w:w w:val="105"/>
          <w:sz w:val="22"/>
          <w:szCs w:val="22"/>
        </w:rPr>
        <w:t xml:space="preserve">any </w:t>
      </w:r>
      <w:r w:rsidRPr="00857337">
        <w:rPr>
          <w:rFonts w:eastAsia="Cambria"/>
          <w:w w:val="105"/>
          <w:sz w:val="22"/>
          <w:szCs w:val="22"/>
        </w:rPr>
        <w:t>breach</w:t>
      </w:r>
      <w:r w:rsidRPr="00696DFF">
        <w:rPr>
          <w:rFonts w:eastAsia="Cambria"/>
          <w:w w:val="105"/>
          <w:sz w:val="22"/>
          <w:szCs w:val="22"/>
        </w:rPr>
        <w:t xml:space="preserve"> </w:t>
      </w:r>
      <w:r w:rsidRPr="00857337">
        <w:rPr>
          <w:rFonts w:eastAsia="Cambria"/>
          <w:w w:val="105"/>
          <w:sz w:val="22"/>
          <w:szCs w:val="22"/>
        </w:rPr>
        <w:t>in</w:t>
      </w:r>
      <w:r w:rsidRPr="00696DFF">
        <w:rPr>
          <w:rFonts w:eastAsia="Cambria"/>
          <w:w w:val="105"/>
          <w:sz w:val="22"/>
          <w:szCs w:val="22"/>
        </w:rPr>
        <w:t xml:space="preserve"> </w:t>
      </w:r>
      <w:r w:rsidR="00054126" w:rsidRPr="00857337">
        <w:rPr>
          <w:rFonts w:eastAsia="Cambria"/>
          <w:w w:val="105"/>
          <w:sz w:val="22"/>
          <w:szCs w:val="22"/>
        </w:rPr>
        <w:t xml:space="preserve">Works Contract either in supply of Material/Equipment/Spares or, &amp; its Erection, Installation &amp; Commissioning and Associated Civil Works </w:t>
      </w:r>
      <w:r w:rsidRPr="00857337">
        <w:rPr>
          <w:rFonts w:eastAsia="Cambria"/>
          <w:w w:val="105"/>
          <w:sz w:val="22"/>
          <w:szCs w:val="22"/>
        </w:rPr>
        <w:t>shall</w:t>
      </w:r>
      <w:r w:rsidRPr="00696DFF">
        <w:rPr>
          <w:rFonts w:eastAsia="Cambria"/>
          <w:w w:val="105"/>
          <w:sz w:val="22"/>
          <w:szCs w:val="22"/>
        </w:rPr>
        <w:t xml:space="preserve"> </w:t>
      </w:r>
      <w:r w:rsidRPr="00857337">
        <w:rPr>
          <w:rFonts w:eastAsia="Cambria"/>
          <w:w w:val="105"/>
          <w:sz w:val="22"/>
          <w:szCs w:val="22"/>
        </w:rPr>
        <w:t>automatically</w:t>
      </w:r>
      <w:r w:rsidRPr="00696DFF">
        <w:rPr>
          <w:rFonts w:eastAsia="Cambria"/>
          <w:w w:val="105"/>
          <w:sz w:val="22"/>
          <w:szCs w:val="22"/>
        </w:rPr>
        <w:t xml:space="preserve"> </w:t>
      </w:r>
      <w:r w:rsidRPr="00857337">
        <w:rPr>
          <w:rFonts w:eastAsia="Cambria"/>
          <w:w w:val="105"/>
          <w:sz w:val="22"/>
          <w:szCs w:val="22"/>
        </w:rPr>
        <w:t>be</w:t>
      </w:r>
      <w:r w:rsidRPr="00696DFF">
        <w:rPr>
          <w:rFonts w:eastAsia="Cambria"/>
          <w:w w:val="105"/>
          <w:sz w:val="22"/>
          <w:szCs w:val="22"/>
        </w:rPr>
        <w:t xml:space="preserve"> </w:t>
      </w:r>
      <w:r w:rsidRPr="00857337">
        <w:rPr>
          <w:rFonts w:eastAsia="Cambria"/>
          <w:w w:val="105"/>
          <w:sz w:val="22"/>
          <w:szCs w:val="22"/>
        </w:rPr>
        <w:t>construed</w:t>
      </w:r>
      <w:r w:rsidRPr="00696DFF">
        <w:rPr>
          <w:rFonts w:eastAsia="Cambria"/>
          <w:w w:val="105"/>
          <w:sz w:val="22"/>
          <w:szCs w:val="22"/>
        </w:rPr>
        <w:t xml:space="preserve"> </w:t>
      </w:r>
      <w:r w:rsidRPr="00857337">
        <w:rPr>
          <w:rFonts w:eastAsia="Cambria"/>
          <w:w w:val="105"/>
          <w:sz w:val="22"/>
          <w:szCs w:val="22"/>
        </w:rPr>
        <w:t>as</w:t>
      </w:r>
      <w:r w:rsidRPr="00696DFF">
        <w:rPr>
          <w:rFonts w:eastAsia="Cambria"/>
          <w:w w:val="105"/>
          <w:sz w:val="22"/>
          <w:szCs w:val="22"/>
        </w:rPr>
        <w:t xml:space="preserve"> </w:t>
      </w:r>
      <w:r w:rsidRPr="00857337">
        <w:rPr>
          <w:rFonts w:eastAsia="Cambria"/>
          <w:w w:val="105"/>
          <w:sz w:val="22"/>
          <w:szCs w:val="22"/>
        </w:rPr>
        <w:t>a</w:t>
      </w:r>
      <w:r w:rsidRPr="00696DFF">
        <w:rPr>
          <w:rFonts w:eastAsia="Cambria"/>
          <w:w w:val="105"/>
          <w:sz w:val="22"/>
          <w:szCs w:val="22"/>
        </w:rPr>
        <w:t xml:space="preserve"> </w:t>
      </w:r>
      <w:r w:rsidRPr="00857337">
        <w:rPr>
          <w:rFonts w:eastAsia="Cambria"/>
          <w:w w:val="105"/>
          <w:sz w:val="22"/>
          <w:szCs w:val="22"/>
        </w:rPr>
        <w:t>breach</w:t>
      </w:r>
      <w:r w:rsidRPr="00696DFF">
        <w:rPr>
          <w:rFonts w:eastAsia="Cambria"/>
          <w:w w:val="105"/>
          <w:sz w:val="22"/>
          <w:szCs w:val="22"/>
        </w:rPr>
        <w:t xml:space="preserve"> </w:t>
      </w:r>
      <w:r w:rsidRPr="00857337">
        <w:rPr>
          <w:rFonts w:eastAsia="Cambria"/>
          <w:w w:val="105"/>
          <w:sz w:val="22"/>
          <w:szCs w:val="22"/>
        </w:rPr>
        <w:t>of</w:t>
      </w:r>
      <w:r w:rsidRPr="00696DFF">
        <w:rPr>
          <w:rFonts w:eastAsia="Cambria"/>
          <w:w w:val="105"/>
          <w:sz w:val="22"/>
          <w:szCs w:val="22"/>
        </w:rPr>
        <w:t xml:space="preserve"> </w:t>
      </w:r>
      <w:r w:rsidRPr="00857337">
        <w:rPr>
          <w:rFonts w:eastAsia="Cambria"/>
          <w:w w:val="105"/>
          <w:sz w:val="22"/>
          <w:szCs w:val="22"/>
        </w:rPr>
        <w:t>the</w:t>
      </w:r>
      <w:r w:rsidRPr="00696DFF">
        <w:rPr>
          <w:rFonts w:eastAsia="Cambria"/>
          <w:w w:val="105"/>
          <w:sz w:val="22"/>
          <w:szCs w:val="22"/>
        </w:rPr>
        <w:t xml:space="preserve"> </w:t>
      </w:r>
      <w:r w:rsidR="00054126" w:rsidRPr="00857337">
        <w:rPr>
          <w:rFonts w:eastAsia="Cambria"/>
          <w:w w:val="105"/>
          <w:sz w:val="22"/>
          <w:szCs w:val="22"/>
        </w:rPr>
        <w:t xml:space="preserve">Works Contract </w:t>
      </w:r>
      <w:r w:rsidRPr="00857337">
        <w:rPr>
          <w:rFonts w:eastAsia="Cambria"/>
          <w:w w:val="105"/>
          <w:sz w:val="22"/>
          <w:szCs w:val="22"/>
        </w:rPr>
        <w:t>which</w:t>
      </w:r>
      <w:r w:rsidRPr="00696DFF">
        <w:rPr>
          <w:rFonts w:eastAsia="Cambria"/>
          <w:w w:val="105"/>
          <w:sz w:val="22"/>
          <w:szCs w:val="22"/>
        </w:rPr>
        <w:t xml:space="preserve"> </w:t>
      </w:r>
      <w:r w:rsidRPr="00857337">
        <w:rPr>
          <w:rFonts w:eastAsia="Cambria"/>
          <w:w w:val="105"/>
          <w:sz w:val="22"/>
          <w:szCs w:val="22"/>
        </w:rPr>
        <w:t>will</w:t>
      </w:r>
      <w:r w:rsidRPr="00696DFF">
        <w:rPr>
          <w:rFonts w:eastAsia="Cambria"/>
          <w:w w:val="105"/>
          <w:sz w:val="22"/>
          <w:szCs w:val="22"/>
        </w:rPr>
        <w:t xml:space="preserve"> </w:t>
      </w:r>
      <w:r w:rsidRPr="00857337">
        <w:rPr>
          <w:rFonts w:eastAsia="Cambria"/>
          <w:w w:val="105"/>
          <w:sz w:val="22"/>
          <w:szCs w:val="22"/>
        </w:rPr>
        <w:t>confer</w:t>
      </w:r>
      <w:r w:rsidRPr="00696DFF">
        <w:rPr>
          <w:rFonts w:eastAsia="Cambria"/>
          <w:w w:val="105"/>
          <w:sz w:val="22"/>
          <w:szCs w:val="22"/>
        </w:rPr>
        <w:t xml:space="preserve"> </w:t>
      </w:r>
      <w:r w:rsidRPr="00857337">
        <w:rPr>
          <w:rFonts w:eastAsia="Cambria"/>
          <w:w w:val="105"/>
          <w:sz w:val="22"/>
          <w:szCs w:val="22"/>
        </w:rPr>
        <w:t>a</w:t>
      </w:r>
      <w:r w:rsidRPr="00696DFF">
        <w:rPr>
          <w:rFonts w:eastAsia="Cambria"/>
          <w:w w:val="105"/>
          <w:sz w:val="22"/>
          <w:szCs w:val="22"/>
        </w:rPr>
        <w:t xml:space="preserve"> </w:t>
      </w:r>
      <w:r w:rsidRPr="00857337">
        <w:rPr>
          <w:rFonts w:eastAsia="Cambria"/>
          <w:w w:val="105"/>
          <w:sz w:val="22"/>
          <w:szCs w:val="22"/>
        </w:rPr>
        <w:t>right</w:t>
      </w:r>
      <w:r w:rsidRPr="00696DFF">
        <w:rPr>
          <w:rFonts w:eastAsia="Cambria"/>
          <w:w w:val="105"/>
          <w:sz w:val="22"/>
          <w:szCs w:val="22"/>
        </w:rPr>
        <w:t xml:space="preserve"> </w:t>
      </w:r>
      <w:r w:rsidRPr="00857337">
        <w:rPr>
          <w:rFonts w:eastAsia="Cambria"/>
          <w:w w:val="105"/>
          <w:sz w:val="22"/>
          <w:szCs w:val="22"/>
        </w:rPr>
        <w:t>on</w:t>
      </w:r>
      <w:r w:rsidRPr="00696DFF">
        <w:rPr>
          <w:rFonts w:eastAsia="Cambria"/>
          <w:w w:val="105"/>
          <w:sz w:val="22"/>
          <w:szCs w:val="22"/>
        </w:rPr>
        <w:t xml:space="preserve"> </w:t>
      </w:r>
      <w:r w:rsidRPr="00857337">
        <w:rPr>
          <w:rFonts w:eastAsia="Cambria"/>
          <w:w w:val="105"/>
          <w:sz w:val="22"/>
          <w:szCs w:val="22"/>
        </w:rPr>
        <w:t>the</w:t>
      </w:r>
      <w:r w:rsidRPr="00696DFF">
        <w:rPr>
          <w:rFonts w:eastAsia="Cambria"/>
          <w:w w:val="105"/>
          <w:sz w:val="22"/>
          <w:szCs w:val="22"/>
        </w:rPr>
        <w:t xml:space="preserve"> </w:t>
      </w:r>
      <w:r w:rsidRPr="00857337">
        <w:rPr>
          <w:rFonts w:eastAsia="Cambria"/>
          <w:w w:val="105"/>
          <w:sz w:val="22"/>
          <w:szCs w:val="22"/>
        </w:rPr>
        <w:t>Employer</w:t>
      </w:r>
      <w:r w:rsidRPr="00696DFF">
        <w:rPr>
          <w:rFonts w:eastAsia="Cambria"/>
          <w:w w:val="105"/>
          <w:sz w:val="22"/>
          <w:szCs w:val="22"/>
        </w:rPr>
        <w:t xml:space="preserve"> </w:t>
      </w:r>
      <w:r w:rsidRPr="00857337">
        <w:rPr>
          <w:rFonts w:eastAsia="Cambria"/>
          <w:w w:val="105"/>
          <w:sz w:val="22"/>
          <w:szCs w:val="22"/>
        </w:rPr>
        <w:t>to</w:t>
      </w:r>
      <w:r w:rsidRPr="00696DFF">
        <w:rPr>
          <w:rFonts w:eastAsia="Cambria"/>
          <w:w w:val="105"/>
          <w:sz w:val="22"/>
          <w:szCs w:val="22"/>
        </w:rPr>
        <w:t xml:space="preserve"> </w:t>
      </w:r>
      <w:r w:rsidRPr="00857337">
        <w:rPr>
          <w:rFonts w:eastAsia="Cambria"/>
          <w:w w:val="105"/>
          <w:sz w:val="22"/>
          <w:szCs w:val="22"/>
        </w:rPr>
        <w:t>terminate</w:t>
      </w:r>
      <w:r w:rsidRPr="00696DFF">
        <w:rPr>
          <w:rFonts w:eastAsia="Cambria"/>
          <w:w w:val="105"/>
          <w:sz w:val="22"/>
          <w:szCs w:val="22"/>
        </w:rPr>
        <w:t xml:space="preserve"> </w:t>
      </w:r>
      <w:r w:rsidRPr="00857337">
        <w:rPr>
          <w:rFonts w:eastAsia="Cambria"/>
          <w:w w:val="105"/>
          <w:sz w:val="22"/>
          <w:szCs w:val="22"/>
        </w:rPr>
        <w:t>the</w:t>
      </w:r>
      <w:r w:rsidRPr="00696DFF">
        <w:rPr>
          <w:rFonts w:eastAsia="Cambria"/>
          <w:w w:val="105"/>
          <w:sz w:val="22"/>
          <w:szCs w:val="22"/>
        </w:rPr>
        <w:t xml:space="preserve"> </w:t>
      </w:r>
      <w:r w:rsidRPr="00857337">
        <w:rPr>
          <w:rFonts w:eastAsia="Cambria"/>
          <w:w w:val="105"/>
          <w:sz w:val="22"/>
          <w:szCs w:val="22"/>
        </w:rPr>
        <w:t>Contract(s)</w:t>
      </w:r>
      <w:r w:rsidRPr="00696DFF">
        <w:rPr>
          <w:rFonts w:eastAsia="Cambria"/>
          <w:w w:val="105"/>
          <w:sz w:val="22"/>
          <w:szCs w:val="22"/>
        </w:rPr>
        <w:t xml:space="preserve"> </w:t>
      </w:r>
      <w:r w:rsidRPr="00857337">
        <w:rPr>
          <w:rFonts w:eastAsia="Cambria"/>
          <w:w w:val="105"/>
          <w:sz w:val="22"/>
          <w:szCs w:val="22"/>
        </w:rPr>
        <w:t>also</w:t>
      </w:r>
      <w:r w:rsidRPr="00696DFF">
        <w:rPr>
          <w:rFonts w:eastAsia="Cambria"/>
          <w:w w:val="105"/>
          <w:sz w:val="22"/>
          <w:szCs w:val="22"/>
        </w:rPr>
        <w:t xml:space="preserve"> </w:t>
      </w:r>
      <w:r w:rsidRPr="00857337">
        <w:rPr>
          <w:rFonts w:eastAsia="Cambria"/>
          <w:w w:val="105"/>
          <w:sz w:val="22"/>
          <w:szCs w:val="22"/>
        </w:rPr>
        <w:t>at</w:t>
      </w:r>
      <w:r w:rsidRPr="00696DFF">
        <w:rPr>
          <w:rFonts w:eastAsia="Cambria"/>
          <w:w w:val="105"/>
          <w:sz w:val="22"/>
          <w:szCs w:val="22"/>
        </w:rPr>
        <w:t xml:space="preserve"> </w:t>
      </w:r>
      <w:r w:rsidRPr="00857337">
        <w:rPr>
          <w:rFonts w:eastAsia="Cambria"/>
          <w:w w:val="105"/>
          <w:sz w:val="22"/>
          <w:szCs w:val="22"/>
        </w:rPr>
        <w:t>the</w:t>
      </w:r>
      <w:r w:rsidRPr="00696DFF">
        <w:rPr>
          <w:rFonts w:eastAsia="Cambria"/>
          <w:w w:val="105"/>
          <w:sz w:val="22"/>
          <w:szCs w:val="22"/>
        </w:rPr>
        <w:t xml:space="preserve"> </w:t>
      </w:r>
      <w:r w:rsidRPr="00857337">
        <w:rPr>
          <w:rFonts w:eastAsia="Cambria"/>
          <w:w w:val="105"/>
          <w:sz w:val="22"/>
          <w:szCs w:val="22"/>
        </w:rPr>
        <w:t>risk</w:t>
      </w:r>
      <w:r w:rsidRPr="00696DFF">
        <w:rPr>
          <w:rFonts w:eastAsia="Cambria"/>
          <w:w w:val="105"/>
          <w:sz w:val="22"/>
          <w:szCs w:val="22"/>
        </w:rPr>
        <w:t xml:space="preserve"> </w:t>
      </w:r>
      <w:r w:rsidRPr="00857337">
        <w:rPr>
          <w:rFonts w:eastAsia="Cambria"/>
          <w:w w:val="105"/>
          <w:sz w:val="22"/>
          <w:szCs w:val="22"/>
        </w:rPr>
        <w:t>and</w:t>
      </w:r>
      <w:r w:rsidRPr="00696DFF">
        <w:rPr>
          <w:rFonts w:eastAsia="Cambria"/>
          <w:w w:val="105"/>
          <w:sz w:val="22"/>
          <w:szCs w:val="22"/>
        </w:rPr>
        <w:t xml:space="preserve"> </w:t>
      </w:r>
      <w:r w:rsidRPr="00857337">
        <w:rPr>
          <w:rFonts w:eastAsia="Cambria"/>
          <w:w w:val="105"/>
          <w:sz w:val="22"/>
          <w:szCs w:val="22"/>
        </w:rPr>
        <w:t>the</w:t>
      </w:r>
      <w:r w:rsidRPr="00696DFF">
        <w:rPr>
          <w:rFonts w:eastAsia="Cambria"/>
          <w:w w:val="105"/>
          <w:sz w:val="22"/>
          <w:szCs w:val="22"/>
        </w:rPr>
        <w:t xml:space="preserve"> </w:t>
      </w:r>
      <w:r w:rsidRPr="00857337">
        <w:rPr>
          <w:rFonts w:eastAsia="Cambria"/>
          <w:w w:val="105"/>
          <w:sz w:val="22"/>
          <w:szCs w:val="22"/>
        </w:rPr>
        <w:t>cost</w:t>
      </w:r>
      <w:r w:rsidRPr="00696DFF">
        <w:rPr>
          <w:rFonts w:eastAsia="Cambria"/>
          <w:w w:val="105"/>
          <w:sz w:val="22"/>
          <w:szCs w:val="22"/>
        </w:rPr>
        <w:t xml:space="preserve"> </w:t>
      </w:r>
      <w:r w:rsidRPr="00857337">
        <w:rPr>
          <w:rFonts w:eastAsia="Cambria"/>
          <w:w w:val="105"/>
          <w:sz w:val="22"/>
          <w:szCs w:val="22"/>
        </w:rPr>
        <w:t>of</w:t>
      </w:r>
      <w:r w:rsidRPr="00696DFF">
        <w:rPr>
          <w:rFonts w:eastAsia="Cambria"/>
          <w:w w:val="105"/>
          <w:sz w:val="22"/>
          <w:szCs w:val="22"/>
        </w:rPr>
        <w:t xml:space="preserve"> </w:t>
      </w:r>
      <w:r w:rsidRPr="00857337">
        <w:rPr>
          <w:rFonts w:eastAsia="Cambria"/>
          <w:w w:val="105"/>
          <w:sz w:val="22"/>
          <w:szCs w:val="22"/>
        </w:rPr>
        <w:t>the</w:t>
      </w:r>
      <w:r w:rsidRPr="00696DFF">
        <w:rPr>
          <w:rFonts w:eastAsia="Cambria"/>
          <w:w w:val="105"/>
          <w:sz w:val="22"/>
          <w:szCs w:val="22"/>
        </w:rPr>
        <w:t xml:space="preserve"> </w:t>
      </w:r>
      <w:r w:rsidRPr="00857337">
        <w:rPr>
          <w:rFonts w:eastAsia="Cambria"/>
          <w:w w:val="105"/>
          <w:sz w:val="22"/>
          <w:szCs w:val="22"/>
        </w:rPr>
        <w:t>Contractor.</w:t>
      </w:r>
    </w:p>
    <w:p w:rsidR="005A48C5" w:rsidRPr="00857337" w:rsidRDefault="005A48C5">
      <w:pPr>
        <w:widowControl w:val="0"/>
        <w:autoSpaceDE w:val="0"/>
        <w:autoSpaceDN w:val="0"/>
        <w:spacing w:before="6"/>
        <w:rPr>
          <w:rFonts w:eastAsia="Cambria"/>
          <w:sz w:val="22"/>
          <w:szCs w:val="22"/>
        </w:rPr>
      </w:pPr>
    </w:p>
    <w:p w:rsidR="005A48C5" w:rsidRPr="00696DFF" w:rsidRDefault="00D11752" w:rsidP="00696DFF">
      <w:pPr>
        <w:widowControl w:val="0"/>
        <w:numPr>
          <w:ilvl w:val="2"/>
          <w:numId w:val="2"/>
        </w:numPr>
        <w:tabs>
          <w:tab w:val="left" w:pos="1288"/>
          <w:tab w:val="left" w:pos="1289"/>
        </w:tabs>
        <w:autoSpaceDE w:val="0"/>
        <w:autoSpaceDN w:val="0"/>
        <w:spacing w:line="254" w:lineRule="auto"/>
        <w:ind w:right="1607"/>
        <w:jc w:val="both"/>
        <w:rPr>
          <w:rFonts w:eastAsia="Cambria"/>
          <w:w w:val="105"/>
          <w:sz w:val="22"/>
          <w:szCs w:val="22"/>
        </w:rPr>
      </w:pPr>
      <w:r w:rsidRPr="00857337">
        <w:rPr>
          <w:rFonts w:eastAsia="Cambria"/>
          <w:w w:val="105"/>
          <w:sz w:val="22"/>
          <w:szCs w:val="22"/>
        </w:rPr>
        <w:t xml:space="preserve">The Contract will be signed in two originals </w:t>
      </w:r>
      <w:r w:rsidR="00054126" w:rsidRPr="00857337">
        <w:rPr>
          <w:rFonts w:eastAsia="Cambria"/>
          <w:w w:val="105"/>
          <w:sz w:val="22"/>
          <w:szCs w:val="22"/>
        </w:rPr>
        <w:t xml:space="preserve">of LOA </w:t>
      </w:r>
      <w:r w:rsidRPr="00857337">
        <w:rPr>
          <w:rFonts w:eastAsia="Cambria"/>
          <w:w w:val="105"/>
          <w:sz w:val="22"/>
          <w:szCs w:val="22"/>
        </w:rPr>
        <w:t>and the Contractor shall</w:t>
      </w:r>
      <w:r w:rsidRPr="00696DFF">
        <w:rPr>
          <w:rFonts w:eastAsia="Cambria"/>
          <w:w w:val="105"/>
          <w:sz w:val="22"/>
          <w:szCs w:val="22"/>
        </w:rPr>
        <w:t xml:space="preserve"> </w:t>
      </w:r>
      <w:r w:rsidRPr="00857337">
        <w:rPr>
          <w:rFonts w:eastAsia="Cambria"/>
          <w:w w:val="105"/>
          <w:sz w:val="22"/>
          <w:szCs w:val="22"/>
        </w:rPr>
        <w:t>be provided with one signed original and the rest will be retained by</w:t>
      </w:r>
      <w:r w:rsidRPr="00696DFF">
        <w:rPr>
          <w:rFonts w:eastAsia="Cambria"/>
          <w:w w:val="105"/>
          <w:sz w:val="22"/>
          <w:szCs w:val="22"/>
        </w:rPr>
        <w:t xml:space="preserve"> </w:t>
      </w:r>
      <w:r w:rsidRPr="00857337">
        <w:rPr>
          <w:rFonts w:eastAsia="Cambria"/>
          <w:w w:val="105"/>
          <w:sz w:val="22"/>
          <w:szCs w:val="22"/>
        </w:rPr>
        <w:t>the</w:t>
      </w:r>
      <w:r w:rsidRPr="00696DFF">
        <w:rPr>
          <w:rFonts w:eastAsia="Cambria"/>
          <w:w w:val="105"/>
          <w:sz w:val="22"/>
          <w:szCs w:val="22"/>
        </w:rPr>
        <w:t xml:space="preserve"> </w:t>
      </w:r>
      <w:r w:rsidRPr="00857337">
        <w:rPr>
          <w:rFonts w:eastAsia="Cambria"/>
          <w:w w:val="105"/>
          <w:sz w:val="22"/>
          <w:szCs w:val="22"/>
        </w:rPr>
        <w:t>Employer.</w:t>
      </w:r>
    </w:p>
    <w:p w:rsidR="005A48C5" w:rsidRPr="00857337" w:rsidRDefault="005A48C5">
      <w:pPr>
        <w:widowControl w:val="0"/>
        <w:autoSpaceDE w:val="0"/>
        <w:autoSpaceDN w:val="0"/>
        <w:spacing w:before="5"/>
        <w:rPr>
          <w:rFonts w:eastAsia="Cambria"/>
          <w:sz w:val="22"/>
          <w:szCs w:val="22"/>
        </w:rPr>
      </w:pPr>
    </w:p>
    <w:p w:rsidR="005A48C5" w:rsidRPr="00857337" w:rsidRDefault="00D11752">
      <w:pPr>
        <w:widowControl w:val="0"/>
        <w:numPr>
          <w:ilvl w:val="2"/>
          <w:numId w:val="2"/>
        </w:numPr>
        <w:tabs>
          <w:tab w:val="left" w:pos="1288"/>
          <w:tab w:val="left" w:pos="1289"/>
        </w:tabs>
        <w:autoSpaceDE w:val="0"/>
        <w:autoSpaceDN w:val="0"/>
        <w:spacing w:line="254" w:lineRule="auto"/>
        <w:ind w:right="1606"/>
        <w:jc w:val="both"/>
        <w:rPr>
          <w:rFonts w:eastAsia="Cambria"/>
          <w:sz w:val="22"/>
          <w:szCs w:val="22"/>
        </w:rPr>
      </w:pPr>
      <w:r w:rsidRPr="00857337">
        <w:rPr>
          <w:rFonts w:eastAsia="Cambria"/>
          <w:w w:val="105"/>
          <w:sz w:val="22"/>
          <w:szCs w:val="22"/>
        </w:rPr>
        <w:t>The Contractor shall provide free of cost to the Employer all the</w:t>
      </w:r>
      <w:r w:rsidRPr="00696DFF">
        <w:rPr>
          <w:rFonts w:eastAsia="Cambria"/>
          <w:w w:val="105"/>
          <w:sz w:val="22"/>
          <w:szCs w:val="22"/>
        </w:rPr>
        <w:t xml:space="preserve"> </w:t>
      </w:r>
      <w:r w:rsidRPr="00857337">
        <w:rPr>
          <w:rFonts w:eastAsia="Cambria"/>
          <w:w w:val="105"/>
          <w:sz w:val="22"/>
          <w:szCs w:val="22"/>
        </w:rPr>
        <w:t>engineering data, drawing and descriptive materials submitted with</w:t>
      </w:r>
      <w:r w:rsidRPr="00696DFF">
        <w:rPr>
          <w:rFonts w:eastAsia="Cambria"/>
          <w:w w:val="105"/>
          <w:sz w:val="22"/>
          <w:szCs w:val="22"/>
        </w:rPr>
        <w:t xml:space="preserve"> </w:t>
      </w:r>
      <w:r w:rsidRPr="00857337">
        <w:rPr>
          <w:rFonts w:eastAsia="Cambria"/>
          <w:w w:val="105"/>
          <w:sz w:val="22"/>
          <w:szCs w:val="22"/>
        </w:rPr>
        <w:t xml:space="preserve">the bid, </w:t>
      </w:r>
      <w:r w:rsidRPr="00857337">
        <w:rPr>
          <w:rFonts w:eastAsia="Cambria"/>
          <w:b/>
          <w:bCs/>
          <w:w w:val="105"/>
          <w:sz w:val="22"/>
          <w:szCs w:val="22"/>
        </w:rPr>
        <w:t>in at least two (2) copies</w:t>
      </w:r>
      <w:r w:rsidRPr="00857337">
        <w:rPr>
          <w:rFonts w:eastAsia="Cambria"/>
          <w:w w:val="105"/>
          <w:sz w:val="22"/>
          <w:szCs w:val="22"/>
        </w:rPr>
        <w:t xml:space="preserve"> to form a part of the Contract</w:t>
      </w:r>
      <w:r w:rsidRPr="00857337">
        <w:rPr>
          <w:rFonts w:eastAsia="Cambria"/>
          <w:spacing w:val="1"/>
          <w:w w:val="105"/>
          <w:sz w:val="22"/>
          <w:szCs w:val="22"/>
        </w:rPr>
        <w:t xml:space="preserve"> </w:t>
      </w:r>
      <w:r w:rsidRPr="00857337">
        <w:rPr>
          <w:rFonts w:eastAsia="Cambria"/>
          <w:w w:val="105"/>
          <w:sz w:val="22"/>
          <w:szCs w:val="22"/>
        </w:rPr>
        <w:t>immediately</w:t>
      </w:r>
      <w:r w:rsidRPr="00857337">
        <w:rPr>
          <w:rFonts w:eastAsia="Cambria"/>
          <w:spacing w:val="4"/>
          <w:w w:val="105"/>
          <w:sz w:val="22"/>
          <w:szCs w:val="22"/>
        </w:rPr>
        <w:t xml:space="preserve"> </w:t>
      </w:r>
      <w:r w:rsidRPr="00857337">
        <w:rPr>
          <w:rFonts w:eastAsia="Cambria"/>
          <w:w w:val="105"/>
          <w:sz w:val="22"/>
          <w:szCs w:val="22"/>
        </w:rPr>
        <w:t>after</w:t>
      </w:r>
      <w:r w:rsidRPr="00857337">
        <w:rPr>
          <w:rFonts w:eastAsia="Cambria"/>
          <w:spacing w:val="5"/>
          <w:w w:val="105"/>
          <w:sz w:val="22"/>
          <w:szCs w:val="22"/>
        </w:rPr>
        <w:t xml:space="preserve"> </w:t>
      </w:r>
      <w:r w:rsidR="009C44F6" w:rsidRPr="00857337">
        <w:rPr>
          <w:rFonts w:eastAsia="Cambria"/>
          <w:w w:val="105"/>
          <w:sz w:val="22"/>
          <w:szCs w:val="22"/>
        </w:rPr>
        <w:t>Letter</w:t>
      </w:r>
      <w:r w:rsidRPr="00857337">
        <w:rPr>
          <w:rFonts w:eastAsia="Cambria"/>
          <w:spacing w:val="5"/>
          <w:w w:val="105"/>
          <w:sz w:val="22"/>
          <w:szCs w:val="22"/>
        </w:rPr>
        <w:t xml:space="preserve"> </w:t>
      </w:r>
      <w:r w:rsidRPr="00857337">
        <w:rPr>
          <w:rFonts w:eastAsia="Cambria"/>
          <w:w w:val="105"/>
          <w:sz w:val="22"/>
          <w:szCs w:val="22"/>
        </w:rPr>
        <w:t>of</w:t>
      </w:r>
      <w:r w:rsidRPr="00857337">
        <w:rPr>
          <w:rFonts w:eastAsia="Cambria"/>
          <w:spacing w:val="4"/>
          <w:w w:val="105"/>
          <w:sz w:val="22"/>
          <w:szCs w:val="22"/>
        </w:rPr>
        <w:t xml:space="preserve"> </w:t>
      </w:r>
      <w:r w:rsidRPr="00857337">
        <w:rPr>
          <w:rFonts w:eastAsia="Cambria"/>
          <w:w w:val="105"/>
          <w:sz w:val="22"/>
          <w:szCs w:val="22"/>
        </w:rPr>
        <w:t>Award.</w:t>
      </w:r>
    </w:p>
    <w:p w:rsidR="00580FA4" w:rsidRPr="00DF4A50" w:rsidRDefault="00580FA4">
      <w:pPr>
        <w:widowControl w:val="0"/>
        <w:autoSpaceDE w:val="0"/>
        <w:autoSpaceDN w:val="0"/>
        <w:spacing w:before="4"/>
        <w:rPr>
          <w:rFonts w:eastAsia="Cambria"/>
          <w:sz w:val="22"/>
          <w:szCs w:val="22"/>
        </w:rPr>
      </w:pPr>
    </w:p>
    <w:p w:rsidR="00A10550" w:rsidRPr="00FC4986" w:rsidRDefault="00D11752" w:rsidP="00A10550">
      <w:pPr>
        <w:widowControl w:val="0"/>
        <w:numPr>
          <w:ilvl w:val="2"/>
          <w:numId w:val="1"/>
        </w:numPr>
        <w:tabs>
          <w:tab w:val="left" w:pos="1288"/>
          <w:tab w:val="left" w:pos="1289"/>
        </w:tabs>
        <w:autoSpaceDE w:val="0"/>
        <w:autoSpaceDN w:val="0"/>
        <w:ind w:hanging="1081"/>
        <w:jc w:val="both"/>
        <w:rPr>
          <w:rFonts w:eastAsia="Cambria"/>
          <w:b/>
          <w:bCs/>
          <w:sz w:val="22"/>
          <w:szCs w:val="22"/>
        </w:rPr>
      </w:pPr>
      <w:r w:rsidRPr="00FC4986">
        <w:rPr>
          <w:rFonts w:eastAsia="Cambria"/>
          <w:b/>
          <w:bCs/>
          <w:w w:val="105"/>
          <w:sz w:val="22"/>
          <w:szCs w:val="22"/>
        </w:rPr>
        <w:t>Contract</w:t>
      </w:r>
      <w:r w:rsidRPr="00FC4986">
        <w:rPr>
          <w:rFonts w:eastAsia="Cambria"/>
          <w:b/>
          <w:bCs/>
          <w:spacing w:val="-2"/>
          <w:w w:val="105"/>
          <w:sz w:val="22"/>
          <w:szCs w:val="22"/>
        </w:rPr>
        <w:t xml:space="preserve"> </w:t>
      </w:r>
      <w:r w:rsidRPr="00FC4986">
        <w:rPr>
          <w:rFonts w:eastAsia="Cambria"/>
          <w:b/>
          <w:bCs/>
          <w:w w:val="105"/>
          <w:sz w:val="22"/>
          <w:szCs w:val="22"/>
        </w:rPr>
        <w:t>Documents</w:t>
      </w:r>
    </w:p>
    <w:p w:rsidR="00580FA4" w:rsidRDefault="00580FA4" w:rsidP="00BB2B6B">
      <w:pPr>
        <w:widowControl w:val="0"/>
        <w:tabs>
          <w:tab w:val="left" w:pos="1288"/>
          <w:tab w:val="left" w:pos="1289"/>
        </w:tabs>
        <w:autoSpaceDE w:val="0"/>
        <w:autoSpaceDN w:val="0"/>
        <w:spacing w:line="254" w:lineRule="auto"/>
        <w:ind w:left="1288" w:right="1606"/>
        <w:jc w:val="both"/>
        <w:rPr>
          <w:rFonts w:eastAsia="Cambria"/>
          <w:w w:val="105"/>
          <w:sz w:val="22"/>
          <w:szCs w:val="22"/>
        </w:rPr>
      </w:pPr>
    </w:p>
    <w:p w:rsidR="00A10550" w:rsidRPr="00BB2B6B" w:rsidRDefault="00D11752" w:rsidP="00BB2B6B">
      <w:pPr>
        <w:widowControl w:val="0"/>
        <w:tabs>
          <w:tab w:val="left" w:pos="1288"/>
          <w:tab w:val="left" w:pos="1289"/>
        </w:tabs>
        <w:autoSpaceDE w:val="0"/>
        <w:autoSpaceDN w:val="0"/>
        <w:spacing w:line="254" w:lineRule="auto"/>
        <w:ind w:left="1288" w:right="1606"/>
        <w:jc w:val="both"/>
        <w:rPr>
          <w:rFonts w:eastAsia="Cambria"/>
          <w:w w:val="105"/>
          <w:sz w:val="22"/>
          <w:szCs w:val="22"/>
        </w:rPr>
      </w:pPr>
      <w:r w:rsidRPr="00BB2B6B">
        <w:rPr>
          <w:rFonts w:eastAsia="Cambria"/>
          <w:w w:val="105"/>
          <w:sz w:val="22"/>
          <w:szCs w:val="22"/>
        </w:rPr>
        <w:t xml:space="preserve">All documents forming part of the Contract (and all parts thereof) are intended to be correlative, complementary and mutually explanatory, subject to </w:t>
      </w:r>
      <w:r w:rsidRPr="009A3A89">
        <w:rPr>
          <w:rFonts w:eastAsia="Cambria"/>
          <w:b/>
          <w:bCs/>
          <w:w w:val="105"/>
          <w:sz w:val="22"/>
          <w:szCs w:val="22"/>
        </w:rPr>
        <w:t>Article 1.2</w:t>
      </w:r>
      <w:r w:rsidRPr="00BB2B6B">
        <w:rPr>
          <w:rFonts w:eastAsia="Cambria"/>
          <w:w w:val="105"/>
          <w:sz w:val="22"/>
          <w:szCs w:val="22"/>
        </w:rPr>
        <w:t xml:space="preserve"> (Order of Precedence) of the Contract Agreement. The Contract shall be read as a whole.</w:t>
      </w:r>
      <w:r w:rsidR="00054126" w:rsidRPr="00BB2B6B">
        <w:rPr>
          <w:rFonts w:eastAsia="Cambria"/>
          <w:w w:val="105"/>
          <w:sz w:val="22"/>
          <w:szCs w:val="22"/>
        </w:rPr>
        <w:t xml:space="preserve"> </w:t>
      </w:r>
    </w:p>
    <w:p w:rsidR="00A10550" w:rsidRPr="00A10550" w:rsidRDefault="00A10550" w:rsidP="00A10550">
      <w:pPr>
        <w:widowControl w:val="0"/>
        <w:tabs>
          <w:tab w:val="left" w:pos="1288"/>
          <w:tab w:val="left" w:pos="1289"/>
        </w:tabs>
        <w:autoSpaceDE w:val="0"/>
        <w:autoSpaceDN w:val="0"/>
        <w:ind w:left="1276"/>
        <w:jc w:val="both"/>
        <w:rPr>
          <w:rFonts w:eastAsia="Cambria"/>
          <w:sz w:val="22"/>
          <w:szCs w:val="22"/>
        </w:rPr>
      </w:pPr>
    </w:p>
    <w:p w:rsidR="005A48C5" w:rsidRPr="00FC4986" w:rsidRDefault="00D11752" w:rsidP="00A10550">
      <w:pPr>
        <w:widowControl w:val="0"/>
        <w:numPr>
          <w:ilvl w:val="2"/>
          <w:numId w:val="1"/>
        </w:numPr>
        <w:tabs>
          <w:tab w:val="left" w:pos="1288"/>
          <w:tab w:val="left" w:pos="1289"/>
        </w:tabs>
        <w:autoSpaceDE w:val="0"/>
        <w:autoSpaceDN w:val="0"/>
        <w:ind w:hanging="1081"/>
        <w:jc w:val="both"/>
        <w:rPr>
          <w:rFonts w:eastAsia="Cambria"/>
          <w:b/>
          <w:bCs/>
          <w:sz w:val="22"/>
          <w:szCs w:val="22"/>
        </w:rPr>
      </w:pPr>
      <w:r w:rsidRPr="00FC4986">
        <w:rPr>
          <w:rFonts w:eastAsia="Cambria"/>
          <w:b/>
          <w:bCs/>
          <w:w w:val="105"/>
          <w:sz w:val="22"/>
          <w:szCs w:val="22"/>
        </w:rPr>
        <w:lastRenderedPageBreak/>
        <w:t>Language</w:t>
      </w:r>
    </w:p>
    <w:p w:rsidR="005A48C5" w:rsidRPr="00DF4A50" w:rsidRDefault="005A48C5">
      <w:pPr>
        <w:widowControl w:val="0"/>
        <w:autoSpaceDE w:val="0"/>
        <w:autoSpaceDN w:val="0"/>
        <w:spacing w:before="1"/>
        <w:rPr>
          <w:rFonts w:eastAsia="Cambria"/>
          <w:sz w:val="22"/>
          <w:szCs w:val="22"/>
        </w:rPr>
      </w:pPr>
    </w:p>
    <w:p w:rsidR="005A48C5" w:rsidRPr="00A10550" w:rsidRDefault="00D11752" w:rsidP="00FC4986">
      <w:pPr>
        <w:widowControl w:val="0"/>
        <w:tabs>
          <w:tab w:val="left" w:pos="1288"/>
          <w:tab w:val="left" w:pos="1289"/>
        </w:tabs>
        <w:autoSpaceDE w:val="0"/>
        <w:autoSpaceDN w:val="0"/>
        <w:spacing w:line="254" w:lineRule="auto"/>
        <w:ind w:left="1288" w:right="1606"/>
        <w:jc w:val="both"/>
        <w:rPr>
          <w:rFonts w:eastAsia="Cambria"/>
          <w:w w:val="105"/>
          <w:sz w:val="22"/>
          <w:szCs w:val="22"/>
        </w:rPr>
      </w:pPr>
      <w:r w:rsidRPr="00DF4A50">
        <w:rPr>
          <w:rFonts w:eastAsia="Cambria"/>
          <w:w w:val="105"/>
          <w:sz w:val="22"/>
          <w:szCs w:val="22"/>
        </w:rPr>
        <w:t>The</w:t>
      </w:r>
      <w:r w:rsidRPr="00A10550">
        <w:rPr>
          <w:rFonts w:eastAsia="Cambria"/>
          <w:w w:val="105"/>
          <w:sz w:val="22"/>
          <w:szCs w:val="22"/>
        </w:rPr>
        <w:t xml:space="preserve"> </w:t>
      </w:r>
      <w:r w:rsidRPr="00DF4A50">
        <w:rPr>
          <w:rFonts w:eastAsia="Cambria"/>
          <w:w w:val="105"/>
          <w:sz w:val="22"/>
          <w:szCs w:val="22"/>
        </w:rPr>
        <w:t>ruling</w:t>
      </w:r>
      <w:r w:rsidRPr="00A10550">
        <w:rPr>
          <w:rFonts w:eastAsia="Cambria"/>
          <w:w w:val="105"/>
          <w:sz w:val="22"/>
          <w:szCs w:val="22"/>
        </w:rPr>
        <w:t xml:space="preserve"> </w:t>
      </w:r>
      <w:r w:rsidRPr="00DF4A50">
        <w:rPr>
          <w:rFonts w:eastAsia="Cambria"/>
          <w:w w:val="105"/>
          <w:sz w:val="22"/>
          <w:szCs w:val="22"/>
        </w:rPr>
        <w:t>language</w:t>
      </w:r>
      <w:r w:rsidRPr="00A10550">
        <w:rPr>
          <w:rFonts w:eastAsia="Cambria"/>
          <w:w w:val="105"/>
          <w:sz w:val="22"/>
          <w:szCs w:val="22"/>
        </w:rPr>
        <w:t xml:space="preserve"> </w:t>
      </w:r>
      <w:r w:rsidRPr="00DF4A50">
        <w:rPr>
          <w:rFonts w:eastAsia="Cambria"/>
          <w:w w:val="105"/>
          <w:sz w:val="22"/>
          <w:szCs w:val="22"/>
        </w:rPr>
        <w:t>of</w:t>
      </w:r>
      <w:r w:rsidRPr="00A10550">
        <w:rPr>
          <w:rFonts w:eastAsia="Cambria"/>
          <w:w w:val="105"/>
          <w:sz w:val="22"/>
          <w:szCs w:val="22"/>
        </w:rPr>
        <w:t xml:space="preserve"> </w:t>
      </w:r>
      <w:r w:rsidRPr="00DF4A50">
        <w:rPr>
          <w:rFonts w:eastAsia="Cambria"/>
          <w:w w:val="105"/>
          <w:sz w:val="22"/>
          <w:szCs w:val="22"/>
        </w:rPr>
        <w:t>the</w:t>
      </w:r>
      <w:r w:rsidRPr="00A10550">
        <w:rPr>
          <w:rFonts w:eastAsia="Cambria"/>
          <w:w w:val="105"/>
          <w:sz w:val="22"/>
          <w:szCs w:val="22"/>
        </w:rPr>
        <w:t xml:space="preserve"> </w:t>
      </w:r>
      <w:r w:rsidRPr="00DF4A50">
        <w:rPr>
          <w:rFonts w:eastAsia="Cambria"/>
          <w:w w:val="105"/>
          <w:sz w:val="22"/>
          <w:szCs w:val="22"/>
        </w:rPr>
        <w:t>Contract</w:t>
      </w:r>
      <w:r w:rsidRPr="00A10550">
        <w:rPr>
          <w:rFonts w:eastAsia="Cambria"/>
          <w:w w:val="105"/>
          <w:sz w:val="22"/>
          <w:szCs w:val="22"/>
        </w:rPr>
        <w:t xml:space="preserve"> </w:t>
      </w:r>
      <w:r w:rsidRPr="00DF4A50">
        <w:rPr>
          <w:rFonts w:eastAsia="Cambria"/>
          <w:w w:val="105"/>
          <w:sz w:val="22"/>
          <w:szCs w:val="22"/>
        </w:rPr>
        <w:t>and</w:t>
      </w:r>
      <w:r w:rsidRPr="00A10550">
        <w:rPr>
          <w:rFonts w:eastAsia="Cambria"/>
          <w:w w:val="105"/>
          <w:sz w:val="22"/>
          <w:szCs w:val="22"/>
        </w:rPr>
        <w:t xml:space="preserve"> </w:t>
      </w:r>
      <w:r w:rsidRPr="00DF4A50">
        <w:rPr>
          <w:rFonts w:eastAsia="Cambria"/>
          <w:w w:val="105"/>
          <w:sz w:val="22"/>
          <w:szCs w:val="22"/>
        </w:rPr>
        <w:t>the</w:t>
      </w:r>
      <w:r w:rsidRPr="00A10550">
        <w:rPr>
          <w:rFonts w:eastAsia="Cambria"/>
          <w:w w:val="105"/>
          <w:sz w:val="22"/>
          <w:szCs w:val="22"/>
        </w:rPr>
        <w:t xml:space="preserve"> </w:t>
      </w:r>
      <w:r w:rsidRPr="00DF4A50">
        <w:rPr>
          <w:rFonts w:eastAsia="Cambria"/>
          <w:w w:val="105"/>
          <w:sz w:val="22"/>
          <w:szCs w:val="22"/>
        </w:rPr>
        <w:t>language</w:t>
      </w:r>
      <w:r w:rsidRPr="00A10550">
        <w:rPr>
          <w:rFonts w:eastAsia="Cambria"/>
          <w:w w:val="105"/>
          <w:sz w:val="22"/>
          <w:szCs w:val="22"/>
        </w:rPr>
        <w:t xml:space="preserve"> </w:t>
      </w:r>
      <w:r w:rsidRPr="00DF4A50">
        <w:rPr>
          <w:rFonts w:eastAsia="Cambria"/>
          <w:w w:val="105"/>
          <w:sz w:val="22"/>
          <w:szCs w:val="22"/>
        </w:rPr>
        <w:t>for</w:t>
      </w:r>
      <w:r w:rsidRPr="00A10550">
        <w:rPr>
          <w:rFonts w:eastAsia="Cambria"/>
          <w:w w:val="105"/>
          <w:sz w:val="22"/>
          <w:szCs w:val="22"/>
        </w:rPr>
        <w:t xml:space="preserve"> </w:t>
      </w:r>
      <w:r w:rsidRPr="00DF4A50">
        <w:rPr>
          <w:rFonts w:eastAsia="Cambria"/>
          <w:w w:val="105"/>
          <w:sz w:val="22"/>
          <w:szCs w:val="22"/>
        </w:rPr>
        <w:t>communications</w:t>
      </w:r>
      <w:r w:rsidRPr="00A10550">
        <w:rPr>
          <w:rFonts w:eastAsia="Cambria"/>
          <w:w w:val="105"/>
          <w:sz w:val="22"/>
          <w:szCs w:val="22"/>
        </w:rPr>
        <w:t xml:space="preserve"> </w:t>
      </w:r>
      <w:r w:rsidRPr="00DF4A50">
        <w:rPr>
          <w:rFonts w:eastAsia="Cambria"/>
          <w:w w:val="105"/>
          <w:sz w:val="22"/>
          <w:szCs w:val="22"/>
        </w:rPr>
        <w:t>shall</w:t>
      </w:r>
      <w:r w:rsidRPr="00A10550">
        <w:rPr>
          <w:rFonts w:eastAsia="Cambria"/>
          <w:w w:val="105"/>
          <w:sz w:val="22"/>
          <w:szCs w:val="22"/>
        </w:rPr>
        <w:t xml:space="preserve"> </w:t>
      </w:r>
      <w:r w:rsidRPr="00DF4A50">
        <w:rPr>
          <w:rFonts w:eastAsia="Cambria"/>
          <w:w w:val="105"/>
          <w:sz w:val="22"/>
          <w:szCs w:val="22"/>
        </w:rPr>
        <w:t>be</w:t>
      </w:r>
      <w:r w:rsidRPr="00A10550">
        <w:rPr>
          <w:rFonts w:eastAsia="Cambria"/>
          <w:w w:val="105"/>
          <w:sz w:val="22"/>
          <w:szCs w:val="22"/>
        </w:rPr>
        <w:t xml:space="preserve"> </w:t>
      </w:r>
      <w:r w:rsidRPr="00DF4A50">
        <w:rPr>
          <w:rFonts w:eastAsia="Cambria"/>
          <w:w w:val="105"/>
          <w:sz w:val="22"/>
          <w:szCs w:val="22"/>
        </w:rPr>
        <w:t>English.</w:t>
      </w:r>
    </w:p>
    <w:p w:rsidR="005A48C5" w:rsidRPr="00DF4A50" w:rsidRDefault="005A48C5">
      <w:pPr>
        <w:widowControl w:val="0"/>
        <w:autoSpaceDE w:val="0"/>
        <w:autoSpaceDN w:val="0"/>
        <w:spacing w:before="3"/>
        <w:rPr>
          <w:rFonts w:eastAsia="Cambria"/>
          <w:sz w:val="22"/>
          <w:szCs w:val="22"/>
        </w:rPr>
      </w:pPr>
    </w:p>
    <w:p w:rsidR="005A48C5" w:rsidRPr="00FC4986"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FC4986">
        <w:rPr>
          <w:rFonts w:eastAsia="Cambria"/>
          <w:b/>
          <w:bCs/>
          <w:w w:val="105"/>
          <w:sz w:val="22"/>
          <w:szCs w:val="22"/>
        </w:rPr>
        <w:t>Singular</w:t>
      </w:r>
      <w:r w:rsidRPr="00FC4986">
        <w:rPr>
          <w:rFonts w:eastAsia="Cambria"/>
          <w:b/>
          <w:bCs/>
          <w:spacing w:val="3"/>
          <w:w w:val="105"/>
          <w:sz w:val="22"/>
          <w:szCs w:val="22"/>
        </w:rPr>
        <w:t xml:space="preserve"> </w:t>
      </w:r>
      <w:r w:rsidRPr="00FC4986">
        <w:rPr>
          <w:rFonts w:eastAsia="Cambria"/>
          <w:b/>
          <w:bCs/>
          <w:w w:val="105"/>
          <w:sz w:val="22"/>
          <w:szCs w:val="22"/>
        </w:rPr>
        <w:t>and</w:t>
      </w:r>
      <w:r w:rsidRPr="00FC4986">
        <w:rPr>
          <w:rFonts w:eastAsia="Cambria"/>
          <w:b/>
          <w:bCs/>
          <w:spacing w:val="3"/>
          <w:w w:val="105"/>
          <w:sz w:val="22"/>
          <w:szCs w:val="22"/>
        </w:rPr>
        <w:t xml:space="preserve"> </w:t>
      </w:r>
      <w:r w:rsidRPr="00FC4986">
        <w:rPr>
          <w:rFonts w:eastAsia="Cambria"/>
          <w:b/>
          <w:bCs/>
          <w:w w:val="105"/>
          <w:sz w:val="22"/>
          <w:szCs w:val="22"/>
        </w:rPr>
        <w:t>Plural</w:t>
      </w:r>
    </w:p>
    <w:p w:rsidR="005A48C5" w:rsidRPr="00DF4A50" w:rsidRDefault="005A48C5">
      <w:pPr>
        <w:widowControl w:val="0"/>
        <w:autoSpaceDE w:val="0"/>
        <w:autoSpaceDN w:val="0"/>
        <w:spacing w:before="1"/>
        <w:rPr>
          <w:rFonts w:eastAsia="Cambria"/>
          <w:sz w:val="22"/>
          <w:szCs w:val="22"/>
        </w:rPr>
      </w:pPr>
    </w:p>
    <w:p w:rsidR="005A48C5" w:rsidRPr="00DF4A50" w:rsidRDefault="00D11752">
      <w:pPr>
        <w:widowControl w:val="0"/>
        <w:autoSpaceDE w:val="0"/>
        <w:autoSpaceDN w:val="0"/>
        <w:spacing w:line="254" w:lineRule="auto"/>
        <w:ind w:left="1288" w:right="1608"/>
        <w:jc w:val="both"/>
        <w:rPr>
          <w:rFonts w:eastAsia="Cambria"/>
          <w:sz w:val="22"/>
          <w:szCs w:val="22"/>
        </w:rPr>
      </w:pPr>
      <w:r w:rsidRPr="00DF4A50">
        <w:rPr>
          <w:rFonts w:eastAsia="Cambria"/>
          <w:w w:val="105"/>
          <w:sz w:val="22"/>
          <w:szCs w:val="22"/>
        </w:rPr>
        <w:t>The</w:t>
      </w:r>
      <w:r w:rsidRPr="00696DFF">
        <w:rPr>
          <w:rFonts w:eastAsia="Cambria"/>
          <w:w w:val="105"/>
          <w:sz w:val="22"/>
          <w:szCs w:val="22"/>
        </w:rPr>
        <w:t xml:space="preserve"> </w:t>
      </w:r>
      <w:r w:rsidRPr="00DF4A50">
        <w:rPr>
          <w:rFonts w:eastAsia="Cambria"/>
          <w:w w:val="105"/>
          <w:sz w:val="22"/>
          <w:szCs w:val="22"/>
        </w:rPr>
        <w:t>singular</w:t>
      </w:r>
      <w:r w:rsidRPr="00696DFF">
        <w:rPr>
          <w:rFonts w:eastAsia="Cambria"/>
          <w:w w:val="105"/>
          <w:sz w:val="22"/>
          <w:szCs w:val="22"/>
        </w:rPr>
        <w:t xml:space="preserve"> </w:t>
      </w:r>
      <w:r w:rsidRPr="00DF4A50">
        <w:rPr>
          <w:rFonts w:eastAsia="Cambria"/>
          <w:w w:val="105"/>
          <w:sz w:val="22"/>
          <w:szCs w:val="22"/>
        </w:rPr>
        <w:t>shall</w:t>
      </w:r>
      <w:r w:rsidRPr="00696DFF">
        <w:rPr>
          <w:rFonts w:eastAsia="Cambria"/>
          <w:w w:val="105"/>
          <w:sz w:val="22"/>
          <w:szCs w:val="22"/>
        </w:rPr>
        <w:t xml:space="preserve"> </w:t>
      </w:r>
      <w:r w:rsidRPr="00DF4A50">
        <w:rPr>
          <w:rFonts w:eastAsia="Cambria"/>
          <w:w w:val="105"/>
          <w:sz w:val="22"/>
          <w:szCs w:val="22"/>
        </w:rPr>
        <w:t>include</w:t>
      </w:r>
      <w:r w:rsidRPr="00696DFF">
        <w:rPr>
          <w:rFonts w:eastAsia="Cambria"/>
          <w:w w:val="105"/>
          <w:sz w:val="22"/>
          <w:szCs w:val="22"/>
        </w:rPr>
        <w:t xml:space="preserve"> </w:t>
      </w:r>
      <w:r w:rsidRPr="00DF4A50">
        <w:rPr>
          <w:rFonts w:eastAsia="Cambria"/>
          <w:w w:val="105"/>
          <w:sz w:val="22"/>
          <w:szCs w:val="22"/>
        </w:rPr>
        <w:t>the</w:t>
      </w:r>
      <w:r w:rsidRPr="00696DFF">
        <w:rPr>
          <w:rFonts w:eastAsia="Cambria"/>
          <w:w w:val="105"/>
          <w:sz w:val="22"/>
          <w:szCs w:val="22"/>
        </w:rPr>
        <w:t xml:space="preserve"> </w:t>
      </w:r>
      <w:r w:rsidRPr="00DF4A50">
        <w:rPr>
          <w:rFonts w:eastAsia="Cambria"/>
          <w:w w:val="105"/>
          <w:sz w:val="22"/>
          <w:szCs w:val="22"/>
        </w:rPr>
        <w:t>plural</w:t>
      </w:r>
      <w:r w:rsidRPr="00696DFF">
        <w:rPr>
          <w:rFonts w:eastAsia="Cambria"/>
          <w:w w:val="105"/>
          <w:sz w:val="22"/>
          <w:szCs w:val="22"/>
        </w:rPr>
        <w:t xml:space="preserve"> </w:t>
      </w:r>
      <w:r w:rsidRPr="00DF4A50">
        <w:rPr>
          <w:rFonts w:eastAsia="Cambria"/>
          <w:w w:val="105"/>
          <w:sz w:val="22"/>
          <w:szCs w:val="22"/>
        </w:rPr>
        <w:t>and</w:t>
      </w:r>
      <w:r w:rsidRPr="00696DFF">
        <w:rPr>
          <w:rFonts w:eastAsia="Cambria"/>
          <w:w w:val="105"/>
          <w:sz w:val="22"/>
          <w:szCs w:val="22"/>
        </w:rPr>
        <w:t xml:space="preserve"> </w:t>
      </w:r>
      <w:r w:rsidRPr="00DF4A50">
        <w:rPr>
          <w:rFonts w:eastAsia="Cambria"/>
          <w:w w:val="105"/>
          <w:sz w:val="22"/>
          <w:szCs w:val="22"/>
        </w:rPr>
        <w:t>the</w:t>
      </w:r>
      <w:r w:rsidRPr="00696DFF">
        <w:rPr>
          <w:rFonts w:eastAsia="Cambria"/>
          <w:w w:val="105"/>
          <w:sz w:val="22"/>
          <w:szCs w:val="22"/>
        </w:rPr>
        <w:t xml:space="preserve"> </w:t>
      </w:r>
      <w:r w:rsidRPr="00DF4A50">
        <w:rPr>
          <w:rFonts w:eastAsia="Cambria"/>
          <w:w w:val="105"/>
          <w:sz w:val="22"/>
          <w:szCs w:val="22"/>
        </w:rPr>
        <w:t>plural</w:t>
      </w:r>
      <w:r w:rsidRPr="00696DFF">
        <w:rPr>
          <w:rFonts w:eastAsia="Cambria"/>
          <w:w w:val="105"/>
          <w:sz w:val="22"/>
          <w:szCs w:val="22"/>
        </w:rPr>
        <w:t xml:space="preserve"> </w:t>
      </w:r>
      <w:r w:rsidRPr="00DF4A50">
        <w:rPr>
          <w:rFonts w:eastAsia="Cambria"/>
          <w:w w:val="105"/>
          <w:sz w:val="22"/>
          <w:szCs w:val="22"/>
        </w:rPr>
        <w:t>the</w:t>
      </w:r>
      <w:r w:rsidRPr="00696DFF">
        <w:rPr>
          <w:rFonts w:eastAsia="Cambria"/>
          <w:w w:val="105"/>
          <w:sz w:val="22"/>
          <w:szCs w:val="22"/>
        </w:rPr>
        <w:t xml:space="preserve"> </w:t>
      </w:r>
      <w:r w:rsidRPr="00DF4A50">
        <w:rPr>
          <w:rFonts w:eastAsia="Cambria"/>
          <w:w w:val="105"/>
          <w:sz w:val="22"/>
          <w:szCs w:val="22"/>
        </w:rPr>
        <w:t>singular,</w:t>
      </w:r>
      <w:r w:rsidRPr="00696DFF">
        <w:rPr>
          <w:rFonts w:eastAsia="Cambria"/>
          <w:w w:val="105"/>
          <w:sz w:val="22"/>
          <w:szCs w:val="22"/>
        </w:rPr>
        <w:t xml:space="preserve"> </w:t>
      </w:r>
      <w:r w:rsidRPr="00DF4A50">
        <w:rPr>
          <w:rFonts w:eastAsia="Cambria"/>
          <w:w w:val="105"/>
          <w:sz w:val="22"/>
          <w:szCs w:val="22"/>
        </w:rPr>
        <w:t>except</w:t>
      </w:r>
      <w:r w:rsidRPr="00696DFF">
        <w:rPr>
          <w:rFonts w:eastAsia="Cambria"/>
          <w:w w:val="105"/>
          <w:sz w:val="22"/>
          <w:szCs w:val="22"/>
        </w:rPr>
        <w:t xml:space="preserve"> </w:t>
      </w:r>
      <w:r w:rsidRPr="00DF4A50">
        <w:rPr>
          <w:rFonts w:eastAsia="Cambria"/>
          <w:w w:val="105"/>
          <w:sz w:val="22"/>
          <w:szCs w:val="22"/>
        </w:rPr>
        <w:t>where</w:t>
      </w:r>
      <w:r w:rsidRPr="00696DFF">
        <w:rPr>
          <w:rFonts w:eastAsia="Cambria"/>
          <w:w w:val="105"/>
          <w:sz w:val="22"/>
          <w:szCs w:val="22"/>
        </w:rPr>
        <w:t xml:space="preserve"> </w:t>
      </w:r>
      <w:r w:rsidRPr="00DF4A50">
        <w:rPr>
          <w:rFonts w:eastAsia="Cambria"/>
          <w:w w:val="105"/>
          <w:sz w:val="22"/>
          <w:szCs w:val="22"/>
        </w:rPr>
        <w:t>the</w:t>
      </w:r>
      <w:r w:rsidRPr="00696DFF">
        <w:rPr>
          <w:rFonts w:eastAsia="Cambria"/>
          <w:w w:val="105"/>
          <w:sz w:val="22"/>
          <w:szCs w:val="22"/>
        </w:rPr>
        <w:t xml:space="preserve"> </w:t>
      </w:r>
      <w:r w:rsidRPr="00DF4A50">
        <w:rPr>
          <w:rFonts w:eastAsia="Cambria"/>
          <w:w w:val="105"/>
          <w:sz w:val="22"/>
          <w:szCs w:val="22"/>
        </w:rPr>
        <w:t>context</w:t>
      </w:r>
      <w:r w:rsidRPr="00696DFF">
        <w:rPr>
          <w:rFonts w:eastAsia="Cambria"/>
          <w:w w:val="105"/>
          <w:sz w:val="22"/>
          <w:szCs w:val="22"/>
        </w:rPr>
        <w:t xml:space="preserve"> </w:t>
      </w:r>
      <w:r w:rsidRPr="00DF4A50">
        <w:rPr>
          <w:rFonts w:eastAsia="Cambria"/>
          <w:w w:val="105"/>
          <w:sz w:val="22"/>
          <w:szCs w:val="22"/>
        </w:rPr>
        <w:t>otherwise</w:t>
      </w:r>
      <w:r w:rsidRPr="00696DFF">
        <w:rPr>
          <w:rFonts w:eastAsia="Cambria"/>
          <w:w w:val="105"/>
          <w:sz w:val="22"/>
          <w:szCs w:val="22"/>
        </w:rPr>
        <w:t xml:space="preserve"> </w:t>
      </w:r>
      <w:r w:rsidRPr="00DF4A50">
        <w:rPr>
          <w:rFonts w:eastAsia="Cambria"/>
          <w:w w:val="105"/>
          <w:sz w:val="22"/>
          <w:szCs w:val="22"/>
        </w:rPr>
        <w:t>requires.</w:t>
      </w:r>
    </w:p>
    <w:p w:rsidR="005A48C5" w:rsidRPr="00DF4A50" w:rsidRDefault="005A48C5">
      <w:pPr>
        <w:widowControl w:val="0"/>
        <w:autoSpaceDE w:val="0"/>
        <w:autoSpaceDN w:val="0"/>
        <w:spacing w:before="5"/>
        <w:rPr>
          <w:rFonts w:eastAsia="Cambria"/>
          <w:sz w:val="22"/>
          <w:szCs w:val="22"/>
        </w:rPr>
      </w:pPr>
    </w:p>
    <w:p w:rsidR="005A48C5" w:rsidRPr="00FC4986" w:rsidRDefault="00D11752" w:rsidP="00FC4986">
      <w:pPr>
        <w:widowControl w:val="0"/>
        <w:numPr>
          <w:ilvl w:val="2"/>
          <w:numId w:val="1"/>
        </w:numPr>
        <w:tabs>
          <w:tab w:val="left" w:pos="1288"/>
          <w:tab w:val="left" w:pos="1289"/>
        </w:tabs>
        <w:autoSpaceDE w:val="0"/>
        <w:autoSpaceDN w:val="0"/>
        <w:ind w:hanging="1081"/>
        <w:jc w:val="both"/>
        <w:rPr>
          <w:rFonts w:eastAsia="Cambria"/>
          <w:b/>
          <w:bCs/>
          <w:sz w:val="22"/>
          <w:szCs w:val="22"/>
        </w:rPr>
      </w:pPr>
      <w:r w:rsidRPr="00FC4986">
        <w:rPr>
          <w:rFonts w:eastAsia="Cambria"/>
          <w:b/>
          <w:bCs/>
          <w:w w:val="105"/>
          <w:sz w:val="22"/>
          <w:szCs w:val="22"/>
        </w:rPr>
        <w:t>Headings</w:t>
      </w:r>
    </w:p>
    <w:p w:rsidR="005A48C5" w:rsidRPr="00DF4A50" w:rsidRDefault="005A48C5">
      <w:pPr>
        <w:widowControl w:val="0"/>
        <w:autoSpaceDE w:val="0"/>
        <w:autoSpaceDN w:val="0"/>
        <w:rPr>
          <w:rFonts w:eastAsia="Cambria"/>
          <w:sz w:val="22"/>
          <w:szCs w:val="22"/>
        </w:rPr>
      </w:pPr>
    </w:p>
    <w:p w:rsidR="005A48C5" w:rsidRPr="00696DFF" w:rsidRDefault="00D11752">
      <w:pPr>
        <w:widowControl w:val="0"/>
        <w:autoSpaceDE w:val="0"/>
        <w:autoSpaceDN w:val="0"/>
        <w:spacing w:line="254" w:lineRule="auto"/>
        <w:ind w:left="1288" w:right="1608"/>
        <w:jc w:val="both"/>
        <w:rPr>
          <w:rFonts w:eastAsia="Cambria"/>
          <w:w w:val="105"/>
          <w:sz w:val="22"/>
          <w:szCs w:val="22"/>
        </w:rPr>
      </w:pPr>
      <w:r w:rsidRPr="00DF4A50">
        <w:rPr>
          <w:rFonts w:eastAsia="Cambria"/>
          <w:w w:val="105"/>
          <w:sz w:val="22"/>
          <w:szCs w:val="22"/>
        </w:rPr>
        <w:t>The</w:t>
      </w:r>
      <w:r w:rsidRPr="00696DFF">
        <w:rPr>
          <w:rFonts w:eastAsia="Cambria"/>
          <w:w w:val="105"/>
          <w:sz w:val="22"/>
          <w:szCs w:val="22"/>
        </w:rPr>
        <w:t xml:space="preserve"> </w:t>
      </w:r>
      <w:r w:rsidRPr="00DF4A50">
        <w:rPr>
          <w:rFonts w:eastAsia="Cambria"/>
          <w:w w:val="105"/>
          <w:sz w:val="22"/>
          <w:szCs w:val="22"/>
        </w:rPr>
        <w:t>headings</w:t>
      </w:r>
      <w:r w:rsidRPr="00696DFF">
        <w:rPr>
          <w:rFonts w:eastAsia="Cambria"/>
          <w:w w:val="105"/>
          <w:sz w:val="22"/>
          <w:szCs w:val="22"/>
        </w:rPr>
        <w:t xml:space="preserve"> </w:t>
      </w:r>
      <w:r w:rsidRPr="00DF4A50">
        <w:rPr>
          <w:rFonts w:eastAsia="Cambria"/>
          <w:w w:val="105"/>
          <w:sz w:val="22"/>
          <w:szCs w:val="22"/>
        </w:rPr>
        <w:t>and</w:t>
      </w:r>
      <w:r w:rsidRPr="00696DFF">
        <w:rPr>
          <w:rFonts w:eastAsia="Cambria"/>
          <w:w w:val="105"/>
          <w:sz w:val="22"/>
          <w:szCs w:val="22"/>
        </w:rPr>
        <w:t xml:space="preserve"> </w:t>
      </w:r>
      <w:r w:rsidRPr="00DF4A50">
        <w:rPr>
          <w:rFonts w:eastAsia="Cambria"/>
          <w:w w:val="105"/>
          <w:sz w:val="22"/>
          <w:szCs w:val="22"/>
        </w:rPr>
        <w:t>marginal</w:t>
      </w:r>
      <w:r w:rsidRPr="00696DFF">
        <w:rPr>
          <w:rFonts w:eastAsia="Cambria"/>
          <w:w w:val="105"/>
          <w:sz w:val="22"/>
          <w:szCs w:val="22"/>
        </w:rPr>
        <w:t xml:space="preserve"> </w:t>
      </w:r>
      <w:r w:rsidRPr="00DF4A50">
        <w:rPr>
          <w:rFonts w:eastAsia="Cambria"/>
          <w:w w:val="105"/>
          <w:sz w:val="22"/>
          <w:szCs w:val="22"/>
        </w:rPr>
        <w:t>notes</w:t>
      </w:r>
      <w:r w:rsidRPr="00696DFF">
        <w:rPr>
          <w:rFonts w:eastAsia="Cambria"/>
          <w:w w:val="105"/>
          <w:sz w:val="22"/>
          <w:szCs w:val="22"/>
        </w:rPr>
        <w:t xml:space="preserve"> </w:t>
      </w:r>
      <w:r w:rsidRPr="00DF4A50">
        <w:rPr>
          <w:rFonts w:eastAsia="Cambria"/>
          <w:w w:val="105"/>
          <w:sz w:val="22"/>
          <w:szCs w:val="22"/>
        </w:rPr>
        <w:t>in</w:t>
      </w:r>
      <w:r w:rsidRPr="00696DFF">
        <w:rPr>
          <w:rFonts w:eastAsia="Cambria"/>
          <w:w w:val="105"/>
          <w:sz w:val="22"/>
          <w:szCs w:val="22"/>
        </w:rPr>
        <w:t xml:space="preserve"> </w:t>
      </w:r>
      <w:r w:rsidRPr="00DF4A50">
        <w:rPr>
          <w:rFonts w:eastAsia="Cambria"/>
          <w:w w:val="105"/>
          <w:sz w:val="22"/>
          <w:szCs w:val="22"/>
        </w:rPr>
        <w:t>the</w:t>
      </w:r>
      <w:r w:rsidRPr="00696DFF">
        <w:rPr>
          <w:rFonts w:eastAsia="Cambria"/>
          <w:w w:val="105"/>
          <w:sz w:val="22"/>
          <w:szCs w:val="22"/>
        </w:rPr>
        <w:t xml:space="preserve"> </w:t>
      </w:r>
      <w:r w:rsidRPr="00DF4A50">
        <w:rPr>
          <w:rFonts w:eastAsia="Cambria"/>
          <w:w w:val="105"/>
          <w:sz w:val="22"/>
          <w:szCs w:val="22"/>
        </w:rPr>
        <w:t>General</w:t>
      </w:r>
      <w:r w:rsidRPr="00696DFF">
        <w:rPr>
          <w:rFonts w:eastAsia="Cambria"/>
          <w:w w:val="105"/>
          <w:sz w:val="22"/>
          <w:szCs w:val="22"/>
        </w:rPr>
        <w:t xml:space="preserve"> </w:t>
      </w:r>
      <w:r w:rsidRPr="00DF4A50">
        <w:rPr>
          <w:rFonts w:eastAsia="Cambria"/>
          <w:w w:val="105"/>
          <w:sz w:val="22"/>
          <w:szCs w:val="22"/>
        </w:rPr>
        <w:t>Conditions</w:t>
      </w:r>
      <w:r w:rsidRPr="00696DFF">
        <w:rPr>
          <w:rFonts w:eastAsia="Cambria"/>
          <w:w w:val="105"/>
          <w:sz w:val="22"/>
          <w:szCs w:val="22"/>
        </w:rPr>
        <w:t xml:space="preserve"> </w:t>
      </w:r>
      <w:r w:rsidRPr="00DF4A50">
        <w:rPr>
          <w:rFonts w:eastAsia="Cambria"/>
          <w:w w:val="105"/>
          <w:sz w:val="22"/>
          <w:szCs w:val="22"/>
        </w:rPr>
        <w:t>of</w:t>
      </w:r>
      <w:r w:rsidRPr="00696DFF">
        <w:rPr>
          <w:rFonts w:eastAsia="Cambria"/>
          <w:w w:val="105"/>
          <w:sz w:val="22"/>
          <w:szCs w:val="22"/>
        </w:rPr>
        <w:t xml:space="preserve"> </w:t>
      </w:r>
      <w:r w:rsidRPr="00DF4A50">
        <w:rPr>
          <w:rFonts w:eastAsia="Cambria"/>
          <w:w w:val="105"/>
          <w:sz w:val="22"/>
          <w:szCs w:val="22"/>
        </w:rPr>
        <w:t>Contract</w:t>
      </w:r>
      <w:r w:rsidRPr="00696DFF">
        <w:rPr>
          <w:rFonts w:eastAsia="Cambria"/>
          <w:w w:val="105"/>
          <w:sz w:val="22"/>
          <w:szCs w:val="22"/>
        </w:rPr>
        <w:t xml:space="preserve"> </w:t>
      </w:r>
      <w:r w:rsidRPr="00DF4A50">
        <w:rPr>
          <w:rFonts w:eastAsia="Cambria"/>
          <w:w w:val="105"/>
          <w:sz w:val="22"/>
          <w:szCs w:val="22"/>
        </w:rPr>
        <w:t>are</w:t>
      </w:r>
      <w:r w:rsidRPr="00696DFF">
        <w:rPr>
          <w:rFonts w:eastAsia="Cambria"/>
          <w:w w:val="105"/>
          <w:sz w:val="22"/>
          <w:szCs w:val="22"/>
        </w:rPr>
        <w:t xml:space="preserve"> </w:t>
      </w:r>
      <w:r w:rsidRPr="00DF4A50">
        <w:rPr>
          <w:rFonts w:eastAsia="Cambria"/>
          <w:w w:val="105"/>
          <w:sz w:val="22"/>
          <w:szCs w:val="22"/>
        </w:rPr>
        <w:t>included</w:t>
      </w:r>
      <w:r w:rsidRPr="00696DFF">
        <w:rPr>
          <w:rFonts w:eastAsia="Cambria"/>
          <w:w w:val="105"/>
          <w:sz w:val="22"/>
          <w:szCs w:val="22"/>
        </w:rPr>
        <w:t xml:space="preserve"> </w:t>
      </w:r>
      <w:r w:rsidRPr="00DF4A50">
        <w:rPr>
          <w:rFonts w:eastAsia="Cambria"/>
          <w:w w:val="105"/>
          <w:sz w:val="22"/>
          <w:szCs w:val="22"/>
        </w:rPr>
        <w:t>for</w:t>
      </w:r>
      <w:r w:rsidRPr="00696DFF">
        <w:rPr>
          <w:rFonts w:eastAsia="Cambria"/>
          <w:w w:val="105"/>
          <w:sz w:val="22"/>
          <w:szCs w:val="22"/>
        </w:rPr>
        <w:t xml:space="preserve"> </w:t>
      </w:r>
      <w:r w:rsidRPr="00DF4A50">
        <w:rPr>
          <w:rFonts w:eastAsia="Cambria"/>
          <w:w w:val="105"/>
          <w:sz w:val="22"/>
          <w:szCs w:val="22"/>
        </w:rPr>
        <w:t>ease</w:t>
      </w:r>
      <w:r w:rsidRPr="00696DFF">
        <w:rPr>
          <w:rFonts w:eastAsia="Cambria"/>
          <w:w w:val="105"/>
          <w:sz w:val="22"/>
          <w:szCs w:val="22"/>
        </w:rPr>
        <w:t xml:space="preserve"> </w:t>
      </w:r>
      <w:r w:rsidRPr="00DF4A50">
        <w:rPr>
          <w:rFonts w:eastAsia="Cambria"/>
          <w:w w:val="105"/>
          <w:sz w:val="22"/>
          <w:szCs w:val="22"/>
        </w:rPr>
        <w:t>of</w:t>
      </w:r>
      <w:r w:rsidRPr="00696DFF">
        <w:rPr>
          <w:rFonts w:eastAsia="Cambria"/>
          <w:w w:val="105"/>
          <w:sz w:val="22"/>
          <w:szCs w:val="22"/>
        </w:rPr>
        <w:t xml:space="preserve"> </w:t>
      </w:r>
      <w:r w:rsidRPr="00DF4A50">
        <w:rPr>
          <w:rFonts w:eastAsia="Cambria"/>
          <w:w w:val="105"/>
          <w:sz w:val="22"/>
          <w:szCs w:val="22"/>
        </w:rPr>
        <w:t>reference,</w:t>
      </w:r>
      <w:r w:rsidRPr="00696DFF">
        <w:rPr>
          <w:rFonts w:eastAsia="Cambria"/>
          <w:w w:val="105"/>
          <w:sz w:val="22"/>
          <w:szCs w:val="22"/>
        </w:rPr>
        <w:t xml:space="preserve"> </w:t>
      </w:r>
      <w:r w:rsidRPr="00DF4A50">
        <w:rPr>
          <w:rFonts w:eastAsia="Cambria"/>
          <w:w w:val="105"/>
          <w:sz w:val="22"/>
          <w:szCs w:val="22"/>
        </w:rPr>
        <w:t>and</w:t>
      </w:r>
      <w:r w:rsidRPr="00696DFF">
        <w:rPr>
          <w:rFonts w:eastAsia="Cambria"/>
          <w:w w:val="105"/>
          <w:sz w:val="22"/>
          <w:szCs w:val="22"/>
        </w:rPr>
        <w:t xml:space="preserve"> </w:t>
      </w:r>
      <w:r w:rsidRPr="00DF4A50">
        <w:rPr>
          <w:rFonts w:eastAsia="Cambria"/>
          <w:w w:val="105"/>
          <w:sz w:val="22"/>
          <w:szCs w:val="22"/>
        </w:rPr>
        <w:t>shall</w:t>
      </w:r>
      <w:r w:rsidRPr="00696DFF">
        <w:rPr>
          <w:rFonts w:eastAsia="Cambria"/>
          <w:w w:val="105"/>
          <w:sz w:val="22"/>
          <w:szCs w:val="22"/>
        </w:rPr>
        <w:t xml:space="preserve"> </w:t>
      </w:r>
      <w:r w:rsidRPr="00DF4A50">
        <w:rPr>
          <w:rFonts w:eastAsia="Cambria"/>
          <w:w w:val="105"/>
          <w:sz w:val="22"/>
          <w:szCs w:val="22"/>
        </w:rPr>
        <w:t>neither</w:t>
      </w:r>
      <w:r w:rsidRPr="00696DFF">
        <w:rPr>
          <w:rFonts w:eastAsia="Cambria"/>
          <w:w w:val="105"/>
          <w:sz w:val="22"/>
          <w:szCs w:val="22"/>
        </w:rPr>
        <w:t xml:space="preserve"> </w:t>
      </w:r>
      <w:r w:rsidRPr="00DF4A50">
        <w:rPr>
          <w:rFonts w:eastAsia="Cambria"/>
          <w:w w:val="105"/>
          <w:sz w:val="22"/>
          <w:szCs w:val="22"/>
        </w:rPr>
        <w:t>constitute</w:t>
      </w:r>
      <w:r w:rsidRPr="00696DFF">
        <w:rPr>
          <w:rFonts w:eastAsia="Cambria"/>
          <w:w w:val="105"/>
          <w:sz w:val="22"/>
          <w:szCs w:val="22"/>
        </w:rPr>
        <w:t xml:space="preserve"> </w:t>
      </w:r>
      <w:r w:rsidRPr="00DF4A50">
        <w:rPr>
          <w:rFonts w:eastAsia="Cambria"/>
          <w:w w:val="105"/>
          <w:sz w:val="22"/>
          <w:szCs w:val="22"/>
        </w:rPr>
        <w:t>a</w:t>
      </w:r>
      <w:r w:rsidRPr="00696DFF">
        <w:rPr>
          <w:rFonts w:eastAsia="Cambria"/>
          <w:w w:val="105"/>
          <w:sz w:val="22"/>
          <w:szCs w:val="22"/>
        </w:rPr>
        <w:t xml:space="preserve"> </w:t>
      </w:r>
      <w:r w:rsidRPr="00DF4A50">
        <w:rPr>
          <w:rFonts w:eastAsia="Cambria"/>
          <w:w w:val="105"/>
          <w:sz w:val="22"/>
          <w:szCs w:val="22"/>
        </w:rPr>
        <w:t>part</w:t>
      </w:r>
      <w:r w:rsidRPr="00696DFF">
        <w:rPr>
          <w:rFonts w:eastAsia="Cambria"/>
          <w:w w:val="105"/>
          <w:sz w:val="22"/>
          <w:szCs w:val="22"/>
        </w:rPr>
        <w:t xml:space="preserve"> </w:t>
      </w:r>
      <w:r w:rsidRPr="00DF4A50">
        <w:rPr>
          <w:rFonts w:eastAsia="Cambria"/>
          <w:w w:val="105"/>
          <w:sz w:val="22"/>
          <w:szCs w:val="22"/>
        </w:rPr>
        <w:t>of</w:t>
      </w:r>
      <w:r w:rsidRPr="00696DFF">
        <w:rPr>
          <w:rFonts w:eastAsia="Cambria"/>
          <w:w w:val="105"/>
          <w:sz w:val="22"/>
          <w:szCs w:val="22"/>
        </w:rPr>
        <w:t xml:space="preserve"> </w:t>
      </w:r>
      <w:r w:rsidRPr="00DF4A50">
        <w:rPr>
          <w:rFonts w:eastAsia="Cambria"/>
          <w:w w:val="105"/>
          <w:sz w:val="22"/>
          <w:szCs w:val="22"/>
        </w:rPr>
        <w:t>the</w:t>
      </w:r>
      <w:r w:rsidRPr="00696DFF">
        <w:rPr>
          <w:rFonts w:eastAsia="Cambria"/>
          <w:w w:val="105"/>
          <w:sz w:val="22"/>
          <w:szCs w:val="22"/>
        </w:rPr>
        <w:t xml:space="preserve"> </w:t>
      </w:r>
      <w:r w:rsidRPr="00DF4A50">
        <w:rPr>
          <w:rFonts w:eastAsia="Cambria"/>
          <w:w w:val="105"/>
          <w:sz w:val="22"/>
          <w:szCs w:val="22"/>
        </w:rPr>
        <w:t>Contract</w:t>
      </w:r>
      <w:r w:rsidRPr="00696DFF">
        <w:rPr>
          <w:rFonts w:eastAsia="Cambria"/>
          <w:w w:val="105"/>
          <w:sz w:val="22"/>
          <w:szCs w:val="22"/>
        </w:rPr>
        <w:t xml:space="preserve"> </w:t>
      </w:r>
      <w:r w:rsidRPr="00DF4A50">
        <w:rPr>
          <w:rFonts w:eastAsia="Cambria"/>
          <w:w w:val="105"/>
          <w:sz w:val="22"/>
          <w:szCs w:val="22"/>
        </w:rPr>
        <w:t>nor</w:t>
      </w:r>
      <w:r w:rsidRPr="00696DFF">
        <w:rPr>
          <w:rFonts w:eastAsia="Cambria"/>
          <w:w w:val="105"/>
          <w:sz w:val="22"/>
          <w:szCs w:val="22"/>
        </w:rPr>
        <w:t xml:space="preserve"> </w:t>
      </w:r>
      <w:r w:rsidRPr="00DF4A50">
        <w:rPr>
          <w:rFonts w:eastAsia="Cambria"/>
          <w:w w:val="105"/>
          <w:sz w:val="22"/>
          <w:szCs w:val="22"/>
        </w:rPr>
        <w:t>affect</w:t>
      </w:r>
      <w:r w:rsidRPr="00696DFF">
        <w:rPr>
          <w:rFonts w:eastAsia="Cambria"/>
          <w:w w:val="105"/>
          <w:sz w:val="22"/>
          <w:szCs w:val="22"/>
        </w:rPr>
        <w:t xml:space="preserve"> </w:t>
      </w:r>
      <w:r w:rsidRPr="00DF4A50">
        <w:rPr>
          <w:rFonts w:eastAsia="Cambria"/>
          <w:w w:val="105"/>
          <w:sz w:val="22"/>
          <w:szCs w:val="22"/>
        </w:rPr>
        <w:t>its</w:t>
      </w:r>
      <w:r w:rsidRPr="00696DFF">
        <w:rPr>
          <w:rFonts w:eastAsia="Cambria"/>
          <w:w w:val="105"/>
          <w:sz w:val="22"/>
          <w:szCs w:val="22"/>
        </w:rPr>
        <w:t xml:space="preserve"> </w:t>
      </w:r>
      <w:r w:rsidRPr="00DF4A50">
        <w:rPr>
          <w:rFonts w:eastAsia="Cambria"/>
          <w:w w:val="105"/>
          <w:sz w:val="22"/>
          <w:szCs w:val="22"/>
        </w:rPr>
        <w:t>interpretation.</w:t>
      </w:r>
    </w:p>
    <w:p w:rsidR="005A48C5" w:rsidRPr="00DF4A50" w:rsidRDefault="005A48C5">
      <w:pPr>
        <w:widowControl w:val="0"/>
        <w:autoSpaceDE w:val="0"/>
        <w:autoSpaceDN w:val="0"/>
        <w:spacing w:before="6"/>
        <w:rPr>
          <w:rFonts w:eastAsia="Cambria"/>
          <w:sz w:val="22"/>
          <w:szCs w:val="22"/>
        </w:rPr>
      </w:pPr>
    </w:p>
    <w:p w:rsidR="005A48C5" w:rsidRPr="00FC4986"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FC4986">
        <w:rPr>
          <w:rFonts w:eastAsia="Cambria"/>
          <w:b/>
          <w:bCs/>
          <w:w w:val="105"/>
          <w:sz w:val="22"/>
          <w:szCs w:val="22"/>
        </w:rPr>
        <w:t>Entire</w:t>
      </w:r>
      <w:r w:rsidRPr="00FC4986">
        <w:rPr>
          <w:rFonts w:eastAsia="Cambria"/>
          <w:b/>
          <w:bCs/>
          <w:spacing w:val="-8"/>
          <w:w w:val="105"/>
          <w:sz w:val="22"/>
          <w:szCs w:val="22"/>
        </w:rPr>
        <w:t xml:space="preserve"> </w:t>
      </w:r>
      <w:r w:rsidRPr="00FC4986">
        <w:rPr>
          <w:rFonts w:eastAsia="Cambria"/>
          <w:b/>
          <w:bCs/>
          <w:w w:val="105"/>
          <w:sz w:val="22"/>
          <w:szCs w:val="22"/>
        </w:rPr>
        <w:t>Agreement</w:t>
      </w:r>
    </w:p>
    <w:p w:rsidR="005A48C5" w:rsidRPr="00DF4A50" w:rsidRDefault="005A48C5">
      <w:pPr>
        <w:widowControl w:val="0"/>
        <w:autoSpaceDE w:val="0"/>
        <w:autoSpaceDN w:val="0"/>
        <w:spacing w:before="1"/>
        <w:rPr>
          <w:rFonts w:eastAsia="Cambria"/>
          <w:sz w:val="22"/>
          <w:szCs w:val="22"/>
        </w:rPr>
      </w:pPr>
    </w:p>
    <w:p w:rsidR="005A48C5" w:rsidRPr="00696DFF" w:rsidRDefault="00D11752">
      <w:pPr>
        <w:widowControl w:val="0"/>
        <w:autoSpaceDE w:val="0"/>
        <w:autoSpaceDN w:val="0"/>
        <w:spacing w:line="254" w:lineRule="auto"/>
        <w:ind w:left="1288" w:right="1604"/>
        <w:jc w:val="both"/>
        <w:rPr>
          <w:rFonts w:eastAsia="Cambria"/>
          <w:w w:val="105"/>
          <w:sz w:val="22"/>
          <w:szCs w:val="22"/>
        </w:rPr>
      </w:pPr>
      <w:r w:rsidRPr="00DF4A50">
        <w:rPr>
          <w:rFonts w:eastAsia="Cambria"/>
          <w:w w:val="105"/>
          <w:sz w:val="22"/>
          <w:szCs w:val="22"/>
        </w:rPr>
        <w:t xml:space="preserve">Subject to </w:t>
      </w:r>
      <w:r w:rsidRPr="00580FA4">
        <w:rPr>
          <w:rFonts w:eastAsia="Cambria"/>
          <w:b/>
          <w:bCs/>
          <w:w w:val="105"/>
          <w:sz w:val="22"/>
          <w:szCs w:val="22"/>
        </w:rPr>
        <w:t>GCC Sub-Clause 12.4</w:t>
      </w:r>
      <w:r w:rsidRPr="00DF4A50">
        <w:rPr>
          <w:rFonts w:eastAsia="Cambria"/>
          <w:w w:val="105"/>
          <w:sz w:val="22"/>
          <w:szCs w:val="22"/>
        </w:rPr>
        <w:t xml:space="preserve"> hereof, the Contract constitutes the</w:t>
      </w:r>
      <w:r w:rsidRPr="00696DFF">
        <w:rPr>
          <w:rFonts w:eastAsia="Cambria"/>
          <w:w w:val="105"/>
          <w:sz w:val="22"/>
          <w:szCs w:val="22"/>
        </w:rPr>
        <w:t xml:space="preserve"> </w:t>
      </w:r>
      <w:r w:rsidRPr="00DF4A50">
        <w:rPr>
          <w:rFonts w:eastAsia="Cambria"/>
          <w:w w:val="105"/>
          <w:sz w:val="22"/>
          <w:szCs w:val="22"/>
        </w:rPr>
        <w:t>entire</w:t>
      </w:r>
      <w:r w:rsidRPr="00696DFF">
        <w:rPr>
          <w:rFonts w:eastAsia="Cambria"/>
          <w:w w:val="105"/>
          <w:sz w:val="22"/>
          <w:szCs w:val="22"/>
        </w:rPr>
        <w:t xml:space="preserve"> </w:t>
      </w:r>
      <w:r w:rsidRPr="00DF4A50">
        <w:rPr>
          <w:rFonts w:eastAsia="Cambria"/>
          <w:w w:val="105"/>
          <w:sz w:val="22"/>
          <w:szCs w:val="22"/>
        </w:rPr>
        <w:t>agreement</w:t>
      </w:r>
      <w:r w:rsidRPr="00696DFF">
        <w:rPr>
          <w:rFonts w:eastAsia="Cambria"/>
          <w:w w:val="105"/>
          <w:sz w:val="22"/>
          <w:szCs w:val="22"/>
        </w:rPr>
        <w:t xml:space="preserve"> </w:t>
      </w:r>
      <w:r w:rsidRPr="00DF4A50">
        <w:rPr>
          <w:rFonts w:eastAsia="Cambria"/>
          <w:w w:val="105"/>
          <w:sz w:val="22"/>
          <w:szCs w:val="22"/>
        </w:rPr>
        <w:t>between</w:t>
      </w:r>
      <w:r w:rsidRPr="00696DFF">
        <w:rPr>
          <w:rFonts w:eastAsia="Cambria"/>
          <w:w w:val="105"/>
          <w:sz w:val="22"/>
          <w:szCs w:val="22"/>
        </w:rPr>
        <w:t xml:space="preserve"> </w:t>
      </w:r>
      <w:r w:rsidRPr="00DF4A50">
        <w:rPr>
          <w:rFonts w:eastAsia="Cambria"/>
          <w:w w:val="105"/>
          <w:sz w:val="22"/>
          <w:szCs w:val="22"/>
        </w:rPr>
        <w:t>the</w:t>
      </w:r>
      <w:r w:rsidRPr="00696DFF">
        <w:rPr>
          <w:rFonts w:eastAsia="Cambria"/>
          <w:w w:val="105"/>
          <w:sz w:val="22"/>
          <w:szCs w:val="22"/>
        </w:rPr>
        <w:t xml:space="preserve"> </w:t>
      </w:r>
      <w:r w:rsidRPr="00DF4A50">
        <w:rPr>
          <w:rFonts w:eastAsia="Cambria"/>
          <w:w w:val="105"/>
          <w:sz w:val="22"/>
          <w:szCs w:val="22"/>
        </w:rPr>
        <w:t>Employer</w:t>
      </w:r>
      <w:r w:rsidRPr="00696DFF">
        <w:rPr>
          <w:rFonts w:eastAsia="Cambria"/>
          <w:w w:val="105"/>
          <w:sz w:val="22"/>
          <w:szCs w:val="22"/>
        </w:rPr>
        <w:t xml:space="preserve"> </w:t>
      </w:r>
      <w:r w:rsidRPr="00DF4A50">
        <w:rPr>
          <w:rFonts w:eastAsia="Cambria"/>
          <w:w w:val="105"/>
          <w:sz w:val="22"/>
          <w:szCs w:val="22"/>
        </w:rPr>
        <w:t>and</w:t>
      </w:r>
      <w:r w:rsidRPr="00696DFF">
        <w:rPr>
          <w:rFonts w:eastAsia="Cambria"/>
          <w:w w:val="105"/>
          <w:sz w:val="22"/>
          <w:szCs w:val="22"/>
        </w:rPr>
        <w:t xml:space="preserve"> </w:t>
      </w:r>
      <w:r w:rsidRPr="00DF4A50">
        <w:rPr>
          <w:rFonts w:eastAsia="Cambria"/>
          <w:w w:val="105"/>
          <w:sz w:val="22"/>
          <w:szCs w:val="22"/>
        </w:rPr>
        <w:t>Contractor</w:t>
      </w:r>
      <w:r w:rsidRPr="00696DFF">
        <w:rPr>
          <w:rFonts w:eastAsia="Cambria"/>
          <w:w w:val="105"/>
          <w:sz w:val="22"/>
          <w:szCs w:val="22"/>
        </w:rPr>
        <w:t xml:space="preserve"> </w:t>
      </w:r>
      <w:r w:rsidRPr="00DF4A50">
        <w:rPr>
          <w:rFonts w:eastAsia="Cambria"/>
          <w:w w:val="105"/>
          <w:sz w:val="22"/>
          <w:szCs w:val="22"/>
        </w:rPr>
        <w:t>with</w:t>
      </w:r>
      <w:r w:rsidRPr="00696DFF">
        <w:rPr>
          <w:rFonts w:eastAsia="Cambria"/>
          <w:w w:val="105"/>
          <w:sz w:val="22"/>
          <w:szCs w:val="22"/>
        </w:rPr>
        <w:t xml:space="preserve"> </w:t>
      </w:r>
      <w:r w:rsidRPr="00DF4A50">
        <w:rPr>
          <w:rFonts w:eastAsia="Cambria"/>
          <w:w w:val="105"/>
          <w:sz w:val="22"/>
          <w:szCs w:val="22"/>
        </w:rPr>
        <w:t>respect</w:t>
      </w:r>
      <w:r w:rsidRPr="00696DFF">
        <w:rPr>
          <w:rFonts w:eastAsia="Cambria"/>
          <w:w w:val="105"/>
          <w:sz w:val="22"/>
          <w:szCs w:val="22"/>
        </w:rPr>
        <w:t xml:space="preserve"> </w:t>
      </w:r>
      <w:r w:rsidRPr="00DF4A50">
        <w:rPr>
          <w:rFonts w:eastAsia="Cambria"/>
          <w:w w:val="105"/>
          <w:sz w:val="22"/>
          <w:szCs w:val="22"/>
        </w:rPr>
        <w:t>to</w:t>
      </w:r>
      <w:r w:rsidRPr="00696DFF">
        <w:rPr>
          <w:rFonts w:eastAsia="Cambria"/>
          <w:w w:val="105"/>
          <w:sz w:val="22"/>
          <w:szCs w:val="22"/>
        </w:rPr>
        <w:t xml:space="preserve"> </w:t>
      </w:r>
      <w:r w:rsidRPr="00DF4A50">
        <w:rPr>
          <w:rFonts w:eastAsia="Cambria"/>
          <w:w w:val="105"/>
          <w:sz w:val="22"/>
          <w:szCs w:val="22"/>
        </w:rPr>
        <w:t>the</w:t>
      </w:r>
      <w:r w:rsidRPr="00696DFF">
        <w:rPr>
          <w:rFonts w:eastAsia="Cambria"/>
          <w:w w:val="105"/>
          <w:sz w:val="22"/>
          <w:szCs w:val="22"/>
        </w:rPr>
        <w:t xml:space="preserve"> </w:t>
      </w:r>
      <w:r w:rsidRPr="00DF4A50">
        <w:rPr>
          <w:rFonts w:eastAsia="Cambria"/>
          <w:w w:val="105"/>
          <w:sz w:val="22"/>
          <w:szCs w:val="22"/>
        </w:rPr>
        <w:t>subject</w:t>
      </w:r>
      <w:r w:rsidRPr="00696DFF">
        <w:rPr>
          <w:rFonts w:eastAsia="Cambria"/>
          <w:w w:val="105"/>
          <w:sz w:val="22"/>
          <w:szCs w:val="22"/>
        </w:rPr>
        <w:t xml:space="preserve"> </w:t>
      </w:r>
      <w:r w:rsidRPr="00DF4A50">
        <w:rPr>
          <w:rFonts w:eastAsia="Cambria"/>
          <w:w w:val="105"/>
          <w:sz w:val="22"/>
          <w:szCs w:val="22"/>
        </w:rPr>
        <w:t>matter</w:t>
      </w:r>
      <w:r w:rsidRPr="00696DFF">
        <w:rPr>
          <w:rFonts w:eastAsia="Cambria"/>
          <w:w w:val="105"/>
          <w:sz w:val="22"/>
          <w:szCs w:val="22"/>
        </w:rPr>
        <w:t xml:space="preserve"> </w:t>
      </w:r>
      <w:r w:rsidRPr="00DF4A50">
        <w:rPr>
          <w:rFonts w:eastAsia="Cambria"/>
          <w:w w:val="105"/>
          <w:sz w:val="22"/>
          <w:szCs w:val="22"/>
        </w:rPr>
        <w:t>of</w:t>
      </w:r>
      <w:r w:rsidRPr="00696DFF">
        <w:rPr>
          <w:rFonts w:eastAsia="Cambria"/>
          <w:w w:val="105"/>
          <w:sz w:val="22"/>
          <w:szCs w:val="22"/>
        </w:rPr>
        <w:t xml:space="preserve"> </w:t>
      </w:r>
      <w:r w:rsidRPr="00DF4A50">
        <w:rPr>
          <w:rFonts w:eastAsia="Cambria"/>
          <w:w w:val="105"/>
          <w:sz w:val="22"/>
          <w:szCs w:val="22"/>
        </w:rPr>
        <w:t>Contract</w:t>
      </w:r>
      <w:r w:rsidRPr="00696DFF">
        <w:rPr>
          <w:rFonts w:eastAsia="Cambria"/>
          <w:w w:val="105"/>
          <w:sz w:val="22"/>
          <w:szCs w:val="22"/>
        </w:rPr>
        <w:t xml:space="preserve"> </w:t>
      </w:r>
      <w:r w:rsidRPr="00DF4A50">
        <w:rPr>
          <w:rFonts w:eastAsia="Cambria"/>
          <w:w w:val="105"/>
          <w:sz w:val="22"/>
          <w:szCs w:val="22"/>
        </w:rPr>
        <w:t>and</w:t>
      </w:r>
      <w:r w:rsidRPr="00696DFF">
        <w:rPr>
          <w:rFonts w:eastAsia="Cambria"/>
          <w:w w:val="105"/>
          <w:sz w:val="22"/>
          <w:szCs w:val="22"/>
        </w:rPr>
        <w:t xml:space="preserve"> </w:t>
      </w:r>
      <w:r w:rsidRPr="00DF4A50">
        <w:rPr>
          <w:rFonts w:eastAsia="Cambria"/>
          <w:w w:val="105"/>
          <w:sz w:val="22"/>
          <w:szCs w:val="22"/>
        </w:rPr>
        <w:t>supersedes</w:t>
      </w:r>
      <w:r w:rsidRPr="00696DFF">
        <w:rPr>
          <w:rFonts w:eastAsia="Cambria"/>
          <w:w w:val="105"/>
          <w:sz w:val="22"/>
          <w:szCs w:val="22"/>
        </w:rPr>
        <w:t xml:space="preserve"> </w:t>
      </w:r>
      <w:r w:rsidRPr="00DF4A50">
        <w:rPr>
          <w:rFonts w:eastAsia="Cambria"/>
          <w:w w:val="105"/>
          <w:sz w:val="22"/>
          <w:szCs w:val="22"/>
        </w:rPr>
        <w:t>all</w:t>
      </w:r>
      <w:r w:rsidRPr="00696DFF">
        <w:rPr>
          <w:rFonts w:eastAsia="Cambria"/>
          <w:w w:val="105"/>
          <w:sz w:val="22"/>
          <w:szCs w:val="22"/>
        </w:rPr>
        <w:t xml:space="preserve"> </w:t>
      </w:r>
      <w:r w:rsidRPr="00DF4A50">
        <w:rPr>
          <w:rFonts w:eastAsia="Cambria"/>
          <w:w w:val="105"/>
          <w:sz w:val="22"/>
          <w:szCs w:val="22"/>
        </w:rPr>
        <w:t>communications,</w:t>
      </w:r>
      <w:r w:rsidRPr="00696DFF">
        <w:rPr>
          <w:rFonts w:eastAsia="Cambria"/>
          <w:w w:val="105"/>
          <w:sz w:val="22"/>
          <w:szCs w:val="22"/>
        </w:rPr>
        <w:t xml:space="preserve"> negotiations and agreements (whether written or oral) of parties with </w:t>
      </w:r>
      <w:r w:rsidRPr="00DF4A50">
        <w:rPr>
          <w:rFonts w:eastAsia="Cambria"/>
          <w:w w:val="105"/>
          <w:sz w:val="22"/>
          <w:szCs w:val="22"/>
        </w:rPr>
        <w:t>respect</w:t>
      </w:r>
      <w:r w:rsidRPr="00696DFF">
        <w:rPr>
          <w:rFonts w:eastAsia="Cambria"/>
          <w:w w:val="105"/>
          <w:sz w:val="22"/>
          <w:szCs w:val="22"/>
        </w:rPr>
        <w:t xml:space="preserve"> </w:t>
      </w:r>
      <w:r w:rsidRPr="00DF4A50">
        <w:rPr>
          <w:rFonts w:eastAsia="Cambria"/>
          <w:w w:val="105"/>
          <w:sz w:val="22"/>
          <w:szCs w:val="22"/>
        </w:rPr>
        <w:t>thereto</w:t>
      </w:r>
      <w:r w:rsidRPr="00696DFF">
        <w:rPr>
          <w:rFonts w:eastAsia="Cambria"/>
          <w:w w:val="105"/>
          <w:sz w:val="22"/>
          <w:szCs w:val="22"/>
        </w:rPr>
        <w:t xml:space="preserve"> </w:t>
      </w:r>
      <w:r w:rsidRPr="00DF4A50">
        <w:rPr>
          <w:rFonts w:eastAsia="Cambria"/>
          <w:w w:val="105"/>
          <w:sz w:val="22"/>
          <w:szCs w:val="22"/>
        </w:rPr>
        <w:t>made</w:t>
      </w:r>
      <w:r w:rsidRPr="00696DFF">
        <w:rPr>
          <w:rFonts w:eastAsia="Cambria"/>
          <w:w w:val="105"/>
          <w:sz w:val="22"/>
          <w:szCs w:val="22"/>
        </w:rPr>
        <w:t xml:space="preserve"> </w:t>
      </w:r>
      <w:r w:rsidRPr="00DF4A50">
        <w:rPr>
          <w:rFonts w:eastAsia="Cambria"/>
          <w:w w:val="105"/>
          <w:sz w:val="22"/>
          <w:szCs w:val="22"/>
        </w:rPr>
        <w:t>prior to</w:t>
      </w:r>
      <w:r w:rsidRPr="00696DFF">
        <w:rPr>
          <w:rFonts w:eastAsia="Cambria"/>
          <w:w w:val="105"/>
          <w:sz w:val="22"/>
          <w:szCs w:val="22"/>
        </w:rPr>
        <w:t xml:space="preserve"> </w:t>
      </w:r>
      <w:r w:rsidRPr="00DF4A50">
        <w:rPr>
          <w:rFonts w:eastAsia="Cambria"/>
          <w:w w:val="105"/>
          <w:sz w:val="22"/>
          <w:szCs w:val="22"/>
        </w:rPr>
        <w:t>the</w:t>
      </w:r>
      <w:r w:rsidRPr="00696DFF">
        <w:rPr>
          <w:rFonts w:eastAsia="Cambria"/>
          <w:w w:val="105"/>
          <w:sz w:val="22"/>
          <w:szCs w:val="22"/>
        </w:rPr>
        <w:t xml:space="preserve"> </w:t>
      </w:r>
      <w:r w:rsidRPr="00DF4A50">
        <w:rPr>
          <w:rFonts w:eastAsia="Cambria"/>
          <w:w w:val="105"/>
          <w:sz w:val="22"/>
          <w:szCs w:val="22"/>
        </w:rPr>
        <w:t>date</w:t>
      </w:r>
      <w:r w:rsidRPr="00696DFF">
        <w:rPr>
          <w:rFonts w:eastAsia="Cambria"/>
          <w:w w:val="105"/>
          <w:sz w:val="22"/>
          <w:szCs w:val="22"/>
        </w:rPr>
        <w:t xml:space="preserve"> </w:t>
      </w:r>
      <w:r w:rsidRPr="00DF4A50">
        <w:rPr>
          <w:rFonts w:eastAsia="Cambria"/>
          <w:w w:val="105"/>
          <w:sz w:val="22"/>
          <w:szCs w:val="22"/>
        </w:rPr>
        <w:t>of</w:t>
      </w:r>
      <w:r w:rsidRPr="00696DFF">
        <w:rPr>
          <w:rFonts w:eastAsia="Cambria"/>
          <w:w w:val="105"/>
          <w:sz w:val="22"/>
          <w:szCs w:val="22"/>
        </w:rPr>
        <w:t xml:space="preserve"> </w:t>
      </w:r>
      <w:r w:rsidRPr="00DF4A50">
        <w:rPr>
          <w:rFonts w:eastAsia="Cambria"/>
          <w:w w:val="105"/>
          <w:sz w:val="22"/>
          <w:szCs w:val="22"/>
        </w:rPr>
        <w:t>Contract.</w:t>
      </w:r>
    </w:p>
    <w:p w:rsidR="005A48C5" w:rsidRPr="00DF4A50" w:rsidRDefault="005A48C5">
      <w:pPr>
        <w:widowControl w:val="0"/>
        <w:autoSpaceDE w:val="0"/>
        <w:autoSpaceDN w:val="0"/>
        <w:spacing w:before="9"/>
        <w:rPr>
          <w:rFonts w:eastAsia="Cambria"/>
          <w:sz w:val="22"/>
          <w:szCs w:val="22"/>
        </w:rPr>
      </w:pPr>
    </w:p>
    <w:p w:rsidR="005A48C5" w:rsidRPr="00FC4986"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FC4986">
        <w:rPr>
          <w:rFonts w:eastAsia="Cambria"/>
          <w:b/>
          <w:bCs/>
          <w:w w:val="105"/>
          <w:sz w:val="22"/>
          <w:szCs w:val="22"/>
        </w:rPr>
        <w:t>Amendment</w:t>
      </w:r>
    </w:p>
    <w:p w:rsidR="005A48C5" w:rsidRPr="00DF4A50" w:rsidRDefault="005A48C5">
      <w:pPr>
        <w:widowControl w:val="0"/>
        <w:autoSpaceDE w:val="0"/>
        <w:autoSpaceDN w:val="0"/>
        <w:spacing w:before="1"/>
        <w:rPr>
          <w:rFonts w:eastAsia="Cambria"/>
          <w:sz w:val="22"/>
          <w:szCs w:val="22"/>
        </w:rPr>
      </w:pPr>
    </w:p>
    <w:p w:rsidR="005A48C5" w:rsidRPr="00696DFF" w:rsidRDefault="00D11752">
      <w:pPr>
        <w:widowControl w:val="0"/>
        <w:autoSpaceDE w:val="0"/>
        <w:autoSpaceDN w:val="0"/>
        <w:spacing w:line="254" w:lineRule="auto"/>
        <w:ind w:left="1288" w:right="1608"/>
        <w:jc w:val="both"/>
        <w:rPr>
          <w:rFonts w:eastAsia="Cambria"/>
          <w:w w:val="105"/>
          <w:sz w:val="22"/>
          <w:szCs w:val="22"/>
        </w:rPr>
      </w:pPr>
      <w:r w:rsidRPr="00696DFF">
        <w:rPr>
          <w:rFonts w:eastAsia="Cambria"/>
          <w:w w:val="105"/>
          <w:sz w:val="22"/>
          <w:szCs w:val="22"/>
        </w:rPr>
        <w:t>No amendment or other variation of the Contract shall be effective unless it is in writing, is dated, expressly refers to the Contract, and is signed by a duly authorized representative of each party hereto.</w:t>
      </w:r>
    </w:p>
    <w:p w:rsidR="005A48C5" w:rsidRPr="00DF4A50" w:rsidRDefault="005A48C5">
      <w:pPr>
        <w:widowControl w:val="0"/>
        <w:autoSpaceDE w:val="0"/>
        <w:autoSpaceDN w:val="0"/>
        <w:spacing w:before="5"/>
        <w:rPr>
          <w:rFonts w:eastAsia="Cambria"/>
          <w:sz w:val="22"/>
          <w:szCs w:val="22"/>
        </w:rPr>
      </w:pPr>
    </w:p>
    <w:p w:rsidR="00A10550" w:rsidRPr="00FC4986" w:rsidRDefault="00D11752" w:rsidP="00A10550">
      <w:pPr>
        <w:widowControl w:val="0"/>
        <w:numPr>
          <w:ilvl w:val="2"/>
          <w:numId w:val="1"/>
        </w:numPr>
        <w:tabs>
          <w:tab w:val="left" w:pos="1288"/>
          <w:tab w:val="left" w:pos="1289"/>
        </w:tabs>
        <w:autoSpaceDE w:val="0"/>
        <w:autoSpaceDN w:val="0"/>
        <w:spacing w:before="1" w:line="254" w:lineRule="auto"/>
        <w:ind w:right="1609" w:hanging="1081"/>
        <w:jc w:val="both"/>
        <w:rPr>
          <w:rFonts w:eastAsia="Cambria"/>
          <w:b/>
          <w:bCs/>
          <w:sz w:val="22"/>
          <w:szCs w:val="22"/>
        </w:rPr>
      </w:pPr>
      <w:r w:rsidRPr="00FC4986">
        <w:rPr>
          <w:rFonts w:eastAsia="Cambria"/>
          <w:b/>
          <w:bCs/>
          <w:w w:val="105"/>
          <w:sz w:val="22"/>
          <w:szCs w:val="22"/>
        </w:rPr>
        <w:t>Independent</w:t>
      </w:r>
      <w:r w:rsidRPr="00FC4986">
        <w:rPr>
          <w:rFonts w:eastAsia="Cambria"/>
          <w:b/>
          <w:bCs/>
          <w:spacing w:val="-12"/>
          <w:w w:val="105"/>
          <w:sz w:val="22"/>
          <w:szCs w:val="22"/>
        </w:rPr>
        <w:t xml:space="preserve"> </w:t>
      </w:r>
      <w:r w:rsidRPr="00FC4986">
        <w:rPr>
          <w:rFonts w:eastAsia="Cambria"/>
          <w:b/>
          <w:bCs/>
          <w:w w:val="105"/>
          <w:sz w:val="22"/>
          <w:szCs w:val="22"/>
        </w:rPr>
        <w:t>Contractor</w:t>
      </w:r>
    </w:p>
    <w:p w:rsidR="00580FA4" w:rsidRDefault="00580FA4" w:rsidP="00BB2B6B">
      <w:pPr>
        <w:widowControl w:val="0"/>
        <w:tabs>
          <w:tab w:val="left" w:pos="1288"/>
          <w:tab w:val="left" w:pos="1289"/>
        </w:tabs>
        <w:autoSpaceDE w:val="0"/>
        <w:autoSpaceDN w:val="0"/>
        <w:spacing w:before="1" w:line="254" w:lineRule="auto"/>
        <w:ind w:left="1276" w:right="1609"/>
        <w:jc w:val="both"/>
        <w:rPr>
          <w:rFonts w:eastAsia="Cambria"/>
          <w:sz w:val="22"/>
          <w:szCs w:val="22"/>
        </w:rPr>
      </w:pPr>
    </w:p>
    <w:p w:rsidR="005A48C5" w:rsidRPr="00696DFF" w:rsidRDefault="00D11752" w:rsidP="00696DFF">
      <w:pPr>
        <w:widowControl w:val="0"/>
        <w:autoSpaceDE w:val="0"/>
        <w:autoSpaceDN w:val="0"/>
        <w:spacing w:line="254" w:lineRule="auto"/>
        <w:ind w:left="1288" w:right="1608"/>
        <w:jc w:val="both"/>
        <w:rPr>
          <w:rFonts w:eastAsia="Cambria"/>
          <w:w w:val="105"/>
          <w:sz w:val="22"/>
          <w:szCs w:val="22"/>
        </w:rPr>
      </w:pPr>
      <w:r w:rsidRPr="00696DFF">
        <w:rPr>
          <w:rFonts w:eastAsia="Cambria"/>
          <w:w w:val="105"/>
          <w:sz w:val="22"/>
          <w:szCs w:val="22"/>
        </w:rPr>
        <w:t>The Contractor shall be an independent contractor performing the Contract. The Contract does not create any agency, partnership, joint venture or other joint relationship between the parties hereto.</w:t>
      </w:r>
    </w:p>
    <w:p w:rsidR="005A48C5" w:rsidRPr="00DF4A50" w:rsidRDefault="005A48C5">
      <w:pPr>
        <w:widowControl w:val="0"/>
        <w:autoSpaceDE w:val="0"/>
        <w:autoSpaceDN w:val="0"/>
        <w:spacing w:before="9"/>
        <w:rPr>
          <w:rFonts w:eastAsia="Cambria"/>
          <w:sz w:val="22"/>
          <w:szCs w:val="22"/>
        </w:rPr>
      </w:pPr>
    </w:p>
    <w:p w:rsidR="005A48C5" w:rsidRPr="00696DFF" w:rsidRDefault="00D11752" w:rsidP="00696DFF">
      <w:pPr>
        <w:widowControl w:val="0"/>
        <w:autoSpaceDE w:val="0"/>
        <w:autoSpaceDN w:val="0"/>
        <w:spacing w:line="254" w:lineRule="auto"/>
        <w:ind w:left="1288" w:right="1608"/>
        <w:jc w:val="both"/>
        <w:rPr>
          <w:rFonts w:eastAsia="Cambria"/>
          <w:w w:val="105"/>
          <w:sz w:val="22"/>
          <w:szCs w:val="22"/>
        </w:rPr>
      </w:pPr>
      <w:r w:rsidRPr="00696DFF">
        <w:rPr>
          <w:rFonts w:eastAsia="Cambria"/>
          <w:w w:val="105"/>
          <w:sz w:val="22"/>
          <w:szCs w:val="22"/>
        </w:rPr>
        <w:t>Subject to the provisions of the Contract, the Contractor shall be solely responsible for the manner in which the Contract is performed. All employees, representatives or Sub</w:t>
      </w:r>
      <w:r w:rsidR="000F1D36" w:rsidRPr="00696DFF">
        <w:rPr>
          <w:rFonts w:eastAsia="Cambria"/>
          <w:w w:val="105"/>
          <w:sz w:val="22"/>
          <w:szCs w:val="22"/>
        </w:rPr>
        <w:t>-</w:t>
      </w:r>
      <w:r w:rsidRPr="00696DFF">
        <w:rPr>
          <w:rFonts w:eastAsia="Cambria"/>
          <w:w w:val="105"/>
          <w:sz w:val="22"/>
          <w:szCs w:val="22"/>
        </w:rPr>
        <w:t xml:space="preserve">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w:t>
      </w:r>
      <w:r w:rsidR="00FC4986" w:rsidRPr="00696DFF">
        <w:rPr>
          <w:rFonts w:eastAsia="Cambria"/>
          <w:w w:val="105"/>
          <w:sz w:val="22"/>
          <w:szCs w:val="22"/>
        </w:rPr>
        <w:t>create any</w:t>
      </w:r>
      <w:r w:rsidRPr="00696DFF">
        <w:rPr>
          <w:rFonts w:eastAsia="Cambria"/>
          <w:w w:val="105"/>
          <w:sz w:val="22"/>
          <w:szCs w:val="22"/>
        </w:rPr>
        <w:t xml:space="preserve"> contractual</w:t>
      </w:r>
      <w:r w:rsidR="00BB2B6B" w:rsidRPr="00696DFF">
        <w:rPr>
          <w:rFonts w:eastAsia="Cambria"/>
          <w:w w:val="105"/>
          <w:sz w:val="22"/>
          <w:szCs w:val="22"/>
        </w:rPr>
        <w:t xml:space="preserve"> </w:t>
      </w:r>
      <w:r w:rsidRPr="00696DFF">
        <w:rPr>
          <w:rFonts w:eastAsia="Cambria"/>
          <w:w w:val="105"/>
          <w:sz w:val="22"/>
          <w:szCs w:val="22"/>
        </w:rPr>
        <w:t>relationship</w:t>
      </w:r>
      <w:r w:rsidR="002352A6" w:rsidRPr="00696DFF">
        <w:rPr>
          <w:rFonts w:eastAsia="Cambria"/>
          <w:w w:val="105"/>
          <w:sz w:val="22"/>
          <w:szCs w:val="22"/>
        </w:rPr>
        <w:t xml:space="preserve"> </w:t>
      </w:r>
      <w:r w:rsidRPr="00696DFF">
        <w:rPr>
          <w:rFonts w:eastAsia="Cambria"/>
          <w:w w:val="105"/>
          <w:sz w:val="22"/>
          <w:szCs w:val="22"/>
        </w:rPr>
        <w:t>between any such employees, representatives or Subcontractors and the Employer.</w:t>
      </w:r>
    </w:p>
    <w:p w:rsidR="005A48C5" w:rsidRPr="00DF4A50" w:rsidRDefault="005A48C5">
      <w:pPr>
        <w:widowControl w:val="0"/>
        <w:autoSpaceDE w:val="0"/>
        <w:autoSpaceDN w:val="0"/>
        <w:spacing w:before="6"/>
        <w:rPr>
          <w:rFonts w:eastAsia="Cambria"/>
          <w:sz w:val="22"/>
          <w:szCs w:val="22"/>
        </w:rPr>
      </w:pPr>
    </w:p>
    <w:p w:rsidR="005A48C5" w:rsidRPr="00FC4986"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FC4986">
        <w:rPr>
          <w:rFonts w:eastAsia="Cambria"/>
          <w:b/>
          <w:bCs/>
          <w:w w:val="105"/>
          <w:sz w:val="22"/>
          <w:szCs w:val="22"/>
        </w:rPr>
        <w:t>Joint</w:t>
      </w:r>
      <w:r w:rsidRPr="00FC4986">
        <w:rPr>
          <w:rFonts w:eastAsia="Cambria"/>
          <w:b/>
          <w:bCs/>
          <w:spacing w:val="-5"/>
          <w:w w:val="105"/>
          <w:sz w:val="22"/>
          <w:szCs w:val="22"/>
        </w:rPr>
        <w:t xml:space="preserve"> </w:t>
      </w:r>
      <w:r w:rsidRPr="00FC4986">
        <w:rPr>
          <w:rFonts w:eastAsia="Cambria"/>
          <w:b/>
          <w:bCs/>
          <w:w w:val="105"/>
          <w:sz w:val="22"/>
          <w:szCs w:val="22"/>
        </w:rPr>
        <w:t>Venture</w:t>
      </w:r>
    </w:p>
    <w:p w:rsidR="005A48C5" w:rsidRPr="00DF4A50" w:rsidRDefault="005A48C5">
      <w:pPr>
        <w:widowControl w:val="0"/>
        <w:autoSpaceDE w:val="0"/>
        <w:autoSpaceDN w:val="0"/>
        <w:spacing w:before="9"/>
        <w:rPr>
          <w:rFonts w:eastAsia="Cambria"/>
          <w:sz w:val="22"/>
          <w:szCs w:val="22"/>
        </w:rPr>
      </w:pPr>
    </w:p>
    <w:p w:rsidR="005A48C5" w:rsidRPr="00696DFF" w:rsidRDefault="00D11752" w:rsidP="00696DFF">
      <w:pPr>
        <w:widowControl w:val="0"/>
        <w:autoSpaceDE w:val="0"/>
        <w:autoSpaceDN w:val="0"/>
        <w:spacing w:line="254" w:lineRule="auto"/>
        <w:ind w:left="1288" w:right="1608"/>
        <w:jc w:val="both"/>
        <w:rPr>
          <w:rFonts w:eastAsia="Cambria"/>
          <w:w w:val="105"/>
          <w:sz w:val="22"/>
          <w:szCs w:val="22"/>
        </w:rPr>
      </w:pPr>
      <w:r w:rsidRPr="00696DFF">
        <w:rPr>
          <w:rFonts w:eastAsia="Cambria"/>
          <w:w w:val="105"/>
          <w:sz w:val="22"/>
          <w:szCs w:val="22"/>
        </w:rPr>
        <w:t xml:space="preserve">If the Contractor is a joint venture of two </w:t>
      </w:r>
      <w:r w:rsidR="003E1D48" w:rsidRPr="00696DFF">
        <w:rPr>
          <w:rFonts w:eastAsia="Cambria"/>
          <w:w w:val="105"/>
          <w:sz w:val="22"/>
          <w:szCs w:val="22"/>
        </w:rPr>
        <w:t xml:space="preserve">companies </w:t>
      </w:r>
      <w:r w:rsidR="001C09C9" w:rsidRPr="00696DFF">
        <w:rPr>
          <w:rFonts w:eastAsia="Cambria"/>
          <w:w w:val="105"/>
          <w:sz w:val="22"/>
          <w:szCs w:val="22"/>
        </w:rPr>
        <w:t xml:space="preserve">(maximum </w:t>
      </w:r>
      <w:r w:rsidR="00D87321" w:rsidRPr="00696DFF">
        <w:rPr>
          <w:rFonts w:eastAsia="Cambria"/>
          <w:w w:val="105"/>
          <w:sz w:val="22"/>
          <w:szCs w:val="22"/>
        </w:rPr>
        <w:t>2</w:t>
      </w:r>
      <w:r w:rsidR="001C09C9" w:rsidRPr="00696DFF">
        <w:rPr>
          <w:rFonts w:eastAsia="Cambria"/>
          <w:w w:val="105"/>
          <w:sz w:val="22"/>
          <w:szCs w:val="22"/>
        </w:rPr>
        <w:t xml:space="preserve"> nos.</w:t>
      </w:r>
      <w:r w:rsidR="004F7679" w:rsidRPr="00696DFF">
        <w:rPr>
          <w:rFonts w:eastAsia="Cambria"/>
          <w:w w:val="105"/>
          <w:sz w:val="22"/>
          <w:szCs w:val="22"/>
        </w:rPr>
        <w:t xml:space="preserve"> i.e., lead &amp; other bidder</w:t>
      </w:r>
      <w:r w:rsidR="00BB2B6B" w:rsidRPr="00696DFF">
        <w:rPr>
          <w:rFonts w:eastAsia="Cambria"/>
          <w:w w:val="105"/>
          <w:sz w:val="22"/>
          <w:szCs w:val="22"/>
        </w:rPr>
        <w:t>),</w:t>
      </w:r>
      <w:r w:rsidRPr="00696DFF">
        <w:rPr>
          <w:rFonts w:eastAsia="Cambria"/>
          <w:w w:val="105"/>
          <w:sz w:val="22"/>
          <w:szCs w:val="22"/>
        </w:rPr>
        <w:t xml:space="preserve"> all such </w:t>
      </w:r>
      <w:r w:rsidR="003E1D48" w:rsidRPr="00696DFF">
        <w:rPr>
          <w:rFonts w:eastAsia="Cambria"/>
          <w:w w:val="105"/>
          <w:sz w:val="22"/>
          <w:szCs w:val="22"/>
        </w:rPr>
        <w:t xml:space="preserve">companies </w:t>
      </w:r>
      <w:r w:rsidRPr="00696DFF">
        <w:rPr>
          <w:rFonts w:eastAsia="Cambria"/>
          <w:w w:val="105"/>
          <w:sz w:val="22"/>
          <w:szCs w:val="22"/>
        </w:rPr>
        <w:t xml:space="preserve">shall be jointly and severally bound to the Employer for the fulfillment of the provisions of the Contract and shall </w:t>
      </w:r>
      <w:r w:rsidRPr="00696DFF">
        <w:rPr>
          <w:rFonts w:eastAsia="Cambria"/>
          <w:w w:val="105"/>
          <w:sz w:val="22"/>
          <w:szCs w:val="22"/>
        </w:rPr>
        <w:lastRenderedPageBreak/>
        <w:t>designate one of such firms to act as a leader with authority to bind the joint venture. The composition or the constitution of the joint venture shall not be altered without the prior written consent of the Employer.</w:t>
      </w:r>
    </w:p>
    <w:p w:rsidR="005A48C5" w:rsidRPr="00DF4A50" w:rsidRDefault="005A48C5">
      <w:pPr>
        <w:widowControl w:val="0"/>
        <w:autoSpaceDE w:val="0"/>
        <w:autoSpaceDN w:val="0"/>
        <w:spacing w:before="6"/>
        <w:rPr>
          <w:rFonts w:eastAsia="Cambria"/>
          <w:sz w:val="22"/>
          <w:szCs w:val="22"/>
        </w:rPr>
      </w:pPr>
    </w:p>
    <w:p w:rsidR="0049223B" w:rsidRPr="00FC4986" w:rsidRDefault="00D11752" w:rsidP="0049223B">
      <w:pPr>
        <w:widowControl w:val="0"/>
        <w:numPr>
          <w:ilvl w:val="2"/>
          <w:numId w:val="1"/>
        </w:numPr>
        <w:tabs>
          <w:tab w:val="left" w:pos="1288"/>
          <w:tab w:val="left" w:pos="1289"/>
        </w:tabs>
        <w:autoSpaceDE w:val="0"/>
        <w:autoSpaceDN w:val="0"/>
        <w:ind w:hanging="1081"/>
        <w:jc w:val="both"/>
        <w:rPr>
          <w:rFonts w:eastAsia="Cambria"/>
          <w:b/>
          <w:bCs/>
          <w:sz w:val="22"/>
          <w:szCs w:val="22"/>
        </w:rPr>
      </w:pPr>
      <w:r w:rsidRPr="00FC4986">
        <w:rPr>
          <w:rFonts w:eastAsia="Cambria"/>
          <w:b/>
          <w:bCs/>
          <w:w w:val="105"/>
          <w:sz w:val="22"/>
          <w:szCs w:val="22"/>
        </w:rPr>
        <w:t>Non-Waiver</w:t>
      </w:r>
    </w:p>
    <w:p w:rsidR="005A48C5" w:rsidRPr="00696DFF" w:rsidRDefault="00D11752" w:rsidP="0049223B">
      <w:pPr>
        <w:widowControl w:val="0"/>
        <w:numPr>
          <w:ilvl w:val="2"/>
          <w:numId w:val="3"/>
        </w:numPr>
        <w:tabs>
          <w:tab w:val="left" w:pos="1288"/>
          <w:tab w:val="left" w:pos="1289"/>
        </w:tabs>
        <w:autoSpaceDE w:val="0"/>
        <w:autoSpaceDN w:val="0"/>
        <w:ind w:left="1276" w:right="1623" w:hanging="1134"/>
        <w:jc w:val="both"/>
        <w:rPr>
          <w:rFonts w:eastAsia="Cambria"/>
          <w:w w:val="105"/>
          <w:sz w:val="22"/>
          <w:szCs w:val="22"/>
        </w:rPr>
      </w:pPr>
      <w:r w:rsidRPr="0049223B">
        <w:rPr>
          <w:rFonts w:eastAsia="Cambria"/>
          <w:sz w:val="22"/>
          <w:szCs w:val="22"/>
        </w:rPr>
        <w:t xml:space="preserve">Subject to </w:t>
      </w:r>
      <w:r w:rsidRPr="00FC4986">
        <w:rPr>
          <w:rFonts w:eastAsia="Cambria"/>
          <w:b/>
          <w:bCs/>
          <w:sz w:val="22"/>
          <w:szCs w:val="22"/>
        </w:rPr>
        <w:t>GCC Sub-Clause 2.10.2</w:t>
      </w:r>
      <w:r w:rsidRPr="0049223B">
        <w:rPr>
          <w:rFonts w:eastAsia="Cambria"/>
          <w:sz w:val="22"/>
          <w:szCs w:val="22"/>
        </w:rPr>
        <w:t xml:space="preserve"> </w:t>
      </w:r>
      <w:r w:rsidRPr="00696DFF">
        <w:rPr>
          <w:rFonts w:eastAsia="Cambria"/>
          <w:w w:val="105"/>
          <w:sz w:val="22"/>
          <w:szCs w:val="22"/>
        </w:rPr>
        <w:t>below, no relaxation, forbearance, delay or indulgence by either party in enforcing any of the terms and conditions of the Contract or the granting of time by either party to the other shall prejudice, affect or restrict the rights of that party under the Contract, nor shall any waiver by either party of any breach of Contract operate as waiver of any subsequent or continuing breach of Contract.</w:t>
      </w:r>
    </w:p>
    <w:p w:rsidR="005A48C5" w:rsidRPr="00DF4A50" w:rsidRDefault="005A48C5">
      <w:pPr>
        <w:widowControl w:val="0"/>
        <w:autoSpaceDE w:val="0"/>
        <w:autoSpaceDN w:val="0"/>
        <w:spacing w:before="5"/>
        <w:rPr>
          <w:rFonts w:eastAsia="Cambria"/>
          <w:sz w:val="22"/>
          <w:szCs w:val="22"/>
        </w:rPr>
      </w:pPr>
    </w:p>
    <w:p w:rsidR="005A48C5" w:rsidRPr="00696DFF" w:rsidRDefault="00D11752" w:rsidP="0049223B">
      <w:pPr>
        <w:widowControl w:val="0"/>
        <w:numPr>
          <w:ilvl w:val="2"/>
          <w:numId w:val="3"/>
        </w:numPr>
        <w:tabs>
          <w:tab w:val="left" w:pos="1289"/>
        </w:tabs>
        <w:autoSpaceDE w:val="0"/>
        <w:autoSpaceDN w:val="0"/>
        <w:ind w:left="1276" w:right="1623" w:hanging="1070"/>
        <w:jc w:val="both"/>
        <w:rPr>
          <w:rFonts w:eastAsia="Cambria"/>
          <w:w w:val="105"/>
          <w:sz w:val="22"/>
          <w:szCs w:val="22"/>
        </w:rPr>
      </w:pPr>
      <w:r w:rsidRPr="00696DFF">
        <w:rPr>
          <w:rFonts w:eastAsia="Cambria"/>
          <w:w w:val="105"/>
          <w:sz w:val="22"/>
          <w:szCs w:val="22"/>
        </w:rPr>
        <w:t xml:space="preserve">Any waiver of a </w:t>
      </w:r>
      <w:proofErr w:type="spellStart"/>
      <w:r w:rsidRPr="00696DFF">
        <w:rPr>
          <w:rFonts w:eastAsia="Cambria"/>
          <w:w w:val="105"/>
          <w:sz w:val="22"/>
          <w:szCs w:val="22"/>
        </w:rPr>
        <w:t>party‟s</w:t>
      </w:r>
      <w:proofErr w:type="spellEnd"/>
      <w:r w:rsidRPr="00696DFF">
        <w:rPr>
          <w:rFonts w:eastAsia="Cambria"/>
          <w:w w:val="105"/>
          <w:sz w:val="22"/>
          <w:szCs w:val="22"/>
        </w:rPr>
        <w:t xml:space="preserve"> rights, powers or remedies under the Contract must be in writing, must be dated and signed by an authorized representative of the party granting such waiver, and must specify the right and the extent to which it is being waived.</w:t>
      </w:r>
    </w:p>
    <w:p w:rsidR="005A48C5" w:rsidRPr="00D37215" w:rsidRDefault="005A48C5">
      <w:pPr>
        <w:widowControl w:val="0"/>
        <w:autoSpaceDE w:val="0"/>
        <w:autoSpaceDN w:val="0"/>
        <w:spacing w:before="4"/>
        <w:rPr>
          <w:rFonts w:eastAsia="Cambria"/>
          <w:sz w:val="22"/>
          <w:szCs w:val="22"/>
          <w:lang w:val="en-IN"/>
        </w:rPr>
      </w:pPr>
    </w:p>
    <w:p w:rsidR="005A48C5" w:rsidRPr="00FC4986" w:rsidRDefault="00D11752">
      <w:pPr>
        <w:widowControl w:val="0"/>
        <w:numPr>
          <w:ilvl w:val="2"/>
          <w:numId w:val="1"/>
        </w:numPr>
        <w:tabs>
          <w:tab w:val="left" w:pos="1288"/>
          <w:tab w:val="left" w:pos="1289"/>
        </w:tabs>
        <w:autoSpaceDE w:val="0"/>
        <w:autoSpaceDN w:val="0"/>
        <w:spacing w:before="1"/>
        <w:ind w:hanging="1081"/>
        <w:jc w:val="both"/>
        <w:rPr>
          <w:rFonts w:eastAsia="Cambria"/>
          <w:b/>
          <w:bCs/>
          <w:sz w:val="22"/>
          <w:szCs w:val="22"/>
        </w:rPr>
      </w:pPr>
      <w:r w:rsidRPr="00FC4986">
        <w:rPr>
          <w:rFonts w:eastAsia="Cambria"/>
          <w:b/>
          <w:bCs/>
          <w:w w:val="105"/>
          <w:sz w:val="22"/>
          <w:szCs w:val="22"/>
        </w:rPr>
        <w:t>Severability</w:t>
      </w:r>
    </w:p>
    <w:p w:rsidR="005A48C5" w:rsidRPr="00DF4A50" w:rsidRDefault="005A48C5">
      <w:pPr>
        <w:widowControl w:val="0"/>
        <w:autoSpaceDE w:val="0"/>
        <w:autoSpaceDN w:val="0"/>
        <w:spacing w:before="11"/>
        <w:rPr>
          <w:rFonts w:eastAsia="Cambria"/>
          <w:sz w:val="22"/>
          <w:szCs w:val="22"/>
        </w:rPr>
      </w:pPr>
    </w:p>
    <w:p w:rsidR="005A48C5" w:rsidRPr="00DF4A50" w:rsidRDefault="00D11752">
      <w:pPr>
        <w:widowControl w:val="0"/>
        <w:autoSpaceDE w:val="0"/>
        <w:autoSpaceDN w:val="0"/>
        <w:spacing w:line="254" w:lineRule="auto"/>
        <w:ind w:left="1288" w:right="1608"/>
        <w:jc w:val="both"/>
        <w:rPr>
          <w:rFonts w:eastAsia="Cambria"/>
          <w:sz w:val="22"/>
          <w:szCs w:val="22"/>
        </w:rPr>
      </w:pPr>
      <w:r w:rsidRPr="00DF4A50">
        <w:rPr>
          <w:rFonts w:eastAsia="Cambria"/>
          <w:w w:val="105"/>
          <w:sz w:val="22"/>
          <w:szCs w:val="22"/>
        </w:rPr>
        <w:t>If</w:t>
      </w:r>
      <w:r w:rsidRPr="00696DFF">
        <w:rPr>
          <w:rFonts w:eastAsia="Cambria"/>
          <w:w w:val="105"/>
          <w:sz w:val="22"/>
          <w:szCs w:val="22"/>
        </w:rPr>
        <w:t xml:space="preserve"> </w:t>
      </w:r>
      <w:r w:rsidRPr="00DF4A50">
        <w:rPr>
          <w:rFonts w:eastAsia="Cambria"/>
          <w:w w:val="105"/>
          <w:sz w:val="22"/>
          <w:szCs w:val="22"/>
        </w:rPr>
        <w:t>any</w:t>
      </w:r>
      <w:r w:rsidRPr="00696DFF">
        <w:rPr>
          <w:rFonts w:eastAsia="Cambria"/>
          <w:w w:val="105"/>
          <w:sz w:val="22"/>
          <w:szCs w:val="22"/>
        </w:rPr>
        <w:t xml:space="preserve"> </w:t>
      </w:r>
      <w:r w:rsidRPr="00DF4A50">
        <w:rPr>
          <w:rFonts w:eastAsia="Cambria"/>
          <w:w w:val="105"/>
          <w:sz w:val="22"/>
          <w:szCs w:val="22"/>
        </w:rPr>
        <w:t>provision</w:t>
      </w:r>
      <w:r w:rsidRPr="00696DFF">
        <w:rPr>
          <w:rFonts w:eastAsia="Cambria"/>
          <w:w w:val="105"/>
          <w:sz w:val="22"/>
          <w:szCs w:val="22"/>
        </w:rPr>
        <w:t xml:space="preserve"> </w:t>
      </w:r>
      <w:r w:rsidRPr="00DF4A50">
        <w:rPr>
          <w:rFonts w:eastAsia="Cambria"/>
          <w:w w:val="105"/>
          <w:sz w:val="22"/>
          <w:szCs w:val="22"/>
        </w:rPr>
        <w:t>or</w:t>
      </w:r>
      <w:r w:rsidRPr="00696DFF">
        <w:rPr>
          <w:rFonts w:eastAsia="Cambria"/>
          <w:w w:val="105"/>
          <w:sz w:val="22"/>
          <w:szCs w:val="22"/>
        </w:rPr>
        <w:t xml:space="preserve"> </w:t>
      </w:r>
      <w:r w:rsidRPr="00DF4A50">
        <w:rPr>
          <w:rFonts w:eastAsia="Cambria"/>
          <w:w w:val="105"/>
          <w:sz w:val="22"/>
          <w:szCs w:val="22"/>
        </w:rPr>
        <w:t>condition</w:t>
      </w:r>
      <w:r w:rsidRPr="00696DFF">
        <w:rPr>
          <w:rFonts w:eastAsia="Cambria"/>
          <w:w w:val="105"/>
          <w:sz w:val="22"/>
          <w:szCs w:val="22"/>
        </w:rPr>
        <w:t xml:space="preserve"> </w:t>
      </w:r>
      <w:r w:rsidRPr="00DF4A50">
        <w:rPr>
          <w:rFonts w:eastAsia="Cambria"/>
          <w:w w:val="105"/>
          <w:sz w:val="22"/>
          <w:szCs w:val="22"/>
        </w:rPr>
        <w:t>of</w:t>
      </w:r>
      <w:r w:rsidRPr="00696DFF">
        <w:rPr>
          <w:rFonts w:eastAsia="Cambria"/>
          <w:w w:val="105"/>
          <w:sz w:val="22"/>
          <w:szCs w:val="22"/>
        </w:rPr>
        <w:t xml:space="preserve"> </w:t>
      </w:r>
      <w:r w:rsidRPr="00DF4A50">
        <w:rPr>
          <w:rFonts w:eastAsia="Cambria"/>
          <w:w w:val="105"/>
          <w:sz w:val="22"/>
          <w:szCs w:val="22"/>
        </w:rPr>
        <w:t>the</w:t>
      </w:r>
      <w:r w:rsidRPr="00696DFF">
        <w:rPr>
          <w:rFonts w:eastAsia="Cambria"/>
          <w:w w:val="105"/>
          <w:sz w:val="22"/>
          <w:szCs w:val="22"/>
        </w:rPr>
        <w:t xml:space="preserve"> </w:t>
      </w:r>
      <w:r w:rsidRPr="00DF4A50">
        <w:rPr>
          <w:rFonts w:eastAsia="Cambria"/>
          <w:w w:val="105"/>
          <w:sz w:val="22"/>
          <w:szCs w:val="22"/>
        </w:rPr>
        <w:t>Contract</w:t>
      </w:r>
      <w:r w:rsidRPr="00696DFF">
        <w:rPr>
          <w:rFonts w:eastAsia="Cambria"/>
          <w:w w:val="105"/>
          <w:sz w:val="22"/>
          <w:szCs w:val="22"/>
        </w:rPr>
        <w:t xml:space="preserve"> </w:t>
      </w:r>
      <w:r w:rsidRPr="00DF4A50">
        <w:rPr>
          <w:rFonts w:eastAsia="Cambria"/>
          <w:w w:val="105"/>
          <w:sz w:val="22"/>
          <w:szCs w:val="22"/>
        </w:rPr>
        <w:t>is</w:t>
      </w:r>
      <w:r w:rsidRPr="00696DFF">
        <w:rPr>
          <w:rFonts w:eastAsia="Cambria"/>
          <w:w w:val="105"/>
          <w:sz w:val="22"/>
          <w:szCs w:val="22"/>
        </w:rPr>
        <w:t xml:space="preserve"> </w:t>
      </w:r>
      <w:r w:rsidRPr="00DF4A50">
        <w:rPr>
          <w:rFonts w:eastAsia="Cambria"/>
          <w:w w:val="105"/>
          <w:sz w:val="22"/>
          <w:szCs w:val="22"/>
        </w:rPr>
        <w:t>prohibited</w:t>
      </w:r>
      <w:r w:rsidRPr="00696DFF">
        <w:rPr>
          <w:rFonts w:eastAsia="Cambria"/>
          <w:w w:val="105"/>
          <w:sz w:val="22"/>
          <w:szCs w:val="22"/>
        </w:rPr>
        <w:t xml:space="preserve"> </w:t>
      </w:r>
      <w:r w:rsidRPr="00DF4A50">
        <w:rPr>
          <w:rFonts w:eastAsia="Cambria"/>
          <w:w w:val="105"/>
          <w:sz w:val="22"/>
          <w:szCs w:val="22"/>
        </w:rPr>
        <w:t>or</w:t>
      </w:r>
      <w:r w:rsidRPr="00696DFF">
        <w:rPr>
          <w:rFonts w:eastAsia="Cambria"/>
          <w:w w:val="105"/>
          <w:sz w:val="22"/>
          <w:szCs w:val="22"/>
        </w:rPr>
        <w:t xml:space="preserve"> </w:t>
      </w:r>
      <w:r w:rsidRPr="00DF4A50">
        <w:rPr>
          <w:rFonts w:eastAsia="Cambria"/>
          <w:w w:val="105"/>
          <w:sz w:val="22"/>
          <w:szCs w:val="22"/>
        </w:rPr>
        <w:t>rendered</w:t>
      </w:r>
      <w:r w:rsidRPr="00696DFF">
        <w:rPr>
          <w:rFonts w:eastAsia="Cambria"/>
          <w:w w:val="105"/>
          <w:sz w:val="22"/>
          <w:szCs w:val="22"/>
        </w:rPr>
        <w:t xml:space="preserve"> </w:t>
      </w:r>
      <w:r w:rsidRPr="00DF4A50">
        <w:rPr>
          <w:rFonts w:eastAsia="Cambria"/>
          <w:w w:val="105"/>
          <w:sz w:val="22"/>
          <w:szCs w:val="22"/>
        </w:rPr>
        <w:t>invalid or</w:t>
      </w:r>
      <w:r w:rsidRPr="00696DFF">
        <w:rPr>
          <w:rFonts w:eastAsia="Cambria"/>
          <w:w w:val="105"/>
          <w:sz w:val="22"/>
          <w:szCs w:val="22"/>
        </w:rPr>
        <w:t xml:space="preserve"> </w:t>
      </w:r>
      <w:r w:rsidRPr="00DF4A50">
        <w:rPr>
          <w:rFonts w:eastAsia="Cambria"/>
          <w:w w:val="105"/>
          <w:sz w:val="22"/>
          <w:szCs w:val="22"/>
        </w:rPr>
        <w:t>unenforceable,</w:t>
      </w:r>
      <w:r w:rsidRPr="00696DFF">
        <w:rPr>
          <w:rFonts w:eastAsia="Cambria"/>
          <w:w w:val="105"/>
          <w:sz w:val="22"/>
          <w:szCs w:val="22"/>
        </w:rPr>
        <w:t xml:space="preserve"> </w:t>
      </w:r>
      <w:r w:rsidRPr="00DF4A50">
        <w:rPr>
          <w:rFonts w:eastAsia="Cambria"/>
          <w:w w:val="105"/>
          <w:sz w:val="22"/>
          <w:szCs w:val="22"/>
        </w:rPr>
        <w:t>such</w:t>
      </w:r>
      <w:r w:rsidRPr="00696DFF">
        <w:rPr>
          <w:rFonts w:eastAsia="Cambria"/>
          <w:w w:val="105"/>
          <w:sz w:val="22"/>
          <w:szCs w:val="22"/>
        </w:rPr>
        <w:t xml:space="preserve"> </w:t>
      </w:r>
      <w:r w:rsidRPr="00DF4A50">
        <w:rPr>
          <w:rFonts w:eastAsia="Cambria"/>
          <w:w w:val="105"/>
          <w:sz w:val="22"/>
          <w:szCs w:val="22"/>
        </w:rPr>
        <w:t>prohibition,</w:t>
      </w:r>
      <w:r w:rsidRPr="00696DFF">
        <w:rPr>
          <w:rFonts w:eastAsia="Cambria"/>
          <w:w w:val="105"/>
          <w:sz w:val="22"/>
          <w:szCs w:val="22"/>
        </w:rPr>
        <w:t xml:space="preserve"> </w:t>
      </w:r>
      <w:r w:rsidRPr="00DF4A50">
        <w:rPr>
          <w:rFonts w:eastAsia="Cambria"/>
          <w:w w:val="105"/>
          <w:sz w:val="22"/>
          <w:szCs w:val="22"/>
        </w:rPr>
        <w:t>invalidity or</w:t>
      </w:r>
      <w:r w:rsidRPr="00696DFF">
        <w:rPr>
          <w:rFonts w:eastAsia="Cambria"/>
          <w:w w:val="105"/>
          <w:sz w:val="22"/>
          <w:szCs w:val="22"/>
        </w:rPr>
        <w:t xml:space="preserve"> </w:t>
      </w:r>
      <w:r w:rsidRPr="00DF4A50">
        <w:rPr>
          <w:rFonts w:eastAsia="Cambria"/>
          <w:w w:val="105"/>
          <w:sz w:val="22"/>
          <w:szCs w:val="22"/>
        </w:rPr>
        <w:t>unenforceability shall not affect the validity or enforceability of any</w:t>
      </w:r>
      <w:r w:rsidRPr="00696DFF">
        <w:rPr>
          <w:rFonts w:eastAsia="Cambria"/>
          <w:w w:val="105"/>
          <w:sz w:val="22"/>
          <w:szCs w:val="22"/>
        </w:rPr>
        <w:t xml:space="preserve"> </w:t>
      </w:r>
      <w:r w:rsidRPr="00DF4A50">
        <w:rPr>
          <w:rFonts w:eastAsia="Cambria"/>
          <w:w w:val="105"/>
          <w:sz w:val="22"/>
          <w:szCs w:val="22"/>
        </w:rPr>
        <w:t>other</w:t>
      </w:r>
      <w:r w:rsidRPr="00696DFF">
        <w:rPr>
          <w:rFonts w:eastAsia="Cambria"/>
          <w:w w:val="105"/>
          <w:sz w:val="22"/>
          <w:szCs w:val="22"/>
        </w:rPr>
        <w:t xml:space="preserve"> </w:t>
      </w:r>
      <w:r w:rsidRPr="00DF4A50">
        <w:rPr>
          <w:rFonts w:eastAsia="Cambria"/>
          <w:w w:val="105"/>
          <w:sz w:val="22"/>
          <w:szCs w:val="22"/>
        </w:rPr>
        <w:t>provisions</w:t>
      </w:r>
      <w:r w:rsidRPr="00696DFF">
        <w:rPr>
          <w:rFonts w:eastAsia="Cambria"/>
          <w:w w:val="105"/>
          <w:sz w:val="22"/>
          <w:szCs w:val="22"/>
        </w:rPr>
        <w:t xml:space="preserve"> </w:t>
      </w:r>
      <w:r w:rsidRPr="00DF4A50">
        <w:rPr>
          <w:rFonts w:eastAsia="Cambria"/>
          <w:w w:val="105"/>
          <w:sz w:val="22"/>
          <w:szCs w:val="22"/>
        </w:rPr>
        <w:t>and</w:t>
      </w:r>
      <w:r w:rsidRPr="00696DFF">
        <w:rPr>
          <w:rFonts w:eastAsia="Cambria"/>
          <w:w w:val="105"/>
          <w:sz w:val="22"/>
          <w:szCs w:val="22"/>
        </w:rPr>
        <w:t xml:space="preserve"> </w:t>
      </w:r>
      <w:r w:rsidRPr="00DF4A50">
        <w:rPr>
          <w:rFonts w:eastAsia="Cambria"/>
          <w:w w:val="105"/>
          <w:sz w:val="22"/>
          <w:szCs w:val="22"/>
        </w:rPr>
        <w:t>conditions</w:t>
      </w:r>
      <w:r w:rsidRPr="00696DFF">
        <w:rPr>
          <w:rFonts w:eastAsia="Cambria"/>
          <w:w w:val="105"/>
          <w:sz w:val="22"/>
          <w:szCs w:val="22"/>
        </w:rPr>
        <w:t xml:space="preserve"> </w:t>
      </w:r>
      <w:r w:rsidRPr="00DF4A50">
        <w:rPr>
          <w:rFonts w:eastAsia="Cambria"/>
          <w:w w:val="105"/>
          <w:sz w:val="22"/>
          <w:szCs w:val="22"/>
        </w:rPr>
        <w:t>of</w:t>
      </w:r>
      <w:r w:rsidRPr="00696DFF">
        <w:rPr>
          <w:rFonts w:eastAsia="Cambria"/>
          <w:w w:val="105"/>
          <w:sz w:val="22"/>
          <w:szCs w:val="22"/>
        </w:rPr>
        <w:t xml:space="preserve"> </w:t>
      </w:r>
      <w:r w:rsidRPr="00DF4A50">
        <w:rPr>
          <w:rFonts w:eastAsia="Cambria"/>
          <w:w w:val="105"/>
          <w:sz w:val="22"/>
          <w:szCs w:val="22"/>
        </w:rPr>
        <w:t>the</w:t>
      </w:r>
      <w:r w:rsidRPr="00DF4A50">
        <w:rPr>
          <w:rFonts w:eastAsia="Cambria"/>
          <w:spacing w:val="2"/>
          <w:w w:val="105"/>
          <w:sz w:val="22"/>
          <w:szCs w:val="22"/>
        </w:rPr>
        <w:t xml:space="preserve"> </w:t>
      </w:r>
      <w:r w:rsidRPr="00DF4A50">
        <w:rPr>
          <w:rFonts w:eastAsia="Cambria"/>
          <w:w w:val="105"/>
          <w:sz w:val="22"/>
          <w:szCs w:val="22"/>
        </w:rPr>
        <w:t>Contract.</w:t>
      </w:r>
    </w:p>
    <w:p w:rsidR="005A48C5" w:rsidRPr="00DF4A50" w:rsidRDefault="005A48C5">
      <w:pPr>
        <w:widowControl w:val="0"/>
        <w:autoSpaceDE w:val="0"/>
        <w:autoSpaceDN w:val="0"/>
        <w:spacing w:before="4"/>
        <w:rPr>
          <w:rFonts w:eastAsia="Cambria"/>
          <w:sz w:val="22"/>
          <w:szCs w:val="22"/>
        </w:rPr>
      </w:pPr>
    </w:p>
    <w:p w:rsidR="005A48C5" w:rsidRPr="00FC4986"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FC4986">
        <w:rPr>
          <w:rFonts w:eastAsia="Cambria"/>
          <w:b/>
          <w:bCs/>
          <w:w w:val="105"/>
          <w:sz w:val="22"/>
          <w:szCs w:val="22"/>
        </w:rPr>
        <w:t>Country</w:t>
      </w:r>
      <w:r w:rsidRPr="00FC4986">
        <w:rPr>
          <w:rFonts w:eastAsia="Cambria"/>
          <w:b/>
          <w:bCs/>
          <w:spacing w:val="15"/>
          <w:w w:val="105"/>
          <w:sz w:val="22"/>
          <w:szCs w:val="22"/>
        </w:rPr>
        <w:t xml:space="preserve"> </w:t>
      </w:r>
      <w:r w:rsidRPr="00FC4986">
        <w:rPr>
          <w:rFonts w:eastAsia="Cambria"/>
          <w:b/>
          <w:bCs/>
          <w:w w:val="105"/>
          <w:sz w:val="22"/>
          <w:szCs w:val="22"/>
        </w:rPr>
        <w:t>of</w:t>
      </w:r>
      <w:r w:rsidRPr="00FC4986">
        <w:rPr>
          <w:rFonts w:eastAsia="Cambria"/>
          <w:b/>
          <w:bCs/>
          <w:spacing w:val="17"/>
          <w:w w:val="105"/>
          <w:sz w:val="22"/>
          <w:szCs w:val="22"/>
        </w:rPr>
        <w:t xml:space="preserve"> </w:t>
      </w:r>
      <w:r w:rsidRPr="00FC4986">
        <w:rPr>
          <w:rFonts w:eastAsia="Cambria"/>
          <w:b/>
          <w:bCs/>
          <w:w w:val="105"/>
          <w:sz w:val="22"/>
          <w:szCs w:val="22"/>
        </w:rPr>
        <w:t>Origin</w:t>
      </w:r>
    </w:p>
    <w:p w:rsidR="005A48C5" w:rsidRPr="00DF4A50" w:rsidRDefault="005A48C5">
      <w:pPr>
        <w:widowControl w:val="0"/>
        <w:autoSpaceDE w:val="0"/>
        <w:autoSpaceDN w:val="0"/>
        <w:rPr>
          <w:rFonts w:eastAsia="Cambria"/>
          <w:sz w:val="22"/>
          <w:szCs w:val="22"/>
        </w:rPr>
      </w:pPr>
    </w:p>
    <w:p w:rsidR="0049223B" w:rsidRDefault="00D11752" w:rsidP="0049223B">
      <w:pPr>
        <w:widowControl w:val="0"/>
        <w:autoSpaceDE w:val="0"/>
        <w:autoSpaceDN w:val="0"/>
        <w:spacing w:line="254" w:lineRule="auto"/>
        <w:ind w:left="1288" w:right="1601"/>
        <w:jc w:val="both"/>
        <w:rPr>
          <w:rFonts w:eastAsia="Cambria"/>
          <w:w w:val="105"/>
          <w:sz w:val="22"/>
          <w:szCs w:val="22"/>
        </w:rPr>
      </w:pPr>
      <w:r w:rsidRPr="00DF4A50">
        <w:rPr>
          <w:rFonts w:eastAsia="Cambria"/>
          <w:w w:val="105"/>
          <w:sz w:val="22"/>
          <w:szCs w:val="22"/>
        </w:rPr>
        <w:t>“Origin” means the place where the materials, equipment and other</w:t>
      </w:r>
      <w:r w:rsidRPr="00696DFF">
        <w:rPr>
          <w:rFonts w:eastAsia="Cambria"/>
          <w:w w:val="105"/>
          <w:sz w:val="22"/>
          <w:szCs w:val="22"/>
        </w:rPr>
        <w:t xml:space="preserve"> </w:t>
      </w:r>
      <w:r w:rsidRPr="00DF4A50">
        <w:rPr>
          <w:rFonts w:eastAsia="Cambria"/>
          <w:w w:val="105"/>
          <w:sz w:val="22"/>
          <w:szCs w:val="22"/>
        </w:rPr>
        <w:t>supplies</w:t>
      </w:r>
      <w:r w:rsidRPr="00696DFF">
        <w:rPr>
          <w:rFonts w:eastAsia="Cambria"/>
          <w:w w:val="105"/>
          <w:sz w:val="22"/>
          <w:szCs w:val="22"/>
        </w:rPr>
        <w:t xml:space="preserve"> </w:t>
      </w:r>
      <w:r w:rsidRPr="00DF4A50">
        <w:rPr>
          <w:rFonts w:eastAsia="Cambria"/>
          <w:w w:val="105"/>
          <w:sz w:val="22"/>
          <w:szCs w:val="22"/>
        </w:rPr>
        <w:t>for</w:t>
      </w:r>
      <w:r w:rsidRPr="00696DFF">
        <w:rPr>
          <w:rFonts w:eastAsia="Cambria"/>
          <w:w w:val="105"/>
          <w:sz w:val="22"/>
          <w:szCs w:val="22"/>
        </w:rPr>
        <w:t xml:space="preserve"> </w:t>
      </w:r>
      <w:r w:rsidRPr="00DF4A50">
        <w:rPr>
          <w:rFonts w:eastAsia="Cambria"/>
          <w:w w:val="105"/>
          <w:sz w:val="22"/>
          <w:szCs w:val="22"/>
        </w:rPr>
        <w:t>the</w:t>
      </w:r>
      <w:r w:rsidRPr="00696DFF">
        <w:rPr>
          <w:rFonts w:eastAsia="Cambria"/>
          <w:w w:val="105"/>
          <w:sz w:val="22"/>
          <w:szCs w:val="22"/>
        </w:rPr>
        <w:t xml:space="preserve"> </w:t>
      </w:r>
      <w:r w:rsidRPr="00DF4A50">
        <w:rPr>
          <w:rFonts w:eastAsia="Cambria"/>
          <w:w w:val="105"/>
          <w:sz w:val="22"/>
          <w:szCs w:val="22"/>
        </w:rPr>
        <w:t>Facilities</w:t>
      </w:r>
      <w:r w:rsidRPr="00696DFF">
        <w:rPr>
          <w:rFonts w:eastAsia="Cambria"/>
          <w:w w:val="105"/>
          <w:sz w:val="22"/>
          <w:szCs w:val="22"/>
        </w:rPr>
        <w:t xml:space="preserve"> </w:t>
      </w:r>
      <w:r w:rsidRPr="00DF4A50">
        <w:rPr>
          <w:rFonts w:eastAsia="Cambria"/>
          <w:w w:val="105"/>
          <w:sz w:val="22"/>
          <w:szCs w:val="22"/>
        </w:rPr>
        <w:t>are</w:t>
      </w:r>
      <w:r w:rsidRPr="00696DFF">
        <w:rPr>
          <w:rFonts w:eastAsia="Cambria"/>
          <w:w w:val="105"/>
          <w:sz w:val="22"/>
          <w:szCs w:val="22"/>
        </w:rPr>
        <w:t xml:space="preserve"> </w:t>
      </w:r>
      <w:r w:rsidRPr="00DF4A50">
        <w:rPr>
          <w:rFonts w:eastAsia="Cambria"/>
          <w:w w:val="105"/>
          <w:sz w:val="22"/>
          <w:szCs w:val="22"/>
        </w:rPr>
        <w:t>mined,</w:t>
      </w:r>
      <w:r w:rsidRPr="00696DFF">
        <w:rPr>
          <w:rFonts w:eastAsia="Cambria"/>
          <w:w w:val="105"/>
          <w:sz w:val="22"/>
          <w:szCs w:val="22"/>
        </w:rPr>
        <w:t xml:space="preserve"> </w:t>
      </w:r>
      <w:r w:rsidRPr="00DF4A50">
        <w:rPr>
          <w:rFonts w:eastAsia="Cambria"/>
          <w:w w:val="105"/>
          <w:sz w:val="22"/>
          <w:szCs w:val="22"/>
        </w:rPr>
        <w:t>grown,</w:t>
      </w:r>
      <w:r w:rsidRPr="00696DFF">
        <w:rPr>
          <w:rFonts w:eastAsia="Cambria"/>
          <w:w w:val="105"/>
          <w:sz w:val="22"/>
          <w:szCs w:val="22"/>
        </w:rPr>
        <w:t xml:space="preserve"> </w:t>
      </w:r>
      <w:r w:rsidRPr="00DF4A50">
        <w:rPr>
          <w:rFonts w:eastAsia="Cambria"/>
          <w:w w:val="105"/>
          <w:sz w:val="22"/>
          <w:szCs w:val="22"/>
        </w:rPr>
        <w:t>produced</w:t>
      </w:r>
      <w:r w:rsidRPr="00696DFF">
        <w:rPr>
          <w:rFonts w:eastAsia="Cambria"/>
          <w:w w:val="105"/>
          <w:sz w:val="22"/>
          <w:szCs w:val="22"/>
        </w:rPr>
        <w:t xml:space="preserve"> </w:t>
      </w:r>
      <w:r w:rsidRPr="00DF4A50">
        <w:rPr>
          <w:rFonts w:eastAsia="Cambria"/>
          <w:w w:val="105"/>
          <w:sz w:val="22"/>
          <w:szCs w:val="22"/>
        </w:rPr>
        <w:t>or</w:t>
      </w:r>
      <w:r w:rsidRPr="00696DFF">
        <w:rPr>
          <w:rFonts w:eastAsia="Cambria"/>
          <w:w w:val="105"/>
          <w:sz w:val="22"/>
          <w:szCs w:val="22"/>
        </w:rPr>
        <w:t xml:space="preserve"> </w:t>
      </w:r>
      <w:r w:rsidRPr="00DF4A50">
        <w:rPr>
          <w:rFonts w:eastAsia="Cambria"/>
          <w:w w:val="105"/>
          <w:sz w:val="22"/>
          <w:szCs w:val="22"/>
        </w:rPr>
        <w:t>manufactured, and from which the services are provided. Plant and</w:t>
      </w:r>
      <w:r w:rsidRPr="00696DFF">
        <w:rPr>
          <w:rFonts w:eastAsia="Cambria"/>
          <w:w w:val="105"/>
          <w:sz w:val="22"/>
          <w:szCs w:val="22"/>
        </w:rPr>
        <w:t xml:space="preserve"> </w:t>
      </w:r>
      <w:r w:rsidRPr="00DF4A50">
        <w:rPr>
          <w:rFonts w:eastAsia="Cambria"/>
          <w:w w:val="105"/>
          <w:sz w:val="22"/>
          <w:szCs w:val="22"/>
        </w:rPr>
        <w:t>equipment are produced when, through manufacturing, processing</w:t>
      </w:r>
      <w:r w:rsidRPr="00696DFF">
        <w:rPr>
          <w:rFonts w:eastAsia="Cambria"/>
          <w:w w:val="105"/>
          <w:sz w:val="22"/>
          <w:szCs w:val="22"/>
        </w:rPr>
        <w:t xml:space="preserve"> </w:t>
      </w:r>
      <w:r w:rsidRPr="00DF4A50">
        <w:rPr>
          <w:rFonts w:eastAsia="Cambria"/>
          <w:w w:val="105"/>
          <w:sz w:val="22"/>
          <w:szCs w:val="22"/>
        </w:rPr>
        <w:t>or substantial and major assembling of components, a commercially</w:t>
      </w:r>
      <w:r w:rsidRPr="00696DFF">
        <w:rPr>
          <w:rFonts w:eastAsia="Cambria"/>
          <w:w w:val="105"/>
          <w:sz w:val="22"/>
          <w:szCs w:val="22"/>
        </w:rPr>
        <w:t xml:space="preserve"> </w:t>
      </w:r>
      <w:r w:rsidRPr="00DF4A50">
        <w:rPr>
          <w:rFonts w:eastAsia="Cambria"/>
          <w:w w:val="105"/>
          <w:sz w:val="22"/>
          <w:szCs w:val="22"/>
        </w:rPr>
        <w:t>recognized</w:t>
      </w:r>
      <w:r w:rsidRPr="00696DFF">
        <w:rPr>
          <w:rFonts w:eastAsia="Cambria"/>
          <w:w w:val="105"/>
          <w:sz w:val="22"/>
          <w:szCs w:val="22"/>
        </w:rPr>
        <w:t xml:space="preserve"> </w:t>
      </w:r>
      <w:r w:rsidRPr="00DF4A50">
        <w:rPr>
          <w:rFonts w:eastAsia="Cambria"/>
          <w:w w:val="105"/>
          <w:sz w:val="22"/>
          <w:szCs w:val="22"/>
        </w:rPr>
        <w:t>product</w:t>
      </w:r>
      <w:r w:rsidRPr="00696DFF">
        <w:rPr>
          <w:rFonts w:eastAsia="Cambria"/>
          <w:w w:val="105"/>
          <w:sz w:val="22"/>
          <w:szCs w:val="22"/>
        </w:rPr>
        <w:t xml:space="preserve"> </w:t>
      </w:r>
      <w:r w:rsidRPr="00DF4A50">
        <w:rPr>
          <w:rFonts w:eastAsia="Cambria"/>
          <w:w w:val="105"/>
          <w:sz w:val="22"/>
          <w:szCs w:val="22"/>
        </w:rPr>
        <w:t>results</w:t>
      </w:r>
      <w:r w:rsidRPr="00696DFF">
        <w:rPr>
          <w:rFonts w:eastAsia="Cambria"/>
          <w:w w:val="105"/>
          <w:sz w:val="22"/>
          <w:szCs w:val="22"/>
        </w:rPr>
        <w:t xml:space="preserve"> </w:t>
      </w:r>
      <w:r w:rsidRPr="00DF4A50">
        <w:rPr>
          <w:rFonts w:eastAsia="Cambria"/>
          <w:w w:val="105"/>
          <w:sz w:val="22"/>
          <w:szCs w:val="22"/>
        </w:rPr>
        <w:t>that</w:t>
      </w:r>
      <w:r w:rsidRPr="00696DFF">
        <w:rPr>
          <w:rFonts w:eastAsia="Cambria"/>
          <w:w w:val="105"/>
          <w:sz w:val="22"/>
          <w:szCs w:val="22"/>
        </w:rPr>
        <w:t xml:space="preserve"> </w:t>
      </w:r>
      <w:r w:rsidRPr="00DF4A50">
        <w:rPr>
          <w:rFonts w:eastAsia="Cambria"/>
          <w:w w:val="105"/>
          <w:sz w:val="22"/>
          <w:szCs w:val="22"/>
        </w:rPr>
        <w:t>is</w:t>
      </w:r>
      <w:r w:rsidRPr="00696DFF">
        <w:rPr>
          <w:rFonts w:eastAsia="Cambria"/>
          <w:w w:val="105"/>
          <w:sz w:val="22"/>
          <w:szCs w:val="22"/>
        </w:rPr>
        <w:t xml:space="preserve"> </w:t>
      </w:r>
      <w:r w:rsidRPr="00DF4A50">
        <w:rPr>
          <w:rFonts w:eastAsia="Cambria"/>
          <w:w w:val="105"/>
          <w:sz w:val="22"/>
          <w:szCs w:val="22"/>
        </w:rPr>
        <w:t>substantially</w:t>
      </w:r>
      <w:r w:rsidRPr="00696DFF">
        <w:rPr>
          <w:rFonts w:eastAsia="Cambria"/>
          <w:w w:val="105"/>
          <w:sz w:val="22"/>
          <w:szCs w:val="22"/>
        </w:rPr>
        <w:t xml:space="preserve"> </w:t>
      </w:r>
      <w:r w:rsidRPr="00DF4A50">
        <w:rPr>
          <w:rFonts w:eastAsia="Cambria"/>
          <w:w w:val="105"/>
          <w:sz w:val="22"/>
          <w:szCs w:val="22"/>
        </w:rPr>
        <w:t>different</w:t>
      </w:r>
      <w:r w:rsidRPr="00696DFF">
        <w:rPr>
          <w:rFonts w:eastAsia="Cambria"/>
          <w:w w:val="105"/>
          <w:sz w:val="22"/>
          <w:szCs w:val="22"/>
        </w:rPr>
        <w:t xml:space="preserve"> </w:t>
      </w:r>
      <w:r w:rsidRPr="00DF4A50">
        <w:rPr>
          <w:rFonts w:eastAsia="Cambria"/>
          <w:w w:val="105"/>
          <w:sz w:val="22"/>
          <w:szCs w:val="22"/>
        </w:rPr>
        <w:t>in</w:t>
      </w:r>
      <w:r w:rsidRPr="00696DFF">
        <w:rPr>
          <w:rFonts w:eastAsia="Cambria"/>
          <w:w w:val="105"/>
          <w:sz w:val="22"/>
          <w:szCs w:val="22"/>
        </w:rPr>
        <w:t xml:space="preserve"> </w:t>
      </w:r>
      <w:r w:rsidR="00556F65" w:rsidRPr="00DF4A50">
        <w:rPr>
          <w:rFonts w:eastAsia="Cambria"/>
          <w:w w:val="105"/>
          <w:sz w:val="22"/>
          <w:szCs w:val="22"/>
        </w:rPr>
        <w:t>basic</w:t>
      </w:r>
      <w:r w:rsidR="00556F65">
        <w:rPr>
          <w:rFonts w:eastAsia="Cambria"/>
          <w:w w:val="105"/>
          <w:sz w:val="22"/>
          <w:szCs w:val="22"/>
        </w:rPr>
        <w:t xml:space="preserve"> </w:t>
      </w:r>
      <w:r w:rsidR="00556F65" w:rsidRPr="00556F65">
        <w:rPr>
          <w:rFonts w:eastAsia="Cambria"/>
          <w:w w:val="105"/>
          <w:sz w:val="22"/>
          <w:szCs w:val="22"/>
        </w:rPr>
        <w:t>characteristics</w:t>
      </w:r>
      <w:r w:rsidRPr="00556F65">
        <w:rPr>
          <w:rFonts w:eastAsia="Cambria"/>
          <w:w w:val="105"/>
          <w:sz w:val="22"/>
          <w:szCs w:val="22"/>
        </w:rPr>
        <w:t xml:space="preserve"> </w:t>
      </w:r>
      <w:r w:rsidRPr="00DF4A50">
        <w:rPr>
          <w:rFonts w:eastAsia="Cambria"/>
          <w:w w:val="105"/>
          <w:sz w:val="22"/>
          <w:szCs w:val="22"/>
        </w:rPr>
        <w:t>or</w:t>
      </w:r>
      <w:r w:rsidRPr="00556F65">
        <w:rPr>
          <w:rFonts w:eastAsia="Cambria"/>
          <w:w w:val="105"/>
          <w:sz w:val="22"/>
          <w:szCs w:val="22"/>
        </w:rPr>
        <w:t xml:space="preserve"> </w:t>
      </w:r>
      <w:r w:rsidRPr="00DF4A50">
        <w:rPr>
          <w:rFonts w:eastAsia="Cambria"/>
          <w:w w:val="105"/>
          <w:sz w:val="22"/>
          <w:szCs w:val="22"/>
        </w:rPr>
        <w:t>in</w:t>
      </w:r>
      <w:r w:rsidRPr="00556F65">
        <w:rPr>
          <w:rFonts w:eastAsia="Cambria"/>
          <w:w w:val="105"/>
          <w:sz w:val="22"/>
          <w:szCs w:val="22"/>
        </w:rPr>
        <w:t xml:space="preserve"> </w:t>
      </w:r>
      <w:r w:rsidRPr="00DF4A50">
        <w:rPr>
          <w:rFonts w:eastAsia="Cambria"/>
          <w:w w:val="105"/>
          <w:sz w:val="22"/>
          <w:szCs w:val="22"/>
        </w:rPr>
        <w:t>purpose</w:t>
      </w:r>
      <w:r w:rsidRPr="00556F65">
        <w:rPr>
          <w:rFonts w:eastAsia="Cambria"/>
          <w:w w:val="105"/>
          <w:sz w:val="22"/>
          <w:szCs w:val="22"/>
        </w:rPr>
        <w:t xml:space="preserve"> </w:t>
      </w:r>
      <w:r w:rsidRPr="00DF4A50">
        <w:rPr>
          <w:rFonts w:eastAsia="Cambria"/>
          <w:w w:val="105"/>
          <w:sz w:val="22"/>
          <w:szCs w:val="22"/>
        </w:rPr>
        <w:t>or</w:t>
      </w:r>
      <w:r w:rsidRPr="00556F65">
        <w:rPr>
          <w:rFonts w:eastAsia="Cambria"/>
          <w:w w:val="105"/>
          <w:sz w:val="22"/>
          <w:szCs w:val="22"/>
        </w:rPr>
        <w:t xml:space="preserve"> </w:t>
      </w:r>
      <w:r w:rsidRPr="00DF4A50">
        <w:rPr>
          <w:rFonts w:eastAsia="Cambria"/>
          <w:w w:val="105"/>
          <w:sz w:val="22"/>
          <w:szCs w:val="22"/>
        </w:rPr>
        <w:t>utility</w:t>
      </w:r>
      <w:r w:rsidRPr="00556F65">
        <w:rPr>
          <w:rFonts w:eastAsia="Cambria"/>
          <w:w w:val="105"/>
          <w:sz w:val="22"/>
          <w:szCs w:val="22"/>
        </w:rPr>
        <w:t xml:space="preserve"> </w:t>
      </w:r>
      <w:r w:rsidRPr="00DF4A50">
        <w:rPr>
          <w:rFonts w:eastAsia="Cambria"/>
          <w:w w:val="105"/>
          <w:sz w:val="22"/>
          <w:szCs w:val="22"/>
        </w:rPr>
        <w:t>from</w:t>
      </w:r>
      <w:r w:rsidRPr="00556F65">
        <w:rPr>
          <w:rFonts w:eastAsia="Cambria"/>
          <w:w w:val="105"/>
          <w:sz w:val="22"/>
          <w:szCs w:val="22"/>
        </w:rPr>
        <w:t xml:space="preserve"> </w:t>
      </w:r>
      <w:r w:rsidRPr="00DF4A50">
        <w:rPr>
          <w:rFonts w:eastAsia="Cambria"/>
          <w:w w:val="105"/>
          <w:sz w:val="22"/>
          <w:szCs w:val="22"/>
        </w:rPr>
        <w:t>its</w:t>
      </w:r>
      <w:r w:rsidRPr="00556F65">
        <w:rPr>
          <w:rFonts w:eastAsia="Cambria"/>
          <w:w w:val="105"/>
          <w:sz w:val="22"/>
          <w:szCs w:val="22"/>
        </w:rPr>
        <w:t xml:space="preserve"> </w:t>
      </w:r>
      <w:r w:rsidRPr="00DF4A50">
        <w:rPr>
          <w:rFonts w:eastAsia="Cambria"/>
          <w:w w:val="105"/>
          <w:sz w:val="22"/>
          <w:szCs w:val="22"/>
        </w:rPr>
        <w:t>components.</w:t>
      </w:r>
      <w:r w:rsidR="002352A6" w:rsidRPr="00DF4A50">
        <w:rPr>
          <w:rFonts w:eastAsia="Cambria"/>
          <w:w w:val="105"/>
          <w:sz w:val="22"/>
          <w:szCs w:val="22"/>
        </w:rPr>
        <w:t xml:space="preserve"> </w:t>
      </w:r>
    </w:p>
    <w:p w:rsidR="00FC4986" w:rsidRDefault="00FC4986" w:rsidP="0049223B">
      <w:pPr>
        <w:widowControl w:val="0"/>
        <w:autoSpaceDE w:val="0"/>
        <w:autoSpaceDN w:val="0"/>
        <w:spacing w:line="254" w:lineRule="auto"/>
        <w:ind w:left="1288" w:right="1601"/>
        <w:jc w:val="both"/>
        <w:rPr>
          <w:rFonts w:eastAsia="Cambria"/>
          <w:w w:val="105"/>
          <w:sz w:val="22"/>
          <w:szCs w:val="22"/>
        </w:rPr>
      </w:pPr>
    </w:p>
    <w:p w:rsidR="0049223B" w:rsidRPr="00FC4986" w:rsidRDefault="00D11752" w:rsidP="0049223B">
      <w:pPr>
        <w:widowControl w:val="0"/>
        <w:numPr>
          <w:ilvl w:val="2"/>
          <w:numId w:val="1"/>
        </w:numPr>
        <w:tabs>
          <w:tab w:val="left" w:pos="1288"/>
          <w:tab w:val="left" w:pos="1289"/>
        </w:tabs>
        <w:autoSpaceDE w:val="0"/>
        <w:autoSpaceDN w:val="0"/>
        <w:ind w:hanging="1081"/>
        <w:jc w:val="both"/>
        <w:rPr>
          <w:rFonts w:eastAsia="Cambria"/>
          <w:b/>
          <w:bCs/>
          <w:w w:val="105"/>
          <w:sz w:val="22"/>
          <w:szCs w:val="22"/>
        </w:rPr>
      </w:pPr>
      <w:r w:rsidRPr="00FC4986">
        <w:rPr>
          <w:rFonts w:eastAsia="Cambria"/>
          <w:b/>
          <w:bCs/>
          <w:w w:val="105"/>
          <w:sz w:val="22"/>
          <w:szCs w:val="22"/>
        </w:rPr>
        <w:t>Notices</w:t>
      </w:r>
    </w:p>
    <w:p w:rsidR="005A48C5" w:rsidRPr="0049223B" w:rsidRDefault="00D11752" w:rsidP="0049223B">
      <w:pPr>
        <w:widowControl w:val="0"/>
        <w:numPr>
          <w:ilvl w:val="2"/>
          <w:numId w:val="4"/>
        </w:numPr>
        <w:tabs>
          <w:tab w:val="left" w:pos="1288"/>
          <w:tab w:val="left" w:pos="1289"/>
        </w:tabs>
        <w:autoSpaceDE w:val="0"/>
        <w:autoSpaceDN w:val="0"/>
        <w:ind w:right="1623"/>
        <w:jc w:val="both"/>
        <w:rPr>
          <w:rFonts w:eastAsia="Cambria"/>
          <w:w w:val="105"/>
          <w:sz w:val="22"/>
          <w:szCs w:val="22"/>
        </w:rPr>
      </w:pPr>
      <w:r w:rsidRPr="00696DFF">
        <w:rPr>
          <w:rFonts w:eastAsia="Cambria"/>
          <w:w w:val="105"/>
          <w:sz w:val="22"/>
          <w:szCs w:val="22"/>
        </w:rPr>
        <w:t xml:space="preserve">Unless otherwise stated in the Contract, all notices to be given </w:t>
      </w:r>
      <w:r w:rsidR="00855DFD" w:rsidRPr="00696DFF">
        <w:rPr>
          <w:rFonts w:eastAsia="Cambria"/>
          <w:w w:val="105"/>
          <w:sz w:val="22"/>
          <w:szCs w:val="22"/>
        </w:rPr>
        <w:t>under the</w:t>
      </w:r>
      <w:r w:rsidRPr="00696DFF">
        <w:rPr>
          <w:rFonts w:eastAsia="Cambria"/>
          <w:w w:val="105"/>
          <w:sz w:val="22"/>
          <w:szCs w:val="22"/>
        </w:rPr>
        <w:t xml:space="preserve"> Contract shall be in writing, and shall be sent by personal delivery, special courier, telegraph, facsimile or</w:t>
      </w:r>
      <w:r w:rsidRPr="0049223B">
        <w:rPr>
          <w:rFonts w:eastAsia="Cambria"/>
          <w:spacing w:val="1"/>
          <w:sz w:val="22"/>
          <w:szCs w:val="22"/>
        </w:rPr>
        <w:t xml:space="preserve"> </w:t>
      </w:r>
      <w:r w:rsidRPr="0049223B">
        <w:rPr>
          <w:rFonts w:eastAsia="Cambria"/>
          <w:b/>
          <w:sz w:val="22"/>
          <w:szCs w:val="22"/>
        </w:rPr>
        <w:t>Electronic</w:t>
      </w:r>
      <w:r w:rsidRPr="0049223B">
        <w:rPr>
          <w:rFonts w:eastAsia="Cambria"/>
          <w:b/>
          <w:spacing w:val="1"/>
          <w:sz w:val="22"/>
          <w:szCs w:val="22"/>
        </w:rPr>
        <w:t xml:space="preserve"> </w:t>
      </w:r>
      <w:r w:rsidRPr="0049223B">
        <w:rPr>
          <w:rFonts w:eastAsia="Cambria"/>
          <w:b/>
          <w:sz w:val="22"/>
          <w:szCs w:val="22"/>
        </w:rPr>
        <w:t>Data</w:t>
      </w:r>
      <w:r w:rsidRPr="0049223B">
        <w:rPr>
          <w:rFonts w:eastAsia="Cambria"/>
          <w:b/>
          <w:spacing w:val="1"/>
          <w:sz w:val="22"/>
          <w:szCs w:val="22"/>
        </w:rPr>
        <w:t xml:space="preserve"> </w:t>
      </w:r>
      <w:r w:rsidRPr="0049223B">
        <w:rPr>
          <w:rFonts w:eastAsia="Cambria"/>
          <w:b/>
          <w:sz w:val="22"/>
          <w:szCs w:val="22"/>
        </w:rPr>
        <w:t>Interchange (EDI)</w:t>
      </w:r>
      <w:r w:rsidRPr="0049223B">
        <w:rPr>
          <w:rFonts w:eastAsia="Cambria"/>
          <w:sz w:val="22"/>
          <w:szCs w:val="22"/>
        </w:rPr>
        <w:t xml:space="preserve"> </w:t>
      </w:r>
      <w:r w:rsidRPr="00696DFF">
        <w:rPr>
          <w:rFonts w:eastAsia="Cambria"/>
          <w:w w:val="105"/>
          <w:sz w:val="22"/>
          <w:szCs w:val="22"/>
        </w:rPr>
        <w:t>to the address of the relevant party set out in the Contract Agreement, with the following provisions:</w:t>
      </w:r>
    </w:p>
    <w:p w:rsidR="005A48C5" w:rsidRPr="00DF4A50" w:rsidRDefault="005A48C5">
      <w:pPr>
        <w:widowControl w:val="0"/>
        <w:autoSpaceDE w:val="0"/>
        <w:autoSpaceDN w:val="0"/>
        <w:spacing w:before="3"/>
        <w:rPr>
          <w:rFonts w:eastAsia="Cambria"/>
          <w:sz w:val="22"/>
          <w:szCs w:val="22"/>
        </w:rPr>
      </w:pPr>
    </w:p>
    <w:p w:rsidR="005A48C5" w:rsidRPr="00696DFF" w:rsidRDefault="00D11752">
      <w:pPr>
        <w:widowControl w:val="0"/>
        <w:numPr>
          <w:ilvl w:val="3"/>
          <w:numId w:val="4"/>
        </w:numPr>
        <w:tabs>
          <w:tab w:val="left" w:pos="1749"/>
        </w:tabs>
        <w:autoSpaceDE w:val="0"/>
        <w:autoSpaceDN w:val="0"/>
        <w:spacing w:line="254" w:lineRule="auto"/>
        <w:ind w:right="1607" w:hanging="540"/>
        <w:jc w:val="both"/>
        <w:rPr>
          <w:rFonts w:eastAsia="Cambria"/>
          <w:w w:val="105"/>
          <w:sz w:val="22"/>
          <w:szCs w:val="22"/>
        </w:rPr>
      </w:pPr>
      <w:r w:rsidRPr="00DF4A50">
        <w:rPr>
          <w:rFonts w:eastAsia="Cambria"/>
          <w:w w:val="105"/>
          <w:sz w:val="22"/>
          <w:szCs w:val="22"/>
        </w:rPr>
        <w:t>Any</w:t>
      </w:r>
      <w:r w:rsidRPr="00696DFF">
        <w:rPr>
          <w:rFonts w:eastAsia="Cambria"/>
          <w:w w:val="105"/>
          <w:sz w:val="22"/>
          <w:szCs w:val="22"/>
        </w:rPr>
        <w:t xml:space="preserve"> </w:t>
      </w:r>
      <w:r w:rsidRPr="00DF4A50">
        <w:rPr>
          <w:rFonts w:eastAsia="Cambria"/>
          <w:w w:val="105"/>
          <w:sz w:val="22"/>
          <w:szCs w:val="22"/>
        </w:rPr>
        <w:t>notice</w:t>
      </w:r>
      <w:r w:rsidRPr="00696DFF">
        <w:rPr>
          <w:rFonts w:eastAsia="Cambria"/>
          <w:w w:val="105"/>
          <w:sz w:val="22"/>
          <w:szCs w:val="22"/>
        </w:rPr>
        <w:t xml:space="preserve"> </w:t>
      </w:r>
      <w:r w:rsidRPr="00DF4A50">
        <w:rPr>
          <w:rFonts w:eastAsia="Cambria"/>
          <w:w w:val="105"/>
          <w:sz w:val="22"/>
          <w:szCs w:val="22"/>
        </w:rPr>
        <w:t>sent</w:t>
      </w:r>
      <w:r w:rsidRPr="00696DFF">
        <w:rPr>
          <w:rFonts w:eastAsia="Cambria"/>
          <w:w w:val="105"/>
          <w:sz w:val="22"/>
          <w:szCs w:val="22"/>
        </w:rPr>
        <w:t xml:space="preserve"> </w:t>
      </w:r>
      <w:r w:rsidRPr="00DF4A50">
        <w:rPr>
          <w:rFonts w:eastAsia="Cambria"/>
          <w:w w:val="105"/>
          <w:sz w:val="22"/>
          <w:szCs w:val="22"/>
        </w:rPr>
        <w:t>by</w:t>
      </w:r>
      <w:r w:rsidRPr="00696DFF">
        <w:rPr>
          <w:rFonts w:eastAsia="Cambria"/>
          <w:w w:val="105"/>
          <w:sz w:val="22"/>
          <w:szCs w:val="22"/>
        </w:rPr>
        <w:t xml:space="preserve"> </w:t>
      </w:r>
      <w:r w:rsidRPr="00DF4A50">
        <w:rPr>
          <w:rFonts w:eastAsia="Cambria"/>
          <w:w w:val="105"/>
          <w:sz w:val="22"/>
          <w:szCs w:val="22"/>
        </w:rPr>
        <w:t>telegraph,</w:t>
      </w:r>
      <w:r w:rsidRPr="00696DFF">
        <w:rPr>
          <w:rFonts w:eastAsia="Cambria"/>
          <w:w w:val="105"/>
          <w:sz w:val="22"/>
          <w:szCs w:val="22"/>
        </w:rPr>
        <w:t xml:space="preserve"> </w:t>
      </w:r>
      <w:r w:rsidRPr="00DF4A50">
        <w:rPr>
          <w:rFonts w:eastAsia="Cambria"/>
          <w:w w:val="105"/>
          <w:sz w:val="22"/>
          <w:szCs w:val="22"/>
        </w:rPr>
        <w:t>facsimile</w:t>
      </w:r>
      <w:r w:rsidRPr="00696DFF">
        <w:rPr>
          <w:rFonts w:eastAsia="Cambria"/>
          <w:w w:val="105"/>
          <w:sz w:val="22"/>
          <w:szCs w:val="22"/>
        </w:rPr>
        <w:t xml:space="preserve"> </w:t>
      </w:r>
      <w:r w:rsidRPr="00DF4A50">
        <w:rPr>
          <w:rFonts w:eastAsia="Cambria"/>
          <w:w w:val="105"/>
          <w:sz w:val="22"/>
          <w:szCs w:val="22"/>
        </w:rPr>
        <w:t>or</w:t>
      </w:r>
      <w:r w:rsidRPr="00696DFF">
        <w:rPr>
          <w:rFonts w:eastAsia="Cambria"/>
          <w:w w:val="105"/>
          <w:sz w:val="22"/>
          <w:szCs w:val="22"/>
        </w:rPr>
        <w:t xml:space="preserve"> </w:t>
      </w:r>
      <w:r w:rsidRPr="00DF4A50">
        <w:rPr>
          <w:rFonts w:eastAsia="Cambria"/>
          <w:w w:val="105"/>
          <w:sz w:val="22"/>
          <w:szCs w:val="22"/>
        </w:rPr>
        <w:t>EDI</w:t>
      </w:r>
      <w:r w:rsidRPr="00696DFF">
        <w:rPr>
          <w:rFonts w:eastAsia="Cambria"/>
          <w:w w:val="105"/>
          <w:sz w:val="22"/>
          <w:szCs w:val="22"/>
        </w:rPr>
        <w:t xml:space="preserve"> </w:t>
      </w:r>
      <w:r w:rsidRPr="00DF4A50">
        <w:rPr>
          <w:rFonts w:eastAsia="Cambria"/>
          <w:w w:val="105"/>
          <w:sz w:val="22"/>
          <w:szCs w:val="22"/>
        </w:rPr>
        <w:t>shall</w:t>
      </w:r>
      <w:r w:rsidRPr="00696DFF">
        <w:rPr>
          <w:rFonts w:eastAsia="Cambria"/>
          <w:w w:val="105"/>
          <w:sz w:val="22"/>
          <w:szCs w:val="22"/>
        </w:rPr>
        <w:t xml:space="preserve"> </w:t>
      </w:r>
      <w:r w:rsidRPr="00DF4A50">
        <w:rPr>
          <w:rFonts w:eastAsia="Cambria"/>
          <w:w w:val="105"/>
          <w:sz w:val="22"/>
          <w:szCs w:val="22"/>
        </w:rPr>
        <w:t>be</w:t>
      </w:r>
      <w:r w:rsidRPr="00696DFF">
        <w:rPr>
          <w:rFonts w:eastAsia="Cambria"/>
          <w:w w:val="105"/>
          <w:sz w:val="22"/>
          <w:szCs w:val="22"/>
        </w:rPr>
        <w:t xml:space="preserve"> </w:t>
      </w:r>
      <w:r w:rsidRPr="00DF4A50">
        <w:rPr>
          <w:rFonts w:eastAsia="Cambria"/>
          <w:w w:val="105"/>
          <w:sz w:val="22"/>
          <w:szCs w:val="22"/>
        </w:rPr>
        <w:t>confirmed</w:t>
      </w:r>
      <w:r w:rsidRPr="00696DFF">
        <w:rPr>
          <w:rFonts w:eastAsia="Cambria"/>
          <w:w w:val="105"/>
          <w:sz w:val="22"/>
          <w:szCs w:val="22"/>
        </w:rPr>
        <w:t xml:space="preserve"> </w:t>
      </w:r>
      <w:r w:rsidRPr="00DF4A50">
        <w:rPr>
          <w:rFonts w:eastAsia="Cambria"/>
          <w:w w:val="105"/>
          <w:sz w:val="22"/>
          <w:szCs w:val="22"/>
        </w:rPr>
        <w:t>within two (2) days after dispatch by notice sent by special</w:t>
      </w:r>
      <w:r w:rsidRPr="00696DFF">
        <w:rPr>
          <w:rFonts w:eastAsia="Cambria"/>
          <w:w w:val="105"/>
          <w:sz w:val="22"/>
          <w:szCs w:val="22"/>
        </w:rPr>
        <w:t xml:space="preserve"> </w:t>
      </w:r>
      <w:r w:rsidRPr="00DF4A50">
        <w:rPr>
          <w:rFonts w:eastAsia="Cambria"/>
          <w:w w:val="105"/>
          <w:sz w:val="22"/>
          <w:szCs w:val="22"/>
        </w:rPr>
        <w:t>courier,</w:t>
      </w:r>
      <w:r w:rsidRPr="00696DFF">
        <w:rPr>
          <w:rFonts w:eastAsia="Cambria"/>
          <w:w w:val="105"/>
          <w:sz w:val="22"/>
          <w:szCs w:val="22"/>
        </w:rPr>
        <w:t xml:space="preserve"> </w:t>
      </w:r>
      <w:r w:rsidRPr="00DF4A50">
        <w:rPr>
          <w:rFonts w:eastAsia="Cambria"/>
          <w:w w:val="105"/>
          <w:sz w:val="22"/>
          <w:szCs w:val="22"/>
        </w:rPr>
        <w:t>except as</w:t>
      </w:r>
      <w:r w:rsidRPr="00696DFF">
        <w:rPr>
          <w:rFonts w:eastAsia="Cambria"/>
          <w:w w:val="105"/>
          <w:sz w:val="22"/>
          <w:szCs w:val="22"/>
        </w:rPr>
        <w:t xml:space="preserve"> </w:t>
      </w:r>
      <w:r w:rsidRPr="00DF4A50">
        <w:rPr>
          <w:rFonts w:eastAsia="Cambria"/>
          <w:w w:val="105"/>
          <w:sz w:val="22"/>
          <w:szCs w:val="22"/>
        </w:rPr>
        <w:t>otherwise</w:t>
      </w:r>
      <w:r w:rsidRPr="00696DFF">
        <w:rPr>
          <w:rFonts w:eastAsia="Cambria"/>
          <w:w w:val="105"/>
          <w:sz w:val="22"/>
          <w:szCs w:val="22"/>
        </w:rPr>
        <w:t xml:space="preserve"> </w:t>
      </w:r>
      <w:r w:rsidRPr="00DF4A50">
        <w:rPr>
          <w:rFonts w:eastAsia="Cambria"/>
          <w:w w:val="105"/>
          <w:sz w:val="22"/>
          <w:szCs w:val="22"/>
        </w:rPr>
        <w:t>specified in</w:t>
      </w:r>
      <w:r w:rsidRPr="00696DFF">
        <w:rPr>
          <w:rFonts w:eastAsia="Cambria"/>
          <w:w w:val="105"/>
          <w:sz w:val="22"/>
          <w:szCs w:val="22"/>
        </w:rPr>
        <w:t xml:space="preserve"> </w:t>
      </w:r>
      <w:r w:rsidRPr="00DF4A50">
        <w:rPr>
          <w:rFonts w:eastAsia="Cambria"/>
          <w:w w:val="105"/>
          <w:sz w:val="22"/>
          <w:szCs w:val="22"/>
        </w:rPr>
        <w:t>the</w:t>
      </w:r>
      <w:r w:rsidRPr="00696DFF">
        <w:rPr>
          <w:rFonts w:eastAsia="Cambria"/>
          <w:w w:val="105"/>
          <w:sz w:val="22"/>
          <w:szCs w:val="22"/>
        </w:rPr>
        <w:t xml:space="preserve"> </w:t>
      </w:r>
      <w:r w:rsidRPr="00DF4A50">
        <w:rPr>
          <w:rFonts w:eastAsia="Cambria"/>
          <w:w w:val="105"/>
          <w:sz w:val="22"/>
          <w:szCs w:val="22"/>
        </w:rPr>
        <w:t>Contract.</w:t>
      </w:r>
    </w:p>
    <w:p w:rsidR="005A48C5" w:rsidRPr="00DF4A50" w:rsidRDefault="005A48C5">
      <w:pPr>
        <w:widowControl w:val="0"/>
        <w:autoSpaceDE w:val="0"/>
        <w:autoSpaceDN w:val="0"/>
        <w:spacing w:before="5"/>
        <w:rPr>
          <w:rFonts w:eastAsia="Cambria"/>
          <w:sz w:val="22"/>
          <w:szCs w:val="22"/>
        </w:rPr>
      </w:pPr>
    </w:p>
    <w:p w:rsidR="005A48C5" w:rsidRPr="00696DFF" w:rsidRDefault="00D11752" w:rsidP="00696DFF">
      <w:pPr>
        <w:widowControl w:val="0"/>
        <w:numPr>
          <w:ilvl w:val="3"/>
          <w:numId w:val="4"/>
        </w:numPr>
        <w:tabs>
          <w:tab w:val="left" w:pos="1749"/>
        </w:tabs>
        <w:autoSpaceDE w:val="0"/>
        <w:autoSpaceDN w:val="0"/>
        <w:spacing w:line="254" w:lineRule="auto"/>
        <w:ind w:right="1607" w:hanging="540"/>
        <w:jc w:val="both"/>
        <w:rPr>
          <w:rFonts w:eastAsia="Cambria"/>
          <w:w w:val="105"/>
          <w:sz w:val="22"/>
          <w:szCs w:val="22"/>
        </w:rPr>
      </w:pPr>
      <w:r w:rsidRPr="00696DFF">
        <w:rPr>
          <w:rFonts w:eastAsia="Cambria"/>
          <w:w w:val="105"/>
          <w:sz w:val="22"/>
          <w:szCs w:val="22"/>
        </w:rPr>
        <w:t xml:space="preserve">Any notice sent by special courier shall be deemed (in the absence of evidence of earlier receipt) to have been delivered ten (10) days after dispatch. 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w:t>
      </w:r>
      <w:r w:rsidRPr="00696DFF">
        <w:rPr>
          <w:rFonts w:eastAsia="Cambria"/>
          <w:w w:val="105"/>
          <w:sz w:val="22"/>
          <w:szCs w:val="22"/>
        </w:rPr>
        <w:lastRenderedPageBreak/>
        <w:t>applicable for presenting the fact of dispatch.</w:t>
      </w:r>
    </w:p>
    <w:p w:rsidR="005A48C5" w:rsidRPr="00DF4A50" w:rsidRDefault="005A48C5">
      <w:pPr>
        <w:widowControl w:val="0"/>
        <w:autoSpaceDE w:val="0"/>
        <w:autoSpaceDN w:val="0"/>
        <w:spacing w:before="6"/>
        <w:rPr>
          <w:rFonts w:eastAsia="Cambria"/>
          <w:sz w:val="22"/>
          <w:szCs w:val="22"/>
        </w:rPr>
      </w:pPr>
    </w:p>
    <w:p w:rsidR="005A48C5" w:rsidRPr="00DF4A50" w:rsidRDefault="00D11752">
      <w:pPr>
        <w:widowControl w:val="0"/>
        <w:numPr>
          <w:ilvl w:val="3"/>
          <w:numId w:val="4"/>
        </w:numPr>
        <w:tabs>
          <w:tab w:val="left" w:pos="1811"/>
        </w:tabs>
        <w:autoSpaceDE w:val="0"/>
        <w:autoSpaceDN w:val="0"/>
        <w:spacing w:before="1" w:line="254" w:lineRule="auto"/>
        <w:ind w:right="1605" w:hanging="540"/>
        <w:jc w:val="both"/>
        <w:rPr>
          <w:rFonts w:eastAsia="Cambria"/>
          <w:sz w:val="22"/>
          <w:szCs w:val="22"/>
        </w:rPr>
      </w:pPr>
      <w:r w:rsidRPr="00DF4A50">
        <w:rPr>
          <w:rFonts w:eastAsia="Cambria"/>
          <w:w w:val="105"/>
          <w:sz w:val="22"/>
          <w:szCs w:val="22"/>
        </w:rPr>
        <w:t>Any notice delivered personally or sent by telegraph, facsimile</w:t>
      </w:r>
      <w:r w:rsidRPr="00696DFF">
        <w:rPr>
          <w:rFonts w:eastAsia="Cambria"/>
          <w:w w:val="105"/>
          <w:sz w:val="22"/>
          <w:szCs w:val="22"/>
        </w:rPr>
        <w:t xml:space="preserve"> </w:t>
      </w:r>
      <w:r w:rsidRPr="00DF4A50">
        <w:rPr>
          <w:rFonts w:eastAsia="Cambria"/>
          <w:w w:val="105"/>
          <w:sz w:val="22"/>
          <w:szCs w:val="22"/>
        </w:rPr>
        <w:t>or EDI shall be deemed to have been delivered on date of its</w:t>
      </w:r>
      <w:r w:rsidRPr="00696DFF">
        <w:rPr>
          <w:rFonts w:eastAsia="Cambria"/>
          <w:w w:val="105"/>
          <w:sz w:val="22"/>
          <w:szCs w:val="22"/>
        </w:rPr>
        <w:t xml:space="preserve"> </w:t>
      </w:r>
      <w:r w:rsidRPr="00DF4A50">
        <w:rPr>
          <w:rFonts w:eastAsia="Cambria"/>
          <w:w w:val="105"/>
          <w:sz w:val="22"/>
          <w:szCs w:val="22"/>
        </w:rPr>
        <w:t>dispatch.</w:t>
      </w:r>
    </w:p>
    <w:p w:rsidR="005A48C5" w:rsidRPr="00DF4A50" w:rsidRDefault="005A48C5">
      <w:pPr>
        <w:widowControl w:val="0"/>
        <w:autoSpaceDE w:val="0"/>
        <w:autoSpaceDN w:val="0"/>
        <w:spacing w:before="5"/>
        <w:rPr>
          <w:rFonts w:eastAsia="Cambria"/>
          <w:sz w:val="22"/>
          <w:szCs w:val="22"/>
        </w:rPr>
      </w:pPr>
    </w:p>
    <w:p w:rsidR="005A48C5" w:rsidRPr="00696DFF" w:rsidRDefault="00D11752">
      <w:pPr>
        <w:widowControl w:val="0"/>
        <w:numPr>
          <w:ilvl w:val="3"/>
          <w:numId w:val="4"/>
        </w:numPr>
        <w:tabs>
          <w:tab w:val="left" w:pos="1833"/>
        </w:tabs>
        <w:autoSpaceDE w:val="0"/>
        <w:autoSpaceDN w:val="0"/>
        <w:spacing w:line="254" w:lineRule="auto"/>
        <w:ind w:right="1608" w:hanging="540"/>
        <w:jc w:val="both"/>
        <w:rPr>
          <w:rFonts w:eastAsia="Cambria"/>
          <w:w w:val="105"/>
          <w:sz w:val="22"/>
          <w:szCs w:val="22"/>
        </w:rPr>
      </w:pPr>
      <w:r w:rsidRPr="00696DFF">
        <w:rPr>
          <w:rFonts w:eastAsia="Cambria"/>
          <w:w w:val="105"/>
          <w:sz w:val="22"/>
          <w:szCs w:val="22"/>
        </w:rPr>
        <w:t>Either party may change its postal, facsimile or EDI address or addressee for receipt of such notices by ten (10) days‟ notice to the other party in writing.</w:t>
      </w:r>
    </w:p>
    <w:p w:rsidR="005A48C5" w:rsidRPr="00DF4A50" w:rsidRDefault="005A48C5">
      <w:pPr>
        <w:widowControl w:val="0"/>
        <w:autoSpaceDE w:val="0"/>
        <w:autoSpaceDN w:val="0"/>
        <w:spacing w:before="9"/>
        <w:rPr>
          <w:rFonts w:eastAsia="Cambria"/>
          <w:sz w:val="22"/>
          <w:szCs w:val="22"/>
        </w:rPr>
      </w:pPr>
    </w:p>
    <w:p w:rsidR="005A48C5" w:rsidRPr="00696DFF" w:rsidRDefault="00D11752" w:rsidP="00696DFF">
      <w:pPr>
        <w:widowControl w:val="0"/>
        <w:numPr>
          <w:ilvl w:val="3"/>
          <w:numId w:val="4"/>
        </w:numPr>
        <w:tabs>
          <w:tab w:val="left" w:pos="1833"/>
        </w:tabs>
        <w:autoSpaceDE w:val="0"/>
        <w:autoSpaceDN w:val="0"/>
        <w:spacing w:line="254" w:lineRule="auto"/>
        <w:ind w:right="1608" w:hanging="540"/>
        <w:jc w:val="both"/>
        <w:rPr>
          <w:rFonts w:eastAsia="Cambria"/>
          <w:w w:val="105"/>
          <w:sz w:val="22"/>
          <w:szCs w:val="22"/>
        </w:rPr>
      </w:pPr>
      <w:r w:rsidRPr="00696DFF">
        <w:rPr>
          <w:rFonts w:eastAsia="Cambria"/>
          <w:w w:val="105"/>
          <w:sz w:val="22"/>
          <w:szCs w:val="22"/>
        </w:rPr>
        <w:t>Notices shall be deemed to include any approvals, consents, instructions, orders and certificates to be given under the Contract.</w:t>
      </w:r>
    </w:p>
    <w:p w:rsidR="005A48C5" w:rsidRDefault="005A48C5">
      <w:pPr>
        <w:widowControl w:val="0"/>
        <w:autoSpaceDE w:val="0"/>
        <w:autoSpaceDN w:val="0"/>
        <w:spacing w:before="11"/>
        <w:rPr>
          <w:rFonts w:eastAsia="Cambria"/>
          <w:sz w:val="22"/>
          <w:szCs w:val="22"/>
        </w:rPr>
      </w:pPr>
    </w:p>
    <w:p w:rsidR="005A74F6" w:rsidRPr="00DF4A50" w:rsidRDefault="005A74F6">
      <w:pPr>
        <w:widowControl w:val="0"/>
        <w:autoSpaceDE w:val="0"/>
        <w:autoSpaceDN w:val="0"/>
        <w:spacing w:before="11"/>
        <w:rPr>
          <w:rFonts w:eastAsia="Cambria"/>
          <w:sz w:val="22"/>
          <w:szCs w:val="22"/>
        </w:rPr>
      </w:pPr>
    </w:p>
    <w:p w:rsidR="005A48C5" w:rsidRPr="00FC4986"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FC4986">
        <w:rPr>
          <w:rFonts w:eastAsia="Cambria"/>
          <w:b/>
          <w:bCs/>
          <w:w w:val="105"/>
          <w:sz w:val="22"/>
          <w:szCs w:val="22"/>
        </w:rPr>
        <w:t>Governing</w:t>
      </w:r>
      <w:r w:rsidRPr="00FC4986">
        <w:rPr>
          <w:rFonts w:eastAsia="Cambria"/>
          <w:b/>
          <w:bCs/>
          <w:spacing w:val="6"/>
          <w:w w:val="105"/>
          <w:sz w:val="22"/>
          <w:szCs w:val="22"/>
        </w:rPr>
        <w:t xml:space="preserve"> </w:t>
      </w:r>
      <w:r w:rsidRPr="00FC4986">
        <w:rPr>
          <w:rFonts w:eastAsia="Cambria"/>
          <w:b/>
          <w:bCs/>
          <w:w w:val="105"/>
          <w:sz w:val="22"/>
          <w:szCs w:val="22"/>
        </w:rPr>
        <w:t>Law</w:t>
      </w:r>
      <w:r w:rsidRPr="00FC4986">
        <w:rPr>
          <w:rFonts w:eastAsia="Cambria"/>
          <w:b/>
          <w:bCs/>
          <w:spacing w:val="6"/>
          <w:w w:val="105"/>
          <w:sz w:val="22"/>
          <w:szCs w:val="22"/>
        </w:rPr>
        <w:t xml:space="preserve"> </w:t>
      </w:r>
      <w:r w:rsidRPr="00FC4986">
        <w:rPr>
          <w:rFonts w:eastAsia="Cambria"/>
          <w:b/>
          <w:bCs/>
          <w:w w:val="105"/>
          <w:sz w:val="22"/>
          <w:szCs w:val="22"/>
        </w:rPr>
        <w:t>&amp;</w:t>
      </w:r>
      <w:r w:rsidRPr="00FC4986">
        <w:rPr>
          <w:rFonts w:eastAsia="Cambria"/>
          <w:b/>
          <w:bCs/>
          <w:spacing w:val="7"/>
          <w:w w:val="105"/>
          <w:sz w:val="22"/>
          <w:szCs w:val="22"/>
        </w:rPr>
        <w:t xml:space="preserve"> </w:t>
      </w:r>
      <w:r w:rsidRPr="00FC4986">
        <w:rPr>
          <w:rFonts w:eastAsia="Cambria"/>
          <w:b/>
          <w:bCs/>
          <w:w w:val="105"/>
          <w:sz w:val="22"/>
          <w:szCs w:val="22"/>
        </w:rPr>
        <w:t>its</w:t>
      </w:r>
      <w:r w:rsidRPr="00FC4986">
        <w:rPr>
          <w:rFonts w:eastAsia="Cambria"/>
          <w:b/>
          <w:bCs/>
          <w:spacing w:val="6"/>
          <w:w w:val="105"/>
          <w:sz w:val="22"/>
          <w:szCs w:val="22"/>
        </w:rPr>
        <w:t xml:space="preserve"> </w:t>
      </w:r>
      <w:r w:rsidRPr="00FC4986">
        <w:rPr>
          <w:rFonts w:eastAsia="Cambria"/>
          <w:b/>
          <w:bCs/>
          <w:w w:val="105"/>
          <w:sz w:val="22"/>
          <w:szCs w:val="22"/>
        </w:rPr>
        <w:t>Jurisdiction</w:t>
      </w:r>
    </w:p>
    <w:p w:rsidR="005A48C5" w:rsidRPr="00DF4A50" w:rsidRDefault="005A48C5">
      <w:pPr>
        <w:widowControl w:val="0"/>
        <w:autoSpaceDE w:val="0"/>
        <w:autoSpaceDN w:val="0"/>
        <w:spacing w:before="8"/>
        <w:rPr>
          <w:rFonts w:eastAsia="Cambria"/>
          <w:sz w:val="22"/>
          <w:szCs w:val="22"/>
        </w:rPr>
      </w:pPr>
    </w:p>
    <w:p w:rsidR="005A48C5" w:rsidRPr="00857337" w:rsidRDefault="00D11752">
      <w:pPr>
        <w:widowControl w:val="0"/>
        <w:autoSpaceDE w:val="0"/>
        <w:autoSpaceDN w:val="0"/>
        <w:spacing w:line="254" w:lineRule="auto"/>
        <w:ind w:left="1288" w:right="1602"/>
        <w:jc w:val="both"/>
        <w:rPr>
          <w:rFonts w:eastAsia="Cambria"/>
          <w:sz w:val="22"/>
          <w:szCs w:val="22"/>
        </w:rPr>
      </w:pPr>
      <w:r w:rsidRPr="00857337">
        <w:rPr>
          <w:rFonts w:eastAsia="Cambria"/>
          <w:w w:val="105"/>
          <w:sz w:val="22"/>
          <w:szCs w:val="22"/>
        </w:rPr>
        <w:t>The Contract shall be governed by and interpreted in accordance</w:t>
      </w:r>
      <w:r w:rsidRPr="00696DFF">
        <w:rPr>
          <w:rFonts w:eastAsia="Cambria"/>
          <w:w w:val="105"/>
          <w:sz w:val="22"/>
          <w:szCs w:val="22"/>
        </w:rPr>
        <w:t xml:space="preserve"> </w:t>
      </w:r>
      <w:r w:rsidRPr="00857337">
        <w:rPr>
          <w:rFonts w:eastAsia="Cambria"/>
          <w:w w:val="105"/>
          <w:sz w:val="22"/>
          <w:szCs w:val="22"/>
        </w:rPr>
        <w:t xml:space="preserve">with laws and </w:t>
      </w:r>
      <w:r w:rsidR="008A664E">
        <w:rPr>
          <w:rFonts w:eastAsia="Cambria"/>
          <w:w w:val="105"/>
          <w:sz w:val="22"/>
          <w:szCs w:val="22"/>
        </w:rPr>
        <w:t>its</w:t>
      </w:r>
      <w:r w:rsidRPr="00857337">
        <w:rPr>
          <w:rFonts w:eastAsia="Cambria"/>
          <w:w w:val="105"/>
          <w:sz w:val="22"/>
          <w:szCs w:val="22"/>
        </w:rPr>
        <w:t xml:space="preserve"> </w:t>
      </w:r>
      <w:r w:rsidR="008A664E">
        <w:rPr>
          <w:rFonts w:eastAsia="Cambria"/>
          <w:w w:val="105"/>
          <w:sz w:val="22"/>
          <w:szCs w:val="22"/>
        </w:rPr>
        <w:t xml:space="preserve">jurisdiction of </w:t>
      </w:r>
      <w:r w:rsidRPr="00857337">
        <w:rPr>
          <w:rFonts w:eastAsia="Cambria"/>
          <w:w w:val="105"/>
          <w:sz w:val="22"/>
          <w:szCs w:val="22"/>
        </w:rPr>
        <w:t xml:space="preserve">Courts </w:t>
      </w:r>
      <w:r w:rsidR="008A664E">
        <w:rPr>
          <w:rFonts w:eastAsia="Cambria"/>
          <w:w w:val="105"/>
          <w:sz w:val="22"/>
          <w:szCs w:val="22"/>
        </w:rPr>
        <w:t>at</w:t>
      </w:r>
      <w:r w:rsidRPr="00857337">
        <w:rPr>
          <w:rFonts w:eastAsia="Cambria"/>
          <w:w w:val="105"/>
          <w:sz w:val="22"/>
          <w:szCs w:val="22"/>
        </w:rPr>
        <w:t xml:space="preserve"> </w:t>
      </w:r>
      <w:r w:rsidR="002352A6" w:rsidRPr="00857337">
        <w:rPr>
          <w:rFonts w:eastAsia="Cambria"/>
          <w:b/>
          <w:bCs/>
          <w:w w:val="105"/>
          <w:sz w:val="22"/>
          <w:szCs w:val="22"/>
        </w:rPr>
        <w:t>Bhubaneswar</w:t>
      </w:r>
      <w:r w:rsidR="008A664E">
        <w:rPr>
          <w:rFonts w:eastAsia="Cambria"/>
          <w:b/>
          <w:bCs/>
          <w:w w:val="105"/>
          <w:sz w:val="22"/>
          <w:szCs w:val="22"/>
        </w:rPr>
        <w:t>, Odisha to the exclusion of all other courts</w:t>
      </w:r>
      <w:r w:rsidR="002352A6" w:rsidRPr="00857337">
        <w:rPr>
          <w:rFonts w:eastAsia="Cambria"/>
          <w:b/>
          <w:bCs/>
          <w:w w:val="105"/>
          <w:sz w:val="22"/>
          <w:szCs w:val="22"/>
        </w:rPr>
        <w:t xml:space="preserve"> </w:t>
      </w:r>
      <w:r w:rsidRPr="00857337">
        <w:rPr>
          <w:rFonts w:eastAsia="Cambria"/>
          <w:w w:val="105"/>
          <w:sz w:val="22"/>
          <w:szCs w:val="22"/>
        </w:rPr>
        <w:t>in</w:t>
      </w:r>
      <w:r w:rsidRPr="00696DFF">
        <w:rPr>
          <w:rFonts w:eastAsia="Cambria"/>
          <w:w w:val="105"/>
          <w:sz w:val="22"/>
          <w:szCs w:val="22"/>
        </w:rPr>
        <w:t xml:space="preserve"> </w:t>
      </w:r>
      <w:r w:rsidRPr="00857337">
        <w:rPr>
          <w:rFonts w:eastAsia="Cambria"/>
          <w:w w:val="105"/>
          <w:sz w:val="22"/>
          <w:szCs w:val="22"/>
        </w:rPr>
        <w:t>all</w:t>
      </w:r>
      <w:r w:rsidRPr="00696DFF">
        <w:rPr>
          <w:rFonts w:eastAsia="Cambria"/>
          <w:w w:val="105"/>
          <w:sz w:val="22"/>
          <w:szCs w:val="22"/>
        </w:rPr>
        <w:t xml:space="preserve"> </w:t>
      </w:r>
      <w:r w:rsidRPr="00857337">
        <w:rPr>
          <w:rFonts w:eastAsia="Cambria"/>
          <w:w w:val="105"/>
          <w:sz w:val="22"/>
          <w:szCs w:val="22"/>
        </w:rPr>
        <w:t>maters</w:t>
      </w:r>
      <w:r w:rsidRPr="00696DFF">
        <w:rPr>
          <w:rFonts w:eastAsia="Cambria"/>
          <w:w w:val="105"/>
          <w:sz w:val="22"/>
          <w:szCs w:val="22"/>
        </w:rPr>
        <w:t xml:space="preserve"> </w:t>
      </w:r>
      <w:r w:rsidRPr="00857337">
        <w:rPr>
          <w:rFonts w:eastAsia="Cambria"/>
          <w:w w:val="105"/>
          <w:sz w:val="22"/>
          <w:szCs w:val="22"/>
        </w:rPr>
        <w:t>arising</w:t>
      </w:r>
      <w:r w:rsidRPr="00696DFF">
        <w:rPr>
          <w:rFonts w:eastAsia="Cambria"/>
          <w:w w:val="105"/>
          <w:sz w:val="22"/>
          <w:szCs w:val="22"/>
        </w:rPr>
        <w:t xml:space="preserve"> </w:t>
      </w:r>
      <w:r w:rsidRPr="00857337">
        <w:rPr>
          <w:rFonts w:eastAsia="Cambria"/>
          <w:w w:val="105"/>
          <w:sz w:val="22"/>
          <w:szCs w:val="22"/>
        </w:rPr>
        <w:t>under this</w:t>
      </w:r>
      <w:r w:rsidRPr="00696DFF">
        <w:rPr>
          <w:rFonts w:eastAsia="Cambria"/>
          <w:w w:val="105"/>
          <w:sz w:val="22"/>
          <w:szCs w:val="22"/>
        </w:rPr>
        <w:t xml:space="preserve"> </w:t>
      </w:r>
      <w:r w:rsidRPr="00857337">
        <w:rPr>
          <w:rFonts w:eastAsia="Cambria"/>
          <w:w w:val="105"/>
          <w:sz w:val="22"/>
          <w:szCs w:val="22"/>
        </w:rPr>
        <w:t>Contract.</w:t>
      </w:r>
    </w:p>
    <w:p w:rsidR="005A48C5" w:rsidRPr="00DF4A50" w:rsidRDefault="005A48C5">
      <w:pPr>
        <w:widowControl w:val="0"/>
        <w:autoSpaceDE w:val="0"/>
        <w:autoSpaceDN w:val="0"/>
        <w:spacing w:before="2"/>
        <w:rPr>
          <w:rFonts w:eastAsia="Cambria"/>
          <w:sz w:val="22"/>
          <w:szCs w:val="22"/>
        </w:rPr>
      </w:pPr>
    </w:p>
    <w:p w:rsidR="005A48C5" w:rsidRPr="00DF4A50" w:rsidRDefault="00D11752">
      <w:pPr>
        <w:widowControl w:val="0"/>
        <w:tabs>
          <w:tab w:val="left" w:pos="928"/>
        </w:tabs>
        <w:autoSpaceDE w:val="0"/>
        <w:autoSpaceDN w:val="0"/>
        <w:spacing w:before="1"/>
        <w:ind w:left="208"/>
        <w:outlineLvl w:val="0"/>
        <w:rPr>
          <w:rFonts w:eastAsia="Palatino Linotype"/>
          <w:b/>
          <w:bCs/>
          <w:sz w:val="22"/>
          <w:szCs w:val="22"/>
        </w:rPr>
      </w:pPr>
      <w:bookmarkStart w:id="3" w:name="_Toc146280634"/>
      <w:r w:rsidRPr="00DF4A50">
        <w:rPr>
          <w:rFonts w:eastAsia="Palatino Linotype"/>
          <w:b/>
          <w:bCs/>
          <w:sz w:val="22"/>
          <w:szCs w:val="22"/>
        </w:rPr>
        <w:t>B.</w:t>
      </w:r>
      <w:r w:rsidRPr="00DF4A50">
        <w:rPr>
          <w:rFonts w:eastAsia="Palatino Linotype"/>
          <w:b/>
          <w:bCs/>
          <w:sz w:val="22"/>
          <w:szCs w:val="22"/>
        </w:rPr>
        <w:tab/>
        <w:t>Subject</w:t>
      </w:r>
      <w:r w:rsidRPr="00DF4A50">
        <w:rPr>
          <w:rFonts w:eastAsia="Palatino Linotype"/>
          <w:b/>
          <w:bCs/>
          <w:spacing w:val="-5"/>
          <w:sz w:val="22"/>
          <w:szCs w:val="22"/>
        </w:rPr>
        <w:t xml:space="preserve"> </w:t>
      </w:r>
      <w:r w:rsidRPr="00DF4A50">
        <w:rPr>
          <w:rFonts w:eastAsia="Palatino Linotype"/>
          <w:b/>
          <w:bCs/>
          <w:sz w:val="22"/>
          <w:szCs w:val="22"/>
        </w:rPr>
        <w:t>Matter</w:t>
      </w:r>
      <w:r w:rsidRPr="00DF4A50">
        <w:rPr>
          <w:rFonts w:eastAsia="Palatino Linotype"/>
          <w:b/>
          <w:bCs/>
          <w:spacing w:val="-4"/>
          <w:sz w:val="22"/>
          <w:szCs w:val="22"/>
        </w:rPr>
        <w:t xml:space="preserve"> </w:t>
      </w:r>
      <w:r w:rsidRPr="00DF4A50">
        <w:rPr>
          <w:rFonts w:eastAsia="Palatino Linotype"/>
          <w:b/>
          <w:bCs/>
          <w:sz w:val="22"/>
          <w:szCs w:val="22"/>
        </w:rPr>
        <w:t>of</w:t>
      </w:r>
      <w:r w:rsidRPr="00DF4A50">
        <w:rPr>
          <w:rFonts w:eastAsia="Palatino Linotype"/>
          <w:b/>
          <w:bCs/>
          <w:spacing w:val="-4"/>
          <w:sz w:val="22"/>
          <w:szCs w:val="22"/>
        </w:rPr>
        <w:t xml:space="preserve"> </w:t>
      </w:r>
      <w:r w:rsidRPr="00DF4A50">
        <w:rPr>
          <w:rFonts w:eastAsia="Palatino Linotype"/>
          <w:b/>
          <w:bCs/>
          <w:sz w:val="22"/>
          <w:szCs w:val="22"/>
        </w:rPr>
        <w:t>Contract</w:t>
      </w:r>
      <w:bookmarkEnd w:id="3"/>
    </w:p>
    <w:p w:rsidR="005A48C5" w:rsidRPr="00DF4A50" w:rsidRDefault="005A48C5">
      <w:pPr>
        <w:widowControl w:val="0"/>
        <w:autoSpaceDE w:val="0"/>
        <w:autoSpaceDN w:val="0"/>
        <w:spacing w:before="11"/>
        <w:rPr>
          <w:rFonts w:eastAsia="Cambria"/>
          <w:b/>
          <w:sz w:val="22"/>
          <w:szCs w:val="22"/>
        </w:rPr>
      </w:pPr>
    </w:p>
    <w:p w:rsidR="005A48C5" w:rsidRPr="00DF4A50"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4" w:name="_Toc146280635"/>
      <w:r w:rsidRPr="00DF4A50">
        <w:rPr>
          <w:rFonts w:eastAsia="Palatino Linotype"/>
          <w:b/>
          <w:bCs/>
          <w:sz w:val="22"/>
          <w:szCs w:val="22"/>
        </w:rPr>
        <w:t>Scope</w:t>
      </w:r>
      <w:r w:rsidRPr="00DF4A50">
        <w:rPr>
          <w:rFonts w:eastAsia="Palatino Linotype"/>
          <w:b/>
          <w:bCs/>
          <w:spacing w:val="-4"/>
          <w:sz w:val="22"/>
          <w:szCs w:val="22"/>
        </w:rPr>
        <w:t xml:space="preserve"> </w:t>
      </w:r>
      <w:r w:rsidRPr="00DF4A50">
        <w:rPr>
          <w:rFonts w:eastAsia="Palatino Linotype"/>
          <w:b/>
          <w:bCs/>
          <w:sz w:val="22"/>
          <w:szCs w:val="22"/>
        </w:rPr>
        <w:t>of</w:t>
      </w:r>
      <w:r w:rsidRPr="00DF4A50">
        <w:rPr>
          <w:rFonts w:eastAsia="Palatino Linotype"/>
          <w:b/>
          <w:bCs/>
          <w:spacing w:val="-4"/>
          <w:sz w:val="22"/>
          <w:szCs w:val="22"/>
        </w:rPr>
        <w:t xml:space="preserve"> </w:t>
      </w:r>
      <w:r w:rsidRPr="00DF4A50">
        <w:rPr>
          <w:rFonts w:eastAsia="Palatino Linotype"/>
          <w:b/>
          <w:bCs/>
          <w:sz w:val="22"/>
          <w:szCs w:val="22"/>
        </w:rPr>
        <w:t>Facilities</w:t>
      </w:r>
      <w:bookmarkEnd w:id="4"/>
    </w:p>
    <w:p w:rsidR="005A48C5" w:rsidRPr="00DF4A50" w:rsidRDefault="005A48C5">
      <w:pPr>
        <w:widowControl w:val="0"/>
        <w:autoSpaceDE w:val="0"/>
        <w:autoSpaceDN w:val="0"/>
        <w:spacing w:before="10"/>
        <w:rPr>
          <w:rFonts w:eastAsia="Cambria"/>
          <w:b/>
          <w:sz w:val="22"/>
          <w:szCs w:val="22"/>
        </w:rPr>
      </w:pPr>
    </w:p>
    <w:p w:rsidR="005A48C5" w:rsidRPr="005A74F6" w:rsidRDefault="00D11752" w:rsidP="003F4E8B">
      <w:pPr>
        <w:widowControl w:val="0"/>
        <w:numPr>
          <w:ilvl w:val="2"/>
          <w:numId w:val="1"/>
        </w:numPr>
        <w:tabs>
          <w:tab w:val="left" w:pos="1288"/>
          <w:tab w:val="left" w:pos="1289"/>
        </w:tabs>
        <w:autoSpaceDE w:val="0"/>
        <w:autoSpaceDN w:val="0"/>
        <w:spacing w:before="64" w:line="254" w:lineRule="auto"/>
        <w:ind w:right="1604"/>
        <w:jc w:val="both"/>
        <w:rPr>
          <w:rFonts w:eastAsia="Cambria"/>
          <w:w w:val="105"/>
          <w:sz w:val="22"/>
          <w:szCs w:val="22"/>
        </w:rPr>
      </w:pPr>
      <w:r w:rsidRPr="00DF4A50">
        <w:rPr>
          <w:rFonts w:eastAsia="Cambria"/>
          <w:w w:val="105"/>
          <w:sz w:val="22"/>
          <w:szCs w:val="22"/>
        </w:rPr>
        <w:t xml:space="preserve">Unless otherwise expressly limited in the </w:t>
      </w:r>
      <w:r w:rsidRPr="00683B9A">
        <w:rPr>
          <w:rFonts w:eastAsia="Cambria"/>
          <w:b/>
          <w:bCs/>
          <w:w w:val="105"/>
          <w:sz w:val="22"/>
          <w:szCs w:val="22"/>
        </w:rPr>
        <w:t>Technical Specifications</w:t>
      </w:r>
      <w:r w:rsidRPr="00DF4A50">
        <w:rPr>
          <w:rFonts w:eastAsia="Cambria"/>
          <w:w w:val="105"/>
          <w:sz w:val="22"/>
          <w:szCs w:val="22"/>
        </w:rPr>
        <w:t>,</w:t>
      </w:r>
      <w:r w:rsidRPr="00DF4A50">
        <w:rPr>
          <w:rFonts w:eastAsia="Cambria"/>
          <w:spacing w:val="1"/>
          <w:w w:val="105"/>
          <w:sz w:val="22"/>
          <w:szCs w:val="22"/>
        </w:rPr>
        <w:t xml:space="preserve"> </w:t>
      </w:r>
      <w:r w:rsidRPr="00DF4A50">
        <w:rPr>
          <w:rFonts w:eastAsia="Cambria"/>
          <w:w w:val="105"/>
          <w:sz w:val="22"/>
          <w:szCs w:val="22"/>
        </w:rPr>
        <w:t>the</w:t>
      </w:r>
      <w:r w:rsidRPr="00696DFF">
        <w:rPr>
          <w:rFonts w:eastAsia="Cambria"/>
          <w:w w:val="105"/>
          <w:sz w:val="22"/>
          <w:szCs w:val="22"/>
        </w:rPr>
        <w:t xml:space="preserve"> </w:t>
      </w:r>
      <w:r w:rsidRPr="00DF4A50">
        <w:rPr>
          <w:rFonts w:eastAsia="Cambria"/>
          <w:w w:val="105"/>
          <w:sz w:val="22"/>
          <w:szCs w:val="22"/>
        </w:rPr>
        <w:t>Contractor's</w:t>
      </w:r>
      <w:r w:rsidRPr="005A74F6">
        <w:rPr>
          <w:rFonts w:eastAsia="Cambria"/>
          <w:w w:val="105"/>
          <w:sz w:val="22"/>
          <w:szCs w:val="22"/>
        </w:rPr>
        <w:t xml:space="preserve"> </w:t>
      </w:r>
      <w:r w:rsidRPr="00DF4A50">
        <w:rPr>
          <w:rFonts w:eastAsia="Cambria"/>
          <w:w w:val="105"/>
          <w:sz w:val="22"/>
          <w:szCs w:val="22"/>
        </w:rPr>
        <w:t>obligation</w:t>
      </w:r>
      <w:r w:rsidRPr="005A74F6">
        <w:rPr>
          <w:rFonts w:eastAsia="Cambria"/>
          <w:w w:val="105"/>
          <w:sz w:val="22"/>
          <w:szCs w:val="22"/>
        </w:rPr>
        <w:t xml:space="preserve"> </w:t>
      </w:r>
      <w:r w:rsidRPr="00DF4A50">
        <w:rPr>
          <w:rFonts w:eastAsia="Cambria"/>
          <w:w w:val="105"/>
          <w:sz w:val="22"/>
          <w:szCs w:val="22"/>
        </w:rPr>
        <w:t>shall</w:t>
      </w:r>
      <w:r w:rsidRPr="005A74F6">
        <w:rPr>
          <w:rFonts w:eastAsia="Cambria"/>
          <w:w w:val="105"/>
          <w:sz w:val="22"/>
          <w:szCs w:val="22"/>
        </w:rPr>
        <w:t xml:space="preserve"> </w:t>
      </w:r>
      <w:r w:rsidRPr="00DF4A50">
        <w:rPr>
          <w:rFonts w:eastAsia="Cambria"/>
          <w:w w:val="105"/>
          <w:sz w:val="22"/>
          <w:szCs w:val="22"/>
        </w:rPr>
        <w:t>include</w:t>
      </w:r>
      <w:r w:rsidRPr="005A74F6">
        <w:rPr>
          <w:rFonts w:eastAsia="Cambria"/>
          <w:w w:val="105"/>
          <w:sz w:val="22"/>
          <w:szCs w:val="22"/>
        </w:rPr>
        <w:t xml:space="preserve"> </w:t>
      </w:r>
      <w:r w:rsidRPr="00DF4A50">
        <w:rPr>
          <w:rFonts w:eastAsia="Cambria"/>
          <w:w w:val="105"/>
          <w:sz w:val="22"/>
          <w:szCs w:val="22"/>
        </w:rPr>
        <w:t>the</w:t>
      </w:r>
      <w:r w:rsidRPr="005A74F6">
        <w:rPr>
          <w:rFonts w:eastAsia="Cambria"/>
          <w:w w:val="105"/>
          <w:sz w:val="22"/>
          <w:szCs w:val="22"/>
        </w:rPr>
        <w:t xml:space="preserve"> </w:t>
      </w:r>
      <w:r w:rsidRPr="00DF4A50">
        <w:rPr>
          <w:rFonts w:eastAsia="Cambria"/>
          <w:w w:val="105"/>
          <w:sz w:val="22"/>
          <w:szCs w:val="22"/>
        </w:rPr>
        <w:t>provision</w:t>
      </w:r>
      <w:r w:rsidRPr="005A74F6">
        <w:rPr>
          <w:rFonts w:eastAsia="Cambria"/>
          <w:w w:val="105"/>
          <w:sz w:val="22"/>
          <w:szCs w:val="22"/>
        </w:rPr>
        <w:t xml:space="preserve"> </w:t>
      </w:r>
      <w:r w:rsidRPr="00DF4A50">
        <w:rPr>
          <w:rFonts w:eastAsia="Cambria"/>
          <w:w w:val="105"/>
          <w:sz w:val="22"/>
          <w:szCs w:val="22"/>
        </w:rPr>
        <w:t>of</w:t>
      </w:r>
      <w:r w:rsidRPr="005A74F6">
        <w:rPr>
          <w:rFonts w:eastAsia="Cambria"/>
          <w:w w:val="105"/>
          <w:sz w:val="22"/>
          <w:szCs w:val="22"/>
        </w:rPr>
        <w:t xml:space="preserve"> </w:t>
      </w:r>
      <w:r w:rsidRPr="00DF4A50">
        <w:rPr>
          <w:rFonts w:eastAsia="Cambria"/>
          <w:w w:val="105"/>
          <w:sz w:val="22"/>
          <w:szCs w:val="22"/>
        </w:rPr>
        <w:t>all</w:t>
      </w:r>
      <w:r w:rsidRPr="005A74F6">
        <w:rPr>
          <w:rFonts w:eastAsia="Cambria"/>
          <w:w w:val="105"/>
          <w:sz w:val="22"/>
          <w:szCs w:val="22"/>
        </w:rPr>
        <w:t xml:space="preserve"> </w:t>
      </w:r>
      <w:r w:rsidRPr="00DF4A50">
        <w:rPr>
          <w:rFonts w:eastAsia="Cambria"/>
          <w:w w:val="105"/>
          <w:sz w:val="22"/>
          <w:szCs w:val="22"/>
        </w:rPr>
        <w:t>Plant</w:t>
      </w:r>
      <w:r w:rsidR="003F4E8B" w:rsidRPr="00DF4A50">
        <w:rPr>
          <w:rFonts w:eastAsia="Cambria"/>
          <w:w w:val="105"/>
          <w:sz w:val="22"/>
          <w:szCs w:val="22"/>
        </w:rPr>
        <w:t xml:space="preserve"> </w:t>
      </w:r>
      <w:r w:rsidRPr="00DF4A50">
        <w:rPr>
          <w:rFonts w:eastAsia="Cambria"/>
          <w:w w:val="105"/>
          <w:sz w:val="22"/>
          <w:szCs w:val="22"/>
        </w:rPr>
        <w:t>and</w:t>
      </w:r>
      <w:r w:rsidRPr="005A74F6">
        <w:rPr>
          <w:rFonts w:eastAsia="Cambria"/>
          <w:w w:val="105"/>
          <w:sz w:val="22"/>
          <w:szCs w:val="22"/>
        </w:rPr>
        <w:t xml:space="preserve"> </w:t>
      </w:r>
      <w:r w:rsidRPr="00DF4A50">
        <w:rPr>
          <w:rFonts w:eastAsia="Cambria"/>
          <w:w w:val="105"/>
          <w:sz w:val="22"/>
          <w:szCs w:val="22"/>
        </w:rPr>
        <w:t>Equipment</w:t>
      </w:r>
      <w:r w:rsidRPr="005A74F6">
        <w:rPr>
          <w:rFonts w:eastAsia="Cambria"/>
          <w:w w:val="105"/>
          <w:sz w:val="22"/>
          <w:szCs w:val="22"/>
        </w:rPr>
        <w:t xml:space="preserve"> </w:t>
      </w:r>
      <w:r w:rsidRPr="00DF4A50">
        <w:rPr>
          <w:rFonts w:eastAsia="Cambria"/>
          <w:w w:val="105"/>
          <w:sz w:val="22"/>
          <w:szCs w:val="22"/>
        </w:rPr>
        <w:t>and</w:t>
      </w:r>
      <w:r w:rsidRPr="005A74F6">
        <w:rPr>
          <w:rFonts w:eastAsia="Cambria"/>
          <w:w w:val="105"/>
          <w:sz w:val="22"/>
          <w:szCs w:val="22"/>
        </w:rPr>
        <w:t xml:space="preserve"> </w:t>
      </w:r>
      <w:r w:rsidRPr="00DF4A50">
        <w:rPr>
          <w:rFonts w:eastAsia="Cambria"/>
          <w:w w:val="105"/>
          <w:sz w:val="22"/>
          <w:szCs w:val="22"/>
        </w:rPr>
        <w:t>the</w:t>
      </w:r>
      <w:r w:rsidRPr="005A74F6">
        <w:rPr>
          <w:rFonts w:eastAsia="Cambria"/>
          <w:w w:val="105"/>
          <w:sz w:val="22"/>
          <w:szCs w:val="22"/>
        </w:rPr>
        <w:t xml:space="preserve"> </w:t>
      </w:r>
      <w:r w:rsidRPr="00DF4A50">
        <w:rPr>
          <w:rFonts w:eastAsia="Cambria"/>
          <w:w w:val="105"/>
          <w:sz w:val="22"/>
          <w:szCs w:val="22"/>
        </w:rPr>
        <w:t>performance</w:t>
      </w:r>
      <w:r w:rsidRPr="005A74F6">
        <w:rPr>
          <w:rFonts w:eastAsia="Cambria"/>
          <w:w w:val="105"/>
          <w:sz w:val="22"/>
          <w:szCs w:val="22"/>
        </w:rPr>
        <w:t xml:space="preserve"> </w:t>
      </w:r>
      <w:r w:rsidRPr="00DF4A50">
        <w:rPr>
          <w:rFonts w:eastAsia="Cambria"/>
          <w:w w:val="105"/>
          <w:sz w:val="22"/>
          <w:szCs w:val="22"/>
        </w:rPr>
        <w:t>of</w:t>
      </w:r>
      <w:r w:rsidRPr="005A74F6">
        <w:rPr>
          <w:rFonts w:eastAsia="Cambria"/>
          <w:w w:val="105"/>
          <w:sz w:val="22"/>
          <w:szCs w:val="22"/>
        </w:rPr>
        <w:t xml:space="preserve"> </w:t>
      </w:r>
      <w:r w:rsidRPr="00DF4A50">
        <w:rPr>
          <w:rFonts w:eastAsia="Cambria"/>
          <w:w w:val="105"/>
          <w:sz w:val="22"/>
          <w:szCs w:val="22"/>
        </w:rPr>
        <w:t>all</w:t>
      </w:r>
      <w:r w:rsidRPr="005A74F6">
        <w:rPr>
          <w:rFonts w:eastAsia="Cambria"/>
          <w:w w:val="105"/>
          <w:sz w:val="22"/>
          <w:szCs w:val="22"/>
        </w:rPr>
        <w:t xml:space="preserve"> </w:t>
      </w:r>
      <w:r w:rsidRPr="00DF4A50">
        <w:rPr>
          <w:rFonts w:eastAsia="Cambria"/>
          <w:w w:val="105"/>
          <w:sz w:val="22"/>
          <w:szCs w:val="22"/>
        </w:rPr>
        <w:t>Installation</w:t>
      </w:r>
      <w:r w:rsidRPr="005A74F6">
        <w:rPr>
          <w:rFonts w:eastAsia="Cambria"/>
          <w:w w:val="105"/>
          <w:sz w:val="22"/>
          <w:szCs w:val="22"/>
        </w:rPr>
        <w:t xml:space="preserve"> </w:t>
      </w:r>
      <w:r w:rsidRPr="00DF4A50">
        <w:rPr>
          <w:rFonts w:eastAsia="Cambria"/>
          <w:w w:val="105"/>
          <w:sz w:val="22"/>
          <w:szCs w:val="22"/>
        </w:rPr>
        <w:t>Services</w:t>
      </w:r>
      <w:r w:rsidRPr="005A74F6">
        <w:rPr>
          <w:rFonts w:eastAsia="Cambria"/>
          <w:w w:val="105"/>
          <w:sz w:val="22"/>
          <w:szCs w:val="22"/>
        </w:rPr>
        <w:t xml:space="preserve"> </w:t>
      </w:r>
      <w:r w:rsidRPr="00DF4A50">
        <w:rPr>
          <w:rFonts w:eastAsia="Cambria"/>
          <w:w w:val="105"/>
          <w:sz w:val="22"/>
          <w:szCs w:val="22"/>
        </w:rPr>
        <w:t>required for the design, the manufacture (including procurement,</w:t>
      </w:r>
      <w:r w:rsidRPr="005A74F6">
        <w:rPr>
          <w:rFonts w:eastAsia="Cambria"/>
          <w:w w:val="105"/>
          <w:sz w:val="22"/>
          <w:szCs w:val="22"/>
        </w:rPr>
        <w:t xml:space="preserve"> </w:t>
      </w:r>
      <w:r w:rsidRPr="00DF4A50">
        <w:rPr>
          <w:rFonts w:eastAsia="Cambria"/>
          <w:w w:val="105"/>
          <w:sz w:val="22"/>
          <w:szCs w:val="22"/>
        </w:rPr>
        <w:t>quality assurance, construction, installation, associated civil works,</w:t>
      </w:r>
      <w:r w:rsidRPr="005A74F6">
        <w:rPr>
          <w:rFonts w:eastAsia="Cambria"/>
          <w:w w:val="105"/>
          <w:sz w:val="22"/>
          <w:szCs w:val="22"/>
        </w:rPr>
        <w:t xml:space="preserve"> </w:t>
      </w:r>
      <w:r w:rsidRPr="00DF4A50">
        <w:rPr>
          <w:rFonts w:eastAsia="Cambria"/>
          <w:w w:val="105"/>
          <w:sz w:val="22"/>
          <w:szCs w:val="22"/>
        </w:rPr>
        <w:t>Pre</w:t>
      </w:r>
      <w:r w:rsidR="001C09C9" w:rsidRPr="00DF4A50">
        <w:rPr>
          <w:rFonts w:eastAsia="Cambria"/>
          <w:w w:val="105"/>
          <w:sz w:val="22"/>
          <w:szCs w:val="22"/>
        </w:rPr>
        <w:t>-</w:t>
      </w:r>
      <w:r w:rsidRPr="00DF4A50">
        <w:rPr>
          <w:rFonts w:eastAsia="Cambria"/>
          <w:w w:val="105"/>
          <w:sz w:val="22"/>
          <w:szCs w:val="22"/>
        </w:rPr>
        <w:t>commissioning and delivery) of the Plant and Equipment and the</w:t>
      </w:r>
      <w:r w:rsidRPr="005A74F6">
        <w:rPr>
          <w:rFonts w:eastAsia="Cambria"/>
          <w:w w:val="105"/>
          <w:sz w:val="22"/>
          <w:szCs w:val="22"/>
        </w:rPr>
        <w:t xml:space="preserve"> </w:t>
      </w:r>
      <w:r w:rsidRPr="00DF4A50">
        <w:rPr>
          <w:rFonts w:eastAsia="Cambria"/>
          <w:w w:val="105"/>
          <w:sz w:val="22"/>
          <w:szCs w:val="22"/>
        </w:rPr>
        <w:t>installation, completion, commissioning and performance testing of</w:t>
      </w:r>
      <w:r w:rsidRPr="005A74F6">
        <w:rPr>
          <w:rFonts w:eastAsia="Cambria"/>
          <w:w w:val="105"/>
          <w:sz w:val="22"/>
          <w:szCs w:val="22"/>
        </w:rPr>
        <w:t xml:space="preserve"> </w:t>
      </w:r>
      <w:r w:rsidRPr="00DF4A50">
        <w:rPr>
          <w:rFonts w:eastAsia="Cambria"/>
          <w:w w:val="105"/>
          <w:sz w:val="22"/>
          <w:szCs w:val="22"/>
        </w:rPr>
        <w:t>the</w:t>
      </w:r>
      <w:r w:rsidRPr="005A74F6">
        <w:rPr>
          <w:rFonts w:eastAsia="Cambria"/>
          <w:w w:val="105"/>
          <w:sz w:val="22"/>
          <w:szCs w:val="22"/>
        </w:rPr>
        <w:t xml:space="preserve"> </w:t>
      </w:r>
      <w:r w:rsidRPr="00DF4A50">
        <w:rPr>
          <w:rFonts w:eastAsia="Cambria"/>
          <w:w w:val="105"/>
          <w:sz w:val="22"/>
          <w:szCs w:val="22"/>
        </w:rPr>
        <w:t>facilities</w:t>
      </w:r>
      <w:r w:rsidRPr="005A74F6">
        <w:rPr>
          <w:rFonts w:eastAsia="Cambria"/>
          <w:w w:val="105"/>
          <w:sz w:val="22"/>
          <w:szCs w:val="22"/>
        </w:rPr>
        <w:t xml:space="preserve"> </w:t>
      </w:r>
      <w:r w:rsidRPr="00DF4A50">
        <w:rPr>
          <w:rFonts w:eastAsia="Cambria"/>
          <w:w w:val="105"/>
          <w:sz w:val="22"/>
          <w:szCs w:val="22"/>
        </w:rPr>
        <w:t>in</w:t>
      </w:r>
      <w:r w:rsidRPr="005A74F6">
        <w:rPr>
          <w:rFonts w:eastAsia="Cambria"/>
          <w:w w:val="105"/>
          <w:sz w:val="22"/>
          <w:szCs w:val="22"/>
        </w:rPr>
        <w:t xml:space="preserve"> </w:t>
      </w:r>
      <w:r w:rsidRPr="00DF4A50">
        <w:rPr>
          <w:rFonts w:eastAsia="Cambria"/>
          <w:w w:val="105"/>
          <w:sz w:val="22"/>
          <w:szCs w:val="22"/>
        </w:rPr>
        <w:t>accordance</w:t>
      </w:r>
      <w:r w:rsidRPr="005A74F6">
        <w:rPr>
          <w:rFonts w:eastAsia="Cambria"/>
          <w:w w:val="105"/>
          <w:sz w:val="22"/>
          <w:szCs w:val="22"/>
        </w:rPr>
        <w:t xml:space="preserve"> </w:t>
      </w:r>
      <w:r w:rsidRPr="00DF4A50">
        <w:rPr>
          <w:rFonts w:eastAsia="Cambria"/>
          <w:w w:val="105"/>
          <w:sz w:val="22"/>
          <w:szCs w:val="22"/>
        </w:rPr>
        <w:t>with</w:t>
      </w:r>
      <w:r w:rsidRPr="005A74F6">
        <w:rPr>
          <w:rFonts w:eastAsia="Cambria"/>
          <w:w w:val="105"/>
          <w:sz w:val="22"/>
          <w:szCs w:val="22"/>
        </w:rPr>
        <w:t xml:space="preserve"> </w:t>
      </w:r>
      <w:r w:rsidRPr="00DF4A50">
        <w:rPr>
          <w:rFonts w:eastAsia="Cambria"/>
          <w:w w:val="105"/>
          <w:sz w:val="22"/>
          <w:szCs w:val="22"/>
        </w:rPr>
        <w:t>the</w:t>
      </w:r>
      <w:r w:rsidRPr="005A74F6">
        <w:rPr>
          <w:rFonts w:eastAsia="Cambria"/>
          <w:w w:val="105"/>
          <w:sz w:val="22"/>
          <w:szCs w:val="22"/>
        </w:rPr>
        <w:t xml:space="preserve"> </w:t>
      </w:r>
      <w:r w:rsidRPr="00DF4A50">
        <w:rPr>
          <w:rFonts w:eastAsia="Cambria"/>
          <w:w w:val="105"/>
          <w:sz w:val="22"/>
          <w:szCs w:val="22"/>
        </w:rPr>
        <w:t>plans,</w:t>
      </w:r>
      <w:r w:rsidRPr="005A74F6">
        <w:rPr>
          <w:rFonts w:eastAsia="Cambria"/>
          <w:w w:val="105"/>
          <w:sz w:val="22"/>
          <w:szCs w:val="22"/>
        </w:rPr>
        <w:t xml:space="preserve"> </w:t>
      </w:r>
      <w:r w:rsidRPr="00DF4A50">
        <w:rPr>
          <w:rFonts w:eastAsia="Cambria"/>
          <w:w w:val="105"/>
          <w:sz w:val="22"/>
          <w:szCs w:val="22"/>
        </w:rPr>
        <w:t>procedures,</w:t>
      </w:r>
      <w:r w:rsidRPr="005A74F6">
        <w:rPr>
          <w:rFonts w:eastAsia="Cambria"/>
          <w:w w:val="105"/>
          <w:sz w:val="22"/>
          <w:szCs w:val="22"/>
        </w:rPr>
        <w:t xml:space="preserve"> </w:t>
      </w:r>
      <w:r w:rsidRPr="00DF4A50">
        <w:rPr>
          <w:rFonts w:eastAsia="Cambria"/>
          <w:w w:val="105"/>
          <w:sz w:val="22"/>
          <w:szCs w:val="22"/>
        </w:rPr>
        <w:t>specifications,</w:t>
      </w:r>
      <w:r w:rsidRPr="005A74F6">
        <w:rPr>
          <w:rFonts w:eastAsia="Cambria"/>
          <w:w w:val="105"/>
          <w:sz w:val="22"/>
          <w:szCs w:val="22"/>
        </w:rPr>
        <w:t xml:space="preserve"> </w:t>
      </w:r>
      <w:r w:rsidRPr="00DF4A50">
        <w:rPr>
          <w:rFonts w:eastAsia="Cambria"/>
          <w:w w:val="105"/>
          <w:sz w:val="22"/>
          <w:szCs w:val="22"/>
        </w:rPr>
        <w:t>drawings,</w:t>
      </w:r>
      <w:r w:rsidRPr="005A74F6">
        <w:rPr>
          <w:rFonts w:eastAsia="Cambria"/>
          <w:w w:val="105"/>
          <w:sz w:val="22"/>
          <w:szCs w:val="22"/>
        </w:rPr>
        <w:t xml:space="preserve"> </w:t>
      </w:r>
      <w:r w:rsidRPr="00DF4A50">
        <w:rPr>
          <w:rFonts w:eastAsia="Cambria"/>
          <w:w w:val="105"/>
          <w:sz w:val="22"/>
          <w:szCs w:val="22"/>
        </w:rPr>
        <w:t>codes</w:t>
      </w:r>
      <w:r w:rsidRPr="005A74F6">
        <w:rPr>
          <w:rFonts w:eastAsia="Cambria"/>
          <w:w w:val="105"/>
          <w:sz w:val="22"/>
          <w:szCs w:val="22"/>
        </w:rPr>
        <w:t xml:space="preserve"> </w:t>
      </w:r>
      <w:r w:rsidRPr="00DF4A50">
        <w:rPr>
          <w:rFonts w:eastAsia="Cambria"/>
          <w:w w:val="105"/>
          <w:sz w:val="22"/>
          <w:szCs w:val="22"/>
        </w:rPr>
        <w:t>and</w:t>
      </w:r>
      <w:r w:rsidRPr="005A74F6">
        <w:rPr>
          <w:rFonts w:eastAsia="Cambria"/>
          <w:w w:val="105"/>
          <w:sz w:val="22"/>
          <w:szCs w:val="22"/>
        </w:rPr>
        <w:t xml:space="preserve"> </w:t>
      </w:r>
      <w:r w:rsidRPr="00DF4A50">
        <w:rPr>
          <w:rFonts w:eastAsia="Cambria"/>
          <w:w w:val="105"/>
          <w:sz w:val="22"/>
          <w:szCs w:val="22"/>
        </w:rPr>
        <w:t>any</w:t>
      </w:r>
      <w:r w:rsidRPr="005A74F6">
        <w:rPr>
          <w:rFonts w:eastAsia="Cambria"/>
          <w:w w:val="105"/>
          <w:sz w:val="22"/>
          <w:szCs w:val="22"/>
        </w:rPr>
        <w:t xml:space="preserve"> </w:t>
      </w:r>
      <w:r w:rsidRPr="00DF4A50">
        <w:rPr>
          <w:rFonts w:eastAsia="Cambria"/>
          <w:w w:val="105"/>
          <w:sz w:val="22"/>
          <w:szCs w:val="22"/>
        </w:rPr>
        <w:t>other</w:t>
      </w:r>
      <w:r w:rsidRPr="005A74F6">
        <w:rPr>
          <w:rFonts w:eastAsia="Cambria"/>
          <w:w w:val="105"/>
          <w:sz w:val="22"/>
          <w:szCs w:val="22"/>
        </w:rPr>
        <w:t xml:space="preserve"> </w:t>
      </w:r>
      <w:r w:rsidRPr="00DF4A50">
        <w:rPr>
          <w:rFonts w:eastAsia="Cambria"/>
          <w:w w:val="105"/>
          <w:sz w:val="22"/>
          <w:szCs w:val="22"/>
        </w:rPr>
        <w:t>documents</w:t>
      </w:r>
      <w:r w:rsidRPr="005A74F6">
        <w:rPr>
          <w:rFonts w:eastAsia="Cambria"/>
          <w:w w:val="105"/>
          <w:sz w:val="22"/>
          <w:szCs w:val="22"/>
        </w:rPr>
        <w:t xml:space="preserve"> </w:t>
      </w:r>
      <w:r w:rsidRPr="00DF4A50">
        <w:rPr>
          <w:rFonts w:eastAsia="Cambria"/>
          <w:w w:val="105"/>
          <w:sz w:val="22"/>
          <w:szCs w:val="22"/>
        </w:rPr>
        <w:t>as</w:t>
      </w:r>
      <w:r w:rsidRPr="005A74F6">
        <w:rPr>
          <w:rFonts w:eastAsia="Cambria"/>
          <w:w w:val="105"/>
          <w:sz w:val="22"/>
          <w:szCs w:val="22"/>
        </w:rPr>
        <w:t xml:space="preserve"> </w:t>
      </w:r>
      <w:r w:rsidRPr="00DF4A50">
        <w:rPr>
          <w:rFonts w:eastAsia="Cambria"/>
          <w:w w:val="105"/>
          <w:sz w:val="22"/>
          <w:szCs w:val="22"/>
        </w:rPr>
        <w:t>specified</w:t>
      </w:r>
      <w:r w:rsidRPr="005A74F6">
        <w:rPr>
          <w:rFonts w:eastAsia="Cambria"/>
          <w:w w:val="105"/>
          <w:sz w:val="22"/>
          <w:szCs w:val="22"/>
        </w:rPr>
        <w:t xml:space="preserve"> </w:t>
      </w:r>
      <w:r w:rsidRPr="00DF4A50">
        <w:rPr>
          <w:rFonts w:eastAsia="Cambria"/>
          <w:w w:val="105"/>
          <w:sz w:val="22"/>
          <w:szCs w:val="22"/>
        </w:rPr>
        <w:t>in</w:t>
      </w:r>
      <w:r w:rsidRPr="005A74F6">
        <w:rPr>
          <w:rFonts w:eastAsia="Cambria"/>
          <w:w w:val="105"/>
          <w:sz w:val="22"/>
          <w:szCs w:val="22"/>
        </w:rPr>
        <w:t xml:space="preserve"> </w:t>
      </w:r>
      <w:r w:rsidRPr="00DF4A50">
        <w:rPr>
          <w:rFonts w:eastAsia="Cambria"/>
          <w:w w:val="105"/>
          <w:sz w:val="22"/>
          <w:szCs w:val="22"/>
        </w:rPr>
        <w:t>the</w:t>
      </w:r>
      <w:r w:rsidRPr="005A74F6">
        <w:rPr>
          <w:rFonts w:eastAsia="Cambria"/>
          <w:w w:val="105"/>
          <w:sz w:val="22"/>
          <w:szCs w:val="22"/>
        </w:rPr>
        <w:t xml:space="preserve"> </w:t>
      </w:r>
      <w:r w:rsidRPr="00DF4A50">
        <w:rPr>
          <w:rFonts w:eastAsia="Cambria"/>
          <w:w w:val="105"/>
          <w:sz w:val="22"/>
          <w:szCs w:val="22"/>
        </w:rPr>
        <w:t>Technical</w:t>
      </w:r>
      <w:r w:rsidRPr="005A74F6">
        <w:rPr>
          <w:rFonts w:eastAsia="Cambria"/>
          <w:w w:val="105"/>
          <w:sz w:val="22"/>
          <w:szCs w:val="22"/>
        </w:rPr>
        <w:t xml:space="preserve"> </w:t>
      </w:r>
      <w:r w:rsidRPr="00DF4A50">
        <w:rPr>
          <w:rFonts w:eastAsia="Cambria"/>
          <w:w w:val="105"/>
          <w:sz w:val="22"/>
          <w:szCs w:val="22"/>
        </w:rPr>
        <w:t>specifications.</w:t>
      </w:r>
      <w:r w:rsidRPr="005A74F6">
        <w:rPr>
          <w:rFonts w:eastAsia="Cambria"/>
          <w:w w:val="105"/>
          <w:sz w:val="22"/>
          <w:szCs w:val="22"/>
        </w:rPr>
        <w:t xml:space="preserve"> </w:t>
      </w:r>
      <w:r w:rsidRPr="00DF4A50">
        <w:rPr>
          <w:rFonts w:eastAsia="Cambria"/>
          <w:w w:val="105"/>
          <w:sz w:val="22"/>
          <w:szCs w:val="22"/>
        </w:rPr>
        <w:t>Such</w:t>
      </w:r>
      <w:r w:rsidRPr="005A74F6">
        <w:rPr>
          <w:rFonts w:eastAsia="Cambria"/>
          <w:w w:val="105"/>
          <w:sz w:val="22"/>
          <w:szCs w:val="22"/>
        </w:rPr>
        <w:t xml:space="preserve"> </w:t>
      </w:r>
      <w:r w:rsidRPr="00DF4A50">
        <w:rPr>
          <w:rFonts w:eastAsia="Cambria"/>
          <w:w w:val="105"/>
          <w:sz w:val="22"/>
          <w:szCs w:val="22"/>
        </w:rPr>
        <w:t>specifications</w:t>
      </w:r>
      <w:r w:rsidRPr="005A74F6">
        <w:rPr>
          <w:rFonts w:eastAsia="Cambria"/>
          <w:w w:val="105"/>
          <w:sz w:val="22"/>
          <w:szCs w:val="22"/>
        </w:rPr>
        <w:t xml:space="preserve"> </w:t>
      </w:r>
      <w:r w:rsidRPr="00DF4A50">
        <w:rPr>
          <w:rFonts w:eastAsia="Cambria"/>
          <w:w w:val="105"/>
          <w:sz w:val="22"/>
          <w:szCs w:val="22"/>
        </w:rPr>
        <w:t>include,</w:t>
      </w:r>
      <w:r w:rsidRPr="005A74F6">
        <w:rPr>
          <w:rFonts w:eastAsia="Cambria"/>
          <w:w w:val="105"/>
          <w:sz w:val="22"/>
          <w:szCs w:val="22"/>
        </w:rPr>
        <w:t xml:space="preserve"> </w:t>
      </w:r>
      <w:r w:rsidRPr="00DF4A50">
        <w:rPr>
          <w:rFonts w:eastAsia="Cambria"/>
          <w:w w:val="105"/>
          <w:sz w:val="22"/>
          <w:szCs w:val="22"/>
        </w:rPr>
        <w:t>but</w:t>
      </w:r>
      <w:r w:rsidRPr="005A74F6">
        <w:rPr>
          <w:rFonts w:eastAsia="Cambria"/>
          <w:w w:val="105"/>
          <w:sz w:val="22"/>
          <w:szCs w:val="22"/>
        </w:rPr>
        <w:t xml:space="preserve"> </w:t>
      </w:r>
      <w:r w:rsidRPr="00DF4A50">
        <w:rPr>
          <w:rFonts w:eastAsia="Cambria"/>
          <w:w w:val="105"/>
          <w:sz w:val="22"/>
          <w:szCs w:val="22"/>
        </w:rPr>
        <w:t>are</w:t>
      </w:r>
      <w:r w:rsidRPr="005A74F6">
        <w:rPr>
          <w:rFonts w:eastAsia="Cambria"/>
          <w:w w:val="105"/>
          <w:sz w:val="22"/>
          <w:szCs w:val="22"/>
        </w:rPr>
        <w:t xml:space="preserve"> </w:t>
      </w:r>
      <w:r w:rsidRPr="00DF4A50">
        <w:rPr>
          <w:rFonts w:eastAsia="Cambria"/>
          <w:w w:val="105"/>
          <w:sz w:val="22"/>
          <w:szCs w:val="22"/>
        </w:rPr>
        <w:t>not</w:t>
      </w:r>
      <w:r w:rsidRPr="005A74F6">
        <w:rPr>
          <w:rFonts w:eastAsia="Cambria"/>
          <w:w w:val="105"/>
          <w:sz w:val="22"/>
          <w:szCs w:val="22"/>
        </w:rPr>
        <w:t xml:space="preserve"> </w:t>
      </w:r>
      <w:r w:rsidRPr="00DF4A50">
        <w:rPr>
          <w:rFonts w:eastAsia="Cambria"/>
          <w:w w:val="105"/>
          <w:sz w:val="22"/>
          <w:szCs w:val="22"/>
        </w:rPr>
        <w:t>limited to, the provision of supervision and engineering services; the</w:t>
      </w:r>
      <w:r w:rsidRPr="005A74F6">
        <w:rPr>
          <w:rFonts w:eastAsia="Cambria"/>
          <w:w w:val="105"/>
          <w:sz w:val="22"/>
          <w:szCs w:val="22"/>
        </w:rPr>
        <w:t xml:space="preserve"> </w:t>
      </w:r>
      <w:r w:rsidRPr="00DF4A50">
        <w:rPr>
          <w:rFonts w:eastAsia="Cambria"/>
          <w:w w:val="105"/>
          <w:sz w:val="22"/>
          <w:szCs w:val="22"/>
        </w:rPr>
        <w:t xml:space="preserve">supply of </w:t>
      </w:r>
      <w:proofErr w:type="spellStart"/>
      <w:r w:rsidRPr="00DF4A50">
        <w:rPr>
          <w:rFonts w:eastAsia="Cambria"/>
          <w:w w:val="105"/>
          <w:sz w:val="22"/>
          <w:szCs w:val="22"/>
        </w:rPr>
        <w:t>labour</w:t>
      </w:r>
      <w:proofErr w:type="spellEnd"/>
      <w:r w:rsidRPr="00DF4A50">
        <w:rPr>
          <w:rFonts w:eastAsia="Cambria"/>
          <w:w w:val="105"/>
          <w:sz w:val="22"/>
          <w:szCs w:val="22"/>
        </w:rPr>
        <w:t>, materials,</w:t>
      </w:r>
      <w:r w:rsidRPr="005A74F6">
        <w:rPr>
          <w:rFonts w:eastAsia="Cambria"/>
          <w:w w:val="105"/>
          <w:sz w:val="22"/>
          <w:szCs w:val="22"/>
        </w:rPr>
        <w:t xml:space="preserve"> </w:t>
      </w:r>
      <w:r w:rsidRPr="00DF4A50">
        <w:rPr>
          <w:rFonts w:eastAsia="Cambria"/>
          <w:w w:val="105"/>
          <w:sz w:val="22"/>
          <w:szCs w:val="22"/>
        </w:rPr>
        <w:t>equipment, spare parts (as specified in</w:t>
      </w:r>
      <w:r w:rsidRPr="00DF4A50">
        <w:rPr>
          <w:rFonts w:eastAsia="Cambria"/>
          <w:spacing w:val="1"/>
          <w:w w:val="105"/>
          <w:sz w:val="22"/>
          <w:szCs w:val="22"/>
        </w:rPr>
        <w:t xml:space="preserve"> </w:t>
      </w:r>
      <w:r w:rsidRPr="00DF4A50">
        <w:rPr>
          <w:rFonts w:eastAsia="Cambria"/>
          <w:b/>
          <w:bCs/>
          <w:i/>
          <w:iCs/>
          <w:w w:val="105"/>
          <w:sz w:val="22"/>
          <w:szCs w:val="22"/>
        </w:rPr>
        <w:t>GCC</w:t>
      </w:r>
      <w:r w:rsidRPr="00DF4A50">
        <w:rPr>
          <w:rFonts w:eastAsia="Cambria"/>
          <w:b/>
          <w:bCs/>
          <w:i/>
          <w:iCs/>
          <w:spacing w:val="-5"/>
          <w:w w:val="105"/>
          <w:sz w:val="22"/>
          <w:szCs w:val="22"/>
        </w:rPr>
        <w:t xml:space="preserve"> </w:t>
      </w:r>
      <w:r w:rsidRPr="00DF4A50">
        <w:rPr>
          <w:rFonts w:eastAsia="Cambria"/>
          <w:b/>
          <w:bCs/>
          <w:i/>
          <w:iCs/>
          <w:w w:val="105"/>
          <w:sz w:val="22"/>
          <w:szCs w:val="22"/>
        </w:rPr>
        <w:t>Sub-Clause</w:t>
      </w:r>
      <w:r w:rsidRPr="00DF4A50">
        <w:rPr>
          <w:rFonts w:eastAsia="Cambria"/>
          <w:b/>
          <w:bCs/>
          <w:i/>
          <w:iCs/>
          <w:spacing w:val="-4"/>
          <w:w w:val="105"/>
          <w:sz w:val="22"/>
          <w:szCs w:val="22"/>
        </w:rPr>
        <w:t xml:space="preserve"> </w:t>
      </w:r>
      <w:r w:rsidRPr="00DF4A50">
        <w:rPr>
          <w:rFonts w:eastAsia="Cambria"/>
          <w:b/>
          <w:bCs/>
          <w:i/>
          <w:iCs/>
          <w:w w:val="105"/>
          <w:sz w:val="22"/>
          <w:szCs w:val="22"/>
        </w:rPr>
        <w:t>3.3</w:t>
      </w:r>
      <w:r w:rsidRPr="00DF4A50">
        <w:rPr>
          <w:rFonts w:eastAsia="Cambria"/>
          <w:b/>
          <w:bCs/>
          <w:i/>
          <w:iCs/>
          <w:spacing w:val="-2"/>
          <w:w w:val="105"/>
          <w:sz w:val="22"/>
          <w:szCs w:val="22"/>
        </w:rPr>
        <w:t xml:space="preserve"> </w:t>
      </w:r>
      <w:r w:rsidRPr="00DF4A50">
        <w:rPr>
          <w:rFonts w:eastAsia="Cambria"/>
          <w:b/>
          <w:bCs/>
          <w:i/>
          <w:iCs/>
          <w:w w:val="105"/>
          <w:sz w:val="22"/>
          <w:szCs w:val="22"/>
        </w:rPr>
        <w:t>below</w:t>
      </w:r>
      <w:r w:rsidRPr="00DF4A50">
        <w:rPr>
          <w:rFonts w:eastAsia="Cambria"/>
          <w:w w:val="105"/>
          <w:sz w:val="22"/>
          <w:szCs w:val="22"/>
        </w:rPr>
        <w:t>)</w:t>
      </w:r>
      <w:r w:rsidRPr="00DF4A50">
        <w:rPr>
          <w:rFonts w:eastAsia="Cambria"/>
          <w:spacing w:val="-5"/>
          <w:w w:val="105"/>
          <w:sz w:val="22"/>
          <w:szCs w:val="22"/>
        </w:rPr>
        <w:t xml:space="preserve"> </w:t>
      </w:r>
      <w:r w:rsidRPr="00DF4A50">
        <w:rPr>
          <w:rFonts w:eastAsia="Cambria"/>
          <w:w w:val="105"/>
          <w:sz w:val="22"/>
          <w:szCs w:val="22"/>
        </w:rPr>
        <w:t>and</w:t>
      </w:r>
      <w:r w:rsidRPr="005A74F6">
        <w:rPr>
          <w:rFonts w:eastAsia="Cambria"/>
          <w:w w:val="105"/>
          <w:sz w:val="22"/>
          <w:szCs w:val="22"/>
        </w:rPr>
        <w:t xml:space="preserve"> </w:t>
      </w:r>
      <w:r w:rsidRPr="00DF4A50">
        <w:rPr>
          <w:rFonts w:eastAsia="Cambria"/>
          <w:w w:val="105"/>
          <w:sz w:val="22"/>
          <w:szCs w:val="22"/>
        </w:rPr>
        <w:t>accessories;</w:t>
      </w:r>
      <w:r w:rsidRPr="005A74F6">
        <w:rPr>
          <w:rFonts w:eastAsia="Cambria"/>
          <w:w w:val="105"/>
          <w:sz w:val="22"/>
          <w:szCs w:val="22"/>
        </w:rPr>
        <w:t xml:space="preserve"> </w:t>
      </w:r>
      <w:r w:rsidRPr="00DF4A50">
        <w:rPr>
          <w:rFonts w:eastAsia="Cambria"/>
          <w:w w:val="105"/>
          <w:sz w:val="22"/>
          <w:szCs w:val="22"/>
        </w:rPr>
        <w:t>Contractor's</w:t>
      </w:r>
      <w:r w:rsidRPr="005A74F6">
        <w:rPr>
          <w:rFonts w:eastAsia="Cambria"/>
          <w:w w:val="105"/>
          <w:sz w:val="22"/>
          <w:szCs w:val="22"/>
        </w:rPr>
        <w:t xml:space="preserve"> </w:t>
      </w:r>
      <w:r w:rsidRPr="00DF4A50">
        <w:rPr>
          <w:rFonts w:eastAsia="Cambria"/>
          <w:w w:val="105"/>
          <w:sz w:val="22"/>
          <w:szCs w:val="22"/>
        </w:rPr>
        <w:t>Equipment;</w:t>
      </w:r>
      <w:r w:rsidRPr="005A74F6">
        <w:rPr>
          <w:rFonts w:eastAsia="Cambria"/>
          <w:w w:val="105"/>
          <w:sz w:val="22"/>
          <w:szCs w:val="22"/>
        </w:rPr>
        <w:t xml:space="preserve"> </w:t>
      </w:r>
      <w:r w:rsidRPr="00DF4A50">
        <w:rPr>
          <w:rFonts w:eastAsia="Cambria"/>
          <w:w w:val="105"/>
          <w:sz w:val="22"/>
          <w:szCs w:val="22"/>
        </w:rPr>
        <w:t>construction utilities and supplies; temporary materials, structures</w:t>
      </w:r>
      <w:r w:rsidRPr="005A74F6">
        <w:rPr>
          <w:rFonts w:eastAsia="Cambria"/>
          <w:w w:val="105"/>
          <w:sz w:val="22"/>
          <w:szCs w:val="22"/>
        </w:rPr>
        <w:t xml:space="preserve"> </w:t>
      </w:r>
      <w:r w:rsidRPr="00DF4A50">
        <w:rPr>
          <w:rFonts w:eastAsia="Cambria"/>
          <w:w w:val="105"/>
          <w:sz w:val="22"/>
          <w:szCs w:val="22"/>
        </w:rPr>
        <w:t>and</w:t>
      </w:r>
      <w:r w:rsidRPr="005A74F6">
        <w:rPr>
          <w:rFonts w:eastAsia="Cambria"/>
          <w:w w:val="105"/>
          <w:sz w:val="22"/>
          <w:szCs w:val="22"/>
        </w:rPr>
        <w:t xml:space="preserve"> </w:t>
      </w:r>
      <w:r w:rsidRPr="00DF4A50">
        <w:rPr>
          <w:rFonts w:eastAsia="Cambria"/>
          <w:w w:val="105"/>
          <w:sz w:val="22"/>
          <w:szCs w:val="22"/>
        </w:rPr>
        <w:t>facilities;</w:t>
      </w:r>
      <w:r w:rsidRPr="005A74F6">
        <w:rPr>
          <w:rFonts w:eastAsia="Cambria"/>
          <w:w w:val="105"/>
          <w:sz w:val="22"/>
          <w:szCs w:val="22"/>
        </w:rPr>
        <w:t xml:space="preserve"> </w:t>
      </w:r>
      <w:r w:rsidRPr="00DF4A50">
        <w:rPr>
          <w:rFonts w:eastAsia="Cambria"/>
          <w:w w:val="105"/>
          <w:sz w:val="22"/>
          <w:szCs w:val="22"/>
        </w:rPr>
        <w:t>transportation</w:t>
      </w:r>
      <w:r w:rsidRPr="005A74F6">
        <w:rPr>
          <w:rFonts w:eastAsia="Cambria"/>
          <w:w w:val="105"/>
          <w:sz w:val="22"/>
          <w:szCs w:val="22"/>
        </w:rPr>
        <w:t xml:space="preserve"> </w:t>
      </w:r>
      <w:r w:rsidRPr="00DF4A50">
        <w:rPr>
          <w:rFonts w:eastAsia="Cambria"/>
          <w:w w:val="105"/>
          <w:sz w:val="22"/>
          <w:szCs w:val="22"/>
        </w:rPr>
        <w:t>(including</w:t>
      </w:r>
      <w:r w:rsidRPr="005A74F6">
        <w:rPr>
          <w:rFonts w:eastAsia="Cambria"/>
          <w:w w:val="105"/>
          <w:sz w:val="22"/>
          <w:szCs w:val="22"/>
        </w:rPr>
        <w:t xml:space="preserve"> </w:t>
      </w:r>
      <w:r w:rsidRPr="00DF4A50">
        <w:rPr>
          <w:rFonts w:eastAsia="Cambria"/>
          <w:w w:val="105"/>
          <w:sz w:val="22"/>
          <w:szCs w:val="22"/>
        </w:rPr>
        <w:t>without</w:t>
      </w:r>
      <w:r w:rsidRPr="005A74F6">
        <w:rPr>
          <w:rFonts w:eastAsia="Cambria"/>
          <w:w w:val="105"/>
          <w:sz w:val="22"/>
          <w:szCs w:val="22"/>
        </w:rPr>
        <w:t xml:space="preserve"> </w:t>
      </w:r>
      <w:r w:rsidRPr="00DF4A50">
        <w:rPr>
          <w:rFonts w:eastAsia="Cambria"/>
          <w:w w:val="105"/>
          <w:sz w:val="22"/>
          <w:szCs w:val="22"/>
        </w:rPr>
        <w:t>limitation,</w:t>
      </w:r>
      <w:r w:rsidRPr="005A74F6">
        <w:rPr>
          <w:rFonts w:eastAsia="Cambria"/>
          <w:w w:val="105"/>
          <w:sz w:val="22"/>
          <w:szCs w:val="22"/>
        </w:rPr>
        <w:t xml:space="preserve"> </w:t>
      </w:r>
      <w:r w:rsidRPr="00DF4A50">
        <w:rPr>
          <w:rFonts w:eastAsia="Cambria"/>
          <w:w w:val="105"/>
          <w:sz w:val="22"/>
          <w:szCs w:val="22"/>
        </w:rPr>
        <w:t>all</w:t>
      </w:r>
      <w:r w:rsidRPr="005A74F6">
        <w:rPr>
          <w:rFonts w:eastAsia="Cambria"/>
          <w:w w:val="105"/>
          <w:sz w:val="22"/>
          <w:szCs w:val="22"/>
        </w:rPr>
        <w:t xml:space="preserve"> </w:t>
      </w:r>
      <w:r w:rsidRPr="00DF4A50">
        <w:rPr>
          <w:rFonts w:eastAsia="Cambria"/>
          <w:w w:val="105"/>
          <w:sz w:val="22"/>
          <w:szCs w:val="22"/>
        </w:rPr>
        <w:t>clearances,</w:t>
      </w:r>
      <w:r w:rsidRPr="005A74F6">
        <w:rPr>
          <w:rFonts w:eastAsia="Cambria"/>
          <w:w w:val="105"/>
          <w:sz w:val="22"/>
          <w:szCs w:val="22"/>
        </w:rPr>
        <w:t xml:space="preserve"> </w:t>
      </w:r>
      <w:r w:rsidRPr="00DF4A50">
        <w:rPr>
          <w:rFonts w:eastAsia="Cambria"/>
          <w:w w:val="105"/>
          <w:sz w:val="22"/>
          <w:szCs w:val="22"/>
        </w:rPr>
        <w:t>handling</w:t>
      </w:r>
      <w:r w:rsidRPr="005A74F6">
        <w:rPr>
          <w:rFonts w:eastAsia="Cambria"/>
          <w:w w:val="105"/>
          <w:sz w:val="22"/>
          <w:szCs w:val="22"/>
        </w:rPr>
        <w:t xml:space="preserve"> </w:t>
      </w:r>
      <w:r w:rsidRPr="00DF4A50">
        <w:rPr>
          <w:rFonts w:eastAsia="Cambria"/>
          <w:w w:val="105"/>
          <w:sz w:val="22"/>
          <w:szCs w:val="22"/>
        </w:rPr>
        <w:t>etc.);</w:t>
      </w:r>
      <w:r w:rsidRPr="005A74F6">
        <w:rPr>
          <w:rFonts w:eastAsia="Cambria"/>
          <w:w w:val="105"/>
          <w:sz w:val="22"/>
          <w:szCs w:val="22"/>
        </w:rPr>
        <w:t xml:space="preserve"> </w:t>
      </w:r>
      <w:r w:rsidRPr="00DF4A50">
        <w:rPr>
          <w:rFonts w:eastAsia="Cambria"/>
          <w:w w:val="105"/>
          <w:sz w:val="22"/>
          <w:szCs w:val="22"/>
        </w:rPr>
        <w:t>storage</w:t>
      </w:r>
      <w:r w:rsidRPr="005A74F6">
        <w:rPr>
          <w:rFonts w:eastAsia="Cambria"/>
          <w:w w:val="105"/>
          <w:sz w:val="22"/>
          <w:szCs w:val="22"/>
        </w:rPr>
        <w:t xml:space="preserve"> </w:t>
      </w:r>
      <w:r w:rsidRPr="00DF4A50">
        <w:rPr>
          <w:rFonts w:eastAsia="Cambria"/>
          <w:w w:val="105"/>
          <w:sz w:val="22"/>
          <w:szCs w:val="22"/>
        </w:rPr>
        <w:t>and</w:t>
      </w:r>
      <w:r w:rsidRPr="005A74F6">
        <w:rPr>
          <w:rFonts w:eastAsia="Cambria"/>
          <w:w w:val="105"/>
          <w:sz w:val="22"/>
          <w:szCs w:val="22"/>
        </w:rPr>
        <w:t xml:space="preserve"> </w:t>
      </w:r>
      <w:r w:rsidRPr="00DF4A50">
        <w:rPr>
          <w:rFonts w:eastAsia="Cambria"/>
          <w:w w:val="105"/>
          <w:sz w:val="22"/>
          <w:szCs w:val="22"/>
        </w:rPr>
        <w:t>training</w:t>
      </w:r>
      <w:r w:rsidRPr="005A74F6">
        <w:rPr>
          <w:rFonts w:eastAsia="Cambria"/>
          <w:w w:val="105"/>
          <w:sz w:val="22"/>
          <w:szCs w:val="22"/>
        </w:rPr>
        <w:t xml:space="preserve"> </w:t>
      </w:r>
      <w:r w:rsidRPr="00DF4A50">
        <w:rPr>
          <w:rFonts w:eastAsia="Cambria"/>
          <w:w w:val="105"/>
          <w:sz w:val="22"/>
          <w:szCs w:val="22"/>
        </w:rPr>
        <w:t>except</w:t>
      </w:r>
      <w:r w:rsidRPr="005A74F6">
        <w:rPr>
          <w:rFonts w:eastAsia="Cambria"/>
          <w:w w:val="105"/>
          <w:sz w:val="22"/>
          <w:szCs w:val="22"/>
        </w:rPr>
        <w:t xml:space="preserve"> </w:t>
      </w:r>
      <w:r w:rsidRPr="00DF4A50">
        <w:rPr>
          <w:rFonts w:eastAsia="Cambria"/>
          <w:w w:val="105"/>
          <w:sz w:val="22"/>
          <w:szCs w:val="22"/>
        </w:rPr>
        <w:t>for</w:t>
      </w:r>
      <w:r w:rsidRPr="005A74F6">
        <w:rPr>
          <w:rFonts w:eastAsia="Cambria"/>
          <w:w w:val="105"/>
          <w:sz w:val="22"/>
          <w:szCs w:val="22"/>
        </w:rPr>
        <w:t xml:space="preserve"> </w:t>
      </w:r>
      <w:r w:rsidRPr="00DF4A50">
        <w:rPr>
          <w:rFonts w:eastAsia="Cambria"/>
          <w:w w:val="105"/>
          <w:sz w:val="22"/>
          <w:szCs w:val="22"/>
        </w:rPr>
        <w:t>those</w:t>
      </w:r>
      <w:r w:rsidRPr="005A74F6">
        <w:rPr>
          <w:rFonts w:eastAsia="Cambria"/>
          <w:w w:val="105"/>
          <w:sz w:val="22"/>
          <w:szCs w:val="22"/>
        </w:rPr>
        <w:t xml:space="preserve"> </w:t>
      </w:r>
      <w:r w:rsidRPr="00DF4A50">
        <w:rPr>
          <w:rFonts w:eastAsia="Cambria"/>
          <w:w w:val="105"/>
          <w:sz w:val="22"/>
          <w:szCs w:val="22"/>
        </w:rPr>
        <w:t>supplies, works and services that will be provided or performed by</w:t>
      </w:r>
      <w:r w:rsidRPr="005A74F6">
        <w:rPr>
          <w:rFonts w:eastAsia="Cambria"/>
          <w:w w:val="105"/>
          <w:sz w:val="22"/>
          <w:szCs w:val="22"/>
        </w:rPr>
        <w:t xml:space="preserve"> </w:t>
      </w:r>
      <w:r w:rsidRPr="00DF4A50">
        <w:rPr>
          <w:rFonts w:eastAsia="Cambria"/>
          <w:w w:val="105"/>
          <w:sz w:val="22"/>
          <w:szCs w:val="22"/>
        </w:rPr>
        <w:t>the</w:t>
      </w:r>
      <w:r w:rsidRPr="005A74F6">
        <w:rPr>
          <w:rFonts w:eastAsia="Cambria"/>
          <w:w w:val="105"/>
          <w:sz w:val="22"/>
          <w:szCs w:val="22"/>
        </w:rPr>
        <w:t xml:space="preserve"> </w:t>
      </w:r>
      <w:r w:rsidRPr="00DF4A50">
        <w:rPr>
          <w:rFonts w:eastAsia="Cambria"/>
          <w:w w:val="105"/>
          <w:sz w:val="22"/>
          <w:szCs w:val="22"/>
        </w:rPr>
        <w:t>Employer,</w:t>
      </w:r>
      <w:r w:rsidRPr="005A74F6">
        <w:rPr>
          <w:rFonts w:eastAsia="Cambria"/>
          <w:w w:val="105"/>
          <w:sz w:val="22"/>
          <w:szCs w:val="22"/>
        </w:rPr>
        <w:t xml:space="preserve"> </w:t>
      </w:r>
      <w:r w:rsidRPr="00DF4A50">
        <w:rPr>
          <w:rFonts w:eastAsia="Cambria"/>
          <w:w w:val="105"/>
          <w:sz w:val="22"/>
          <w:szCs w:val="22"/>
        </w:rPr>
        <w:t>as</w:t>
      </w:r>
      <w:r w:rsidRPr="005A74F6">
        <w:rPr>
          <w:rFonts w:eastAsia="Cambria"/>
          <w:w w:val="105"/>
          <w:sz w:val="22"/>
          <w:szCs w:val="22"/>
        </w:rPr>
        <w:t xml:space="preserve"> </w:t>
      </w:r>
      <w:r w:rsidRPr="00DF4A50">
        <w:rPr>
          <w:rFonts w:eastAsia="Cambria"/>
          <w:w w:val="105"/>
          <w:sz w:val="22"/>
          <w:szCs w:val="22"/>
        </w:rPr>
        <w:t>set</w:t>
      </w:r>
      <w:r w:rsidRPr="005A74F6">
        <w:rPr>
          <w:rFonts w:eastAsia="Cambria"/>
          <w:w w:val="105"/>
          <w:sz w:val="22"/>
          <w:szCs w:val="22"/>
        </w:rPr>
        <w:t xml:space="preserve"> </w:t>
      </w:r>
      <w:r w:rsidRPr="00DF4A50">
        <w:rPr>
          <w:rFonts w:eastAsia="Cambria"/>
          <w:w w:val="105"/>
          <w:sz w:val="22"/>
          <w:szCs w:val="22"/>
        </w:rPr>
        <w:t>forth</w:t>
      </w:r>
      <w:r w:rsidRPr="005A74F6">
        <w:rPr>
          <w:rFonts w:eastAsia="Cambria"/>
          <w:w w:val="105"/>
          <w:sz w:val="22"/>
          <w:szCs w:val="22"/>
        </w:rPr>
        <w:t xml:space="preserve"> </w:t>
      </w:r>
      <w:r w:rsidRPr="00DF4A50">
        <w:rPr>
          <w:rFonts w:eastAsia="Cambria"/>
          <w:w w:val="105"/>
          <w:sz w:val="22"/>
          <w:szCs w:val="22"/>
        </w:rPr>
        <w:t>in</w:t>
      </w:r>
      <w:r w:rsidRPr="00DF4A50">
        <w:rPr>
          <w:rFonts w:eastAsia="Cambria"/>
          <w:spacing w:val="1"/>
          <w:w w:val="105"/>
          <w:sz w:val="22"/>
          <w:szCs w:val="22"/>
        </w:rPr>
        <w:t xml:space="preserve"> </w:t>
      </w:r>
      <w:r w:rsidRPr="00FC4986">
        <w:rPr>
          <w:rFonts w:eastAsia="Cambria"/>
          <w:b/>
          <w:bCs/>
          <w:w w:val="105"/>
          <w:sz w:val="22"/>
          <w:szCs w:val="22"/>
        </w:rPr>
        <w:t>Appendix-6</w:t>
      </w:r>
      <w:r w:rsidRPr="00DF4A50">
        <w:rPr>
          <w:rFonts w:eastAsia="Cambria"/>
          <w:spacing w:val="1"/>
          <w:w w:val="105"/>
          <w:sz w:val="22"/>
          <w:szCs w:val="22"/>
        </w:rPr>
        <w:t xml:space="preserve"> </w:t>
      </w:r>
      <w:r w:rsidRPr="00DF4A50">
        <w:rPr>
          <w:rFonts w:eastAsia="Cambria"/>
          <w:w w:val="105"/>
          <w:sz w:val="22"/>
          <w:szCs w:val="22"/>
        </w:rPr>
        <w:t>(Scope</w:t>
      </w:r>
      <w:r w:rsidRPr="005A74F6">
        <w:rPr>
          <w:rFonts w:eastAsia="Cambria"/>
          <w:w w:val="105"/>
          <w:sz w:val="22"/>
          <w:szCs w:val="22"/>
        </w:rPr>
        <w:t xml:space="preserve"> </w:t>
      </w:r>
      <w:r w:rsidRPr="00DF4A50">
        <w:rPr>
          <w:rFonts w:eastAsia="Cambria"/>
          <w:w w:val="105"/>
          <w:sz w:val="22"/>
          <w:szCs w:val="22"/>
        </w:rPr>
        <w:t>of</w:t>
      </w:r>
      <w:r w:rsidRPr="005A74F6">
        <w:rPr>
          <w:rFonts w:eastAsia="Cambria"/>
          <w:w w:val="105"/>
          <w:sz w:val="22"/>
          <w:szCs w:val="22"/>
        </w:rPr>
        <w:t xml:space="preserve"> </w:t>
      </w:r>
      <w:r w:rsidRPr="00DF4A50">
        <w:rPr>
          <w:rFonts w:eastAsia="Cambria"/>
          <w:w w:val="105"/>
          <w:sz w:val="22"/>
          <w:szCs w:val="22"/>
        </w:rPr>
        <w:t>Works  and</w:t>
      </w:r>
      <w:r w:rsidRPr="005A74F6">
        <w:rPr>
          <w:rFonts w:eastAsia="Cambria"/>
          <w:w w:val="105"/>
          <w:sz w:val="22"/>
          <w:szCs w:val="22"/>
        </w:rPr>
        <w:t xml:space="preserve"> </w:t>
      </w:r>
      <w:r w:rsidRPr="00DF4A50">
        <w:rPr>
          <w:rFonts w:eastAsia="Cambria"/>
          <w:w w:val="105"/>
          <w:sz w:val="22"/>
          <w:szCs w:val="22"/>
        </w:rPr>
        <w:t>Supply</w:t>
      </w:r>
      <w:r w:rsidRPr="005A74F6">
        <w:rPr>
          <w:rFonts w:eastAsia="Cambria"/>
          <w:w w:val="105"/>
          <w:sz w:val="22"/>
          <w:szCs w:val="22"/>
        </w:rPr>
        <w:t xml:space="preserve"> </w:t>
      </w:r>
      <w:r w:rsidRPr="00DF4A50">
        <w:rPr>
          <w:rFonts w:eastAsia="Cambria"/>
          <w:w w:val="105"/>
          <w:sz w:val="22"/>
          <w:szCs w:val="22"/>
        </w:rPr>
        <w:t>by</w:t>
      </w:r>
      <w:r w:rsidRPr="005A74F6">
        <w:rPr>
          <w:rFonts w:eastAsia="Cambria"/>
          <w:w w:val="105"/>
          <w:sz w:val="22"/>
          <w:szCs w:val="22"/>
        </w:rPr>
        <w:t xml:space="preserve"> </w:t>
      </w:r>
      <w:r w:rsidRPr="00DF4A50">
        <w:rPr>
          <w:rFonts w:eastAsia="Cambria"/>
          <w:w w:val="105"/>
          <w:sz w:val="22"/>
          <w:szCs w:val="22"/>
        </w:rPr>
        <w:t>the</w:t>
      </w:r>
      <w:r w:rsidRPr="005A74F6">
        <w:rPr>
          <w:rFonts w:eastAsia="Cambria"/>
          <w:w w:val="105"/>
          <w:sz w:val="22"/>
          <w:szCs w:val="22"/>
        </w:rPr>
        <w:t xml:space="preserve"> </w:t>
      </w:r>
      <w:r w:rsidRPr="00DF4A50">
        <w:rPr>
          <w:rFonts w:eastAsia="Cambria"/>
          <w:w w:val="105"/>
          <w:sz w:val="22"/>
          <w:szCs w:val="22"/>
        </w:rPr>
        <w:t>Employer)</w:t>
      </w:r>
      <w:r w:rsidRPr="005A74F6">
        <w:rPr>
          <w:rFonts w:eastAsia="Cambria"/>
          <w:w w:val="105"/>
          <w:sz w:val="22"/>
          <w:szCs w:val="22"/>
        </w:rPr>
        <w:t xml:space="preserve"> </w:t>
      </w:r>
      <w:r w:rsidRPr="00DF4A50">
        <w:rPr>
          <w:rFonts w:eastAsia="Cambria"/>
          <w:w w:val="105"/>
          <w:sz w:val="22"/>
          <w:szCs w:val="22"/>
        </w:rPr>
        <w:t>to</w:t>
      </w:r>
      <w:r w:rsidRPr="005A74F6">
        <w:rPr>
          <w:rFonts w:eastAsia="Cambria"/>
          <w:w w:val="105"/>
          <w:sz w:val="22"/>
          <w:szCs w:val="22"/>
        </w:rPr>
        <w:t xml:space="preserve"> </w:t>
      </w:r>
      <w:r w:rsidRPr="00DF4A50">
        <w:rPr>
          <w:rFonts w:eastAsia="Cambria"/>
          <w:w w:val="105"/>
          <w:sz w:val="22"/>
          <w:szCs w:val="22"/>
        </w:rPr>
        <w:t>the</w:t>
      </w:r>
      <w:r w:rsidRPr="005A74F6">
        <w:rPr>
          <w:rFonts w:eastAsia="Cambria"/>
          <w:w w:val="105"/>
          <w:sz w:val="22"/>
          <w:szCs w:val="22"/>
        </w:rPr>
        <w:t xml:space="preserve"> </w:t>
      </w:r>
      <w:r w:rsidRPr="00DF4A50">
        <w:rPr>
          <w:rFonts w:eastAsia="Cambria"/>
          <w:w w:val="105"/>
          <w:sz w:val="22"/>
          <w:szCs w:val="22"/>
        </w:rPr>
        <w:t>Contract</w:t>
      </w:r>
      <w:r w:rsidRPr="005A74F6">
        <w:rPr>
          <w:rFonts w:eastAsia="Cambria"/>
          <w:w w:val="105"/>
          <w:sz w:val="22"/>
          <w:szCs w:val="22"/>
        </w:rPr>
        <w:t xml:space="preserve"> </w:t>
      </w:r>
      <w:r w:rsidRPr="00DF4A50">
        <w:rPr>
          <w:rFonts w:eastAsia="Cambria"/>
          <w:w w:val="105"/>
          <w:sz w:val="22"/>
          <w:szCs w:val="22"/>
        </w:rPr>
        <w:t>Agreement</w:t>
      </w:r>
      <w:r w:rsidR="005A74F6">
        <w:rPr>
          <w:rFonts w:eastAsia="Cambria"/>
          <w:w w:val="105"/>
          <w:sz w:val="22"/>
          <w:szCs w:val="22"/>
        </w:rPr>
        <w:t>.</w:t>
      </w:r>
    </w:p>
    <w:p w:rsidR="005A48C5" w:rsidRPr="00DF4A50" w:rsidRDefault="005A48C5">
      <w:pPr>
        <w:widowControl w:val="0"/>
        <w:autoSpaceDE w:val="0"/>
        <w:autoSpaceDN w:val="0"/>
        <w:spacing w:before="7"/>
        <w:rPr>
          <w:rFonts w:eastAsia="Cambria"/>
          <w:sz w:val="22"/>
          <w:szCs w:val="22"/>
        </w:rPr>
      </w:pPr>
    </w:p>
    <w:p w:rsidR="005A48C5" w:rsidRPr="005A74F6" w:rsidRDefault="00D11752">
      <w:pPr>
        <w:widowControl w:val="0"/>
        <w:numPr>
          <w:ilvl w:val="2"/>
          <w:numId w:val="1"/>
        </w:numPr>
        <w:tabs>
          <w:tab w:val="left" w:pos="1288"/>
          <w:tab w:val="left" w:pos="1289"/>
        </w:tabs>
        <w:autoSpaceDE w:val="0"/>
        <w:autoSpaceDN w:val="0"/>
        <w:spacing w:line="254" w:lineRule="auto"/>
        <w:ind w:right="1608"/>
        <w:jc w:val="both"/>
        <w:rPr>
          <w:rFonts w:eastAsia="Cambria"/>
          <w:w w:val="105"/>
          <w:sz w:val="22"/>
          <w:szCs w:val="22"/>
        </w:rPr>
      </w:pPr>
      <w:r w:rsidRPr="00DF4A50">
        <w:rPr>
          <w:rFonts w:eastAsia="Cambria"/>
          <w:w w:val="105"/>
          <w:sz w:val="22"/>
          <w:szCs w:val="22"/>
        </w:rPr>
        <w:t>The Contractor shall, unless specifically excluded in the Contract,</w:t>
      </w:r>
      <w:r w:rsidRPr="005A74F6">
        <w:rPr>
          <w:rFonts w:eastAsia="Cambria"/>
          <w:w w:val="105"/>
          <w:sz w:val="22"/>
          <w:szCs w:val="22"/>
        </w:rPr>
        <w:t xml:space="preserve"> </w:t>
      </w:r>
      <w:r w:rsidRPr="00DF4A50">
        <w:rPr>
          <w:rFonts w:eastAsia="Cambria"/>
          <w:w w:val="105"/>
          <w:sz w:val="22"/>
          <w:szCs w:val="22"/>
        </w:rPr>
        <w:t>perform all such work and/or supply all such items and materials</w:t>
      </w:r>
      <w:r w:rsidRPr="005A74F6">
        <w:rPr>
          <w:rFonts w:eastAsia="Cambria"/>
          <w:w w:val="105"/>
          <w:sz w:val="22"/>
          <w:szCs w:val="22"/>
        </w:rPr>
        <w:t xml:space="preserve"> </w:t>
      </w:r>
      <w:r w:rsidRPr="00DF4A50">
        <w:rPr>
          <w:rFonts w:eastAsia="Cambria"/>
          <w:w w:val="105"/>
          <w:sz w:val="22"/>
          <w:szCs w:val="22"/>
        </w:rPr>
        <w:t>not</w:t>
      </w:r>
      <w:r w:rsidRPr="005A74F6">
        <w:rPr>
          <w:rFonts w:eastAsia="Cambria"/>
          <w:w w:val="105"/>
          <w:sz w:val="22"/>
          <w:szCs w:val="22"/>
        </w:rPr>
        <w:t xml:space="preserve"> </w:t>
      </w:r>
      <w:r w:rsidRPr="00DF4A50">
        <w:rPr>
          <w:rFonts w:eastAsia="Cambria"/>
          <w:w w:val="105"/>
          <w:sz w:val="22"/>
          <w:szCs w:val="22"/>
        </w:rPr>
        <w:t>specifically</w:t>
      </w:r>
      <w:r w:rsidRPr="005A74F6">
        <w:rPr>
          <w:rFonts w:eastAsia="Cambria"/>
          <w:w w:val="105"/>
          <w:sz w:val="22"/>
          <w:szCs w:val="22"/>
        </w:rPr>
        <w:t xml:space="preserve"> </w:t>
      </w:r>
      <w:r w:rsidRPr="00DF4A50">
        <w:rPr>
          <w:rFonts w:eastAsia="Cambria"/>
          <w:w w:val="105"/>
          <w:sz w:val="22"/>
          <w:szCs w:val="22"/>
        </w:rPr>
        <w:t>mentioned</w:t>
      </w:r>
      <w:r w:rsidRPr="005A74F6">
        <w:rPr>
          <w:rFonts w:eastAsia="Cambria"/>
          <w:w w:val="105"/>
          <w:sz w:val="22"/>
          <w:szCs w:val="22"/>
        </w:rPr>
        <w:t xml:space="preserve"> </w:t>
      </w:r>
      <w:r w:rsidRPr="00DF4A50">
        <w:rPr>
          <w:rFonts w:eastAsia="Cambria"/>
          <w:w w:val="105"/>
          <w:sz w:val="22"/>
          <w:szCs w:val="22"/>
        </w:rPr>
        <w:t>in</w:t>
      </w:r>
      <w:r w:rsidRPr="005A74F6">
        <w:rPr>
          <w:rFonts w:eastAsia="Cambria"/>
          <w:w w:val="105"/>
          <w:sz w:val="22"/>
          <w:szCs w:val="22"/>
        </w:rPr>
        <w:t xml:space="preserve"> </w:t>
      </w:r>
      <w:r w:rsidRPr="00DF4A50">
        <w:rPr>
          <w:rFonts w:eastAsia="Cambria"/>
          <w:w w:val="105"/>
          <w:sz w:val="22"/>
          <w:szCs w:val="22"/>
        </w:rPr>
        <w:t>the</w:t>
      </w:r>
      <w:r w:rsidRPr="005A74F6">
        <w:rPr>
          <w:rFonts w:eastAsia="Cambria"/>
          <w:w w:val="105"/>
          <w:sz w:val="22"/>
          <w:szCs w:val="22"/>
        </w:rPr>
        <w:t xml:space="preserve"> </w:t>
      </w:r>
      <w:r w:rsidRPr="00DF4A50">
        <w:rPr>
          <w:rFonts w:eastAsia="Cambria"/>
          <w:w w:val="105"/>
          <w:sz w:val="22"/>
          <w:szCs w:val="22"/>
        </w:rPr>
        <w:t>Contract</w:t>
      </w:r>
      <w:r w:rsidRPr="005A74F6">
        <w:rPr>
          <w:rFonts w:eastAsia="Cambria"/>
          <w:w w:val="105"/>
          <w:sz w:val="22"/>
          <w:szCs w:val="22"/>
        </w:rPr>
        <w:t xml:space="preserve"> </w:t>
      </w:r>
      <w:r w:rsidRPr="00DF4A50">
        <w:rPr>
          <w:rFonts w:eastAsia="Cambria"/>
          <w:w w:val="105"/>
          <w:sz w:val="22"/>
          <w:szCs w:val="22"/>
        </w:rPr>
        <w:t>but</w:t>
      </w:r>
      <w:r w:rsidRPr="005A74F6">
        <w:rPr>
          <w:rFonts w:eastAsia="Cambria"/>
          <w:w w:val="105"/>
          <w:sz w:val="22"/>
          <w:szCs w:val="22"/>
        </w:rPr>
        <w:t xml:space="preserve"> </w:t>
      </w:r>
      <w:r w:rsidRPr="00DF4A50">
        <w:rPr>
          <w:rFonts w:eastAsia="Cambria"/>
          <w:w w:val="105"/>
          <w:sz w:val="22"/>
          <w:szCs w:val="22"/>
        </w:rPr>
        <w:t>that</w:t>
      </w:r>
      <w:r w:rsidRPr="005A74F6">
        <w:rPr>
          <w:rFonts w:eastAsia="Cambria"/>
          <w:w w:val="105"/>
          <w:sz w:val="22"/>
          <w:szCs w:val="22"/>
        </w:rPr>
        <w:t xml:space="preserve"> </w:t>
      </w:r>
      <w:r w:rsidRPr="00DF4A50">
        <w:rPr>
          <w:rFonts w:eastAsia="Cambria"/>
          <w:w w:val="105"/>
          <w:sz w:val="22"/>
          <w:szCs w:val="22"/>
        </w:rPr>
        <w:t>can</w:t>
      </w:r>
      <w:r w:rsidRPr="005A74F6">
        <w:rPr>
          <w:rFonts w:eastAsia="Cambria"/>
          <w:w w:val="105"/>
          <w:sz w:val="22"/>
          <w:szCs w:val="22"/>
        </w:rPr>
        <w:t xml:space="preserve"> </w:t>
      </w:r>
      <w:r w:rsidRPr="00DF4A50">
        <w:rPr>
          <w:rFonts w:eastAsia="Cambria"/>
          <w:w w:val="105"/>
          <w:sz w:val="22"/>
          <w:szCs w:val="22"/>
        </w:rPr>
        <w:t>be</w:t>
      </w:r>
      <w:r w:rsidRPr="005A74F6">
        <w:rPr>
          <w:rFonts w:eastAsia="Cambria"/>
          <w:w w:val="105"/>
          <w:sz w:val="22"/>
          <w:szCs w:val="22"/>
        </w:rPr>
        <w:t xml:space="preserve"> </w:t>
      </w:r>
      <w:r w:rsidRPr="00DF4A50">
        <w:rPr>
          <w:rFonts w:eastAsia="Cambria"/>
          <w:w w:val="105"/>
          <w:sz w:val="22"/>
          <w:szCs w:val="22"/>
        </w:rPr>
        <w:t>reasonably</w:t>
      </w:r>
      <w:r w:rsidRPr="005A74F6">
        <w:rPr>
          <w:rFonts w:eastAsia="Cambria"/>
          <w:w w:val="105"/>
          <w:sz w:val="22"/>
          <w:szCs w:val="22"/>
        </w:rPr>
        <w:t xml:space="preserve"> </w:t>
      </w:r>
      <w:r w:rsidRPr="00DF4A50">
        <w:rPr>
          <w:rFonts w:eastAsia="Cambria"/>
          <w:w w:val="105"/>
          <w:sz w:val="22"/>
          <w:szCs w:val="22"/>
        </w:rPr>
        <w:t>inferred</w:t>
      </w:r>
      <w:r w:rsidRPr="005A74F6">
        <w:rPr>
          <w:rFonts w:eastAsia="Cambria"/>
          <w:w w:val="105"/>
          <w:sz w:val="22"/>
          <w:szCs w:val="22"/>
        </w:rPr>
        <w:t xml:space="preserve"> </w:t>
      </w:r>
      <w:r w:rsidRPr="00DF4A50">
        <w:rPr>
          <w:rFonts w:eastAsia="Cambria"/>
          <w:w w:val="105"/>
          <w:sz w:val="22"/>
          <w:szCs w:val="22"/>
        </w:rPr>
        <w:t>from</w:t>
      </w:r>
      <w:r w:rsidRPr="005A74F6">
        <w:rPr>
          <w:rFonts w:eastAsia="Cambria"/>
          <w:w w:val="105"/>
          <w:sz w:val="22"/>
          <w:szCs w:val="22"/>
        </w:rPr>
        <w:t xml:space="preserve"> </w:t>
      </w:r>
      <w:r w:rsidRPr="00DF4A50">
        <w:rPr>
          <w:rFonts w:eastAsia="Cambria"/>
          <w:w w:val="105"/>
          <w:sz w:val="22"/>
          <w:szCs w:val="22"/>
        </w:rPr>
        <w:t>the</w:t>
      </w:r>
      <w:r w:rsidRPr="005A74F6">
        <w:rPr>
          <w:rFonts w:eastAsia="Cambria"/>
          <w:w w:val="105"/>
          <w:sz w:val="22"/>
          <w:szCs w:val="22"/>
        </w:rPr>
        <w:t xml:space="preserve"> </w:t>
      </w:r>
      <w:r w:rsidRPr="00DF4A50">
        <w:rPr>
          <w:rFonts w:eastAsia="Cambria"/>
          <w:w w:val="105"/>
          <w:sz w:val="22"/>
          <w:szCs w:val="22"/>
        </w:rPr>
        <w:t>Contract</w:t>
      </w:r>
      <w:r w:rsidRPr="005A74F6">
        <w:rPr>
          <w:rFonts w:eastAsia="Cambria"/>
          <w:w w:val="105"/>
          <w:sz w:val="22"/>
          <w:szCs w:val="22"/>
        </w:rPr>
        <w:t xml:space="preserve"> </w:t>
      </w:r>
      <w:r w:rsidRPr="00DF4A50">
        <w:rPr>
          <w:rFonts w:eastAsia="Cambria"/>
          <w:w w:val="105"/>
          <w:sz w:val="22"/>
          <w:szCs w:val="22"/>
        </w:rPr>
        <w:t>as</w:t>
      </w:r>
      <w:r w:rsidRPr="005A74F6">
        <w:rPr>
          <w:rFonts w:eastAsia="Cambria"/>
          <w:w w:val="105"/>
          <w:sz w:val="22"/>
          <w:szCs w:val="22"/>
        </w:rPr>
        <w:t xml:space="preserve"> </w:t>
      </w:r>
      <w:r w:rsidRPr="00DF4A50">
        <w:rPr>
          <w:rFonts w:eastAsia="Cambria"/>
          <w:w w:val="105"/>
          <w:sz w:val="22"/>
          <w:szCs w:val="22"/>
        </w:rPr>
        <w:t>being</w:t>
      </w:r>
      <w:r w:rsidRPr="005A74F6">
        <w:rPr>
          <w:rFonts w:eastAsia="Cambria"/>
          <w:w w:val="105"/>
          <w:sz w:val="22"/>
          <w:szCs w:val="22"/>
        </w:rPr>
        <w:t xml:space="preserve"> </w:t>
      </w:r>
      <w:r w:rsidRPr="00DF4A50">
        <w:rPr>
          <w:rFonts w:eastAsia="Cambria"/>
          <w:w w:val="105"/>
          <w:sz w:val="22"/>
          <w:szCs w:val="22"/>
        </w:rPr>
        <w:t>required</w:t>
      </w:r>
      <w:r w:rsidRPr="005A74F6">
        <w:rPr>
          <w:rFonts w:eastAsia="Cambria"/>
          <w:w w:val="105"/>
          <w:sz w:val="22"/>
          <w:szCs w:val="22"/>
        </w:rPr>
        <w:t xml:space="preserve"> </w:t>
      </w:r>
      <w:r w:rsidRPr="00DF4A50">
        <w:rPr>
          <w:rFonts w:eastAsia="Cambria"/>
          <w:w w:val="105"/>
          <w:sz w:val="22"/>
          <w:szCs w:val="22"/>
        </w:rPr>
        <w:t>for</w:t>
      </w:r>
      <w:r w:rsidRPr="005A74F6">
        <w:rPr>
          <w:rFonts w:eastAsia="Cambria"/>
          <w:w w:val="105"/>
          <w:sz w:val="22"/>
          <w:szCs w:val="22"/>
        </w:rPr>
        <w:t xml:space="preserve"> </w:t>
      </w:r>
      <w:r w:rsidRPr="00DF4A50">
        <w:rPr>
          <w:rFonts w:eastAsia="Cambria"/>
          <w:w w:val="105"/>
          <w:sz w:val="22"/>
          <w:szCs w:val="22"/>
        </w:rPr>
        <w:t>attaining</w:t>
      </w:r>
      <w:r w:rsidRPr="005A74F6">
        <w:rPr>
          <w:rFonts w:eastAsia="Cambria"/>
          <w:w w:val="105"/>
          <w:sz w:val="22"/>
          <w:szCs w:val="22"/>
        </w:rPr>
        <w:t xml:space="preserve"> </w:t>
      </w:r>
      <w:r w:rsidRPr="00DF4A50">
        <w:rPr>
          <w:rFonts w:eastAsia="Cambria"/>
          <w:w w:val="105"/>
          <w:sz w:val="22"/>
          <w:szCs w:val="22"/>
        </w:rPr>
        <w:t>Completion</w:t>
      </w:r>
      <w:r w:rsidRPr="005A74F6">
        <w:rPr>
          <w:rFonts w:eastAsia="Cambria"/>
          <w:w w:val="105"/>
          <w:sz w:val="22"/>
          <w:szCs w:val="22"/>
        </w:rPr>
        <w:t xml:space="preserve"> </w:t>
      </w:r>
      <w:r w:rsidRPr="00DF4A50">
        <w:rPr>
          <w:rFonts w:eastAsia="Cambria"/>
          <w:w w:val="105"/>
          <w:sz w:val="22"/>
          <w:szCs w:val="22"/>
        </w:rPr>
        <w:t>of</w:t>
      </w:r>
      <w:r w:rsidRPr="005A74F6">
        <w:rPr>
          <w:rFonts w:eastAsia="Cambria"/>
          <w:w w:val="105"/>
          <w:sz w:val="22"/>
          <w:szCs w:val="22"/>
        </w:rPr>
        <w:t xml:space="preserve"> </w:t>
      </w:r>
      <w:r w:rsidRPr="00DF4A50">
        <w:rPr>
          <w:rFonts w:eastAsia="Cambria"/>
          <w:w w:val="105"/>
          <w:sz w:val="22"/>
          <w:szCs w:val="22"/>
        </w:rPr>
        <w:t>the</w:t>
      </w:r>
      <w:r w:rsidRPr="005A74F6">
        <w:rPr>
          <w:rFonts w:eastAsia="Cambria"/>
          <w:w w:val="105"/>
          <w:sz w:val="22"/>
          <w:szCs w:val="22"/>
        </w:rPr>
        <w:t xml:space="preserve"> </w:t>
      </w:r>
      <w:r w:rsidRPr="00DF4A50">
        <w:rPr>
          <w:rFonts w:eastAsia="Cambria"/>
          <w:w w:val="105"/>
          <w:sz w:val="22"/>
          <w:szCs w:val="22"/>
        </w:rPr>
        <w:t>Facilities</w:t>
      </w:r>
      <w:r w:rsidRPr="005A74F6">
        <w:rPr>
          <w:rFonts w:eastAsia="Cambria"/>
          <w:w w:val="105"/>
          <w:sz w:val="22"/>
          <w:szCs w:val="22"/>
        </w:rPr>
        <w:t xml:space="preserve"> </w:t>
      </w:r>
      <w:r w:rsidRPr="00DF4A50">
        <w:rPr>
          <w:rFonts w:eastAsia="Cambria"/>
          <w:w w:val="105"/>
          <w:sz w:val="22"/>
          <w:szCs w:val="22"/>
        </w:rPr>
        <w:t>as</w:t>
      </w:r>
      <w:r w:rsidRPr="005A74F6">
        <w:rPr>
          <w:rFonts w:eastAsia="Cambria"/>
          <w:w w:val="105"/>
          <w:sz w:val="22"/>
          <w:szCs w:val="22"/>
        </w:rPr>
        <w:t xml:space="preserve"> </w:t>
      </w:r>
      <w:r w:rsidRPr="00DF4A50">
        <w:rPr>
          <w:rFonts w:eastAsia="Cambria"/>
          <w:w w:val="105"/>
          <w:sz w:val="22"/>
          <w:szCs w:val="22"/>
        </w:rPr>
        <w:t>if</w:t>
      </w:r>
      <w:r w:rsidRPr="005A74F6">
        <w:rPr>
          <w:rFonts w:eastAsia="Cambria"/>
          <w:w w:val="105"/>
          <w:sz w:val="22"/>
          <w:szCs w:val="22"/>
        </w:rPr>
        <w:t xml:space="preserve"> </w:t>
      </w:r>
      <w:r w:rsidRPr="00DF4A50">
        <w:rPr>
          <w:rFonts w:eastAsia="Cambria"/>
          <w:w w:val="105"/>
          <w:sz w:val="22"/>
          <w:szCs w:val="22"/>
        </w:rPr>
        <w:t>such</w:t>
      </w:r>
      <w:r w:rsidRPr="005A74F6">
        <w:rPr>
          <w:rFonts w:eastAsia="Cambria"/>
          <w:w w:val="105"/>
          <w:sz w:val="22"/>
          <w:szCs w:val="22"/>
        </w:rPr>
        <w:t xml:space="preserve"> </w:t>
      </w:r>
      <w:r w:rsidRPr="00DF4A50">
        <w:rPr>
          <w:rFonts w:eastAsia="Cambria"/>
          <w:w w:val="105"/>
          <w:sz w:val="22"/>
          <w:szCs w:val="22"/>
        </w:rPr>
        <w:t>work</w:t>
      </w:r>
      <w:r w:rsidRPr="005A74F6">
        <w:rPr>
          <w:rFonts w:eastAsia="Cambria"/>
          <w:w w:val="105"/>
          <w:sz w:val="22"/>
          <w:szCs w:val="22"/>
        </w:rPr>
        <w:t xml:space="preserve"> </w:t>
      </w:r>
      <w:r w:rsidRPr="00DF4A50">
        <w:rPr>
          <w:rFonts w:eastAsia="Cambria"/>
          <w:w w:val="105"/>
          <w:sz w:val="22"/>
          <w:szCs w:val="22"/>
        </w:rPr>
        <w:t>and/or</w:t>
      </w:r>
      <w:r w:rsidRPr="005A74F6">
        <w:rPr>
          <w:rFonts w:eastAsia="Cambria"/>
          <w:w w:val="105"/>
          <w:sz w:val="22"/>
          <w:szCs w:val="22"/>
        </w:rPr>
        <w:t xml:space="preserve"> </w:t>
      </w:r>
      <w:r w:rsidRPr="00DF4A50">
        <w:rPr>
          <w:rFonts w:eastAsia="Cambria"/>
          <w:w w:val="105"/>
          <w:sz w:val="22"/>
          <w:szCs w:val="22"/>
        </w:rPr>
        <w:t>items</w:t>
      </w:r>
      <w:r w:rsidRPr="005A74F6">
        <w:rPr>
          <w:rFonts w:eastAsia="Cambria"/>
          <w:w w:val="105"/>
          <w:sz w:val="22"/>
          <w:szCs w:val="22"/>
        </w:rPr>
        <w:t xml:space="preserve"> </w:t>
      </w:r>
      <w:r w:rsidRPr="00DF4A50">
        <w:rPr>
          <w:rFonts w:eastAsia="Cambria"/>
          <w:w w:val="105"/>
          <w:sz w:val="22"/>
          <w:szCs w:val="22"/>
        </w:rPr>
        <w:t>and</w:t>
      </w:r>
      <w:r w:rsidRPr="005A74F6">
        <w:rPr>
          <w:rFonts w:eastAsia="Cambria"/>
          <w:w w:val="105"/>
          <w:sz w:val="22"/>
          <w:szCs w:val="22"/>
        </w:rPr>
        <w:t xml:space="preserve"> </w:t>
      </w:r>
      <w:r w:rsidRPr="00DF4A50">
        <w:rPr>
          <w:rFonts w:eastAsia="Cambria"/>
          <w:w w:val="105"/>
          <w:sz w:val="22"/>
          <w:szCs w:val="22"/>
        </w:rPr>
        <w:t>materials</w:t>
      </w:r>
      <w:r w:rsidRPr="005A74F6">
        <w:rPr>
          <w:rFonts w:eastAsia="Cambria"/>
          <w:w w:val="105"/>
          <w:sz w:val="22"/>
          <w:szCs w:val="22"/>
        </w:rPr>
        <w:t xml:space="preserve"> </w:t>
      </w:r>
      <w:r w:rsidRPr="00DF4A50">
        <w:rPr>
          <w:rFonts w:eastAsia="Cambria"/>
          <w:w w:val="105"/>
          <w:sz w:val="22"/>
          <w:szCs w:val="22"/>
        </w:rPr>
        <w:t>were</w:t>
      </w:r>
      <w:r w:rsidRPr="005A74F6">
        <w:rPr>
          <w:rFonts w:eastAsia="Cambria"/>
          <w:w w:val="105"/>
          <w:sz w:val="22"/>
          <w:szCs w:val="22"/>
        </w:rPr>
        <w:t xml:space="preserve"> </w:t>
      </w:r>
      <w:r w:rsidRPr="00DF4A50">
        <w:rPr>
          <w:rFonts w:eastAsia="Cambria"/>
          <w:w w:val="105"/>
          <w:sz w:val="22"/>
          <w:szCs w:val="22"/>
        </w:rPr>
        <w:t>expressly</w:t>
      </w:r>
      <w:r w:rsidRPr="005A74F6">
        <w:rPr>
          <w:rFonts w:eastAsia="Cambria"/>
          <w:w w:val="105"/>
          <w:sz w:val="22"/>
          <w:szCs w:val="22"/>
        </w:rPr>
        <w:t xml:space="preserve"> </w:t>
      </w:r>
      <w:r w:rsidRPr="00DF4A50">
        <w:rPr>
          <w:rFonts w:eastAsia="Cambria"/>
          <w:w w:val="105"/>
          <w:sz w:val="22"/>
          <w:szCs w:val="22"/>
        </w:rPr>
        <w:t>mentioned</w:t>
      </w:r>
      <w:r w:rsidRPr="005A74F6">
        <w:rPr>
          <w:rFonts w:eastAsia="Cambria"/>
          <w:w w:val="105"/>
          <w:sz w:val="22"/>
          <w:szCs w:val="22"/>
        </w:rPr>
        <w:t xml:space="preserve"> </w:t>
      </w:r>
      <w:r w:rsidRPr="00DF4A50">
        <w:rPr>
          <w:rFonts w:eastAsia="Cambria"/>
          <w:w w:val="105"/>
          <w:sz w:val="22"/>
          <w:szCs w:val="22"/>
        </w:rPr>
        <w:t>in</w:t>
      </w:r>
      <w:r w:rsidRPr="005A74F6">
        <w:rPr>
          <w:rFonts w:eastAsia="Cambria"/>
          <w:w w:val="105"/>
          <w:sz w:val="22"/>
          <w:szCs w:val="22"/>
        </w:rPr>
        <w:t xml:space="preserve"> </w:t>
      </w:r>
      <w:r w:rsidRPr="00DF4A50">
        <w:rPr>
          <w:rFonts w:eastAsia="Cambria"/>
          <w:w w:val="105"/>
          <w:sz w:val="22"/>
          <w:szCs w:val="22"/>
        </w:rPr>
        <w:t>the</w:t>
      </w:r>
      <w:r w:rsidRPr="005A74F6">
        <w:rPr>
          <w:rFonts w:eastAsia="Cambria"/>
          <w:w w:val="105"/>
          <w:sz w:val="22"/>
          <w:szCs w:val="22"/>
        </w:rPr>
        <w:t xml:space="preserve"> </w:t>
      </w:r>
      <w:r w:rsidRPr="00DF4A50">
        <w:rPr>
          <w:rFonts w:eastAsia="Cambria"/>
          <w:w w:val="105"/>
          <w:sz w:val="22"/>
          <w:szCs w:val="22"/>
        </w:rPr>
        <w:t>Contract.</w:t>
      </w:r>
    </w:p>
    <w:p w:rsidR="005A48C5" w:rsidRPr="00DF4A50" w:rsidRDefault="005A48C5">
      <w:pPr>
        <w:widowControl w:val="0"/>
        <w:autoSpaceDE w:val="0"/>
        <w:autoSpaceDN w:val="0"/>
        <w:spacing w:before="5"/>
        <w:rPr>
          <w:rFonts w:eastAsia="Cambria"/>
          <w:sz w:val="22"/>
          <w:szCs w:val="22"/>
        </w:rPr>
      </w:pPr>
    </w:p>
    <w:p w:rsidR="005A48C5" w:rsidRPr="005A74F6" w:rsidRDefault="00D11752" w:rsidP="005A74F6">
      <w:pPr>
        <w:widowControl w:val="0"/>
        <w:numPr>
          <w:ilvl w:val="2"/>
          <w:numId w:val="1"/>
        </w:numPr>
        <w:tabs>
          <w:tab w:val="left" w:pos="1288"/>
          <w:tab w:val="left" w:pos="1289"/>
        </w:tabs>
        <w:autoSpaceDE w:val="0"/>
        <w:autoSpaceDN w:val="0"/>
        <w:spacing w:line="254" w:lineRule="auto"/>
        <w:ind w:right="1608"/>
        <w:jc w:val="both"/>
        <w:rPr>
          <w:rFonts w:eastAsia="Cambria"/>
          <w:w w:val="105"/>
          <w:sz w:val="22"/>
          <w:szCs w:val="22"/>
        </w:rPr>
      </w:pPr>
      <w:r w:rsidRPr="00DF4A50">
        <w:rPr>
          <w:rFonts w:eastAsia="Cambria"/>
          <w:w w:val="105"/>
          <w:sz w:val="22"/>
          <w:szCs w:val="22"/>
        </w:rPr>
        <w:t>The supply of Mandatory Spare Parts, if any, shall be included in the</w:t>
      </w:r>
      <w:r w:rsidRPr="005A74F6">
        <w:rPr>
          <w:rFonts w:eastAsia="Cambria"/>
          <w:w w:val="105"/>
          <w:sz w:val="22"/>
          <w:szCs w:val="22"/>
        </w:rPr>
        <w:t xml:space="preserve"> </w:t>
      </w:r>
      <w:r w:rsidRPr="00DF4A50">
        <w:rPr>
          <w:rFonts w:eastAsia="Cambria"/>
          <w:w w:val="105"/>
          <w:sz w:val="22"/>
          <w:szCs w:val="22"/>
        </w:rPr>
        <w:t>Contract.</w:t>
      </w:r>
      <w:r w:rsidRPr="005A74F6">
        <w:rPr>
          <w:rFonts w:eastAsia="Cambria"/>
          <w:w w:val="105"/>
          <w:sz w:val="22"/>
          <w:szCs w:val="22"/>
        </w:rPr>
        <w:t xml:space="preserve"> </w:t>
      </w:r>
      <w:r w:rsidRPr="00DF4A50">
        <w:rPr>
          <w:rFonts w:eastAsia="Cambria"/>
          <w:w w:val="105"/>
          <w:sz w:val="22"/>
          <w:szCs w:val="22"/>
        </w:rPr>
        <w:t>Beside</w:t>
      </w:r>
      <w:r w:rsidRPr="005A74F6">
        <w:rPr>
          <w:rFonts w:eastAsia="Cambria"/>
          <w:w w:val="105"/>
          <w:sz w:val="22"/>
          <w:szCs w:val="22"/>
        </w:rPr>
        <w:t xml:space="preserve"> </w:t>
      </w:r>
      <w:r w:rsidRPr="00DF4A50">
        <w:rPr>
          <w:rFonts w:eastAsia="Cambria"/>
          <w:w w:val="105"/>
          <w:sz w:val="22"/>
          <w:szCs w:val="22"/>
        </w:rPr>
        <w:t>the</w:t>
      </w:r>
      <w:r w:rsidRPr="005A74F6">
        <w:rPr>
          <w:rFonts w:eastAsia="Cambria"/>
          <w:w w:val="105"/>
          <w:sz w:val="22"/>
          <w:szCs w:val="22"/>
        </w:rPr>
        <w:t xml:space="preserve"> </w:t>
      </w:r>
      <w:r w:rsidRPr="00DF4A50">
        <w:rPr>
          <w:rFonts w:eastAsia="Cambria"/>
          <w:w w:val="105"/>
          <w:sz w:val="22"/>
          <w:szCs w:val="22"/>
        </w:rPr>
        <w:t>aforesaid</w:t>
      </w:r>
      <w:r w:rsidRPr="005A74F6">
        <w:rPr>
          <w:rFonts w:eastAsia="Cambria"/>
          <w:w w:val="105"/>
          <w:sz w:val="22"/>
          <w:szCs w:val="22"/>
        </w:rPr>
        <w:t xml:space="preserve"> </w:t>
      </w:r>
      <w:r w:rsidRPr="00DF4A50">
        <w:rPr>
          <w:rFonts w:eastAsia="Cambria"/>
          <w:w w:val="105"/>
          <w:sz w:val="22"/>
          <w:szCs w:val="22"/>
        </w:rPr>
        <w:t>Mandatory</w:t>
      </w:r>
      <w:r w:rsidRPr="005A74F6">
        <w:rPr>
          <w:rFonts w:eastAsia="Cambria"/>
          <w:w w:val="105"/>
          <w:sz w:val="22"/>
          <w:szCs w:val="22"/>
        </w:rPr>
        <w:t xml:space="preserve"> </w:t>
      </w:r>
      <w:r w:rsidRPr="00DF4A50">
        <w:rPr>
          <w:rFonts w:eastAsia="Cambria"/>
          <w:w w:val="105"/>
          <w:sz w:val="22"/>
          <w:szCs w:val="22"/>
        </w:rPr>
        <w:t>Spares</w:t>
      </w:r>
      <w:r w:rsidRPr="005A74F6">
        <w:rPr>
          <w:rFonts w:eastAsia="Cambria"/>
          <w:w w:val="105"/>
          <w:sz w:val="22"/>
          <w:szCs w:val="22"/>
        </w:rPr>
        <w:t xml:space="preserve"> </w:t>
      </w:r>
      <w:r w:rsidRPr="00DF4A50">
        <w:rPr>
          <w:rFonts w:eastAsia="Cambria"/>
          <w:w w:val="105"/>
          <w:sz w:val="22"/>
          <w:szCs w:val="22"/>
        </w:rPr>
        <w:t>parts,</w:t>
      </w:r>
      <w:r w:rsidRPr="005A74F6">
        <w:rPr>
          <w:rFonts w:eastAsia="Cambria"/>
          <w:w w:val="105"/>
          <w:sz w:val="22"/>
          <w:szCs w:val="22"/>
        </w:rPr>
        <w:t xml:space="preserve"> </w:t>
      </w:r>
      <w:r w:rsidRPr="00DF4A50">
        <w:rPr>
          <w:rFonts w:eastAsia="Cambria"/>
          <w:w w:val="105"/>
          <w:sz w:val="22"/>
          <w:szCs w:val="22"/>
        </w:rPr>
        <w:t>the</w:t>
      </w:r>
      <w:r w:rsidRPr="005A74F6">
        <w:rPr>
          <w:rFonts w:eastAsia="Cambria"/>
          <w:w w:val="105"/>
          <w:sz w:val="22"/>
          <w:szCs w:val="22"/>
        </w:rPr>
        <w:t xml:space="preserve"> </w:t>
      </w:r>
      <w:r w:rsidRPr="00DF4A50">
        <w:rPr>
          <w:rFonts w:eastAsia="Cambria"/>
          <w:w w:val="105"/>
          <w:sz w:val="22"/>
          <w:szCs w:val="22"/>
        </w:rPr>
        <w:t>Contractor</w:t>
      </w:r>
      <w:r w:rsidRPr="005A74F6">
        <w:rPr>
          <w:rFonts w:eastAsia="Cambria"/>
          <w:w w:val="105"/>
          <w:sz w:val="22"/>
          <w:szCs w:val="22"/>
        </w:rPr>
        <w:t xml:space="preserve"> </w:t>
      </w:r>
      <w:r w:rsidRPr="00DF4A50">
        <w:rPr>
          <w:rFonts w:eastAsia="Cambria"/>
          <w:w w:val="105"/>
          <w:sz w:val="22"/>
          <w:szCs w:val="22"/>
        </w:rPr>
        <w:t>shall</w:t>
      </w:r>
      <w:r w:rsidRPr="005A74F6">
        <w:rPr>
          <w:rFonts w:eastAsia="Cambria"/>
          <w:w w:val="105"/>
          <w:sz w:val="22"/>
          <w:szCs w:val="22"/>
        </w:rPr>
        <w:t xml:space="preserve"> </w:t>
      </w:r>
      <w:r w:rsidRPr="00DF4A50">
        <w:rPr>
          <w:rFonts w:eastAsia="Cambria"/>
          <w:w w:val="105"/>
          <w:sz w:val="22"/>
          <w:szCs w:val="22"/>
        </w:rPr>
        <w:t>ensure</w:t>
      </w:r>
      <w:r w:rsidRPr="005A74F6">
        <w:rPr>
          <w:rFonts w:eastAsia="Cambria"/>
          <w:w w:val="105"/>
          <w:sz w:val="22"/>
          <w:szCs w:val="22"/>
        </w:rPr>
        <w:t xml:space="preserve"> </w:t>
      </w:r>
      <w:r w:rsidRPr="00DF4A50">
        <w:rPr>
          <w:rFonts w:eastAsia="Cambria"/>
          <w:w w:val="105"/>
          <w:sz w:val="22"/>
          <w:szCs w:val="22"/>
        </w:rPr>
        <w:t>the</w:t>
      </w:r>
      <w:r w:rsidRPr="005A74F6">
        <w:rPr>
          <w:rFonts w:eastAsia="Cambria"/>
          <w:w w:val="105"/>
          <w:sz w:val="22"/>
          <w:szCs w:val="22"/>
        </w:rPr>
        <w:t xml:space="preserve"> </w:t>
      </w:r>
      <w:r w:rsidRPr="00DF4A50">
        <w:rPr>
          <w:rFonts w:eastAsia="Cambria"/>
          <w:w w:val="105"/>
          <w:sz w:val="22"/>
          <w:szCs w:val="22"/>
        </w:rPr>
        <w:t>availability</w:t>
      </w:r>
      <w:r w:rsidRPr="005A74F6">
        <w:rPr>
          <w:rFonts w:eastAsia="Cambria"/>
          <w:w w:val="105"/>
          <w:sz w:val="22"/>
          <w:szCs w:val="22"/>
        </w:rPr>
        <w:t xml:space="preserve"> </w:t>
      </w:r>
      <w:r w:rsidRPr="00DF4A50">
        <w:rPr>
          <w:rFonts w:eastAsia="Cambria"/>
          <w:w w:val="105"/>
          <w:sz w:val="22"/>
          <w:szCs w:val="22"/>
        </w:rPr>
        <w:t>of</w:t>
      </w:r>
      <w:r w:rsidRPr="005A74F6">
        <w:rPr>
          <w:rFonts w:eastAsia="Cambria"/>
          <w:w w:val="105"/>
          <w:sz w:val="22"/>
          <w:szCs w:val="22"/>
        </w:rPr>
        <w:t xml:space="preserve"> </w:t>
      </w:r>
      <w:r w:rsidRPr="00DF4A50">
        <w:rPr>
          <w:rFonts w:eastAsia="Cambria"/>
          <w:w w:val="105"/>
          <w:sz w:val="22"/>
          <w:szCs w:val="22"/>
        </w:rPr>
        <w:t>spare</w:t>
      </w:r>
      <w:r w:rsidRPr="005A74F6">
        <w:rPr>
          <w:rFonts w:eastAsia="Cambria"/>
          <w:w w:val="105"/>
          <w:sz w:val="22"/>
          <w:szCs w:val="22"/>
        </w:rPr>
        <w:t xml:space="preserve"> </w:t>
      </w:r>
      <w:r w:rsidRPr="00DF4A50">
        <w:rPr>
          <w:rFonts w:eastAsia="Cambria"/>
          <w:w w:val="105"/>
          <w:sz w:val="22"/>
          <w:szCs w:val="22"/>
        </w:rPr>
        <w:t>parts</w:t>
      </w:r>
      <w:r w:rsidRPr="005A74F6">
        <w:rPr>
          <w:rFonts w:eastAsia="Cambria"/>
          <w:w w:val="105"/>
          <w:sz w:val="22"/>
          <w:szCs w:val="22"/>
        </w:rPr>
        <w:t xml:space="preserve"> </w:t>
      </w:r>
      <w:r w:rsidRPr="00DF4A50">
        <w:rPr>
          <w:rFonts w:eastAsia="Cambria"/>
          <w:w w:val="105"/>
          <w:sz w:val="22"/>
          <w:szCs w:val="22"/>
        </w:rPr>
        <w:t>required</w:t>
      </w:r>
      <w:r w:rsidRPr="005A74F6">
        <w:rPr>
          <w:rFonts w:eastAsia="Cambria"/>
          <w:w w:val="105"/>
          <w:sz w:val="22"/>
          <w:szCs w:val="22"/>
        </w:rPr>
        <w:t xml:space="preserve"> </w:t>
      </w:r>
      <w:r w:rsidRPr="00DF4A50">
        <w:rPr>
          <w:rFonts w:eastAsia="Cambria"/>
          <w:w w:val="105"/>
          <w:sz w:val="22"/>
          <w:szCs w:val="22"/>
        </w:rPr>
        <w:t>for</w:t>
      </w:r>
      <w:r w:rsidRPr="005A74F6">
        <w:rPr>
          <w:rFonts w:eastAsia="Cambria"/>
          <w:w w:val="105"/>
          <w:sz w:val="22"/>
          <w:szCs w:val="22"/>
        </w:rPr>
        <w:t xml:space="preserve"> </w:t>
      </w:r>
      <w:r w:rsidRPr="00DF4A50">
        <w:rPr>
          <w:rFonts w:eastAsia="Cambria"/>
          <w:w w:val="105"/>
          <w:sz w:val="22"/>
          <w:szCs w:val="22"/>
        </w:rPr>
        <w:t>the</w:t>
      </w:r>
      <w:r w:rsidRPr="005A74F6">
        <w:rPr>
          <w:rFonts w:eastAsia="Cambria"/>
          <w:w w:val="105"/>
          <w:sz w:val="22"/>
          <w:szCs w:val="22"/>
        </w:rPr>
        <w:t xml:space="preserve"> </w:t>
      </w:r>
      <w:r w:rsidRPr="00DF4A50">
        <w:rPr>
          <w:rFonts w:eastAsia="Cambria"/>
          <w:w w:val="105"/>
          <w:sz w:val="22"/>
          <w:szCs w:val="22"/>
        </w:rPr>
        <w:t xml:space="preserve">operation and maintenance of the </w:t>
      </w:r>
      <w:r w:rsidRPr="00DF4A50">
        <w:rPr>
          <w:rFonts w:eastAsia="Cambria"/>
          <w:w w:val="105"/>
          <w:sz w:val="22"/>
          <w:szCs w:val="22"/>
        </w:rPr>
        <w:lastRenderedPageBreak/>
        <w:t>Facilities to the Employer for a</w:t>
      </w:r>
      <w:r w:rsidRPr="005A74F6">
        <w:rPr>
          <w:rFonts w:eastAsia="Cambria"/>
          <w:w w:val="105"/>
          <w:sz w:val="22"/>
          <w:szCs w:val="22"/>
        </w:rPr>
        <w:t xml:space="preserve"> </w:t>
      </w:r>
      <w:r w:rsidRPr="00DF4A50">
        <w:rPr>
          <w:rFonts w:eastAsia="Cambria"/>
          <w:w w:val="105"/>
          <w:sz w:val="22"/>
          <w:szCs w:val="22"/>
        </w:rPr>
        <w:t xml:space="preserve">minimum period of </w:t>
      </w:r>
      <w:r w:rsidRPr="005A74F6">
        <w:rPr>
          <w:rFonts w:eastAsia="Cambria"/>
          <w:w w:val="105"/>
          <w:sz w:val="22"/>
          <w:szCs w:val="22"/>
        </w:rPr>
        <w:t>15 years</w:t>
      </w:r>
      <w:r w:rsidRPr="00DF4A50">
        <w:rPr>
          <w:rFonts w:eastAsia="Cambria"/>
          <w:w w:val="105"/>
          <w:sz w:val="22"/>
          <w:szCs w:val="22"/>
        </w:rPr>
        <w:t xml:space="preserve"> from Completion of the Facilities. The</w:t>
      </w:r>
      <w:r w:rsidRPr="005A74F6">
        <w:rPr>
          <w:rFonts w:eastAsia="Cambria"/>
          <w:w w:val="105"/>
          <w:sz w:val="22"/>
          <w:szCs w:val="22"/>
        </w:rPr>
        <w:t xml:space="preserve"> </w:t>
      </w:r>
      <w:r w:rsidRPr="00DF4A50">
        <w:rPr>
          <w:rFonts w:eastAsia="Cambria"/>
          <w:w w:val="105"/>
          <w:sz w:val="22"/>
          <w:szCs w:val="22"/>
        </w:rPr>
        <w:t>Contractor shall carry sufficient inventories to ensure an ex-stock</w:t>
      </w:r>
      <w:r w:rsidRPr="005A74F6">
        <w:rPr>
          <w:rFonts w:eastAsia="Cambria"/>
          <w:w w:val="105"/>
          <w:sz w:val="22"/>
          <w:szCs w:val="22"/>
        </w:rPr>
        <w:t xml:space="preserve"> </w:t>
      </w:r>
      <w:r w:rsidRPr="00DF4A50">
        <w:rPr>
          <w:rFonts w:eastAsia="Cambria"/>
          <w:w w:val="105"/>
          <w:sz w:val="22"/>
          <w:szCs w:val="22"/>
        </w:rPr>
        <w:t>supply</w:t>
      </w:r>
      <w:r w:rsidRPr="005A74F6">
        <w:rPr>
          <w:rFonts w:eastAsia="Cambria"/>
          <w:w w:val="105"/>
          <w:sz w:val="22"/>
          <w:szCs w:val="22"/>
        </w:rPr>
        <w:t xml:space="preserve"> </w:t>
      </w:r>
      <w:r w:rsidRPr="00DF4A50">
        <w:rPr>
          <w:rFonts w:eastAsia="Cambria"/>
          <w:w w:val="105"/>
          <w:sz w:val="22"/>
          <w:szCs w:val="22"/>
        </w:rPr>
        <w:t>of</w:t>
      </w:r>
      <w:r w:rsidRPr="005A74F6">
        <w:rPr>
          <w:rFonts w:eastAsia="Cambria"/>
          <w:w w:val="105"/>
          <w:sz w:val="22"/>
          <w:szCs w:val="22"/>
        </w:rPr>
        <w:t xml:space="preserve"> </w:t>
      </w:r>
      <w:r w:rsidRPr="00DF4A50">
        <w:rPr>
          <w:rFonts w:eastAsia="Cambria"/>
          <w:w w:val="105"/>
          <w:sz w:val="22"/>
          <w:szCs w:val="22"/>
        </w:rPr>
        <w:t>consumable</w:t>
      </w:r>
      <w:r w:rsidRPr="005A74F6">
        <w:rPr>
          <w:rFonts w:eastAsia="Cambria"/>
          <w:w w:val="105"/>
          <w:sz w:val="22"/>
          <w:szCs w:val="22"/>
        </w:rPr>
        <w:t xml:space="preserve"> </w:t>
      </w:r>
      <w:r w:rsidRPr="00DF4A50">
        <w:rPr>
          <w:rFonts w:eastAsia="Cambria"/>
          <w:w w:val="105"/>
          <w:sz w:val="22"/>
          <w:szCs w:val="22"/>
        </w:rPr>
        <w:t>spares</w:t>
      </w:r>
      <w:r w:rsidRPr="005A74F6">
        <w:rPr>
          <w:rFonts w:eastAsia="Cambria"/>
          <w:w w:val="105"/>
          <w:sz w:val="22"/>
          <w:szCs w:val="22"/>
        </w:rPr>
        <w:t xml:space="preserve"> </w:t>
      </w:r>
      <w:r w:rsidRPr="00DF4A50">
        <w:rPr>
          <w:rFonts w:eastAsia="Cambria"/>
          <w:w w:val="105"/>
          <w:sz w:val="22"/>
          <w:szCs w:val="22"/>
        </w:rPr>
        <w:t>for</w:t>
      </w:r>
      <w:r w:rsidRPr="005A74F6">
        <w:rPr>
          <w:rFonts w:eastAsia="Cambria"/>
          <w:w w:val="105"/>
          <w:sz w:val="22"/>
          <w:szCs w:val="22"/>
        </w:rPr>
        <w:t xml:space="preserve"> </w:t>
      </w:r>
      <w:r w:rsidRPr="00DF4A50">
        <w:rPr>
          <w:rFonts w:eastAsia="Cambria"/>
          <w:w w:val="105"/>
          <w:sz w:val="22"/>
          <w:szCs w:val="22"/>
        </w:rPr>
        <w:t>the</w:t>
      </w:r>
      <w:r w:rsidRPr="005A74F6">
        <w:rPr>
          <w:rFonts w:eastAsia="Cambria"/>
          <w:w w:val="105"/>
          <w:sz w:val="22"/>
          <w:szCs w:val="22"/>
        </w:rPr>
        <w:t xml:space="preserve"> </w:t>
      </w:r>
      <w:r w:rsidRPr="00DF4A50">
        <w:rPr>
          <w:rFonts w:eastAsia="Cambria"/>
          <w:w w:val="105"/>
          <w:sz w:val="22"/>
          <w:szCs w:val="22"/>
        </w:rPr>
        <w:t>plant</w:t>
      </w:r>
      <w:r w:rsidRPr="005A74F6">
        <w:rPr>
          <w:rFonts w:eastAsia="Cambria"/>
          <w:w w:val="105"/>
          <w:sz w:val="22"/>
          <w:szCs w:val="22"/>
        </w:rPr>
        <w:t xml:space="preserve"> </w:t>
      </w:r>
      <w:r w:rsidRPr="00DF4A50">
        <w:rPr>
          <w:rFonts w:eastAsia="Cambria"/>
          <w:w w:val="105"/>
          <w:sz w:val="22"/>
          <w:szCs w:val="22"/>
        </w:rPr>
        <w:t>and</w:t>
      </w:r>
      <w:r w:rsidRPr="005A74F6">
        <w:rPr>
          <w:rFonts w:eastAsia="Cambria"/>
          <w:w w:val="105"/>
          <w:sz w:val="22"/>
          <w:szCs w:val="22"/>
        </w:rPr>
        <w:t xml:space="preserve"> </w:t>
      </w:r>
      <w:r w:rsidRPr="00DF4A50">
        <w:rPr>
          <w:rFonts w:eastAsia="Cambria"/>
          <w:w w:val="105"/>
          <w:sz w:val="22"/>
          <w:szCs w:val="22"/>
        </w:rPr>
        <w:t>equipment.</w:t>
      </w:r>
      <w:r w:rsidRPr="005A74F6">
        <w:rPr>
          <w:rFonts w:eastAsia="Cambria"/>
          <w:w w:val="105"/>
          <w:sz w:val="22"/>
          <w:szCs w:val="22"/>
        </w:rPr>
        <w:t xml:space="preserve"> </w:t>
      </w:r>
      <w:r w:rsidRPr="00DF4A50">
        <w:rPr>
          <w:rFonts w:eastAsia="Cambria"/>
          <w:w w:val="105"/>
          <w:sz w:val="22"/>
          <w:szCs w:val="22"/>
        </w:rPr>
        <w:t>If</w:t>
      </w:r>
      <w:r w:rsidRPr="005A74F6">
        <w:rPr>
          <w:rFonts w:eastAsia="Cambria"/>
          <w:w w:val="105"/>
          <w:sz w:val="22"/>
          <w:szCs w:val="22"/>
        </w:rPr>
        <w:t xml:space="preserve"> </w:t>
      </w:r>
      <w:r w:rsidRPr="00DF4A50">
        <w:rPr>
          <w:rFonts w:eastAsia="Cambria"/>
          <w:w w:val="105"/>
          <w:sz w:val="22"/>
          <w:szCs w:val="22"/>
        </w:rPr>
        <w:t>so</w:t>
      </w:r>
      <w:r w:rsidRPr="005A74F6">
        <w:rPr>
          <w:rFonts w:eastAsia="Cambria"/>
          <w:w w:val="105"/>
          <w:sz w:val="22"/>
          <w:szCs w:val="22"/>
        </w:rPr>
        <w:t xml:space="preserve"> </w:t>
      </w:r>
      <w:r w:rsidRPr="00DF4A50">
        <w:rPr>
          <w:rFonts w:eastAsia="Cambria"/>
          <w:w w:val="105"/>
          <w:sz w:val="22"/>
          <w:szCs w:val="22"/>
        </w:rPr>
        <w:t>desired</w:t>
      </w:r>
      <w:r w:rsidRPr="005A74F6">
        <w:rPr>
          <w:rFonts w:eastAsia="Cambria"/>
          <w:w w:val="105"/>
          <w:sz w:val="22"/>
          <w:szCs w:val="22"/>
        </w:rPr>
        <w:t xml:space="preserve"> </w:t>
      </w:r>
      <w:r w:rsidRPr="00DF4A50">
        <w:rPr>
          <w:rFonts w:eastAsia="Cambria"/>
          <w:w w:val="105"/>
          <w:sz w:val="22"/>
          <w:szCs w:val="22"/>
        </w:rPr>
        <w:t>by</w:t>
      </w:r>
      <w:r w:rsidRPr="005A74F6">
        <w:rPr>
          <w:rFonts w:eastAsia="Cambria"/>
          <w:w w:val="105"/>
          <w:sz w:val="22"/>
          <w:szCs w:val="22"/>
        </w:rPr>
        <w:t xml:space="preserve"> </w:t>
      </w:r>
      <w:r w:rsidRPr="00DF4A50">
        <w:rPr>
          <w:rFonts w:eastAsia="Cambria"/>
          <w:w w:val="105"/>
          <w:sz w:val="22"/>
          <w:szCs w:val="22"/>
        </w:rPr>
        <w:t>the</w:t>
      </w:r>
      <w:r w:rsidRPr="005A74F6">
        <w:rPr>
          <w:rFonts w:eastAsia="Cambria"/>
          <w:w w:val="105"/>
          <w:sz w:val="22"/>
          <w:szCs w:val="22"/>
        </w:rPr>
        <w:t xml:space="preserve"> </w:t>
      </w:r>
      <w:r w:rsidRPr="00DF4A50">
        <w:rPr>
          <w:rFonts w:eastAsia="Cambria"/>
          <w:w w:val="105"/>
          <w:sz w:val="22"/>
          <w:szCs w:val="22"/>
        </w:rPr>
        <w:t>Employer,</w:t>
      </w:r>
      <w:r w:rsidRPr="005A74F6">
        <w:rPr>
          <w:rFonts w:eastAsia="Cambria"/>
          <w:w w:val="105"/>
          <w:sz w:val="22"/>
          <w:szCs w:val="22"/>
        </w:rPr>
        <w:t xml:space="preserve"> </w:t>
      </w:r>
      <w:r w:rsidRPr="00DF4A50">
        <w:rPr>
          <w:rFonts w:eastAsia="Cambria"/>
          <w:w w:val="105"/>
          <w:sz w:val="22"/>
          <w:szCs w:val="22"/>
        </w:rPr>
        <w:t>the</w:t>
      </w:r>
      <w:r w:rsidRPr="005A74F6">
        <w:rPr>
          <w:rFonts w:eastAsia="Cambria"/>
          <w:w w:val="105"/>
          <w:sz w:val="22"/>
          <w:szCs w:val="22"/>
        </w:rPr>
        <w:t xml:space="preserve"> </w:t>
      </w:r>
      <w:r w:rsidRPr="00DF4A50">
        <w:rPr>
          <w:rFonts w:eastAsia="Cambria"/>
          <w:w w:val="105"/>
          <w:sz w:val="22"/>
          <w:szCs w:val="22"/>
        </w:rPr>
        <w:t>Contractor</w:t>
      </w:r>
      <w:r w:rsidRPr="005A74F6">
        <w:rPr>
          <w:rFonts w:eastAsia="Cambria"/>
          <w:w w:val="105"/>
          <w:sz w:val="22"/>
          <w:szCs w:val="22"/>
        </w:rPr>
        <w:t xml:space="preserve"> </w:t>
      </w:r>
      <w:r w:rsidRPr="00DF4A50">
        <w:rPr>
          <w:rFonts w:eastAsia="Cambria"/>
          <w:w w:val="105"/>
          <w:sz w:val="22"/>
          <w:szCs w:val="22"/>
        </w:rPr>
        <w:t>shall</w:t>
      </w:r>
      <w:r w:rsidRPr="005A74F6">
        <w:rPr>
          <w:rFonts w:eastAsia="Cambria"/>
          <w:w w:val="105"/>
          <w:sz w:val="22"/>
          <w:szCs w:val="22"/>
        </w:rPr>
        <w:t xml:space="preserve"> </w:t>
      </w:r>
      <w:r w:rsidRPr="00DF4A50">
        <w:rPr>
          <w:rFonts w:eastAsia="Cambria"/>
          <w:w w:val="105"/>
          <w:sz w:val="22"/>
          <w:szCs w:val="22"/>
        </w:rPr>
        <w:t>submit</w:t>
      </w:r>
      <w:r w:rsidRPr="005A74F6">
        <w:rPr>
          <w:rFonts w:eastAsia="Cambria"/>
          <w:w w:val="105"/>
          <w:sz w:val="22"/>
          <w:szCs w:val="22"/>
        </w:rPr>
        <w:t xml:space="preserve"> </w:t>
      </w:r>
      <w:r w:rsidRPr="00DF4A50">
        <w:rPr>
          <w:rFonts w:eastAsia="Cambria"/>
          <w:w w:val="105"/>
          <w:sz w:val="22"/>
          <w:szCs w:val="22"/>
        </w:rPr>
        <w:t>the</w:t>
      </w:r>
      <w:r w:rsidRPr="005A74F6">
        <w:rPr>
          <w:rFonts w:eastAsia="Cambria"/>
          <w:w w:val="105"/>
          <w:sz w:val="22"/>
          <w:szCs w:val="22"/>
        </w:rPr>
        <w:t xml:space="preserve"> </w:t>
      </w:r>
      <w:r w:rsidRPr="00DF4A50">
        <w:rPr>
          <w:rFonts w:eastAsia="Cambria"/>
          <w:w w:val="105"/>
          <w:sz w:val="22"/>
          <w:szCs w:val="22"/>
        </w:rPr>
        <w:t>specifications, price</w:t>
      </w:r>
      <w:r w:rsidRPr="005A74F6">
        <w:rPr>
          <w:rFonts w:eastAsia="Cambria"/>
          <w:w w:val="105"/>
          <w:sz w:val="22"/>
          <w:szCs w:val="22"/>
        </w:rPr>
        <w:t xml:space="preserve"> </w:t>
      </w:r>
      <w:r w:rsidRPr="00DF4A50">
        <w:rPr>
          <w:rFonts w:eastAsia="Cambria"/>
          <w:w w:val="105"/>
          <w:sz w:val="22"/>
          <w:szCs w:val="22"/>
        </w:rPr>
        <w:t>and the terms and conditions relating</w:t>
      </w:r>
      <w:r w:rsidRPr="005A74F6">
        <w:rPr>
          <w:rFonts w:eastAsia="Cambria"/>
          <w:w w:val="105"/>
          <w:sz w:val="22"/>
          <w:szCs w:val="22"/>
        </w:rPr>
        <w:t xml:space="preserve"> </w:t>
      </w:r>
      <w:r w:rsidRPr="00DF4A50">
        <w:rPr>
          <w:rFonts w:eastAsia="Cambria"/>
          <w:w w:val="105"/>
          <w:sz w:val="22"/>
          <w:szCs w:val="22"/>
        </w:rPr>
        <w:t>to the</w:t>
      </w:r>
      <w:r w:rsidRPr="005A74F6">
        <w:rPr>
          <w:rFonts w:eastAsia="Cambria"/>
          <w:w w:val="105"/>
          <w:sz w:val="22"/>
          <w:szCs w:val="22"/>
        </w:rPr>
        <w:t xml:space="preserve"> </w:t>
      </w:r>
      <w:r w:rsidRPr="00DF4A50">
        <w:rPr>
          <w:rFonts w:eastAsia="Cambria"/>
          <w:w w:val="105"/>
          <w:sz w:val="22"/>
          <w:szCs w:val="22"/>
        </w:rPr>
        <w:t>supply</w:t>
      </w:r>
      <w:r w:rsidRPr="005A74F6">
        <w:rPr>
          <w:rFonts w:eastAsia="Cambria"/>
          <w:w w:val="105"/>
          <w:sz w:val="22"/>
          <w:szCs w:val="22"/>
        </w:rPr>
        <w:t xml:space="preserve"> </w:t>
      </w:r>
      <w:r w:rsidRPr="00DF4A50">
        <w:rPr>
          <w:rFonts w:eastAsia="Cambria"/>
          <w:w w:val="105"/>
          <w:sz w:val="22"/>
          <w:szCs w:val="22"/>
        </w:rPr>
        <w:t>thereof</w:t>
      </w:r>
      <w:r w:rsidRPr="005A74F6">
        <w:rPr>
          <w:rFonts w:eastAsia="Cambria"/>
          <w:w w:val="105"/>
          <w:sz w:val="22"/>
          <w:szCs w:val="22"/>
        </w:rPr>
        <w:t xml:space="preserve"> </w:t>
      </w:r>
      <w:r w:rsidRPr="00DF4A50">
        <w:rPr>
          <w:rFonts w:eastAsia="Cambria"/>
          <w:w w:val="105"/>
          <w:sz w:val="22"/>
          <w:szCs w:val="22"/>
        </w:rPr>
        <w:t>for</w:t>
      </w:r>
      <w:r w:rsidRPr="005A74F6">
        <w:rPr>
          <w:rFonts w:eastAsia="Cambria"/>
          <w:w w:val="105"/>
          <w:sz w:val="22"/>
          <w:szCs w:val="22"/>
        </w:rPr>
        <w:t xml:space="preserve"> </w:t>
      </w:r>
      <w:r w:rsidRPr="00DF4A50">
        <w:rPr>
          <w:rFonts w:eastAsia="Cambria"/>
          <w:w w:val="105"/>
          <w:sz w:val="22"/>
          <w:szCs w:val="22"/>
        </w:rPr>
        <w:t>such</w:t>
      </w:r>
      <w:r w:rsidRPr="005A74F6">
        <w:rPr>
          <w:rFonts w:eastAsia="Cambria"/>
          <w:w w:val="105"/>
          <w:sz w:val="22"/>
          <w:szCs w:val="22"/>
        </w:rPr>
        <w:t xml:space="preserve"> </w:t>
      </w:r>
      <w:r w:rsidRPr="00DF4A50">
        <w:rPr>
          <w:rFonts w:eastAsia="Cambria"/>
          <w:w w:val="105"/>
          <w:sz w:val="22"/>
          <w:szCs w:val="22"/>
        </w:rPr>
        <w:t>spares</w:t>
      </w:r>
      <w:r w:rsidRPr="005A74F6">
        <w:rPr>
          <w:rFonts w:eastAsia="Cambria"/>
          <w:w w:val="105"/>
          <w:sz w:val="22"/>
          <w:szCs w:val="22"/>
        </w:rPr>
        <w:t xml:space="preserve"> </w:t>
      </w:r>
      <w:r w:rsidRPr="00DF4A50">
        <w:rPr>
          <w:rFonts w:eastAsia="Cambria"/>
          <w:w w:val="105"/>
          <w:sz w:val="22"/>
          <w:szCs w:val="22"/>
        </w:rPr>
        <w:t>identified</w:t>
      </w:r>
      <w:r w:rsidRPr="005A74F6">
        <w:rPr>
          <w:rFonts w:eastAsia="Cambria"/>
          <w:w w:val="105"/>
          <w:sz w:val="22"/>
          <w:szCs w:val="22"/>
        </w:rPr>
        <w:t xml:space="preserve"> </w:t>
      </w:r>
      <w:r w:rsidRPr="00DF4A50">
        <w:rPr>
          <w:rFonts w:eastAsia="Cambria"/>
          <w:w w:val="105"/>
          <w:sz w:val="22"/>
          <w:szCs w:val="22"/>
        </w:rPr>
        <w:t>by</w:t>
      </w:r>
      <w:r w:rsidRPr="005A74F6">
        <w:rPr>
          <w:rFonts w:eastAsia="Cambria"/>
          <w:w w:val="105"/>
          <w:sz w:val="22"/>
          <w:szCs w:val="22"/>
        </w:rPr>
        <w:t xml:space="preserve"> </w:t>
      </w:r>
      <w:r w:rsidRPr="00DF4A50">
        <w:rPr>
          <w:rFonts w:eastAsia="Cambria"/>
          <w:w w:val="105"/>
          <w:sz w:val="22"/>
          <w:szCs w:val="22"/>
        </w:rPr>
        <w:t>the</w:t>
      </w:r>
      <w:r w:rsidRPr="005A74F6">
        <w:rPr>
          <w:rFonts w:eastAsia="Cambria"/>
          <w:w w:val="105"/>
          <w:sz w:val="22"/>
          <w:szCs w:val="22"/>
        </w:rPr>
        <w:t xml:space="preserve"> </w:t>
      </w:r>
      <w:r w:rsidRPr="00DF4A50">
        <w:rPr>
          <w:rFonts w:eastAsia="Cambria"/>
          <w:w w:val="105"/>
          <w:sz w:val="22"/>
          <w:szCs w:val="22"/>
        </w:rPr>
        <w:t>Employer</w:t>
      </w:r>
      <w:r w:rsidRPr="005A74F6">
        <w:rPr>
          <w:rFonts w:eastAsia="Cambria"/>
          <w:w w:val="105"/>
          <w:sz w:val="22"/>
          <w:szCs w:val="22"/>
        </w:rPr>
        <w:t xml:space="preserve"> </w:t>
      </w:r>
      <w:r w:rsidRPr="00DF4A50">
        <w:rPr>
          <w:rFonts w:eastAsia="Cambria"/>
          <w:w w:val="105"/>
          <w:sz w:val="22"/>
          <w:szCs w:val="22"/>
        </w:rPr>
        <w:t>with</w:t>
      </w:r>
      <w:r w:rsidRPr="005A74F6">
        <w:rPr>
          <w:rFonts w:eastAsia="Cambria"/>
          <w:w w:val="105"/>
          <w:sz w:val="22"/>
          <w:szCs w:val="22"/>
        </w:rPr>
        <w:t xml:space="preserve"> </w:t>
      </w:r>
      <w:r w:rsidRPr="00DF4A50">
        <w:rPr>
          <w:rFonts w:eastAsia="Cambria"/>
          <w:w w:val="105"/>
          <w:sz w:val="22"/>
          <w:szCs w:val="22"/>
        </w:rPr>
        <w:t xml:space="preserve">validity </w:t>
      </w:r>
      <w:r w:rsidRPr="00864DE3">
        <w:rPr>
          <w:rFonts w:eastAsia="Cambria"/>
          <w:w w:val="105"/>
          <w:sz w:val="22"/>
          <w:szCs w:val="22"/>
        </w:rPr>
        <w:t xml:space="preserve">period of </w:t>
      </w:r>
      <w:r w:rsidR="00C030AB" w:rsidRPr="00864DE3">
        <w:rPr>
          <w:rFonts w:eastAsia="Cambria"/>
          <w:w w:val="105"/>
          <w:sz w:val="22"/>
          <w:szCs w:val="22"/>
        </w:rPr>
        <w:t xml:space="preserve">6 (six) </w:t>
      </w:r>
      <w:r w:rsidRPr="00864DE3">
        <w:rPr>
          <w:rFonts w:eastAsia="Cambria"/>
          <w:w w:val="105"/>
          <w:sz w:val="22"/>
          <w:szCs w:val="22"/>
        </w:rPr>
        <w:t>months within 30</w:t>
      </w:r>
      <w:r w:rsidRPr="00DF4A50">
        <w:rPr>
          <w:rFonts w:eastAsia="Cambria"/>
          <w:w w:val="105"/>
          <w:sz w:val="22"/>
          <w:szCs w:val="22"/>
        </w:rPr>
        <w:t xml:space="preserve"> days of receipt of request from</w:t>
      </w:r>
      <w:r w:rsidRPr="00C030AB">
        <w:rPr>
          <w:rFonts w:eastAsia="Cambria"/>
          <w:w w:val="105"/>
          <w:sz w:val="22"/>
          <w:szCs w:val="22"/>
        </w:rPr>
        <w:t xml:space="preserve"> </w:t>
      </w:r>
      <w:r w:rsidRPr="00DF4A50">
        <w:rPr>
          <w:rFonts w:eastAsia="Cambria"/>
          <w:w w:val="105"/>
          <w:sz w:val="22"/>
          <w:szCs w:val="22"/>
        </w:rPr>
        <w:t>Employer</w:t>
      </w:r>
      <w:r w:rsidRPr="005A74F6">
        <w:rPr>
          <w:rFonts w:eastAsia="Cambria"/>
          <w:w w:val="105"/>
          <w:sz w:val="22"/>
          <w:szCs w:val="22"/>
        </w:rPr>
        <w:t xml:space="preserve"> </w:t>
      </w:r>
      <w:r w:rsidRPr="00DF4A50">
        <w:rPr>
          <w:rFonts w:eastAsia="Cambria"/>
          <w:w w:val="105"/>
          <w:sz w:val="22"/>
          <w:szCs w:val="22"/>
        </w:rPr>
        <w:t>for</w:t>
      </w:r>
      <w:r w:rsidRPr="005A74F6">
        <w:rPr>
          <w:rFonts w:eastAsia="Cambria"/>
          <w:w w:val="105"/>
          <w:sz w:val="22"/>
          <w:szCs w:val="22"/>
        </w:rPr>
        <w:t xml:space="preserve"> </w:t>
      </w:r>
      <w:r w:rsidRPr="00DF4A50">
        <w:rPr>
          <w:rFonts w:eastAsia="Cambria"/>
          <w:w w:val="105"/>
          <w:sz w:val="22"/>
          <w:szCs w:val="22"/>
        </w:rPr>
        <w:t>its consideration</w:t>
      </w:r>
      <w:r w:rsidRPr="005A74F6">
        <w:rPr>
          <w:rFonts w:eastAsia="Cambria"/>
          <w:w w:val="105"/>
          <w:sz w:val="22"/>
          <w:szCs w:val="22"/>
        </w:rPr>
        <w:t xml:space="preserve"> </w:t>
      </w:r>
      <w:r w:rsidRPr="00DF4A50">
        <w:rPr>
          <w:rFonts w:eastAsia="Cambria"/>
          <w:w w:val="105"/>
          <w:sz w:val="22"/>
          <w:szCs w:val="22"/>
        </w:rPr>
        <w:t>and</w:t>
      </w:r>
      <w:r w:rsidRPr="005A74F6">
        <w:rPr>
          <w:rFonts w:eastAsia="Cambria"/>
          <w:w w:val="105"/>
          <w:sz w:val="22"/>
          <w:szCs w:val="22"/>
        </w:rPr>
        <w:t xml:space="preserve"> </w:t>
      </w:r>
      <w:r w:rsidRPr="00DF4A50">
        <w:rPr>
          <w:rFonts w:eastAsia="Cambria"/>
          <w:w w:val="105"/>
          <w:sz w:val="22"/>
          <w:szCs w:val="22"/>
        </w:rPr>
        <w:t>placement</w:t>
      </w:r>
      <w:r w:rsidRPr="005A74F6">
        <w:rPr>
          <w:rFonts w:eastAsia="Cambria"/>
          <w:w w:val="105"/>
          <w:sz w:val="22"/>
          <w:szCs w:val="22"/>
        </w:rPr>
        <w:t xml:space="preserve"> </w:t>
      </w:r>
      <w:r w:rsidRPr="00DF4A50">
        <w:rPr>
          <w:rFonts w:eastAsia="Cambria"/>
          <w:w w:val="105"/>
          <w:sz w:val="22"/>
          <w:szCs w:val="22"/>
        </w:rPr>
        <w:t>of</w:t>
      </w:r>
      <w:r w:rsidRPr="005A74F6">
        <w:rPr>
          <w:rFonts w:eastAsia="Cambria"/>
          <w:w w:val="105"/>
          <w:sz w:val="22"/>
          <w:szCs w:val="22"/>
        </w:rPr>
        <w:t xml:space="preserve"> </w:t>
      </w:r>
      <w:r w:rsidRPr="00DF4A50">
        <w:rPr>
          <w:rFonts w:eastAsia="Cambria"/>
          <w:w w:val="105"/>
          <w:sz w:val="22"/>
          <w:szCs w:val="22"/>
        </w:rPr>
        <w:t>order.</w:t>
      </w:r>
    </w:p>
    <w:p w:rsidR="005A48C5" w:rsidRPr="00DF4A50" w:rsidRDefault="005A48C5">
      <w:pPr>
        <w:widowControl w:val="0"/>
        <w:autoSpaceDE w:val="0"/>
        <w:autoSpaceDN w:val="0"/>
        <w:spacing w:before="5"/>
        <w:rPr>
          <w:rFonts w:eastAsia="Cambria"/>
          <w:sz w:val="22"/>
          <w:szCs w:val="22"/>
        </w:rPr>
      </w:pPr>
    </w:p>
    <w:p w:rsidR="005A48C5" w:rsidRPr="005A74F6" w:rsidRDefault="00D11752">
      <w:pPr>
        <w:widowControl w:val="0"/>
        <w:numPr>
          <w:ilvl w:val="2"/>
          <w:numId w:val="1"/>
        </w:numPr>
        <w:tabs>
          <w:tab w:val="left" w:pos="1288"/>
          <w:tab w:val="left" w:pos="1289"/>
        </w:tabs>
        <w:autoSpaceDE w:val="0"/>
        <w:autoSpaceDN w:val="0"/>
        <w:spacing w:line="254" w:lineRule="auto"/>
        <w:ind w:right="1608"/>
        <w:jc w:val="both"/>
        <w:rPr>
          <w:rFonts w:eastAsia="Cambria"/>
          <w:w w:val="105"/>
          <w:sz w:val="22"/>
          <w:szCs w:val="22"/>
        </w:rPr>
      </w:pPr>
      <w:r w:rsidRPr="00DF4A50">
        <w:rPr>
          <w:rFonts w:eastAsia="Cambria"/>
          <w:w w:val="105"/>
          <w:sz w:val="22"/>
          <w:szCs w:val="22"/>
        </w:rPr>
        <w:t>The Contractor shall guarantee that in the event of termination of</w:t>
      </w:r>
      <w:r w:rsidRPr="005A74F6">
        <w:rPr>
          <w:rFonts w:eastAsia="Cambria"/>
          <w:w w:val="105"/>
          <w:sz w:val="22"/>
          <w:szCs w:val="22"/>
        </w:rPr>
        <w:t xml:space="preserve"> </w:t>
      </w:r>
      <w:r w:rsidRPr="00DF4A50">
        <w:rPr>
          <w:rFonts w:eastAsia="Cambria"/>
          <w:w w:val="105"/>
          <w:sz w:val="22"/>
          <w:szCs w:val="22"/>
        </w:rPr>
        <w:t>production</w:t>
      </w:r>
      <w:r w:rsidRPr="005A74F6">
        <w:rPr>
          <w:rFonts w:eastAsia="Cambria"/>
          <w:w w:val="105"/>
          <w:sz w:val="22"/>
          <w:szCs w:val="22"/>
        </w:rPr>
        <w:t xml:space="preserve"> </w:t>
      </w:r>
      <w:r w:rsidRPr="00DF4A50">
        <w:rPr>
          <w:rFonts w:eastAsia="Cambria"/>
          <w:w w:val="105"/>
          <w:sz w:val="22"/>
          <w:szCs w:val="22"/>
        </w:rPr>
        <w:t>of</w:t>
      </w:r>
      <w:r w:rsidRPr="005A74F6">
        <w:rPr>
          <w:rFonts w:eastAsia="Cambria"/>
          <w:w w:val="105"/>
          <w:sz w:val="22"/>
          <w:szCs w:val="22"/>
        </w:rPr>
        <w:t xml:space="preserve"> </w:t>
      </w:r>
      <w:r w:rsidRPr="00DF4A50">
        <w:rPr>
          <w:rFonts w:eastAsia="Cambria"/>
          <w:w w:val="105"/>
          <w:sz w:val="22"/>
          <w:szCs w:val="22"/>
        </w:rPr>
        <w:t>spare</w:t>
      </w:r>
      <w:r w:rsidRPr="005A74F6">
        <w:rPr>
          <w:rFonts w:eastAsia="Cambria"/>
          <w:w w:val="105"/>
          <w:sz w:val="22"/>
          <w:szCs w:val="22"/>
        </w:rPr>
        <w:t xml:space="preserve"> </w:t>
      </w:r>
      <w:r w:rsidRPr="00DF4A50">
        <w:rPr>
          <w:rFonts w:eastAsia="Cambria"/>
          <w:w w:val="105"/>
          <w:sz w:val="22"/>
          <w:szCs w:val="22"/>
        </w:rPr>
        <w:t>parts</w:t>
      </w:r>
      <w:r w:rsidRPr="005A74F6">
        <w:rPr>
          <w:rFonts w:eastAsia="Cambria"/>
          <w:w w:val="105"/>
          <w:sz w:val="22"/>
          <w:szCs w:val="22"/>
        </w:rPr>
        <w:t xml:space="preserve"> </w:t>
      </w:r>
      <w:r w:rsidRPr="00DF4A50">
        <w:rPr>
          <w:rFonts w:eastAsia="Cambria"/>
          <w:w w:val="105"/>
          <w:sz w:val="22"/>
          <w:szCs w:val="22"/>
        </w:rPr>
        <w:t>by</w:t>
      </w:r>
      <w:r w:rsidRPr="005A74F6">
        <w:rPr>
          <w:rFonts w:eastAsia="Cambria"/>
          <w:w w:val="105"/>
          <w:sz w:val="22"/>
          <w:szCs w:val="22"/>
        </w:rPr>
        <w:t xml:space="preserve"> </w:t>
      </w:r>
      <w:r w:rsidRPr="00DF4A50">
        <w:rPr>
          <w:rFonts w:eastAsia="Cambria"/>
          <w:w w:val="105"/>
          <w:sz w:val="22"/>
          <w:szCs w:val="22"/>
        </w:rPr>
        <w:t>the</w:t>
      </w:r>
      <w:r w:rsidRPr="005A74F6">
        <w:rPr>
          <w:rFonts w:eastAsia="Cambria"/>
          <w:w w:val="105"/>
          <w:sz w:val="22"/>
          <w:szCs w:val="22"/>
        </w:rPr>
        <w:t xml:space="preserve"> </w:t>
      </w:r>
      <w:r w:rsidRPr="00DF4A50">
        <w:rPr>
          <w:rFonts w:eastAsia="Cambria"/>
          <w:w w:val="105"/>
          <w:sz w:val="22"/>
          <w:szCs w:val="22"/>
        </w:rPr>
        <w:t>Contractor</w:t>
      </w:r>
      <w:r w:rsidRPr="005A74F6">
        <w:rPr>
          <w:rFonts w:eastAsia="Cambria"/>
          <w:w w:val="105"/>
          <w:sz w:val="22"/>
          <w:szCs w:val="22"/>
        </w:rPr>
        <w:t xml:space="preserve"> </w:t>
      </w:r>
      <w:r w:rsidRPr="00DF4A50">
        <w:rPr>
          <w:rFonts w:eastAsia="Cambria"/>
          <w:w w:val="105"/>
          <w:sz w:val="22"/>
          <w:szCs w:val="22"/>
        </w:rPr>
        <w:t>or</w:t>
      </w:r>
      <w:r w:rsidRPr="005A74F6">
        <w:rPr>
          <w:rFonts w:eastAsia="Cambria"/>
          <w:w w:val="105"/>
          <w:sz w:val="22"/>
          <w:szCs w:val="22"/>
        </w:rPr>
        <w:t xml:space="preserve"> </w:t>
      </w:r>
      <w:r w:rsidRPr="00DF4A50">
        <w:rPr>
          <w:rFonts w:eastAsia="Cambria"/>
          <w:w w:val="105"/>
          <w:sz w:val="22"/>
          <w:szCs w:val="22"/>
        </w:rPr>
        <w:t>his</w:t>
      </w:r>
      <w:r w:rsidRPr="005A74F6">
        <w:rPr>
          <w:rFonts w:eastAsia="Cambria"/>
          <w:w w:val="105"/>
          <w:sz w:val="22"/>
          <w:szCs w:val="22"/>
        </w:rPr>
        <w:t xml:space="preserve"> </w:t>
      </w:r>
      <w:r w:rsidRPr="00DF4A50">
        <w:rPr>
          <w:rFonts w:eastAsia="Cambria"/>
          <w:w w:val="105"/>
          <w:sz w:val="22"/>
          <w:szCs w:val="22"/>
        </w:rPr>
        <w:t>Sub-Contractor:</w:t>
      </w:r>
    </w:p>
    <w:p w:rsidR="005A48C5" w:rsidRPr="00DF4A50" w:rsidRDefault="005A48C5">
      <w:pPr>
        <w:widowControl w:val="0"/>
        <w:autoSpaceDE w:val="0"/>
        <w:autoSpaceDN w:val="0"/>
        <w:spacing w:before="6"/>
        <w:rPr>
          <w:rFonts w:eastAsia="Cambria"/>
          <w:sz w:val="22"/>
          <w:szCs w:val="22"/>
        </w:rPr>
      </w:pPr>
    </w:p>
    <w:p w:rsidR="005A48C5" w:rsidRPr="00696DFF" w:rsidRDefault="00D11752">
      <w:pPr>
        <w:widowControl w:val="0"/>
        <w:numPr>
          <w:ilvl w:val="0"/>
          <w:numId w:val="5"/>
        </w:numPr>
        <w:tabs>
          <w:tab w:val="left" w:pos="1829"/>
        </w:tabs>
        <w:autoSpaceDE w:val="0"/>
        <w:autoSpaceDN w:val="0"/>
        <w:spacing w:line="254" w:lineRule="auto"/>
        <w:ind w:right="1605"/>
        <w:jc w:val="both"/>
        <w:rPr>
          <w:rFonts w:eastAsia="Cambria"/>
          <w:w w:val="105"/>
          <w:sz w:val="22"/>
          <w:szCs w:val="22"/>
        </w:rPr>
      </w:pPr>
      <w:r w:rsidRPr="00696DFF">
        <w:rPr>
          <w:rFonts w:eastAsia="Cambria"/>
          <w:w w:val="105"/>
          <w:sz w:val="22"/>
          <w:szCs w:val="22"/>
        </w:rPr>
        <w:t xml:space="preserve">The Contractor shall send advance </w:t>
      </w:r>
      <w:r w:rsidR="009C44F6" w:rsidRPr="00696DFF">
        <w:rPr>
          <w:rFonts w:eastAsia="Cambria"/>
          <w:w w:val="105"/>
          <w:sz w:val="22"/>
          <w:szCs w:val="22"/>
        </w:rPr>
        <w:t>Letter</w:t>
      </w:r>
      <w:r w:rsidRPr="00696DFF">
        <w:rPr>
          <w:rFonts w:eastAsia="Cambria"/>
          <w:w w:val="105"/>
          <w:sz w:val="22"/>
          <w:szCs w:val="22"/>
        </w:rPr>
        <w:t xml:space="preserve"> to the Employer </w:t>
      </w:r>
      <w:r w:rsidR="00C030AB" w:rsidRPr="00696DFF">
        <w:rPr>
          <w:rFonts w:eastAsia="Cambria"/>
          <w:w w:val="105"/>
          <w:sz w:val="22"/>
          <w:szCs w:val="22"/>
        </w:rPr>
        <w:t xml:space="preserve">   </w:t>
      </w:r>
      <w:r w:rsidRPr="00696DFF">
        <w:rPr>
          <w:rFonts w:eastAsia="Cambria"/>
          <w:w w:val="105"/>
          <w:sz w:val="22"/>
          <w:szCs w:val="22"/>
        </w:rPr>
        <w:t xml:space="preserve">of the pending termination, with 2 (two) </w:t>
      </w:r>
      <w:r w:rsidR="001C09C9" w:rsidRPr="00696DFF">
        <w:rPr>
          <w:rFonts w:eastAsia="Cambria"/>
          <w:w w:val="105"/>
          <w:sz w:val="22"/>
          <w:szCs w:val="22"/>
        </w:rPr>
        <w:t>years’ time</w:t>
      </w:r>
      <w:r w:rsidRPr="00696DFF">
        <w:rPr>
          <w:rFonts w:eastAsia="Cambria"/>
          <w:w w:val="105"/>
          <w:sz w:val="22"/>
          <w:szCs w:val="22"/>
        </w:rPr>
        <w:t xml:space="preserve"> to permit the Employer to procure needed requirements, and</w:t>
      </w:r>
    </w:p>
    <w:p w:rsidR="005A48C5" w:rsidRPr="00DF4A50" w:rsidRDefault="00D11752" w:rsidP="005A74F6">
      <w:pPr>
        <w:widowControl w:val="0"/>
        <w:numPr>
          <w:ilvl w:val="0"/>
          <w:numId w:val="5"/>
        </w:numPr>
        <w:tabs>
          <w:tab w:val="left" w:pos="1829"/>
        </w:tabs>
        <w:autoSpaceDE w:val="0"/>
        <w:autoSpaceDN w:val="0"/>
        <w:spacing w:line="254" w:lineRule="auto"/>
        <w:ind w:right="1605"/>
        <w:jc w:val="both"/>
        <w:rPr>
          <w:rFonts w:eastAsia="Cambria"/>
          <w:sz w:val="22"/>
          <w:szCs w:val="22"/>
        </w:rPr>
      </w:pPr>
      <w:r w:rsidRPr="00696DFF">
        <w:rPr>
          <w:rFonts w:eastAsia="Cambria"/>
          <w:w w:val="105"/>
          <w:sz w:val="22"/>
          <w:szCs w:val="22"/>
        </w:rPr>
        <w:t>Following such termination, the Contractor shall furnish at no cost to the Employer the blueprints, drawings and specification of the spare parts, if requested</w:t>
      </w:r>
      <w:r w:rsidRPr="005A74F6">
        <w:rPr>
          <w:rFonts w:eastAsia="Cambria"/>
          <w:sz w:val="22"/>
          <w:szCs w:val="22"/>
        </w:rPr>
        <w:t>.</w:t>
      </w:r>
    </w:p>
    <w:p w:rsidR="005A48C5" w:rsidRPr="00DF4A50" w:rsidRDefault="005A48C5">
      <w:pPr>
        <w:widowControl w:val="0"/>
        <w:autoSpaceDE w:val="0"/>
        <w:autoSpaceDN w:val="0"/>
        <w:spacing w:before="6"/>
        <w:rPr>
          <w:rFonts w:eastAsia="Cambria"/>
          <w:sz w:val="22"/>
          <w:szCs w:val="22"/>
        </w:rPr>
      </w:pPr>
    </w:p>
    <w:p w:rsidR="005A48C5" w:rsidRPr="00696DFF" w:rsidRDefault="00D11752">
      <w:pPr>
        <w:widowControl w:val="0"/>
        <w:numPr>
          <w:ilvl w:val="2"/>
          <w:numId w:val="1"/>
        </w:numPr>
        <w:tabs>
          <w:tab w:val="left" w:pos="1288"/>
          <w:tab w:val="left" w:pos="1289"/>
        </w:tabs>
        <w:autoSpaceDE w:val="0"/>
        <w:autoSpaceDN w:val="0"/>
        <w:spacing w:line="254" w:lineRule="auto"/>
        <w:ind w:right="1610"/>
        <w:jc w:val="both"/>
        <w:rPr>
          <w:rFonts w:eastAsia="Cambria"/>
          <w:w w:val="105"/>
          <w:sz w:val="22"/>
          <w:szCs w:val="22"/>
        </w:rPr>
      </w:pPr>
      <w:r w:rsidRPr="00696DFF">
        <w:rPr>
          <w:rFonts w:eastAsia="Cambria"/>
          <w:w w:val="105"/>
          <w:sz w:val="22"/>
          <w:szCs w:val="22"/>
        </w:rPr>
        <w:t>In case the Contractor fails to supply the spares parts in accordance with the terms stipulated above, the Employer shall sanction the Contractor declaring them ineligible for a stated period of time for future projects.</w:t>
      </w:r>
    </w:p>
    <w:p w:rsidR="005A48C5" w:rsidRPr="00DF4A50" w:rsidRDefault="005A48C5">
      <w:pPr>
        <w:widowControl w:val="0"/>
        <w:autoSpaceDE w:val="0"/>
        <w:autoSpaceDN w:val="0"/>
        <w:spacing w:before="10"/>
        <w:rPr>
          <w:rFonts w:eastAsia="Cambria"/>
          <w:sz w:val="22"/>
          <w:szCs w:val="22"/>
        </w:rPr>
      </w:pPr>
    </w:p>
    <w:p w:rsidR="005A48C5" w:rsidRPr="00DF4A50" w:rsidRDefault="00D11752">
      <w:pPr>
        <w:widowControl w:val="0"/>
        <w:numPr>
          <w:ilvl w:val="1"/>
          <w:numId w:val="1"/>
        </w:numPr>
        <w:tabs>
          <w:tab w:val="left" w:pos="928"/>
          <w:tab w:val="left" w:pos="929"/>
        </w:tabs>
        <w:autoSpaceDE w:val="0"/>
        <w:autoSpaceDN w:val="0"/>
        <w:spacing w:before="1"/>
        <w:ind w:hanging="721"/>
        <w:outlineLvl w:val="0"/>
        <w:rPr>
          <w:rFonts w:eastAsia="Palatino Linotype"/>
          <w:b/>
          <w:bCs/>
          <w:sz w:val="22"/>
          <w:szCs w:val="22"/>
        </w:rPr>
      </w:pPr>
      <w:bookmarkStart w:id="5" w:name="_Toc146280636"/>
      <w:r w:rsidRPr="00DF4A50">
        <w:rPr>
          <w:rFonts w:eastAsia="Palatino Linotype"/>
          <w:b/>
          <w:bCs/>
          <w:sz w:val="22"/>
          <w:szCs w:val="22"/>
        </w:rPr>
        <w:t>Time</w:t>
      </w:r>
      <w:r w:rsidRPr="00DF4A50">
        <w:rPr>
          <w:rFonts w:eastAsia="Palatino Linotype"/>
          <w:b/>
          <w:bCs/>
          <w:spacing w:val="-5"/>
          <w:sz w:val="22"/>
          <w:szCs w:val="22"/>
        </w:rPr>
        <w:t xml:space="preserve"> </w:t>
      </w:r>
      <w:r w:rsidRPr="00DF4A50">
        <w:rPr>
          <w:rFonts w:eastAsia="Palatino Linotype"/>
          <w:b/>
          <w:bCs/>
          <w:sz w:val="22"/>
          <w:szCs w:val="22"/>
        </w:rPr>
        <w:t>for</w:t>
      </w:r>
      <w:r w:rsidRPr="00DF4A50">
        <w:rPr>
          <w:rFonts w:eastAsia="Palatino Linotype"/>
          <w:b/>
          <w:bCs/>
          <w:spacing w:val="-5"/>
          <w:sz w:val="22"/>
          <w:szCs w:val="22"/>
        </w:rPr>
        <w:t xml:space="preserve"> </w:t>
      </w:r>
      <w:r w:rsidRPr="00DF4A50">
        <w:rPr>
          <w:rFonts w:eastAsia="Palatino Linotype"/>
          <w:b/>
          <w:bCs/>
          <w:sz w:val="22"/>
          <w:szCs w:val="22"/>
        </w:rPr>
        <w:t>Commencement</w:t>
      </w:r>
      <w:r w:rsidRPr="00DF4A50">
        <w:rPr>
          <w:rFonts w:eastAsia="Palatino Linotype"/>
          <w:b/>
          <w:bCs/>
          <w:spacing w:val="-5"/>
          <w:sz w:val="22"/>
          <w:szCs w:val="22"/>
        </w:rPr>
        <w:t xml:space="preserve"> </w:t>
      </w:r>
      <w:r w:rsidRPr="00DF4A50">
        <w:rPr>
          <w:rFonts w:eastAsia="Palatino Linotype"/>
          <w:b/>
          <w:bCs/>
          <w:sz w:val="22"/>
          <w:szCs w:val="22"/>
        </w:rPr>
        <w:t>and</w:t>
      </w:r>
      <w:r w:rsidRPr="00DF4A50">
        <w:rPr>
          <w:rFonts w:eastAsia="Palatino Linotype"/>
          <w:b/>
          <w:bCs/>
          <w:spacing w:val="-4"/>
          <w:sz w:val="22"/>
          <w:szCs w:val="22"/>
        </w:rPr>
        <w:t xml:space="preserve"> </w:t>
      </w:r>
      <w:r w:rsidRPr="00DF4A50">
        <w:rPr>
          <w:rFonts w:eastAsia="Palatino Linotype"/>
          <w:b/>
          <w:bCs/>
          <w:sz w:val="22"/>
          <w:szCs w:val="22"/>
        </w:rPr>
        <w:t>Completion</w:t>
      </w:r>
      <w:bookmarkEnd w:id="5"/>
    </w:p>
    <w:p w:rsidR="005A48C5" w:rsidRPr="00DF4A50" w:rsidRDefault="005A48C5">
      <w:pPr>
        <w:widowControl w:val="0"/>
        <w:autoSpaceDE w:val="0"/>
        <w:autoSpaceDN w:val="0"/>
        <w:spacing w:before="9"/>
        <w:rPr>
          <w:rFonts w:eastAsia="Cambria"/>
          <w:b/>
          <w:sz w:val="22"/>
          <w:szCs w:val="22"/>
        </w:rPr>
      </w:pPr>
    </w:p>
    <w:p w:rsidR="005A48C5" w:rsidRPr="005A74F6" w:rsidRDefault="00D11752" w:rsidP="009A2945">
      <w:pPr>
        <w:widowControl w:val="0"/>
        <w:numPr>
          <w:ilvl w:val="2"/>
          <w:numId w:val="1"/>
        </w:numPr>
        <w:tabs>
          <w:tab w:val="left" w:pos="1288"/>
          <w:tab w:val="left" w:pos="1289"/>
        </w:tabs>
        <w:autoSpaceDE w:val="0"/>
        <w:autoSpaceDN w:val="0"/>
        <w:spacing w:line="254" w:lineRule="auto"/>
        <w:ind w:right="1605"/>
        <w:jc w:val="both"/>
        <w:rPr>
          <w:rFonts w:eastAsia="Cambria"/>
          <w:w w:val="105"/>
          <w:sz w:val="22"/>
          <w:szCs w:val="22"/>
        </w:rPr>
      </w:pPr>
      <w:r w:rsidRPr="00DF4A50">
        <w:rPr>
          <w:rFonts w:eastAsia="Cambria"/>
          <w:w w:val="105"/>
          <w:sz w:val="22"/>
          <w:szCs w:val="22"/>
        </w:rPr>
        <w:t>The</w:t>
      </w:r>
      <w:r w:rsidRPr="00696DFF">
        <w:rPr>
          <w:rFonts w:eastAsia="Cambria"/>
          <w:w w:val="105"/>
          <w:sz w:val="22"/>
          <w:szCs w:val="22"/>
        </w:rPr>
        <w:t xml:space="preserve"> </w:t>
      </w:r>
      <w:r w:rsidRPr="00DF4A50">
        <w:rPr>
          <w:rFonts w:eastAsia="Cambria"/>
          <w:w w:val="105"/>
          <w:sz w:val="22"/>
          <w:szCs w:val="22"/>
        </w:rPr>
        <w:t>Contractor</w:t>
      </w:r>
      <w:r w:rsidRPr="00696DFF">
        <w:rPr>
          <w:rFonts w:eastAsia="Cambria"/>
          <w:w w:val="105"/>
          <w:sz w:val="22"/>
          <w:szCs w:val="22"/>
        </w:rPr>
        <w:t xml:space="preserve"> </w:t>
      </w:r>
      <w:r w:rsidRPr="00DF4A50">
        <w:rPr>
          <w:rFonts w:eastAsia="Cambria"/>
          <w:w w:val="105"/>
          <w:sz w:val="22"/>
          <w:szCs w:val="22"/>
        </w:rPr>
        <w:t>shall</w:t>
      </w:r>
      <w:r w:rsidRPr="00696DFF">
        <w:rPr>
          <w:rFonts w:eastAsia="Cambria"/>
          <w:w w:val="105"/>
          <w:sz w:val="22"/>
          <w:szCs w:val="22"/>
        </w:rPr>
        <w:t xml:space="preserve"> </w:t>
      </w:r>
      <w:r w:rsidRPr="00DF4A50">
        <w:rPr>
          <w:rFonts w:eastAsia="Cambria"/>
          <w:w w:val="105"/>
          <w:sz w:val="22"/>
          <w:szCs w:val="22"/>
        </w:rPr>
        <w:t>commence</w:t>
      </w:r>
      <w:r w:rsidRPr="00696DFF">
        <w:rPr>
          <w:rFonts w:eastAsia="Cambria"/>
          <w:w w:val="105"/>
          <w:sz w:val="22"/>
          <w:szCs w:val="22"/>
        </w:rPr>
        <w:t xml:space="preserve"> </w:t>
      </w:r>
      <w:r w:rsidRPr="00DF4A50">
        <w:rPr>
          <w:rFonts w:eastAsia="Cambria"/>
          <w:w w:val="105"/>
          <w:sz w:val="22"/>
          <w:szCs w:val="22"/>
        </w:rPr>
        <w:t>work</w:t>
      </w:r>
      <w:r w:rsidRPr="00696DFF">
        <w:rPr>
          <w:rFonts w:eastAsia="Cambria"/>
          <w:w w:val="105"/>
          <w:sz w:val="22"/>
          <w:szCs w:val="22"/>
        </w:rPr>
        <w:t xml:space="preserve"> </w:t>
      </w:r>
      <w:r w:rsidRPr="00DF4A50">
        <w:rPr>
          <w:rFonts w:eastAsia="Cambria"/>
          <w:w w:val="105"/>
          <w:sz w:val="22"/>
          <w:szCs w:val="22"/>
        </w:rPr>
        <w:t>on</w:t>
      </w:r>
      <w:r w:rsidRPr="00696DFF">
        <w:rPr>
          <w:rFonts w:eastAsia="Cambria"/>
          <w:w w:val="105"/>
          <w:sz w:val="22"/>
          <w:szCs w:val="22"/>
        </w:rPr>
        <w:t xml:space="preserve"> </w:t>
      </w:r>
      <w:r w:rsidRPr="00DF4A50">
        <w:rPr>
          <w:rFonts w:eastAsia="Cambria"/>
          <w:w w:val="105"/>
          <w:sz w:val="22"/>
          <w:szCs w:val="22"/>
        </w:rPr>
        <w:t>the</w:t>
      </w:r>
      <w:r w:rsidRPr="00696DFF">
        <w:rPr>
          <w:rFonts w:eastAsia="Cambria"/>
          <w:w w:val="105"/>
          <w:sz w:val="22"/>
          <w:szCs w:val="22"/>
        </w:rPr>
        <w:t xml:space="preserve"> </w:t>
      </w:r>
      <w:r w:rsidRPr="00DF4A50">
        <w:rPr>
          <w:rFonts w:eastAsia="Cambria"/>
          <w:w w:val="105"/>
          <w:sz w:val="22"/>
          <w:szCs w:val="22"/>
        </w:rPr>
        <w:t>Facilities</w:t>
      </w:r>
      <w:r w:rsidRPr="00696DFF">
        <w:rPr>
          <w:rFonts w:eastAsia="Cambria"/>
          <w:w w:val="105"/>
          <w:sz w:val="22"/>
          <w:szCs w:val="22"/>
        </w:rPr>
        <w:t xml:space="preserve"> </w:t>
      </w:r>
      <w:r w:rsidRPr="00DF4A50">
        <w:rPr>
          <w:rFonts w:eastAsia="Cambria"/>
          <w:w w:val="105"/>
          <w:sz w:val="22"/>
          <w:szCs w:val="22"/>
        </w:rPr>
        <w:t>from</w:t>
      </w:r>
      <w:r w:rsidRPr="00696DFF">
        <w:rPr>
          <w:rFonts w:eastAsia="Cambria"/>
          <w:w w:val="105"/>
          <w:sz w:val="22"/>
          <w:szCs w:val="22"/>
        </w:rPr>
        <w:t xml:space="preserve"> </w:t>
      </w:r>
      <w:r w:rsidRPr="00DF4A50">
        <w:rPr>
          <w:rFonts w:eastAsia="Cambria"/>
          <w:w w:val="105"/>
          <w:sz w:val="22"/>
          <w:szCs w:val="22"/>
        </w:rPr>
        <w:t>the</w:t>
      </w:r>
      <w:r w:rsidRPr="00696DFF">
        <w:rPr>
          <w:rFonts w:eastAsia="Cambria"/>
          <w:w w:val="105"/>
          <w:sz w:val="22"/>
          <w:szCs w:val="22"/>
        </w:rPr>
        <w:t xml:space="preserve"> </w:t>
      </w:r>
      <w:r w:rsidRPr="00864DE3">
        <w:rPr>
          <w:rFonts w:eastAsia="Cambria"/>
          <w:w w:val="105"/>
          <w:sz w:val="22"/>
          <w:szCs w:val="22"/>
        </w:rPr>
        <w:t>Effective</w:t>
      </w:r>
      <w:r w:rsidRPr="00696DFF">
        <w:rPr>
          <w:rFonts w:eastAsia="Cambria"/>
          <w:w w:val="105"/>
          <w:sz w:val="22"/>
          <w:szCs w:val="22"/>
        </w:rPr>
        <w:t xml:space="preserve"> </w:t>
      </w:r>
      <w:r w:rsidRPr="00864DE3">
        <w:rPr>
          <w:rFonts w:eastAsia="Cambria"/>
          <w:w w:val="105"/>
          <w:sz w:val="22"/>
          <w:szCs w:val="22"/>
        </w:rPr>
        <w:t>Date</w:t>
      </w:r>
      <w:r w:rsidRPr="00696DFF">
        <w:rPr>
          <w:rFonts w:eastAsia="Cambria"/>
          <w:w w:val="105"/>
          <w:sz w:val="22"/>
          <w:szCs w:val="22"/>
        </w:rPr>
        <w:t xml:space="preserve"> </w:t>
      </w:r>
      <w:r w:rsidRPr="00864DE3">
        <w:rPr>
          <w:rFonts w:eastAsia="Cambria"/>
          <w:w w:val="105"/>
          <w:sz w:val="22"/>
          <w:szCs w:val="22"/>
        </w:rPr>
        <w:t>of</w:t>
      </w:r>
      <w:r w:rsidRPr="00696DFF">
        <w:rPr>
          <w:rFonts w:eastAsia="Cambria"/>
          <w:w w:val="105"/>
          <w:sz w:val="22"/>
          <w:szCs w:val="22"/>
        </w:rPr>
        <w:t xml:space="preserve"> </w:t>
      </w:r>
      <w:r w:rsidRPr="00864DE3">
        <w:rPr>
          <w:rFonts w:eastAsia="Cambria"/>
          <w:w w:val="105"/>
          <w:sz w:val="22"/>
          <w:szCs w:val="22"/>
        </w:rPr>
        <w:t>Contract</w:t>
      </w:r>
      <w:r w:rsidRPr="00696DFF">
        <w:rPr>
          <w:rFonts w:eastAsia="Cambria"/>
          <w:w w:val="105"/>
          <w:sz w:val="22"/>
          <w:szCs w:val="22"/>
        </w:rPr>
        <w:t xml:space="preserve"> </w:t>
      </w:r>
      <w:r w:rsidRPr="00DF4A50">
        <w:rPr>
          <w:rFonts w:eastAsia="Cambria"/>
          <w:w w:val="105"/>
          <w:sz w:val="22"/>
          <w:szCs w:val="22"/>
        </w:rPr>
        <w:t>and</w:t>
      </w:r>
      <w:r w:rsidRPr="00696DFF">
        <w:rPr>
          <w:rFonts w:eastAsia="Cambria"/>
          <w:w w:val="105"/>
          <w:sz w:val="22"/>
          <w:szCs w:val="22"/>
        </w:rPr>
        <w:t xml:space="preserve"> </w:t>
      </w:r>
      <w:r w:rsidRPr="00DF4A50">
        <w:rPr>
          <w:rFonts w:eastAsia="Cambria"/>
          <w:w w:val="105"/>
          <w:sz w:val="22"/>
          <w:szCs w:val="22"/>
        </w:rPr>
        <w:t>without</w:t>
      </w:r>
      <w:r w:rsidRPr="00696DFF">
        <w:rPr>
          <w:rFonts w:eastAsia="Cambria"/>
          <w:w w:val="105"/>
          <w:sz w:val="22"/>
          <w:szCs w:val="22"/>
        </w:rPr>
        <w:t xml:space="preserve"> </w:t>
      </w:r>
      <w:r w:rsidRPr="00DF4A50">
        <w:rPr>
          <w:rFonts w:eastAsia="Cambria"/>
          <w:w w:val="105"/>
          <w:sz w:val="22"/>
          <w:szCs w:val="22"/>
        </w:rPr>
        <w:t>prejudice</w:t>
      </w:r>
      <w:r w:rsidRPr="00696DFF">
        <w:rPr>
          <w:rFonts w:eastAsia="Cambria"/>
          <w:w w:val="105"/>
          <w:sz w:val="22"/>
          <w:szCs w:val="22"/>
        </w:rPr>
        <w:t xml:space="preserve"> </w:t>
      </w:r>
      <w:r w:rsidRPr="00DF4A50">
        <w:rPr>
          <w:rFonts w:eastAsia="Cambria"/>
          <w:w w:val="105"/>
          <w:sz w:val="22"/>
          <w:szCs w:val="22"/>
        </w:rPr>
        <w:t>to</w:t>
      </w:r>
      <w:r w:rsidRPr="00DF4A50">
        <w:rPr>
          <w:rFonts w:eastAsia="Cambria"/>
          <w:spacing w:val="20"/>
          <w:w w:val="105"/>
          <w:sz w:val="22"/>
          <w:szCs w:val="22"/>
        </w:rPr>
        <w:t xml:space="preserve"> </w:t>
      </w:r>
      <w:r w:rsidRPr="00DF4A50">
        <w:rPr>
          <w:rFonts w:eastAsia="Cambria"/>
          <w:b/>
          <w:i/>
          <w:w w:val="105"/>
          <w:sz w:val="22"/>
          <w:szCs w:val="22"/>
        </w:rPr>
        <w:t>GCC</w:t>
      </w:r>
      <w:r w:rsidRPr="00DF4A50">
        <w:rPr>
          <w:rFonts w:eastAsia="Cambria"/>
          <w:b/>
          <w:i/>
          <w:spacing w:val="20"/>
          <w:w w:val="105"/>
          <w:sz w:val="22"/>
          <w:szCs w:val="22"/>
        </w:rPr>
        <w:t xml:space="preserve"> </w:t>
      </w:r>
      <w:r w:rsidRPr="00DF4A50">
        <w:rPr>
          <w:rFonts w:eastAsia="Cambria"/>
          <w:b/>
          <w:i/>
          <w:w w:val="105"/>
          <w:sz w:val="22"/>
          <w:szCs w:val="22"/>
        </w:rPr>
        <w:t>Sub-Clause</w:t>
      </w:r>
      <w:r w:rsidR="009A2945" w:rsidRPr="00DF4A50">
        <w:rPr>
          <w:rFonts w:eastAsia="Cambria"/>
          <w:b/>
          <w:i/>
          <w:w w:val="105"/>
          <w:sz w:val="22"/>
          <w:szCs w:val="22"/>
        </w:rPr>
        <w:t xml:space="preserve"> </w:t>
      </w:r>
      <w:r w:rsidRPr="00DF4A50">
        <w:rPr>
          <w:rFonts w:eastAsia="Cambria"/>
          <w:b/>
          <w:i/>
          <w:spacing w:val="-1"/>
          <w:w w:val="105"/>
          <w:sz w:val="22"/>
          <w:szCs w:val="22"/>
        </w:rPr>
        <w:t>21.2</w:t>
      </w:r>
      <w:r w:rsidRPr="00DF4A50">
        <w:rPr>
          <w:rFonts w:eastAsia="Cambria"/>
          <w:spacing w:val="-11"/>
          <w:w w:val="105"/>
          <w:sz w:val="22"/>
          <w:szCs w:val="22"/>
        </w:rPr>
        <w:t xml:space="preserve"> </w:t>
      </w:r>
      <w:r w:rsidRPr="00DF4A50">
        <w:rPr>
          <w:rFonts w:eastAsia="Cambria"/>
          <w:w w:val="105"/>
          <w:sz w:val="22"/>
          <w:szCs w:val="22"/>
        </w:rPr>
        <w:t xml:space="preserve">hereof, the Contractor shall thereafter proceed with the Facilities in accordance with the time schedule specified in the corresponding </w:t>
      </w:r>
      <w:r w:rsidRPr="00DF4A50">
        <w:rPr>
          <w:rFonts w:eastAsia="Cambria"/>
          <w:b/>
          <w:i/>
          <w:w w:val="105"/>
          <w:sz w:val="22"/>
          <w:szCs w:val="22"/>
        </w:rPr>
        <w:t>Appendix</w:t>
      </w:r>
      <w:r w:rsidRPr="00DF4A50">
        <w:rPr>
          <w:rFonts w:eastAsia="Cambria"/>
          <w:b/>
          <w:i/>
          <w:spacing w:val="3"/>
          <w:w w:val="105"/>
          <w:sz w:val="22"/>
          <w:szCs w:val="22"/>
        </w:rPr>
        <w:t xml:space="preserve"> </w:t>
      </w:r>
      <w:r w:rsidRPr="00D730F4">
        <w:rPr>
          <w:rFonts w:eastAsia="Cambria"/>
          <w:b/>
          <w:i/>
          <w:w w:val="105"/>
          <w:sz w:val="22"/>
          <w:szCs w:val="22"/>
        </w:rPr>
        <w:t>–</w:t>
      </w:r>
      <w:r w:rsidRPr="00D730F4">
        <w:rPr>
          <w:rFonts w:eastAsia="Cambria"/>
          <w:b/>
          <w:i/>
          <w:spacing w:val="-1"/>
          <w:w w:val="105"/>
          <w:sz w:val="22"/>
          <w:szCs w:val="22"/>
        </w:rPr>
        <w:t xml:space="preserve"> </w:t>
      </w:r>
      <w:r w:rsidRPr="00D730F4">
        <w:rPr>
          <w:rFonts w:eastAsia="Cambria"/>
          <w:b/>
          <w:i/>
          <w:w w:val="105"/>
          <w:sz w:val="22"/>
          <w:szCs w:val="22"/>
        </w:rPr>
        <w:t>4</w:t>
      </w:r>
      <w:r w:rsidRPr="00D730F4">
        <w:rPr>
          <w:rFonts w:eastAsia="Cambria"/>
          <w:b/>
          <w:spacing w:val="2"/>
          <w:w w:val="105"/>
          <w:sz w:val="22"/>
          <w:szCs w:val="22"/>
        </w:rPr>
        <w:t xml:space="preserve"> </w:t>
      </w:r>
      <w:r w:rsidRPr="00D730F4">
        <w:rPr>
          <w:rFonts w:eastAsia="Cambria"/>
          <w:b/>
          <w:w w:val="105"/>
          <w:sz w:val="22"/>
          <w:szCs w:val="22"/>
        </w:rPr>
        <w:t>(Time</w:t>
      </w:r>
      <w:r w:rsidRPr="00D730F4">
        <w:rPr>
          <w:rFonts w:eastAsia="Cambria"/>
          <w:b/>
          <w:spacing w:val="3"/>
          <w:w w:val="105"/>
          <w:sz w:val="22"/>
          <w:szCs w:val="22"/>
        </w:rPr>
        <w:t xml:space="preserve"> </w:t>
      </w:r>
      <w:r w:rsidRPr="00D730F4">
        <w:rPr>
          <w:rFonts w:eastAsia="Cambria"/>
          <w:b/>
          <w:w w:val="105"/>
          <w:sz w:val="22"/>
          <w:szCs w:val="22"/>
        </w:rPr>
        <w:t>Schedule</w:t>
      </w:r>
      <w:r w:rsidRPr="00DF4A50">
        <w:rPr>
          <w:rFonts w:eastAsia="Cambria"/>
          <w:w w:val="105"/>
          <w:sz w:val="22"/>
          <w:szCs w:val="22"/>
        </w:rPr>
        <w:t>)</w:t>
      </w:r>
      <w:r w:rsidRPr="00DF4A50">
        <w:rPr>
          <w:rFonts w:eastAsia="Cambria"/>
          <w:spacing w:val="2"/>
          <w:w w:val="105"/>
          <w:sz w:val="22"/>
          <w:szCs w:val="22"/>
        </w:rPr>
        <w:t xml:space="preserve"> </w:t>
      </w:r>
      <w:r w:rsidRPr="00DF4A50">
        <w:rPr>
          <w:rFonts w:eastAsia="Cambria"/>
          <w:w w:val="105"/>
          <w:sz w:val="22"/>
          <w:szCs w:val="22"/>
        </w:rPr>
        <w:t>to the Contract Agreement.</w:t>
      </w:r>
    </w:p>
    <w:p w:rsidR="005A48C5" w:rsidRPr="00DF4A50" w:rsidRDefault="005A48C5">
      <w:pPr>
        <w:widowControl w:val="0"/>
        <w:autoSpaceDE w:val="0"/>
        <w:autoSpaceDN w:val="0"/>
        <w:spacing w:before="1"/>
        <w:rPr>
          <w:rFonts w:eastAsia="Cambria"/>
          <w:sz w:val="22"/>
          <w:szCs w:val="22"/>
        </w:rPr>
      </w:pPr>
    </w:p>
    <w:p w:rsidR="005A48C5" w:rsidRPr="00864DE3" w:rsidRDefault="00D11752">
      <w:pPr>
        <w:widowControl w:val="0"/>
        <w:numPr>
          <w:ilvl w:val="2"/>
          <w:numId w:val="1"/>
        </w:numPr>
        <w:tabs>
          <w:tab w:val="left" w:pos="1288"/>
          <w:tab w:val="left" w:pos="1289"/>
        </w:tabs>
        <w:autoSpaceDE w:val="0"/>
        <w:autoSpaceDN w:val="0"/>
        <w:spacing w:line="254" w:lineRule="auto"/>
        <w:ind w:right="1605"/>
        <w:jc w:val="both"/>
        <w:rPr>
          <w:rFonts w:eastAsia="Cambria"/>
          <w:sz w:val="22"/>
          <w:szCs w:val="22"/>
        </w:rPr>
      </w:pPr>
      <w:r w:rsidRPr="00864DE3">
        <w:rPr>
          <w:rFonts w:eastAsia="Cambria"/>
          <w:w w:val="105"/>
          <w:sz w:val="22"/>
          <w:szCs w:val="22"/>
        </w:rPr>
        <w:t>The Contractor shall attain Completion of the Facilities (or of a part</w:t>
      </w:r>
      <w:r w:rsidRPr="00394C5D">
        <w:rPr>
          <w:rFonts w:eastAsia="Cambria"/>
          <w:w w:val="105"/>
          <w:sz w:val="22"/>
          <w:szCs w:val="22"/>
        </w:rPr>
        <w:t xml:space="preserve"> </w:t>
      </w:r>
      <w:r w:rsidRPr="00864DE3">
        <w:rPr>
          <w:rFonts w:eastAsia="Cambria"/>
          <w:w w:val="105"/>
          <w:sz w:val="22"/>
          <w:szCs w:val="22"/>
        </w:rPr>
        <w:t>where a separate time for Completion of such part is specified in the</w:t>
      </w:r>
      <w:r w:rsidRPr="00394C5D">
        <w:rPr>
          <w:rFonts w:eastAsia="Cambria"/>
          <w:w w:val="105"/>
          <w:sz w:val="22"/>
          <w:szCs w:val="22"/>
        </w:rPr>
        <w:t xml:space="preserve"> </w:t>
      </w:r>
      <w:r w:rsidRPr="00864DE3">
        <w:rPr>
          <w:rFonts w:eastAsia="Cambria"/>
          <w:w w:val="105"/>
          <w:sz w:val="22"/>
          <w:szCs w:val="22"/>
        </w:rPr>
        <w:t>Contract)</w:t>
      </w:r>
      <w:r w:rsidRPr="00394C5D">
        <w:rPr>
          <w:rFonts w:eastAsia="Cambria"/>
          <w:w w:val="105"/>
          <w:sz w:val="22"/>
          <w:szCs w:val="22"/>
        </w:rPr>
        <w:t xml:space="preserve"> </w:t>
      </w:r>
      <w:r w:rsidRPr="00864DE3">
        <w:rPr>
          <w:rFonts w:eastAsia="Cambria"/>
          <w:w w:val="105"/>
          <w:sz w:val="22"/>
          <w:szCs w:val="22"/>
        </w:rPr>
        <w:t>within</w:t>
      </w:r>
      <w:r w:rsidRPr="00394C5D">
        <w:rPr>
          <w:rFonts w:eastAsia="Cambria"/>
          <w:w w:val="105"/>
          <w:sz w:val="22"/>
          <w:szCs w:val="22"/>
        </w:rPr>
        <w:t xml:space="preserve"> </w:t>
      </w:r>
      <w:r w:rsidRPr="00864DE3">
        <w:rPr>
          <w:rFonts w:eastAsia="Cambria"/>
          <w:w w:val="105"/>
          <w:sz w:val="22"/>
          <w:szCs w:val="22"/>
        </w:rPr>
        <w:t>the</w:t>
      </w:r>
      <w:r w:rsidRPr="00394C5D">
        <w:rPr>
          <w:rFonts w:eastAsia="Cambria"/>
          <w:w w:val="105"/>
          <w:sz w:val="22"/>
          <w:szCs w:val="22"/>
        </w:rPr>
        <w:t xml:space="preserve"> </w:t>
      </w:r>
      <w:r w:rsidRPr="00864DE3">
        <w:rPr>
          <w:rFonts w:eastAsia="Cambria"/>
          <w:w w:val="105"/>
          <w:sz w:val="22"/>
          <w:szCs w:val="22"/>
        </w:rPr>
        <w:t>time</w:t>
      </w:r>
      <w:r w:rsidRPr="00394C5D">
        <w:rPr>
          <w:rFonts w:eastAsia="Cambria"/>
          <w:w w:val="105"/>
          <w:sz w:val="22"/>
          <w:szCs w:val="22"/>
        </w:rPr>
        <w:t xml:space="preserve"> </w:t>
      </w:r>
      <w:r w:rsidRPr="00864DE3">
        <w:rPr>
          <w:rFonts w:eastAsia="Cambria"/>
          <w:w w:val="105"/>
          <w:sz w:val="22"/>
          <w:szCs w:val="22"/>
        </w:rPr>
        <w:t>stated</w:t>
      </w:r>
      <w:r w:rsidRPr="00394C5D">
        <w:rPr>
          <w:rFonts w:eastAsia="Cambria"/>
          <w:w w:val="105"/>
          <w:sz w:val="22"/>
          <w:szCs w:val="22"/>
        </w:rPr>
        <w:t xml:space="preserve"> </w:t>
      </w:r>
      <w:r w:rsidRPr="00864DE3">
        <w:rPr>
          <w:rFonts w:eastAsia="Cambria"/>
          <w:w w:val="105"/>
          <w:sz w:val="22"/>
          <w:szCs w:val="22"/>
        </w:rPr>
        <w:t>under</w:t>
      </w:r>
      <w:r w:rsidRPr="00394C5D">
        <w:rPr>
          <w:rFonts w:eastAsia="Cambria"/>
          <w:w w:val="105"/>
          <w:sz w:val="22"/>
          <w:szCs w:val="22"/>
        </w:rPr>
        <w:t xml:space="preserve"> </w:t>
      </w:r>
      <w:r w:rsidRPr="00864DE3">
        <w:rPr>
          <w:rFonts w:eastAsia="Cambria"/>
          <w:w w:val="105"/>
          <w:sz w:val="22"/>
          <w:szCs w:val="22"/>
        </w:rPr>
        <w:t>Time</w:t>
      </w:r>
      <w:r w:rsidRPr="00394C5D">
        <w:rPr>
          <w:rFonts w:eastAsia="Cambria"/>
          <w:w w:val="105"/>
          <w:sz w:val="22"/>
          <w:szCs w:val="22"/>
        </w:rPr>
        <w:t xml:space="preserve"> </w:t>
      </w:r>
      <w:r w:rsidRPr="00864DE3">
        <w:rPr>
          <w:rFonts w:eastAsia="Cambria"/>
          <w:w w:val="105"/>
          <w:sz w:val="22"/>
          <w:szCs w:val="22"/>
        </w:rPr>
        <w:t>for</w:t>
      </w:r>
      <w:r w:rsidRPr="00394C5D">
        <w:rPr>
          <w:rFonts w:eastAsia="Cambria"/>
          <w:w w:val="105"/>
          <w:sz w:val="22"/>
          <w:szCs w:val="22"/>
        </w:rPr>
        <w:t xml:space="preserve"> </w:t>
      </w:r>
      <w:r w:rsidRPr="00864DE3">
        <w:rPr>
          <w:rFonts w:eastAsia="Cambria"/>
          <w:w w:val="105"/>
          <w:sz w:val="22"/>
          <w:szCs w:val="22"/>
        </w:rPr>
        <w:t>Completion</w:t>
      </w:r>
      <w:r w:rsidRPr="00394C5D">
        <w:rPr>
          <w:rFonts w:eastAsia="Cambria"/>
          <w:w w:val="105"/>
          <w:sz w:val="22"/>
          <w:szCs w:val="22"/>
        </w:rPr>
        <w:t xml:space="preserve"> </w:t>
      </w:r>
      <w:r w:rsidRPr="00864DE3">
        <w:rPr>
          <w:rFonts w:eastAsia="Cambria"/>
          <w:w w:val="105"/>
          <w:sz w:val="22"/>
          <w:szCs w:val="22"/>
        </w:rPr>
        <w:t>or</w:t>
      </w:r>
      <w:r w:rsidRPr="00394C5D">
        <w:rPr>
          <w:rFonts w:eastAsia="Cambria"/>
          <w:w w:val="105"/>
          <w:sz w:val="22"/>
          <w:szCs w:val="22"/>
        </w:rPr>
        <w:t xml:space="preserve"> </w:t>
      </w:r>
      <w:r w:rsidRPr="00864DE3">
        <w:rPr>
          <w:rFonts w:eastAsia="Cambria"/>
          <w:w w:val="105"/>
          <w:sz w:val="22"/>
          <w:szCs w:val="22"/>
        </w:rPr>
        <w:t>within such extended time to which the Contractor shall be entitled</w:t>
      </w:r>
      <w:r w:rsidRPr="00394C5D">
        <w:rPr>
          <w:rFonts w:eastAsia="Cambria"/>
          <w:w w:val="105"/>
          <w:sz w:val="22"/>
          <w:szCs w:val="22"/>
        </w:rPr>
        <w:t xml:space="preserve"> </w:t>
      </w:r>
      <w:r w:rsidRPr="00864DE3">
        <w:rPr>
          <w:rFonts w:eastAsia="Cambria"/>
          <w:w w:val="105"/>
          <w:sz w:val="22"/>
          <w:szCs w:val="22"/>
        </w:rPr>
        <w:t>under</w:t>
      </w:r>
      <w:r w:rsidRPr="00864DE3">
        <w:rPr>
          <w:rFonts w:eastAsia="Cambria"/>
          <w:spacing w:val="5"/>
          <w:w w:val="105"/>
          <w:sz w:val="22"/>
          <w:szCs w:val="22"/>
        </w:rPr>
        <w:t xml:space="preserve"> </w:t>
      </w:r>
      <w:r w:rsidRPr="00864DE3">
        <w:rPr>
          <w:rFonts w:eastAsia="Cambria"/>
          <w:b/>
          <w:bCs/>
          <w:w w:val="105"/>
          <w:sz w:val="22"/>
          <w:szCs w:val="22"/>
        </w:rPr>
        <w:t>GCC</w:t>
      </w:r>
      <w:r w:rsidRPr="00864DE3">
        <w:rPr>
          <w:rFonts w:eastAsia="Cambria"/>
          <w:b/>
          <w:bCs/>
          <w:spacing w:val="5"/>
          <w:w w:val="105"/>
          <w:sz w:val="22"/>
          <w:szCs w:val="22"/>
        </w:rPr>
        <w:t xml:space="preserve"> </w:t>
      </w:r>
      <w:r w:rsidRPr="00864DE3">
        <w:rPr>
          <w:rFonts w:eastAsia="Cambria"/>
          <w:b/>
          <w:bCs/>
          <w:w w:val="105"/>
          <w:sz w:val="22"/>
          <w:szCs w:val="22"/>
        </w:rPr>
        <w:t>Clause</w:t>
      </w:r>
      <w:r w:rsidRPr="00864DE3">
        <w:rPr>
          <w:rFonts w:eastAsia="Cambria"/>
          <w:b/>
          <w:bCs/>
          <w:spacing w:val="5"/>
          <w:w w:val="105"/>
          <w:sz w:val="22"/>
          <w:szCs w:val="22"/>
        </w:rPr>
        <w:t xml:space="preserve"> </w:t>
      </w:r>
      <w:r w:rsidRPr="00864DE3">
        <w:rPr>
          <w:rFonts w:eastAsia="Cambria"/>
          <w:b/>
          <w:bCs/>
          <w:w w:val="105"/>
          <w:sz w:val="22"/>
          <w:szCs w:val="22"/>
        </w:rPr>
        <w:t>34</w:t>
      </w:r>
      <w:r w:rsidRPr="00864DE3">
        <w:rPr>
          <w:rFonts w:eastAsia="Cambria"/>
          <w:spacing w:val="7"/>
          <w:w w:val="105"/>
          <w:sz w:val="22"/>
          <w:szCs w:val="22"/>
        </w:rPr>
        <w:t xml:space="preserve"> </w:t>
      </w:r>
      <w:r w:rsidRPr="00864DE3">
        <w:rPr>
          <w:rFonts w:eastAsia="Cambria"/>
          <w:w w:val="105"/>
          <w:sz w:val="22"/>
          <w:szCs w:val="22"/>
        </w:rPr>
        <w:t>hereof.</w:t>
      </w:r>
    </w:p>
    <w:p w:rsidR="005A48C5" w:rsidRPr="00DF4A50" w:rsidRDefault="005A48C5">
      <w:pPr>
        <w:widowControl w:val="0"/>
        <w:autoSpaceDE w:val="0"/>
        <w:autoSpaceDN w:val="0"/>
        <w:spacing w:before="10"/>
        <w:rPr>
          <w:rFonts w:eastAsia="Cambria"/>
          <w:sz w:val="22"/>
          <w:szCs w:val="22"/>
        </w:rPr>
      </w:pPr>
    </w:p>
    <w:p w:rsidR="005A48C5" w:rsidRPr="00DF4A50"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6" w:name="_Toc146280637"/>
      <w:r w:rsidRPr="00DF4A50">
        <w:rPr>
          <w:rFonts w:eastAsia="Palatino Linotype"/>
          <w:b/>
          <w:bCs/>
          <w:sz w:val="22"/>
          <w:szCs w:val="22"/>
        </w:rPr>
        <w:t>Contractor’s</w:t>
      </w:r>
      <w:r w:rsidRPr="00DF4A50">
        <w:rPr>
          <w:rFonts w:eastAsia="Palatino Linotype"/>
          <w:b/>
          <w:bCs/>
          <w:spacing w:val="-11"/>
          <w:sz w:val="22"/>
          <w:szCs w:val="22"/>
        </w:rPr>
        <w:t xml:space="preserve"> </w:t>
      </w:r>
      <w:r w:rsidRPr="00DF4A50">
        <w:rPr>
          <w:rFonts w:eastAsia="Palatino Linotype"/>
          <w:b/>
          <w:bCs/>
          <w:sz w:val="22"/>
          <w:szCs w:val="22"/>
        </w:rPr>
        <w:t>Responsibilities</w:t>
      </w:r>
      <w:bookmarkEnd w:id="6"/>
    </w:p>
    <w:p w:rsidR="005A48C5" w:rsidRPr="00DF4A50" w:rsidRDefault="005A48C5">
      <w:pPr>
        <w:widowControl w:val="0"/>
        <w:autoSpaceDE w:val="0"/>
        <w:autoSpaceDN w:val="0"/>
        <w:spacing w:before="3"/>
        <w:rPr>
          <w:rFonts w:eastAsia="Cambria"/>
          <w:b/>
          <w:sz w:val="22"/>
          <w:szCs w:val="22"/>
        </w:rPr>
      </w:pPr>
    </w:p>
    <w:p w:rsidR="005A48C5" w:rsidRPr="00394C5D" w:rsidRDefault="00D11752">
      <w:pPr>
        <w:widowControl w:val="0"/>
        <w:numPr>
          <w:ilvl w:val="2"/>
          <w:numId w:val="1"/>
        </w:numPr>
        <w:tabs>
          <w:tab w:val="left" w:pos="1288"/>
          <w:tab w:val="left" w:pos="1289"/>
        </w:tabs>
        <w:autoSpaceDE w:val="0"/>
        <w:autoSpaceDN w:val="0"/>
        <w:spacing w:line="254" w:lineRule="auto"/>
        <w:ind w:right="1603"/>
        <w:jc w:val="both"/>
        <w:rPr>
          <w:rFonts w:eastAsia="Cambria"/>
          <w:w w:val="105"/>
          <w:sz w:val="22"/>
          <w:szCs w:val="22"/>
        </w:rPr>
      </w:pPr>
      <w:r w:rsidRPr="00DF4A50">
        <w:rPr>
          <w:rFonts w:eastAsia="Cambria"/>
          <w:w w:val="105"/>
          <w:sz w:val="22"/>
          <w:szCs w:val="22"/>
        </w:rPr>
        <w:t>The</w:t>
      </w:r>
      <w:r w:rsidRPr="00394C5D">
        <w:rPr>
          <w:rFonts w:eastAsia="Cambria"/>
          <w:w w:val="105"/>
          <w:sz w:val="22"/>
          <w:szCs w:val="22"/>
        </w:rPr>
        <w:t xml:space="preserve"> </w:t>
      </w:r>
      <w:r w:rsidRPr="00DF4A50">
        <w:rPr>
          <w:rFonts w:eastAsia="Cambria"/>
          <w:w w:val="105"/>
          <w:sz w:val="22"/>
          <w:szCs w:val="22"/>
        </w:rPr>
        <w:t>Contractor</w:t>
      </w:r>
      <w:r w:rsidRPr="00394C5D">
        <w:rPr>
          <w:rFonts w:eastAsia="Cambria"/>
          <w:w w:val="105"/>
          <w:sz w:val="22"/>
          <w:szCs w:val="22"/>
        </w:rPr>
        <w:t xml:space="preserve"> </w:t>
      </w:r>
      <w:r w:rsidRPr="00DF4A50">
        <w:rPr>
          <w:rFonts w:eastAsia="Cambria"/>
          <w:w w:val="105"/>
          <w:sz w:val="22"/>
          <w:szCs w:val="22"/>
        </w:rPr>
        <w:t>shall</w:t>
      </w:r>
      <w:r w:rsidRPr="00394C5D">
        <w:rPr>
          <w:rFonts w:eastAsia="Cambria"/>
          <w:w w:val="105"/>
          <w:sz w:val="22"/>
          <w:szCs w:val="22"/>
        </w:rPr>
        <w:t xml:space="preserve"> </w:t>
      </w:r>
      <w:r w:rsidRPr="00DF4A50">
        <w:rPr>
          <w:rFonts w:eastAsia="Cambria"/>
          <w:w w:val="105"/>
          <w:sz w:val="22"/>
          <w:szCs w:val="22"/>
        </w:rPr>
        <w:t>design,</w:t>
      </w:r>
      <w:r w:rsidRPr="00394C5D">
        <w:rPr>
          <w:rFonts w:eastAsia="Cambria"/>
          <w:w w:val="105"/>
          <w:sz w:val="22"/>
          <w:szCs w:val="22"/>
        </w:rPr>
        <w:t xml:space="preserve"> </w:t>
      </w:r>
      <w:r w:rsidRPr="00DF4A50">
        <w:rPr>
          <w:rFonts w:eastAsia="Cambria"/>
          <w:w w:val="105"/>
          <w:sz w:val="22"/>
          <w:szCs w:val="22"/>
        </w:rPr>
        <w:t>manufacture</w:t>
      </w:r>
      <w:r w:rsidRPr="00394C5D">
        <w:rPr>
          <w:rFonts w:eastAsia="Cambria"/>
          <w:w w:val="105"/>
          <w:sz w:val="22"/>
          <w:szCs w:val="22"/>
        </w:rPr>
        <w:t xml:space="preserve"> </w:t>
      </w:r>
      <w:r w:rsidRPr="00DF4A50">
        <w:rPr>
          <w:rFonts w:eastAsia="Cambria"/>
          <w:w w:val="105"/>
          <w:sz w:val="22"/>
          <w:szCs w:val="22"/>
        </w:rPr>
        <w:t>(including</w:t>
      </w:r>
      <w:r w:rsidRPr="00394C5D">
        <w:rPr>
          <w:rFonts w:eastAsia="Cambria"/>
          <w:w w:val="105"/>
          <w:sz w:val="22"/>
          <w:szCs w:val="22"/>
        </w:rPr>
        <w:t xml:space="preserve"> </w:t>
      </w:r>
      <w:r w:rsidRPr="00DF4A50">
        <w:rPr>
          <w:rFonts w:eastAsia="Cambria"/>
          <w:w w:val="105"/>
          <w:sz w:val="22"/>
          <w:szCs w:val="22"/>
        </w:rPr>
        <w:t>associated</w:t>
      </w:r>
      <w:r w:rsidRPr="00394C5D">
        <w:rPr>
          <w:rFonts w:eastAsia="Cambria"/>
          <w:w w:val="105"/>
          <w:sz w:val="22"/>
          <w:szCs w:val="22"/>
        </w:rPr>
        <w:t xml:space="preserve"> </w:t>
      </w:r>
      <w:r w:rsidRPr="00DF4A50">
        <w:rPr>
          <w:rFonts w:eastAsia="Cambria"/>
          <w:w w:val="105"/>
          <w:sz w:val="22"/>
          <w:szCs w:val="22"/>
        </w:rPr>
        <w:t>purchases</w:t>
      </w:r>
      <w:r w:rsidRPr="00394C5D">
        <w:rPr>
          <w:rFonts w:eastAsia="Cambria"/>
          <w:w w:val="105"/>
          <w:sz w:val="22"/>
          <w:szCs w:val="22"/>
        </w:rPr>
        <w:t xml:space="preserve"> </w:t>
      </w:r>
      <w:r w:rsidRPr="00DF4A50">
        <w:rPr>
          <w:rFonts w:eastAsia="Cambria"/>
          <w:w w:val="105"/>
          <w:sz w:val="22"/>
          <w:szCs w:val="22"/>
        </w:rPr>
        <w:t>and/or</w:t>
      </w:r>
      <w:r w:rsidRPr="00394C5D">
        <w:rPr>
          <w:rFonts w:eastAsia="Cambria"/>
          <w:w w:val="105"/>
          <w:sz w:val="22"/>
          <w:szCs w:val="22"/>
        </w:rPr>
        <w:t xml:space="preserve"> </w:t>
      </w:r>
      <w:r w:rsidRPr="00DF4A50">
        <w:rPr>
          <w:rFonts w:eastAsia="Cambria"/>
          <w:w w:val="105"/>
          <w:sz w:val="22"/>
          <w:szCs w:val="22"/>
        </w:rPr>
        <w:t>subcontracting),</w:t>
      </w:r>
      <w:r w:rsidRPr="00394C5D">
        <w:rPr>
          <w:rFonts w:eastAsia="Cambria"/>
          <w:w w:val="105"/>
          <w:sz w:val="22"/>
          <w:szCs w:val="22"/>
        </w:rPr>
        <w:t xml:space="preserve"> </w:t>
      </w:r>
      <w:r w:rsidRPr="00DF4A50">
        <w:rPr>
          <w:rFonts w:eastAsia="Cambria"/>
          <w:w w:val="105"/>
          <w:sz w:val="22"/>
          <w:szCs w:val="22"/>
        </w:rPr>
        <w:t>install</w:t>
      </w:r>
      <w:r w:rsidRPr="00394C5D">
        <w:rPr>
          <w:rFonts w:eastAsia="Cambria"/>
          <w:w w:val="105"/>
          <w:sz w:val="22"/>
          <w:szCs w:val="22"/>
        </w:rPr>
        <w:t xml:space="preserve"> </w:t>
      </w:r>
      <w:r w:rsidRPr="00DF4A50">
        <w:rPr>
          <w:rFonts w:eastAsia="Cambria"/>
          <w:w w:val="105"/>
          <w:sz w:val="22"/>
          <w:szCs w:val="22"/>
        </w:rPr>
        <w:t>and</w:t>
      </w:r>
      <w:r w:rsidRPr="00394C5D">
        <w:rPr>
          <w:rFonts w:eastAsia="Cambria"/>
          <w:w w:val="105"/>
          <w:sz w:val="22"/>
          <w:szCs w:val="22"/>
        </w:rPr>
        <w:t xml:space="preserve"> </w:t>
      </w:r>
      <w:r w:rsidRPr="00DF4A50">
        <w:rPr>
          <w:rFonts w:eastAsia="Cambria"/>
          <w:w w:val="105"/>
          <w:sz w:val="22"/>
          <w:szCs w:val="22"/>
        </w:rPr>
        <w:t>complete</w:t>
      </w:r>
      <w:r w:rsidRPr="00394C5D">
        <w:rPr>
          <w:rFonts w:eastAsia="Cambria"/>
          <w:w w:val="105"/>
          <w:sz w:val="22"/>
          <w:szCs w:val="22"/>
        </w:rPr>
        <w:t xml:space="preserve"> </w:t>
      </w:r>
      <w:r w:rsidRPr="00DF4A50">
        <w:rPr>
          <w:rFonts w:eastAsia="Cambria"/>
          <w:w w:val="105"/>
          <w:sz w:val="22"/>
          <w:szCs w:val="22"/>
        </w:rPr>
        <w:t>the</w:t>
      </w:r>
      <w:r w:rsidRPr="00394C5D">
        <w:rPr>
          <w:rFonts w:eastAsia="Cambria"/>
          <w:w w:val="105"/>
          <w:sz w:val="22"/>
          <w:szCs w:val="22"/>
        </w:rPr>
        <w:t xml:space="preserve"> </w:t>
      </w:r>
      <w:r w:rsidRPr="00DF4A50">
        <w:rPr>
          <w:rFonts w:eastAsia="Cambria"/>
          <w:w w:val="105"/>
          <w:sz w:val="22"/>
          <w:szCs w:val="22"/>
        </w:rPr>
        <w:t>Facilities</w:t>
      </w:r>
      <w:r w:rsidRPr="00394C5D">
        <w:rPr>
          <w:rFonts w:eastAsia="Cambria"/>
          <w:w w:val="105"/>
          <w:sz w:val="22"/>
          <w:szCs w:val="22"/>
        </w:rPr>
        <w:t xml:space="preserve"> </w:t>
      </w:r>
      <w:r w:rsidRPr="00DF4A50">
        <w:rPr>
          <w:rFonts w:eastAsia="Cambria"/>
          <w:w w:val="105"/>
          <w:sz w:val="22"/>
          <w:szCs w:val="22"/>
        </w:rPr>
        <w:t>with due</w:t>
      </w:r>
      <w:r w:rsidRPr="00394C5D">
        <w:rPr>
          <w:rFonts w:eastAsia="Cambria"/>
          <w:w w:val="105"/>
          <w:sz w:val="22"/>
          <w:szCs w:val="22"/>
        </w:rPr>
        <w:t xml:space="preserve"> </w:t>
      </w:r>
      <w:r w:rsidRPr="00DF4A50">
        <w:rPr>
          <w:rFonts w:eastAsia="Cambria"/>
          <w:w w:val="105"/>
          <w:sz w:val="22"/>
          <w:szCs w:val="22"/>
        </w:rPr>
        <w:t>care</w:t>
      </w:r>
      <w:r w:rsidRPr="00394C5D">
        <w:rPr>
          <w:rFonts w:eastAsia="Cambria"/>
          <w:w w:val="105"/>
          <w:sz w:val="22"/>
          <w:szCs w:val="22"/>
        </w:rPr>
        <w:t xml:space="preserve"> </w:t>
      </w:r>
      <w:r w:rsidRPr="00DF4A50">
        <w:rPr>
          <w:rFonts w:eastAsia="Cambria"/>
          <w:w w:val="105"/>
          <w:sz w:val="22"/>
          <w:szCs w:val="22"/>
        </w:rPr>
        <w:t>and diligence</w:t>
      </w:r>
      <w:r w:rsidRPr="00394C5D">
        <w:rPr>
          <w:rFonts w:eastAsia="Cambria"/>
          <w:w w:val="105"/>
          <w:sz w:val="22"/>
          <w:szCs w:val="22"/>
        </w:rPr>
        <w:t xml:space="preserve"> </w:t>
      </w:r>
      <w:r w:rsidRPr="00DF4A50">
        <w:rPr>
          <w:rFonts w:eastAsia="Cambria"/>
          <w:w w:val="105"/>
          <w:sz w:val="22"/>
          <w:szCs w:val="22"/>
        </w:rPr>
        <w:t>in</w:t>
      </w:r>
      <w:r w:rsidRPr="00394C5D">
        <w:rPr>
          <w:rFonts w:eastAsia="Cambria"/>
          <w:w w:val="105"/>
          <w:sz w:val="22"/>
          <w:szCs w:val="22"/>
        </w:rPr>
        <w:t xml:space="preserve"> </w:t>
      </w:r>
      <w:r w:rsidRPr="00DF4A50">
        <w:rPr>
          <w:rFonts w:eastAsia="Cambria"/>
          <w:w w:val="105"/>
          <w:sz w:val="22"/>
          <w:szCs w:val="22"/>
        </w:rPr>
        <w:t>accordance</w:t>
      </w:r>
      <w:r w:rsidRPr="00394C5D">
        <w:rPr>
          <w:rFonts w:eastAsia="Cambria"/>
          <w:w w:val="105"/>
          <w:sz w:val="22"/>
          <w:szCs w:val="22"/>
        </w:rPr>
        <w:t xml:space="preserve"> </w:t>
      </w:r>
      <w:r w:rsidRPr="00DF4A50">
        <w:rPr>
          <w:rFonts w:eastAsia="Cambria"/>
          <w:w w:val="105"/>
          <w:sz w:val="22"/>
          <w:szCs w:val="22"/>
        </w:rPr>
        <w:t>with</w:t>
      </w:r>
      <w:r w:rsidRPr="00394C5D">
        <w:rPr>
          <w:rFonts w:eastAsia="Cambria"/>
          <w:w w:val="105"/>
          <w:sz w:val="22"/>
          <w:szCs w:val="22"/>
        </w:rPr>
        <w:t xml:space="preserve"> </w:t>
      </w:r>
      <w:r w:rsidRPr="00DF4A50">
        <w:rPr>
          <w:rFonts w:eastAsia="Cambria"/>
          <w:w w:val="105"/>
          <w:sz w:val="22"/>
          <w:szCs w:val="22"/>
        </w:rPr>
        <w:t>the</w:t>
      </w:r>
      <w:r w:rsidRPr="00394C5D">
        <w:rPr>
          <w:rFonts w:eastAsia="Cambria"/>
          <w:w w:val="105"/>
          <w:sz w:val="22"/>
          <w:szCs w:val="22"/>
        </w:rPr>
        <w:t xml:space="preserve"> </w:t>
      </w:r>
      <w:r w:rsidRPr="00DF4A50">
        <w:rPr>
          <w:rFonts w:eastAsia="Cambria"/>
          <w:w w:val="105"/>
          <w:sz w:val="22"/>
          <w:szCs w:val="22"/>
        </w:rPr>
        <w:t>Contract.</w:t>
      </w:r>
    </w:p>
    <w:p w:rsidR="005A48C5" w:rsidRPr="00DF4A50" w:rsidRDefault="005A48C5">
      <w:pPr>
        <w:widowControl w:val="0"/>
        <w:autoSpaceDE w:val="0"/>
        <w:autoSpaceDN w:val="0"/>
        <w:spacing w:before="5"/>
        <w:rPr>
          <w:rFonts w:eastAsia="Cambria"/>
          <w:sz w:val="22"/>
          <w:szCs w:val="22"/>
        </w:rPr>
      </w:pPr>
    </w:p>
    <w:p w:rsidR="005A48C5" w:rsidRPr="00DF4A50" w:rsidRDefault="00D11752">
      <w:pPr>
        <w:widowControl w:val="0"/>
        <w:numPr>
          <w:ilvl w:val="2"/>
          <w:numId w:val="1"/>
        </w:numPr>
        <w:tabs>
          <w:tab w:val="left" w:pos="1288"/>
          <w:tab w:val="left" w:pos="1289"/>
        </w:tabs>
        <w:autoSpaceDE w:val="0"/>
        <w:autoSpaceDN w:val="0"/>
        <w:spacing w:line="254" w:lineRule="auto"/>
        <w:ind w:right="1606"/>
        <w:jc w:val="both"/>
        <w:rPr>
          <w:rFonts w:eastAsia="Cambria"/>
          <w:sz w:val="22"/>
          <w:szCs w:val="22"/>
        </w:rPr>
      </w:pPr>
      <w:r w:rsidRPr="00DF4A50">
        <w:rPr>
          <w:rFonts w:eastAsia="Cambria"/>
          <w:w w:val="105"/>
          <w:sz w:val="22"/>
          <w:szCs w:val="22"/>
        </w:rPr>
        <w:t>The Contractor confirms that it has entered into this Contract on the</w:t>
      </w:r>
      <w:r w:rsidRPr="00696DFF">
        <w:rPr>
          <w:rFonts w:eastAsia="Cambria"/>
          <w:w w:val="105"/>
          <w:sz w:val="22"/>
          <w:szCs w:val="22"/>
        </w:rPr>
        <w:t xml:space="preserve"> </w:t>
      </w:r>
      <w:r w:rsidRPr="00DF4A50">
        <w:rPr>
          <w:rFonts w:eastAsia="Cambria"/>
          <w:w w:val="105"/>
          <w:sz w:val="22"/>
          <w:szCs w:val="22"/>
        </w:rPr>
        <w:t>basis of a proper examination of the data relating to the Facilities</w:t>
      </w:r>
      <w:r w:rsidRPr="00696DFF">
        <w:rPr>
          <w:rFonts w:eastAsia="Cambria"/>
          <w:w w:val="105"/>
          <w:sz w:val="22"/>
          <w:szCs w:val="22"/>
        </w:rPr>
        <w:t xml:space="preserve"> </w:t>
      </w:r>
      <w:r w:rsidRPr="00DF4A50">
        <w:rPr>
          <w:rFonts w:eastAsia="Cambria"/>
          <w:w w:val="105"/>
          <w:sz w:val="22"/>
          <w:szCs w:val="22"/>
        </w:rPr>
        <w:t>(including any data as to boring tests) provided by the Employer,</w:t>
      </w:r>
      <w:r w:rsidRPr="00696DFF">
        <w:rPr>
          <w:rFonts w:eastAsia="Cambria"/>
          <w:w w:val="105"/>
          <w:sz w:val="22"/>
          <w:szCs w:val="22"/>
        </w:rPr>
        <w:t xml:space="preserve"> </w:t>
      </w:r>
      <w:r w:rsidRPr="00DF4A50">
        <w:rPr>
          <w:rFonts w:eastAsia="Cambria"/>
          <w:w w:val="105"/>
          <w:sz w:val="22"/>
          <w:szCs w:val="22"/>
        </w:rPr>
        <w:t>and</w:t>
      </w:r>
      <w:r w:rsidRPr="00696DFF">
        <w:rPr>
          <w:rFonts w:eastAsia="Cambria"/>
          <w:w w:val="105"/>
          <w:sz w:val="22"/>
          <w:szCs w:val="22"/>
        </w:rPr>
        <w:t xml:space="preserve"> </w:t>
      </w:r>
      <w:r w:rsidRPr="00DF4A50">
        <w:rPr>
          <w:rFonts w:eastAsia="Cambria"/>
          <w:w w:val="105"/>
          <w:sz w:val="22"/>
          <w:szCs w:val="22"/>
        </w:rPr>
        <w:t>on</w:t>
      </w:r>
      <w:r w:rsidRPr="00696DFF">
        <w:rPr>
          <w:rFonts w:eastAsia="Cambria"/>
          <w:w w:val="105"/>
          <w:sz w:val="22"/>
          <w:szCs w:val="22"/>
        </w:rPr>
        <w:t xml:space="preserve"> </w:t>
      </w:r>
      <w:r w:rsidRPr="00DF4A50">
        <w:rPr>
          <w:rFonts w:eastAsia="Cambria"/>
          <w:w w:val="105"/>
          <w:sz w:val="22"/>
          <w:szCs w:val="22"/>
        </w:rPr>
        <w:t>the</w:t>
      </w:r>
      <w:r w:rsidRPr="00696DFF">
        <w:rPr>
          <w:rFonts w:eastAsia="Cambria"/>
          <w:w w:val="105"/>
          <w:sz w:val="22"/>
          <w:szCs w:val="22"/>
        </w:rPr>
        <w:t xml:space="preserve"> </w:t>
      </w:r>
      <w:r w:rsidRPr="00DF4A50">
        <w:rPr>
          <w:rFonts w:eastAsia="Cambria"/>
          <w:w w:val="105"/>
          <w:sz w:val="22"/>
          <w:szCs w:val="22"/>
        </w:rPr>
        <w:t>basis</w:t>
      </w:r>
      <w:r w:rsidRPr="00696DFF">
        <w:rPr>
          <w:rFonts w:eastAsia="Cambria"/>
          <w:w w:val="105"/>
          <w:sz w:val="22"/>
          <w:szCs w:val="22"/>
        </w:rPr>
        <w:t xml:space="preserve"> </w:t>
      </w:r>
      <w:r w:rsidRPr="00DF4A50">
        <w:rPr>
          <w:rFonts w:eastAsia="Cambria"/>
          <w:w w:val="105"/>
          <w:sz w:val="22"/>
          <w:szCs w:val="22"/>
        </w:rPr>
        <w:t>of</w:t>
      </w:r>
      <w:r w:rsidRPr="00696DFF">
        <w:rPr>
          <w:rFonts w:eastAsia="Cambria"/>
          <w:w w:val="105"/>
          <w:sz w:val="22"/>
          <w:szCs w:val="22"/>
        </w:rPr>
        <w:t xml:space="preserve"> </w:t>
      </w:r>
      <w:r w:rsidRPr="00DF4A50">
        <w:rPr>
          <w:rFonts w:eastAsia="Cambria"/>
          <w:w w:val="105"/>
          <w:sz w:val="22"/>
          <w:szCs w:val="22"/>
        </w:rPr>
        <w:t>information</w:t>
      </w:r>
      <w:r w:rsidRPr="00696DFF">
        <w:rPr>
          <w:rFonts w:eastAsia="Cambria"/>
          <w:w w:val="105"/>
          <w:sz w:val="22"/>
          <w:szCs w:val="22"/>
        </w:rPr>
        <w:t xml:space="preserve"> </w:t>
      </w:r>
      <w:r w:rsidRPr="00DF4A50">
        <w:rPr>
          <w:rFonts w:eastAsia="Cambria"/>
          <w:w w:val="105"/>
          <w:sz w:val="22"/>
          <w:szCs w:val="22"/>
        </w:rPr>
        <w:t>that</w:t>
      </w:r>
      <w:r w:rsidRPr="00696DFF">
        <w:rPr>
          <w:rFonts w:eastAsia="Cambria"/>
          <w:w w:val="105"/>
          <w:sz w:val="22"/>
          <w:szCs w:val="22"/>
        </w:rPr>
        <w:t xml:space="preserve"> </w:t>
      </w:r>
      <w:r w:rsidRPr="00DF4A50">
        <w:rPr>
          <w:rFonts w:eastAsia="Cambria"/>
          <w:w w:val="105"/>
          <w:sz w:val="22"/>
          <w:szCs w:val="22"/>
        </w:rPr>
        <w:t>the</w:t>
      </w:r>
      <w:r w:rsidRPr="00696DFF">
        <w:rPr>
          <w:rFonts w:eastAsia="Cambria"/>
          <w:w w:val="105"/>
          <w:sz w:val="22"/>
          <w:szCs w:val="22"/>
        </w:rPr>
        <w:t xml:space="preserve"> </w:t>
      </w:r>
      <w:r w:rsidRPr="00DF4A50">
        <w:rPr>
          <w:rFonts w:eastAsia="Cambria"/>
          <w:w w:val="105"/>
          <w:sz w:val="22"/>
          <w:szCs w:val="22"/>
        </w:rPr>
        <w:t>Contractor</w:t>
      </w:r>
      <w:r w:rsidRPr="00696DFF">
        <w:rPr>
          <w:rFonts w:eastAsia="Cambria"/>
          <w:w w:val="105"/>
          <w:sz w:val="22"/>
          <w:szCs w:val="22"/>
        </w:rPr>
        <w:t xml:space="preserve"> </w:t>
      </w:r>
      <w:r w:rsidRPr="00DF4A50">
        <w:rPr>
          <w:rFonts w:eastAsia="Cambria"/>
          <w:w w:val="105"/>
          <w:sz w:val="22"/>
          <w:szCs w:val="22"/>
        </w:rPr>
        <w:t>could</w:t>
      </w:r>
      <w:r w:rsidRPr="00696DFF">
        <w:rPr>
          <w:rFonts w:eastAsia="Cambria"/>
          <w:w w:val="105"/>
          <w:sz w:val="22"/>
          <w:szCs w:val="22"/>
        </w:rPr>
        <w:t xml:space="preserve"> </w:t>
      </w:r>
      <w:r w:rsidRPr="00DF4A50">
        <w:rPr>
          <w:rFonts w:eastAsia="Cambria"/>
          <w:w w:val="105"/>
          <w:sz w:val="22"/>
          <w:szCs w:val="22"/>
        </w:rPr>
        <w:t>have</w:t>
      </w:r>
      <w:r w:rsidRPr="00696DFF">
        <w:rPr>
          <w:rFonts w:eastAsia="Cambria"/>
          <w:w w:val="105"/>
          <w:sz w:val="22"/>
          <w:szCs w:val="22"/>
        </w:rPr>
        <w:t xml:space="preserve"> </w:t>
      </w:r>
      <w:r w:rsidRPr="00DF4A50">
        <w:rPr>
          <w:rFonts w:eastAsia="Cambria"/>
          <w:w w:val="105"/>
          <w:sz w:val="22"/>
          <w:szCs w:val="22"/>
        </w:rPr>
        <w:t>obtained from a visual inspection of the Site (if access thereto was</w:t>
      </w:r>
      <w:r w:rsidRPr="00696DFF">
        <w:rPr>
          <w:rFonts w:eastAsia="Cambria"/>
          <w:w w:val="105"/>
          <w:sz w:val="22"/>
          <w:szCs w:val="22"/>
        </w:rPr>
        <w:t xml:space="preserve"> </w:t>
      </w:r>
      <w:r w:rsidRPr="00DF4A50">
        <w:rPr>
          <w:rFonts w:eastAsia="Cambria"/>
          <w:w w:val="105"/>
          <w:sz w:val="22"/>
          <w:szCs w:val="22"/>
        </w:rPr>
        <w:t>available) and of other data readily available to it relating to the</w:t>
      </w:r>
      <w:r w:rsidRPr="00696DFF">
        <w:rPr>
          <w:rFonts w:eastAsia="Cambria"/>
          <w:w w:val="105"/>
          <w:sz w:val="22"/>
          <w:szCs w:val="22"/>
        </w:rPr>
        <w:t xml:space="preserve"> </w:t>
      </w:r>
      <w:r w:rsidRPr="00DF4A50">
        <w:rPr>
          <w:rFonts w:eastAsia="Cambria"/>
          <w:w w:val="105"/>
          <w:sz w:val="22"/>
          <w:szCs w:val="22"/>
        </w:rPr>
        <w:t>Facilities</w:t>
      </w:r>
      <w:r w:rsidRPr="00696DFF">
        <w:rPr>
          <w:rFonts w:eastAsia="Cambria"/>
          <w:w w:val="105"/>
          <w:sz w:val="22"/>
          <w:szCs w:val="22"/>
        </w:rPr>
        <w:t xml:space="preserve"> </w:t>
      </w:r>
      <w:r w:rsidRPr="00DF4A50">
        <w:rPr>
          <w:rFonts w:eastAsia="Cambria"/>
          <w:w w:val="105"/>
          <w:sz w:val="22"/>
          <w:szCs w:val="22"/>
        </w:rPr>
        <w:t>as</w:t>
      </w:r>
      <w:r w:rsidRPr="00696DFF">
        <w:rPr>
          <w:rFonts w:eastAsia="Cambria"/>
          <w:w w:val="105"/>
          <w:sz w:val="22"/>
          <w:szCs w:val="22"/>
        </w:rPr>
        <w:t xml:space="preserve"> </w:t>
      </w:r>
      <w:r w:rsidRPr="00DF4A50">
        <w:rPr>
          <w:rFonts w:eastAsia="Cambria"/>
          <w:w w:val="105"/>
          <w:sz w:val="22"/>
          <w:szCs w:val="22"/>
        </w:rPr>
        <w:t>of</w:t>
      </w:r>
      <w:r w:rsidRPr="00696DFF">
        <w:rPr>
          <w:rFonts w:eastAsia="Cambria"/>
          <w:w w:val="105"/>
          <w:sz w:val="22"/>
          <w:szCs w:val="22"/>
        </w:rPr>
        <w:t xml:space="preserve"> </w:t>
      </w:r>
      <w:r w:rsidRPr="00DF4A50">
        <w:rPr>
          <w:rFonts w:eastAsia="Cambria"/>
          <w:w w:val="105"/>
          <w:sz w:val="22"/>
          <w:szCs w:val="22"/>
        </w:rPr>
        <w:t>the</w:t>
      </w:r>
      <w:r w:rsidRPr="00696DFF">
        <w:rPr>
          <w:rFonts w:eastAsia="Cambria"/>
          <w:w w:val="105"/>
          <w:sz w:val="22"/>
          <w:szCs w:val="22"/>
        </w:rPr>
        <w:t xml:space="preserve"> </w:t>
      </w:r>
      <w:r w:rsidRPr="00DF4A50">
        <w:rPr>
          <w:rFonts w:eastAsia="Cambria"/>
          <w:w w:val="105"/>
          <w:sz w:val="22"/>
          <w:szCs w:val="22"/>
        </w:rPr>
        <w:t>date</w:t>
      </w:r>
      <w:r w:rsidRPr="00696DFF">
        <w:rPr>
          <w:rFonts w:eastAsia="Cambria"/>
          <w:w w:val="105"/>
          <w:sz w:val="22"/>
          <w:szCs w:val="22"/>
        </w:rPr>
        <w:t xml:space="preserve"> </w:t>
      </w:r>
      <w:r w:rsidRPr="00DF4A50">
        <w:rPr>
          <w:rFonts w:eastAsia="Cambria"/>
          <w:w w:val="105"/>
          <w:sz w:val="22"/>
          <w:szCs w:val="22"/>
        </w:rPr>
        <w:t>twenty-eight</w:t>
      </w:r>
      <w:r w:rsidRPr="00DF4A50">
        <w:rPr>
          <w:rFonts w:eastAsia="Cambria"/>
          <w:spacing w:val="1"/>
          <w:w w:val="105"/>
          <w:sz w:val="22"/>
          <w:szCs w:val="22"/>
        </w:rPr>
        <w:t xml:space="preserve"> </w:t>
      </w:r>
      <w:r w:rsidRPr="00DF4A50">
        <w:rPr>
          <w:rFonts w:eastAsia="Cambria"/>
          <w:b/>
          <w:w w:val="105"/>
          <w:sz w:val="22"/>
          <w:szCs w:val="22"/>
        </w:rPr>
        <w:t>(28)</w:t>
      </w:r>
      <w:r w:rsidRPr="00DF4A50">
        <w:rPr>
          <w:rFonts w:eastAsia="Cambria"/>
          <w:spacing w:val="1"/>
          <w:w w:val="105"/>
          <w:sz w:val="22"/>
          <w:szCs w:val="22"/>
        </w:rPr>
        <w:t xml:space="preserve"> </w:t>
      </w:r>
      <w:r w:rsidRPr="00DF4A50">
        <w:rPr>
          <w:rFonts w:eastAsia="Cambria"/>
          <w:b/>
          <w:w w:val="105"/>
          <w:sz w:val="22"/>
          <w:szCs w:val="22"/>
        </w:rPr>
        <w:t>days</w:t>
      </w:r>
      <w:r w:rsidRPr="00DF4A50">
        <w:rPr>
          <w:rFonts w:eastAsia="Cambria"/>
          <w:spacing w:val="1"/>
          <w:w w:val="105"/>
          <w:sz w:val="22"/>
          <w:szCs w:val="22"/>
        </w:rPr>
        <w:t xml:space="preserve"> </w:t>
      </w:r>
      <w:r w:rsidRPr="00DF4A50">
        <w:rPr>
          <w:rFonts w:eastAsia="Cambria"/>
          <w:w w:val="105"/>
          <w:sz w:val="22"/>
          <w:szCs w:val="22"/>
        </w:rPr>
        <w:t>prior</w:t>
      </w:r>
      <w:r w:rsidRPr="00CE533B">
        <w:rPr>
          <w:rFonts w:eastAsia="Cambria"/>
          <w:w w:val="105"/>
          <w:sz w:val="22"/>
          <w:szCs w:val="22"/>
        </w:rPr>
        <w:t xml:space="preserve"> </w:t>
      </w:r>
      <w:r w:rsidRPr="00DF4A50">
        <w:rPr>
          <w:rFonts w:eastAsia="Cambria"/>
          <w:w w:val="105"/>
          <w:sz w:val="22"/>
          <w:szCs w:val="22"/>
        </w:rPr>
        <w:t>to</w:t>
      </w:r>
      <w:r w:rsidRPr="00CE533B">
        <w:rPr>
          <w:rFonts w:eastAsia="Cambria"/>
          <w:w w:val="105"/>
          <w:sz w:val="22"/>
          <w:szCs w:val="22"/>
        </w:rPr>
        <w:t xml:space="preserve"> </w:t>
      </w:r>
      <w:r w:rsidRPr="00DF4A50">
        <w:rPr>
          <w:rFonts w:eastAsia="Cambria"/>
          <w:w w:val="105"/>
          <w:sz w:val="22"/>
          <w:szCs w:val="22"/>
        </w:rPr>
        <w:t>bid</w:t>
      </w:r>
      <w:r w:rsidRPr="00CE533B">
        <w:rPr>
          <w:rFonts w:eastAsia="Cambria"/>
          <w:w w:val="105"/>
          <w:sz w:val="22"/>
          <w:szCs w:val="22"/>
        </w:rPr>
        <w:t xml:space="preserve"> </w:t>
      </w:r>
      <w:r w:rsidR="00E84F21" w:rsidRPr="00CE533B">
        <w:rPr>
          <w:rFonts w:eastAsia="Cambria"/>
          <w:w w:val="105"/>
          <w:sz w:val="22"/>
          <w:szCs w:val="22"/>
        </w:rPr>
        <w:t xml:space="preserve">  </w:t>
      </w:r>
      <w:r w:rsidRPr="00DF4A50">
        <w:rPr>
          <w:rFonts w:eastAsia="Cambria"/>
          <w:w w:val="105"/>
          <w:sz w:val="22"/>
          <w:szCs w:val="22"/>
        </w:rPr>
        <w:t>submission.</w:t>
      </w:r>
      <w:r w:rsidRPr="00CE533B">
        <w:rPr>
          <w:rFonts w:eastAsia="Cambria"/>
          <w:w w:val="105"/>
          <w:sz w:val="22"/>
          <w:szCs w:val="22"/>
        </w:rPr>
        <w:t xml:space="preserve"> </w:t>
      </w:r>
      <w:r w:rsidRPr="00DF4A50">
        <w:rPr>
          <w:rFonts w:eastAsia="Cambria"/>
          <w:w w:val="105"/>
          <w:sz w:val="22"/>
          <w:szCs w:val="22"/>
        </w:rPr>
        <w:t>The</w:t>
      </w:r>
      <w:r w:rsidRPr="00CE533B">
        <w:rPr>
          <w:rFonts w:eastAsia="Cambria"/>
          <w:w w:val="105"/>
          <w:sz w:val="22"/>
          <w:szCs w:val="22"/>
        </w:rPr>
        <w:t xml:space="preserve"> </w:t>
      </w:r>
      <w:r w:rsidRPr="00DF4A50">
        <w:rPr>
          <w:rFonts w:eastAsia="Cambria"/>
          <w:w w:val="105"/>
          <w:sz w:val="22"/>
          <w:szCs w:val="22"/>
        </w:rPr>
        <w:t>Contractor</w:t>
      </w:r>
      <w:r w:rsidRPr="00CE533B">
        <w:rPr>
          <w:rFonts w:eastAsia="Cambria"/>
          <w:w w:val="105"/>
          <w:sz w:val="22"/>
          <w:szCs w:val="22"/>
        </w:rPr>
        <w:t xml:space="preserve"> </w:t>
      </w:r>
      <w:r w:rsidRPr="00DF4A50">
        <w:rPr>
          <w:rFonts w:eastAsia="Cambria"/>
          <w:w w:val="105"/>
          <w:sz w:val="22"/>
          <w:szCs w:val="22"/>
        </w:rPr>
        <w:t>acknowledges</w:t>
      </w:r>
      <w:r w:rsidRPr="00CE533B">
        <w:rPr>
          <w:rFonts w:eastAsia="Cambria"/>
          <w:w w:val="105"/>
          <w:sz w:val="22"/>
          <w:szCs w:val="22"/>
        </w:rPr>
        <w:t xml:space="preserve"> </w:t>
      </w:r>
      <w:r w:rsidRPr="00DF4A50">
        <w:rPr>
          <w:rFonts w:eastAsia="Cambria"/>
          <w:w w:val="105"/>
          <w:sz w:val="22"/>
          <w:szCs w:val="22"/>
        </w:rPr>
        <w:t>that</w:t>
      </w:r>
      <w:r w:rsidRPr="00CE533B">
        <w:rPr>
          <w:rFonts w:eastAsia="Cambria"/>
          <w:w w:val="105"/>
          <w:sz w:val="22"/>
          <w:szCs w:val="22"/>
        </w:rPr>
        <w:t xml:space="preserve"> </w:t>
      </w:r>
      <w:r w:rsidRPr="00DF4A50">
        <w:rPr>
          <w:rFonts w:eastAsia="Cambria"/>
          <w:w w:val="105"/>
          <w:sz w:val="22"/>
          <w:szCs w:val="22"/>
        </w:rPr>
        <w:t>any</w:t>
      </w:r>
      <w:r w:rsidRPr="00CE533B">
        <w:rPr>
          <w:rFonts w:eastAsia="Cambria"/>
          <w:w w:val="105"/>
          <w:sz w:val="22"/>
          <w:szCs w:val="22"/>
        </w:rPr>
        <w:t xml:space="preserve"> </w:t>
      </w:r>
      <w:r w:rsidRPr="00DF4A50">
        <w:rPr>
          <w:rFonts w:eastAsia="Cambria"/>
          <w:w w:val="105"/>
          <w:sz w:val="22"/>
          <w:szCs w:val="22"/>
        </w:rPr>
        <w:t>failure</w:t>
      </w:r>
      <w:r w:rsidRPr="00CE533B">
        <w:rPr>
          <w:rFonts w:eastAsia="Cambria"/>
          <w:w w:val="105"/>
          <w:sz w:val="22"/>
          <w:szCs w:val="22"/>
        </w:rPr>
        <w:t xml:space="preserve"> </w:t>
      </w:r>
      <w:r w:rsidRPr="00DF4A50">
        <w:rPr>
          <w:rFonts w:eastAsia="Cambria"/>
          <w:w w:val="105"/>
          <w:sz w:val="22"/>
          <w:szCs w:val="22"/>
        </w:rPr>
        <w:t>to</w:t>
      </w:r>
      <w:r w:rsidRPr="00CE533B">
        <w:rPr>
          <w:rFonts w:eastAsia="Cambria"/>
          <w:w w:val="105"/>
          <w:sz w:val="22"/>
          <w:szCs w:val="22"/>
        </w:rPr>
        <w:t xml:space="preserve"> </w:t>
      </w:r>
      <w:r w:rsidRPr="00DF4A50">
        <w:rPr>
          <w:rFonts w:eastAsia="Cambria"/>
          <w:w w:val="105"/>
          <w:sz w:val="22"/>
          <w:szCs w:val="22"/>
        </w:rPr>
        <w:t>acquaint itself with all such data and information shall not relieve its</w:t>
      </w:r>
      <w:r w:rsidRPr="00CE533B">
        <w:rPr>
          <w:rFonts w:eastAsia="Cambria"/>
          <w:w w:val="105"/>
          <w:sz w:val="22"/>
          <w:szCs w:val="22"/>
        </w:rPr>
        <w:t xml:space="preserve"> </w:t>
      </w:r>
      <w:r w:rsidRPr="00DF4A50">
        <w:rPr>
          <w:rFonts w:eastAsia="Cambria"/>
          <w:w w:val="105"/>
          <w:sz w:val="22"/>
          <w:szCs w:val="22"/>
        </w:rPr>
        <w:t>responsibility</w:t>
      </w:r>
      <w:r w:rsidRPr="00CE533B">
        <w:rPr>
          <w:rFonts w:eastAsia="Cambria"/>
          <w:w w:val="105"/>
          <w:sz w:val="22"/>
          <w:szCs w:val="22"/>
        </w:rPr>
        <w:t xml:space="preserve"> </w:t>
      </w:r>
      <w:r w:rsidRPr="00DF4A50">
        <w:rPr>
          <w:rFonts w:eastAsia="Cambria"/>
          <w:w w:val="105"/>
          <w:sz w:val="22"/>
          <w:szCs w:val="22"/>
        </w:rPr>
        <w:t>for</w:t>
      </w:r>
      <w:r w:rsidRPr="00CE533B">
        <w:rPr>
          <w:rFonts w:eastAsia="Cambria"/>
          <w:w w:val="105"/>
          <w:sz w:val="22"/>
          <w:szCs w:val="22"/>
        </w:rPr>
        <w:t xml:space="preserve"> </w:t>
      </w:r>
      <w:r w:rsidRPr="00DF4A50">
        <w:rPr>
          <w:rFonts w:eastAsia="Cambria"/>
          <w:w w:val="105"/>
          <w:sz w:val="22"/>
          <w:szCs w:val="22"/>
        </w:rPr>
        <w:t>properly</w:t>
      </w:r>
      <w:r w:rsidRPr="00CE533B">
        <w:rPr>
          <w:rFonts w:eastAsia="Cambria"/>
          <w:w w:val="105"/>
          <w:sz w:val="22"/>
          <w:szCs w:val="22"/>
        </w:rPr>
        <w:t xml:space="preserve"> </w:t>
      </w:r>
      <w:r w:rsidRPr="00DF4A50">
        <w:rPr>
          <w:rFonts w:eastAsia="Cambria"/>
          <w:w w:val="105"/>
          <w:sz w:val="22"/>
          <w:szCs w:val="22"/>
        </w:rPr>
        <w:t>estimating</w:t>
      </w:r>
      <w:r w:rsidRPr="00CE533B">
        <w:rPr>
          <w:rFonts w:eastAsia="Cambria"/>
          <w:w w:val="105"/>
          <w:sz w:val="22"/>
          <w:szCs w:val="22"/>
        </w:rPr>
        <w:t xml:space="preserve"> </w:t>
      </w:r>
      <w:r w:rsidRPr="00DF4A50">
        <w:rPr>
          <w:rFonts w:eastAsia="Cambria"/>
          <w:w w:val="105"/>
          <w:sz w:val="22"/>
          <w:szCs w:val="22"/>
        </w:rPr>
        <w:t>the</w:t>
      </w:r>
      <w:r w:rsidRPr="00CE533B">
        <w:rPr>
          <w:rFonts w:eastAsia="Cambria"/>
          <w:w w:val="105"/>
          <w:sz w:val="22"/>
          <w:szCs w:val="22"/>
        </w:rPr>
        <w:t xml:space="preserve"> </w:t>
      </w:r>
      <w:r w:rsidRPr="00DF4A50">
        <w:rPr>
          <w:rFonts w:eastAsia="Cambria"/>
          <w:w w:val="105"/>
          <w:sz w:val="22"/>
          <w:szCs w:val="22"/>
        </w:rPr>
        <w:t>difficulty</w:t>
      </w:r>
      <w:r w:rsidRPr="00CE533B">
        <w:rPr>
          <w:rFonts w:eastAsia="Cambria"/>
          <w:w w:val="105"/>
          <w:sz w:val="22"/>
          <w:szCs w:val="22"/>
        </w:rPr>
        <w:t xml:space="preserve"> </w:t>
      </w:r>
      <w:r w:rsidRPr="00DF4A50">
        <w:rPr>
          <w:rFonts w:eastAsia="Cambria"/>
          <w:w w:val="105"/>
          <w:sz w:val="22"/>
          <w:szCs w:val="22"/>
        </w:rPr>
        <w:t>or</w:t>
      </w:r>
      <w:r w:rsidRPr="00CE533B">
        <w:rPr>
          <w:rFonts w:eastAsia="Cambria"/>
          <w:w w:val="105"/>
          <w:sz w:val="22"/>
          <w:szCs w:val="22"/>
        </w:rPr>
        <w:t xml:space="preserve"> </w:t>
      </w:r>
      <w:r w:rsidRPr="00DF4A50">
        <w:rPr>
          <w:rFonts w:eastAsia="Cambria"/>
          <w:w w:val="105"/>
          <w:sz w:val="22"/>
          <w:szCs w:val="22"/>
        </w:rPr>
        <w:t>cost</w:t>
      </w:r>
      <w:r w:rsidRPr="00CE533B">
        <w:rPr>
          <w:rFonts w:eastAsia="Cambria"/>
          <w:w w:val="105"/>
          <w:sz w:val="22"/>
          <w:szCs w:val="22"/>
        </w:rPr>
        <w:t xml:space="preserve"> </w:t>
      </w:r>
      <w:r w:rsidRPr="00DF4A50">
        <w:rPr>
          <w:rFonts w:eastAsia="Cambria"/>
          <w:w w:val="105"/>
          <w:sz w:val="22"/>
          <w:szCs w:val="22"/>
        </w:rPr>
        <w:t>of</w:t>
      </w:r>
      <w:r w:rsidRPr="00CE533B">
        <w:rPr>
          <w:rFonts w:eastAsia="Cambria"/>
          <w:w w:val="105"/>
          <w:sz w:val="22"/>
          <w:szCs w:val="22"/>
        </w:rPr>
        <w:t xml:space="preserve"> </w:t>
      </w:r>
      <w:r w:rsidRPr="00DF4A50">
        <w:rPr>
          <w:rFonts w:eastAsia="Cambria"/>
          <w:w w:val="105"/>
          <w:sz w:val="22"/>
          <w:szCs w:val="22"/>
        </w:rPr>
        <w:t>successfully</w:t>
      </w:r>
      <w:r w:rsidRPr="00CE533B">
        <w:rPr>
          <w:rFonts w:eastAsia="Cambria"/>
          <w:w w:val="105"/>
          <w:sz w:val="22"/>
          <w:szCs w:val="22"/>
        </w:rPr>
        <w:t xml:space="preserve"> </w:t>
      </w:r>
      <w:r w:rsidRPr="00DF4A50">
        <w:rPr>
          <w:rFonts w:eastAsia="Cambria"/>
          <w:w w:val="105"/>
          <w:sz w:val="22"/>
          <w:szCs w:val="22"/>
        </w:rPr>
        <w:t>performing</w:t>
      </w:r>
      <w:r w:rsidRPr="00CE533B">
        <w:rPr>
          <w:rFonts w:eastAsia="Cambria"/>
          <w:w w:val="105"/>
          <w:sz w:val="22"/>
          <w:szCs w:val="22"/>
        </w:rPr>
        <w:t xml:space="preserve"> </w:t>
      </w:r>
      <w:r w:rsidRPr="00DF4A50">
        <w:rPr>
          <w:rFonts w:eastAsia="Cambria"/>
          <w:w w:val="105"/>
          <w:sz w:val="22"/>
          <w:szCs w:val="22"/>
        </w:rPr>
        <w:t>the</w:t>
      </w:r>
      <w:r w:rsidRPr="00CE533B">
        <w:rPr>
          <w:rFonts w:eastAsia="Cambria"/>
          <w:w w:val="105"/>
          <w:sz w:val="22"/>
          <w:szCs w:val="22"/>
        </w:rPr>
        <w:t xml:space="preserve"> </w:t>
      </w:r>
      <w:r w:rsidRPr="00DF4A50">
        <w:rPr>
          <w:rFonts w:eastAsia="Cambria"/>
          <w:w w:val="105"/>
          <w:sz w:val="22"/>
          <w:szCs w:val="22"/>
        </w:rPr>
        <w:t>Facilities.</w:t>
      </w:r>
    </w:p>
    <w:p w:rsidR="005A48C5" w:rsidRPr="00DF4A50" w:rsidRDefault="005A48C5">
      <w:pPr>
        <w:widowControl w:val="0"/>
        <w:autoSpaceDE w:val="0"/>
        <w:autoSpaceDN w:val="0"/>
        <w:spacing w:before="5"/>
        <w:rPr>
          <w:rFonts w:eastAsia="Cambria"/>
          <w:sz w:val="22"/>
          <w:szCs w:val="22"/>
        </w:rPr>
      </w:pPr>
    </w:p>
    <w:p w:rsidR="005A48C5" w:rsidRPr="00DF4A50" w:rsidRDefault="00D11752" w:rsidP="006F3792">
      <w:pPr>
        <w:widowControl w:val="0"/>
        <w:numPr>
          <w:ilvl w:val="2"/>
          <w:numId w:val="1"/>
        </w:numPr>
        <w:tabs>
          <w:tab w:val="left" w:pos="1288"/>
          <w:tab w:val="left" w:pos="1289"/>
        </w:tabs>
        <w:autoSpaceDE w:val="0"/>
        <w:autoSpaceDN w:val="0"/>
        <w:spacing w:before="64" w:line="254" w:lineRule="auto"/>
        <w:ind w:right="1605"/>
        <w:jc w:val="both"/>
        <w:rPr>
          <w:rFonts w:eastAsia="Cambria"/>
          <w:w w:val="105"/>
          <w:sz w:val="22"/>
          <w:szCs w:val="22"/>
        </w:rPr>
      </w:pPr>
      <w:r w:rsidRPr="00DF4A50">
        <w:rPr>
          <w:rFonts w:eastAsia="Cambria"/>
          <w:w w:val="105"/>
          <w:sz w:val="22"/>
          <w:szCs w:val="22"/>
        </w:rPr>
        <w:t>The</w:t>
      </w:r>
      <w:r w:rsidRPr="00CE533B">
        <w:rPr>
          <w:rFonts w:eastAsia="Cambria"/>
          <w:w w:val="105"/>
          <w:sz w:val="22"/>
          <w:szCs w:val="22"/>
        </w:rPr>
        <w:t xml:space="preserve"> </w:t>
      </w:r>
      <w:r w:rsidRPr="00DF4A50">
        <w:rPr>
          <w:rFonts w:eastAsia="Cambria"/>
          <w:w w:val="105"/>
          <w:sz w:val="22"/>
          <w:szCs w:val="22"/>
        </w:rPr>
        <w:t>Contractor</w:t>
      </w:r>
      <w:r w:rsidRPr="00CE533B">
        <w:rPr>
          <w:rFonts w:eastAsia="Cambria"/>
          <w:w w:val="105"/>
          <w:sz w:val="22"/>
          <w:szCs w:val="22"/>
        </w:rPr>
        <w:t xml:space="preserve"> </w:t>
      </w:r>
      <w:r w:rsidRPr="00DF4A50">
        <w:rPr>
          <w:rFonts w:eastAsia="Cambria"/>
          <w:w w:val="105"/>
          <w:sz w:val="22"/>
          <w:szCs w:val="22"/>
        </w:rPr>
        <w:t>shall</w:t>
      </w:r>
      <w:r w:rsidRPr="00CE533B">
        <w:rPr>
          <w:rFonts w:eastAsia="Cambria"/>
          <w:w w:val="105"/>
          <w:sz w:val="22"/>
          <w:szCs w:val="22"/>
        </w:rPr>
        <w:t xml:space="preserve"> </w:t>
      </w:r>
      <w:r w:rsidRPr="00DF4A50">
        <w:rPr>
          <w:rFonts w:eastAsia="Cambria"/>
          <w:w w:val="105"/>
          <w:sz w:val="22"/>
          <w:szCs w:val="22"/>
        </w:rPr>
        <w:t>acquire</w:t>
      </w:r>
      <w:r w:rsidRPr="00CE533B">
        <w:rPr>
          <w:rFonts w:eastAsia="Cambria"/>
          <w:w w:val="105"/>
          <w:sz w:val="22"/>
          <w:szCs w:val="22"/>
        </w:rPr>
        <w:t xml:space="preserve"> </w:t>
      </w:r>
      <w:r w:rsidRPr="00DF4A50">
        <w:rPr>
          <w:rFonts w:eastAsia="Cambria"/>
          <w:w w:val="105"/>
          <w:sz w:val="22"/>
          <w:szCs w:val="22"/>
        </w:rPr>
        <w:t>in</w:t>
      </w:r>
      <w:r w:rsidRPr="00CE533B">
        <w:rPr>
          <w:rFonts w:eastAsia="Cambria"/>
          <w:w w:val="105"/>
          <w:sz w:val="22"/>
          <w:szCs w:val="22"/>
        </w:rPr>
        <w:t xml:space="preserve"> </w:t>
      </w:r>
      <w:r w:rsidRPr="00DF4A50">
        <w:rPr>
          <w:rFonts w:eastAsia="Cambria"/>
          <w:w w:val="105"/>
          <w:sz w:val="22"/>
          <w:szCs w:val="22"/>
        </w:rPr>
        <w:t>its</w:t>
      </w:r>
      <w:r w:rsidRPr="00CE533B">
        <w:rPr>
          <w:rFonts w:eastAsia="Cambria"/>
          <w:w w:val="105"/>
          <w:sz w:val="22"/>
          <w:szCs w:val="22"/>
        </w:rPr>
        <w:t xml:space="preserve"> </w:t>
      </w:r>
      <w:r w:rsidRPr="00DF4A50">
        <w:rPr>
          <w:rFonts w:eastAsia="Cambria"/>
          <w:w w:val="105"/>
          <w:sz w:val="22"/>
          <w:szCs w:val="22"/>
        </w:rPr>
        <w:t>name</w:t>
      </w:r>
      <w:r w:rsidRPr="00CE533B">
        <w:rPr>
          <w:rFonts w:eastAsia="Cambria"/>
          <w:w w:val="105"/>
          <w:sz w:val="22"/>
          <w:szCs w:val="22"/>
        </w:rPr>
        <w:t xml:space="preserve"> </w:t>
      </w:r>
      <w:r w:rsidRPr="00DF4A50">
        <w:rPr>
          <w:rFonts w:eastAsia="Cambria"/>
          <w:w w:val="105"/>
          <w:sz w:val="22"/>
          <w:szCs w:val="22"/>
        </w:rPr>
        <w:t>all</w:t>
      </w:r>
      <w:r w:rsidRPr="00CE533B">
        <w:rPr>
          <w:rFonts w:eastAsia="Cambria"/>
          <w:w w:val="105"/>
          <w:sz w:val="22"/>
          <w:szCs w:val="22"/>
        </w:rPr>
        <w:t xml:space="preserve"> </w:t>
      </w:r>
      <w:r w:rsidRPr="00DF4A50">
        <w:rPr>
          <w:rFonts w:eastAsia="Cambria"/>
          <w:w w:val="105"/>
          <w:sz w:val="22"/>
          <w:szCs w:val="22"/>
        </w:rPr>
        <w:t>permits,</w:t>
      </w:r>
      <w:r w:rsidRPr="00CE533B">
        <w:rPr>
          <w:rFonts w:eastAsia="Cambria"/>
          <w:w w:val="105"/>
          <w:sz w:val="22"/>
          <w:szCs w:val="22"/>
        </w:rPr>
        <w:t xml:space="preserve"> </w:t>
      </w:r>
      <w:r w:rsidRPr="00DF4A50">
        <w:rPr>
          <w:rFonts w:eastAsia="Cambria"/>
          <w:w w:val="105"/>
          <w:sz w:val="22"/>
          <w:szCs w:val="22"/>
        </w:rPr>
        <w:t>approvals</w:t>
      </w:r>
      <w:r w:rsidRPr="00CE533B">
        <w:rPr>
          <w:rFonts w:eastAsia="Cambria"/>
          <w:w w:val="105"/>
          <w:sz w:val="22"/>
          <w:szCs w:val="22"/>
        </w:rPr>
        <w:t xml:space="preserve"> </w:t>
      </w:r>
      <w:r w:rsidRPr="00DF4A50">
        <w:rPr>
          <w:rFonts w:eastAsia="Cambria"/>
          <w:w w:val="105"/>
          <w:sz w:val="22"/>
          <w:szCs w:val="22"/>
        </w:rPr>
        <w:t>and/or</w:t>
      </w:r>
      <w:r w:rsidRPr="00CE533B">
        <w:rPr>
          <w:rFonts w:eastAsia="Cambria"/>
          <w:w w:val="105"/>
          <w:sz w:val="22"/>
          <w:szCs w:val="22"/>
        </w:rPr>
        <w:t xml:space="preserve"> </w:t>
      </w:r>
      <w:r w:rsidRPr="00DF4A50">
        <w:rPr>
          <w:rFonts w:eastAsia="Cambria"/>
          <w:w w:val="105"/>
          <w:sz w:val="22"/>
          <w:szCs w:val="22"/>
        </w:rPr>
        <w:t>licenses</w:t>
      </w:r>
      <w:r w:rsidRPr="00CE533B">
        <w:rPr>
          <w:rFonts w:eastAsia="Cambria"/>
          <w:w w:val="105"/>
          <w:sz w:val="22"/>
          <w:szCs w:val="22"/>
        </w:rPr>
        <w:t xml:space="preserve"> </w:t>
      </w:r>
      <w:r w:rsidRPr="00DF4A50">
        <w:rPr>
          <w:rFonts w:eastAsia="Cambria"/>
          <w:w w:val="105"/>
          <w:sz w:val="22"/>
          <w:szCs w:val="22"/>
        </w:rPr>
        <w:t>from</w:t>
      </w:r>
      <w:r w:rsidRPr="00CE533B">
        <w:rPr>
          <w:rFonts w:eastAsia="Cambria"/>
          <w:w w:val="105"/>
          <w:sz w:val="22"/>
          <w:szCs w:val="22"/>
        </w:rPr>
        <w:t xml:space="preserve"> </w:t>
      </w:r>
      <w:r w:rsidRPr="00DF4A50">
        <w:rPr>
          <w:rFonts w:eastAsia="Cambria"/>
          <w:w w:val="105"/>
          <w:sz w:val="22"/>
          <w:szCs w:val="22"/>
        </w:rPr>
        <w:t>all</w:t>
      </w:r>
      <w:r w:rsidRPr="00CE533B">
        <w:rPr>
          <w:rFonts w:eastAsia="Cambria"/>
          <w:w w:val="105"/>
          <w:sz w:val="22"/>
          <w:szCs w:val="22"/>
        </w:rPr>
        <w:t xml:space="preserve"> </w:t>
      </w:r>
      <w:r w:rsidRPr="00DF4A50">
        <w:rPr>
          <w:rFonts w:eastAsia="Cambria"/>
          <w:w w:val="105"/>
          <w:sz w:val="22"/>
          <w:szCs w:val="22"/>
        </w:rPr>
        <w:t>local,</w:t>
      </w:r>
      <w:r w:rsidRPr="00CE533B">
        <w:rPr>
          <w:rFonts w:eastAsia="Cambria"/>
          <w:w w:val="105"/>
          <w:sz w:val="22"/>
          <w:szCs w:val="22"/>
        </w:rPr>
        <w:t xml:space="preserve"> </w:t>
      </w:r>
      <w:r w:rsidRPr="00DF4A50">
        <w:rPr>
          <w:rFonts w:eastAsia="Cambria"/>
          <w:w w:val="105"/>
          <w:sz w:val="22"/>
          <w:szCs w:val="22"/>
        </w:rPr>
        <w:t>state</w:t>
      </w:r>
      <w:r w:rsidRPr="00CE533B">
        <w:rPr>
          <w:rFonts w:eastAsia="Cambria"/>
          <w:w w:val="105"/>
          <w:sz w:val="22"/>
          <w:szCs w:val="22"/>
        </w:rPr>
        <w:t xml:space="preserve"> </w:t>
      </w:r>
      <w:r w:rsidRPr="00DF4A50">
        <w:rPr>
          <w:rFonts w:eastAsia="Cambria"/>
          <w:w w:val="105"/>
          <w:sz w:val="22"/>
          <w:szCs w:val="22"/>
        </w:rPr>
        <w:t>or</w:t>
      </w:r>
      <w:r w:rsidRPr="00CE533B">
        <w:rPr>
          <w:rFonts w:eastAsia="Cambria"/>
          <w:w w:val="105"/>
          <w:sz w:val="22"/>
          <w:szCs w:val="22"/>
        </w:rPr>
        <w:t xml:space="preserve"> </w:t>
      </w:r>
      <w:r w:rsidRPr="00DF4A50">
        <w:rPr>
          <w:rFonts w:eastAsia="Cambria"/>
          <w:w w:val="105"/>
          <w:sz w:val="22"/>
          <w:szCs w:val="22"/>
        </w:rPr>
        <w:t>national</w:t>
      </w:r>
      <w:r w:rsidRPr="00CE533B">
        <w:rPr>
          <w:rFonts w:eastAsia="Cambria"/>
          <w:w w:val="105"/>
          <w:sz w:val="22"/>
          <w:szCs w:val="22"/>
        </w:rPr>
        <w:t xml:space="preserve"> </w:t>
      </w:r>
      <w:r w:rsidRPr="00DF4A50">
        <w:rPr>
          <w:rFonts w:eastAsia="Cambria"/>
          <w:w w:val="105"/>
          <w:sz w:val="22"/>
          <w:szCs w:val="22"/>
        </w:rPr>
        <w:t>government</w:t>
      </w:r>
      <w:r w:rsidRPr="00CE533B">
        <w:rPr>
          <w:rFonts w:eastAsia="Cambria"/>
          <w:w w:val="105"/>
          <w:sz w:val="22"/>
          <w:szCs w:val="22"/>
        </w:rPr>
        <w:t xml:space="preserve"> </w:t>
      </w:r>
      <w:r w:rsidRPr="00DF4A50">
        <w:rPr>
          <w:rFonts w:eastAsia="Cambria"/>
          <w:w w:val="105"/>
          <w:sz w:val="22"/>
          <w:szCs w:val="22"/>
        </w:rPr>
        <w:t>authorities or public service undertakings in the country where the</w:t>
      </w:r>
      <w:r w:rsidRPr="00CE533B">
        <w:rPr>
          <w:rFonts w:eastAsia="Cambria"/>
          <w:w w:val="105"/>
          <w:sz w:val="22"/>
          <w:szCs w:val="22"/>
        </w:rPr>
        <w:t xml:space="preserve"> </w:t>
      </w:r>
      <w:r w:rsidRPr="00DF4A50">
        <w:rPr>
          <w:rFonts w:eastAsia="Cambria"/>
          <w:w w:val="105"/>
          <w:sz w:val="22"/>
          <w:szCs w:val="22"/>
        </w:rPr>
        <w:t>Site</w:t>
      </w:r>
      <w:r w:rsidRPr="00CE533B">
        <w:rPr>
          <w:rFonts w:eastAsia="Cambria"/>
          <w:w w:val="105"/>
          <w:sz w:val="22"/>
          <w:szCs w:val="22"/>
        </w:rPr>
        <w:t xml:space="preserve"> </w:t>
      </w:r>
      <w:r w:rsidRPr="00DF4A50">
        <w:rPr>
          <w:rFonts w:eastAsia="Cambria"/>
          <w:w w:val="105"/>
          <w:sz w:val="22"/>
          <w:szCs w:val="22"/>
        </w:rPr>
        <w:t>is</w:t>
      </w:r>
      <w:r w:rsidRPr="00CE533B">
        <w:rPr>
          <w:rFonts w:eastAsia="Cambria"/>
          <w:w w:val="105"/>
          <w:sz w:val="22"/>
          <w:szCs w:val="22"/>
        </w:rPr>
        <w:t xml:space="preserve"> </w:t>
      </w:r>
      <w:r w:rsidRPr="00DF4A50">
        <w:rPr>
          <w:rFonts w:eastAsia="Cambria"/>
          <w:w w:val="105"/>
          <w:sz w:val="22"/>
          <w:szCs w:val="22"/>
        </w:rPr>
        <w:t>located</w:t>
      </w:r>
      <w:r w:rsidRPr="00CE533B">
        <w:rPr>
          <w:rFonts w:eastAsia="Cambria"/>
          <w:w w:val="105"/>
          <w:sz w:val="22"/>
          <w:szCs w:val="22"/>
        </w:rPr>
        <w:t xml:space="preserve"> </w:t>
      </w:r>
      <w:r w:rsidRPr="00DF4A50">
        <w:rPr>
          <w:rFonts w:eastAsia="Cambria"/>
          <w:w w:val="105"/>
          <w:sz w:val="22"/>
          <w:szCs w:val="22"/>
        </w:rPr>
        <w:t>that</w:t>
      </w:r>
      <w:r w:rsidRPr="00CE533B">
        <w:rPr>
          <w:rFonts w:eastAsia="Cambria"/>
          <w:w w:val="105"/>
          <w:sz w:val="22"/>
          <w:szCs w:val="22"/>
        </w:rPr>
        <w:t xml:space="preserve"> </w:t>
      </w:r>
      <w:r w:rsidRPr="00DF4A50">
        <w:rPr>
          <w:rFonts w:eastAsia="Cambria"/>
          <w:w w:val="105"/>
          <w:sz w:val="22"/>
          <w:szCs w:val="22"/>
        </w:rPr>
        <w:t>are</w:t>
      </w:r>
      <w:r w:rsidRPr="00CE533B">
        <w:rPr>
          <w:rFonts w:eastAsia="Cambria"/>
          <w:w w:val="105"/>
          <w:sz w:val="22"/>
          <w:szCs w:val="22"/>
        </w:rPr>
        <w:t xml:space="preserve"> </w:t>
      </w:r>
      <w:r w:rsidRPr="00DF4A50">
        <w:rPr>
          <w:rFonts w:eastAsia="Cambria"/>
          <w:w w:val="105"/>
          <w:sz w:val="22"/>
          <w:szCs w:val="22"/>
        </w:rPr>
        <w:t>necessary</w:t>
      </w:r>
      <w:r w:rsidRPr="00CE533B">
        <w:rPr>
          <w:rFonts w:eastAsia="Cambria"/>
          <w:w w:val="105"/>
          <w:sz w:val="22"/>
          <w:szCs w:val="22"/>
        </w:rPr>
        <w:t xml:space="preserve"> </w:t>
      </w:r>
      <w:r w:rsidRPr="00DF4A50">
        <w:rPr>
          <w:rFonts w:eastAsia="Cambria"/>
          <w:w w:val="105"/>
          <w:sz w:val="22"/>
          <w:szCs w:val="22"/>
        </w:rPr>
        <w:t>for</w:t>
      </w:r>
      <w:r w:rsidRPr="00CE533B">
        <w:rPr>
          <w:rFonts w:eastAsia="Cambria"/>
          <w:w w:val="105"/>
          <w:sz w:val="22"/>
          <w:szCs w:val="22"/>
        </w:rPr>
        <w:t xml:space="preserve"> </w:t>
      </w:r>
      <w:r w:rsidRPr="00DF4A50">
        <w:rPr>
          <w:rFonts w:eastAsia="Cambria"/>
          <w:w w:val="105"/>
          <w:sz w:val="22"/>
          <w:szCs w:val="22"/>
        </w:rPr>
        <w:t>the</w:t>
      </w:r>
      <w:r w:rsidRPr="00CE533B">
        <w:rPr>
          <w:rFonts w:eastAsia="Cambria"/>
          <w:w w:val="105"/>
          <w:sz w:val="22"/>
          <w:szCs w:val="22"/>
        </w:rPr>
        <w:t xml:space="preserve"> </w:t>
      </w:r>
      <w:r w:rsidRPr="00DF4A50">
        <w:rPr>
          <w:rFonts w:eastAsia="Cambria"/>
          <w:w w:val="105"/>
          <w:sz w:val="22"/>
          <w:szCs w:val="22"/>
        </w:rPr>
        <w:t>performance</w:t>
      </w:r>
      <w:r w:rsidRPr="00CE533B">
        <w:rPr>
          <w:rFonts w:eastAsia="Cambria"/>
          <w:w w:val="105"/>
          <w:sz w:val="22"/>
          <w:szCs w:val="22"/>
        </w:rPr>
        <w:t xml:space="preserve"> </w:t>
      </w:r>
      <w:r w:rsidRPr="00DF4A50">
        <w:rPr>
          <w:rFonts w:eastAsia="Cambria"/>
          <w:w w:val="105"/>
          <w:sz w:val="22"/>
          <w:szCs w:val="22"/>
        </w:rPr>
        <w:t>of</w:t>
      </w:r>
      <w:r w:rsidRPr="00CE533B">
        <w:rPr>
          <w:rFonts w:eastAsia="Cambria"/>
          <w:w w:val="105"/>
          <w:sz w:val="22"/>
          <w:szCs w:val="22"/>
        </w:rPr>
        <w:t xml:space="preserve"> </w:t>
      </w:r>
      <w:r w:rsidRPr="00DF4A50">
        <w:rPr>
          <w:rFonts w:eastAsia="Cambria"/>
          <w:w w:val="105"/>
          <w:sz w:val="22"/>
          <w:szCs w:val="22"/>
        </w:rPr>
        <w:t>the</w:t>
      </w:r>
      <w:r w:rsidRPr="00CE533B">
        <w:rPr>
          <w:rFonts w:eastAsia="Cambria"/>
          <w:w w:val="105"/>
          <w:sz w:val="22"/>
          <w:szCs w:val="22"/>
        </w:rPr>
        <w:t xml:space="preserve"> </w:t>
      </w:r>
      <w:r w:rsidRPr="00DF4A50">
        <w:rPr>
          <w:rFonts w:eastAsia="Cambria"/>
          <w:w w:val="105"/>
          <w:sz w:val="22"/>
          <w:szCs w:val="22"/>
        </w:rPr>
        <w:t>Contract,</w:t>
      </w:r>
      <w:r w:rsidRPr="00CE533B">
        <w:rPr>
          <w:rFonts w:eastAsia="Cambria"/>
          <w:w w:val="105"/>
          <w:sz w:val="22"/>
          <w:szCs w:val="22"/>
        </w:rPr>
        <w:t xml:space="preserve"> </w:t>
      </w:r>
      <w:r w:rsidRPr="00DF4A50">
        <w:rPr>
          <w:rFonts w:eastAsia="Cambria"/>
          <w:w w:val="105"/>
          <w:sz w:val="22"/>
          <w:szCs w:val="22"/>
        </w:rPr>
        <w:t>including,</w:t>
      </w:r>
      <w:r w:rsidRPr="00CE533B">
        <w:rPr>
          <w:rFonts w:eastAsia="Cambria"/>
          <w:w w:val="105"/>
          <w:sz w:val="22"/>
          <w:szCs w:val="22"/>
        </w:rPr>
        <w:t xml:space="preserve"> </w:t>
      </w:r>
      <w:r w:rsidRPr="00DF4A50">
        <w:rPr>
          <w:rFonts w:eastAsia="Cambria"/>
          <w:w w:val="105"/>
          <w:sz w:val="22"/>
          <w:szCs w:val="22"/>
        </w:rPr>
        <w:t>without</w:t>
      </w:r>
      <w:r w:rsidRPr="00CE533B">
        <w:rPr>
          <w:rFonts w:eastAsia="Cambria"/>
          <w:w w:val="105"/>
          <w:sz w:val="22"/>
          <w:szCs w:val="22"/>
        </w:rPr>
        <w:t xml:space="preserve"> </w:t>
      </w:r>
      <w:r w:rsidRPr="00DF4A50">
        <w:rPr>
          <w:rFonts w:eastAsia="Cambria"/>
          <w:w w:val="105"/>
          <w:sz w:val="22"/>
          <w:szCs w:val="22"/>
        </w:rPr>
        <w:t>limitation,</w:t>
      </w:r>
      <w:r w:rsidRPr="00CE533B">
        <w:rPr>
          <w:rFonts w:eastAsia="Cambria"/>
          <w:w w:val="105"/>
          <w:sz w:val="22"/>
          <w:szCs w:val="22"/>
        </w:rPr>
        <w:t xml:space="preserve"> </w:t>
      </w:r>
      <w:r w:rsidRPr="00DF4A50">
        <w:rPr>
          <w:rFonts w:eastAsia="Cambria"/>
          <w:w w:val="105"/>
          <w:sz w:val="22"/>
          <w:szCs w:val="22"/>
        </w:rPr>
        <w:t>visas</w:t>
      </w:r>
      <w:r w:rsidRPr="00CE533B">
        <w:rPr>
          <w:rFonts w:eastAsia="Cambria"/>
          <w:w w:val="105"/>
          <w:sz w:val="22"/>
          <w:szCs w:val="22"/>
        </w:rPr>
        <w:t xml:space="preserve"> </w:t>
      </w:r>
      <w:r w:rsidRPr="00DF4A50">
        <w:rPr>
          <w:rFonts w:eastAsia="Cambria"/>
          <w:w w:val="105"/>
          <w:sz w:val="22"/>
          <w:szCs w:val="22"/>
        </w:rPr>
        <w:t>for</w:t>
      </w:r>
      <w:r w:rsidRPr="00CE533B">
        <w:rPr>
          <w:rFonts w:eastAsia="Cambria"/>
          <w:w w:val="105"/>
          <w:sz w:val="22"/>
          <w:szCs w:val="22"/>
        </w:rPr>
        <w:t xml:space="preserve"> </w:t>
      </w:r>
      <w:r w:rsidRPr="00DF4A50">
        <w:rPr>
          <w:rFonts w:eastAsia="Cambria"/>
          <w:w w:val="105"/>
          <w:sz w:val="22"/>
          <w:szCs w:val="22"/>
        </w:rPr>
        <w:t>the</w:t>
      </w:r>
      <w:r w:rsidRPr="00CE533B">
        <w:rPr>
          <w:rFonts w:eastAsia="Cambria"/>
          <w:w w:val="105"/>
          <w:sz w:val="22"/>
          <w:szCs w:val="22"/>
        </w:rPr>
        <w:t xml:space="preserve"> </w:t>
      </w:r>
      <w:proofErr w:type="spellStart"/>
      <w:r w:rsidRPr="00DF4A50">
        <w:rPr>
          <w:rFonts w:eastAsia="Cambria"/>
          <w:w w:val="105"/>
          <w:sz w:val="22"/>
          <w:szCs w:val="22"/>
        </w:rPr>
        <w:t>Contractor‟s</w:t>
      </w:r>
      <w:proofErr w:type="spellEnd"/>
      <w:r w:rsidRPr="00CE533B">
        <w:rPr>
          <w:rFonts w:eastAsia="Cambria"/>
          <w:w w:val="105"/>
          <w:sz w:val="22"/>
          <w:szCs w:val="22"/>
        </w:rPr>
        <w:t xml:space="preserve"> </w:t>
      </w:r>
      <w:r w:rsidRPr="00DF4A50">
        <w:rPr>
          <w:rFonts w:eastAsia="Cambria"/>
          <w:w w:val="105"/>
          <w:sz w:val="22"/>
          <w:szCs w:val="22"/>
        </w:rPr>
        <w:t>and</w:t>
      </w:r>
      <w:r w:rsidR="006F3792" w:rsidRPr="00DF4A50">
        <w:rPr>
          <w:rFonts w:eastAsia="Cambria"/>
          <w:w w:val="105"/>
          <w:sz w:val="22"/>
          <w:szCs w:val="22"/>
        </w:rPr>
        <w:t xml:space="preserve"> </w:t>
      </w:r>
      <w:proofErr w:type="spellStart"/>
      <w:r w:rsidRPr="00DF4A50">
        <w:rPr>
          <w:rFonts w:eastAsia="Cambria"/>
          <w:w w:val="105"/>
          <w:sz w:val="22"/>
          <w:szCs w:val="22"/>
        </w:rPr>
        <w:t>Subcontractor‟s</w:t>
      </w:r>
      <w:proofErr w:type="spellEnd"/>
      <w:r w:rsidRPr="00DF4A50">
        <w:rPr>
          <w:rFonts w:eastAsia="Cambria"/>
          <w:w w:val="105"/>
          <w:sz w:val="22"/>
          <w:szCs w:val="22"/>
        </w:rPr>
        <w:t xml:space="preserve"> personnel and entry permits for all imported </w:t>
      </w:r>
      <w:proofErr w:type="spellStart"/>
      <w:r w:rsidRPr="00DF4A50">
        <w:rPr>
          <w:rFonts w:eastAsia="Cambria"/>
          <w:w w:val="105"/>
          <w:sz w:val="22"/>
          <w:szCs w:val="22"/>
        </w:rPr>
        <w:t>Contractor‟s</w:t>
      </w:r>
      <w:proofErr w:type="spellEnd"/>
      <w:r w:rsidRPr="00DF4A50">
        <w:rPr>
          <w:rFonts w:eastAsia="Cambria"/>
          <w:w w:val="105"/>
          <w:sz w:val="22"/>
          <w:szCs w:val="22"/>
        </w:rPr>
        <w:t xml:space="preserve"> Equipment. The Contractor shall acquire all other permits, approvals and/or licenses that are not the responsibility of the Employer under</w:t>
      </w:r>
      <w:r w:rsidRPr="00DF4A50">
        <w:rPr>
          <w:rFonts w:eastAsia="Cambria"/>
          <w:spacing w:val="1"/>
          <w:sz w:val="22"/>
          <w:szCs w:val="22"/>
        </w:rPr>
        <w:t xml:space="preserve"> </w:t>
      </w:r>
      <w:r w:rsidRPr="00DF4A50">
        <w:rPr>
          <w:rFonts w:eastAsia="Cambria"/>
          <w:b/>
          <w:i/>
          <w:sz w:val="22"/>
          <w:szCs w:val="22"/>
        </w:rPr>
        <w:t>GCC</w:t>
      </w:r>
      <w:r w:rsidRPr="00DF4A50">
        <w:rPr>
          <w:rFonts w:eastAsia="Cambria"/>
          <w:b/>
          <w:i/>
          <w:spacing w:val="53"/>
          <w:sz w:val="22"/>
          <w:szCs w:val="22"/>
        </w:rPr>
        <w:t xml:space="preserve"> </w:t>
      </w:r>
      <w:r w:rsidRPr="00DF4A50">
        <w:rPr>
          <w:rFonts w:eastAsia="Cambria"/>
          <w:b/>
          <w:i/>
          <w:sz w:val="22"/>
          <w:szCs w:val="22"/>
        </w:rPr>
        <w:t>Sub-Clause</w:t>
      </w:r>
      <w:r w:rsidRPr="00DF4A50">
        <w:rPr>
          <w:rFonts w:eastAsia="Cambria"/>
          <w:b/>
          <w:i/>
          <w:spacing w:val="53"/>
          <w:sz w:val="22"/>
          <w:szCs w:val="22"/>
        </w:rPr>
        <w:t xml:space="preserve"> </w:t>
      </w:r>
      <w:r w:rsidRPr="00DF4A50">
        <w:rPr>
          <w:rFonts w:eastAsia="Cambria"/>
          <w:b/>
          <w:i/>
          <w:sz w:val="22"/>
          <w:szCs w:val="22"/>
        </w:rPr>
        <w:t>6.3</w:t>
      </w:r>
      <w:r w:rsidRPr="00DF4A50">
        <w:rPr>
          <w:rFonts w:eastAsia="Cambria"/>
          <w:spacing w:val="53"/>
          <w:sz w:val="22"/>
          <w:szCs w:val="22"/>
        </w:rPr>
        <w:t xml:space="preserve"> </w:t>
      </w:r>
      <w:r w:rsidRPr="00DF4A50">
        <w:rPr>
          <w:rFonts w:eastAsia="Cambria"/>
          <w:w w:val="105"/>
          <w:sz w:val="22"/>
          <w:szCs w:val="22"/>
        </w:rPr>
        <w:t>hereof and that are necessary for the performance of the Contract.</w:t>
      </w:r>
    </w:p>
    <w:p w:rsidR="005A48C5" w:rsidRPr="00DF4A50" w:rsidRDefault="005A48C5">
      <w:pPr>
        <w:widowControl w:val="0"/>
        <w:autoSpaceDE w:val="0"/>
        <w:autoSpaceDN w:val="0"/>
        <w:spacing w:before="7"/>
        <w:rPr>
          <w:rFonts w:eastAsia="Cambria"/>
          <w:sz w:val="22"/>
          <w:szCs w:val="22"/>
        </w:rPr>
      </w:pPr>
    </w:p>
    <w:p w:rsidR="005A48C5" w:rsidRPr="00DF4A50" w:rsidRDefault="00D11752">
      <w:pPr>
        <w:widowControl w:val="0"/>
        <w:numPr>
          <w:ilvl w:val="2"/>
          <w:numId w:val="1"/>
        </w:numPr>
        <w:tabs>
          <w:tab w:val="left" w:pos="1288"/>
          <w:tab w:val="left" w:pos="1289"/>
        </w:tabs>
        <w:autoSpaceDE w:val="0"/>
        <w:autoSpaceDN w:val="0"/>
        <w:spacing w:line="254" w:lineRule="auto"/>
        <w:ind w:right="1604"/>
        <w:jc w:val="both"/>
        <w:rPr>
          <w:rFonts w:eastAsia="Cambria"/>
          <w:sz w:val="22"/>
          <w:szCs w:val="22"/>
        </w:rPr>
      </w:pPr>
      <w:r w:rsidRPr="00CE533B">
        <w:rPr>
          <w:rFonts w:eastAsia="Cambria"/>
          <w:w w:val="105"/>
          <w:sz w:val="22"/>
          <w:szCs w:val="22"/>
        </w:rPr>
        <w:t>The Contractor shall comply with all laws in force in India</w:t>
      </w:r>
      <w:r w:rsidR="00E30464" w:rsidRPr="00CE533B">
        <w:rPr>
          <w:rFonts w:eastAsia="Cambria"/>
          <w:w w:val="105"/>
          <w:sz w:val="22"/>
          <w:szCs w:val="22"/>
        </w:rPr>
        <w:t xml:space="preserve"> </w:t>
      </w:r>
      <w:r w:rsidR="004A78DE" w:rsidRPr="00CE533B">
        <w:rPr>
          <w:rFonts w:eastAsia="Cambria"/>
          <w:w w:val="105"/>
          <w:sz w:val="22"/>
          <w:szCs w:val="22"/>
        </w:rPr>
        <w:t>/</w:t>
      </w:r>
      <w:r w:rsidR="00E30464" w:rsidRPr="00CE533B">
        <w:rPr>
          <w:rFonts w:eastAsia="Cambria"/>
          <w:w w:val="105"/>
          <w:sz w:val="22"/>
          <w:szCs w:val="22"/>
        </w:rPr>
        <w:t xml:space="preserve"> Odisha</w:t>
      </w:r>
      <w:r w:rsidRPr="00CE533B">
        <w:rPr>
          <w:rFonts w:eastAsia="Cambria"/>
          <w:w w:val="105"/>
          <w:sz w:val="22"/>
          <w:szCs w:val="22"/>
        </w:rPr>
        <w:t>. The laws will include all local, state, national or other laws that affect the performance of the Contract and bind upon the Contractor. The Contractor shall indemnify and hold harmless the Employer from and against any and all liabilities, damages, claims, fines, penalties and expenses of whatever nature arising or resulting from the violation of such laws by the Contractor or its personnel, including the Subcontractors and their personnel, but without prejudice to</w:t>
      </w:r>
      <w:r w:rsidRPr="00DF4A50">
        <w:rPr>
          <w:rFonts w:eastAsia="Cambria"/>
          <w:spacing w:val="1"/>
          <w:sz w:val="22"/>
          <w:szCs w:val="22"/>
        </w:rPr>
        <w:t xml:space="preserve"> </w:t>
      </w:r>
      <w:r w:rsidRPr="00FC4986">
        <w:rPr>
          <w:rFonts w:eastAsia="Cambria"/>
          <w:b/>
          <w:bCs/>
          <w:sz w:val="22"/>
          <w:szCs w:val="22"/>
        </w:rPr>
        <w:t>GCC</w:t>
      </w:r>
      <w:r w:rsidRPr="00FC4986">
        <w:rPr>
          <w:rFonts w:eastAsia="Cambria"/>
          <w:b/>
          <w:bCs/>
          <w:spacing w:val="9"/>
          <w:sz w:val="22"/>
          <w:szCs w:val="22"/>
        </w:rPr>
        <w:t xml:space="preserve"> </w:t>
      </w:r>
      <w:r w:rsidRPr="00FC4986">
        <w:rPr>
          <w:rFonts w:eastAsia="Cambria"/>
          <w:b/>
          <w:bCs/>
          <w:sz w:val="22"/>
          <w:szCs w:val="22"/>
        </w:rPr>
        <w:t>Sub-Clause</w:t>
      </w:r>
      <w:r w:rsidRPr="00FC4986">
        <w:rPr>
          <w:rFonts w:eastAsia="Cambria"/>
          <w:b/>
          <w:bCs/>
          <w:spacing w:val="9"/>
          <w:sz w:val="22"/>
          <w:szCs w:val="22"/>
        </w:rPr>
        <w:t xml:space="preserve"> </w:t>
      </w:r>
      <w:r w:rsidRPr="00FC4986">
        <w:rPr>
          <w:rFonts w:eastAsia="Cambria"/>
          <w:b/>
          <w:bCs/>
          <w:sz w:val="22"/>
          <w:szCs w:val="22"/>
        </w:rPr>
        <w:t>6.1</w:t>
      </w:r>
      <w:r w:rsidRPr="00DF4A50">
        <w:rPr>
          <w:rFonts w:eastAsia="Cambria"/>
          <w:spacing w:val="10"/>
          <w:sz w:val="22"/>
          <w:szCs w:val="22"/>
        </w:rPr>
        <w:t xml:space="preserve"> </w:t>
      </w:r>
      <w:r w:rsidRPr="00DF4A50">
        <w:rPr>
          <w:rFonts w:eastAsia="Cambria"/>
          <w:sz w:val="22"/>
          <w:szCs w:val="22"/>
        </w:rPr>
        <w:t>hereof.</w:t>
      </w:r>
    </w:p>
    <w:p w:rsidR="005A48C5" w:rsidRPr="00DF4A50" w:rsidRDefault="005A48C5">
      <w:pPr>
        <w:widowControl w:val="0"/>
        <w:autoSpaceDE w:val="0"/>
        <w:autoSpaceDN w:val="0"/>
        <w:spacing w:before="4"/>
        <w:rPr>
          <w:rFonts w:eastAsia="Cambria"/>
          <w:sz w:val="22"/>
          <w:szCs w:val="22"/>
        </w:rPr>
      </w:pPr>
    </w:p>
    <w:p w:rsidR="005A48C5" w:rsidRPr="00DF4A50" w:rsidRDefault="00D11752">
      <w:pPr>
        <w:widowControl w:val="0"/>
        <w:numPr>
          <w:ilvl w:val="2"/>
          <w:numId w:val="1"/>
        </w:numPr>
        <w:tabs>
          <w:tab w:val="left" w:pos="1288"/>
          <w:tab w:val="left" w:pos="1289"/>
        </w:tabs>
        <w:autoSpaceDE w:val="0"/>
        <w:autoSpaceDN w:val="0"/>
        <w:spacing w:line="254" w:lineRule="auto"/>
        <w:ind w:right="1610"/>
        <w:jc w:val="both"/>
        <w:rPr>
          <w:rFonts w:eastAsia="Cambria"/>
          <w:sz w:val="22"/>
          <w:szCs w:val="22"/>
        </w:rPr>
      </w:pPr>
      <w:r w:rsidRPr="00DF4A50">
        <w:rPr>
          <w:rFonts w:eastAsia="Cambria"/>
          <w:w w:val="105"/>
          <w:sz w:val="22"/>
          <w:szCs w:val="22"/>
        </w:rPr>
        <w:t>Any Plant, Material and Services that will be incorporated in or be</w:t>
      </w:r>
      <w:r w:rsidRPr="00CE533B">
        <w:rPr>
          <w:rFonts w:eastAsia="Cambria"/>
          <w:w w:val="105"/>
          <w:sz w:val="22"/>
          <w:szCs w:val="22"/>
        </w:rPr>
        <w:t xml:space="preserve"> </w:t>
      </w:r>
      <w:r w:rsidRPr="00DF4A50">
        <w:rPr>
          <w:rFonts w:eastAsia="Cambria"/>
          <w:w w:val="105"/>
          <w:sz w:val="22"/>
          <w:szCs w:val="22"/>
        </w:rPr>
        <w:t>required for the Facilities and other supplies shall have their origin</w:t>
      </w:r>
      <w:r w:rsidRPr="00CE533B">
        <w:rPr>
          <w:rFonts w:eastAsia="Cambria"/>
          <w:w w:val="105"/>
          <w:sz w:val="22"/>
          <w:szCs w:val="22"/>
        </w:rPr>
        <w:t xml:space="preserve"> </w:t>
      </w:r>
      <w:r w:rsidRPr="00DF4A50">
        <w:rPr>
          <w:rFonts w:eastAsia="Cambria"/>
          <w:w w:val="105"/>
          <w:sz w:val="22"/>
          <w:szCs w:val="22"/>
        </w:rPr>
        <w:t>as</w:t>
      </w:r>
      <w:r w:rsidRPr="00CE533B">
        <w:rPr>
          <w:rFonts w:eastAsia="Cambria"/>
          <w:w w:val="105"/>
          <w:sz w:val="22"/>
          <w:szCs w:val="22"/>
        </w:rPr>
        <w:t xml:space="preserve"> </w:t>
      </w:r>
      <w:r w:rsidRPr="00DF4A50">
        <w:rPr>
          <w:rFonts w:eastAsia="Cambria"/>
          <w:w w:val="105"/>
          <w:sz w:val="22"/>
          <w:szCs w:val="22"/>
        </w:rPr>
        <w:t>specified</w:t>
      </w:r>
      <w:r w:rsidRPr="00CE533B">
        <w:rPr>
          <w:rFonts w:eastAsia="Cambria"/>
          <w:w w:val="105"/>
          <w:sz w:val="22"/>
          <w:szCs w:val="22"/>
        </w:rPr>
        <w:t xml:space="preserve"> </w:t>
      </w:r>
      <w:r w:rsidRPr="00DF4A50">
        <w:rPr>
          <w:rFonts w:eastAsia="Cambria"/>
          <w:w w:val="105"/>
          <w:sz w:val="22"/>
          <w:szCs w:val="22"/>
        </w:rPr>
        <w:t>under</w:t>
      </w:r>
      <w:r w:rsidRPr="00DF4A50">
        <w:rPr>
          <w:rFonts w:eastAsia="Cambria"/>
          <w:spacing w:val="7"/>
          <w:w w:val="105"/>
          <w:sz w:val="22"/>
          <w:szCs w:val="22"/>
        </w:rPr>
        <w:t xml:space="preserve"> </w:t>
      </w:r>
      <w:r w:rsidRPr="00DF4A50">
        <w:rPr>
          <w:rFonts w:eastAsia="Cambria"/>
          <w:b/>
          <w:i/>
          <w:w w:val="105"/>
          <w:sz w:val="22"/>
          <w:szCs w:val="22"/>
        </w:rPr>
        <w:t>GCC</w:t>
      </w:r>
      <w:r w:rsidRPr="00DF4A50">
        <w:rPr>
          <w:rFonts w:eastAsia="Cambria"/>
          <w:b/>
          <w:i/>
          <w:spacing w:val="5"/>
          <w:w w:val="105"/>
          <w:sz w:val="22"/>
          <w:szCs w:val="22"/>
        </w:rPr>
        <w:t xml:space="preserve"> </w:t>
      </w:r>
      <w:r w:rsidRPr="00DF4A50">
        <w:rPr>
          <w:rFonts w:eastAsia="Cambria"/>
          <w:b/>
          <w:i/>
          <w:w w:val="105"/>
          <w:sz w:val="22"/>
          <w:szCs w:val="22"/>
        </w:rPr>
        <w:t>Sub-Clause</w:t>
      </w:r>
      <w:r w:rsidRPr="00DF4A50">
        <w:rPr>
          <w:rFonts w:eastAsia="Cambria"/>
          <w:b/>
          <w:i/>
          <w:spacing w:val="6"/>
          <w:w w:val="105"/>
          <w:sz w:val="22"/>
          <w:szCs w:val="22"/>
        </w:rPr>
        <w:t xml:space="preserve"> </w:t>
      </w:r>
      <w:r w:rsidRPr="00DF4A50">
        <w:rPr>
          <w:rFonts w:eastAsia="Cambria"/>
          <w:b/>
          <w:i/>
          <w:w w:val="105"/>
          <w:sz w:val="22"/>
          <w:szCs w:val="22"/>
        </w:rPr>
        <w:t>2.12</w:t>
      </w:r>
      <w:r w:rsidRPr="00DF4A50">
        <w:rPr>
          <w:rFonts w:eastAsia="Cambria"/>
          <w:spacing w:val="6"/>
          <w:w w:val="105"/>
          <w:sz w:val="22"/>
          <w:szCs w:val="22"/>
        </w:rPr>
        <w:t xml:space="preserve"> </w:t>
      </w:r>
      <w:r w:rsidRPr="00DF4A50">
        <w:rPr>
          <w:rFonts w:eastAsia="Cambria"/>
          <w:w w:val="105"/>
          <w:sz w:val="22"/>
          <w:szCs w:val="22"/>
        </w:rPr>
        <w:t>(Country</w:t>
      </w:r>
      <w:r w:rsidRPr="00DF4A50">
        <w:rPr>
          <w:rFonts w:eastAsia="Cambria"/>
          <w:spacing w:val="6"/>
          <w:w w:val="105"/>
          <w:sz w:val="22"/>
          <w:szCs w:val="22"/>
        </w:rPr>
        <w:t xml:space="preserve"> </w:t>
      </w:r>
      <w:r w:rsidRPr="00DF4A50">
        <w:rPr>
          <w:rFonts w:eastAsia="Cambria"/>
          <w:w w:val="105"/>
          <w:sz w:val="22"/>
          <w:szCs w:val="22"/>
        </w:rPr>
        <w:t>of</w:t>
      </w:r>
      <w:r w:rsidRPr="00DF4A50">
        <w:rPr>
          <w:rFonts w:eastAsia="Cambria"/>
          <w:spacing w:val="5"/>
          <w:w w:val="105"/>
          <w:sz w:val="22"/>
          <w:szCs w:val="22"/>
        </w:rPr>
        <w:t xml:space="preserve"> </w:t>
      </w:r>
      <w:r w:rsidRPr="00DF4A50">
        <w:rPr>
          <w:rFonts w:eastAsia="Cambria"/>
          <w:w w:val="105"/>
          <w:sz w:val="22"/>
          <w:szCs w:val="22"/>
        </w:rPr>
        <w:t>Origin).</w:t>
      </w:r>
    </w:p>
    <w:p w:rsidR="005A48C5" w:rsidRPr="00DF4A50" w:rsidRDefault="005A48C5">
      <w:pPr>
        <w:widowControl w:val="0"/>
        <w:autoSpaceDE w:val="0"/>
        <w:autoSpaceDN w:val="0"/>
        <w:spacing w:before="5"/>
        <w:rPr>
          <w:rFonts w:eastAsia="Cambria"/>
          <w:sz w:val="22"/>
          <w:szCs w:val="22"/>
        </w:rPr>
      </w:pPr>
    </w:p>
    <w:p w:rsidR="005A48C5" w:rsidRPr="00CE533B" w:rsidRDefault="00D11752">
      <w:pPr>
        <w:widowControl w:val="0"/>
        <w:numPr>
          <w:ilvl w:val="2"/>
          <w:numId w:val="1"/>
        </w:numPr>
        <w:tabs>
          <w:tab w:val="left" w:pos="1288"/>
          <w:tab w:val="left" w:pos="1289"/>
        </w:tabs>
        <w:autoSpaceDE w:val="0"/>
        <w:autoSpaceDN w:val="0"/>
        <w:spacing w:line="256" w:lineRule="auto"/>
        <w:ind w:right="1608"/>
        <w:jc w:val="both"/>
        <w:rPr>
          <w:rFonts w:eastAsia="Cambria"/>
          <w:w w:val="105"/>
          <w:sz w:val="22"/>
          <w:szCs w:val="22"/>
        </w:rPr>
      </w:pPr>
      <w:r w:rsidRPr="00CE533B">
        <w:rPr>
          <w:rFonts w:eastAsia="Cambria"/>
          <w:w w:val="105"/>
          <w:sz w:val="22"/>
          <w:szCs w:val="22"/>
        </w:rPr>
        <w:t xml:space="preserve">The Contractor shall permit the Employer to inspect the </w:t>
      </w:r>
      <w:proofErr w:type="spellStart"/>
      <w:r w:rsidRPr="00CE533B">
        <w:rPr>
          <w:rFonts w:eastAsia="Cambria"/>
          <w:w w:val="105"/>
          <w:sz w:val="22"/>
          <w:szCs w:val="22"/>
        </w:rPr>
        <w:t>Contractor‟s</w:t>
      </w:r>
      <w:proofErr w:type="spellEnd"/>
      <w:r w:rsidRPr="00CE533B">
        <w:rPr>
          <w:rFonts w:eastAsia="Cambria"/>
          <w:w w:val="105"/>
          <w:sz w:val="22"/>
          <w:szCs w:val="22"/>
        </w:rPr>
        <w:t xml:space="preserve"> accounts and records relating to the performance of the Contractor.</w:t>
      </w:r>
    </w:p>
    <w:p w:rsidR="00E573D2" w:rsidRPr="00DF4A50" w:rsidRDefault="00E573D2" w:rsidP="00E573D2">
      <w:pPr>
        <w:widowControl w:val="0"/>
        <w:autoSpaceDE w:val="0"/>
        <w:autoSpaceDN w:val="0"/>
        <w:ind w:left="1288" w:hanging="1080"/>
        <w:jc w:val="both"/>
        <w:rPr>
          <w:rFonts w:eastAsia="Cambria"/>
          <w:sz w:val="22"/>
          <w:szCs w:val="22"/>
        </w:rPr>
      </w:pPr>
    </w:p>
    <w:p w:rsidR="00106DA4" w:rsidRPr="009433D2" w:rsidRDefault="00D11752" w:rsidP="00106DA4">
      <w:pPr>
        <w:widowControl w:val="0"/>
        <w:numPr>
          <w:ilvl w:val="2"/>
          <w:numId w:val="1"/>
        </w:numPr>
        <w:tabs>
          <w:tab w:val="left" w:pos="1288"/>
          <w:tab w:val="left" w:pos="1289"/>
        </w:tabs>
        <w:autoSpaceDE w:val="0"/>
        <w:autoSpaceDN w:val="0"/>
        <w:spacing w:line="256" w:lineRule="auto"/>
        <w:ind w:right="1608"/>
        <w:jc w:val="both"/>
        <w:rPr>
          <w:rFonts w:eastAsia="Cambria"/>
          <w:sz w:val="22"/>
          <w:szCs w:val="22"/>
        </w:rPr>
      </w:pPr>
      <w:r w:rsidRPr="009433D2">
        <w:rPr>
          <w:rFonts w:eastAsia="Cambria"/>
          <w:b/>
          <w:sz w:val="22"/>
          <w:szCs w:val="22"/>
        </w:rPr>
        <w:t>SOLVING RIGHT OF WAY:</w:t>
      </w:r>
    </w:p>
    <w:p w:rsidR="00106DA4" w:rsidRPr="009433D2" w:rsidRDefault="00106DA4" w:rsidP="00106DA4">
      <w:pPr>
        <w:widowControl w:val="0"/>
        <w:autoSpaceDE w:val="0"/>
        <w:autoSpaceDN w:val="0"/>
        <w:ind w:left="1288" w:hanging="1080"/>
        <w:jc w:val="both"/>
        <w:rPr>
          <w:rFonts w:eastAsia="Cambria"/>
          <w:sz w:val="22"/>
          <w:szCs w:val="22"/>
        </w:rPr>
      </w:pPr>
    </w:p>
    <w:p w:rsidR="00106DA4" w:rsidRPr="009433D2" w:rsidRDefault="00D11752" w:rsidP="00527C98">
      <w:pPr>
        <w:widowControl w:val="0"/>
        <w:numPr>
          <w:ilvl w:val="2"/>
          <w:numId w:val="6"/>
        </w:numPr>
        <w:tabs>
          <w:tab w:val="left" w:pos="1288"/>
          <w:tab w:val="left" w:pos="1289"/>
        </w:tabs>
        <w:autoSpaceDE w:val="0"/>
        <w:autoSpaceDN w:val="0"/>
        <w:spacing w:line="256" w:lineRule="auto"/>
        <w:ind w:left="1276" w:right="1608" w:hanging="1134"/>
        <w:jc w:val="both"/>
        <w:rPr>
          <w:rFonts w:eastAsia="Cambria"/>
          <w:sz w:val="22"/>
          <w:szCs w:val="22"/>
        </w:rPr>
      </w:pPr>
      <w:r w:rsidRPr="00CE533B">
        <w:rPr>
          <w:rFonts w:eastAsia="Cambria"/>
          <w:w w:val="105"/>
          <w:sz w:val="22"/>
          <w:szCs w:val="22"/>
        </w:rPr>
        <w:t>The contractor should adhere to policy &amp; internationally recognized standards (Indian Standards, British Standards, IEEE and IEC standards) in design and construction of facilities, laying of transmission lines, support infrastructure and in selection of equipment. Further, the contractor’s endeavor should be to avoid habitations and densely populated areas while selecting route</w:t>
      </w:r>
      <w:r w:rsidRPr="009433D2">
        <w:rPr>
          <w:rFonts w:eastAsia="Cambria"/>
          <w:sz w:val="22"/>
          <w:szCs w:val="22"/>
        </w:rPr>
        <w:t xml:space="preserve"> alignment.</w:t>
      </w:r>
    </w:p>
    <w:p w:rsidR="00527C98" w:rsidRPr="009433D2" w:rsidRDefault="00527C98" w:rsidP="00527C98">
      <w:pPr>
        <w:widowControl w:val="0"/>
        <w:tabs>
          <w:tab w:val="left" w:pos="1288"/>
          <w:tab w:val="left" w:pos="1289"/>
        </w:tabs>
        <w:autoSpaceDE w:val="0"/>
        <w:autoSpaceDN w:val="0"/>
        <w:spacing w:line="256" w:lineRule="auto"/>
        <w:ind w:left="1276" w:right="1608"/>
        <w:jc w:val="both"/>
        <w:rPr>
          <w:rFonts w:eastAsia="Cambria"/>
          <w:sz w:val="22"/>
          <w:szCs w:val="22"/>
        </w:rPr>
      </w:pPr>
    </w:p>
    <w:p w:rsidR="00106DA4" w:rsidRPr="009433D2" w:rsidRDefault="00D11752" w:rsidP="00106DA4">
      <w:pPr>
        <w:widowControl w:val="0"/>
        <w:numPr>
          <w:ilvl w:val="2"/>
          <w:numId w:val="6"/>
        </w:numPr>
        <w:tabs>
          <w:tab w:val="left" w:pos="1288"/>
          <w:tab w:val="left" w:pos="1289"/>
        </w:tabs>
        <w:autoSpaceDE w:val="0"/>
        <w:autoSpaceDN w:val="0"/>
        <w:spacing w:line="256" w:lineRule="auto"/>
        <w:ind w:left="1276" w:right="1608" w:hanging="1134"/>
        <w:jc w:val="both"/>
        <w:rPr>
          <w:rFonts w:eastAsia="Cambria"/>
          <w:sz w:val="22"/>
          <w:szCs w:val="22"/>
        </w:rPr>
      </w:pPr>
      <w:r w:rsidRPr="00CE533B">
        <w:rPr>
          <w:rFonts w:eastAsia="Cambria"/>
          <w:w w:val="105"/>
          <w:sz w:val="22"/>
          <w:szCs w:val="22"/>
        </w:rPr>
        <w:t>Moreover, the contractor should also adhere to clearance norms prescribed in Indian Electricity Rules for: (a) clearance above ground for lowest conductor; (b) vertical clearance from buildings; (c) horizontal clearance from buildings; (d) minimum clearance between lines crossing each other; and (e) minimum clearance prescribed for live equipment in outdoor sub</w:t>
      </w:r>
      <w:r w:rsidRPr="009433D2">
        <w:rPr>
          <w:rFonts w:eastAsia="Cambria"/>
          <w:sz w:val="22"/>
          <w:szCs w:val="22"/>
        </w:rPr>
        <w:t xml:space="preserve"> stations.</w:t>
      </w:r>
    </w:p>
    <w:p w:rsidR="00527C98" w:rsidRPr="009433D2" w:rsidRDefault="00527C98" w:rsidP="00527C98">
      <w:pPr>
        <w:widowControl w:val="0"/>
        <w:tabs>
          <w:tab w:val="left" w:pos="1288"/>
          <w:tab w:val="left" w:pos="1289"/>
        </w:tabs>
        <w:autoSpaceDE w:val="0"/>
        <w:autoSpaceDN w:val="0"/>
        <w:spacing w:line="256" w:lineRule="auto"/>
        <w:ind w:right="1608"/>
        <w:rPr>
          <w:rFonts w:eastAsia="Cambria"/>
          <w:sz w:val="22"/>
          <w:szCs w:val="22"/>
        </w:rPr>
      </w:pPr>
    </w:p>
    <w:p w:rsidR="00106DA4" w:rsidRPr="009433D2" w:rsidRDefault="00D11752" w:rsidP="00106DA4">
      <w:pPr>
        <w:widowControl w:val="0"/>
        <w:numPr>
          <w:ilvl w:val="2"/>
          <w:numId w:val="6"/>
        </w:numPr>
        <w:tabs>
          <w:tab w:val="left" w:pos="1288"/>
          <w:tab w:val="left" w:pos="1289"/>
        </w:tabs>
        <w:autoSpaceDE w:val="0"/>
        <w:autoSpaceDN w:val="0"/>
        <w:spacing w:line="256" w:lineRule="auto"/>
        <w:ind w:left="1276" w:right="1608" w:hanging="1134"/>
        <w:jc w:val="both"/>
        <w:rPr>
          <w:rFonts w:eastAsia="Cambria"/>
          <w:sz w:val="22"/>
          <w:szCs w:val="22"/>
        </w:rPr>
      </w:pPr>
      <w:r w:rsidRPr="00CE533B">
        <w:rPr>
          <w:rFonts w:eastAsia="Cambria"/>
          <w:w w:val="105"/>
          <w:sz w:val="22"/>
          <w:szCs w:val="22"/>
        </w:rPr>
        <w:t xml:space="preserve">The key social and environmental aspects that are / may be associated with the Project related to OPTCL’s environment and social assessment, corporate environmental, social and health and safety management system and their implementation. In the context of the Project, the key social and environmental issues, which will have to be managed under environment and social management system include: impacts on households due to restrictions/ constraints in the proposed ROW, crop damage and loss of trees during construction / maintenance; employee and community health and safety impact during construction and operation; community consultation and engagement; </w:t>
      </w:r>
      <w:r w:rsidRPr="00CE533B">
        <w:rPr>
          <w:rFonts w:eastAsia="Cambria"/>
          <w:w w:val="105"/>
          <w:sz w:val="22"/>
          <w:szCs w:val="22"/>
        </w:rPr>
        <w:lastRenderedPageBreak/>
        <w:t xml:space="preserve">labor working conditions including employee and contract labor health and safety; impacts due to emissions to soil, air and water during construction and operation ; and potential impacts on biodiversity and cultural heritage. However, the project’s impacts are mostly short term, limited to the Projects </w:t>
      </w:r>
      <w:proofErr w:type="gramStart"/>
      <w:r w:rsidRPr="00CE533B">
        <w:rPr>
          <w:rFonts w:eastAsia="Cambria"/>
          <w:w w:val="105"/>
          <w:sz w:val="22"/>
          <w:szCs w:val="22"/>
        </w:rPr>
        <w:t>its</w:t>
      </w:r>
      <w:proofErr w:type="gramEnd"/>
      <w:r w:rsidRPr="00CE533B">
        <w:rPr>
          <w:rFonts w:eastAsia="Cambria"/>
          <w:w w:val="105"/>
          <w:sz w:val="22"/>
          <w:szCs w:val="22"/>
        </w:rPr>
        <w:t>, reversible and limited impact, if unavoidable, on environmentally sensitive areas. Further, it is possible to readily design and implement engineering and management measures to mitigate adverse</w:t>
      </w:r>
      <w:r w:rsidRPr="009433D2">
        <w:rPr>
          <w:rFonts w:eastAsia="Cambria"/>
          <w:sz w:val="22"/>
          <w:szCs w:val="22"/>
        </w:rPr>
        <w:t xml:space="preserve"> impacts.</w:t>
      </w:r>
    </w:p>
    <w:p w:rsidR="00527C98" w:rsidRPr="009433D2" w:rsidRDefault="00527C98" w:rsidP="00527C98">
      <w:pPr>
        <w:widowControl w:val="0"/>
        <w:tabs>
          <w:tab w:val="left" w:pos="1288"/>
          <w:tab w:val="left" w:pos="1289"/>
        </w:tabs>
        <w:autoSpaceDE w:val="0"/>
        <w:autoSpaceDN w:val="0"/>
        <w:spacing w:line="256" w:lineRule="auto"/>
        <w:ind w:left="1276" w:right="1608"/>
        <w:jc w:val="both"/>
        <w:rPr>
          <w:rFonts w:eastAsia="Cambria"/>
          <w:sz w:val="22"/>
          <w:szCs w:val="22"/>
        </w:rPr>
      </w:pPr>
    </w:p>
    <w:p w:rsidR="00106DA4" w:rsidRPr="00CE533B" w:rsidRDefault="00D11752" w:rsidP="00106DA4">
      <w:pPr>
        <w:widowControl w:val="0"/>
        <w:numPr>
          <w:ilvl w:val="2"/>
          <w:numId w:val="6"/>
        </w:numPr>
        <w:tabs>
          <w:tab w:val="left" w:pos="1288"/>
          <w:tab w:val="left" w:pos="1289"/>
        </w:tabs>
        <w:autoSpaceDE w:val="0"/>
        <w:autoSpaceDN w:val="0"/>
        <w:spacing w:line="256" w:lineRule="auto"/>
        <w:ind w:left="1276" w:right="1608" w:hanging="1134"/>
        <w:jc w:val="both"/>
        <w:rPr>
          <w:rFonts w:eastAsia="Cambria"/>
          <w:w w:val="105"/>
          <w:sz w:val="22"/>
          <w:szCs w:val="22"/>
        </w:rPr>
      </w:pPr>
      <w:r w:rsidRPr="00CE533B">
        <w:rPr>
          <w:rFonts w:eastAsia="Cambria"/>
          <w:w w:val="105"/>
          <w:sz w:val="22"/>
          <w:szCs w:val="22"/>
        </w:rPr>
        <w:t>The responsibilities of acquiring</w:t>
      </w:r>
      <w:r w:rsidRPr="009433D2">
        <w:rPr>
          <w:rFonts w:eastAsia="Cambria"/>
          <w:sz w:val="22"/>
          <w:szCs w:val="22"/>
        </w:rPr>
        <w:t xml:space="preserve"> </w:t>
      </w:r>
      <w:r w:rsidRPr="009433D2">
        <w:rPr>
          <w:rFonts w:eastAsia="Cambria"/>
          <w:b/>
          <w:sz w:val="22"/>
          <w:szCs w:val="22"/>
        </w:rPr>
        <w:t>Right of Way</w:t>
      </w:r>
      <w:r w:rsidRPr="009433D2">
        <w:rPr>
          <w:rFonts w:eastAsia="Cambria"/>
          <w:sz w:val="22"/>
          <w:szCs w:val="22"/>
        </w:rPr>
        <w:t xml:space="preserve"> (ROW) </w:t>
      </w:r>
      <w:r w:rsidR="009846F5" w:rsidRPr="00CE533B">
        <w:rPr>
          <w:rFonts w:eastAsia="Cambria"/>
          <w:w w:val="105"/>
          <w:sz w:val="22"/>
          <w:szCs w:val="22"/>
        </w:rPr>
        <w:t>for transmission line</w:t>
      </w:r>
      <w:r w:rsidR="00641C36" w:rsidRPr="00CE533B">
        <w:rPr>
          <w:rFonts w:eastAsia="Cambria"/>
          <w:w w:val="105"/>
          <w:sz w:val="22"/>
          <w:szCs w:val="22"/>
        </w:rPr>
        <w:t xml:space="preserve"> (tower foundation, tower erection &amp; stringing of conductors etc.)</w:t>
      </w:r>
      <w:r w:rsidR="009846F5" w:rsidRPr="00CE533B">
        <w:rPr>
          <w:rFonts w:eastAsia="Cambria"/>
          <w:w w:val="105"/>
          <w:sz w:val="22"/>
          <w:szCs w:val="22"/>
        </w:rPr>
        <w:t xml:space="preserve"> corridor </w:t>
      </w:r>
      <w:r w:rsidRPr="00CE533B">
        <w:rPr>
          <w:rFonts w:eastAsia="Cambria"/>
          <w:w w:val="105"/>
          <w:sz w:val="22"/>
          <w:szCs w:val="22"/>
        </w:rPr>
        <w:t xml:space="preserve">lies with </w:t>
      </w:r>
      <w:r w:rsidR="008F008E" w:rsidRPr="00CE533B">
        <w:rPr>
          <w:rFonts w:eastAsia="Cambria"/>
          <w:w w:val="105"/>
          <w:sz w:val="22"/>
          <w:szCs w:val="22"/>
        </w:rPr>
        <w:t>the contractor</w:t>
      </w:r>
      <w:r w:rsidRPr="00CE533B">
        <w:rPr>
          <w:rFonts w:eastAsia="Cambria"/>
          <w:w w:val="105"/>
          <w:sz w:val="22"/>
          <w:szCs w:val="22"/>
        </w:rPr>
        <w:t>. The Acquisition of land for Sub- Stations shall be the sole responsibility of OPTCL. Whereas</w:t>
      </w:r>
      <w:r w:rsidR="009433D2" w:rsidRPr="00CE533B">
        <w:rPr>
          <w:rFonts w:eastAsia="Cambria"/>
          <w:w w:val="105"/>
          <w:sz w:val="22"/>
          <w:szCs w:val="22"/>
        </w:rPr>
        <w:t>,</w:t>
      </w:r>
      <w:r w:rsidRPr="00CE533B">
        <w:rPr>
          <w:rFonts w:eastAsia="Cambria"/>
          <w:w w:val="105"/>
          <w:sz w:val="22"/>
          <w:szCs w:val="22"/>
        </w:rPr>
        <w:t xml:space="preserve"> the Contractor shall be responsible for securing</w:t>
      </w:r>
      <w:r w:rsidR="00FC4986" w:rsidRPr="00CE533B">
        <w:rPr>
          <w:rFonts w:eastAsia="Cambria"/>
          <w:w w:val="105"/>
          <w:sz w:val="22"/>
          <w:szCs w:val="22"/>
        </w:rPr>
        <w:t>,</w:t>
      </w:r>
      <w:r w:rsidRPr="00CE533B">
        <w:rPr>
          <w:rFonts w:eastAsia="Cambria"/>
          <w:w w:val="105"/>
          <w:sz w:val="22"/>
          <w:szCs w:val="22"/>
        </w:rPr>
        <w:t xml:space="preserve"> for getting clearances from Railway, NHAI, Forest, Water, and other Govt./</w:t>
      </w:r>
      <w:r w:rsidR="00FC4986" w:rsidRPr="00CE533B">
        <w:rPr>
          <w:rFonts w:eastAsia="Cambria"/>
          <w:w w:val="105"/>
          <w:sz w:val="22"/>
          <w:szCs w:val="22"/>
        </w:rPr>
        <w:t>Statutory bodies</w:t>
      </w:r>
      <w:r w:rsidRPr="00CE533B">
        <w:rPr>
          <w:rFonts w:eastAsia="Cambria"/>
          <w:w w:val="105"/>
          <w:sz w:val="22"/>
          <w:szCs w:val="22"/>
        </w:rPr>
        <w:t>. All statutory fees for getting clearance shall be to OPTCL's account</w:t>
      </w:r>
      <w:r w:rsidR="00FC2D7B" w:rsidRPr="00CE533B">
        <w:rPr>
          <w:rFonts w:eastAsia="Cambria"/>
          <w:w w:val="105"/>
          <w:sz w:val="22"/>
          <w:szCs w:val="22"/>
        </w:rPr>
        <w:t xml:space="preserve"> against documentary evidence</w:t>
      </w:r>
      <w:r w:rsidRPr="00CE533B">
        <w:rPr>
          <w:rFonts w:eastAsia="Cambria"/>
          <w:w w:val="105"/>
          <w:sz w:val="22"/>
          <w:szCs w:val="22"/>
        </w:rPr>
        <w:t>.</w:t>
      </w:r>
    </w:p>
    <w:p w:rsidR="0082088E" w:rsidRPr="009433D2" w:rsidRDefault="0082088E" w:rsidP="0082088E">
      <w:pPr>
        <w:widowControl w:val="0"/>
        <w:autoSpaceDE w:val="0"/>
        <w:autoSpaceDN w:val="0"/>
        <w:ind w:left="1288" w:hanging="1080"/>
        <w:jc w:val="both"/>
        <w:rPr>
          <w:rFonts w:eastAsia="Cambria"/>
          <w:sz w:val="22"/>
          <w:szCs w:val="22"/>
        </w:rPr>
      </w:pPr>
    </w:p>
    <w:p w:rsidR="0082088E" w:rsidRPr="00CE533B" w:rsidRDefault="00D11752" w:rsidP="0082088E">
      <w:pPr>
        <w:widowControl w:val="0"/>
        <w:numPr>
          <w:ilvl w:val="2"/>
          <w:numId w:val="1"/>
        </w:numPr>
        <w:tabs>
          <w:tab w:val="left" w:pos="1288"/>
          <w:tab w:val="left" w:pos="1289"/>
        </w:tabs>
        <w:autoSpaceDE w:val="0"/>
        <w:autoSpaceDN w:val="0"/>
        <w:spacing w:line="256" w:lineRule="auto"/>
        <w:ind w:right="1608"/>
        <w:jc w:val="both"/>
        <w:rPr>
          <w:rFonts w:eastAsia="Cambria"/>
          <w:w w:val="105"/>
          <w:sz w:val="22"/>
          <w:szCs w:val="22"/>
        </w:rPr>
      </w:pPr>
      <w:bookmarkStart w:id="7" w:name="_Hlk132626359"/>
      <w:r w:rsidRPr="009433D2">
        <w:rPr>
          <w:rFonts w:eastAsia="Cambria"/>
          <w:b/>
          <w:sz w:val="22"/>
          <w:szCs w:val="22"/>
        </w:rPr>
        <w:t xml:space="preserve">PROJECT LICENSE: </w:t>
      </w:r>
      <w:r w:rsidRPr="00CE533B">
        <w:rPr>
          <w:rFonts w:eastAsia="Cambria"/>
          <w:w w:val="105"/>
          <w:sz w:val="22"/>
          <w:szCs w:val="22"/>
        </w:rPr>
        <w:t xml:space="preserve">As per present rule of Govt. of Odisha; the contractor shall obtain project license from ELBO </w:t>
      </w:r>
      <w:bookmarkEnd w:id="7"/>
      <w:r w:rsidRPr="00CE533B">
        <w:rPr>
          <w:rFonts w:eastAsia="Cambria"/>
          <w:w w:val="105"/>
          <w:sz w:val="22"/>
          <w:szCs w:val="22"/>
        </w:rPr>
        <w:t xml:space="preserve">(Electrical Licensing Board of Odisha) within 30 </w:t>
      </w:r>
      <w:r w:rsidR="007878F4" w:rsidRPr="00CE533B">
        <w:rPr>
          <w:rFonts w:eastAsia="Cambria"/>
          <w:w w:val="105"/>
          <w:sz w:val="22"/>
          <w:szCs w:val="22"/>
        </w:rPr>
        <w:t xml:space="preserve">(thirty) </w:t>
      </w:r>
      <w:r w:rsidRPr="00CE533B">
        <w:rPr>
          <w:rFonts w:eastAsia="Cambria"/>
          <w:w w:val="105"/>
          <w:sz w:val="22"/>
          <w:szCs w:val="22"/>
        </w:rPr>
        <w:t xml:space="preserve">days after award of the contract. </w:t>
      </w:r>
      <w:bookmarkStart w:id="8" w:name="_Hlk132626408"/>
    </w:p>
    <w:p w:rsidR="00EF5F16" w:rsidRPr="009433D2" w:rsidRDefault="00EF5F16" w:rsidP="00EF5F16">
      <w:pPr>
        <w:widowControl w:val="0"/>
        <w:tabs>
          <w:tab w:val="left" w:pos="1288"/>
          <w:tab w:val="left" w:pos="1289"/>
        </w:tabs>
        <w:autoSpaceDE w:val="0"/>
        <w:autoSpaceDN w:val="0"/>
        <w:spacing w:line="256" w:lineRule="auto"/>
        <w:ind w:left="1288" w:right="1608"/>
        <w:jc w:val="both"/>
        <w:rPr>
          <w:rFonts w:eastAsia="Cambria"/>
          <w:b/>
          <w:sz w:val="22"/>
          <w:szCs w:val="22"/>
        </w:rPr>
      </w:pPr>
    </w:p>
    <w:p w:rsidR="0082088E" w:rsidRPr="009433D2" w:rsidRDefault="00D11752" w:rsidP="0082088E">
      <w:pPr>
        <w:widowControl w:val="0"/>
        <w:numPr>
          <w:ilvl w:val="2"/>
          <w:numId w:val="1"/>
        </w:numPr>
        <w:tabs>
          <w:tab w:val="left" w:pos="1288"/>
          <w:tab w:val="left" w:pos="1289"/>
        </w:tabs>
        <w:autoSpaceDE w:val="0"/>
        <w:autoSpaceDN w:val="0"/>
        <w:spacing w:line="256" w:lineRule="auto"/>
        <w:ind w:right="1608"/>
        <w:jc w:val="both"/>
        <w:rPr>
          <w:rFonts w:eastAsia="Cambria"/>
          <w:b/>
          <w:sz w:val="22"/>
          <w:szCs w:val="22"/>
        </w:rPr>
      </w:pPr>
      <w:r w:rsidRPr="009433D2">
        <w:rPr>
          <w:rFonts w:ascii="Cambria" w:eastAsia="Cambria" w:hAnsi="Cambria" w:cs="Cambria"/>
          <w:b/>
          <w:bCs/>
          <w:sz w:val="22"/>
          <w:szCs w:val="22"/>
        </w:rPr>
        <w:t>OBTAINING OF STATUTORY APPROVAL:</w:t>
      </w:r>
    </w:p>
    <w:p w:rsidR="0082088E" w:rsidRPr="00CE533B" w:rsidRDefault="00D11752" w:rsidP="0082088E">
      <w:pPr>
        <w:widowControl w:val="0"/>
        <w:tabs>
          <w:tab w:val="left" w:pos="1288"/>
          <w:tab w:val="left" w:pos="1289"/>
        </w:tabs>
        <w:autoSpaceDE w:val="0"/>
        <w:autoSpaceDN w:val="0"/>
        <w:spacing w:line="256" w:lineRule="auto"/>
        <w:ind w:left="1288" w:right="1608"/>
        <w:jc w:val="both"/>
        <w:rPr>
          <w:rFonts w:eastAsia="Cambria"/>
          <w:w w:val="105"/>
          <w:sz w:val="22"/>
          <w:szCs w:val="22"/>
        </w:rPr>
      </w:pPr>
      <w:bookmarkStart w:id="9" w:name="_Hlk132626458"/>
      <w:bookmarkStart w:id="10" w:name="_Hlk132628636"/>
      <w:r w:rsidRPr="00CE533B">
        <w:rPr>
          <w:rFonts w:eastAsia="Cambria"/>
          <w:w w:val="105"/>
          <w:sz w:val="22"/>
          <w:szCs w:val="22"/>
        </w:rPr>
        <w:t xml:space="preserve">Unless otherwise specified in the Bidding Document, it shall be the CONTRACTOR’S sole responsibility to obtain all approvals from any authority (except for environment clearance) required under any statute, rule or regulation of the Central &amp; Odisha State Government for the performance of the contract and / or the contractual work. </w:t>
      </w:r>
      <w:bookmarkEnd w:id="9"/>
      <w:r w:rsidRPr="00CE533B">
        <w:rPr>
          <w:rFonts w:eastAsia="Cambria"/>
          <w:w w:val="105"/>
          <w:sz w:val="22"/>
          <w:szCs w:val="22"/>
        </w:rPr>
        <w:t>The application on behalf of OPTCL for submission to relevant authorities along with copies of required certificates complete in all respects shall be prepared and submitted by the CONTRACTOR well ahead of time so that the actual construction / commissioning of the works is not delayed for want of the approval / inspection by the concerned authorities. The CONTRACTOR shall arrange for the inspection of the works by the authorities and will undertake necessary coordination and liaison required and shall not be entitled to any extension of time for any delay in obtaining such approvals.</w:t>
      </w:r>
    </w:p>
    <w:p w:rsidR="0082088E" w:rsidRPr="009433D2" w:rsidRDefault="0082088E" w:rsidP="0082088E">
      <w:pPr>
        <w:widowControl w:val="0"/>
        <w:tabs>
          <w:tab w:val="left" w:pos="1288"/>
          <w:tab w:val="left" w:pos="1289"/>
        </w:tabs>
        <w:autoSpaceDE w:val="0"/>
        <w:autoSpaceDN w:val="0"/>
        <w:spacing w:line="256" w:lineRule="auto"/>
        <w:ind w:left="1288" w:right="1608"/>
        <w:jc w:val="both"/>
        <w:rPr>
          <w:rFonts w:eastAsia="Cambria"/>
          <w:b/>
          <w:sz w:val="22"/>
          <w:szCs w:val="22"/>
        </w:rPr>
      </w:pPr>
    </w:p>
    <w:p w:rsidR="0082088E" w:rsidRPr="00CE533B" w:rsidRDefault="00D11752" w:rsidP="0082088E">
      <w:pPr>
        <w:widowControl w:val="0"/>
        <w:tabs>
          <w:tab w:val="left" w:pos="1288"/>
          <w:tab w:val="left" w:pos="1289"/>
        </w:tabs>
        <w:autoSpaceDE w:val="0"/>
        <w:autoSpaceDN w:val="0"/>
        <w:spacing w:line="256" w:lineRule="auto"/>
        <w:ind w:left="1288" w:right="1608"/>
        <w:jc w:val="both"/>
        <w:rPr>
          <w:rFonts w:eastAsia="Cambria"/>
          <w:w w:val="105"/>
          <w:sz w:val="22"/>
          <w:szCs w:val="22"/>
        </w:rPr>
      </w:pPr>
      <w:r w:rsidRPr="00CE533B">
        <w:rPr>
          <w:rFonts w:eastAsia="Cambria"/>
          <w:w w:val="105"/>
          <w:sz w:val="22"/>
          <w:szCs w:val="22"/>
        </w:rPr>
        <w:t>Statutory fees, if any, paid for all such inspection and approvals shall be reimbursed at actual to the CONTRACTOR by OPTCL on production of documentary evidence.</w:t>
      </w:r>
    </w:p>
    <w:p w:rsidR="0082088E" w:rsidRPr="009433D2" w:rsidRDefault="0082088E" w:rsidP="0082088E">
      <w:pPr>
        <w:widowControl w:val="0"/>
        <w:tabs>
          <w:tab w:val="left" w:pos="1288"/>
          <w:tab w:val="left" w:pos="1289"/>
        </w:tabs>
        <w:autoSpaceDE w:val="0"/>
        <w:autoSpaceDN w:val="0"/>
        <w:spacing w:line="256" w:lineRule="auto"/>
        <w:ind w:left="1288" w:right="1608"/>
        <w:jc w:val="both"/>
        <w:rPr>
          <w:rFonts w:eastAsia="Cambria"/>
          <w:b/>
          <w:sz w:val="22"/>
          <w:szCs w:val="22"/>
        </w:rPr>
      </w:pPr>
    </w:p>
    <w:p w:rsidR="0082088E" w:rsidRPr="00CE533B" w:rsidRDefault="00D11752" w:rsidP="0082088E">
      <w:pPr>
        <w:widowControl w:val="0"/>
        <w:tabs>
          <w:tab w:val="left" w:pos="1288"/>
          <w:tab w:val="left" w:pos="1289"/>
        </w:tabs>
        <w:autoSpaceDE w:val="0"/>
        <w:autoSpaceDN w:val="0"/>
        <w:spacing w:line="256" w:lineRule="auto"/>
        <w:ind w:left="1288" w:right="1608"/>
        <w:jc w:val="both"/>
        <w:rPr>
          <w:rFonts w:eastAsia="Cambria"/>
          <w:w w:val="105"/>
          <w:sz w:val="22"/>
          <w:szCs w:val="22"/>
        </w:rPr>
      </w:pPr>
      <w:r w:rsidRPr="00CE533B">
        <w:rPr>
          <w:rFonts w:eastAsia="Cambria"/>
          <w:w w:val="105"/>
          <w:sz w:val="22"/>
          <w:szCs w:val="22"/>
        </w:rPr>
        <w:t>Any deficiency (</w:t>
      </w:r>
      <w:proofErr w:type="spellStart"/>
      <w:r w:rsidRPr="00CE533B">
        <w:rPr>
          <w:rFonts w:eastAsia="Cambria"/>
          <w:w w:val="105"/>
          <w:sz w:val="22"/>
          <w:szCs w:val="22"/>
        </w:rPr>
        <w:t>ies</w:t>
      </w:r>
      <w:proofErr w:type="spellEnd"/>
      <w:r w:rsidRPr="00CE533B">
        <w:rPr>
          <w:rFonts w:eastAsia="Cambria"/>
          <w:w w:val="105"/>
          <w:sz w:val="22"/>
          <w:szCs w:val="22"/>
        </w:rPr>
        <w:t>) as pointed out by any such authority shall be rectified by the CONTRACTOR within the scope of relative supply and / or work at no extra cost to OPTCL. The inspection and acceptance of the work by such authorities shall, however, not absolve the CONTRACTOR from any of its responsibilities under this contract.</w:t>
      </w:r>
      <w:bookmarkEnd w:id="8"/>
    </w:p>
    <w:bookmarkEnd w:id="10"/>
    <w:p w:rsidR="005A48C5" w:rsidRPr="00DF4A50" w:rsidRDefault="005A48C5">
      <w:pPr>
        <w:widowControl w:val="0"/>
        <w:autoSpaceDE w:val="0"/>
        <w:autoSpaceDN w:val="0"/>
        <w:spacing w:before="6"/>
        <w:rPr>
          <w:rFonts w:eastAsia="Cambria"/>
          <w:sz w:val="22"/>
          <w:szCs w:val="22"/>
        </w:rPr>
      </w:pPr>
    </w:p>
    <w:p w:rsidR="005A48C5" w:rsidRPr="00DF4A50"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11" w:name="_Toc146280638"/>
      <w:r w:rsidRPr="00DF4A50">
        <w:rPr>
          <w:rFonts w:eastAsia="Palatino Linotype"/>
          <w:b/>
          <w:bCs/>
          <w:sz w:val="22"/>
          <w:szCs w:val="22"/>
        </w:rPr>
        <w:t>Employer’s</w:t>
      </w:r>
      <w:r w:rsidRPr="00DF4A50">
        <w:rPr>
          <w:rFonts w:eastAsia="Palatino Linotype"/>
          <w:b/>
          <w:bCs/>
          <w:spacing w:val="-1"/>
          <w:sz w:val="22"/>
          <w:szCs w:val="22"/>
        </w:rPr>
        <w:t xml:space="preserve"> </w:t>
      </w:r>
      <w:r w:rsidRPr="00DF4A50">
        <w:rPr>
          <w:rFonts w:eastAsia="Palatino Linotype"/>
          <w:b/>
          <w:bCs/>
          <w:sz w:val="22"/>
          <w:szCs w:val="22"/>
        </w:rPr>
        <w:t>Responsibilities</w:t>
      </w:r>
      <w:bookmarkEnd w:id="11"/>
    </w:p>
    <w:p w:rsidR="005A48C5" w:rsidRPr="00DF4A50" w:rsidRDefault="005A48C5">
      <w:pPr>
        <w:widowControl w:val="0"/>
        <w:autoSpaceDE w:val="0"/>
        <w:autoSpaceDN w:val="0"/>
        <w:spacing w:before="10"/>
        <w:rPr>
          <w:rFonts w:eastAsia="Cambria"/>
          <w:b/>
          <w:sz w:val="22"/>
          <w:szCs w:val="22"/>
        </w:rPr>
      </w:pPr>
    </w:p>
    <w:p w:rsidR="005A48C5" w:rsidRPr="00DF4A50" w:rsidRDefault="00D11752">
      <w:pPr>
        <w:widowControl w:val="0"/>
        <w:numPr>
          <w:ilvl w:val="2"/>
          <w:numId w:val="1"/>
        </w:numPr>
        <w:tabs>
          <w:tab w:val="left" w:pos="1288"/>
          <w:tab w:val="left" w:pos="1289"/>
        </w:tabs>
        <w:autoSpaceDE w:val="0"/>
        <w:autoSpaceDN w:val="0"/>
        <w:spacing w:line="254" w:lineRule="auto"/>
        <w:ind w:right="1607"/>
        <w:jc w:val="both"/>
        <w:rPr>
          <w:rFonts w:eastAsia="Cambria"/>
          <w:sz w:val="22"/>
          <w:szCs w:val="22"/>
        </w:rPr>
      </w:pPr>
      <w:r w:rsidRPr="00DF4A50">
        <w:rPr>
          <w:rFonts w:eastAsia="Cambria"/>
          <w:w w:val="105"/>
          <w:sz w:val="22"/>
          <w:szCs w:val="22"/>
        </w:rPr>
        <w:t>The Employer shall ensure the accuracy of all information and/or</w:t>
      </w:r>
      <w:r w:rsidRPr="00CE533B">
        <w:rPr>
          <w:rFonts w:eastAsia="Cambria"/>
          <w:w w:val="105"/>
          <w:sz w:val="22"/>
          <w:szCs w:val="22"/>
        </w:rPr>
        <w:t xml:space="preserve"> </w:t>
      </w:r>
      <w:r w:rsidRPr="00DF4A50">
        <w:rPr>
          <w:rFonts w:eastAsia="Cambria"/>
          <w:w w:val="105"/>
          <w:sz w:val="22"/>
          <w:szCs w:val="22"/>
        </w:rPr>
        <w:t>data</w:t>
      </w:r>
      <w:r w:rsidRPr="00CE533B">
        <w:rPr>
          <w:rFonts w:eastAsia="Cambria"/>
          <w:w w:val="105"/>
          <w:sz w:val="22"/>
          <w:szCs w:val="22"/>
        </w:rPr>
        <w:t xml:space="preserve"> </w:t>
      </w:r>
      <w:r w:rsidRPr="00DF4A50">
        <w:rPr>
          <w:rFonts w:eastAsia="Cambria"/>
          <w:w w:val="105"/>
          <w:sz w:val="22"/>
          <w:szCs w:val="22"/>
        </w:rPr>
        <w:t>to</w:t>
      </w:r>
      <w:r w:rsidRPr="00CE533B">
        <w:rPr>
          <w:rFonts w:eastAsia="Cambria"/>
          <w:w w:val="105"/>
          <w:sz w:val="22"/>
          <w:szCs w:val="22"/>
        </w:rPr>
        <w:t xml:space="preserve"> </w:t>
      </w:r>
      <w:r w:rsidRPr="00DF4A50">
        <w:rPr>
          <w:rFonts w:eastAsia="Cambria"/>
          <w:w w:val="105"/>
          <w:sz w:val="22"/>
          <w:szCs w:val="22"/>
        </w:rPr>
        <w:t>be</w:t>
      </w:r>
      <w:r w:rsidRPr="00CE533B">
        <w:rPr>
          <w:rFonts w:eastAsia="Cambria"/>
          <w:w w:val="105"/>
          <w:sz w:val="22"/>
          <w:szCs w:val="22"/>
        </w:rPr>
        <w:t xml:space="preserve"> </w:t>
      </w:r>
      <w:r w:rsidRPr="00DF4A50">
        <w:rPr>
          <w:rFonts w:eastAsia="Cambria"/>
          <w:w w:val="105"/>
          <w:sz w:val="22"/>
          <w:szCs w:val="22"/>
        </w:rPr>
        <w:t>supplied</w:t>
      </w:r>
      <w:r w:rsidRPr="00CE533B">
        <w:rPr>
          <w:rFonts w:eastAsia="Cambria"/>
          <w:w w:val="105"/>
          <w:sz w:val="22"/>
          <w:szCs w:val="22"/>
        </w:rPr>
        <w:t xml:space="preserve"> </w:t>
      </w:r>
      <w:r w:rsidRPr="00DF4A50">
        <w:rPr>
          <w:rFonts w:eastAsia="Cambria"/>
          <w:w w:val="105"/>
          <w:sz w:val="22"/>
          <w:szCs w:val="22"/>
        </w:rPr>
        <w:t>by</w:t>
      </w:r>
      <w:r w:rsidRPr="00CE533B">
        <w:rPr>
          <w:rFonts w:eastAsia="Cambria"/>
          <w:w w:val="105"/>
          <w:sz w:val="22"/>
          <w:szCs w:val="22"/>
        </w:rPr>
        <w:t xml:space="preserve"> </w:t>
      </w:r>
      <w:r w:rsidRPr="00DF4A50">
        <w:rPr>
          <w:rFonts w:eastAsia="Cambria"/>
          <w:w w:val="105"/>
          <w:sz w:val="22"/>
          <w:szCs w:val="22"/>
        </w:rPr>
        <w:t>the</w:t>
      </w:r>
      <w:r w:rsidRPr="00CE533B">
        <w:rPr>
          <w:rFonts w:eastAsia="Cambria"/>
          <w:w w:val="105"/>
          <w:sz w:val="22"/>
          <w:szCs w:val="22"/>
        </w:rPr>
        <w:t xml:space="preserve"> </w:t>
      </w:r>
      <w:r w:rsidRPr="00DF4A50">
        <w:rPr>
          <w:rFonts w:eastAsia="Cambria"/>
          <w:w w:val="105"/>
          <w:sz w:val="22"/>
          <w:szCs w:val="22"/>
        </w:rPr>
        <w:t>Employer</w:t>
      </w:r>
      <w:r w:rsidRPr="00CE533B">
        <w:rPr>
          <w:rFonts w:eastAsia="Cambria"/>
          <w:w w:val="105"/>
          <w:sz w:val="22"/>
          <w:szCs w:val="22"/>
        </w:rPr>
        <w:t xml:space="preserve"> </w:t>
      </w:r>
      <w:r w:rsidRPr="00DF4A50">
        <w:rPr>
          <w:rFonts w:eastAsia="Cambria"/>
          <w:w w:val="105"/>
          <w:sz w:val="22"/>
          <w:szCs w:val="22"/>
        </w:rPr>
        <w:t>as</w:t>
      </w:r>
      <w:r w:rsidRPr="00CE533B">
        <w:rPr>
          <w:rFonts w:eastAsia="Cambria"/>
          <w:w w:val="105"/>
          <w:sz w:val="22"/>
          <w:szCs w:val="22"/>
        </w:rPr>
        <w:t xml:space="preserve"> </w:t>
      </w:r>
      <w:r w:rsidRPr="00DF4A50">
        <w:rPr>
          <w:rFonts w:eastAsia="Cambria"/>
          <w:w w:val="105"/>
          <w:sz w:val="22"/>
          <w:szCs w:val="22"/>
        </w:rPr>
        <w:t>described</w:t>
      </w:r>
      <w:r w:rsidRPr="00CE533B">
        <w:rPr>
          <w:rFonts w:eastAsia="Cambria"/>
          <w:w w:val="105"/>
          <w:sz w:val="22"/>
          <w:szCs w:val="22"/>
        </w:rPr>
        <w:t xml:space="preserve"> </w:t>
      </w:r>
      <w:r w:rsidRPr="00DF4A50">
        <w:rPr>
          <w:rFonts w:eastAsia="Cambria"/>
          <w:w w:val="105"/>
          <w:sz w:val="22"/>
          <w:szCs w:val="22"/>
        </w:rPr>
        <w:t>in</w:t>
      </w:r>
      <w:r w:rsidRPr="00CE533B">
        <w:rPr>
          <w:rFonts w:eastAsia="Cambria"/>
          <w:w w:val="105"/>
          <w:sz w:val="22"/>
          <w:szCs w:val="22"/>
        </w:rPr>
        <w:t xml:space="preserve"> </w:t>
      </w:r>
      <w:r w:rsidRPr="00DF4A50">
        <w:rPr>
          <w:rFonts w:eastAsia="Cambria"/>
          <w:w w:val="105"/>
          <w:sz w:val="22"/>
          <w:szCs w:val="22"/>
        </w:rPr>
        <w:t>the</w:t>
      </w:r>
      <w:r w:rsidRPr="00CE533B">
        <w:rPr>
          <w:rFonts w:eastAsia="Cambria"/>
          <w:w w:val="105"/>
          <w:sz w:val="22"/>
          <w:szCs w:val="22"/>
        </w:rPr>
        <w:t xml:space="preserve"> </w:t>
      </w:r>
      <w:r w:rsidRPr="00DF4A50">
        <w:rPr>
          <w:rFonts w:eastAsia="Cambria"/>
          <w:w w:val="105"/>
          <w:sz w:val="22"/>
          <w:szCs w:val="22"/>
        </w:rPr>
        <w:t>corresponding</w:t>
      </w:r>
      <w:r w:rsidRPr="00CE533B">
        <w:rPr>
          <w:rFonts w:eastAsia="Cambria"/>
          <w:w w:val="105"/>
          <w:sz w:val="22"/>
          <w:szCs w:val="22"/>
        </w:rPr>
        <w:t xml:space="preserve"> Appendix - 6 </w:t>
      </w:r>
      <w:r w:rsidRPr="00DF4A50">
        <w:rPr>
          <w:rFonts w:eastAsia="Cambria"/>
          <w:w w:val="105"/>
          <w:sz w:val="22"/>
          <w:szCs w:val="22"/>
        </w:rPr>
        <w:t>(Scope</w:t>
      </w:r>
      <w:r w:rsidRPr="00CE533B">
        <w:rPr>
          <w:rFonts w:eastAsia="Cambria"/>
          <w:w w:val="105"/>
          <w:sz w:val="22"/>
          <w:szCs w:val="22"/>
        </w:rPr>
        <w:t xml:space="preserve"> </w:t>
      </w:r>
      <w:r w:rsidRPr="00DF4A50">
        <w:rPr>
          <w:rFonts w:eastAsia="Cambria"/>
          <w:w w:val="105"/>
          <w:sz w:val="22"/>
          <w:szCs w:val="22"/>
        </w:rPr>
        <w:t>of</w:t>
      </w:r>
      <w:r w:rsidRPr="00CE533B">
        <w:rPr>
          <w:rFonts w:eastAsia="Cambria"/>
          <w:w w:val="105"/>
          <w:sz w:val="22"/>
          <w:szCs w:val="22"/>
        </w:rPr>
        <w:t xml:space="preserve"> </w:t>
      </w:r>
      <w:r w:rsidRPr="00DF4A50">
        <w:rPr>
          <w:rFonts w:eastAsia="Cambria"/>
          <w:w w:val="105"/>
          <w:sz w:val="22"/>
          <w:szCs w:val="22"/>
        </w:rPr>
        <w:t>Works</w:t>
      </w:r>
      <w:r w:rsidRPr="00CE533B">
        <w:rPr>
          <w:rFonts w:eastAsia="Cambria"/>
          <w:w w:val="105"/>
          <w:sz w:val="22"/>
          <w:szCs w:val="22"/>
        </w:rPr>
        <w:t xml:space="preserve"> </w:t>
      </w:r>
      <w:r w:rsidRPr="00DF4A50">
        <w:rPr>
          <w:rFonts w:eastAsia="Cambria"/>
          <w:w w:val="105"/>
          <w:sz w:val="22"/>
          <w:szCs w:val="22"/>
        </w:rPr>
        <w:t>and</w:t>
      </w:r>
      <w:r w:rsidRPr="00CE533B">
        <w:rPr>
          <w:rFonts w:eastAsia="Cambria"/>
          <w:w w:val="105"/>
          <w:sz w:val="22"/>
          <w:szCs w:val="22"/>
        </w:rPr>
        <w:t xml:space="preserve"> </w:t>
      </w:r>
      <w:r w:rsidRPr="00DF4A50">
        <w:rPr>
          <w:rFonts w:eastAsia="Cambria"/>
          <w:w w:val="105"/>
          <w:sz w:val="22"/>
          <w:szCs w:val="22"/>
        </w:rPr>
        <w:t>Supply</w:t>
      </w:r>
      <w:r w:rsidRPr="00CE533B">
        <w:rPr>
          <w:rFonts w:eastAsia="Cambria"/>
          <w:w w:val="105"/>
          <w:sz w:val="22"/>
          <w:szCs w:val="22"/>
        </w:rPr>
        <w:t xml:space="preserve"> </w:t>
      </w:r>
      <w:r w:rsidRPr="00DF4A50">
        <w:rPr>
          <w:rFonts w:eastAsia="Cambria"/>
          <w:w w:val="105"/>
          <w:sz w:val="22"/>
          <w:szCs w:val="22"/>
        </w:rPr>
        <w:t>by</w:t>
      </w:r>
      <w:r w:rsidRPr="00CE533B">
        <w:rPr>
          <w:rFonts w:eastAsia="Cambria"/>
          <w:w w:val="105"/>
          <w:sz w:val="22"/>
          <w:szCs w:val="22"/>
        </w:rPr>
        <w:t xml:space="preserve"> </w:t>
      </w:r>
      <w:r w:rsidRPr="00DF4A50">
        <w:rPr>
          <w:rFonts w:eastAsia="Cambria"/>
          <w:w w:val="105"/>
          <w:sz w:val="22"/>
          <w:szCs w:val="22"/>
        </w:rPr>
        <w:t>the</w:t>
      </w:r>
      <w:r w:rsidRPr="00CE533B">
        <w:rPr>
          <w:rFonts w:eastAsia="Cambria"/>
          <w:w w:val="105"/>
          <w:sz w:val="22"/>
          <w:szCs w:val="22"/>
        </w:rPr>
        <w:t xml:space="preserve"> Employer) to the Contract, </w:t>
      </w:r>
      <w:r w:rsidRPr="00DF4A50">
        <w:rPr>
          <w:rFonts w:eastAsia="Cambria"/>
          <w:w w:val="105"/>
          <w:sz w:val="22"/>
          <w:szCs w:val="22"/>
        </w:rPr>
        <w:t>except</w:t>
      </w:r>
      <w:r w:rsidRPr="00CE533B">
        <w:rPr>
          <w:rFonts w:eastAsia="Cambria"/>
          <w:w w:val="105"/>
          <w:sz w:val="22"/>
          <w:szCs w:val="22"/>
        </w:rPr>
        <w:t xml:space="preserve"> </w:t>
      </w:r>
      <w:r w:rsidRPr="00DF4A50">
        <w:rPr>
          <w:rFonts w:eastAsia="Cambria"/>
          <w:w w:val="105"/>
          <w:sz w:val="22"/>
          <w:szCs w:val="22"/>
        </w:rPr>
        <w:t>when</w:t>
      </w:r>
      <w:r w:rsidRPr="00CE533B">
        <w:rPr>
          <w:rFonts w:eastAsia="Cambria"/>
          <w:w w:val="105"/>
          <w:sz w:val="22"/>
          <w:szCs w:val="22"/>
        </w:rPr>
        <w:t xml:space="preserve"> </w:t>
      </w:r>
      <w:r w:rsidRPr="00DF4A50">
        <w:rPr>
          <w:rFonts w:eastAsia="Cambria"/>
          <w:w w:val="105"/>
          <w:sz w:val="22"/>
          <w:szCs w:val="22"/>
        </w:rPr>
        <w:lastRenderedPageBreak/>
        <w:t>otherwise</w:t>
      </w:r>
      <w:r w:rsidRPr="00CE533B">
        <w:rPr>
          <w:rFonts w:eastAsia="Cambria"/>
          <w:w w:val="105"/>
          <w:sz w:val="22"/>
          <w:szCs w:val="22"/>
        </w:rPr>
        <w:t xml:space="preserve"> </w:t>
      </w:r>
      <w:r w:rsidRPr="00DF4A50">
        <w:rPr>
          <w:rFonts w:eastAsia="Cambria"/>
          <w:w w:val="105"/>
          <w:sz w:val="22"/>
          <w:szCs w:val="22"/>
        </w:rPr>
        <w:t>expressly</w:t>
      </w:r>
      <w:r w:rsidRPr="00CE533B">
        <w:rPr>
          <w:rFonts w:eastAsia="Cambria"/>
          <w:w w:val="105"/>
          <w:sz w:val="22"/>
          <w:szCs w:val="22"/>
        </w:rPr>
        <w:t xml:space="preserve"> </w:t>
      </w:r>
      <w:r w:rsidRPr="00DF4A50">
        <w:rPr>
          <w:rFonts w:eastAsia="Cambria"/>
          <w:w w:val="105"/>
          <w:sz w:val="22"/>
          <w:szCs w:val="22"/>
        </w:rPr>
        <w:t>stated</w:t>
      </w:r>
      <w:r w:rsidRPr="00CE533B">
        <w:rPr>
          <w:rFonts w:eastAsia="Cambria"/>
          <w:w w:val="105"/>
          <w:sz w:val="22"/>
          <w:szCs w:val="22"/>
        </w:rPr>
        <w:t xml:space="preserve"> </w:t>
      </w:r>
      <w:r w:rsidRPr="00DF4A50">
        <w:rPr>
          <w:rFonts w:eastAsia="Cambria"/>
          <w:w w:val="105"/>
          <w:sz w:val="22"/>
          <w:szCs w:val="22"/>
        </w:rPr>
        <w:t>in</w:t>
      </w:r>
      <w:r w:rsidRPr="00CE533B">
        <w:rPr>
          <w:rFonts w:eastAsia="Cambria"/>
          <w:w w:val="105"/>
          <w:sz w:val="22"/>
          <w:szCs w:val="22"/>
        </w:rPr>
        <w:t xml:space="preserve"> </w:t>
      </w:r>
      <w:r w:rsidRPr="00DF4A50">
        <w:rPr>
          <w:rFonts w:eastAsia="Cambria"/>
          <w:w w:val="105"/>
          <w:sz w:val="22"/>
          <w:szCs w:val="22"/>
        </w:rPr>
        <w:t>the</w:t>
      </w:r>
      <w:r w:rsidRPr="00DF4A50">
        <w:rPr>
          <w:rFonts w:eastAsia="Cambria"/>
          <w:spacing w:val="4"/>
          <w:w w:val="105"/>
          <w:sz w:val="22"/>
          <w:szCs w:val="22"/>
        </w:rPr>
        <w:t xml:space="preserve"> </w:t>
      </w:r>
      <w:r w:rsidRPr="00DF4A50">
        <w:rPr>
          <w:rFonts w:eastAsia="Cambria"/>
          <w:w w:val="105"/>
          <w:sz w:val="22"/>
          <w:szCs w:val="22"/>
        </w:rPr>
        <w:t>Contract.</w:t>
      </w:r>
    </w:p>
    <w:p w:rsidR="005A48C5" w:rsidRPr="00DF4A50" w:rsidRDefault="005A48C5">
      <w:pPr>
        <w:widowControl w:val="0"/>
        <w:autoSpaceDE w:val="0"/>
        <w:autoSpaceDN w:val="0"/>
        <w:spacing w:before="6"/>
        <w:rPr>
          <w:rFonts w:eastAsia="Cambria"/>
          <w:sz w:val="22"/>
          <w:szCs w:val="22"/>
        </w:rPr>
      </w:pPr>
    </w:p>
    <w:p w:rsidR="005A48C5" w:rsidRPr="001949F7" w:rsidRDefault="00D11752">
      <w:pPr>
        <w:widowControl w:val="0"/>
        <w:numPr>
          <w:ilvl w:val="2"/>
          <w:numId w:val="1"/>
        </w:numPr>
        <w:tabs>
          <w:tab w:val="left" w:pos="1288"/>
          <w:tab w:val="left" w:pos="1289"/>
        </w:tabs>
        <w:autoSpaceDE w:val="0"/>
        <w:autoSpaceDN w:val="0"/>
        <w:spacing w:line="254" w:lineRule="auto"/>
        <w:ind w:right="1604"/>
        <w:jc w:val="both"/>
        <w:rPr>
          <w:rFonts w:eastAsia="Cambria"/>
          <w:w w:val="105"/>
          <w:sz w:val="22"/>
          <w:szCs w:val="22"/>
        </w:rPr>
      </w:pPr>
      <w:r w:rsidRPr="00DF4A50">
        <w:rPr>
          <w:rFonts w:eastAsia="Cambria"/>
          <w:w w:val="105"/>
          <w:sz w:val="22"/>
          <w:szCs w:val="22"/>
        </w:rPr>
        <w:t>The Employer shall be responsible for acquiring and providing legal</w:t>
      </w:r>
      <w:r w:rsidRPr="001949F7">
        <w:rPr>
          <w:rFonts w:eastAsia="Cambria"/>
          <w:w w:val="105"/>
          <w:sz w:val="22"/>
          <w:szCs w:val="22"/>
        </w:rPr>
        <w:t xml:space="preserve"> </w:t>
      </w:r>
      <w:r w:rsidRPr="00DF4A50">
        <w:rPr>
          <w:rFonts w:eastAsia="Cambria"/>
          <w:w w:val="105"/>
          <w:sz w:val="22"/>
          <w:szCs w:val="22"/>
        </w:rPr>
        <w:t>and</w:t>
      </w:r>
      <w:r w:rsidRPr="001949F7">
        <w:rPr>
          <w:rFonts w:eastAsia="Cambria"/>
          <w:w w:val="105"/>
          <w:sz w:val="22"/>
          <w:szCs w:val="22"/>
        </w:rPr>
        <w:t xml:space="preserve"> </w:t>
      </w:r>
      <w:r w:rsidRPr="00DF4A50">
        <w:rPr>
          <w:rFonts w:eastAsia="Cambria"/>
          <w:w w:val="105"/>
          <w:sz w:val="22"/>
          <w:szCs w:val="22"/>
        </w:rPr>
        <w:t>physical</w:t>
      </w:r>
      <w:r w:rsidRPr="001949F7">
        <w:rPr>
          <w:rFonts w:eastAsia="Cambria"/>
          <w:w w:val="105"/>
          <w:sz w:val="22"/>
          <w:szCs w:val="22"/>
        </w:rPr>
        <w:t xml:space="preserve"> </w:t>
      </w:r>
      <w:r w:rsidRPr="00DF4A50">
        <w:rPr>
          <w:rFonts w:eastAsia="Cambria"/>
          <w:w w:val="105"/>
          <w:sz w:val="22"/>
          <w:szCs w:val="22"/>
        </w:rPr>
        <w:t>possession</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Site</w:t>
      </w:r>
      <w:r w:rsidRPr="001949F7">
        <w:rPr>
          <w:rFonts w:eastAsia="Cambria"/>
          <w:w w:val="105"/>
          <w:sz w:val="22"/>
          <w:szCs w:val="22"/>
        </w:rPr>
        <w:t xml:space="preserve"> </w:t>
      </w:r>
      <w:r w:rsidRPr="00DF4A50">
        <w:rPr>
          <w:rFonts w:eastAsia="Cambria"/>
          <w:w w:val="105"/>
          <w:sz w:val="22"/>
          <w:szCs w:val="22"/>
        </w:rPr>
        <w:t>and</w:t>
      </w:r>
      <w:r w:rsidRPr="001949F7">
        <w:rPr>
          <w:rFonts w:eastAsia="Cambria"/>
          <w:w w:val="105"/>
          <w:sz w:val="22"/>
          <w:szCs w:val="22"/>
        </w:rPr>
        <w:t xml:space="preserve"> </w:t>
      </w:r>
      <w:r w:rsidRPr="00DF4A50">
        <w:rPr>
          <w:rFonts w:eastAsia="Cambria"/>
          <w:w w:val="105"/>
          <w:sz w:val="22"/>
          <w:szCs w:val="22"/>
        </w:rPr>
        <w:t>access</w:t>
      </w:r>
      <w:r w:rsidRPr="001949F7">
        <w:rPr>
          <w:rFonts w:eastAsia="Cambria"/>
          <w:w w:val="105"/>
          <w:sz w:val="22"/>
          <w:szCs w:val="22"/>
        </w:rPr>
        <w:t xml:space="preserve"> </w:t>
      </w:r>
      <w:r w:rsidRPr="00DF4A50">
        <w:rPr>
          <w:rFonts w:eastAsia="Cambria"/>
          <w:w w:val="105"/>
          <w:sz w:val="22"/>
          <w:szCs w:val="22"/>
        </w:rPr>
        <w:t>thereto,</w:t>
      </w:r>
      <w:r w:rsidRPr="001949F7">
        <w:rPr>
          <w:rFonts w:eastAsia="Cambria"/>
          <w:w w:val="105"/>
          <w:sz w:val="22"/>
          <w:szCs w:val="22"/>
        </w:rPr>
        <w:t xml:space="preserve"> </w:t>
      </w:r>
      <w:r w:rsidRPr="00DF4A50">
        <w:rPr>
          <w:rFonts w:eastAsia="Cambria"/>
          <w:w w:val="105"/>
          <w:sz w:val="22"/>
          <w:szCs w:val="22"/>
        </w:rPr>
        <w:t>and</w:t>
      </w:r>
      <w:r w:rsidRPr="001949F7">
        <w:rPr>
          <w:rFonts w:eastAsia="Cambria"/>
          <w:w w:val="105"/>
          <w:sz w:val="22"/>
          <w:szCs w:val="22"/>
        </w:rPr>
        <w:t xml:space="preserve"> </w:t>
      </w:r>
      <w:r w:rsidRPr="00DF4A50">
        <w:rPr>
          <w:rFonts w:eastAsia="Cambria"/>
          <w:w w:val="105"/>
          <w:sz w:val="22"/>
          <w:szCs w:val="22"/>
        </w:rPr>
        <w:t>for</w:t>
      </w:r>
      <w:r w:rsidRPr="001949F7">
        <w:rPr>
          <w:rFonts w:eastAsia="Cambria"/>
          <w:w w:val="105"/>
          <w:sz w:val="22"/>
          <w:szCs w:val="22"/>
        </w:rPr>
        <w:t xml:space="preserve"> </w:t>
      </w:r>
      <w:r w:rsidRPr="00DF4A50">
        <w:rPr>
          <w:rFonts w:eastAsia="Cambria"/>
          <w:w w:val="105"/>
          <w:sz w:val="22"/>
          <w:szCs w:val="22"/>
        </w:rPr>
        <w:t>providing</w:t>
      </w:r>
      <w:r w:rsidRPr="001949F7">
        <w:rPr>
          <w:rFonts w:eastAsia="Cambria"/>
          <w:w w:val="105"/>
          <w:sz w:val="22"/>
          <w:szCs w:val="22"/>
        </w:rPr>
        <w:t xml:space="preserve"> </w:t>
      </w:r>
      <w:r w:rsidRPr="00DF4A50">
        <w:rPr>
          <w:rFonts w:eastAsia="Cambria"/>
          <w:w w:val="105"/>
          <w:sz w:val="22"/>
          <w:szCs w:val="22"/>
        </w:rPr>
        <w:t>possession</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and</w:t>
      </w:r>
      <w:r w:rsidRPr="001949F7">
        <w:rPr>
          <w:rFonts w:eastAsia="Cambria"/>
          <w:w w:val="105"/>
          <w:sz w:val="22"/>
          <w:szCs w:val="22"/>
        </w:rPr>
        <w:t xml:space="preserve"> </w:t>
      </w:r>
      <w:r w:rsidRPr="00DF4A50">
        <w:rPr>
          <w:rFonts w:eastAsia="Cambria"/>
          <w:w w:val="105"/>
          <w:sz w:val="22"/>
          <w:szCs w:val="22"/>
        </w:rPr>
        <w:t>access</w:t>
      </w:r>
      <w:r w:rsidRPr="001949F7">
        <w:rPr>
          <w:rFonts w:eastAsia="Cambria"/>
          <w:w w:val="105"/>
          <w:sz w:val="22"/>
          <w:szCs w:val="22"/>
        </w:rPr>
        <w:t xml:space="preserve"> </w:t>
      </w:r>
      <w:r w:rsidRPr="00DF4A50">
        <w:rPr>
          <w:rFonts w:eastAsia="Cambria"/>
          <w:w w:val="105"/>
          <w:sz w:val="22"/>
          <w:szCs w:val="22"/>
        </w:rPr>
        <w:t>to</w:t>
      </w:r>
      <w:r w:rsidRPr="001949F7">
        <w:rPr>
          <w:rFonts w:eastAsia="Cambria"/>
          <w:w w:val="105"/>
          <w:sz w:val="22"/>
          <w:szCs w:val="22"/>
        </w:rPr>
        <w:t xml:space="preserve"> </w:t>
      </w:r>
      <w:r w:rsidRPr="00DF4A50">
        <w:rPr>
          <w:rFonts w:eastAsia="Cambria"/>
          <w:w w:val="105"/>
          <w:sz w:val="22"/>
          <w:szCs w:val="22"/>
        </w:rPr>
        <w:t>all</w:t>
      </w:r>
      <w:r w:rsidRPr="001949F7">
        <w:rPr>
          <w:rFonts w:eastAsia="Cambria"/>
          <w:w w:val="105"/>
          <w:sz w:val="22"/>
          <w:szCs w:val="22"/>
        </w:rPr>
        <w:t xml:space="preserve"> </w:t>
      </w:r>
      <w:r w:rsidRPr="00DF4A50">
        <w:rPr>
          <w:rFonts w:eastAsia="Cambria"/>
          <w:w w:val="105"/>
          <w:sz w:val="22"/>
          <w:szCs w:val="22"/>
        </w:rPr>
        <w:t>other</w:t>
      </w:r>
      <w:r w:rsidRPr="001949F7">
        <w:rPr>
          <w:rFonts w:eastAsia="Cambria"/>
          <w:w w:val="105"/>
          <w:sz w:val="22"/>
          <w:szCs w:val="22"/>
        </w:rPr>
        <w:t xml:space="preserve"> </w:t>
      </w:r>
      <w:r w:rsidRPr="00DF4A50">
        <w:rPr>
          <w:rFonts w:eastAsia="Cambria"/>
          <w:w w:val="105"/>
          <w:sz w:val="22"/>
          <w:szCs w:val="22"/>
        </w:rPr>
        <w:t>areas</w:t>
      </w:r>
      <w:r w:rsidRPr="001949F7">
        <w:rPr>
          <w:rFonts w:eastAsia="Cambria"/>
          <w:w w:val="105"/>
          <w:sz w:val="22"/>
          <w:szCs w:val="22"/>
        </w:rPr>
        <w:t xml:space="preserve"> </w:t>
      </w:r>
      <w:r w:rsidRPr="00DF4A50">
        <w:rPr>
          <w:rFonts w:eastAsia="Cambria"/>
          <w:w w:val="105"/>
          <w:sz w:val="22"/>
          <w:szCs w:val="22"/>
        </w:rPr>
        <w:t>reasonably</w:t>
      </w:r>
      <w:r w:rsidRPr="001949F7">
        <w:rPr>
          <w:rFonts w:eastAsia="Cambria"/>
          <w:w w:val="105"/>
          <w:sz w:val="22"/>
          <w:szCs w:val="22"/>
        </w:rPr>
        <w:t xml:space="preserve"> </w:t>
      </w:r>
      <w:r w:rsidRPr="00DF4A50">
        <w:rPr>
          <w:rFonts w:eastAsia="Cambria"/>
          <w:w w:val="105"/>
          <w:sz w:val="22"/>
          <w:szCs w:val="22"/>
        </w:rPr>
        <w:t>required</w:t>
      </w:r>
      <w:r w:rsidRPr="001949F7">
        <w:rPr>
          <w:rFonts w:eastAsia="Cambria"/>
          <w:w w:val="105"/>
          <w:sz w:val="22"/>
          <w:szCs w:val="22"/>
        </w:rPr>
        <w:t xml:space="preserve"> </w:t>
      </w:r>
      <w:r w:rsidRPr="00DF4A50">
        <w:rPr>
          <w:rFonts w:eastAsia="Cambria"/>
          <w:w w:val="105"/>
          <w:sz w:val="22"/>
          <w:szCs w:val="22"/>
        </w:rPr>
        <w:t>for</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proper</w:t>
      </w:r>
      <w:r w:rsidRPr="001949F7">
        <w:rPr>
          <w:rFonts w:eastAsia="Cambria"/>
          <w:w w:val="105"/>
          <w:sz w:val="22"/>
          <w:szCs w:val="22"/>
        </w:rPr>
        <w:t xml:space="preserve"> </w:t>
      </w:r>
      <w:r w:rsidRPr="00DF4A50">
        <w:rPr>
          <w:rFonts w:eastAsia="Cambria"/>
          <w:w w:val="105"/>
          <w:sz w:val="22"/>
          <w:szCs w:val="22"/>
        </w:rPr>
        <w:t>execution</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Contract,</w:t>
      </w:r>
      <w:r w:rsidRPr="001949F7">
        <w:rPr>
          <w:rFonts w:eastAsia="Cambria"/>
          <w:w w:val="105"/>
          <w:sz w:val="22"/>
          <w:szCs w:val="22"/>
        </w:rPr>
        <w:t xml:space="preserve"> </w:t>
      </w:r>
      <w:r w:rsidRPr="00DF4A50">
        <w:rPr>
          <w:rFonts w:eastAsia="Cambria"/>
          <w:w w:val="105"/>
          <w:sz w:val="22"/>
          <w:szCs w:val="22"/>
        </w:rPr>
        <w:t xml:space="preserve">as specified in the corresponding </w:t>
      </w:r>
      <w:r w:rsidRPr="00DF4A50">
        <w:rPr>
          <w:rFonts w:eastAsia="Cambria"/>
          <w:b/>
          <w:i/>
          <w:w w:val="105"/>
          <w:sz w:val="22"/>
          <w:szCs w:val="22"/>
        </w:rPr>
        <w:t>Appendix –</w:t>
      </w:r>
      <w:r w:rsidRPr="00DF4A50">
        <w:rPr>
          <w:rFonts w:eastAsia="Cambria"/>
          <w:b/>
          <w:i/>
          <w:spacing w:val="-53"/>
          <w:w w:val="105"/>
          <w:sz w:val="22"/>
          <w:szCs w:val="22"/>
        </w:rPr>
        <w:t xml:space="preserve"> </w:t>
      </w:r>
      <w:r w:rsidRPr="00DF4A50">
        <w:rPr>
          <w:rFonts w:eastAsia="Cambria"/>
          <w:b/>
          <w:i/>
          <w:w w:val="105"/>
          <w:sz w:val="22"/>
          <w:szCs w:val="22"/>
        </w:rPr>
        <w:t>6</w:t>
      </w:r>
      <w:r w:rsidRPr="00DF4A50">
        <w:rPr>
          <w:rFonts w:eastAsia="Cambria"/>
          <w:w w:val="105"/>
          <w:sz w:val="22"/>
          <w:szCs w:val="22"/>
        </w:rPr>
        <w:t xml:space="preserve"> (Scope of Works and Supply by the Employer) to the Contract</w:t>
      </w:r>
      <w:r w:rsidRPr="001949F7">
        <w:rPr>
          <w:rFonts w:eastAsia="Cambria"/>
          <w:w w:val="105"/>
          <w:sz w:val="22"/>
          <w:szCs w:val="22"/>
        </w:rPr>
        <w:t xml:space="preserve"> </w:t>
      </w:r>
      <w:r w:rsidRPr="00DF4A50">
        <w:rPr>
          <w:rFonts w:eastAsia="Cambria"/>
          <w:w w:val="105"/>
          <w:sz w:val="22"/>
          <w:szCs w:val="22"/>
        </w:rPr>
        <w:t xml:space="preserve">Agreement. The Employer shall give full possession of </w:t>
      </w:r>
      <w:proofErr w:type="spellStart"/>
      <w:r w:rsidRPr="00DF4A50">
        <w:rPr>
          <w:rFonts w:eastAsia="Cambria"/>
          <w:w w:val="105"/>
          <w:sz w:val="22"/>
          <w:szCs w:val="22"/>
        </w:rPr>
        <w:t>and</w:t>
      </w:r>
      <w:proofErr w:type="spellEnd"/>
      <w:r w:rsidRPr="00DF4A50">
        <w:rPr>
          <w:rFonts w:eastAsia="Cambria"/>
          <w:w w:val="105"/>
          <w:sz w:val="22"/>
          <w:szCs w:val="22"/>
        </w:rPr>
        <w:t xml:space="preserve"> accord all</w:t>
      </w:r>
      <w:r w:rsidRPr="001949F7">
        <w:rPr>
          <w:rFonts w:eastAsia="Cambria"/>
          <w:w w:val="105"/>
          <w:sz w:val="22"/>
          <w:szCs w:val="22"/>
        </w:rPr>
        <w:t xml:space="preserve"> </w:t>
      </w:r>
      <w:r w:rsidRPr="00DF4A50">
        <w:rPr>
          <w:rFonts w:eastAsia="Cambria"/>
          <w:w w:val="105"/>
          <w:sz w:val="22"/>
          <w:szCs w:val="22"/>
        </w:rPr>
        <w:t>rights of access thereto on or before the date(s) specified in that</w:t>
      </w:r>
      <w:r w:rsidRPr="001949F7">
        <w:rPr>
          <w:rFonts w:eastAsia="Cambria"/>
          <w:w w:val="105"/>
          <w:sz w:val="22"/>
          <w:szCs w:val="22"/>
        </w:rPr>
        <w:t xml:space="preserve"> </w:t>
      </w:r>
      <w:r w:rsidRPr="00DF4A50">
        <w:rPr>
          <w:rFonts w:eastAsia="Cambria"/>
          <w:w w:val="105"/>
          <w:sz w:val="22"/>
          <w:szCs w:val="22"/>
        </w:rPr>
        <w:t>Appendix.</w:t>
      </w:r>
    </w:p>
    <w:p w:rsidR="005A48C5" w:rsidRPr="00DF4A50" w:rsidRDefault="005A48C5">
      <w:pPr>
        <w:widowControl w:val="0"/>
        <w:autoSpaceDE w:val="0"/>
        <w:autoSpaceDN w:val="0"/>
        <w:spacing w:before="4"/>
        <w:rPr>
          <w:rFonts w:eastAsia="Cambria"/>
          <w:sz w:val="22"/>
          <w:szCs w:val="22"/>
        </w:rPr>
      </w:pPr>
    </w:p>
    <w:p w:rsidR="005A48C5" w:rsidRPr="00DF4A50" w:rsidRDefault="005A48C5">
      <w:pPr>
        <w:widowControl w:val="0"/>
        <w:autoSpaceDE w:val="0"/>
        <w:autoSpaceDN w:val="0"/>
        <w:spacing w:before="7"/>
        <w:rPr>
          <w:rFonts w:eastAsia="Cambria"/>
          <w:sz w:val="22"/>
          <w:szCs w:val="22"/>
        </w:rPr>
      </w:pPr>
    </w:p>
    <w:p w:rsidR="005A48C5" w:rsidRPr="001949F7" w:rsidRDefault="00D11752">
      <w:pPr>
        <w:widowControl w:val="0"/>
        <w:numPr>
          <w:ilvl w:val="2"/>
          <w:numId w:val="1"/>
        </w:numPr>
        <w:tabs>
          <w:tab w:val="left" w:pos="1288"/>
          <w:tab w:val="left" w:pos="1289"/>
        </w:tabs>
        <w:autoSpaceDE w:val="0"/>
        <w:autoSpaceDN w:val="0"/>
        <w:spacing w:line="254" w:lineRule="auto"/>
        <w:ind w:right="1603"/>
        <w:jc w:val="both"/>
        <w:rPr>
          <w:rFonts w:eastAsia="Cambria"/>
          <w:w w:val="105"/>
          <w:sz w:val="22"/>
          <w:szCs w:val="22"/>
        </w:rPr>
      </w:pPr>
      <w:r w:rsidRPr="00DF4A50">
        <w:rPr>
          <w:rFonts w:eastAsia="Cambria"/>
          <w:sz w:val="22"/>
          <w:szCs w:val="22"/>
        </w:rPr>
        <w:t>If</w:t>
      </w:r>
      <w:r w:rsidRPr="00DF4A50">
        <w:rPr>
          <w:rFonts w:eastAsia="Cambria"/>
          <w:spacing w:val="1"/>
          <w:sz w:val="22"/>
          <w:szCs w:val="22"/>
        </w:rPr>
        <w:t xml:space="preserve"> </w:t>
      </w:r>
      <w:r w:rsidRPr="001949F7">
        <w:rPr>
          <w:rFonts w:eastAsia="Cambria"/>
          <w:w w:val="105"/>
          <w:sz w:val="22"/>
          <w:szCs w:val="22"/>
        </w:rPr>
        <w:t>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 or the personnel of the Contractor, as the case may be, to obtain.</w:t>
      </w:r>
    </w:p>
    <w:p w:rsidR="005A48C5" w:rsidRPr="00DF4A50" w:rsidRDefault="005A48C5">
      <w:pPr>
        <w:widowControl w:val="0"/>
        <w:autoSpaceDE w:val="0"/>
        <w:autoSpaceDN w:val="0"/>
        <w:spacing w:before="4"/>
        <w:rPr>
          <w:rFonts w:eastAsia="Cambria"/>
          <w:sz w:val="22"/>
          <w:szCs w:val="22"/>
        </w:rPr>
      </w:pPr>
    </w:p>
    <w:p w:rsidR="005A48C5" w:rsidRPr="001949F7" w:rsidRDefault="00D11752" w:rsidP="001C09C9">
      <w:pPr>
        <w:widowControl w:val="0"/>
        <w:numPr>
          <w:ilvl w:val="2"/>
          <w:numId w:val="1"/>
        </w:numPr>
        <w:tabs>
          <w:tab w:val="left" w:pos="1288"/>
          <w:tab w:val="left" w:pos="1289"/>
        </w:tabs>
        <w:autoSpaceDE w:val="0"/>
        <w:autoSpaceDN w:val="0"/>
        <w:spacing w:before="1" w:line="254" w:lineRule="auto"/>
        <w:ind w:right="1610"/>
        <w:jc w:val="both"/>
        <w:rPr>
          <w:rFonts w:eastAsia="Cambria"/>
          <w:w w:val="105"/>
          <w:sz w:val="22"/>
          <w:szCs w:val="22"/>
        </w:rPr>
      </w:pPr>
      <w:r w:rsidRPr="00DF4A50">
        <w:rPr>
          <w:rFonts w:eastAsia="Cambria"/>
          <w:w w:val="105"/>
          <w:sz w:val="22"/>
          <w:szCs w:val="22"/>
        </w:rPr>
        <w:t>Unless otherwise specified in the Contract or agreed upon by the</w:t>
      </w:r>
      <w:r w:rsidRPr="001949F7">
        <w:rPr>
          <w:rFonts w:eastAsia="Cambria"/>
          <w:w w:val="105"/>
          <w:sz w:val="22"/>
          <w:szCs w:val="22"/>
        </w:rPr>
        <w:t xml:space="preserve"> </w:t>
      </w:r>
      <w:r w:rsidRPr="00DF4A50">
        <w:rPr>
          <w:rFonts w:eastAsia="Cambria"/>
          <w:w w:val="105"/>
          <w:sz w:val="22"/>
          <w:szCs w:val="22"/>
        </w:rPr>
        <w:t xml:space="preserve">Employer and the Contractor, the Employer shall provide </w:t>
      </w:r>
      <w:r w:rsidR="001C5E14" w:rsidRPr="001F252E">
        <w:rPr>
          <w:rFonts w:eastAsia="Cambria"/>
          <w:w w:val="105"/>
          <w:sz w:val="22"/>
          <w:szCs w:val="22"/>
        </w:rPr>
        <w:t xml:space="preserve">supervising </w:t>
      </w:r>
      <w:r w:rsidRPr="001F252E">
        <w:rPr>
          <w:rFonts w:eastAsia="Cambria"/>
          <w:w w:val="105"/>
          <w:sz w:val="22"/>
          <w:szCs w:val="22"/>
        </w:rPr>
        <w:t>personnel</w:t>
      </w:r>
      <w:r w:rsidR="001C5E14" w:rsidRPr="001F252E">
        <w:rPr>
          <w:rFonts w:eastAsia="Cambria"/>
          <w:w w:val="105"/>
          <w:sz w:val="22"/>
          <w:szCs w:val="22"/>
        </w:rPr>
        <w:t xml:space="preserve"> in case of owner supply items</w:t>
      </w:r>
      <w:r w:rsidR="00451010">
        <w:rPr>
          <w:rFonts w:eastAsia="Cambria"/>
          <w:w w:val="105"/>
          <w:sz w:val="22"/>
          <w:szCs w:val="22"/>
        </w:rPr>
        <w:t xml:space="preserve"> </w:t>
      </w:r>
      <w:r w:rsidRPr="00DF4A50">
        <w:rPr>
          <w:rFonts w:eastAsia="Cambria"/>
          <w:w w:val="105"/>
          <w:sz w:val="22"/>
          <w:szCs w:val="22"/>
        </w:rPr>
        <w:t>and shall perform</w:t>
      </w:r>
      <w:r w:rsidRPr="001949F7">
        <w:rPr>
          <w:rFonts w:eastAsia="Cambria"/>
          <w:w w:val="105"/>
          <w:sz w:val="22"/>
          <w:szCs w:val="22"/>
        </w:rPr>
        <w:t xml:space="preserve"> </w:t>
      </w:r>
      <w:r w:rsidRPr="00DF4A50">
        <w:rPr>
          <w:rFonts w:eastAsia="Cambria"/>
          <w:w w:val="105"/>
          <w:sz w:val="22"/>
          <w:szCs w:val="22"/>
        </w:rPr>
        <w:t>all work and services of whatsoever nature, to enable the Contractor</w:t>
      </w:r>
      <w:r w:rsidRPr="001949F7">
        <w:rPr>
          <w:rFonts w:eastAsia="Cambria"/>
          <w:w w:val="105"/>
          <w:sz w:val="22"/>
          <w:szCs w:val="22"/>
        </w:rPr>
        <w:t xml:space="preserve"> </w:t>
      </w:r>
      <w:r w:rsidRPr="00DF4A50">
        <w:rPr>
          <w:rFonts w:eastAsia="Cambria"/>
          <w:w w:val="105"/>
          <w:sz w:val="22"/>
          <w:szCs w:val="22"/>
        </w:rPr>
        <w:t>to</w:t>
      </w:r>
      <w:r w:rsidRPr="001949F7">
        <w:rPr>
          <w:rFonts w:eastAsia="Cambria"/>
          <w:w w:val="105"/>
          <w:sz w:val="22"/>
          <w:szCs w:val="22"/>
        </w:rPr>
        <w:t xml:space="preserve"> </w:t>
      </w:r>
      <w:r w:rsidRPr="00DF4A50">
        <w:rPr>
          <w:rFonts w:eastAsia="Cambria"/>
          <w:w w:val="105"/>
          <w:sz w:val="22"/>
          <w:szCs w:val="22"/>
        </w:rPr>
        <w:t>properly</w:t>
      </w:r>
      <w:r w:rsidRPr="001949F7">
        <w:rPr>
          <w:rFonts w:eastAsia="Cambria"/>
          <w:w w:val="105"/>
          <w:sz w:val="22"/>
          <w:szCs w:val="22"/>
        </w:rPr>
        <w:t xml:space="preserve"> </w:t>
      </w:r>
      <w:r w:rsidRPr="00DF4A50">
        <w:rPr>
          <w:rFonts w:eastAsia="Cambria"/>
          <w:w w:val="105"/>
          <w:sz w:val="22"/>
          <w:szCs w:val="22"/>
        </w:rPr>
        <w:t>carry</w:t>
      </w:r>
      <w:r w:rsidRPr="001949F7">
        <w:rPr>
          <w:rFonts w:eastAsia="Cambria"/>
          <w:w w:val="105"/>
          <w:sz w:val="22"/>
          <w:szCs w:val="22"/>
        </w:rPr>
        <w:t xml:space="preserve"> </w:t>
      </w:r>
      <w:r w:rsidRPr="00DF4A50">
        <w:rPr>
          <w:rFonts w:eastAsia="Cambria"/>
          <w:w w:val="105"/>
          <w:sz w:val="22"/>
          <w:szCs w:val="22"/>
        </w:rPr>
        <w:t>out</w:t>
      </w:r>
      <w:r w:rsidRPr="001949F7">
        <w:rPr>
          <w:rFonts w:eastAsia="Cambria"/>
          <w:w w:val="105"/>
          <w:sz w:val="22"/>
          <w:szCs w:val="22"/>
        </w:rPr>
        <w:t xml:space="preserve"> </w:t>
      </w:r>
      <w:r w:rsidRPr="00DF4A50">
        <w:rPr>
          <w:rFonts w:eastAsia="Cambria"/>
          <w:w w:val="105"/>
          <w:sz w:val="22"/>
          <w:szCs w:val="22"/>
        </w:rPr>
        <w:t>Commissioning,</w:t>
      </w:r>
      <w:r w:rsidRPr="001949F7">
        <w:rPr>
          <w:rFonts w:eastAsia="Cambria"/>
          <w:w w:val="105"/>
          <w:sz w:val="22"/>
          <w:szCs w:val="22"/>
        </w:rPr>
        <w:t xml:space="preserve"> </w:t>
      </w:r>
      <w:r w:rsidRPr="00DF4A50">
        <w:rPr>
          <w:rFonts w:eastAsia="Cambria"/>
          <w:w w:val="105"/>
          <w:sz w:val="22"/>
          <w:szCs w:val="22"/>
        </w:rPr>
        <w:t>all</w:t>
      </w:r>
      <w:r w:rsidRPr="001949F7">
        <w:rPr>
          <w:rFonts w:eastAsia="Cambria"/>
          <w:w w:val="105"/>
          <w:sz w:val="22"/>
          <w:szCs w:val="22"/>
        </w:rPr>
        <w:t xml:space="preserve"> </w:t>
      </w:r>
      <w:r w:rsidRPr="00DF4A50">
        <w:rPr>
          <w:rFonts w:eastAsia="Cambria"/>
          <w:w w:val="105"/>
          <w:sz w:val="22"/>
          <w:szCs w:val="22"/>
        </w:rPr>
        <w:t>in</w:t>
      </w:r>
      <w:r w:rsidRPr="001949F7">
        <w:rPr>
          <w:rFonts w:eastAsia="Cambria"/>
          <w:w w:val="105"/>
          <w:sz w:val="22"/>
          <w:szCs w:val="22"/>
        </w:rPr>
        <w:t xml:space="preserve"> </w:t>
      </w:r>
      <w:r w:rsidRPr="00DF4A50">
        <w:rPr>
          <w:rFonts w:eastAsia="Cambria"/>
          <w:w w:val="105"/>
          <w:sz w:val="22"/>
          <w:szCs w:val="22"/>
        </w:rPr>
        <w:t>accordance</w:t>
      </w:r>
      <w:r w:rsidRPr="001949F7">
        <w:rPr>
          <w:rFonts w:eastAsia="Cambria"/>
          <w:w w:val="105"/>
          <w:sz w:val="22"/>
          <w:szCs w:val="22"/>
        </w:rPr>
        <w:t xml:space="preserve"> </w:t>
      </w:r>
      <w:r w:rsidRPr="00DF4A50">
        <w:rPr>
          <w:rFonts w:eastAsia="Cambria"/>
          <w:w w:val="105"/>
          <w:sz w:val="22"/>
          <w:szCs w:val="22"/>
        </w:rPr>
        <w:t>with</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provisions</w:t>
      </w:r>
      <w:r w:rsidRPr="001949F7">
        <w:rPr>
          <w:rFonts w:eastAsia="Cambria"/>
          <w:w w:val="105"/>
          <w:sz w:val="22"/>
          <w:szCs w:val="22"/>
        </w:rPr>
        <w:t xml:space="preserve"> </w:t>
      </w:r>
      <w:r w:rsidRPr="00DF4A50">
        <w:rPr>
          <w:rFonts w:eastAsia="Cambria"/>
          <w:w w:val="105"/>
          <w:sz w:val="22"/>
          <w:szCs w:val="22"/>
        </w:rPr>
        <w:t>of</w:t>
      </w:r>
      <w:r w:rsidRPr="00DF4A50">
        <w:rPr>
          <w:rFonts w:eastAsia="Cambria"/>
          <w:spacing w:val="1"/>
          <w:w w:val="105"/>
          <w:sz w:val="22"/>
          <w:szCs w:val="22"/>
        </w:rPr>
        <w:t xml:space="preserve"> </w:t>
      </w:r>
      <w:r w:rsidRPr="00DF4A50">
        <w:rPr>
          <w:rFonts w:eastAsia="Cambria"/>
          <w:b/>
          <w:bCs/>
          <w:w w:val="105"/>
          <w:sz w:val="22"/>
          <w:szCs w:val="22"/>
        </w:rPr>
        <w:t>Appendix</w:t>
      </w:r>
      <w:r w:rsidRPr="00DF4A50">
        <w:rPr>
          <w:rFonts w:eastAsia="Cambria"/>
          <w:b/>
          <w:bCs/>
          <w:spacing w:val="1"/>
          <w:w w:val="105"/>
          <w:sz w:val="22"/>
          <w:szCs w:val="22"/>
        </w:rPr>
        <w:t xml:space="preserve"> </w:t>
      </w:r>
      <w:r w:rsidRPr="00DF4A50">
        <w:rPr>
          <w:rFonts w:eastAsia="Cambria"/>
          <w:b/>
          <w:bCs/>
          <w:w w:val="105"/>
          <w:sz w:val="22"/>
          <w:szCs w:val="22"/>
        </w:rPr>
        <w:t>6</w:t>
      </w:r>
      <w:r w:rsidRPr="00DF4A50">
        <w:rPr>
          <w:rFonts w:eastAsia="Cambria"/>
          <w:spacing w:val="1"/>
          <w:w w:val="105"/>
          <w:sz w:val="22"/>
          <w:szCs w:val="22"/>
        </w:rPr>
        <w:t xml:space="preserve"> </w:t>
      </w:r>
      <w:r w:rsidRPr="00DF4A50">
        <w:rPr>
          <w:rFonts w:eastAsia="Cambria"/>
          <w:w w:val="105"/>
          <w:sz w:val="22"/>
          <w:szCs w:val="22"/>
        </w:rPr>
        <w:t>(Scope</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Works</w:t>
      </w:r>
      <w:r w:rsidRPr="001949F7">
        <w:rPr>
          <w:rFonts w:eastAsia="Cambria"/>
          <w:w w:val="105"/>
          <w:sz w:val="22"/>
          <w:szCs w:val="22"/>
        </w:rPr>
        <w:t xml:space="preserve"> </w:t>
      </w:r>
      <w:r w:rsidRPr="00DF4A50">
        <w:rPr>
          <w:rFonts w:eastAsia="Cambria"/>
          <w:w w:val="105"/>
          <w:sz w:val="22"/>
          <w:szCs w:val="22"/>
        </w:rPr>
        <w:t>and</w:t>
      </w:r>
      <w:r w:rsidRPr="001949F7">
        <w:rPr>
          <w:rFonts w:eastAsia="Cambria"/>
          <w:w w:val="105"/>
          <w:sz w:val="22"/>
          <w:szCs w:val="22"/>
        </w:rPr>
        <w:t xml:space="preserve"> </w:t>
      </w:r>
      <w:r w:rsidRPr="00DF4A50">
        <w:rPr>
          <w:rFonts w:eastAsia="Cambria"/>
          <w:w w:val="105"/>
          <w:sz w:val="22"/>
          <w:szCs w:val="22"/>
        </w:rPr>
        <w:t>Supply</w:t>
      </w:r>
      <w:r w:rsidRPr="001949F7">
        <w:rPr>
          <w:rFonts w:eastAsia="Cambria"/>
          <w:w w:val="105"/>
          <w:sz w:val="22"/>
          <w:szCs w:val="22"/>
        </w:rPr>
        <w:t xml:space="preserve"> </w:t>
      </w:r>
      <w:r w:rsidRPr="00DF4A50">
        <w:rPr>
          <w:rFonts w:eastAsia="Cambria"/>
          <w:w w:val="105"/>
          <w:sz w:val="22"/>
          <w:szCs w:val="22"/>
        </w:rPr>
        <w:t>by</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Employer) to the Contract Agreement at or before the time specified</w:t>
      </w:r>
      <w:r w:rsidRPr="001949F7">
        <w:rPr>
          <w:rFonts w:eastAsia="Cambria"/>
          <w:w w:val="105"/>
          <w:sz w:val="22"/>
          <w:szCs w:val="22"/>
        </w:rPr>
        <w:t xml:space="preserve"> </w:t>
      </w:r>
      <w:r w:rsidRPr="00DF4A50">
        <w:rPr>
          <w:rFonts w:eastAsia="Cambria"/>
          <w:w w:val="105"/>
          <w:sz w:val="22"/>
          <w:szCs w:val="22"/>
        </w:rPr>
        <w:t>in</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program</w:t>
      </w:r>
      <w:r w:rsidRPr="001949F7">
        <w:rPr>
          <w:rFonts w:eastAsia="Cambria"/>
          <w:w w:val="105"/>
          <w:sz w:val="22"/>
          <w:szCs w:val="22"/>
        </w:rPr>
        <w:t xml:space="preserve"> </w:t>
      </w:r>
      <w:r w:rsidRPr="00DF4A50">
        <w:rPr>
          <w:rFonts w:eastAsia="Cambria"/>
          <w:w w:val="105"/>
          <w:sz w:val="22"/>
          <w:szCs w:val="22"/>
        </w:rPr>
        <w:t>furnished</w:t>
      </w:r>
      <w:r w:rsidRPr="001949F7">
        <w:rPr>
          <w:rFonts w:eastAsia="Cambria"/>
          <w:w w:val="105"/>
          <w:sz w:val="22"/>
          <w:szCs w:val="22"/>
        </w:rPr>
        <w:t xml:space="preserve"> </w:t>
      </w:r>
      <w:r w:rsidRPr="00DF4A50">
        <w:rPr>
          <w:rFonts w:eastAsia="Cambria"/>
          <w:w w:val="105"/>
          <w:sz w:val="22"/>
          <w:szCs w:val="22"/>
        </w:rPr>
        <w:t>by</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Contractor</w:t>
      </w:r>
      <w:r w:rsidRPr="001949F7">
        <w:rPr>
          <w:rFonts w:eastAsia="Cambria"/>
          <w:w w:val="105"/>
          <w:sz w:val="22"/>
          <w:szCs w:val="22"/>
        </w:rPr>
        <w:t xml:space="preserve"> </w:t>
      </w:r>
      <w:r w:rsidRPr="00DF4A50">
        <w:rPr>
          <w:rFonts w:eastAsia="Cambria"/>
          <w:w w:val="105"/>
          <w:sz w:val="22"/>
          <w:szCs w:val="22"/>
        </w:rPr>
        <w:t>under</w:t>
      </w:r>
      <w:r w:rsidRPr="00DF4A50">
        <w:rPr>
          <w:rFonts w:eastAsia="Cambria"/>
          <w:spacing w:val="32"/>
          <w:w w:val="105"/>
          <w:sz w:val="22"/>
          <w:szCs w:val="22"/>
        </w:rPr>
        <w:t xml:space="preserve"> </w:t>
      </w:r>
      <w:r w:rsidRPr="00DF4A50">
        <w:rPr>
          <w:rFonts w:eastAsia="Cambria"/>
          <w:b/>
          <w:i/>
          <w:w w:val="105"/>
          <w:sz w:val="22"/>
          <w:szCs w:val="22"/>
        </w:rPr>
        <w:t>GCC</w:t>
      </w:r>
      <w:r w:rsidRPr="00DF4A50">
        <w:rPr>
          <w:rFonts w:eastAsia="Cambria"/>
          <w:b/>
          <w:i/>
          <w:spacing w:val="30"/>
          <w:w w:val="105"/>
          <w:sz w:val="22"/>
          <w:szCs w:val="22"/>
        </w:rPr>
        <w:t xml:space="preserve"> </w:t>
      </w:r>
      <w:r w:rsidRPr="00DF4A50">
        <w:rPr>
          <w:rFonts w:eastAsia="Cambria"/>
          <w:b/>
          <w:i/>
          <w:w w:val="105"/>
          <w:sz w:val="22"/>
          <w:szCs w:val="22"/>
        </w:rPr>
        <w:t>Sub-Clause</w:t>
      </w:r>
      <w:r w:rsidR="001C09C9" w:rsidRPr="00DF4A50">
        <w:rPr>
          <w:rFonts w:eastAsia="Cambria"/>
          <w:b/>
          <w:i/>
          <w:w w:val="105"/>
          <w:sz w:val="22"/>
          <w:szCs w:val="22"/>
        </w:rPr>
        <w:t xml:space="preserve"> </w:t>
      </w:r>
      <w:r w:rsidRPr="00DF4A50">
        <w:rPr>
          <w:rFonts w:eastAsia="Cambria"/>
          <w:b/>
          <w:i/>
          <w:sz w:val="22"/>
          <w:szCs w:val="22"/>
        </w:rPr>
        <w:t>14.2</w:t>
      </w:r>
      <w:r w:rsidRPr="00DF4A50">
        <w:rPr>
          <w:rFonts w:eastAsia="Cambria"/>
          <w:sz w:val="22"/>
          <w:szCs w:val="22"/>
        </w:rPr>
        <w:t xml:space="preserve"> </w:t>
      </w:r>
      <w:r w:rsidRPr="00DF4A50">
        <w:rPr>
          <w:rFonts w:eastAsia="Cambria"/>
          <w:w w:val="105"/>
          <w:sz w:val="22"/>
          <w:szCs w:val="22"/>
        </w:rPr>
        <w:t>(Program of Performance) hereof and in the manner thereupon specified or as otherwise agreed upon by the Employer and the Contractor.</w:t>
      </w:r>
    </w:p>
    <w:p w:rsidR="005A48C5" w:rsidRPr="00DF4A50" w:rsidRDefault="005A48C5">
      <w:pPr>
        <w:widowControl w:val="0"/>
        <w:autoSpaceDE w:val="0"/>
        <w:autoSpaceDN w:val="0"/>
        <w:spacing w:before="6"/>
        <w:rPr>
          <w:rFonts w:eastAsia="Cambria"/>
          <w:sz w:val="22"/>
          <w:szCs w:val="22"/>
        </w:rPr>
      </w:pPr>
    </w:p>
    <w:p w:rsidR="005A48C5" w:rsidRPr="00DF4A50" w:rsidRDefault="00D11752">
      <w:pPr>
        <w:widowControl w:val="0"/>
        <w:numPr>
          <w:ilvl w:val="2"/>
          <w:numId w:val="1"/>
        </w:numPr>
        <w:tabs>
          <w:tab w:val="left" w:pos="1288"/>
          <w:tab w:val="left" w:pos="1289"/>
        </w:tabs>
        <w:autoSpaceDE w:val="0"/>
        <w:autoSpaceDN w:val="0"/>
        <w:spacing w:line="254" w:lineRule="auto"/>
        <w:ind w:right="1602"/>
        <w:jc w:val="both"/>
        <w:rPr>
          <w:rFonts w:eastAsia="Cambria"/>
          <w:b/>
          <w:i/>
          <w:sz w:val="22"/>
          <w:szCs w:val="22"/>
        </w:rPr>
      </w:pPr>
      <w:r w:rsidRPr="001949F7">
        <w:rPr>
          <w:rFonts w:eastAsia="Cambria"/>
          <w:w w:val="105"/>
          <w:sz w:val="22"/>
          <w:szCs w:val="22"/>
        </w:rPr>
        <w:t>The Employer shall be responsible for the continued operation of the Facilities after Taking Over, in accordance with</w:t>
      </w:r>
      <w:r w:rsidRPr="00DF4A50">
        <w:rPr>
          <w:rFonts w:eastAsia="Cambria"/>
          <w:spacing w:val="53"/>
          <w:sz w:val="22"/>
          <w:szCs w:val="22"/>
        </w:rPr>
        <w:t xml:space="preserve"> </w:t>
      </w:r>
      <w:r w:rsidRPr="00DF4A50">
        <w:rPr>
          <w:rFonts w:eastAsia="Cambria"/>
          <w:b/>
          <w:i/>
          <w:sz w:val="22"/>
          <w:szCs w:val="22"/>
        </w:rPr>
        <w:t>GCC</w:t>
      </w:r>
      <w:r w:rsidRPr="00DF4A50">
        <w:rPr>
          <w:rFonts w:eastAsia="Cambria"/>
          <w:b/>
          <w:i/>
          <w:spacing w:val="53"/>
          <w:sz w:val="22"/>
          <w:szCs w:val="22"/>
        </w:rPr>
        <w:t xml:space="preserve"> </w:t>
      </w:r>
      <w:r w:rsidRPr="00DF4A50">
        <w:rPr>
          <w:rFonts w:eastAsia="Cambria"/>
          <w:b/>
          <w:i/>
          <w:sz w:val="22"/>
          <w:szCs w:val="22"/>
        </w:rPr>
        <w:t>Sub-Clause</w:t>
      </w:r>
      <w:r w:rsidRPr="00DF4A50">
        <w:rPr>
          <w:rFonts w:eastAsia="Cambria"/>
          <w:b/>
          <w:i/>
          <w:spacing w:val="1"/>
          <w:sz w:val="22"/>
          <w:szCs w:val="22"/>
        </w:rPr>
        <w:t xml:space="preserve"> </w:t>
      </w:r>
      <w:r w:rsidRPr="00DF4A50">
        <w:rPr>
          <w:rFonts w:eastAsia="Cambria"/>
          <w:b/>
          <w:i/>
          <w:sz w:val="22"/>
          <w:szCs w:val="22"/>
        </w:rPr>
        <w:t>20.1.5.</w:t>
      </w:r>
    </w:p>
    <w:p w:rsidR="005A48C5" w:rsidRPr="00DF4A50" w:rsidRDefault="005A48C5">
      <w:pPr>
        <w:widowControl w:val="0"/>
        <w:autoSpaceDE w:val="0"/>
        <w:autoSpaceDN w:val="0"/>
        <w:spacing w:before="4"/>
        <w:rPr>
          <w:rFonts w:eastAsia="Cambria"/>
          <w:sz w:val="22"/>
          <w:szCs w:val="22"/>
        </w:rPr>
      </w:pPr>
    </w:p>
    <w:p w:rsidR="005A48C5" w:rsidRPr="00DF4A50" w:rsidRDefault="00D11752">
      <w:pPr>
        <w:widowControl w:val="0"/>
        <w:numPr>
          <w:ilvl w:val="2"/>
          <w:numId w:val="1"/>
        </w:numPr>
        <w:tabs>
          <w:tab w:val="left" w:pos="1288"/>
          <w:tab w:val="left" w:pos="1289"/>
        </w:tabs>
        <w:autoSpaceDE w:val="0"/>
        <w:autoSpaceDN w:val="0"/>
        <w:spacing w:before="1" w:line="254" w:lineRule="auto"/>
        <w:ind w:right="1605"/>
        <w:jc w:val="both"/>
        <w:rPr>
          <w:rFonts w:eastAsia="Cambria"/>
          <w:sz w:val="22"/>
          <w:szCs w:val="22"/>
        </w:rPr>
      </w:pPr>
      <w:r w:rsidRPr="00DF4A50">
        <w:rPr>
          <w:rFonts w:eastAsia="Cambria"/>
          <w:w w:val="105"/>
          <w:sz w:val="22"/>
          <w:szCs w:val="22"/>
        </w:rPr>
        <w:t>All</w:t>
      </w:r>
      <w:r w:rsidRPr="001949F7">
        <w:rPr>
          <w:rFonts w:eastAsia="Cambria"/>
          <w:w w:val="105"/>
          <w:sz w:val="22"/>
          <w:szCs w:val="22"/>
        </w:rPr>
        <w:t xml:space="preserve"> </w:t>
      </w:r>
      <w:r w:rsidRPr="00DF4A50">
        <w:rPr>
          <w:rFonts w:eastAsia="Cambria"/>
          <w:w w:val="105"/>
          <w:sz w:val="22"/>
          <w:szCs w:val="22"/>
        </w:rPr>
        <w:t>costs</w:t>
      </w:r>
      <w:r w:rsidRPr="001949F7">
        <w:rPr>
          <w:rFonts w:eastAsia="Cambria"/>
          <w:w w:val="105"/>
          <w:sz w:val="22"/>
          <w:szCs w:val="22"/>
        </w:rPr>
        <w:t xml:space="preserve"> </w:t>
      </w:r>
      <w:r w:rsidRPr="00DF4A50">
        <w:rPr>
          <w:rFonts w:eastAsia="Cambria"/>
          <w:w w:val="105"/>
          <w:sz w:val="22"/>
          <w:szCs w:val="22"/>
        </w:rPr>
        <w:t>and</w:t>
      </w:r>
      <w:r w:rsidRPr="001949F7">
        <w:rPr>
          <w:rFonts w:eastAsia="Cambria"/>
          <w:w w:val="105"/>
          <w:sz w:val="22"/>
          <w:szCs w:val="22"/>
        </w:rPr>
        <w:t xml:space="preserve"> </w:t>
      </w:r>
      <w:r w:rsidRPr="00DF4A50">
        <w:rPr>
          <w:rFonts w:eastAsia="Cambria"/>
          <w:w w:val="105"/>
          <w:sz w:val="22"/>
          <w:szCs w:val="22"/>
        </w:rPr>
        <w:t>expenses</w:t>
      </w:r>
      <w:r w:rsidRPr="001949F7">
        <w:rPr>
          <w:rFonts w:eastAsia="Cambria"/>
          <w:w w:val="105"/>
          <w:sz w:val="22"/>
          <w:szCs w:val="22"/>
        </w:rPr>
        <w:t xml:space="preserve"> </w:t>
      </w:r>
      <w:r w:rsidRPr="00DF4A50">
        <w:rPr>
          <w:rFonts w:eastAsia="Cambria"/>
          <w:w w:val="105"/>
          <w:sz w:val="22"/>
          <w:szCs w:val="22"/>
        </w:rPr>
        <w:t>involved</w:t>
      </w:r>
      <w:r w:rsidRPr="001949F7">
        <w:rPr>
          <w:rFonts w:eastAsia="Cambria"/>
          <w:w w:val="105"/>
          <w:sz w:val="22"/>
          <w:szCs w:val="22"/>
        </w:rPr>
        <w:t xml:space="preserve"> </w:t>
      </w:r>
      <w:r w:rsidRPr="00DF4A50">
        <w:rPr>
          <w:rFonts w:eastAsia="Cambria"/>
          <w:w w:val="105"/>
          <w:sz w:val="22"/>
          <w:szCs w:val="22"/>
        </w:rPr>
        <w:t>in</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performance of the obligations under this</w:t>
      </w:r>
      <w:r w:rsidRPr="00DF4A50">
        <w:rPr>
          <w:rFonts w:eastAsia="Cambria"/>
          <w:spacing w:val="1"/>
          <w:w w:val="105"/>
          <w:sz w:val="22"/>
          <w:szCs w:val="22"/>
        </w:rPr>
        <w:t xml:space="preserve"> </w:t>
      </w:r>
      <w:r w:rsidRPr="00DF4A50">
        <w:rPr>
          <w:rFonts w:eastAsia="Cambria"/>
          <w:b/>
          <w:i/>
          <w:w w:val="105"/>
          <w:sz w:val="22"/>
          <w:szCs w:val="22"/>
        </w:rPr>
        <w:t>GCC</w:t>
      </w:r>
      <w:r w:rsidRPr="00DF4A50">
        <w:rPr>
          <w:rFonts w:eastAsia="Cambria"/>
          <w:b/>
          <w:i/>
          <w:spacing w:val="2"/>
          <w:w w:val="105"/>
          <w:sz w:val="22"/>
          <w:szCs w:val="22"/>
        </w:rPr>
        <w:t xml:space="preserve"> </w:t>
      </w:r>
      <w:r w:rsidRPr="00DF4A50">
        <w:rPr>
          <w:rFonts w:eastAsia="Cambria"/>
          <w:b/>
          <w:i/>
          <w:w w:val="105"/>
          <w:sz w:val="22"/>
          <w:szCs w:val="22"/>
        </w:rPr>
        <w:t>Clause</w:t>
      </w:r>
      <w:r w:rsidRPr="00DF4A50">
        <w:rPr>
          <w:rFonts w:eastAsia="Cambria"/>
          <w:b/>
          <w:i/>
          <w:spacing w:val="4"/>
          <w:w w:val="105"/>
          <w:sz w:val="22"/>
          <w:szCs w:val="22"/>
        </w:rPr>
        <w:t xml:space="preserve"> </w:t>
      </w:r>
      <w:r w:rsidRPr="00DF4A50">
        <w:rPr>
          <w:rFonts w:eastAsia="Cambria"/>
          <w:b/>
          <w:i/>
          <w:w w:val="105"/>
          <w:sz w:val="22"/>
          <w:szCs w:val="22"/>
        </w:rPr>
        <w:t>6</w:t>
      </w:r>
      <w:r w:rsidRPr="00DF4A50">
        <w:rPr>
          <w:rFonts w:eastAsia="Cambria"/>
          <w:spacing w:val="2"/>
          <w:w w:val="105"/>
          <w:sz w:val="22"/>
          <w:szCs w:val="22"/>
        </w:rPr>
        <w:t xml:space="preserve"> </w:t>
      </w:r>
      <w:r w:rsidRPr="00DF4A50">
        <w:rPr>
          <w:rFonts w:eastAsia="Cambria"/>
          <w:w w:val="105"/>
          <w:sz w:val="22"/>
          <w:szCs w:val="22"/>
        </w:rPr>
        <w:t>shall</w:t>
      </w:r>
      <w:r w:rsidRPr="001949F7">
        <w:rPr>
          <w:rFonts w:eastAsia="Cambria"/>
          <w:w w:val="105"/>
          <w:sz w:val="22"/>
          <w:szCs w:val="22"/>
        </w:rPr>
        <w:t xml:space="preserve"> </w:t>
      </w:r>
      <w:r w:rsidRPr="00DF4A50">
        <w:rPr>
          <w:rFonts w:eastAsia="Cambria"/>
          <w:w w:val="105"/>
          <w:sz w:val="22"/>
          <w:szCs w:val="22"/>
        </w:rPr>
        <w:t>be</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responsibility</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Employer.</w:t>
      </w:r>
    </w:p>
    <w:p w:rsidR="005A48C5" w:rsidRPr="00DF4A50" w:rsidRDefault="005A48C5">
      <w:pPr>
        <w:widowControl w:val="0"/>
        <w:autoSpaceDE w:val="0"/>
        <w:autoSpaceDN w:val="0"/>
        <w:rPr>
          <w:rFonts w:eastAsia="Cambria"/>
          <w:sz w:val="22"/>
          <w:szCs w:val="22"/>
        </w:rPr>
      </w:pPr>
    </w:p>
    <w:p w:rsidR="005A48C5" w:rsidRPr="00DF4A50" w:rsidRDefault="00D11752">
      <w:pPr>
        <w:widowControl w:val="0"/>
        <w:numPr>
          <w:ilvl w:val="0"/>
          <w:numId w:val="7"/>
        </w:numPr>
        <w:tabs>
          <w:tab w:val="left" w:pos="928"/>
          <w:tab w:val="left" w:pos="929"/>
        </w:tabs>
        <w:autoSpaceDE w:val="0"/>
        <w:autoSpaceDN w:val="0"/>
        <w:ind w:hanging="721"/>
        <w:outlineLvl w:val="0"/>
        <w:rPr>
          <w:rFonts w:eastAsia="Palatino Linotype"/>
          <w:b/>
          <w:bCs/>
          <w:sz w:val="22"/>
          <w:szCs w:val="22"/>
        </w:rPr>
      </w:pPr>
      <w:bookmarkStart w:id="12" w:name="_Toc146280639"/>
      <w:r w:rsidRPr="00DF4A50">
        <w:rPr>
          <w:rFonts w:eastAsia="Palatino Linotype"/>
          <w:b/>
          <w:bCs/>
          <w:sz w:val="22"/>
          <w:szCs w:val="22"/>
        </w:rPr>
        <w:t>Payment</w:t>
      </w:r>
      <w:bookmarkEnd w:id="12"/>
    </w:p>
    <w:p w:rsidR="005A48C5" w:rsidRPr="00DF4A50" w:rsidRDefault="005A48C5">
      <w:pPr>
        <w:widowControl w:val="0"/>
        <w:autoSpaceDE w:val="0"/>
        <w:autoSpaceDN w:val="0"/>
        <w:spacing w:before="12"/>
        <w:rPr>
          <w:rFonts w:eastAsia="Cambria"/>
          <w:b/>
          <w:sz w:val="22"/>
          <w:szCs w:val="22"/>
        </w:rPr>
      </w:pPr>
    </w:p>
    <w:p w:rsidR="005A48C5" w:rsidRPr="00DF4A50"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13" w:name="_Toc146280640"/>
      <w:r w:rsidRPr="00DF4A50">
        <w:rPr>
          <w:rFonts w:eastAsia="Palatino Linotype"/>
          <w:b/>
          <w:bCs/>
          <w:sz w:val="22"/>
          <w:szCs w:val="22"/>
        </w:rPr>
        <w:t>Contract</w:t>
      </w:r>
      <w:r w:rsidRPr="00DF4A50">
        <w:rPr>
          <w:rFonts w:eastAsia="Palatino Linotype"/>
          <w:b/>
          <w:bCs/>
          <w:spacing w:val="-10"/>
          <w:sz w:val="22"/>
          <w:szCs w:val="22"/>
        </w:rPr>
        <w:t xml:space="preserve"> </w:t>
      </w:r>
      <w:r w:rsidRPr="00DF4A50">
        <w:rPr>
          <w:rFonts w:eastAsia="Palatino Linotype"/>
          <w:b/>
          <w:bCs/>
          <w:sz w:val="22"/>
          <w:szCs w:val="22"/>
        </w:rPr>
        <w:t>Price</w:t>
      </w:r>
      <w:bookmarkEnd w:id="13"/>
    </w:p>
    <w:p w:rsidR="005A48C5" w:rsidRPr="00DF4A50" w:rsidRDefault="005A48C5">
      <w:pPr>
        <w:widowControl w:val="0"/>
        <w:autoSpaceDE w:val="0"/>
        <w:autoSpaceDN w:val="0"/>
        <w:spacing w:before="10"/>
        <w:rPr>
          <w:rFonts w:eastAsia="Cambria"/>
          <w:b/>
          <w:sz w:val="22"/>
          <w:szCs w:val="22"/>
        </w:rPr>
      </w:pPr>
    </w:p>
    <w:p w:rsidR="005A48C5" w:rsidRPr="001949F7" w:rsidRDefault="00D11752">
      <w:pPr>
        <w:widowControl w:val="0"/>
        <w:numPr>
          <w:ilvl w:val="2"/>
          <w:numId w:val="1"/>
        </w:numPr>
        <w:tabs>
          <w:tab w:val="left" w:pos="1288"/>
          <w:tab w:val="left" w:pos="1289"/>
        </w:tabs>
        <w:autoSpaceDE w:val="0"/>
        <w:autoSpaceDN w:val="0"/>
        <w:spacing w:line="254" w:lineRule="auto"/>
        <w:ind w:right="1611"/>
        <w:jc w:val="both"/>
        <w:rPr>
          <w:rFonts w:eastAsia="Cambria"/>
          <w:w w:val="105"/>
          <w:sz w:val="22"/>
          <w:szCs w:val="22"/>
        </w:rPr>
      </w:pPr>
      <w:r w:rsidRPr="00DF4A50">
        <w:rPr>
          <w:rFonts w:eastAsia="Cambria"/>
          <w:w w:val="105"/>
          <w:sz w:val="22"/>
          <w:szCs w:val="22"/>
        </w:rPr>
        <w:t xml:space="preserve">The Contract Price shall be as specified in </w:t>
      </w:r>
      <w:r w:rsidRPr="001949F7">
        <w:rPr>
          <w:rFonts w:eastAsia="Cambria"/>
          <w:w w:val="105"/>
          <w:sz w:val="22"/>
          <w:szCs w:val="22"/>
        </w:rPr>
        <w:t>Article 2</w:t>
      </w:r>
      <w:r w:rsidRPr="008A633A">
        <w:rPr>
          <w:rFonts w:eastAsia="Cambria"/>
          <w:w w:val="105"/>
          <w:sz w:val="22"/>
          <w:szCs w:val="22"/>
        </w:rPr>
        <w:t xml:space="preserve"> (Contract Price</w:t>
      </w:r>
      <w:r w:rsidRPr="001949F7">
        <w:rPr>
          <w:rFonts w:eastAsia="Cambria"/>
          <w:w w:val="105"/>
          <w:sz w:val="22"/>
          <w:szCs w:val="22"/>
        </w:rPr>
        <w:t xml:space="preserve"> </w:t>
      </w:r>
      <w:r w:rsidRPr="008A633A">
        <w:rPr>
          <w:rFonts w:eastAsia="Cambria"/>
          <w:w w:val="105"/>
          <w:sz w:val="22"/>
          <w:szCs w:val="22"/>
        </w:rPr>
        <w:t>and Terms of</w:t>
      </w:r>
      <w:r w:rsidRPr="001949F7">
        <w:rPr>
          <w:rFonts w:eastAsia="Cambria"/>
          <w:w w:val="105"/>
          <w:sz w:val="22"/>
          <w:szCs w:val="22"/>
        </w:rPr>
        <w:t xml:space="preserve"> </w:t>
      </w:r>
      <w:r w:rsidRPr="008A633A">
        <w:rPr>
          <w:rFonts w:eastAsia="Cambria"/>
          <w:w w:val="105"/>
          <w:sz w:val="22"/>
          <w:szCs w:val="22"/>
        </w:rPr>
        <w:t>Payment)</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Form</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Contract</w:t>
      </w:r>
      <w:r w:rsidRPr="001949F7">
        <w:rPr>
          <w:rFonts w:eastAsia="Cambria"/>
          <w:w w:val="105"/>
          <w:sz w:val="22"/>
          <w:szCs w:val="22"/>
        </w:rPr>
        <w:t xml:space="preserve"> </w:t>
      </w:r>
      <w:r w:rsidRPr="00DF4A50">
        <w:rPr>
          <w:rFonts w:eastAsia="Cambria"/>
          <w:w w:val="105"/>
          <w:sz w:val="22"/>
          <w:szCs w:val="22"/>
        </w:rPr>
        <w:t>Agreement.</w:t>
      </w:r>
      <w:r w:rsidR="009E595E" w:rsidRPr="00DF4A50">
        <w:rPr>
          <w:rFonts w:eastAsia="Cambria"/>
          <w:w w:val="105"/>
          <w:sz w:val="22"/>
          <w:szCs w:val="22"/>
        </w:rPr>
        <w:t xml:space="preserve"> </w:t>
      </w:r>
    </w:p>
    <w:p w:rsidR="005A48C5" w:rsidRPr="00DF4A50" w:rsidRDefault="005A48C5">
      <w:pPr>
        <w:widowControl w:val="0"/>
        <w:autoSpaceDE w:val="0"/>
        <w:autoSpaceDN w:val="0"/>
        <w:spacing w:before="3"/>
        <w:rPr>
          <w:rFonts w:eastAsia="Cambria"/>
          <w:sz w:val="22"/>
          <w:szCs w:val="22"/>
        </w:rPr>
      </w:pPr>
    </w:p>
    <w:p w:rsidR="005A48C5" w:rsidRPr="00DF4A50" w:rsidRDefault="00D11752" w:rsidP="00E30464">
      <w:pPr>
        <w:widowControl w:val="0"/>
        <w:numPr>
          <w:ilvl w:val="2"/>
          <w:numId w:val="1"/>
        </w:numPr>
        <w:tabs>
          <w:tab w:val="left" w:pos="1288"/>
          <w:tab w:val="left" w:pos="1289"/>
        </w:tabs>
        <w:autoSpaceDE w:val="0"/>
        <w:autoSpaceDN w:val="0"/>
        <w:spacing w:before="64" w:line="254" w:lineRule="auto"/>
        <w:ind w:right="1605"/>
        <w:jc w:val="both"/>
        <w:rPr>
          <w:rFonts w:eastAsia="Cambria"/>
          <w:sz w:val="22"/>
          <w:szCs w:val="22"/>
        </w:rPr>
      </w:pPr>
      <w:r w:rsidRPr="00DF4A50">
        <w:rPr>
          <w:rFonts w:eastAsia="Cambria"/>
          <w:w w:val="105"/>
          <w:sz w:val="22"/>
          <w:szCs w:val="22"/>
        </w:rPr>
        <w:t>The Contract Price shall be subject to adjustment in accordance with</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provisions</w:t>
      </w:r>
      <w:r w:rsidRPr="001949F7">
        <w:rPr>
          <w:rFonts w:eastAsia="Cambria"/>
          <w:w w:val="105"/>
          <w:sz w:val="22"/>
          <w:szCs w:val="22"/>
        </w:rPr>
        <w:t xml:space="preserve"> </w:t>
      </w:r>
      <w:r w:rsidRPr="00DF4A50">
        <w:rPr>
          <w:rFonts w:eastAsia="Cambria"/>
          <w:w w:val="105"/>
          <w:sz w:val="22"/>
          <w:szCs w:val="22"/>
        </w:rPr>
        <w:t>of</w:t>
      </w:r>
      <w:r w:rsidRPr="00DF4A50">
        <w:rPr>
          <w:rFonts w:eastAsia="Cambria"/>
          <w:spacing w:val="1"/>
          <w:w w:val="105"/>
          <w:sz w:val="22"/>
          <w:szCs w:val="22"/>
        </w:rPr>
        <w:t xml:space="preserve"> </w:t>
      </w:r>
      <w:r w:rsidRPr="008A633A">
        <w:rPr>
          <w:rFonts w:eastAsia="Cambria"/>
          <w:b/>
          <w:i/>
          <w:w w:val="105"/>
          <w:sz w:val="22"/>
          <w:szCs w:val="22"/>
        </w:rPr>
        <w:t>Appendix</w:t>
      </w:r>
      <w:r w:rsidRPr="008A633A">
        <w:rPr>
          <w:rFonts w:eastAsia="Cambria"/>
          <w:b/>
          <w:i/>
          <w:spacing w:val="1"/>
          <w:w w:val="105"/>
          <w:sz w:val="22"/>
          <w:szCs w:val="22"/>
        </w:rPr>
        <w:t xml:space="preserve"> </w:t>
      </w:r>
      <w:r w:rsidRPr="008A633A">
        <w:rPr>
          <w:rFonts w:eastAsia="Cambria"/>
          <w:b/>
          <w:i/>
          <w:w w:val="105"/>
          <w:sz w:val="22"/>
          <w:szCs w:val="22"/>
        </w:rPr>
        <w:t>2</w:t>
      </w:r>
      <w:r w:rsidRPr="008A633A">
        <w:rPr>
          <w:rFonts w:eastAsia="Cambria"/>
          <w:spacing w:val="1"/>
          <w:w w:val="105"/>
          <w:sz w:val="22"/>
          <w:szCs w:val="22"/>
        </w:rPr>
        <w:t xml:space="preserve"> </w:t>
      </w:r>
      <w:r w:rsidRPr="008A633A">
        <w:rPr>
          <w:rFonts w:eastAsia="Cambria"/>
          <w:w w:val="105"/>
          <w:sz w:val="22"/>
          <w:szCs w:val="22"/>
        </w:rPr>
        <w:t>(Price</w:t>
      </w:r>
      <w:r w:rsidRPr="001949F7">
        <w:rPr>
          <w:rFonts w:eastAsia="Cambria"/>
          <w:w w:val="105"/>
          <w:sz w:val="22"/>
          <w:szCs w:val="22"/>
        </w:rPr>
        <w:t xml:space="preserve"> </w:t>
      </w:r>
      <w:r w:rsidRPr="008A633A">
        <w:rPr>
          <w:rFonts w:eastAsia="Cambria"/>
          <w:w w:val="105"/>
          <w:sz w:val="22"/>
          <w:szCs w:val="22"/>
        </w:rPr>
        <w:t>Adjustment)</w:t>
      </w:r>
      <w:r w:rsidRPr="001949F7">
        <w:rPr>
          <w:rFonts w:eastAsia="Cambria"/>
          <w:w w:val="105"/>
          <w:sz w:val="22"/>
          <w:szCs w:val="22"/>
        </w:rPr>
        <w:t xml:space="preserve"> </w:t>
      </w:r>
      <w:r w:rsidRPr="00DF4A50">
        <w:rPr>
          <w:rFonts w:eastAsia="Cambria"/>
          <w:w w:val="105"/>
          <w:sz w:val="22"/>
          <w:szCs w:val="22"/>
        </w:rPr>
        <w:t>to</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Contract</w:t>
      </w:r>
      <w:r w:rsidRPr="001949F7">
        <w:rPr>
          <w:rFonts w:eastAsia="Cambria"/>
          <w:w w:val="105"/>
          <w:sz w:val="22"/>
          <w:szCs w:val="22"/>
        </w:rPr>
        <w:t xml:space="preserve"> </w:t>
      </w:r>
      <w:r w:rsidRPr="00DF4A50">
        <w:rPr>
          <w:rFonts w:eastAsia="Cambria"/>
          <w:w w:val="105"/>
          <w:sz w:val="22"/>
          <w:szCs w:val="22"/>
        </w:rPr>
        <w:t>Agreement.</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Contract</w:t>
      </w:r>
      <w:r w:rsidRPr="001949F7">
        <w:rPr>
          <w:rFonts w:eastAsia="Cambria"/>
          <w:w w:val="105"/>
          <w:sz w:val="22"/>
          <w:szCs w:val="22"/>
        </w:rPr>
        <w:t xml:space="preserve"> </w:t>
      </w:r>
      <w:r w:rsidRPr="00DF4A50">
        <w:rPr>
          <w:rFonts w:eastAsia="Cambria"/>
          <w:w w:val="105"/>
          <w:sz w:val="22"/>
          <w:szCs w:val="22"/>
        </w:rPr>
        <w:t>Price</w:t>
      </w:r>
      <w:r w:rsidRPr="001949F7">
        <w:rPr>
          <w:rFonts w:eastAsia="Cambria"/>
          <w:w w:val="105"/>
          <w:sz w:val="22"/>
          <w:szCs w:val="22"/>
        </w:rPr>
        <w:t xml:space="preserve"> </w:t>
      </w:r>
      <w:r w:rsidRPr="00DF4A50">
        <w:rPr>
          <w:rFonts w:eastAsia="Cambria"/>
          <w:w w:val="105"/>
          <w:sz w:val="22"/>
          <w:szCs w:val="22"/>
        </w:rPr>
        <w:t>shall</w:t>
      </w:r>
      <w:r w:rsidRPr="001949F7">
        <w:rPr>
          <w:rFonts w:eastAsia="Cambria"/>
          <w:w w:val="105"/>
          <w:sz w:val="22"/>
          <w:szCs w:val="22"/>
        </w:rPr>
        <w:t xml:space="preserve"> </w:t>
      </w:r>
      <w:r w:rsidRPr="00DF4A50">
        <w:rPr>
          <w:rFonts w:eastAsia="Cambria"/>
          <w:w w:val="105"/>
          <w:sz w:val="22"/>
          <w:szCs w:val="22"/>
        </w:rPr>
        <w:t>be</w:t>
      </w:r>
      <w:r w:rsidRPr="001949F7">
        <w:rPr>
          <w:rFonts w:eastAsia="Cambria"/>
          <w:w w:val="105"/>
          <w:sz w:val="22"/>
          <w:szCs w:val="22"/>
        </w:rPr>
        <w:t xml:space="preserve"> </w:t>
      </w:r>
      <w:r w:rsidRPr="00DF4A50">
        <w:rPr>
          <w:rFonts w:eastAsia="Cambria"/>
          <w:w w:val="105"/>
          <w:sz w:val="22"/>
          <w:szCs w:val="22"/>
        </w:rPr>
        <w:t>increased</w:t>
      </w:r>
      <w:r w:rsidRPr="001949F7">
        <w:rPr>
          <w:rFonts w:eastAsia="Cambria"/>
          <w:w w:val="105"/>
          <w:sz w:val="22"/>
          <w:szCs w:val="22"/>
        </w:rPr>
        <w:t xml:space="preserve"> </w:t>
      </w:r>
      <w:r w:rsidRPr="00DF4A50">
        <w:rPr>
          <w:rFonts w:eastAsia="Cambria"/>
          <w:w w:val="105"/>
          <w:sz w:val="22"/>
          <w:szCs w:val="22"/>
        </w:rPr>
        <w:t>or</w:t>
      </w:r>
      <w:r w:rsidRPr="001949F7">
        <w:rPr>
          <w:rFonts w:eastAsia="Cambria"/>
          <w:w w:val="105"/>
          <w:sz w:val="22"/>
          <w:szCs w:val="22"/>
        </w:rPr>
        <w:t xml:space="preserve"> </w:t>
      </w:r>
      <w:r w:rsidRPr="00DF4A50">
        <w:rPr>
          <w:rFonts w:eastAsia="Cambria"/>
          <w:w w:val="105"/>
          <w:sz w:val="22"/>
          <w:szCs w:val="22"/>
        </w:rPr>
        <w:t>reduced</w:t>
      </w:r>
      <w:r w:rsidRPr="001949F7">
        <w:rPr>
          <w:rFonts w:eastAsia="Cambria"/>
          <w:w w:val="105"/>
          <w:sz w:val="22"/>
          <w:szCs w:val="22"/>
        </w:rPr>
        <w:t xml:space="preserve"> </w:t>
      </w:r>
      <w:r w:rsidRPr="00DF4A50">
        <w:rPr>
          <w:rFonts w:eastAsia="Cambria"/>
          <w:w w:val="105"/>
          <w:sz w:val="22"/>
          <w:szCs w:val="22"/>
        </w:rPr>
        <w:t>on</w:t>
      </w:r>
      <w:r w:rsidR="00E30464" w:rsidRPr="00DF4A50">
        <w:rPr>
          <w:rFonts w:eastAsia="Cambria"/>
          <w:w w:val="105"/>
          <w:sz w:val="22"/>
          <w:szCs w:val="22"/>
        </w:rPr>
        <w:t xml:space="preserve"> </w:t>
      </w:r>
      <w:r w:rsidRPr="00DF4A50">
        <w:rPr>
          <w:rFonts w:eastAsia="Cambria"/>
          <w:w w:val="105"/>
          <w:sz w:val="22"/>
          <w:szCs w:val="22"/>
        </w:rPr>
        <w:t xml:space="preserve">account of variation in quantity in accordance with </w:t>
      </w:r>
      <w:r w:rsidR="00E30464" w:rsidRPr="00DF4A50">
        <w:rPr>
          <w:rFonts w:eastAsia="Cambria"/>
          <w:b/>
          <w:bCs/>
          <w:i/>
          <w:iCs/>
          <w:w w:val="105"/>
          <w:sz w:val="22"/>
          <w:szCs w:val="22"/>
        </w:rPr>
        <w:t>Clause 33 of</w:t>
      </w:r>
      <w:r w:rsidRPr="00DF4A50">
        <w:rPr>
          <w:rFonts w:eastAsia="Cambria"/>
          <w:b/>
          <w:bCs/>
          <w:i/>
          <w:iCs/>
          <w:spacing w:val="-53"/>
          <w:w w:val="105"/>
          <w:sz w:val="22"/>
          <w:szCs w:val="22"/>
        </w:rPr>
        <w:t xml:space="preserve"> </w:t>
      </w:r>
      <w:r w:rsidR="00E30464" w:rsidRPr="00DF4A50">
        <w:rPr>
          <w:rFonts w:eastAsia="Cambria"/>
          <w:b/>
          <w:bCs/>
          <w:i/>
          <w:iCs/>
          <w:spacing w:val="-53"/>
          <w:w w:val="105"/>
          <w:sz w:val="22"/>
          <w:szCs w:val="22"/>
        </w:rPr>
        <w:t xml:space="preserve">                      </w:t>
      </w:r>
      <w:r w:rsidRPr="00DF4A50">
        <w:rPr>
          <w:rFonts w:eastAsia="Cambria"/>
          <w:b/>
          <w:bCs/>
          <w:i/>
          <w:iCs/>
          <w:w w:val="105"/>
          <w:sz w:val="22"/>
          <w:szCs w:val="22"/>
        </w:rPr>
        <w:t>GCC</w:t>
      </w:r>
      <w:r w:rsidRPr="00DF4A50">
        <w:rPr>
          <w:rFonts w:eastAsia="Cambria"/>
          <w:w w:val="105"/>
          <w:sz w:val="22"/>
          <w:szCs w:val="22"/>
        </w:rPr>
        <w:t>.</w:t>
      </w:r>
    </w:p>
    <w:p w:rsidR="005A48C5" w:rsidRPr="00DF4A50" w:rsidRDefault="005A48C5">
      <w:pPr>
        <w:widowControl w:val="0"/>
        <w:autoSpaceDE w:val="0"/>
        <w:autoSpaceDN w:val="0"/>
        <w:spacing w:before="6"/>
        <w:rPr>
          <w:rFonts w:eastAsia="Cambria"/>
          <w:sz w:val="22"/>
          <w:szCs w:val="22"/>
        </w:rPr>
      </w:pPr>
    </w:p>
    <w:p w:rsidR="005A48C5" w:rsidRPr="001949F7" w:rsidRDefault="00D11752">
      <w:pPr>
        <w:widowControl w:val="0"/>
        <w:numPr>
          <w:ilvl w:val="2"/>
          <w:numId w:val="1"/>
        </w:numPr>
        <w:tabs>
          <w:tab w:val="left" w:pos="1288"/>
          <w:tab w:val="left" w:pos="1289"/>
        </w:tabs>
        <w:autoSpaceDE w:val="0"/>
        <w:autoSpaceDN w:val="0"/>
        <w:spacing w:line="254" w:lineRule="auto"/>
        <w:ind w:right="1605"/>
        <w:jc w:val="both"/>
        <w:rPr>
          <w:rFonts w:eastAsia="Cambria"/>
          <w:w w:val="105"/>
          <w:sz w:val="22"/>
          <w:szCs w:val="22"/>
        </w:rPr>
      </w:pPr>
      <w:r w:rsidRPr="00DF4A50">
        <w:rPr>
          <w:rFonts w:eastAsia="Cambria"/>
          <w:w w:val="105"/>
          <w:sz w:val="22"/>
          <w:szCs w:val="22"/>
        </w:rPr>
        <w:t xml:space="preserve">Subject to </w:t>
      </w:r>
      <w:r w:rsidRPr="00DF4A50">
        <w:rPr>
          <w:rFonts w:eastAsia="Cambria"/>
          <w:b/>
          <w:i/>
          <w:w w:val="105"/>
          <w:sz w:val="22"/>
          <w:szCs w:val="22"/>
        </w:rPr>
        <w:t>GCC Sub-Clauses 5.2 and 6.1</w:t>
      </w:r>
      <w:r w:rsidRPr="00DF4A50">
        <w:rPr>
          <w:rFonts w:eastAsia="Cambria"/>
          <w:w w:val="105"/>
          <w:sz w:val="22"/>
          <w:szCs w:val="22"/>
        </w:rPr>
        <w:t xml:space="preserve"> hereof, the Contractor shall</w:t>
      </w:r>
      <w:r w:rsidRPr="001949F7">
        <w:rPr>
          <w:rFonts w:eastAsia="Cambria"/>
          <w:w w:val="105"/>
          <w:sz w:val="22"/>
          <w:szCs w:val="22"/>
        </w:rPr>
        <w:t xml:space="preserve"> </w:t>
      </w:r>
      <w:r w:rsidRPr="00DF4A50">
        <w:rPr>
          <w:rFonts w:eastAsia="Cambria"/>
          <w:w w:val="105"/>
          <w:sz w:val="22"/>
          <w:szCs w:val="22"/>
        </w:rPr>
        <w:t>be</w:t>
      </w:r>
      <w:r w:rsidRPr="001949F7">
        <w:rPr>
          <w:rFonts w:eastAsia="Cambria"/>
          <w:w w:val="105"/>
          <w:sz w:val="22"/>
          <w:szCs w:val="22"/>
        </w:rPr>
        <w:t xml:space="preserve"> </w:t>
      </w:r>
      <w:r w:rsidRPr="00DF4A50">
        <w:rPr>
          <w:rFonts w:eastAsia="Cambria"/>
          <w:w w:val="105"/>
          <w:sz w:val="22"/>
          <w:szCs w:val="22"/>
        </w:rPr>
        <w:t>deemed</w:t>
      </w:r>
      <w:r w:rsidRPr="001949F7">
        <w:rPr>
          <w:rFonts w:eastAsia="Cambria"/>
          <w:w w:val="105"/>
          <w:sz w:val="22"/>
          <w:szCs w:val="22"/>
        </w:rPr>
        <w:t xml:space="preserve"> </w:t>
      </w:r>
      <w:r w:rsidRPr="00DF4A50">
        <w:rPr>
          <w:rFonts w:eastAsia="Cambria"/>
          <w:w w:val="105"/>
          <w:sz w:val="22"/>
          <w:szCs w:val="22"/>
        </w:rPr>
        <w:t>to</w:t>
      </w:r>
      <w:r w:rsidRPr="001949F7">
        <w:rPr>
          <w:rFonts w:eastAsia="Cambria"/>
          <w:w w:val="105"/>
          <w:sz w:val="22"/>
          <w:szCs w:val="22"/>
        </w:rPr>
        <w:t xml:space="preserve"> </w:t>
      </w:r>
      <w:r w:rsidRPr="00DF4A50">
        <w:rPr>
          <w:rFonts w:eastAsia="Cambria"/>
          <w:w w:val="105"/>
          <w:sz w:val="22"/>
          <w:szCs w:val="22"/>
        </w:rPr>
        <w:t>have</w:t>
      </w:r>
      <w:r w:rsidRPr="001949F7">
        <w:rPr>
          <w:rFonts w:eastAsia="Cambria"/>
          <w:w w:val="105"/>
          <w:sz w:val="22"/>
          <w:szCs w:val="22"/>
        </w:rPr>
        <w:t xml:space="preserve"> </w:t>
      </w:r>
      <w:r w:rsidRPr="00DF4A50">
        <w:rPr>
          <w:rFonts w:eastAsia="Cambria"/>
          <w:w w:val="105"/>
          <w:sz w:val="22"/>
          <w:szCs w:val="22"/>
        </w:rPr>
        <w:t>satisfied</w:t>
      </w:r>
      <w:r w:rsidRPr="001949F7">
        <w:rPr>
          <w:rFonts w:eastAsia="Cambria"/>
          <w:w w:val="105"/>
          <w:sz w:val="22"/>
          <w:szCs w:val="22"/>
        </w:rPr>
        <w:t xml:space="preserve"> </w:t>
      </w:r>
      <w:r w:rsidRPr="00DF4A50">
        <w:rPr>
          <w:rFonts w:eastAsia="Cambria"/>
          <w:w w:val="105"/>
          <w:sz w:val="22"/>
          <w:szCs w:val="22"/>
        </w:rPr>
        <w:t>itself</w:t>
      </w:r>
      <w:r w:rsidRPr="001949F7">
        <w:rPr>
          <w:rFonts w:eastAsia="Cambria"/>
          <w:w w:val="105"/>
          <w:sz w:val="22"/>
          <w:szCs w:val="22"/>
        </w:rPr>
        <w:t xml:space="preserve"> </w:t>
      </w:r>
      <w:r w:rsidRPr="00DF4A50">
        <w:rPr>
          <w:rFonts w:eastAsia="Cambria"/>
          <w:w w:val="105"/>
          <w:sz w:val="22"/>
          <w:szCs w:val="22"/>
        </w:rPr>
        <w:t>as</w:t>
      </w:r>
      <w:r w:rsidRPr="001949F7">
        <w:rPr>
          <w:rFonts w:eastAsia="Cambria"/>
          <w:w w:val="105"/>
          <w:sz w:val="22"/>
          <w:szCs w:val="22"/>
        </w:rPr>
        <w:t xml:space="preserve"> </w:t>
      </w:r>
      <w:r w:rsidRPr="00DF4A50">
        <w:rPr>
          <w:rFonts w:eastAsia="Cambria"/>
          <w:w w:val="105"/>
          <w:sz w:val="22"/>
          <w:szCs w:val="22"/>
        </w:rPr>
        <w:t>to</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correctness</w:t>
      </w:r>
      <w:r w:rsidRPr="001949F7">
        <w:rPr>
          <w:rFonts w:eastAsia="Cambria"/>
          <w:w w:val="105"/>
          <w:sz w:val="22"/>
          <w:szCs w:val="22"/>
        </w:rPr>
        <w:t xml:space="preserve"> </w:t>
      </w:r>
      <w:r w:rsidRPr="00DF4A50">
        <w:rPr>
          <w:rFonts w:eastAsia="Cambria"/>
          <w:w w:val="105"/>
          <w:sz w:val="22"/>
          <w:szCs w:val="22"/>
        </w:rPr>
        <w:t>and</w:t>
      </w:r>
      <w:r w:rsidRPr="001949F7">
        <w:rPr>
          <w:rFonts w:eastAsia="Cambria"/>
          <w:w w:val="105"/>
          <w:sz w:val="22"/>
          <w:szCs w:val="22"/>
        </w:rPr>
        <w:t xml:space="preserve"> </w:t>
      </w:r>
      <w:r w:rsidRPr="00DF4A50">
        <w:rPr>
          <w:rFonts w:eastAsia="Cambria"/>
          <w:w w:val="105"/>
          <w:sz w:val="22"/>
          <w:szCs w:val="22"/>
        </w:rPr>
        <w:t>sufficiency of the Contract Price, which shall, except as otherwise</w:t>
      </w:r>
      <w:r w:rsidRPr="001949F7">
        <w:rPr>
          <w:rFonts w:eastAsia="Cambria"/>
          <w:w w:val="105"/>
          <w:sz w:val="22"/>
          <w:szCs w:val="22"/>
        </w:rPr>
        <w:t xml:space="preserve"> </w:t>
      </w:r>
      <w:r w:rsidRPr="00DF4A50">
        <w:rPr>
          <w:rFonts w:eastAsia="Cambria"/>
          <w:w w:val="105"/>
          <w:sz w:val="22"/>
          <w:szCs w:val="22"/>
        </w:rPr>
        <w:t>provided</w:t>
      </w:r>
      <w:r w:rsidRPr="001949F7">
        <w:rPr>
          <w:rFonts w:eastAsia="Cambria"/>
          <w:w w:val="105"/>
          <w:sz w:val="22"/>
          <w:szCs w:val="22"/>
        </w:rPr>
        <w:t xml:space="preserve"> </w:t>
      </w:r>
      <w:r w:rsidRPr="00DF4A50">
        <w:rPr>
          <w:rFonts w:eastAsia="Cambria"/>
          <w:w w:val="105"/>
          <w:sz w:val="22"/>
          <w:szCs w:val="22"/>
        </w:rPr>
        <w:t>for</w:t>
      </w:r>
      <w:r w:rsidRPr="001949F7">
        <w:rPr>
          <w:rFonts w:eastAsia="Cambria"/>
          <w:w w:val="105"/>
          <w:sz w:val="22"/>
          <w:szCs w:val="22"/>
        </w:rPr>
        <w:t xml:space="preserve"> </w:t>
      </w:r>
      <w:r w:rsidRPr="00DF4A50">
        <w:rPr>
          <w:rFonts w:eastAsia="Cambria"/>
          <w:w w:val="105"/>
          <w:sz w:val="22"/>
          <w:szCs w:val="22"/>
        </w:rPr>
        <w:t>in</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Contract,</w:t>
      </w:r>
      <w:r w:rsidRPr="001949F7">
        <w:rPr>
          <w:rFonts w:eastAsia="Cambria"/>
          <w:w w:val="105"/>
          <w:sz w:val="22"/>
          <w:szCs w:val="22"/>
        </w:rPr>
        <w:t xml:space="preserve"> </w:t>
      </w:r>
      <w:r w:rsidRPr="00DF4A50">
        <w:rPr>
          <w:rFonts w:eastAsia="Cambria"/>
          <w:w w:val="105"/>
          <w:sz w:val="22"/>
          <w:szCs w:val="22"/>
        </w:rPr>
        <w:lastRenderedPageBreak/>
        <w:t>cover</w:t>
      </w:r>
      <w:r w:rsidRPr="001949F7">
        <w:rPr>
          <w:rFonts w:eastAsia="Cambria"/>
          <w:w w:val="105"/>
          <w:sz w:val="22"/>
          <w:szCs w:val="22"/>
        </w:rPr>
        <w:t xml:space="preserve"> </w:t>
      </w:r>
      <w:r w:rsidRPr="00DF4A50">
        <w:rPr>
          <w:rFonts w:eastAsia="Cambria"/>
          <w:w w:val="105"/>
          <w:sz w:val="22"/>
          <w:szCs w:val="22"/>
        </w:rPr>
        <w:t>all</w:t>
      </w:r>
      <w:r w:rsidRPr="001949F7">
        <w:rPr>
          <w:rFonts w:eastAsia="Cambria"/>
          <w:w w:val="105"/>
          <w:sz w:val="22"/>
          <w:szCs w:val="22"/>
        </w:rPr>
        <w:t xml:space="preserve"> </w:t>
      </w:r>
      <w:r w:rsidRPr="00DF4A50">
        <w:rPr>
          <w:rFonts w:eastAsia="Cambria"/>
          <w:w w:val="105"/>
          <w:sz w:val="22"/>
          <w:szCs w:val="22"/>
        </w:rPr>
        <w:t>its</w:t>
      </w:r>
      <w:r w:rsidRPr="001949F7">
        <w:rPr>
          <w:rFonts w:eastAsia="Cambria"/>
          <w:w w:val="105"/>
          <w:sz w:val="22"/>
          <w:szCs w:val="22"/>
        </w:rPr>
        <w:t xml:space="preserve"> </w:t>
      </w:r>
      <w:r w:rsidRPr="00DF4A50">
        <w:rPr>
          <w:rFonts w:eastAsia="Cambria"/>
          <w:w w:val="105"/>
          <w:sz w:val="22"/>
          <w:szCs w:val="22"/>
        </w:rPr>
        <w:t>obligations</w:t>
      </w:r>
      <w:r w:rsidRPr="001949F7">
        <w:rPr>
          <w:rFonts w:eastAsia="Cambria"/>
          <w:w w:val="105"/>
          <w:sz w:val="22"/>
          <w:szCs w:val="22"/>
        </w:rPr>
        <w:t xml:space="preserve"> </w:t>
      </w:r>
      <w:r w:rsidRPr="00DF4A50">
        <w:rPr>
          <w:rFonts w:eastAsia="Cambria"/>
          <w:w w:val="105"/>
          <w:sz w:val="22"/>
          <w:szCs w:val="22"/>
        </w:rPr>
        <w:t>under</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Contract.</w:t>
      </w:r>
    </w:p>
    <w:p w:rsidR="005A48C5" w:rsidRPr="00DF4A50" w:rsidRDefault="005A48C5">
      <w:pPr>
        <w:widowControl w:val="0"/>
        <w:autoSpaceDE w:val="0"/>
        <w:autoSpaceDN w:val="0"/>
        <w:spacing w:before="10"/>
        <w:rPr>
          <w:rFonts w:eastAsia="Cambria"/>
          <w:sz w:val="22"/>
          <w:szCs w:val="22"/>
        </w:rPr>
      </w:pPr>
    </w:p>
    <w:p w:rsidR="005A48C5" w:rsidRPr="00DF4A50" w:rsidRDefault="00D11752">
      <w:pPr>
        <w:widowControl w:val="0"/>
        <w:numPr>
          <w:ilvl w:val="1"/>
          <w:numId w:val="1"/>
        </w:numPr>
        <w:tabs>
          <w:tab w:val="left" w:pos="928"/>
          <w:tab w:val="left" w:pos="929"/>
        </w:tabs>
        <w:autoSpaceDE w:val="0"/>
        <w:autoSpaceDN w:val="0"/>
        <w:spacing w:before="1"/>
        <w:ind w:hanging="721"/>
        <w:outlineLvl w:val="0"/>
        <w:rPr>
          <w:rFonts w:eastAsia="Palatino Linotype"/>
          <w:b/>
          <w:bCs/>
          <w:sz w:val="22"/>
          <w:szCs w:val="22"/>
        </w:rPr>
      </w:pPr>
      <w:bookmarkStart w:id="14" w:name="_Toc146280641"/>
      <w:r w:rsidRPr="00DF4A50">
        <w:rPr>
          <w:rFonts w:eastAsia="Palatino Linotype"/>
          <w:b/>
          <w:bCs/>
          <w:sz w:val="22"/>
          <w:szCs w:val="22"/>
        </w:rPr>
        <w:t>Terms</w:t>
      </w:r>
      <w:r w:rsidRPr="00DF4A50">
        <w:rPr>
          <w:rFonts w:eastAsia="Palatino Linotype"/>
          <w:b/>
          <w:bCs/>
          <w:spacing w:val="-1"/>
          <w:sz w:val="22"/>
          <w:szCs w:val="22"/>
        </w:rPr>
        <w:t xml:space="preserve"> </w:t>
      </w:r>
      <w:r w:rsidRPr="00DF4A50">
        <w:rPr>
          <w:rFonts w:eastAsia="Palatino Linotype"/>
          <w:b/>
          <w:bCs/>
          <w:sz w:val="22"/>
          <w:szCs w:val="22"/>
        </w:rPr>
        <w:t>of Payment</w:t>
      </w:r>
      <w:bookmarkEnd w:id="14"/>
    </w:p>
    <w:p w:rsidR="005A48C5" w:rsidRPr="00DF4A50" w:rsidRDefault="005A48C5">
      <w:pPr>
        <w:widowControl w:val="0"/>
        <w:autoSpaceDE w:val="0"/>
        <w:autoSpaceDN w:val="0"/>
        <w:spacing w:before="9"/>
        <w:rPr>
          <w:rFonts w:eastAsia="Cambria"/>
          <w:b/>
          <w:sz w:val="22"/>
          <w:szCs w:val="22"/>
        </w:rPr>
      </w:pPr>
    </w:p>
    <w:p w:rsidR="005A48C5" w:rsidRPr="00DF4A50" w:rsidRDefault="00D11752">
      <w:pPr>
        <w:widowControl w:val="0"/>
        <w:numPr>
          <w:ilvl w:val="2"/>
          <w:numId w:val="1"/>
        </w:numPr>
        <w:tabs>
          <w:tab w:val="left" w:pos="1288"/>
          <w:tab w:val="left" w:pos="1289"/>
        </w:tabs>
        <w:autoSpaceDE w:val="0"/>
        <w:autoSpaceDN w:val="0"/>
        <w:spacing w:line="254" w:lineRule="auto"/>
        <w:ind w:right="1604"/>
        <w:jc w:val="both"/>
        <w:rPr>
          <w:rFonts w:eastAsia="Cambria"/>
          <w:sz w:val="22"/>
          <w:szCs w:val="22"/>
        </w:rPr>
      </w:pPr>
      <w:r w:rsidRPr="009433D2">
        <w:rPr>
          <w:rFonts w:eastAsia="Cambria"/>
          <w:w w:val="105"/>
          <w:sz w:val="22"/>
          <w:szCs w:val="22"/>
        </w:rPr>
        <w:t>The Contract Price shall be paid as specified in the corresponding</w:t>
      </w:r>
      <w:r w:rsidRPr="009433D2">
        <w:rPr>
          <w:rFonts w:eastAsia="Cambria"/>
          <w:spacing w:val="1"/>
          <w:w w:val="105"/>
          <w:sz w:val="22"/>
          <w:szCs w:val="22"/>
        </w:rPr>
        <w:t xml:space="preserve"> </w:t>
      </w:r>
      <w:r w:rsidRPr="009433D2">
        <w:rPr>
          <w:rFonts w:eastAsia="Cambria"/>
          <w:b/>
          <w:i/>
          <w:w w:val="105"/>
          <w:sz w:val="22"/>
          <w:szCs w:val="22"/>
        </w:rPr>
        <w:t>Appendix - 1</w:t>
      </w:r>
      <w:r w:rsidRPr="009433D2">
        <w:rPr>
          <w:rFonts w:eastAsia="Cambria"/>
          <w:w w:val="105"/>
          <w:sz w:val="22"/>
          <w:szCs w:val="22"/>
        </w:rPr>
        <w:t xml:space="preserve"> (Terms and Procedures of Payment</w:t>
      </w:r>
      <w:r w:rsidR="008A633A" w:rsidRPr="009433D2">
        <w:rPr>
          <w:rFonts w:eastAsia="Cambria"/>
          <w:w w:val="105"/>
          <w:sz w:val="22"/>
          <w:szCs w:val="22"/>
        </w:rPr>
        <w:t xml:space="preserve"> </w:t>
      </w:r>
      <w:r w:rsidR="008A633A" w:rsidRPr="009433D2">
        <w:rPr>
          <w:rFonts w:eastAsia="Cambria"/>
          <w:b/>
          <w:bCs/>
          <w:w w:val="105"/>
          <w:sz w:val="22"/>
          <w:szCs w:val="22"/>
        </w:rPr>
        <w:t>as provided in Section - VI -Forms and Procedures</w:t>
      </w:r>
      <w:r w:rsidR="008A633A" w:rsidRPr="009433D2">
        <w:rPr>
          <w:rFonts w:eastAsia="Cambria"/>
          <w:w w:val="105"/>
          <w:sz w:val="22"/>
          <w:szCs w:val="22"/>
        </w:rPr>
        <w:t xml:space="preserve">) </w:t>
      </w:r>
      <w:r w:rsidRPr="00DF4A50">
        <w:rPr>
          <w:rFonts w:eastAsia="Cambria"/>
          <w:w w:val="105"/>
          <w:sz w:val="22"/>
          <w:szCs w:val="22"/>
        </w:rPr>
        <w:t>to the Contract</w:t>
      </w:r>
      <w:r w:rsidRPr="001949F7">
        <w:rPr>
          <w:rFonts w:eastAsia="Cambria"/>
          <w:w w:val="105"/>
          <w:sz w:val="22"/>
          <w:szCs w:val="22"/>
        </w:rPr>
        <w:t xml:space="preserve"> </w:t>
      </w:r>
      <w:r w:rsidRPr="00DF4A50">
        <w:rPr>
          <w:rFonts w:eastAsia="Cambria"/>
          <w:w w:val="105"/>
          <w:sz w:val="22"/>
          <w:szCs w:val="22"/>
        </w:rPr>
        <w:t>Agreement. The procedures to be followed in making application for</w:t>
      </w:r>
      <w:r w:rsidRPr="001949F7">
        <w:rPr>
          <w:rFonts w:eastAsia="Cambria"/>
          <w:w w:val="105"/>
          <w:sz w:val="22"/>
          <w:szCs w:val="22"/>
        </w:rPr>
        <w:t xml:space="preserve"> </w:t>
      </w:r>
      <w:r w:rsidRPr="00DF4A50">
        <w:rPr>
          <w:rFonts w:eastAsia="Cambria"/>
          <w:w w:val="105"/>
          <w:sz w:val="22"/>
          <w:szCs w:val="22"/>
        </w:rPr>
        <w:t>and</w:t>
      </w:r>
      <w:r w:rsidRPr="001949F7">
        <w:rPr>
          <w:rFonts w:eastAsia="Cambria"/>
          <w:w w:val="105"/>
          <w:sz w:val="22"/>
          <w:szCs w:val="22"/>
        </w:rPr>
        <w:t xml:space="preserve"> </w:t>
      </w:r>
      <w:r w:rsidRPr="00DF4A50">
        <w:rPr>
          <w:rFonts w:eastAsia="Cambria"/>
          <w:w w:val="105"/>
          <w:sz w:val="22"/>
          <w:szCs w:val="22"/>
        </w:rPr>
        <w:t>processing</w:t>
      </w:r>
      <w:r w:rsidRPr="001949F7">
        <w:rPr>
          <w:rFonts w:eastAsia="Cambria"/>
          <w:w w:val="105"/>
          <w:sz w:val="22"/>
          <w:szCs w:val="22"/>
        </w:rPr>
        <w:t xml:space="preserve"> </w:t>
      </w:r>
      <w:r w:rsidRPr="00DF4A50">
        <w:rPr>
          <w:rFonts w:eastAsia="Cambria"/>
          <w:w w:val="105"/>
          <w:sz w:val="22"/>
          <w:szCs w:val="22"/>
        </w:rPr>
        <w:t>payments</w:t>
      </w:r>
      <w:r w:rsidRPr="001949F7">
        <w:rPr>
          <w:rFonts w:eastAsia="Cambria"/>
          <w:w w:val="105"/>
          <w:sz w:val="22"/>
          <w:szCs w:val="22"/>
        </w:rPr>
        <w:t xml:space="preserve"> </w:t>
      </w:r>
      <w:r w:rsidRPr="00DF4A50">
        <w:rPr>
          <w:rFonts w:eastAsia="Cambria"/>
          <w:w w:val="105"/>
          <w:sz w:val="22"/>
          <w:szCs w:val="22"/>
        </w:rPr>
        <w:t>shall</w:t>
      </w:r>
      <w:r w:rsidRPr="001949F7">
        <w:rPr>
          <w:rFonts w:eastAsia="Cambria"/>
          <w:w w:val="105"/>
          <w:sz w:val="22"/>
          <w:szCs w:val="22"/>
        </w:rPr>
        <w:t xml:space="preserve"> </w:t>
      </w:r>
      <w:r w:rsidRPr="00DF4A50">
        <w:rPr>
          <w:rFonts w:eastAsia="Cambria"/>
          <w:w w:val="105"/>
          <w:sz w:val="22"/>
          <w:szCs w:val="22"/>
        </w:rPr>
        <w:t>be</w:t>
      </w:r>
      <w:r w:rsidRPr="001949F7">
        <w:rPr>
          <w:rFonts w:eastAsia="Cambria"/>
          <w:w w:val="105"/>
          <w:sz w:val="22"/>
          <w:szCs w:val="22"/>
        </w:rPr>
        <w:t xml:space="preserve"> </w:t>
      </w:r>
      <w:r w:rsidRPr="00DF4A50">
        <w:rPr>
          <w:rFonts w:eastAsia="Cambria"/>
          <w:w w:val="105"/>
          <w:sz w:val="22"/>
          <w:szCs w:val="22"/>
        </w:rPr>
        <w:t>those</w:t>
      </w:r>
      <w:r w:rsidRPr="001949F7">
        <w:rPr>
          <w:rFonts w:eastAsia="Cambria"/>
          <w:w w:val="105"/>
          <w:sz w:val="22"/>
          <w:szCs w:val="22"/>
        </w:rPr>
        <w:t xml:space="preserve"> </w:t>
      </w:r>
      <w:r w:rsidRPr="00DF4A50">
        <w:rPr>
          <w:rFonts w:eastAsia="Cambria"/>
          <w:w w:val="105"/>
          <w:sz w:val="22"/>
          <w:szCs w:val="22"/>
        </w:rPr>
        <w:t>outlined</w:t>
      </w:r>
      <w:r w:rsidRPr="001949F7">
        <w:rPr>
          <w:rFonts w:eastAsia="Cambria"/>
          <w:w w:val="105"/>
          <w:sz w:val="22"/>
          <w:szCs w:val="22"/>
        </w:rPr>
        <w:t xml:space="preserve"> </w:t>
      </w:r>
      <w:r w:rsidRPr="00DF4A50">
        <w:rPr>
          <w:rFonts w:eastAsia="Cambria"/>
          <w:w w:val="105"/>
          <w:sz w:val="22"/>
          <w:szCs w:val="22"/>
        </w:rPr>
        <w:t>in</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same</w:t>
      </w:r>
      <w:r w:rsidRPr="001949F7">
        <w:rPr>
          <w:rFonts w:eastAsia="Cambria"/>
          <w:w w:val="105"/>
          <w:sz w:val="22"/>
          <w:szCs w:val="22"/>
        </w:rPr>
        <w:t xml:space="preserve"> </w:t>
      </w:r>
      <w:r w:rsidRPr="00DF4A50">
        <w:rPr>
          <w:rFonts w:eastAsia="Cambria"/>
          <w:w w:val="105"/>
          <w:sz w:val="22"/>
          <w:szCs w:val="22"/>
        </w:rPr>
        <w:t>Appendix.</w:t>
      </w:r>
    </w:p>
    <w:p w:rsidR="005A48C5" w:rsidRPr="00DF4A50" w:rsidRDefault="005A48C5">
      <w:pPr>
        <w:widowControl w:val="0"/>
        <w:autoSpaceDE w:val="0"/>
        <w:autoSpaceDN w:val="0"/>
        <w:spacing w:before="7"/>
        <w:rPr>
          <w:rFonts w:eastAsia="Cambria"/>
          <w:sz w:val="22"/>
          <w:szCs w:val="22"/>
        </w:rPr>
      </w:pPr>
    </w:p>
    <w:p w:rsidR="005A48C5" w:rsidRPr="00DF4A50" w:rsidRDefault="00D11752">
      <w:pPr>
        <w:widowControl w:val="0"/>
        <w:numPr>
          <w:ilvl w:val="2"/>
          <w:numId w:val="1"/>
        </w:numPr>
        <w:tabs>
          <w:tab w:val="left" w:pos="1288"/>
          <w:tab w:val="left" w:pos="1289"/>
        </w:tabs>
        <w:autoSpaceDE w:val="0"/>
        <w:autoSpaceDN w:val="0"/>
        <w:ind w:hanging="1081"/>
        <w:jc w:val="both"/>
        <w:rPr>
          <w:rFonts w:eastAsia="Cambria"/>
          <w:sz w:val="22"/>
          <w:szCs w:val="22"/>
        </w:rPr>
      </w:pPr>
      <w:r w:rsidRPr="00DF4A50">
        <w:rPr>
          <w:rFonts w:eastAsia="Cambria"/>
          <w:w w:val="105"/>
          <w:sz w:val="22"/>
          <w:szCs w:val="22"/>
        </w:rPr>
        <w:t>All payments under</w:t>
      </w:r>
      <w:r w:rsidRPr="00DF4A50">
        <w:rPr>
          <w:rFonts w:eastAsia="Cambria"/>
          <w:spacing w:val="2"/>
          <w:w w:val="105"/>
          <w:sz w:val="22"/>
          <w:szCs w:val="22"/>
        </w:rPr>
        <w:t xml:space="preserve"> </w:t>
      </w:r>
      <w:r w:rsidRPr="00DF4A50">
        <w:rPr>
          <w:rFonts w:eastAsia="Cambria"/>
          <w:w w:val="105"/>
          <w:sz w:val="22"/>
          <w:szCs w:val="22"/>
        </w:rPr>
        <w:t>the Contract</w:t>
      </w:r>
      <w:r w:rsidRPr="00DF4A50">
        <w:rPr>
          <w:rFonts w:eastAsia="Cambria"/>
          <w:spacing w:val="1"/>
          <w:w w:val="105"/>
          <w:sz w:val="22"/>
          <w:szCs w:val="22"/>
        </w:rPr>
        <w:t xml:space="preserve"> </w:t>
      </w:r>
      <w:r w:rsidRPr="00DF4A50">
        <w:rPr>
          <w:rFonts w:eastAsia="Cambria"/>
          <w:w w:val="105"/>
          <w:sz w:val="22"/>
          <w:szCs w:val="22"/>
        </w:rPr>
        <w:t>shall be</w:t>
      </w:r>
      <w:r w:rsidRPr="00DF4A50">
        <w:rPr>
          <w:rFonts w:eastAsia="Cambria"/>
          <w:spacing w:val="1"/>
          <w:w w:val="105"/>
          <w:sz w:val="22"/>
          <w:szCs w:val="22"/>
        </w:rPr>
        <w:t xml:space="preserve"> </w:t>
      </w:r>
      <w:r w:rsidRPr="00DF4A50">
        <w:rPr>
          <w:rFonts w:eastAsia="Cambria"/>
          <w:w w:val="105"/>
          <w:sz w:val="22"/>
          <w:szCs w:val="22"/>
        </w:rPr>
        <w:t>made in</w:t>
      </w:r>
      <w:r w:rsidRPr="00DF4A50">
        <w:rPr>
          <w:rFonts w:eastAsia="Cambria"/>
          <w:spacing w:val="-1"/>
          <w:w w:val="105"/>
          <w:sz w:val="22"/>
          <w:szCs w:val="22"/>
        </w:rPr>
        <w:t xml:space="preserve"> </w:t>
      </w:r>
      <w:r w:rsidRPr="00DF4A50">
        <w:rPr>
          <w:rFonts w:eastAsia="Cambria"/>
          <w:w w:val="105"/>
          <w:sz w:val="22"/>
          <w:szCs w:val="22"/>
        </w:rPr>
        <w:t>Indian</w:t>
      </w:r>
      <w:r w:rsidRPr="00DF4A50">
        <w:rPr>
          <w:rFonts w:eastAsia="Cambria"/>
          <w:spacing w:val="-1"/>
          <w:w w:val="105"/>
          <w:sz w:val="22"/>
          <w:szCs w:val="22"/>
        </w:rPr>
        <w:t xml:space="preserve"> </w:t>
      </w:r>
      <w:r w:rsidRPr="00DF4A50">
        <w:rPr>
          <w:rFonts w:eastAsia="Cambria"/>
          <w:w w:val="105"/>
          <w:sz w:val="22"/>
          <w:szCs w:val="22"/>
        </w:rPr>
        <w:t>Rupees.</w:t>
      </w:r>
    </w:p>
    <w:p w:rsidR="005A48C5" w:rsidRPr="00DF4A50" w:rsidRDefault="00D11752">
      <w:pPr>
        <w:widowControl w:val="0"/>
        <w:numPr>
          <w:ilvl w:val="1"/>
          <w:numId w:val="1"/>
        </w:numPr>
        <w:tabs>
          <w:tab w:val="left" w:pos="928"/>
          <w:tab w:val="left" w:pos="929"/>
        </w:tabs>
        <w:autoSpaceDE w:val="0"/>
        <w:autoSpaceDN w:val="0"/>
        <w:spacing w:before="1"/>
        <w:ind w:hanging="721"/>
        <w:outlineLvl w:val="0"/>
        <w:rPr>
          <w:rFonts w:eastAsia="Palatino Linotype"/>
          <w:b/>
          <w:bCs/>
          <w:sz w:val="22"/>
          <w:szCs w:val="22"/>
        </w:rPr>
      </w:pPr>
      <w:bookmarkStart w:id="15" w:name="_Toc146280642"/>
      <w:r w:rsidRPr="00DF4A50">
        <w:rPr>
          <w:rFonts w:eastAsia="Palatino Linotype"/>
          <w:b/>
          <w:bCs/>
          <w:sz w:val="22"/>
          <w:szCs w:val="22"/>
        </w:rPr>
        <w:t>Securities</w:t>
      </w:r>
      <w:bookmarkEnd w:id="15"/>
    </w:p>
    <w:p w:rsidR="005A48C5" w:rsidRPr="00DF4A50" w:rsidRDefault="005A48C5">
      <w:pPr>
        <w:widowControl w:val="0"/>
        <w:autoSpaceDE w:val="0"/>
        <w:autoSpaceDN w:val="0"/>
        <w:spacing w:before="13"/>
        <w:rPr>
          <w:rFonts w:eastAsia="Cambria"/>
          <w:b/>
          <w:sz w:val="22"/>
          <w:szCs w:val="22"/>
        </w:rPr>
      </w:pPr>
    </w:p>
    <w:p w:rsidR="005A48C5" w:rsidRPr="00822C31"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822C31">
        <w:rPr>
          <w:rFonts w:eastAsia="Cambria"/>
          <w:b/>
          <w:bCs/>
          <w:spacing w:val="-1"/>
          <w:w w:val="105"/>
          <w:sz w:val="22"/>
          <w:szCs w:val="22"/>
        </w:rPr>
        <w:t>Issuance</w:t>
      </w:r>
      <w:r w:rsidRPr="00822C31">
        <w:rPr>
          <w:rFonts w:eastAsia="Cambria"/>
          <w:b/>
          <w:bCs/>
          <w:spacing w:val="-11"/>
          <w:w w:val="105"/>
          <w:sz w:val="22"/>
          <w:szCs w:val="22"/>
        </w:rPr>
        <w:t xml:space="preserve"> </w:t>
      </w:r>
      <w:r w:rsidRPr="00822C31">
        <w:rPr>
          <w:rFonts w:eastAsia="Cambria"/>
          <w:b/>
          <w:bCs/>
          <w:spacing w:val="-1"/>
          <w:w w:val="105"/>
          <w:sz w:val="22"/>
          <w:szCs w:val="22"/>
        </w:rPr>
        <w:t>of</w:t>
      </w:r>
      <w:r w:rsidRPr="00822C31">
        <w:rPr>
          <w:rFonts w:eastAsia="Cambria"/>
          <w:b/>
          <w:bCs/>
          <w:spacing w:val="-10"/>
          <w:w w:val="105"/>
          <w:sz w:val="22"/>
          <w:szCs w:val="22"/>
        </w:rPr>
        <w:t xml:space="preserve"> </w:t>
      </w:r>
      <w:r w:rsidRPr="00822C31">
        <w:rPr>
          <w:rFonts w:eastAsia="Cambria"/>
          <w:b/>
          <w:bCs/>
          <w:spacing w:val="-1"/>
          <w:w w:val="105"/>
          <w:sz w:val="22"/>
          <w:szCs w:val="22"/>
        </w:rPr>
        <w:t>Securities</w:t>
      </w:r>
    </w:p>
    <w:p w:rsidR="005A48C5" w:rsidRPr="00DF4A50" w:rsidRDefault="005A48C5">
      <w:pPr>
        <w:widowControl w:val="0"/>
        <w:autoSpaceDE w:val="0"/>
        <w:autoSpaceDN w:val="0"/>
        <w:spacing w:before="9"/>
        <w:rPr>
          <w:rFonts w:eastAsia="Cambria"/>
          <w:sz w:val="22"/>
          <w:szCs w:val="22"/>
        </w:rPr>
      </w:pPr>
    </w:p>
    <w:p w:rsidR="00FC4986" w:rsidRPr="001949F7" w:rsidRDefault="00D11752" w:rsidP="00FC4986">
      <w:pPr>
        <w:widowControl w:val="0"/>
        <w:autoSpaceDE w:val="0"/>
        <w:autoSpaceDN w:val="0"/>
        <w:spacing w:line="254" w:lineRule="auto"/>
        <w:ind w:left="1288" w:right="1604"/>
        <w:jc w:val="both"/>
        <w:rPr>
          <w:rFonts w:eastAsia="Cambria"/>
          <w:w w:val="105"/>
          <w:sz w:val="22"/>
          <w:szCs w:val="22"/>
        </w:rPr>
      </w:pPr>
      <w:r w:rsidRPr="00DF4A50">
        <w:rPr>
          <w:rFonts w:eastAsia="Cambria"/>
          <w:w w:val="105"/>
          <w:sz w:val="22"/>
          <w:szCs w:val="22"/>
        </w:rPr>
        <w:t xml:space="preserve">The Contractor shall provide the </w:t>
      </w:r>
      <w:r w:rsidRPr="00D37215">
        <w:rPr>
          <w:rFonts w:eastAsia="Cambria"/>
          <w:w w:val="105"/>
          <w:sz w:val="22"/>
          <w:szCs w:val="22"/>
        </w:rPr>
        <w:t>securities specified</w:t>
      </w:r>
      <w:r w:rsidRPr="00DF4A50">
        <w:rPr>
          <w:rFonts w:eastAsia="Cambria"/>
          <w:w w:val="105"/>
          <w:sz w:val="22"/>
          <w:szCs w:val="22"/>
        </w:rPr>
        <w:t xml:space="preserve"> below in favor</w:t>
      </w:r>
      <w:r w:rsidRPr="001949F7">
        <w:rPr>
          <w:rFonts w:eastAsia="Cambria"/>
          <w:w w:val="105"/>
          <w:sz w:val="22"/>
          <w:szCs w:val="22"/>
        </w:rPr>
        <w:t xml:space="preserve"> </w:t>
      </w:r>
      <w:r w:rsidRPr="00DF4A50">
        <w:rPr>
          <w:rFonts w:eastAsia="Cambria"/>
          <w:w w:val="105"/>
          <w:sz w:val="22"/>
          <w:szCs w:val="22"/>
        </w:rPr>
        <w:t>of the Employer at the times, and in the amount, manner and form</w:t>
      </w:r>
      <w:r w:rsidRPr="001949F7">
        <w:rPr>
          <w:rFonts w:eastAsia="Cambria"/>
          <w:w w:val="105"/>
          <w:sz w:val="22"/>
          <w:szCs w:val="22"/>
        </w:rPr>
        <w:t xml:space="preserve"> </w:t>
      </w:r>
      <w:r w:rsidRPr="00DF4A50">
        <w:rPr>
          <w:rFonts w:eastAsia="Cambria"/>
          <w:w w:val="105"/>
          <w:sz w:val="22"/>
          <w:szCs w:val="22"/>
        </w:rPr>
        <w:t>specified</w:t>
      </w:r>
      <w:r w:rsidRPr="001949F7">
        <w:rPr>
          <w:rFonts w:eastAsia="Cambria"/>
          <w:w w:val="105"/>
          <w:sz w:val="22"/>
          <w:szCs w:val="22"/>
        </w:rPr>
        <w:t xml:space="preserve"> </w:t>
      </w:r>
      <w:r w:rsidRPr="00DF4A50">
        <w:rPr>
          <w:rFonts w:eastAsia="Cambria"/>
          <w:w w:val="105"/>
          <w:sz w:val="22"/>
          <w:szCs w:val="22"/>
        </w:rPr>
        <w:t>below.</w:t>
      </w:r>
    </w:p>
    <w:p w:rsidR="00FC4986" w:rsidRDefault="00FC4986" w:rsidP="00FC4986">
      <w:pPr>
        <w:widowControl w:val="0"/>
        <w:autoSpaceDE w:val="0"/>
        <w:autoSpaceDN w:val="0"/>
        <w:spacing w:line="254" w:lineRule="auto"/>
        <w:ind w:left="1288" w:right="1604"/>
        <w:jc w:val="both"/>
        <w:rPr>
          <w:rFonts w:eastAsia="Cambria"/>
          <w:sz w:val="22"/>
          <w:szCs w:val="22"/>
        </w:rPr>
      </w:pPr>
    </w:p>
    <w:p w:rsidR="009E595E" w:rsidRPr="001949F7" w:rsidRDefault="00D11752" w:rsidP="001949F7">
      <w:pPr>
        <w:widowControl w:val="0"/>
        <w:autoSpaceDE w:val="0"/>
        <w:autoSpaceDN w:val="0"/>
        <w:spacing w:line="254" w:lineRule="auto"/>
        <w:ind w:left="1288" w:right="1604"/>
        <w:jc w:val="both"/>
        <w:rPr>
          <w:rFonts w:eastAsia="Cambria"/>
          <w:w w:val="105"/>
          <w:sz w:val="22"/>
          <w:szCs w:val="22"/>
        </w:rPr>
      </w:pPr>
      <w:r w:rsidRPr="001949F7">
        <w:rPr>
          <w:rFonts w:eastAsia="Cambria"/>
          <w:w w:val="105"/>
          <w:sz w:val="22"/>
          <w:szCs w:val="22"/>
        </w:rPr>
        <w:t>Advance Payment Security</w:t>
      </w:r>
      <w:r w:rsidR="00CB1C14" w:rsidRPr="001949F7">
        <w:rPr>
          <w:rFonts w:eastAsia="Cambria"/>
          <w:w w:val="105"/>
          <w:sz w:val="22"/>
          <w:szCs w:val="22"/>
        </w:rPr>
        <w:t xml:space="preserve"> (Mobilization Advance)</w:t>
      </w:r>
      <w:r w:rsidRPr="001949F7">
        <w:rPr>
          <w:rFonts w:eastAsia="Cambria"/>
          <w:w w:val="105"/>
          <w:sz w:val="22"/>
          <w:szCs w:val="22"/>
        </w:rPr>
        <w:t>:</w:t>
      </w:r>
      <w:r w:rsidR="00766604" w:rsidRPr="001949F7">
        <w:rPr>
          <w:rFonts w:eastAsia="Cambria"/>
          <w:w w:val="105"/>
          <w:sz w:val="22"/>
          <w:szCs w:val="22"/>
        </w:rPr>
        <w:t xml:space="preserve"> </w:t>
      </w:r>
      <w:r w:rsidRPr="001949F7">
        <w:rPr>
          <w:rFonts w:eastAsia="Cambria"/>
          <w:w w:val="105"/>
          <w:sz w:val="22"/>
          <w:szCs w:val="22"/>
        </w:rPr>
        <w:t>Interest Bearing Advance (Optional*)</w:t>
      </w:r>
      <w:r w:rsidR="00766604" w:rsidRPr="001949F7">
        <w:rPr>
          <w:rFonts w:eastAsia="Cambria"/>
          <w:w w:val="105"/>
          <w:sz w:val="22"/>
          <w:szCs w:val="22"/>
        </w:rPr>
        <w:t xml:space="preserve"> </w:t>
      </w:r>
      <w:r w:rsidRPr="001949F7">
        <w:rPr>
          <w:rFonts w:eastAsia="Cambria"/>
          <w:w w:val="105"/>
          <w:sz w:val="22"/>
          <w:szCs w:val="22"/>
        </w:rPr>
        <w:t xml:space="preserve">Note: * </w:t>
      </w:r>
      <w:proofErr w:type="gramStart"/>
      <w:r w:rsidRPr="001949F7">
        <w:rPr>
          <w:rFonts w:eastAsia="Cambria"/>
          <w:w w:val="105"/>
          <w:sz w:val="22"/>
          <w:szCs w:val="22"/>
        </w:rPr>
        <w:t>This</w:t>
      </w:r>
      <w:proofErr w:type="gramEnd"/>
      <w:r w:rsidRPr="001949F7">
        <w:rPr>
          <w:rFonts w:eastAsia="Cambria"/>
          <w:w w:val="105"/>
          <w:sz w:val="22"/>
          <w:szCs w:val="22"/>
        </w:rPr>
        <w:t xml:space="preserve"> payment is an optional payment. The Contractor has the option of taking the </w:t>
      </w:r>
      <w:r w:rsidR="00766604" w:rsidRPr="001949F7">
        <w:rPr>
          <w:rFonts w:eastAsia="Cambria"/>
          <w:w w:val="105"/>
          <w:sz w:val="22"/>
          <w:szCs w:val="22"/>
        </w:rPr>
        <w:t>interest-bearing</w:t>
      </w:r>
      <w:r w:rsidRPr="001949F7">
        <w:rPr>
          <w:rFonts w:eastAsia="Cambria"/>
          <w:w w:val="105"/>
          <w:sz w:val="22"/>
          <w:szCs w:val="22"/>
        </w:rPr>
        <w:t xml:space="preserve"> initial advance or otherwise.</w:t>
      </w:r>
    </w:p>
    <w:p w:rsidR="009E595E" w:rsidRPr="00DF4A50" w:rsidRDefault="009E595E" w:rsidP="009E595E">
      <w:pPr>
        <w:widowControl w:val="0"/>
        <w:tabs>
          <w:tab w:val="left" w:pos="1288"/>
          <w:tab w:val="left" w:pos="1289"/>
        </w:tabs>
        <w:autoSpaceDE w:val="0"/>
        <w:autoSpaceDN w:val="0"/>
        <w:spacing w:before="9"/>
        <w:ind w:left="1288"/>
        <w:jc w:val="both"/>
        <w:rPr>
          <w:rFonts w:eastAsia="Cambria"/>
          <w:sz w:val="22"/>
          <w:szCs w:val="22"/>
        </w:rPr>
      </w:pPr>
    </w:p>
    <w:p w:rsidR="005A48C5" w:rsidRPr="001949F7" w:rsidRDefault="00D11752" w:rsidP="001949F7">
      <w:pPr>
        <w:widowControl w:val="0"/>
        <w:autoSpaceDE w:val="0"/>
        <w:autoSpaceDN w:val="0"/>
        <w:spacing w:line="254" w:lineRule="auto"/>
        <w:ind w:left="1288" w:right="1604"/>
        <w:jc w:val="both"/>
        <w:rPr>
          <w:rFonts w:eastAsia="Cambria"/>
          <w:w w:val="105"/>
          <w:sz w:val="22"/>
          <w:szCs w:val="22"/>
        </w:rPr>
      </w:pPr>
      <w:r w:rsidRPr="001949F7">
        <w:rPr>
          <w:rFonts w:eastAsia="Cambria"/>
          <w:w w:val="105"/>
          <w:sz w:val="22"/>
          <w:szCs w:val="22"/>
        </w:rPr>
        <w:t xml:space="preserve">The Contractor shall, within </w:t>
      </w:r>
      <w:r w:rsidR="00467BD5" w:rsidRPr="001949F7">
        <w:rPr>
          <w:rFonts w:eastAsia="Cambria"/>
          <w:w w:val="105"/>
          <w:sz w:val="22"/>
          <w:szCs w:val="22"/>
        </w:rPr>
        <w:t xml:space="preserve">thirty (30) </w:t>
      </w:r>
      <w:r w:rsidRPr="001949F7">
        <w:rPr>
          <w:rFonts w:eastAsia="Cambria"/>
          <w:w w:val="105"/>
          <w:sz w:val="22"/>
          <w:szCs w:val="22"/>
        </w:rPr>
        <w:t xml:space="preserve">days of the </w:t>
      </w:r>
      <w:r w:rsidR="009C44F6" w:rsidRPr="001949F7">
        <w:rPr>
          <w:rFonts w:eastAsia="Cambria"/>
          <w:w w:val="105"/>
          <w:sz w:val="22"/>
          <w:szCs w:val="22"/>
        </w:rPr>
        <w:t>Letter</w:t>
      </w:r>
      <w:r w:rsidRPr="001949F7">
        <w:rPr>
          <w:rFonts w:eastAsia="Cambria"/>
          <w:w w:val="105"/>
          <w:sz w:val="22"/>
          <w:szCs w:val="22"/>
        </w:rPr>
        <w:t xml:space="preserve"> of contract award, provide a security in an amount equal to as follows:</w:t>
      </w:r>
    </w:p>
    <w:p w:rsidR="005A48C5" w:rsidRPr="00864DE3" w:rsidRDefault="005A48C5">
      <w:pPr>
        <w:widowControl w:val="0"/>
        <w:autoSpaceDE w:val="0"/>
        <w:autoSpaceDN w:val="0"/>
        <w:spacing w:before="5"/>
        <w:rPr>
          <w:rFonts w:eastAsia="Cambria"/>
          <w:sz w:val="22"/>
          <w:szCs w:val="22"/>
        </w:rPr>
      </w:pPr>
    </w:p>
    <w:p w:rsidR="005A48C5" w:rsidRPr="001949F7" w:rsidRDefault="00D11752">
      <w:pPr>
        <w:widowControl w:val="0"/>
        <w:numPr>
          <w:ilvl w:val="3"/>
          <w:numId w:val="8"/>
        </w:numPr>
        <w:tabs>
          <w:tab w:val="left" w:pos="1171"/>
        </w:tabs>
        <w:autoSpaceDE w:val="0"/>
        <w:autoSpaceDN w:val="0"/>
        <w:spacing w:line="254" w:lineRule="auto"/>
        <w:ind w:right="1609"/>
        <w:jc w:val="both"/>
        <w:rPr>
          <w:rFonts w:eastAsia="Cambria"/>
          <w:w w:val="105"/>
          <w:sz w:val="22"/>
          <w:szCs w:val="22"/>
        </w:rPr>
      </w:pPr>
      <w:r w:rsidRPr="00864DE3">
        <w:rPr>
          <w:rFonts w:eastAsia="Cambria"/>
          <w:w w:val="105"/>
          <w:sz w:val="22"/>
          <w:szCs w:val="22"/>
        </w:rPr>
        <w:t>110%</w:t>
      </w:r>
      <w:r w:rsidRPr="001949F7">
        <w:rPr>
          <w:rFonts w:eastAsia="Cambria"/>
          <w:w w:val="105"/>
          <w:sz w:val="22"/>
          <w:szCs w:val="22"/>
        </w:rPr>
        <w:t xml:space="preserve"> </w:t>
      </w:r>
      <w:r w:rsidRPr="00864DE3">
        <w:rPr>
          <w:rFonts w:eastAsia="Cambria"/>
          <w:w w:val="105"/>
          <w:sz w:val="22"/>
          <w:szCs w:val="22"/>
        </w:rPr>
        <w:t>(one</w:t>
      </w:r>
      <w:r w:rsidRPr="001949F7">
        <w:rPr>
          <w:rFonts w:eastAsia="Cambria"/>
          <w:w w:val="105"/>
          <w:sz w:val="22"/>
          <w:szCs w:val="22"/>
        </w:rPr>
        <w:t xml:space="preserve"> </w:t>
      </w:r>
      <w:r w:rsidRPr="00864DE3">
        <w:rPr>
          <w:rFonts w:eastAsia="Cambria"/>
          <w:w w:val="105"/>
          <w:sz w:val="22"/>
          <w:szCs w:val="22"/>
        </w:rPr>
        <w:t>hundred</w:t>
      </w:r>
      <w:r w:rsidRPr="001949F7">
        <w:rPr>
          <w:rFonts w:eastAsia="Cambria"/>
          <w:w w:val="105"/>
          <w:sz w:val="22"/>
          <w:szCs w:val="22"/>
        </w:rPr>
        <w:t xml:space="preserve"> </w:t>
      </w:r>
      <w:r w:rsidRPr="00864DE3">
        <w:rPr>
          <w:rFonts w:eastAsia="Cambria"/>
          <w:w w:val="105"/>
          <w:sz w:val="22"/>
          <w:szCs w:val="22"/>
        </w:rPr>
        <w:t>ten</w:t>
      </w:r>
      <w:r w:rsidRPr="001949F7">
        <w:rPr>
          <w:rFonts w:eastAsia="Cambria"/>
          <w:w w:val="105"/>
          <w:sz w:val="22"/>
          <w:szCs w:val="22"/>
        </w:rPr>
        <w:t xml:space="preserve"> </w:t>
      </w:r>
      <w:r w:rsidRPr="00864DE3">
        <w:rPr>
          <w:rFonts w:eastAsia="Cambria"/>
          <w:w w:val="105"/>
          <w:sz w:val="22"/>
          <w:szCs w:val="22"/>
        </w:rPr>
        <w:t>percent)</w:t>
      </w:r>
      <w:r w:rsidRPr="001949F7">
        <w:rPr>
          <w:rFonts w:eastAsia="Cambria"/>
          <w:w w:val="105"/>
          <w:sz w:val="22"/>
          <w:szCs w:val="22"/>
        </w:rPr>
        <w:t xml:space="preserve"> </w:t>
      </w:r>
      <w:r w:rsidRPr="00864DE3">
        <w:rPr>
          <w:rFonts w:eastAsia="Cambria"/>
          <w:w w:val="105"/>
          <w:sz w:val="22"/>
          <w:szCs w:val="22"/>
        </w:rPr>
        <w:t>of</w:t>
      </w:r>
      <w:r w:rsidRPr="001949F7">
        <w:rPr>
          <w:rFonts w:eastAsia="Cambria"/>
          <w:w w:val="105"/>
          <w:sz w:val="22"/>
          <w:szCs w:val="22"/>
        </w:rPr>
        <w:t xml:space="preserve"> </w:t>
      </w:r>
      <w:r w:rsidRPr="00864DE3">
        <w:rPr>
          <w:rFonts w:eastAsia="Cambria"/>
          <w:w w:val="105"/>
          <w:sz w:val="22"/>
          <w:szCs w:val="22"/>
        </w:rPr>
        <w:t>the</w:t>
      </w:r>
      <w:r w:rsidRPr="001949F7">
        <w:rPr>
          <w:rFonts w:eastAsia="Cambria"/>
          <w:w w:val="105"/>
          <w:sz w:val="22"/>
          <w:szCs w:val="22"/>
        </w:rPr>
        <w:t xml:space="preserve"> </w:t>
      </w:r>
      <w:r w:rsidRPr="00864DE3">
        <w:rPr>
          <w:rFonts w:eastAsia="Cambria"/>
          <w:w w:val="105"/>
          <w:sz w:val="22"/>
          <w:szCs w:val="22"/>
        </w:rPr>
        <w:t>amount</w:t>
      </w:r>
      <w:r w:rsidRPr="001949F7">
        <w:rPr>
          <w:rFonts w:eastAsia="Cambria"/>
          <w:w w:val="105"/>
          <w:sz w:val="22"/>
          <w:szCs w:val="22"/>
        </w:rPr>
        <w:t xml:space="preserve"> </w:t>
      </w:r>
      <w:r w:rsidRPr="00864DE3">
        <w:rPr>
          <w:rFonts w:eastAsia="Cambria"/>
          <w:w w:val="105"/>
          <w:sz w:val="22"/>
          <w:szCs w:val="22"/>
        </w:rPr>
        <w:t>of</w:t>
      </w:r>
      <w:r w:rsidRPr="001949F7">
        <w:rPr>
          <w:rFonts w:eastAsia="Cambria"/>
          <w:w w:val="105"/>
          <w:sz w:val="22"/>
          <w:szCs w:val="22"/>
        </w:rPr>
        <w:t xml:space="preserve"> </w:t>
      </w:r>
      <w:r w:rsidRPr="00864DE3">
        <w:rPr>
          <w:rFonts w:eastAsia="Cambria"/>
          <w:w w:val="105"/>
          <w:sz w:val="22"/>
          <w:szCs w:val="22"/>
        </w:rPr>
        <w:t>Advance</w:t>
      </w:r>
      <w:r w:rsidRPr="001949F7">
        <w:rPr>
          <w:rFonts w:eastAsia="Cambria"/>
          <w:w w:val="105"/>
          <w:sz w:val="22"/>
          <w:szCs w:val="22"/>
        </w:rPr>
        <w:t xml:space="preserve"> </w:t>
      </w:r>
      <w:r w:rsidR="00BB2E3A" w:rsidRPr="001949F7">
        <w:rPr>
          <w:rFonts w:eastAsia="Cambria"/>
          <w:w w:val="105"/>
          <w:sz w:val="22"/>
          <w:szCs w:val="22"/>
        </w:rPr>
        <w:t xml:space="preserve">payment </w:t>
      </w:r>
      <w:r w:rsidRPr="00864DE3">
        <w:rPr>
          <w:rFonts w:eastAsia="Cambria"/>
          <w:w w:val="105"/>
          <w:sz w:val="22"/>
          <w:szCs w:val="22"/>
        </w:rPr>
        <w:t>for</w:t>
      </w:r>
      <w:r w:rsidRPr="001949F7">
        <w:rPr>
          <w:rFonts w:eastAsia="Cambria"/>
          <w:w w:val="105"/>
          <w:sz w:val="22"/>
          <w:szCs w:val="22"/>
        </w:rPr>
        <w:t xml:space="preserve"> </w:t>
      </w:r>
      <w:r w:rsidRPr="00864DE3">
        <w:rPr>
          <w:rFonts w:eastAsia="Cambria"/>
          <w:w w:val="105"/>
          <w:sz w:val="22"/>
          <w:szCs w:val="22"/>
        </w:rPr>
        <w:t>Supply</w:t>
      </w:r>
      <w:r w:rsidRPr="001949F7">
        <w:rPr>
          <w:rFonts w:eastAsia="Cambria"/>
          <w:w w:val="105"/>
          <w:sz w:val="22"/>
          <w:szCs w:val="22"/>
        </w:rPr>
        <w:t xml:space="preserve"> </w:t>
      </w:r>
      <w:r w:rsidRPr="00864DE3">
        <w:rPr>
          <w:rFonts w:eastAsia="Cambria"/>
          <w:w w:val="105"/>
          <w:sz w:val="22"/>
          <w:szCs w:val="22"/>
        </w:rPr>
        <w:t>of</w:t>
      </w:r>
      <w:r w:rsidRPr="001949F7">
        <w:rPr>
          <w:rFonts w:eastAsia="Cambria"/>
          <w:w w:val="105"/>
          <w:sz w:val="22"/>
          <w:szCs w:val="22"/>
        </w:rPr>
        <w:t xml:space="preserve"> </w:t>
      </w:r>
      <w:r w:rsidRPr="00864DE3">
        <w:rPr>
          <w:rFonts w:eastAsia="Cambria"/>
          <w:w w:val="105"/>
          <w:sz w:val="22"/>
          <w:szCs w:val="22"/>
        </w:rPr>
        <w:t>Goods;</w:t>
      </w:r>
      <w:r w:rsidRPr="001949F7">
        <w:rPr>
          <w:rFonts w:eastAsia="Cambria"/>
          <w:w w:val="105"/>
          <w:sz w:val="22"/>
          <w:szCs w:val="22"/>
        </w:rPr>
        <w:t xml:space="preserve"> </w:t>
      </w:r>
      <w:r w:rsidRPr="00864DE3">
        <w:rPr>
          <w:rFonts w:eastAsia="Cambria"/>
          <w:w w:val="105"/>
          <w:sz w:val="22"/>
          <w:szCs w:val="22"/>
        </w:rPr>
        <w:t>and</w:t>
      </w:r>
    </w:p>
    <w:p w:rsidR="005A48C5" w:rsidRPr="00864DE3" w:rsidRDefault="005A48C5">
      <w:pPr>
        <w:widowControl w:val="0"/>
        <w:autoSpaceDE w:val="0"/>
        <w:autoSpaceDN w:val="0"/>
        <w:spacing w:before="5"/>
        <w:rPr>
          <w:rFonts w:eastAsia="Cambria"/>
          <w:sz w:val="22"/>
          <w:szCs w:val="22"/>
        </w:rPr>
      </w:pPr>
    </w:p>
    <w:p w:rsidR="005A48C5" w:rsidRPr="001949F7" w:rsidRDefault="00D11752">
      <w:pPr>
        <w:widowControl w:val="0"/>
        <w:numPr>
          <w:ilvl w:val="3"/>
          <w:numId w:val="8"/>
        </w:numPr>
        <w:tabs>
          <w:tab w:val="left" w:pos="1171"/>
        </w:tabs>
        <w:autoSpaceDE w:val="0"/>
        <w:autoSpaceDN w:val="0"/>
        <w:jc w:val="both"/>
        <w:rPr>
          <w:rFonts w:eastAsia="Cambria"/>
          <w:w w:val="105"/>
          <w:sz w:val="22"/>
          <w:szCs w:val="22"/>
        </w:rPr>
      </w:pPr>
      <w:r w:rsidRPr="00864DE3">
        <w:rPr>
          <w:rFonts w:eastAsia="Cambria"/>
          <w:w w:val="105"/>
          <w:sz w:val="22"/>
          <w:szCs w:val="22"/>
        </w:rPr>
        <w:t>110%</w:t>
      </w:r>
      <w:r w:rsidRPr="001949F7">
        <w:rPr>
          <w:rFonts w:eastAsia="Cambria"/>
          <w:w w:val="105"/>
          <w:sz w:val="22"/>
          <w:szCs w:val="22"/>
        </w:rPr>
        <w:t xml:space="preserve"> </w:t>
      </w:r>
      <w:r w:rsidRPr="00864DE3">
        <w:rPr>
          <w:rFonts w:eastAsia="Cambria"/>
          <w:w w:val="105"/>
          <w:sz w:val="22"/>
          <w:szCs w:val="22"/>
        </w:rPr>
        <w:t>(one</w:t>
      </w:r>
      <w:r w:rsidRPr="001949F7">
        <w:rPr>
          <w:rFonts w:eastAsia="Cambria"/>
          <w:w w:val="105"/>
          <w:sz w:val="22"/>
          <w:szCs w:val="22"/>
        </w:rPr>
        <w:t xml:space="preserve"> </w:t>
      </w:r>
      <w:r w:rsidRPr="00864DE3">
        <w:rPr>
          <w:rFonts w:eastAsia="Cambria"/>
          <w:w w:val="105"/>
          <w:sz w:val="22"/>
          <w:szCs w:val="22"/>
        </w:rPr>
        <w:t>hundred</w:t>
      </w:r>
      <w:r w:rsidRPr="001949F7">
        <w:rPr>
          <w:rFonts w:eastAsia="Cambria"/>
          <w:w w:val="105"/>
          <w:sz w:val="22"/>
          <w:szCs w:val="22"/>
        </w:rPr>
        <w:t xml:space="preserve"> </w:t>
      </w:r>
      <w:r w:rsidRPr="00864DE3">
        <w:rPr>
          <w:rFonts w:eastAsia="Cambria"/>
          <w:w w:val="105"/>
          <w:sz w:val="22"/>
          <w:szCs w:val="22"/>
        </w:rPr>
        <w:t>ten</w:t>
      </w:r>
      <w:r w:rsidRPr="001949F7">
        <w:rPr>
          <w:rFonts w:eastAsia="Cambria"/>
          <w:w w:val="105"/>
          <w:sz w:val="22"/>
          <w:szCs w:val="22"/>
        </w:rPr>
        <w:t xml:space="preserve"> </w:t>
      </w:r>
      <w:r w:rsidRPr="00864DE3">
        <w:rPr>
          <w:rFonts w:eastAsia="Cambria"/>
          <w:w w:val="105"/>
          <w:sz w:val="22"/>
          <w:szCs w:val="22"/>
        </w:rPr>
        <w:t>percent)</w:t>
      </w:r>
      <w:r w:rsidRPr="001949F7">
        <w:rPr>
          <w:rFonts w:eastAsia="Cambria"/>
          <w:w w:val="105"/>
          <w:sz w:val="22"/>
          <w:szCs w:val="22"/>
        </w:rPr>
        <w:t xml:space="preserve"> </w:t>
      </w:r>
      <w:r w:rsidRPr="00864DE3">
        <w:rPr>
          <w:rFonts w:eastAsia="Cambria"/>
          <w:w w:val="105"/>
          <w:sz w:val="22"/>
          <w:szCs w:val="22"/>
        </w:rPr>
        <w:t>of</w:t>
      </w:r>
      <w:r w:rsidRPr="001949F7">
        <w:rPr>
          <w:rFonts w:eastAsia="Cambria"/>
          <w:w w:val="105"/>
          <w:sz w:val="22"/>
          <w:szCs w:val="22"/>
        </w:rPr>
        <w:t xml:space="preserve"> </w:t>
      </w:r>
      <w:r w:rsidRPr="00864DE3">
        <w:rPr>
          <w:rFonts w:eastAsia="Cambria"/>
          <w:w w:val="105"/>
          <w:sz w:val="22"/>
          <w:szCs w:val="22"/>
        </w:rPr>
        <w:t>the</w:t>
      </w:r>
      <w:r w:rsidRPr="001949F7">
        <w:rPr>
          <w:rFonts w:eastAsia="Cambria"/>
          <w:w w:val="105"/>
          <w:sz w:val="22"/>
          <w:szCs w:val="22"/>
        </w:rPr>
        <w:t xml:space="preserve"> </w:t>
      </w:r>
      <w:r w:rsidRPr="00864DE3">
        <w:rPr>
          <w:rFonts w:eastAsia="Cambria"/>
          <w:w w:val="105"/>
          <w:sz w:val="22"/>
          <w:szCs w:val="22"/>
        </w:rPr>
        <w:t>{amount</w:t>
      </w:r>
      <w:r w:rsidRPr="001949F7">
        <w:rPr>
          <w:rFonts w:eastAsia="Cambria"/>
          <w:w w:val="105"/>
          <w:sz w:val="22"/>
          <w:szCs w:val="22"/>
        </w:rPr>
        <w:t xml:space="preserve"> </w:t>
      </w:r>
      <w:r w:rsidRPr="00864DE3">
        <w:rPr>
          <w:rFonts w:eastAsia="Cambria"/>
          <w:w w:val="105"/>
          <w:sz w:val="22"/>
          <w:szCs w:val="22"/>
        </w:rPr>
        <w:t>of</w:t>
      </w:r>
      <w:r w:rsidRPr="001949F7">
        <w:rPr>
          <w:rFonts w:eastAsia="Cambria"/>
          <w:w w:val="105"/>
          <w:sz w:val="22"/>
          <w:szCs w:val="22"/>
        </w:rPr>
        <w:t xml:space="preserve"> </w:t>
      </w:r>
      <w:r w:rsidRPr="00864DE3">
        <w:rPr>
          <w:rFonts w:eastAsia="Cambria"/>
          <w:w w:val="105"/>
          <w:sz w:val="22"/>
          <w:szCs w:val="22"/>
        </w:rPr>
        <w:t>Advance}</w:t>
      </w:r>
      <w:r w:rsidRPr="001949F7">
        <w:rPr>
          <w:rFonts w:eastAsia="Cambria"/>
          <w:w w:val="105"/>
          <w:sz w:val="22"/>
          <w:szCs w:val="22"/>
        </w:rPr>
        <w:t xml:space="preserve"> </w:t>
      </w:r>
      <w:r w:rsidRPr="00864DE3">
        <w:rPr>
          <w:rFonts w:eastAsia="Cambria"/>
          <w:w w:val="105"/>
          <w:sz w:val="22"/>
          <w:szCs w:val="22"/>
        </w:rPr>
        <w:t>plus</w:t>
      </w:r>
      <w:r w:rsidR="00B1486A" w:rsidRPr="00864DE3">
        <w:rPr>
          <w:rFonts w:eastAsia="Cambria"/>
          <w:w w:val="105"/>
          <w:sz w:val="22"/>
          <w:szCs w:val="22"/>
        </w:rPr>
        <w:t xml:space="preserve"> </w:t>
      </w:r>
    </w:p>
    <w:p w:rsidR="00CB1C14" w:rsidRPr="00DF4A50" w:rsidRDefault="00D11752" w:rsidP="005A3B00">
      <w:pPr>
        <w:widowControl w:val="0"/>
        <w:autoSpaceDE w:val="0"/>
        <w:autoSpaceDN w:val="0"/>
        <w:spacing w:before="17" w:line="254" w:lineRule="auto"/>
        <w:ind w:left="1170" w:right="1609"/>
        <w:jc w:val="both"/>
        <w:rPr>
          <w:rFonts w:eastAsia="Cambria"/>
          <w:w w:val="105"/>
          <w:sz w:val="22"/>
          <w:szCs w:val="22"/>
        </w:rPr>
      </w:pPr>
      <w:r w:rsidRPr="00864DE3">
        <w:rPr>
          <w:rFonts w:eastAsia="Cambria"/>
          <w:w w:val="105"/>
          <w:sz w:val="22"/>
          <w:szCs w:val="22"/>
        </w:rPr>
        <w:t>{</w:t>
      </w:r>
      <w:proofErr w:type="gramStart"/>
      <w:r w:rsidRPr="00864DE3">
        <w:rPr>
          <w:rFonts w:eastAsia="Cambria"/>
          <w:w w:val="105"/>
          <w:sz w:val="22"/>
          <w:szCs w:val="22"/>
        </w:rPr>
        <w:t>amount</w:t>
      </w:r>
      <w:proofErr w:type="gramEnd"/>
      <w:r w:rsidRPr="001949F7">
        <w:rPr>
          <w:rFonts w:eastAsia="Cambria"/>
          <w:w w:val="105"/>
          <w:sz w:val="22"/>
          <w:szCs w:val="22"/>
        </w:rPr>
        <w:t xml:space="preserve"> </w:t>
      </w:r>
      <w:r w:rsidRPr="00864DE3">
        <w:rPr>
          <w:rFonts w:eastAsia="Cambria"/>
          <w:w w:val="105"/>
          <w:sz w:val="22"/>
          <w:szCs w:val="22"/>
        </w:rPr>
        <w:t>of</w:t>
      </w:r>
      <w:r w:rsidRPr="001949F7">
        <w:rPr>
          <w:rFonts w:eastAsia="Cambria"/>
          <w:w w:val="105"/>
          <w:sz w:val="22"/>
          <w:szCs w:val="22"/>
        </w:rPr>
        <w:t xml:space="preserve"> </w:t>
      </w:r>
      <w:r w:rsidRPr="00864DE3">
        <w:rPr>
          <w:rFonts w:eastAsia="Cambria"/>
          <w:w w:val="105"/>
          <w:sz w:val="22"/>
          <w:szCs w:val="22"/>
        </w:rPr>
        <w:t>GST</w:t>
      </w:r>
      <w:r w:rsidRPr="001949F7">
        <w:rPr>
          <w:rFonts w:eastAsia="Cambria"/>
          <w:w w:val="105"/>
          <w:sz w:val="22"/>
          <w:szCs w:val="22"/>
        </w:rPr>
        <w:t xml:space="preserve"> </w:t>
      </w:r>
      <w:r w:rsidRPr="00864DE3">
        <w:rPr>
          <w:rFonts w:eastAsia="Cambria"/>
          <w:w w:val="105"/>
          <w:sz w:val="22"/>
          <w:szCs w:val="22"/>
        </w:rPr>
        <w:t>reimbursable</w:t>
      </w:r>
      <w:r w:rsidRPr="001949F7">
        <w:rPr>
          <w:rFonts w:eastAsia="Cambria"/>
          <w:w w:val="105"/>
          <w:sz w:val="22"/>
          <w:szCs w:val="22"/>
        </w:rPr>
        <w:t xml:space="preserve"> </w:t>
      </w:r>
      <w:r w:rsidRPr="00864DE3">
        <w:rPr>
          <w:rFonts w:eastAsia="Cambria"/>
          <w:w w:val="105"/>
          <w:sz w:val="22"/>
          <w:szCs w:val="22"/>
        </w:rPr>
        <w:t>on</w:t>
      </w:r>
      <w:r w:rsidRPr="001949F7">
        <w:rPr>
          <w:rFonts w:eastAsia="Cambria"/>
          <w:w w:val="105"/>
          <w:sz w:val="22"/>
          <w:szCs w:val="22"/>
        </w:rPr>
        <w:t xml:space="preserve"> </w:t>
      </w:r>
      <w:r w:rsidRPr="00864DE3">
        <w:rPr>
          <w:rFonts w:eastAsia="Cambria"/>
          <w:w w:val="105"/>
          <w:sz w:val="22"/>
          <w:szCs w:val="22"/>
        </w:rPr>
        <w:t>Advance</w:t>
      </w:r>
      <w:r w:rsidRPr="001949F7">
        <w:rPr>
          <w:rFonts w:eastAsia="Cambria"/>
          <w:w w:val="105"/>
          <w:sz w:val="22"/>
          <w:szCs w:val="22"/>
        </w:rPr>
        <w:t xml:space="preserve"> </w:t>
      </w:r>
      <w:r w:rsidR="00BB2E3A" w:rsidRPr="001949F7">
        <w:rPr>
          <w:rFonts w:eastAsia="Cambria"/>
          <w:w w:val="105"/>
          <w:sz w:val="22"/>
          <w:szCs w:val="22"/>
        </w:rPr>
        <w:t xml:space="preserve">payment </w:t>
      </w:r>
      <w:r w:rsidRPr="00864DE3">
        <w:rPr>
          <w:rFonts w:eastAsia="Cambria"/>
          <w:w w:val="105"/>
          <w:sz w:val="22"/>
          <w:szCs w:val="22"/>
        </w:rPr>
        <w:t>as</w:t>
      </w:r>
      <w:r w:rsidRPr="001949F7">
        <w:rPr>
          <w:rFonts w:eastAsia="Cambria"/>
          <w:w w:val="105"/>
          <w:sz w:val="22"/>
          <w:szCs w:val="22"/>
        </w:rPr>
        <w:t xml:space="preserve"> </w:t>
      </w:r>
      <w:r w:rsidRPr="00864DE3">
        <w:rPr>
          <w:rFonts w:eastAsia="Cambria"/>
          <w:w w:val="105"/>
          <w:sz w:val="22"/>
          <w:szCs w:val="22"/>
        </w:rPr>
        <w:t>per</w:t>
      </w:r>
      <w:r w:rsidRPr="001949F7">
        <w:rPr>
          <w:rFonts w:eastAsia="Cambria"/>
          <w:w w:val="105"/>
          <w:sz w:val="22"/>
          <w:szCs w:val="22"/>
        </w:rPr>
        <w:t xml:space="preserve"> </w:t>
      </w:r>
      <w:r w:rsidRPr="00864DE3">
        <w:rPr>
          <w:rFonts w:eastAsia="Cambria"/>
          <w:w w:val="105"/>
          <w:sz w:val="22"/>
          <w:szCs w:val="22"/>
        </w:rPr>
        <w:t>the</w:t>
      </w:r>
      <w:r w:rsidRPr="001949F7">
        <w:rPr>
          <w:rFonts w:eastAsia="Cambria"/>
          <w:w w:val="105"/>
          <w:sz w:val="22"/>
          <w:szCs w:val="22"/>
        </w:rPr>
        <w:t xml:space="preserve"> </w:t>
      </w:r>
      <w:proofErr w:type="spellStart"/>
      <w:r w:rsidRPr="00864DE3">
        <w:rPr>
          <w:rFonts w:eastAsia="Cambria"/>
          <w:w w:val="105"/>
          <w:sz w:val="22"/>
          <w:szCs w:val="22"/>
        </w:rPr>
        <w:t>Proforma</w:t>
      </w:r>
      <w:proofErr w:type="spellEnd"/>
      <w:r w:rsidRPr="001949F7">
        <w:rPr>
          <w:rFonts w:eastAsia="Cambria"/>
          <w:w w:val="105"/>
          <w:sz w:val="22"/>
          <w:szCs w:val="22"/>
        </w:rPr>
        <w:t xml:space="preserve"> </w:t>
      </w:r>
      <w:r w:rsidRPr="00864DE3">
        <w:rPr>
          <w:rFonts w:eastAsia="Cambria"/>
          <w:w w:val="105"/>
          <w:sz w:val="22"/>
          <w:szCs w:val="22"/>
        </w:rPr>
        <w:t>invoice}</w:t>
      </w:r>
      <w:r w:rsidRPr="001949F7">
        <w:rPr>
          <w:rFonts w:eastAsia="Cambria"/>
          <w:w w:val="105"/>
          <w:sz w:val="22"/>
          <w:szCs w:val="22"/>
        </w:rPr>
        <w:t xml:space="preserve"> </w:t>
      </w:r>
      <w:r w:rsidRPr="00864DE3">
        <w:rPr>
          <w:rFonts w:eastAsia="Cambria"/>
          <w:w w:val="105"/>
          <w:sz w:val="22"/>
          <w:szCs w:val="22"/>
        </w:rPr>
        <w:t>for</w:t>
      </w:r>
      <w:r w:rsidRPr="001949F7">
        <w:rPr>
          <w:rFonts w:eastAsia="Cambria"/>
          <w:w w:val="105"/>
          <w:sz w:val="22"/>
          <w:szCs w:val="22"/>
        </w:rPr>
        <w:t xml:space="preserve"> </w:t>
      </w:r>
      <w:r w:rsidRPr="00864DE3">
        <w:rPr>
          <w:rFonts w:eastAsia="Cambria"/>
          <w:w w:val="105"/>
          <w:sz w:val="22"/>
          <w:szCs w:val="22"/>
        </w:rPr>
        <w:t>Supply</w:t>
      </w:r>
      <w:r w:rsidRPr="001949F7">
        <w:rPr>
          <w:rFonts w:eastAsia="Cambria"/>
          <w:w w:val="105"/>
          <w:sz w:val="22"/>
          <w:szCs w:val="22"/>
        </w:rPr>
        <w:t xml:space="preserve"> </w:t>
      </w:r>
      <w:r w:rsidRPr="00864DE3">
        <w:rPr>
          <w:rFonts w:eastAsia="Cambria"/>
          <w:w w:val="105"/>
          <w:sz w:val="22"/>
          <w:szCs w:val="22"/>
        </w:rPr>
        <w:t>of</w:t>
      </w:r>
      <w:r w:rsidRPr="00864DE3">
        <w:rPr>
          <w:rFonts w:eastAsia="Cambria"/>
          <w:spacing w:val="4"/>
          <w:w w:val="105"/>
          <w:sz w:val="22"/>
          <w:szCs w:val="22"/>
        </w:rPr>
        <w:t xml:space="preserve"> </w:t>
      </w:r>
      <w:r w:rsidRPr="00864DE3">
        <w:rPr>
          <w:rFonts w:eastAsia="Cambria"/>
          <w:w w:val="105"/>
          <w:sz w:val="22"/>
          <w:szCs w:val="22"/>
        </w:rPr>
        <w:t>Services.</w:t>
      </w:r>
    </w:p>
    <w:p w:rsidR="00CB1C14" w:rsidRPr="00DF4A50" w:rsidRDefault="00CB1C14">
      <w:pPr>
        <w:widowControl w:val="0"/>
        <w:autoSpaceDE w:val="0"/>
        <w:autoSpaceDN w:val="0"/>
        <w:spacing w:before="6"/>
        <w:rPr>
          <w:rFonts w:eastAsia="Cambria"/>
          <w:sz w:val="22"/>
          <w:szCs w:val="22"/>
        </w:rPr>
      </w:pPr>
    </w:p>
    <w:p w:rsidR="005A48C5" w:rsidRPr="001949F7" w:rsidRDefault="00D11752" w:rsidP="00CB1C14">
      <w:pPr>
        <w:widowControl w:val="0"/>
        <w:autoSpaceDE w:val="0"/>
        <w:autoSpaceDN w:val="0"/>
        <w:spacing w:line="254" w:lineRule="auto"/>
        <w:ind w:left="1288" w:right="1604"/>
        <w:jc w:val="both"/>
        <w:rPr>
          <w:rFonts w:eastAsia="Cambria"/>
          <w:w w:val="105"/>
          <w:sz w:val="22"/>
          <w:szCs w:val="22"/>
        </w:rPr>
      </w:pPr>
      <w:r w:rsidRPr="00DF4A50">
        <w:rPr>
          <w:rFonts w:eastAsia="Cambria"/>
          <w:w w:val="105"/>
          <w:sz w:val="22"/>
          <w:szCs w:val="22"/>
        </w:rPr>
        <w:t>The above shall be calculated in accordance with the corresponding</w:t>
      </w:r>
      <w:r w:rsidRPr="00DF4A50">
        <w:rPr>
          <w:rFonts w:eastAsia="Cambria"/>
          <w:spacing w:val="1"/>
          <w:w w:val="105"/>
          <w:sz w:val="22"/>
          <w:szCs w:val="22"/>
        </w:rPr>
        <w:t xml:space="preserve"> </w:t>
      </w:r>
      <w:r w:rsidRPr="00DF4A50">
        <w:rPr>
          <w:rFonts w:eastAsia="Cambria"/>
          <w:b/>
          <w:w w:val="105"/>
          <w:sz w:val="22"/>
          <w:szCs w:val="22"/>
        </w:rPr>
        <w:t>Appendix - 1</w:t>
      </w:r>
      <w:r w:rsidRPr="00DF4A50">
        <w:rPr>
          <w:rFonts w:eastAsia="Cambria"/>
          <w:w w:val="105"/>
          <w:sz w:val="22"/>
          <w:szCs w:val="22"/>
        </w:rPr>
        <w:t xml:space="preserve"> (</w:t>
      </w:r>
      <w:r w:rsidRPr="00DF4A50">
        <w:rPr>
          <w:rFonts w:eastAsia="Cambria"/>
          <w:b/>
          <w:w w:val="105"/>
          <w:sz w:val="22"/>
          <w:szCs w:val="22"/>
        </w:rPr>
        <w:t>Terms and Procedures of Payment</w:t>
      </w:r>
      <w:r w:rsidRPr="00DF4A50">
        <w:rPr>
          <w:rFonts w:eastAsia="Cambria"/>
          <w:w w:val="105"/>
          <w:sz w:val="22"/>
          <w:szCs w:val="22"/>
        </w:rPr>
        <w:t>) to the Contract</w:t>
      </w:r>
      <w:r w:rsidRPr="001949F7">
        <w:rPr>
          <w:rFonts w:eastAsia="Cambria"/>
          <w:w w:val="105"/>
          <w:sz w:val="22"/>
          <w:szCs w:val="22"/>
        </w:rPr>
        <w:t xml:space="preserve"> </w:t>
      </w:r>
      <w:r w:rsidRPr="00DF4A50">
        <w:rPr>
          <w:rFonts w:eastAsia="Cambria"/>
          <w:w w:val="105"/>
          <w:sz w:val="22"/>
          <w:szCs w:val="22"/>
        </w:rPr>
        <w:t>Agreement, and in the same currency(</w:t>
      </w:r>
      <w:proofErr w:type="spellStart"/>
      <w:r w:rsidRPr="00DF4A50">
        <w:rPr>
          <w:rFonts w:eastAsia="Cambria"/>
          <w:w w:val="105"/>
          <w:sz w:val="22"/>
          <w:szCs w:val="22"/>
        </w:rPr>
        <w:t>ies</w:t>
      </w:r>
      <w:proofErr w:type="spellEnd"/>
      <w:r w:rsidRPr="00DF4A50">
        <w:rPr>
          <w:rFonts w:eastAsia="Cambria"/>
          <w:w w:val="105"/>
          <w:sz w:val="22"/>
          <w:szCs w:val="22"/>
        </w:rPr>
        <w:t xml:space="preserve">) </w:t>
      </w:r>
      <w:r w:rsidRPr="001F713C">
        <w:rPr>
          <w:rFonts w:eastAsia="Cambria"/>
          <w:w w:val="105"/>
          <w:sz w:val="22"/>
          <w:szCs w:val="22"/>
        </w:rPr>
        <w:t>with initial validity of up</w:t>
      </w:r>
      <w:r w:rsidRPr="001949F7">
        <w:rPr>
          <w:rFonts w:eastAsia="Cambria"/>
          <w:w w:val="105"/>
          <w:sz w:val="22"/>
          <w:szCs w:val="22"/>
        </w:rPr>
        <w:t xml:space="preserve"> </w:t>
      </w:r>
      <w:r w:rsidRPr="001F713C">
        <w:rPr>
          <w:rFonts w:eastAsia="Cambria"/>
          <w:w w:val="105"/>
          <w:sz w:val="22"/>
          <w:szCs w:val="22"/>
        </w:rPr>
        <w:t>to ninety (90) days beyond the date of Completion of the Facilities in</w:t>
      </w:r>
      <w:r w:rsidRPr="001949F7">
        <w:rPr>
          <w:rFonts w:eastAsia="Cambria"/>
          <w:w w:val="105"/>
          <w:sz w:val="22"/>
          <w:szCs w:val="22"/>
        </w:rPr>
        <w:t xml:space="preserve"> </w:t>
      </w:r>
      <w:r w:rsidRPr="001F713C">
        <w:rPr>
          <w:rFonts w:eastAsia="Cambria"/>
          <w:w w:val="105"/>
          <w:sz w:val="22"/>
          <w:szCs w:val="22"/>
        </w:rPr>
        <w:t>accordance</w:t>
      </w:r>
      <w:r w:rsidRPr="001949F7">
        <w:rPr>
          <w:rFonts w:eastAsia="Cambria"/>
          <w:w w:val="105"/>
          <w:sz w:val="22"/>
          <w:szCs w:val="22"/>
        </w:rPr>
        <w:t xml:space="preserve"> </w:t>
      </w:r>
      <w:r w:rsidRPr="001F713C">
        <w:rPr>
          <w:rFonts w:eastAsia="Cambria"/>
          <w:w w:val="105"/>
          <w:sz w:val="22"/>
          <w:szCs w:val="22"/>
        </w:rPr>
        <w:t>with</w:t>
      </w:r>
      <w:r w:rsidRPr="001F713C">
        <w:rPr>
          <w:rFonts w:eastAsia="Cambria"/>
          <w:spacing w:val="29"/>
          <w:w w:val="105"/>
          <w:sz w:val="22"/>
          <w:szCs w:val="22"/>
        </w:rPr>
        <w:t xml:space="preserve"> </w:t>
      </w:r>
      <w:r w:rsidRPr="001F713C">
        <w:rPr>
          <w:rFonts w:eastAsia="Cambria"/>
          <w:b/>
          <w:w w:val="105"/>
          <w:sz w:val="22"/>
          <w:szCs w:val="22"/>
        </w:rPr>
        <w:t>GCC</w:t>
      </w:r>
      <w:r w:rsidRPr="001F713C">
        <w:rPr>
          <w:rFonts w:eastAsia="Cambria"/>
          <w:b/>
          <w:spacing w:val="29"/>
          <w:w w:val="105"/>
          <w:sz w:val="22"/>
          <w:szCs w:val="22"/>
        </w:rPr>
        <w:t xml:space="preserve"> </w:t>
      </w:r>
      <w:r w:rsidRPr="001F713C">
        <w:rPr>
          <w:rFonts w:eastAsia="Cambria"/>
          <w:b/>
          <w:w w:val="105"/>
          <w:sz w:val="22"/>
          <w:szCs w:val="22"/>
        </w:rPr>
        <w:t>Sub-Clause</w:t>
      </w:r>
      <w:r w:rsidRPr="001F713C">
        <w:rPr>
          <w:rFonts w:eastAsia="Cambria"/>
          <w:b/>
          <w:spacing w:val="30"/>
          <w:w w:val="105"/>
          <w:sz w:val="22"/>
          <w:szCs w:val="22"/>
        </w:rPr>
        <w:t xml:space="preserve"> </w:t>
      </w:r>
      <w:r w:rsidRPr="001F713C">
        <w:rPr>
          <w:rFonts w:eastAsia="Cambria"/>
          <w:b/>
          <w:w w:val="105"/>
          <w:sz w:val="22"/>
          <w:szCs w:val="22"/>
        </w:rPr>
        <w:t>20.1</w:t>
      </w:r>
      <w:r w:rsidRPr="001F713C">
        <w:rPr>
          <w:rFonts w:eastAsia="Cambria"/>
          <w:w w:val="105"/>
          <w:sz w:val="22"/>
          <w:szCs w:val="22"/>
        </w:rPr>
        <w:t>.</w:t>
      </w:r>
      <w:r w:rsidRPr="001F713C">
        <w:rPr>
          <w:rFonts w:eastAsia="Cambria"/>
          <w:spacing w:val="29"/>
          <w:w w:val="105"/>
          <w:sz w:val="22"/>
          <w:szCs w:val="22"/>
        </w:rPr>
        <w:t xml:space="preserve"> </w:t>
      </w:r>
      <w:r w:rsidRPr="001F713C">
        <w:rPr>
          <w:rFonts w:eastAsia="Cambria"/>
          <w:w w:val="105"/>
          <w:sz w:val="22"/>
          <w:szCs w:val="22"/>
        </w:rPr>
        <w:t>The</w:t>
      </w:r>
      <w:r w:rsidRPr="001949F7">
        <w:rPr>
          <w:rFonts w:eastAsia="Cambria"/>
          <w:w w:val="105"/>
          <w:sz w:val="22"/>
          <w:szCs w:val="22"/>
        </w:rPr>
        <w:t xml:space="preserve"> </w:t>
      </w:r>
      <w:r w:rsidRPr="001F713C">
        <w:rPr>
          <w:rFonts w:eastAsia="Cambria"/>
          <w:w w:val="105"/>
          <w:sz w:val="22"/>
          <w:szCs w:val="22"/>
        </w:rPr>
        <w:t>same</w:t>
      </w:r>
      <w:r w:rsidRPr="001949F7">
        <w:rPr>
          <w:rFonts w:eastAsia="Cambria"/>
          <w:w w:val="105"/>
          <w:sz w:val="22"/>
          <w:szCs w:val="22"/>
        </w:rPr>
        <w:t xml:space="preserve"> </w:t>
      </w:r>
      <w:r w:rsidRPr="001F713C">
        <w:rPr>
          <w:rFonts w:eastAsia="Cambria"/>
          <w:w w:val="105"/>
          <w:sz w:val="22"/>
          <w:szCs w:val="22"/>
        </w:rPr>
        <w:t>shall</w:t>
      </w:r>
      <w:r w:rsidRPr="001949F7">
        <w:rPr>
          <w:rFonts w:eastAsia="Cambria"/>
          <w:w w:val="105"/>
          <w:sz w:val="22"/>
          <w:szCs w:val="22"/>
        </w:rPr>
        <w:t xml:space="preserve"> </w:t>
      </w:r>
      <w:r w:rsidRPr="001F713C">
        <w:rPr>
          <w:rFonts w:eastAsia="Cambria"/>
          <w:w w:val="105"/>
          <w:sz w:val="22"/>
          <w:szCs w:val="22"/>
        </w:rPr>
        <w:t>be</w:t>
      </w:r>
      <w:r w:rsidRPr="001949F7">
        <w:rPr>
          <w:rFonts w:eastAsia="Cambria"/>
          <w:w w:val="105"/>
          <w:sz w:val="22"/>
          <w:szCs w:val="22"/>
        </w:rPr>
        <w:t xml:space="preserve"> </w:t>
      </w:r>
      <w:r w:rsidRPr="001F713C">
        <w:rPr>
          <w:rFonts w:eastAsia="Cambria"/>
          <w:w w:val="105"/>
          <w:sz w:val="22"/>
          <w:szCs w:val="22"/>
        </w:rPr>
        <w:t>extended</w:t>
      </w:r>
      <w:r w:rsidRPr="001949F7">
        <w:rPr>
          <w:rFonts w:eastAsia="Cambria"/>
          <w:w w:val="105"/>
          <w:sz w:val="22"/>
          <w:szCs w:val="22"/>
        </w:rPr>
        <w:t xml:space="preserve"> </w:t>
      </w:r>
      <w:r w:rsidRPr="001F713C">
        <w:rPr>
          <w:rFonts w:eastAsia="Cambria"/>
          <w:w w:val="105"/>
          <w:sz w:val="22"/>
          <w:szCs w:val="22"/>
        </w:rPr>
        <w:t>by</w:t>
      </w:r>
      <w:r w:rsidRPr="001949F7">
        <w:rPr>
          <w:rFonts w:eastAsia="Cambria"/>
          <w:w w:val="105"/>
          <w:sz w:val="22"/>
          <w:szCs w:val="22"/>
        </w:rPr>
        <w:t xml:space="preserve"> </w:t>
      </w:r>
      <w:r w:rsidRPr="001F713C">
        <w:rPr>
          <w:rFonts w:eastAsia="Cambria"/>
          <w:w w:val="105"/>
          <w:sz w:val="22"/>
          <w:szCs w:val="22"/>
        </w:rPr>
        <w:t>the</w:t>
      </w:r>
      <w:r w:rsidRPr="001949F7">
        <w:rPr>
          <w:rFonts w:eastAsia="Cambria"/>
          <w:w w:val="105"/>
          <w:sz w:val="22"/>
          <w:szCs w:val="22"/>
        </w:rPr>
        <w:t xml:space="preserve"> </w:t>
      </w:r>
      <w:r w:rsidRPr="001F713C">
        <w:rPr>
          <w:rFonts w:eastAsia="Cambria"/>
          <w:w w:val="105"/>
          <w:sz w:val="22"/>
          <w:szCs w:val="22"/>
        </w:rPr>
        <w:t>Contractor</w:t>
      </w:r>
      <w:r w:rsidRPr="001949F7">
        <w:rPr>
          <w:rFonts w:eastAsia="Cambria"/>
          <w:w w:val="105"/>
          <w:sz w:val="22"/>
          <w:szCs w:val="22"/>
        </w:rPr>
        <w:t xml:space="preserve"> </w:t>
      </w:r>
      <w:r w:rsidRPr="001F713C">
        <w:rPr>
          <w:rFonts w:eastAsia="Cambria"/>
          <w:w w:val="105"/>
          <w:sz w:val="22"/>
          <w:szCs w:val="22"/>
        </w:rPr>
        <w:t>time</w:t>
      </w:r>
      <w:r w:rsidRPr="001949F7">
        <w:rPr>
          <w:rFonts w:eastAsia="Cambria"/>
          <w:w w:val="105"/>
          <w:sz w:val="22"/>
          <w:szCs w:val="22"/>
        </w:rPr>
        <w:t xml:space="preserve"> </w:t>
      </w:r>
      <w:r w:rsidRPr="001F713C">
        <w:rPr>
          <w:rFonts w:eastAsia="Cambria"/>
          <w:w w:val="105"/>
          <w:sz w:val="22"/>
          <w:szCs w:val="22"/>
        </w:rPr>
        <w:t>to</w:t>
      </w:r>
      <w:r w:rsidRPr="001949F7">
        <w:rPr>
          <w:rFonts w:eastAsia="Cambria"/>
          <w:w w:val="105"/>
          <w:sz w:val="22"/>
          <w:szCs w:val="22"/>
        </w:rPr>
        <w:t xml:space="preserve"> </w:t>
      </w:r>
      <w:r w:rsidRPr="001F713C">
        <w:rPr>
          <w:rFonts w:eastAsia="Cambria"/>
          <w:w w:val="105"/>
          <w:sz w:val="22"/>
          <w:szCs w:val="22"/>
        </w:rPr>
        <w:t>time</w:t>
      </w:r>
      <w:r w:rsidRPr="001949F7">
        <w:rPr>
          <w:rFonts w:eastAsia="Cambria"/>
          <w:w w:val="105"/>
          <w:sz w:val="22"/>
          <w:szCs w:val="22"/>
        </w:rPr>
        <w:t xml:space="preserve"> </w:t>
      </w:r>
      <w:r w:rsidRPr="001F713C">
        <w:rPr>
          <w:rFonts w:eastAsia="Cambria"/>
          <w:w w:val="105"/>
          <w:sz w:val="22"/>
          <w:szCs w:val="22"/>
        </w:rPr>
        <w:t>till</w:t>
      </w:r>
      <w:r w:rsidRPr="001949F7">
        <w:rPr>
          <w:rFonts w:eastAsia="Cambria"/>
          <w:w w:val="105"/>
          <w:sz w:val="22"/>
          <w:szCs w:val="22"/>
        </w:rPr>
        <w:t xml:space="preserve"> </w:t>
      </w:r>
      <w:r w:rsidRPr="001F713C">
        <w:rPr>
          <w:rFonts w:eastAsia="Cambria"/>
          <w:w w:val="105"/>
          <w:sz w:val="22"/>
          <w:szCs w:val="22"/>
        </w:rPr>
        <w:t>ninety</w:t>
      </w:r>
      <w:r w:rsidRPr="001949F7">
        <w:rPr>
          <w:rFonts w:eastAsia="Cambria"/>
          <w:w w:val="105"/>
          <w:sz w:val="22"/>
          <w:szCs w:val="22"/>
        </w:rPr>
        <w:t xml:space="preserve"> </w:t>
      </w:r>
      <w:r w:rsidRPr="001F713C">
        <w:rPr>
          <w:rFonts w:eastAsia="Cambria"/>
          <w:w w:val="105"/>
          <w:sz w:val="22"/>
          <w:szCs w:val="22"/>
        </w:rPr>
        <w:t>(90)</w:t>
      </w:r>
      <w:r w:rsidRPr="001949F7">
        <w:rPr>
          <w:rFonts w:eastAsia="Cambria"/>
          <w:w w:val="105"/>
          <w:sz w:val="22"/>
          <w:szCs w:val="22"/>
        </w:rPr>
        <w:t xml:space="preserve"> </w:t>
      </w:r>
      <w:r w:rsidRPr="001F713C">
        <w:rPr>
          <w:rFonts w:eastAsia="Cambria"/>
          <w:w w:val="105"/>
          <w:sz w:val="22"/>
          <w:szCs w:val="22"/>
        </w:rPr>
        <w:t>days</w:t>
      </w:r>
      <w:r w:rsidRPr="001949F7">
        <w:rPr>
          <w:rFonts w:eastAsia="Cambria"/>
          <w:w w:val="105"/>
          <w:sz w:val="22"/>
          <w:szCs w:val="22"/>
        </w:rPr>
        <w:t xml:space="preserve"> </w:t>
      </w:r>
      <w:r w:rsidRPr="001F713C">
        <w:rPr>
          <w:rFonts w:eastAsia="Cambria"/>
          <w:w w:val="105"/>
          <w:sz w:val="22"/>
          <w:szCs w:val="22"/>
        </w:rPr>
        <w:t>beyond</w:t>
      </w:r>
      <w:r w:rsidRPr="001949F7">
        <w:rPr>
          <w:rFonts w:eastAsia="Cambria"/>
          <w:w w:val="105"/>
          <w:sz w:val="22"/>
          <w:szCs w:val="22"/>
        </w:rPr>
        <w:t xml:space="preserve"> </w:t>
      </w:r>
      <w:r w:rsidRPr="001F713C">
        <w:rPr>
          <w:rFonts w:eastAsia="Cambria"/>
          <w:w w:val="105"/>
          <w:sz w:val="22"/>
          <w:szCs w:val="22"/>
        </w:rPr>
        <w:t>the</w:t>
      </w:r>
      <w:r w:rsidRPr="001949F7">
        <w:rPr>
          <w:rFonts w:eastAsia="Cambria"/>
          <w:w w:val="105"/>
          <w:sz w:val="22"/>
          <w:szCs w:val="22"/>
        </w:rPr>
        <w:t xml:space="preserve"> </w:t>
      </w:r>
      <w:r w:rsidRPr="001F713C">
        <w:rPr>
          <w:rFonts w:eastAsia="Cambria"/>
          <w:w w:val="105"/>
          <w:sz w:val="22"/>
          <w:szCs w:val="22"/>
        </w:rPr>
        <w:t>actual</w:t>
      </w:r>
      <w:r w:rsidR="00CB1C14" w:rsidRPr="001F713C">
        <w:rPr>
          <w:rFonts w:eastAsia="Cambria"/>
          <w:w w:val="105"/>
          <w:sz w:val="22"/>
          <w:szCs w:val="22"/>
        </w:rPr>
        <w:t xml:space="preserve"> </w:t>
      </w:r>
      <w:r w:rsidRPr="001F713C">
        <w:rPr>
          <w:rFonts w:eastAsia="Cambria"/>
          <w:w w:val="105"/>
          <w:sz w:val="22"/>
          <w:szCs w:val="22"/>
        </w:rPr>
        <w:t>date of Completion of the Facilities, as may be required under the</w:t>
      </w:r>
      <w:r w:rsidRPr="001949F7">
        <w:rPr>
          <w:rFonts w:eastAsia="Cambria"/>
          <w:w w:val="105"/>
          <w:sz w:val="22"/>
          <w:szCs w:val="22"/>
        </w:rPr>
        <w:t xml:space="preserve"> </w:t>
      </w:r>
      <w:r w:rsidRPr="001F713C">
        <w:rPr>
          <w:rFonts w:eastAsia="Cambria"/>
          <w:w w:val="105"/>
          <w:sz w:val="22"/>
          <w:szCs w:val="22"/>
        </w:rPr>
        <w:t>Contract.</w:t>
      </w:r>
    </w:p>
    <w:p w:rsidR="005A48C5" w:rsidRPr="00DF4A50" w:rsidRDefault="005A48C5">
      <w:pPr>
        <w:widowControl w:val="0"/>
        <w:autoSpaceDE w:val="0"/>
        <w:autoSpaceDN w:val="0"/>
        <w:spacing w:before="6"/>
        <w:rPr>
          <w:rFonts w:eastAsia="Cambria"/>
          <w:sz w:val="22"/>
          <w:szCs w:val="22"/>
        </w:rPr>
      </w:pPr>
    </w:p>
    <w:p w:rsidR="005A48C5" w:rsidRPr="006F358A" w:rsidRDefault="00D11752" w:rsidP="006F358A">
      <w:pPr>
        <w:widowControl w:val="0"/>
        <w:numPr>
          <w:ilvl w:val="2"/>
          <w:numId w:val="1"/>
        </w:numPr>
        <w:tabs>
          <w:tab w:val="left" w:pos="1288"/>
          <w:tab w:val="left" w:pos="1289"/>
        </w:tabs>
        <w:autoSpaceDE w:val="0"/>
        <w:autoSpaceDN w:val="0"/>
        <w:ind w:right="1623" w:hanging="1081"/>
        <w:jc w:val="both"/>
        <w:rPr>
          <w:rFonts w:eastAsia="Cambria"/>
          <w:spacing w:val="-1"/>
          <w:w w:val="105"/>
          <w:sz w:val="22"/>
          <w:szCs w:val="22"/>
        </w:rPr>
      </w:pPr>
      <w:r w:rsidRPr="006F358A">
        <w:rPr>
          <w:rFonts w:eastAsia="Cambria"/>
          <w:spacing w:val="-1"/>
          <w:w w:val="105"/>
          <w:sz w:val="22"/>
          <w:szCs w:val="22"/>
        </w:rPr>
        <w:t xml:space="preserve">The security shall be in the Form of unconditional Bank Guarantee attached hereto in </w:t>
      </w:r>
      <w:r w:rsidRPr="006F358A">
        <w:rPr>
          <w:rFonts w:eastAsia="Cambria"/>
          <w:b/>
          <w:bCs/>
          <w:spacing w:val="-1"/>
          <w:w w:val="105"/>
          <w:sz w:val="22"/>
          <w:szCs w:val="22"/>
        </w:rPr>
        <w:t>Section VI - Sample Forms and Procedures</w:t>
      </w:r>
      <w:r w:rsidRPr="006F358A">
        <w:rPr>
          <w:rFonts w:eastAsia="Cambria"/>
          <w:spacing w:val="-1"/>
          <w:w w:val="105"/>
          <w:sz w:val="22"/>
          <w:szCs w:val="22"/>
        </w:rPr>
        <w:t>. The security shall be discharged after completion of the facilities or relevant part thereof corresponding to which advance has been drawn.</w:t>
      </w:r>
    </w:p>
    <w:p w:rsidR="005A48C5" w:rsidRPr="00DF4A50" w:rsidRDefault="005A48C5">
      <w:pPr>
        <w:widowControl w:val="0"/>
        <w:autoSpaceDE w:val="0"/>
        <w:autoSpaceDN w:val="0"/>
        <w:spacing w:before="4"/>
        <w:rPr>
          <w:rFonts w:eastAsia="Cambria"/>
          <w:sz w:val="22"/>
          <w:szCs w:val="22"/>
        </w:rPr>
      </w:pPr>
    </w:p>
    <w:p w:rsidR="005A48C5" w:rsidRPr="00DF4A50" w:rsidRDefault="00D11752">
      <w:pPr>
        <w:widowControl w:val="0"/>
        <w:autoSpaceDE w:val="0"/>
        <w:autoSpaceDN w:val="0"/>
        <w:spacing w:line="256" w:lineRule="auto"/>
        <w:ind w:left="1288" w:right="1608"/>
        <w:jc w:val="both"/>
        <w:rPr>
          <w:rFonts w:eastAsia="Cambria"/>
          <w:sz w:val="22"/>
          <w:szCs w:val="22"/>
        </w:rPr>
      </w:pPr>
      <w:r w:rsidRPr="00DF4A50">
        <w:rPr>
          <w:rFonts w:eastAsia="Cambria"/>
          <w:w w:val="105"/>
          <w:sz w:val="22"/>
          <w:szCs w:val="22"/>
        </w:rPr>
        <w:t>-</w:t>
      </w:r>
      <w:r w:rsidRPr="00DF4A50">
        <w:rPr>
          <w:rFonts w:eastAsia="Cambria"/>
          <w:spacing w:val="1"/>
          <w:w w:val="105"/>
          <w:sz w:val="22"/>
          <w:szCs w:val="22"/>
        </w:rPr>
        <w:t xml:space="preserve"> </w:t>
      </w:r>
      <w:r w:rsidRPr="00DF4A50">
        <w:rPr>
          <w:rFonts w:eastAsia="Cambria"/>
          <w:w w:val="105"/>
          <w:sz w:val="22"/>
          <w:szCs w:val="22"/>
        </w:rPr>
        <w:t>Procedure</w:t>
      </w:r>
      <w:r w:rsidRPr="001949F7">
        <w:rPr>
          <w:rFonts w:eastAsia="Cambria"/>
          <w:w w:val="105"/>
          <w:sz w:val="22"/>
          <w:szCs w:val="22"/>
        </w:rPr>
        <w:t xml:space="preserve"> </w:t>
      </w:r>
      <w:r w:rsidRPr="00DF4A50">
        <w:rPr>
          <w:rFonts w:eastAsia="Cambria"/>
          <w:w w:val="105"/>
          <w:sz w:val="22"/>
          <w:szCs w:val="22"/>
        </w:rPr>
        <w:t>for</w:t>
      </w:r>
      <w:r w:rsidRPr="001949F7">
        <w:rPr>
          <w:rFonts w:eastAsia="Cambria"/>
          <w:w w:val="105"/>
          <w:sz w:val="22"/>
          <w:szCs w:val="22"/>
        </w:rPr>
        <w:t xml:space="preserve"> </w:t>
      </w:r>
      <w:r w:rsidRPr="00DF4A50">
        <w:rPr>
          <w:rFonts w:eastAsia="Cambria"/>
          <w:w w:val="105"/>
          <w:sz w:val="22"/>
          <w:szCs w:val="22"/>
        </w:rPr>
        <w:t>effective</w:t>
      </w:r>
      <w:r w:rsidRPr="001949F7">
        <w:rPr>
          <w:rFonts w:eastAsia="Cambria"/>
          <w:w w:val="105"/>
          <w:sz w:val="22"/>
          <w:szCs w:val="22"/>
        </w:rPr>
        <w:t xml:space="preserve"> </w:t>
      </w:r>
      <w:r w:rsidRPr="00DF4A50">
        <w:rPr>
          <w:rFonts w:eastAsia="Cambria"/>
          <w:w w:val="105"/>
          <w:sz w:val="22"/>
          <w:szCs w:val="22"/>
        </w:rPr>
        <w:t>reduction</w:t>
      </w:r>
      <w:r w:rsidRPr="001949F7">
        <w:rPr>
          <w:rFonts w:eastAsia="Cambria"/>
          <w:w w:val="105"/>
          <w:sz w:val="22"/>
          <w:szCs w:val="22"/>
        </w:rPr>
        <w:t xml:space="preserve"> </w:t>
      </w:r>
      <w:r w:rsidR="00E30464" w:rsidRPr="00DF4A50">
        <w:rPr>
          <w:rFonts w:eastAsia="Cambria"/>
          <w:w w:val="105"/>
          <w:sz w:val="22"/>
          <w:szCs w:val="22"/>
        </w:rPr>
        <w:t xml:space="preserve">in </w:t>
      </w:r>
      <w:r w:rsidR="00E30464" w:rsidRPr="001949F7">
        <w:rPr>
          <w:rFonts w:eastAsia="Cambria"/>
          <w:w w:val="105"/>
          <w:sz w:val="22"/>
          <w:szCs w:val="22"/>
        </w:rPr>
        <w:t>the</w:t>
      </w:r>
      <w:r w:rsidR="00E30464" w:rsidRPr="00DF4A50">
        <w:rPr>
          <w:rFonts w:eastAsia="Cambria"/>
          <w:w w:val="105"/>
          <w:sz w:val="22"/>
          <w:szCs w:val="22"/>
        </w:rPr>
        <w:t xml:space="preserve"> </w:t>
      </w:r>
      <w:r w:rsidR="00E30464" w:rsidRPr="001949F7">
        <w:rPr>
          <w:rFonts w:eastAsia="Cambria"/>
          <w:w w:val="105"/>
          <w:sz w:val="22"/>
          <w:szCs w:val="22"/>
        </w:rPr>
        <w:t>Advance</w:t>
      </w:r>
      <w:r w:rsidR="00E30464" w:rsidRPr="00DF4A50">
        <w:rPr>
          <w:rFonts w:eastAsia="Cambria"/>
          <w:w w:val="105"/>
          <w:sz w:val="22"/>
          <w:szCs w:val="22"/>
        </w:rPr>
        <w:t xml:space="preserve"> </w:t>
      </w:r>
      <w:r w:rsidR="00E30464" w:rsidRPr="001949F7">
        <w:rPr>
          <w:rFonts w:eastAsia="Cambria"/>
          <w:w w:val="105"/>
          <w:sz w:val="22"/>
          <w:szCs w:val="22"/>
        </w:rPr>
        <w:t>Payment</w:t>
      </w:r>
      <w:r w:rsidRPr="001949F7">
        <w:rPr>
          <w:rFonts w:eastAsia="Cambria"/>
          <w:w w:val="105"/>
          <w:sz w:val="22"/>
          <w:szCs w:val="22"/>
        </w:rPr>
        <w:t xml:space="preserve"> </w:t>
      </w:r>
      <w:r w:rsidRPr="00DF4A50">
        <w:rPr>
          <w:rFonts w:eastAsia="Cambria"/>
          <w:w w:val="105"/>
          <w:sz w:val="22"/>
          <w:szCs w:val="22"/>
        </w:rPr>
        <w:t>Security</w:t>
      </w:r>
      <w:r w:rsidR="008D5F29" w:rsidRPr="00DF4A50">
        <w:rPr>
          <w:rFonts w:eastAsia="Cambria"/>
          <w:w w:val="105"/>
          <w:sz w:val="22"/>
          <w:szCs w:val="22"/>
        </w:rPr>
        <w:t>.</w:t>
      </w:r>
    </w:p>
    <w:p w:rsidR="005A48C5" w:rsidRPr="00DF4A50" w:rsidRDefault="005A48C5">
      <w:pPr>
        <w:widowControl w:val="0"/>
        <w:autoSpaceDE w:val="0"/>
        <w:autoSpaceDN w:val="0"/>
        <w:spacing w:before="11"/>
        <w:rPr>
          <w:rFonts w:eastAsia="Cambria"/>
          <w:sz w:val="22"/>
          <w:szCs w:val="22"/>
        </w:rPr>
      </w:pPr>
    </w:p>
    <w:p w:rsidR="005A48C5" w:rsidRPr="001949F7" w:rsidRDefault="00D11752">
      <w:pPr>
        <w:widowControl w:val="0"/>
        <w:autoSpaceDE w:val="0"/>
        <w:autoSpaceDN w:val="0"/>
        <w:spacing w:line="254" w:lineRule="auto"/>
        <w:ind w:left="1288" w:right="1607"/>
        <w:jc w:val="both"/>
        <w:rPr>
          <w:rFonts w:eastAsia="Cambria"/>
          <w:w w:val="105"/>
          <w:sz w:val="22"/>
          <w:szCs w:val="22"/>
        </w:rPr>
      </w:pPr>
      <w:r w:rsidRPr="001F713C">
        <w:rPr>
          <w:rFonts w:eastAsia="Cambria"/>
          <w:w w:val="105"/>
          <w:sz w:val="22"/>
          <w:szCs w:val="22"/>
        </w:rPr>
        <w:t>The Advance Payment Security shall be allowed to be reduced every</w:t>
      </w:r>
      <w:r w:rsidRPr="001F713C">
        <w:rPr>
          <w:rFonts w:eastAsia="Cambria"/>
          <w:spacing w:val="1"/>
          <w:w w:val="105"/>
          <w:sz w:val="22"/>
          <w:szCs w:val="22"/>
        </w:rPr>
        <w:t xml:space="preserve"> </w:t>
      </w:r>
      <w:r w:rsidR="002B5F81" w:rsidRPr="00D37215">
        <w:rPr>
          <w:rFonts w:eastAsia="Cambria"/>
          <w:b/>
          <w:bCs/>
          <w:spacing w:val="1"/>
          <w:w w:val="105"/>
          <w:sz w:val="22"/>
          <w:szCs w:val="22"/>
        </w:rPr>
        <w:t xml:space="preserve">three (03) </w:t>
      </w:r>
      <w:r w:rsidRPr="00D37215">
        <w:rPr>
          <w:rFonts w:eastAsia="Cambria"/>
          <w:b/>
          <w:bCs/>
          <w:w w:val="105"/>
          <w:sz w:val="22"/>
          <w:szCs w:val="22"/>
        </w:rPr>
        <w:t>months</w:t>
      </w:r>
      <w:r w:rsidRPr="001F713C">
        <w:rPr>
          <w:rFonts w:eastAsia="Cambria"/>
          <w:spacing w:val="1"/>
          <w:w w:val="105"/>
          <w:sz w:val="22"/>
          <w:szCs w:val="22"/>
        </w:rPr>
        <w:t xml:space="preserve"> </w:t>
      </w:r>
      <w:r w:rsidRPr="001F713C">
        <w:rPr>
          <w:rFonts w:eastAsia="Cambria"/>
          <w:w w:val="105"/>
          <w:sz w:val="22"/>
          <w:szCs w:val="22"/>
        </w:rPr>
        <w:t>after</w:t>
      </w:r>
      <w:r w:rsidRPr="001949F7">
        <w:rPr>
          <w:rFonts w:eastAsia="Cambria"/>
          <w:w w:val="105"/>
          <w:sz w:val="22"/>
          <w:szCs w:val="22"/>
        </w:rPr>
        <w:t xml:space="preserve"> </w:t>
      </w:r>
      <w:r w:rsidRPr="001F713C">
        <w:rPr>
          <w:rFonts w:eastAsia="Cambria"/>
          <w:w w:val="105"/>
          <w:sz w:val="22"/>
          <w:szCs w:val="22"/>
        </w:rPr>
        <w:t>First</w:t>
      </w:r>
      <w:r w:rsidRPr="001949F7">
        <w:rPr>
          <w:rFonts w:eastAsia="Cambria"/>
          <w:w w:val="105"/>
          <w:sz w:val="22"/>
          <w:szCs w:val="22"/>
        </w:rPr>
        <w:t xml:space="preserve"> </w:t>
      </w:r>
      <w:r w:rsidRPr="001F713C">
        <w:rPr>
          <w:rFonts w:eastAsia="Cambria"/>
          <w:w w:val="105"/>
          <w:sz w:val="22"/>
          <w:szCs w:val="22"/>
        </w:rPr>
        <w:t>Running</w:t>
      </w:r>
      <w:r w:rsidRPr="001949F7">
        <w:rPr>
          <w:rFonts w:eastAsia="Cambria"/>
          <w:w w:val="105"/>
          <w:sz w:val="22"/>
          <w:szCs w:val="22"/>
        </w:rPr>
        <w:t xml:space="preserve"> </w:t>
      </w:r>
      <w:r w:rsidRPr="001F713C">
        <w:rPr>
          <w:rFonts w:eastAsia="Cambria"/>
          <w:w w:val="105"/>
          <w:sz w:val="22"/>
          <w:szCs w:val="22"/>
        </w:rPr>
        <w:t>Account</w:t>
      </w:r>
      <w:r w:rsidRPr="001949F7">
        <w:rPr>
          <w:rFonts w:eastAsia="Cambria"/>
          <w:w w:val="105"/>
          <w:sz w:val="22"/>
          <w:szCs w:val="22"/>
        </w:rPr>
        <w:t xml:space="preserve"> </w:t>
      </w:r>
      <w:r w:rsidRPr="001F713C">
        <w:rPr>
          <w:rFonts w:eastAsia="Cambria"/>
          <w:w w:val="105"/>
          <w:sz w:val="22"/>
          <w:szCs w:val="22"/>
        </w:rPr>
        <w:t>Bill/Stage</w:t>
      </w:r>
      <w:r w:rsidRPr="001949F7">
        <w:rPr>
          <w:rFonts w:eastAsia="Cambria"/>
          <w:w w:val="105"/>
          <w:sz w:val="22"/>
          <w:szCs w:val="22"/>
        </w:rPr>
        <w:t xml:space="preserve"> </w:t>
      </w:r>
      <w:r w:rsidRPr="001F713C">
        <w:rPr>
          <w:rFonts w:eastAsia="Cambria"/>
          <w:w w:val="105"/>
          <w:sz w:val="22"/>
          <w:szCs w:val="22"/>
        </w:rPr>
        <w:t>payment</w:t>
      </w:r>
      <w:r w:rsidRPr="001949F7">
        <w:rPr>
          <w:rFonts w:eastAsia="Cambria"/>
          <w:w w:val="105"/>
          <w:sz w:val="22"/>
          <w:szCs w:val="22"/>
        </w:rPr>
        <w:t xml:space="preserve"> </w:t>
      </w:r>
      <w:r w:rsidRPr="001F713C">
        <w:rPr>
          <w:rFonts w:eastAsia="Cambria"/>
          <w:w w:val="105"/>
          <w:sz w:val="22"/>
          <w:szCs w:val="22"/>
        </w:rPr>
        <w:t xml:space="preserve">under the Contract </w:t>
      </w:r>
      <w:r w:rsidR="002B5F81" w:rsidRPr="009433D2">
        <w:rPr>
          <w:rFonts w:eastAsia="Cambria"/>
          <w:w w:val="105"/>
          <w:sz w:val="22"/>
          <w:szCs w:val="22"/>
        </w:rPr>
        <w:t>corresponding to the percentage mobilization advance recovered</w:t>
      </w:r>
      <w:r w:rsidRPr="001F713C">
        <w:rPr>
          <w:rFonts w:eastAsia="Cambria"/>
          <w:w w:val="105"/>
          <w:sz w:val="22"/>
          <w:szCs w:val="22"/>
        </w:rPr>
        <w:t>.</w:t>
      </w:r>
      <w:r w:rsidRPr="00DF4A50">
        <w:rPr>
          <w:rFonts w:eastAsia="Cambria"/>
          <w:w w:val="105"/>
          <w:sz w:val="22"/>
          <w:szCs w:val="22"/>
        </w:rPr>
        <w:t xml:space="preserve"> It </w:t>
      </w:r>
      <w:r w:rsidRPr="00DF4A50">
        <w:rPr>
          <w:rFonts w:eastAsia="Cambria"/>
          <w:w w:val="105"/>
          <w:sz w:val="22"/>
          <w:szCs w:val="22"/>
        </w:rPr>
        <w:lastRenderedPageBreak/>
        <w:t>should be clearly</w:t>
      </w:r>
      <w:r w:rsidRPr="001949F7">
        <w:rPr>
          <w:rFonts w:eastAsia="Cambria"/>
          <w:w w:val="105"/>
          <w:sz w:val="22"/>
          <w:szCs w:val="22"/>
        </w:rPr>
        <w:t xml:space="preserve"> </w:t>
      </w:r>
      <w:r w:rsidRPr="00DF4A50">
        <w:rPr>
          <w:rFonts w:eastAsia="Cambria"/>
          <w:w w:val="105"/>
          <w:sz w:val="22"/>
          <w:szCs w:val="22"/>
        </w:rPr>
        <w:t>understood that reduction in the value of advance Bank Guarantee</w:t>
      </w:r>
      <w:r w:rsidRPr="001949F7">
        <w:rPr>
          <w:rFonts w:eastAsia="Cambria"/>
          <w:w w:val="105"/>
          <w:sz w:val="22"/>
          <w:szCs w:val="22"/>
        </w:rPr>
        <w:t xml:space="preserve"> </w:t>
      </w:r>
      <w:r w:rsidRPr="00DF4A50">
        <w:rPr>
          <w:rFonts w:eastAsia="Cambria"/>
          <w:w w:val="105"/>
          <w:sz w:val="22"/>
          <w:szCs w:val="22"/>
        </w:rPr>
        <w:t>shall</w:t>
      </w:r>
      <w:r w:rsidRPr="001949F7">
        <w:rPr>
          <w:rFonts w:eastAsia="Cambria"/>
          <w:w w:val="105"/>
          <w:sz w:val="22"/>
          <w:szCs w:val="22"/>
        </w:rPr>
        <w:t xml:space="preserve"> </w:t>
      </w:r>
      <w:r w:rsidRPr="00DF4A50">
        <w:rPr>
          <w:rFonts w:eastAsia="Cambria"/>
          <w:w w:val="105"/>
          <w:sz w:val="22"/>
          <w:szCs w:val="22"/>
        </w:rPr>
        <w:t>not</w:t>
      </w:r>
      <w:r w:rsidRPr="001949F7">
        <w:rPr>
          <w:rFonts w:eastAsia="Cambria"/>
          <w:w w:val="105"/>
          <w:sz w:val="22"/>
          <w:szCs w:val="22"/>
        </w:rPr>
        <w:t xml:space="preserve"> </w:t>
      </w:r>
      <w:r w:rsidRPr="00DF4A50">
        <w:rPr>
          <w:rFonts w:eastAsia="Cambria"/>
          <w:w w:val="105"/>
          <w:sz w:val="22"/>
          <w:szCs w:val="22"/>
        </w:rPr>
        <w:t>in</w:t>
      </w:r>
      <w:r w:rsidRPr="001949F7">
        <w:rPr>
          <w:rFonts w:eastAsia="Cambria"/>
          <w:w w:val="105"/>
          <w:sz w:val="22"/>
          <w:szCs w:val="22"/>
        </w:rPr>
        <w:t xml:space="preserve"> </w:t>
      </w:r>
      <w:r w:rsidRPr="00DF4A50">
        <w:rPr>
          <w:rFonts w:eastAsia="Cambria"/>
          <w:w w:val="105"/>
          <w:sz w:val="22"/>
          <w:szCs w:val="22"/>
        </w:rPr>
        <w:t>any</w:t>
      </w:r>
      <w:r w:rsidRPr="001949F7">
        <w:rPr>
          <w:rFonts w:eastAsia="Cambria"/>
          <w:w w:val="105"/>
          <w:sz w:val="22"/>
          <w:szCs w:val="22"/>
        </w:rPr>
        <w:t xml:space="preserve"> </w:t>
      </w:r>
      <w:r w:rsidRPr="00DF4A50">
        <w:rPr>
          <w:rFonts w:eastAsia="Cambria"/>
          <w:w w:val="105"/>
          <w:sz w:val="22"/>
          <w:szCs w:val="22"/>
        </w:rPr>
        <w:t>way</w:t>
      </w:r>
      <w:r w:rsidRPr="001949F7">
        <w:rPr>
          <w:rFonts w:eastAsia="Cambria"/>
          <w:w w:val="105"/>
          <w:sz w:val="22"/>
          <w:szCs w:val="22"/>
        </w:rPr>
        <w:t xml:space="preserve"> </w:t>
      </w:r>
      <w:r w:rsidRPr="00DF4A50">
        <w:rPr>
          <w:rFonts w:eastAsia="Cambria"/>
          <w:w w:val="105"/>
          <w:sz w:val="22"/>
          <w:szCs w:val="22"/>
        </w:rPr>
        <w:t>dilute</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Contractor's</w:t>
      </w:r>
      <w:r w:rsidRPr="001949F7">
        <w:rPr>
          <w:rFonts w:eastAsia="Cambria"/>
          <w:w w:val="105"/>
          <w:sz w:val="22"/>
          <w:szCs w:val="22"/>
        </w:rPr>
        <w:t xml:space="preserve"> </w:t>
      </w:r>
      <w:r w:rsidRPr="00DF4A50">
        <w:rPr>
          <w:rFonts w:eastAsia="Cambria"/>
          <w:w w:val="105"/>
          <w:sz w:val="22"/>
          <w:szCs w:val="22"/>
        </w:rPr>
        <w:t>responsibility</w:t>
      </w:r>
      <w:r w:rsidRPr="001949F7">
        <w:rPr>
          <w:rFonts w:eastAsia="Cambria"/>
          <w:w w:val="105"/>
          <w:sz w:val="22"/>
          <w:szCs w:val="22"/>
        </w:rPr>
        <w:t xml:space="preserve"> </w:t>
      </w:r>
      <w:r w:rsidRPr="00DF4A50">
        <w:rPr>
          <w:rFonts w:eastAsia="Cambria"/>
          <w:w w:val="105"/>
          <w:sz w:val="22"/>
          <w:szCs w:val="22"/>
        </w:rPr>
        <w:t>and</w:t>
      </w:r>
      <w:r w:rsidRPr="001949F7">
        <w:rPr>
          <w:rFonts w:eastAsia="Cambria"/>
          <w:w w:val="105"/>
          <w:sz w:val="22"/>
          <w:szCs w:val="22"/>
        </w:rPr>
        <w:t xml:space="preserve"> </w:t>
      </w:r>
      <w:r w:rsidRPr="00DF4A50">
        <w:rPr>
          <w:rFonts w:eastAsia="Cambria"/>
          <w:w w:val="105"/>
          <w:sz w:val="22"/>
          <w:szCs w:val="22"/>
        </w:rPr>
        <w:t>liabilities under the Contract including in respect of the Facilities for</w:t>
      </w:r>
      <w:r w:rsidRPr="001949F7">
        <w:rPr>
          <w:rFonts w:eastAsia="Cambria"/>
          <w:w w:val="105"/>
          <w:sz w:val="22"/>
          <w:szCs w:val="22"/>
        </w:rPr>
        <w:t xml:space="preserve"> </w:t>
      </w:r>
      <w:r w:rsidRPr="00DF4A50">
        <w:rPr>
          <w:rFonts w:eastAsia="Cambria"/>
          <w:w w:val="105"/>
          <w:sz w:val="22"/>
          <w:szCs w:val="22"/>
        </w:rPr>
        <w:t>which</w:t>
      </w:r>
      <w:r w:rsidRPr="001949F7">
        <w:rPr>
          <w:rFonts w:eastAsia="Cambria"/>
          <w:w w:val="105"/>
          <w:sz w:val="22"/>
          <w:szCs w:val="22"/>
        </w:rPr>
        <w:t xml:space="preserve"> </w:t>
      </w:r>
      <w:r w:rsidRPr="00DF4A50">
        <w:rPr>
          <w:rFonts w:eastAsia="Cambria"/>
          <w:w w:val="105"/>
          <w:sz w:val="22"/>
          <w:szCs w:val="22"/>
        </w:rPr>
        <w:t>reduction</w:t>
      </w:r>
      <w:r w:rsidRPr="001949F7">
        <w:rPr>
          <w:rFonts w:eastAsia="Cambria"/>
          <w:w w:val="105"/>
          <w:sz w:val="22"/>
          <w:szCs w:val="22"/>
        </w:rPr>
        <w:t xml:space="preserve"> </w:t>
      </w:r>
      <w:r w:rsidRPr="00DF4A50">
        <w:rPr>
          <w:rFonts w:eastAsia="Cambria"/>
          <w:w w:val="105"/>
          <w:sz w:val="22"/>
          <w:szCs w:val="22"/>
        </w:rPr>
        <w:t>in</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value</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security</w:t>
      </w:r>
      <w:r w:rsidRPr="001949F7">
        <w:rPr>
          <w:rFonts w:eastAsia="Cambria"/>
          <w:w w:val="105"/>
          <w:sz w:val="22"/>
          <w:szCs w:val="22"/>
        </w:rPr>
        <w:t xml:space="preserve"> </w:t>
      </w:r>
      <w:r w:rsidRPr="00DF4A50">
        <w:rPr>
          <w:rFonts w:eastAsia="Cambria"/>
          <w:w w:val="105"/>
          <w:sz w:val="22"/>
          <w:szCs w:val="22"/>
        </w:rPr>
        <w:t>is</w:t>
      </w:r>
      <w:r w:rsidRPr="001949F7">
        <w:rPr>
          <w:rFonts w:eastAsia="Cambria"/>
          <w:w w:val="105"/>
          <w:sz w:val="22"/>
          <w:szCs w:val="22"/>
        </w:rPr>
        <w:t xml:space="preserve"> </w:t>
      </w:r>
      <w:r w:rsidRPr="00DF4A50">
        <w:rPr>
          <w:rFonts w:eastAsia="Cambria"/>
          <w:w w:val="105"/>
          <w:sz w:val="22"/>
          <w:szCs w:val="22"/>
        </w:rPr>
        <w:t>allowed.</w:t>
      </w:r>
    </w:p>
    <w:p w:rsidR="005A48C5" w:rsidRPr="00DF4A50" w:rsidRDefault="005A48C5">
      <w:pPr>
        <w:widowControl w:val="0"/>
        <w:autoSpaceDE w:val="0"/>
        <w:autoSpaceDN w:val="0"/>
        <w:spacing w:before="5"/>
        <w:rPr>
          <w:rFonts w:eastAsia="Cambria"/>
          <w:sz w:val="22"/>
          <w:szCs w:val="22"/>
        </w:rPr>
      </w:pPr>
    </w:p>
    <w:p w:rsidR="005A48C5" w:rsidRPr="00822C31"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822C31">
        <w:rPr>
          <w:rFonts w:eastAsia="Cambria"/>
          <w:b/>
          <w:bCs/>
          <w:sz w:val="22"/>
          <w:szCs w:val="22"/>
        </w:rPr>
        <w:t>Performance</w:t>
      </w:r>
      <w:r w:rsidRPr="00822C31">
        <w:rPr>
          <w:rFonts w:eastAsia="Cambria"/>
          <w:b/>
          <w:bCs/>
          <w:spacing w:val="27"/>
          <w:sz w:val="22"/>
          <w:szCs w:val="22"/>
        </w:rPr>
        <w:t xml:space="preserve"> </w:t>
      </w:r>
      <w:r w:rsidRPr="00822C31">
        <w:rPr>
          <w:rFonts w:eastAsia="Cambria"/>
          <w:b/>
          <w:bCs/>
          <w:sz w:val="22"/>
          <w:szCs w:val="22"/>
        </w:rPr>
        <w:t>Security</w:t>
      </w:r>
    </w:p>
    <w:p w:rsidR="005A48C5" w:rsidRPr="00DF4A50" w:rsidRDefault="005A48C5">
      <w:pPr>
        <w:widowControl w:val="0"/>
        <w:autoSpaceDE w:val="0"/>
        <w:autoSpaceDN w:val="0"/>
        <w:spacing w:before="9"/>
        <w:rPr>
          <w:rFonts w:eastAsia="Cambria"/>
          <w:sz w:val="22"/>
          <w:szCs w:val="22"/>
        </w:rPr>
      </w:pPr>
    </w:p>
    <w:p w:rsidR="005A48C5" w:rsidRPr="00DF4A50" w:rsidRDefault="00D11752">
      <w:pPr>
        <w:widowControl w:val="0"/>
        <w:numPr>
          <w:ilvl w:val="2"/>
          <w:numId w:val="9"/>
        </w:numPr>
        <w:tabs>
          <w:tab w:val="left" w:pos="1288"/>
          <w:tab w:val="left" w:pos="1289"/>
        </w:tabs>
        <w:autoSpaceDE w:val="0"/>
        <w:autoSpaceDN w:val="0"/>
        <w:spacing w:line="254" w:lineRule="auto"/>
        <w:ind w:right="1603"/>
        <w:jc w:val="both"/>
        <w:rPr>
          <w:rFonts w:eastAsia="Cambria"/>
          <w:sz w:val="22"/>
          <w:szCs w:val="22"/>
        </w:rPr>
      </w:pPr>
      <w:r w:rsidRPr="001949F7">
        <w:rPr>
          <w:rFonts w:eastAsia="Cambria"/>
          <w:w w:val="105"/>
          <w:sz w:val="22"/>
          <w:szCs w:val="22"/>
        </w:rPr>
        <w:t xml:space="preserve">The Contractor </w:t>
      </w:r>
      <w:r w:rsidRPr="00DF4A50">
        <w:rPr>
          <w:rFonts w:eastAsia="Cambria"/>
          <w:w w:val="105"/>
          <w:sz w:val="22"/>
          <w:szCs w:val="22"/>
        </w:rPr>
        <w:t>shall,</w:t>
      </w:r>
      <w:r w:rsidRPr="001949F7">
        <w:rPr>
          <w:rFonts w:eastAsia="Cambria"/>
          <w:w w:val="105"/>
          <w:sz w:val="22"/>
          <w:szCs w:val="22"/>
        </w:rPr>
        <w:t xml:space="preserve"> </w:t>
      </w:r>
      <w:r w:rsidRPr="009433D2">
        <w:rPr>
          <w:rFonts w:eastAsia="Cambria"/>
          <w:w w:val="105"/>
          <w:sz w:val="22"/>
          <w:szCs w:val="22"/>
        </w:rPr>
        <w:t>within</w:t>
      </w:r>
      <w:r w:rsidRPr="001949F7">
        <w:rPr>
          <w:rFonts w:eastAsia="Cambria"/>
          <w:w w:val="105"/>
          <w:sz w:val="22"/>
          <w:szCs w:val="22"/>
        </w:rPr>
        <w:t xml:space="preserve"> </w:t>
      </w:r>
      <w:r w:rsidR="00467BD5" w:rsidRPr="009433D2">
        <w:rPr>
          <w:rFonts w:eastAsia="Cambria"/>
          <w:w w:val="105"/>
          <w:sz w:val="22"/>
          <w:szCs w:val="22"/>
        </w:rPr>
        <w:t xml:space="preserve">thirty (30) </w:t>
      </w:r>
      <w:r w:rsidRPr="001949F7">
        <w:rPr>
          <w:rFonts w:eastAsia="Cambria"/>
          <w:w w:val="105"/>
          <w:sz w:val="22"/>
          <w:szCs w:val="22"/>
        </w:rPr>
        <w:t xml:space="preserve">days </w:t>
      </w:r>
      <w:r w:rsidRPr="009433D2">
        <w:rPr>
          <w:rFonts w:eastAsia="Cambria"/>
          <w:w w:val="105"/>
          <w:sz w:val="22"/>
          <w:szCs w:val="22"/>
        </w:rPr>
        <w:t>of</w:t>
      </w:r>
      <w:r w:rsidRPr="001949F7">
        <w:rPr>
          <w:rFonts w:eastAsia="Cambria"/>
          <w:w w:val="105"/>
          <w:sz w:val="22"/>
          <w:szCs w:val="22"/>
        </w:rPr>
        <w:t xml:space="preserve"> </w:t>
      </w:r>
      <w:r w:rsidRPr="009433D2">
        <w:rPr>
          <w:rFonts w:eastAsia="Cambria"/>
          <w:w w:val="105"/>
          <w:sz w:val="22"/>
          <w:szCs w:val="22"/>
        </w:rPr>
        <w:t>the</w:t>
      </w:r>
      <w:r w:rsidRPr="001949F7">
        <w:rPr>
          <w:rFonts w:eastAsia="Cambria"/>
          <w:w w:val="105"/>
          <w:sz w:val="22"/>
          <w:szCs w:val="22"/>
        </w:rPr>
        <w:t xml:space="preserve"> </w:t>
      </w:r>
      <w:r w:rsidR="009C44F6" w:rsidRPr="009433D2">
        <w:rPr>
          <w:rFonts w:eastAsia="Cambria"/>
          <w:w w:val="105"/>
          <w:sz w:val="22"/>
          <w:szCs w:val="22"/>
        </w:rPr>
        <w:t>Letter</w:t>
      </w:r>
      <w:r w:rsidRPr="001949F7">
        <w:rPr>
          <w:rFonts w:eastAsia="Cambria"/>
          <w:w w:val="105"/>
          <w:sz w:val="22"/>
          <w:szCs w:val="22"/>
        </w:rPr>
        <w:t xml:space="preserve"> </w:t>
      </w:r>
      <w:r w:rsidRPr="009433D2">
        <w:rPr>
          <w:rFonts w:eastAsia="Cambria"/>
          <w:w w:val="105"/>
          <w:sz w:val="22"/>
          <w:szCs w:val="22"/>
        </w:rPr>
        <w:t>of</w:t>
      </w:r>
      <w:r w:rsidRPr="001949F7">
        <w:rPr>
          <w:rFonts w:eastAsia="Cambria"/>
          <w:w w:val="105"/>
          <w:sz w:val="22"/>
          <w:szCs w:val="22"/>
        </w:rPr>
        <w:t xml:space="preserve"> </w:t>
      </w:r>
      <w:r w:rsidRPr="009433D2">
        <w:rPr>
          <w:rFonts w:eastAsia="Cambria"/>
          <w:w w:val="105"/>
          <w:sz w:val="22"/>
          <w:szCs w:val="22"/>
        </w:rPr>
        <w:t>award,</w:t>
      </w:r>
      <w:r w:rsidRPr="001949F7">
        <w:rPr>
          <w:rFonts w:eastAsia="Cambria"/>
          <w:w w:val="105"/>
          <w:sz w:val="22"/>
          <w:szCs w:val="22"/>
        </w:rPr>
        <w:t xml:space="preserve"> </w:t>
      </w:r>
      <w:r w:rsidRPr="009433D2">
        <w:rPr>
          <w:rFonts w:eastAsia="Cambria"/>
          <w:w w:val="105"/>
          <w:sz w:val="22"/>
          <w:szCs w:val="22"/>
        </w:rPr>
        <w:t>provide</w:t>
      </w:r>
      <w:r w:rsidRPr="001949F7">
        <w:rPr>
          <w:rFonts w:eastAsia="Cambria"/>
          <w:w w:val="105"/>
          <w:sz w:val="22"/>
          <w:szCs w:val="22"/>
        </w:rPr>
        <w:t xml:space="preserve"> </w:t>
      </w:r>
      <w:r w:rsidRPr="009433D2">
        <w:rPr>
          <w:rFonts w:eastAsia="Cambria"/>
          <w:w w:val="105"/>
          <w:sz w:val="22"/>
          <w:szCs w:val="22"/>
        </w:rPr>
        <w:t>a</w:t>
      </w:r>
      <w:r w:rsidRPr="001949F7">
        <w:rPr>
          <w:rFonts w:eastAsia="Cambria"/>
          <w:w w:val="105"/>
          <w:sz w:val="22"/>
          <w:szCs w:val="22"/>
        </w:rPr>
        <w:t xml:space="preserve"> </w:t>
      </w:r>
      <w:r w:rsidRPr="009433D2">
        <w:rPr>
          <w:rFonts w:eastAsia="Cambria"/>
          <w:w w:val="105"/>
          <w:sz w:val="22"/>
          <w:szCs w:val="22"/>
        </w:rPr>
        <w:t>performance</w:t>
      </w:r>
      <w:r w:rsidRPr="001949F7">
        <w:rPr>
          <w:rFonts w:eastAsia="Cambria"/>
          <w:w w:val="105"/>
          <w:sz w:val="22"/>
          <w:szCs w:val="22"/>
        </w:rPr>
        <w:t xml:space="preserve"> </w:t>
      </w:r>
      <w:r w:rsidRPr="009433D2">
        <w:rPr>
          <w:rFonts w:eastAsia="Cambria"/>
          <w:w w:val="105"/>
          <w:sz w:val="22"/>
          <w:szCs w:val="22"/>
        </w:rPr>
        <w:t>security</w:t>
      </w:r>
      <w:r w:rsidRPr="001949F7">
        <w:rPr>
          <w:rFonts w:eastAsia="Cambria"/>
          <w:w w:val="105"/>
          <w:sz w:val="22"/>
          <w:szCs w:val="22"/>
        </w:rPr>
        <w:t xml:space="preserve"> </w:t>
      </w:r>
      <w:r w:rsidRPr="009433D2">
        <w:rPr>
          <w:rFonts w:eastAsia="Cambria"/>
          <w:w w:val="105"/>
          <w:sz w:val="22"/>
          <w:szCs w:val="22"/>
        </w:rPr>
        <w:t>for</w:t>
      </w:r>
      <w:r w:rsidRPr="001949F7">
        <w:rPr>
          <w:rFonts w:eastAsia="Cambria"/>
          <w:w w:val="105"/>
          <w:sz w:val="22"/>
          <w:szCs w:val="22"/>
        </w:rPr>
        <w:t xml:space="preserve"> </w:t>
      </w:r>
      <w:r w:rsidRPr="009433D2">
        <w:rPr>
          <w:rFonts w:eastAsia="Cambria"/>
          <w:w w:val="105"/>
          <w:sz w:val="22"/>
          <w:szCs w:val="22"/>
        </w:rPr>
        <w:t>the</w:t>
      </w:r>
      <w:r w:rsidRPr="001949F7">
        <w:rPr>
          <w:rFonts w:eastAsia="Cambria"/>
          <w:w w:val="105"/>
          <w:sz w:val="22"/>
          <w:szCs w:val="22"/>
        </w:rPr>
        <w:t xml:space="preserve"> </w:t>
      </w:r>
      <w:r w:rsidRPr="009433D2">
        <w:rPr>
          <w:rFonts w:eastAsia="Cambria"/>
          <w:w w:val="105"/>
          <w:sz w:val="22"/>
          <w:szCs w:val="22"/>
        </w:rPr>
        <w:t>due</w:t>
      </w:r>
      <w:r w:rsidRPr="001949F7">
        <w:rPr>
          <w:rFonts w:eastAsia="Cambria"/>
          <w:w w:val="105"/>
          <w:sz w:val="22"/>
          <w:szCs w:val="22"/>
        </w:rPr>
        <w:t xml:space="preserve"> </w:t>
      </w:r>
      <w:r w:rsidRPr="009433D2">
        <w:rPr>
          <w:rFonts w:eastAsia="Cambria"/>
          <w:w w:val="105"/>
          <w:sz w:val="22"/>
          <w:szCs w:val="22"/>
        </w:rPr>
        <w:t>performance</w:t>
      </w:r>
      <w:r w:rsidRPr="001949F7">
        <w:rPr>
          <w:rFonts w:eastAsia="Cambria"/>
          <w:w w:val="105"/>
          <w:sz w:val="22"/>
          <w:szCs w:val="22"/>
        </w:rPr>
        <w:t xml:space="preserve"> </w:t>
      </w:r>
      <w:r w:rsidRPr="009433D2">
        <w:rPr>
          <w:rFonts w:eastAsia="Cambria"/>
          <w:w w:val="105"/>
          <w:sz w:val="22"/>
          <w:szCs w:val="22"/>
        </w:rPr>
        <w:t>of</w:t>
      </w:r>
      <w:r w:rsidRPr="001949F7">
        <w:rPr>
          <w:rFonts w:eastAsia="Cambria"/>
          <w:w w:val="105"/>
          <w:sz w:val="22"/>
          <w:szCs w:val="22"/>
        </w:rPr>
        <w:t xml:space="preserve"> </w:t>
      </w:r>
      <w:r w:rsidRPr="009433D2">
        <w:rPr>
          <w:rFonts w:eastAsia="Cambria"/>
          <w:w w:val="105"/>
          <w:sz w:val="22"/>
          <w:szCs w:val="22"/>
        </w:rPr>
        <w:t xml:space="preserve">the Contract in the amount equivalent to </w:t>
      </w:r>
      <w:r w:rsidR="009433D2" w:rsidRPr="009433D2">
        <w:rPr>
          <w:rFonts w:eastAsia="Cambria"/>
          <w:w w:val="105"/>
          <w:sz w:val="22"/>
          <w:szCs w:val="22"/>
        </w:rPr>
        <w:t>“</w:t>
      </w:r>
      <w:r w:rsidR="00650BEE" w:rsidRPr="009433D2">
        <w:rPr>
          <w:rFonts w:eastAsia="Cambria"/>
          <w:w w:val="105"/>
          <w:sz w:val="22"/>
          <w:szCs w:val="22"/>
        </w:rPr>
        <w:t>--%</w:t>
      </w:r>
      <w:r w:rsidR="009433D2" w:rsidRPr="009433D2">
        <w:rPr>
          <w:rFonts w:eastAsia="Cambria"/>
          <w:w w:val="105"/>
          <w:sz w:val="22"/>
          <w:szCs w:val="22"/>
        </w:rPr>
        <w:t>”</w:t>
      </w:r>
      <w:r w:rsidR="00650BEE" w:rsidRPr="009433D2">
        <w:rPr>
          <w:rFonts w:eastAsia="Cambria"/>
          <w:w w:val="105"/>
          <w:sz w:val="22"/>
          <w:szCs w:val="22"/>
        </w:rPr>
        <w:t xml:space="preserve"> (as specified in SCC) </w:t>
      </w:r>
      <w:r w:rsidRPr="00DF4A50">
        <w:rPr>
          <w:rFonts w:eastAsia="Cambria"/>
          <w:w w:val="105"/>
          <w:sz w:val="22"/>
          <w:szCs w:val="22"/>
        </w:rPr>
        <w:t>of the</w:t>
      </w:r>
      <w:r w:rsidRPr="001949F7">
        <w:rPr>
          <w:rFonts w:eastAsia="Cambria"/>
          <w:w w:val="105"/>
          <w:sz w:val="22"/>
          <w:szCs w:val="22"/>
        </w:rPr>
        <w:t xml:space="preserve"> </w:t>
      </w:r>
      <w:r w:rsidRPr="00DF4A50">
        <w:rPr>
          <w:rFonts w:eastAsia="Cambria"/>
          <w:w w:val="105"/>
          <w:sz w:val="22"/>
          <w:szCs w:val="22"/>
        </w:rPr>
        <w:t>Contract</w:t>
      </w:r>
      <w:r w:rsidRPr="001949F7">
        <w:rPr>
          <w:rFonts w:eastAsia="Cambria"/>
          <w:w w:val="105"/>
          <w:sz w:val="22"/>
          <w:szCs w:val="22"/>
        </w:rPr>
        <w:t xml:space="preserve"> </w:t>
      </w:r>
      <w:r w:rsidRPr="00DF4A50">
        <w:rPr>
          <w:rFonts w:eastAsia="Cambria"/>
          <w:w w:val="105"/>
          <w:sz w:val="22"/>
          <w:szCs w:val="22"/>
        </w:rPr>
        <w:t>Price,</w:t>
      </w:r>
      <w:r w:rsidRPr="001949F7">
        <w:rPr>
          <w:rFonts w:eastAsia="Cambria"/>
          <w:w w:val="105"/>
          <w:sz w:val="22"/>
          <w:szCs w:val="22"/>
        </w:rPr>
        <w:t xml:space="preserve"> </w:t>
      </w:r>
      <w:r w:rsidRPr="00DF4A50">
        <w:rPr>
          <w:rFonts w:eastAsia="Cambria"/>
          <w:w w:val="105"/>
          <w:sz w:val="22"/>
          <w:szCs w:val="22"/>
        </w:rPr>
        <w:t>with</w:t>
      </w:r>
      <w:r w:rsidRPr="001949F7">
        <w:rPr>
          <w:rFonts w:eastAsia="Cambria"/>
          <w:w w:val="105"/>
          <w:sz w:val="22"/>
          <w:szCs w:val="22"/>
        </w:rPr>
        <w:t xml:space="preserve"> </w:t>
      </w:r>
      <w:r w:rsidRPr="00DF4A50">
        <w:rPr>
          <w:rFonts w:eastAsia="Cambria"/>
          <w:w w:val="105"/>
          <w:sz w:val="22"/>
          <w:szCs w:val="22"/>
        </w:rPr>
        <w:t>a</w:t>
      </w:r>
      <w:r w:rsidRPr="001949F7">
        <w:rPr>
          <w:rFonts w:eastAsia="Cambria"/>
          <w:w w:val="105"/>
          <w:sz w:val="22"/>
          <w:szCs w:val="22"/>
        </w:rPr>
        <w:t xml:space="preserve"> </w:t>
      </w:r>
      <w:r w:rsidRPr="00DF4A50">
        <w:rPr>
          <w:rFonts w:eastAsia="Cambria"/>
          <w:w w:val="105"/>
          <w:sz w:val="22"/>
          <w:szCs w:val="22"/>
        </w:rPr>
        <w:t>validity</w:t>
      </w:r>
      <w:r w:rsidRPr="001949F7">
        <w:rPr>
          <w:rFonts w:eastAsia="Cambria"/>
          <w:w w:val="105"/>
          <w:sz w:val="22"/>
          <w:szCs w:val="22"/>
        </w:rPr>
        <w:t xml:space="preserve"> </w:t>
      </w:r>
      <w:r w:rsidRPr="00DF4A50">
        <w:rPr>
          <w:rFonts w:eastAsia="Cambria"/>
          <w:w w:val="105"/>
          <w:sz w:val="22"/>
          <w:szCs w:val="22"/>
        </w:rPr>
        <w:t>up</w:t>
      </w:r>
      <w:r w:rsidR="009E595E" w:rsidRPr="00DF4A50">
        <w:rPr>
          <w:rFonts w:eastAsia="Cambria"/>
          <w:w w:val="105"/>
          <w:sz w:val="22"/>
          <w:szCs w:val="22"/>
        </w:rPr>
        <w:t xml:space="preserve"> </w:t>
      </w:r>
      <w:r w:rsidRPr="00DF4A50">
        <w:rPr>
          <w:rFonts w:eastAsia="Cambria"/>
          <w:w w:val="105"/>
          <w:sz w:val="22"/>
          <w:szCs w:val="22"/>
        </w:rPr>
        <w:t>to</w:t>
      </w:r>
      <w:r w:rsidRPr="001949F7">
        <w:rPr>
          <w:rFonts w:eastAsia="Cambria"/>
          <w:w w:val="105"/>
          <w:sz w:val="22"/>
          <w:szCs w:val="22"/>
        </w:rPr>
        <w:t xml:space="preserve"> </w:t>
      </w:r>
      <w:r w:rsidRPr="00DF4A50">
        <w:rPr>
          <w:rFonts w:eastAsia="Cambria"/>
          <w:w w:val="105"/>
          <w:sz w:val="22"/>
          <w:szCs w:val="22"/>
        </w:rPr>
        <w:t>ninety</w:t>
      </w:r>
      <w:r w:rsidRPr="001949F7">
        <w:rPr>
          <w:rFonts w:eastAsia="Cambria"/>
          <w:w w:val="105"/>
          <w:sz w:val="22"/>
          <w:szCs w:val="22"/>
        </w:rPr>
        <w:t xml:space="preserve"> </w:t>
      </w:r>
      <w:r w:rsidRPr="00DF4A50">
        <w:rPr>
          <w:rFonts w:eastAsia="Cambria"/>
          <w:w w:val="105"/>
          <w:sz w:val="22"/>
          <w:szCs w:val="22"/>
        </w:rPr>
        <w:t>(90)</w:t>
      </w:r>
      <w:r w:rsidRPr="001949F7">
        <w:rPr>
          <w:rFonts w:eastAsia="Cambria"/>
          <w:w w:val="105"/>
          <w:sz w:val="22"/>
          <w:szCs w:val="22"/>
        </w:rPr>
        <w:t xml:space="preserve"> </w:t>
      </w:r>
      <w:r w:rsidRPr="00DF4A50">
        <w:rPr>
          <w:rFonts w:eastAsia="Cambria"/>
          <w:w w:val="105"/>
          <w:sz w:val="22"/>
          <w:szCs w:val="22"/>
        </w:rPr>
        <w:t>days</w:t>
      </w:r>
      <w:r w:rsidRPr="001949F7">
        <w:rPr>
          <w:rFonts w:eastAsia="Cambria"/>
          <w:w w:val="105"/>
          <w:sz w:val="22"/>
          <w:szCs w:val="22"/>
        </w:rPr>
        <w:t xml:space="preserve"> </w:t>
      </w:r>
      <w:r w:rsidRPr="00DF4A50">
        <w:rPr>
          <w:rFonts w:eastAsia="Cambria"/>
          <w:w w:val="105"/>
          <w:sz w:val="22"/>
          <w:szCs w:val="22"/>
        </w:rPr>
        <w:t>beyond</w:t>
      </w:r>
      <w:r w:rsidRPr="001949F7">
        <w:rPr>
          <w:rFonts w:eastAsia="Cambria"/>
          <w:w w:val="105"/>
          <w:sz w:val="22"/>
          <w:szCs w:val="22"/>
        </w:rPr>
        <w:t xml:space="preserve"> </w:t>
      </w:r>
      <w:r w:rsidRPr="00DF4A50">
        <w:rPr>
          <w:rFonts w:eastAsia="Cambria"/>
          <w:w w:val="105"/>
          <w:sz w:val="22"/>
          <w:szCs w:val="22"/>
        </w:rPr>
        <w:t>the</w:t>
      </w:r>
      <w:r w:rsidRPr="00DF4A50">
        <w:rPr>
          <w:rFonts w:eastAsia="Cambria"/>
          <w:spacing w:val="-53"/>
          <w:w w:val="105"/>
          <w:sz w:val="22"/>
          <w:szCs w:val="22"/>
        </w:rPr>
        <w:t xml:space="preserve"> </w:t>
      </w:r>
      <w:r w:rsidRPr="00DF4A50">
        <w:rPr>
          <w:rFonts w:eastAsia="Cambria"/>
          <w:b/>
          <w:w w:val="105"/>
          <w:sz w:val="22"/>
          <w:szCs w:val="22"/>
        </w:rPr>
        <w:t>Defect</w:t>
      </w:r>
      <w:r w:rsidRPr="00DF4A50">
        <w:rPr>
          <w:rFonts w:eastAsia="Cambria"/>
          <w:b/>
          <w:spacing w:val="-6"/>
          <w:w w:val="105"/>
          <w:sz w:val="22"/>
          <w:szCs w:val="22"/>
        </w:rPr>
        <w:t xml:space="preserve"> </w:t>
      </w:r>
      <w:r w:rsidRPr="00DF4A50">
        <w:rPr>
          <w:rFonts w:eastAsia="Cambria"/>
          <w:b/>
          <w:w w:val="105"/>
          <w:sz w:val="22"/>
          <w:szCs w:val="22"/>
        </w:rPr>
        <w:t>Liability</w:t>
      </w:r>
      <w:r w:rsidRPr="00DF4A50">
        <w:rPr>
          <w:rFonts w:eastAsia="Cambria"/>
          <w:b/>
          <w:spacing w:val="-4"/>
          <w:w w:val="105"/>
          <w:sz w:val="22"/>
          <w:szCs w:val="22"/>
        </w:rPr>
        <w:t xml:space="preserve"> </w:t>
      </w:r>
      <w:r w:rsidRPr="00DF4A50">
        <w:rPr>
          <w:rFonts w:eastAsia="Cambria"/>
          <w:b/>
          <w:w w:val="105"/>
          <w:sz w:val="22"/>
          <w:szCs w:val="22"/>
        </w:rPr>
        <w:t>Period</w:t>
      </w:r>
      <w:r w:rsidRPr="00DF4A50">
        <w:rPr>
          <w:rFonts w:eastAsia="Cambria"/>
          <w:w w:val="105"/>
          <w:sz w:val="22"/>
          <w:szCs w:val="22"/>
        </w:rPr>
        <w:t>.</w:t>
      </w:r>
      <w:r w:rsidRPr="00DF4A50">
        <w:rPr>
          <w:rFonts w:eastAsia="Cambria"/>
          <w:spacing w:val="-5"/>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same</w:t>
      </w:r>
      <w:r w:rsidRPr="001949F7">
        <w:rPr>
          <w:rFonts w:eastAsia="Cambria"/>
          <w:w w:val="105"/>
          <w:sz w:val="22"/>
          <w:szCs w:val="22"/>
        </w:rPr>
        <w:t xml:space="preserve"> </w:t>
      </w:r>
      <w:r w:rsidRPr="00DF4A50">
        <w:rPr>
          <w:rFonts w:eastAsia="Cambria"/>
          <w:w w:val="105"/>
          <w:sz w:val="22"/>
          <w:szCs w:val="22"/>
        </w:rPr>
        <w:t>shall</w:t>
      </w:r>
      <w:r w:rsidRPr="001949F7">
        <w:rPr>
          <w:rFonts w:eastAsia="Cambria"/>
          <w:w w:val="105"/>
          <w:sz w:val="22"/>
          <w:szCs w:val="22"/>
        </w:rPr>
        <w:t xml:space="preserve"> </w:t>
      </w:r>
      <w:r w:rsidRPr="00DF4A50">
        <w:rPr>
          <w:rFonts w:eastAsia="Cambria"/>
          <w:w w:val="105"/>
          <w:sz w:val="22"/>
          <w:szCs w:val="22"/>
        </w:rPr>
        <w:t>be</w:t>
      </w:r>
      <w:r w:rsidRPr="001949F7">
        <w:rPr>
          <w:rFonts w:eastAsia="Cambria"/>
          <w:w w:val="105"/>
          <w:sz w:val="22"/>
          <w:szCs w:val="22"/>
        </w:rPr>
        <w:t xml:space="preserve"> </w:t>
      </w:r>
      <w:r w:rsidRPr="00DF4A50">
        <w:rPr>
          <w:rFonts w:eastAsia="Cambria"/>
          <w:w w:val="105"/>
          <w:sz w:val="22"/>
          <w:szCs w:val="22"/>
        </w:rPr>
        <w:t>extended</w:t>
      </w:r>
      <w:r w:rsidRPr="001949F7">
        <w:rPr>
          <w:rFonts w:eastAsia="Cambria"/>
          <w:w w:val="105"/>
          <w:sz w:val="22"/>
          <w:szCs w:val="22"/>
        </w:rPr>
        <w:t xml:space="preserve"> </w:t>
      </w:r>
      <w:r w:rsidRPr="00DF4A50">
        <w:rPr>
          <w:rFonts w:eastAsia="Cambria"/>
          <w:w w:val="105"/>
          <w:sz w:val="22"/>
          <w:szCs w:val="22"/>
        </w:rPr>
        <w:t>by</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Contractor</w:t>
      </w:r>
      <w:r w:rsidRPr="003473D5">
        <w:rPr>
          <w:rFonts w:eastAsia="Cambria"/>
          <w:w w:val="105"/>
          <w:sz w:val="22"/>
          <w:szCs w:val="22"/>
        </w:rPr>
        <w:t xml:space="preserve"> </w:t>
      </w:r>
      <w:r w:rsidRPr="00DF4A50">
        <w:rPr>
          <w:rFonts w:eastAsia="Cambria"/>
          <w:w w:val="105"/>
          <w:sz w:val="22"/>
          <w:szCs w:val="22"/>
        </w:rPr>
        <w:t>time to time till ninety (90) days beyond the actual Defect Liability</w:t>
      </w:r>
      <w:r w:rsidRPr="001949F7">
        <w:rPr>
          <w:rFonts w:eastAsia="Cambria"/>
          <w:w w:val="105"/>
          <w:sz w:val="22"/>
          <w:szCs w:val="22"/>
        </w:rPr>
        <w:t xml:space="preserve"> </w:t>
      </w:r>
      <w:r w:rsidRPr="00DF4A50">
        <w:rPr>
          <w:rFonts w:eastAsia="Cambria"/>
          <w:w w:val="105"/>
          <w:sz w:val="22"/>
          <w:szCs w:val="22"/>
        </w:rPr>
        <w:t>Period,</w:t>
      </w:r>
      <w:r w:rsidRPr="001949F7">
        <w:rPr>
          <w:rFonts w:eastAsia="Cambria"/>
          <w:w w:val="105"/>
          <w:sz w:val="22"/>
          <w:szCs w:val="22"/>
        </w:rPr>
        <w:t xml:space="preserve"> </w:t>
      </w:r>
      <w:r w:rsidRPr="00DF4A50">
        <w:rPr>
          <w:rFonts w:eastAsia="Cambria"/>
          <w:w w:val="105"/>
          <w:sz w:val="22"/>
          <w:szCs w:val="22"/>
        </w:rPr>
        <w:t>as</w:t>
      </w:r>
      <w:r w:rsidRPr="001949F7">
        <w:rPr>
          <w:rFonts w:eastAsia="Cambria"/>
          <w:w w:val="105"/>
          <w:sz w:val="22"/>
          <w:szCs w:val="22"/>
        </w:rPr>
        <w:t xml:space="preserve"> </w:t>
      </w:r>
      <w:r w:rsidRPr="00DF4A50">
        <w:rPr>
          <w:rFonts w:eastAsia="Cambria"/>
          <w:w w:val="105"/>
          <w:sz w:val="22"/>
          <w:szCs w:val="22"/>
        </w:rPr>
        <w:t>may</w:t>
      </w:r>
      <w:r w:rsidRPr="001949F7">
        <w:rPr>
          <w:rFonts w:eastAsia="Cambria"/>
          <w:w w:val="105"/>
          <w:sz w:val="22"/>
          <w:szCs w:val="22"/>
        </w:rPr>
        <w:t xml:space="preserve"> </w:t>
      </w:r>
      <w:r w:rsidRPr="00DF4A50">
        <w:rPr>
          <w:rFonts w:eastAsia="Cambria"/>
          <w:w w:val="105"/>
          <w:sz w:val="22"/>
          <w:szCs w:val="22"/>
        </w:rPr>
        <w:t>be</w:t>
      </w:r>
      <w:r w:rsidRPr="001949F7">
        <w:rPr>
          <w:rFonts w:eastAsia="Cambria"/>
          <w:w w:val="105"/>
          <w:sz w:val="22"/>
          <w:szCs w:val="22"/>
        </w:rPr>
        <w:t xml:space="preserve"> </w:t>
      </w:r>
      <w:r w:rsidRPr="00DF4A50">
        <w:rPr>
          <w:rFonts w:eastAsia="Cambria"/>
          <w:w w:val="105"/>
          <w:sz w:val="22"/>
          <w:szCs w:val="22"/>
        </w:rPr>
        <w:t>required</w:t>
      </w:r>
      <w:r w:rsidRPr="001949F7">
        <w:rPr>
          <w:rFonts w:eastAsia="Cambria"/>
          <w:w w:val="105"/>
          <w:sz w:val="22"/>
          <w:szCs w:val="22"/>
        </w:rPr>
        <w:t xml:space="preserve"> </w:t>
      </w:r>
      <w:r w:rsidRPr="00DF4A50">
        <w:rPr>
          <w:rFonts w:eastAsia="Cambria"/>
          <w:w w:val="105"/>
          <w:sz w:val="22"/>
          <w:szCs w:val="22"/>
        </w:rPr>
        <w:t>under</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Contract.</w:t>
      </w:r>
    </w:p>
    <w:p w:rsidR="005A48C5" w:rsidRPr="00DF4A50" w:rsidRDefault="005A48C5">
      <w:pPr>
        <w:widowControl w:val="0"/>
        <w:autoSpaceDE w:val="0"/>
        <w:autoSpaceDN w:val="0"/>
        <w:spacing w:before="4"/>
        <w:rPr>
          <w:rFonts w:eastAsia="Cambria"/>
          <w:sz w:val="22"/>
          <w:szCs w:val="22"/>
        </w:rPr>
      </w:pPr>
    </w:p>
    <w:p w:rsidR="005A48C5" w:rsidRPr="00EF5F16" w:rsidRDefault="00D11752">
      <w:pPr>
        <w:widowControl w:val="0"/>
        <w:autoSpaceDE w:val="0"/>
        <w:autoSpaceDN w:val="0"/>
        <w:spacing w:line="244" w:lineRule="auto"/>
        <w:ind w:left="1288" w:right="1603"/>
        <w:jc w:val="both"/>
        <w:rPr>
          <w:rFonts w:eastAsia="Cambria"/>
          <w:sz w:val="22"/>
          <w:szCs w:val="22"/>
        </w:rPr>
      </w:pPr>
      <w:r w:rsidRPr="00DF4A50">
        <w:rPr>
          <w:rFonts w:eastAsia="Cambria"/>
          <w:w w:val="105"/>
          <w:sz w:val="22"/>
          <w:szCs w:val="22"/>
        </w:rPr>
        <w:t xml:space="preserve">Apart from the </w:t>
      </w:r>
      <w:proofErr w:type="spellStart"/>
      <w:r w:rsidRPr="00DF4A50">
        <w:rPr>
          <w:rFonts w:eastAsia="Cambria"/>
          <w:w w:val="105"/>
          <w:sz w:val="22"/>
          <w:szCs w:val="22"/>
        </w:rPr>
        <w:t>Contractor‟s</w:t>
      </w:r>
      <w:proofErr w:type="spellEnd"/>
      <w:r w:rsidRPr="00DF4A50">
        <w:rPr>
          <w:rFonts w:eastAsia="Cambria"/>
          <w:w w:val="105"/>
          <w:sz w:val="22"/>
          <w:szCs w:val="22"/>
        </w:rPr>
        <w:t xml:space="preserve"> performance security, the Contractor</w:t>
      </w:r>
      <w:r w:rsidRPr="001949F7">
        <w:rPr>
          <w:rFonts w:eastAsia="Cambria"/>
          <w:w w:val="105"/>
          <w:sz w:val="22"/>
          <w:szCs w:val="22"/>
        </w:rPr>
        <w:t xml:space="preserve"> </w:t>
      </w:r>
      <w:r w:rsidRPr="00DF4A50">
        <w:rPr>
          <w:rFonts w:eastAsia="Cambria"/>
          <w:w w:val="105"/>
          <w:sz w:val="22"/>
          <w:szCs w:val="22"/>
        </w:rPr>
        <w:t xml:space="preserve">shall be required to arrange additional </w:t>
      </w:r>
      <w:r w:rsidRPr="001949F7">
        <w:rPr>
          <w:rFonts w:eastAsia="Cambria"/>
          <w:w w:val="105"/>
          <w:sz w:val="22"/>
          <w:szCs w:val="22"/>
        </w:rPr>
        <w:t>performance securities</w:t>
      </w:r>
      <w:r w:rsidRPr="00DF4A50">
        <w:rPr>
          <w:rFonts w:eastAsia="Cambria"/>
          <w:w w:val="105"/>
          <w:sz w:val="22"/>
          <w:szCs w:val="22"/>
        </w:rPr>
        <w:t>, as</w:t>
      </w:r>
      <w:r w:rsidRPr="001949F7">
        <w:rPr>
          <w:rFonts w:eastAsia="Cambria"/>
          <w:w w:val="105"/>
          <w:sz w:val="22"/>
          <w:szCs w:val="22"/>
        </w:rPr>
        <w:t xml:space="preserve"> </w:t>
      </w:r>
      <w:bookmarkStart w:id="16" w:name="_Hlk132188502"/>
      <w:r w:rsidRPr="00DF4A50">
        <w:rPr>
          <w:rFonts w:eastAsia="Cambria"/>
          <w:w w:val="105"/>
          <w:sz w:val="22"/>
          <w:szCs w:val="22"/>
        </w:rPr>
        <w:t>specified</w:t>
      </w:r>
      <w:bookmarkEnd w:id="16"/>
      <w:r w:rsidRPr="00DF4A50">
        <w:rPr>
          <w:rFonts w:eastAsia="Cambria"/>
          <w:w w:val="105"/>
          <w:sz w:val="22"/>
          <w:szCs w:val="22"/>
        </w:rPr>
        <w:t xml:space="preserve"> in </w:t>
      </w:r>
      <w:r w:rsidRPr="001949F7">
        <w:rPr>
          <w:rFonts w:eastAsia="Cambria"/>
          <w:w w:val="105"/>
          <w:sz w:val="22"/>
          <w:szCs w:val="22"/>
        </w:rPr>
        <w:t>SCC</w:t>
      </w:r>
      <w:r w:rsidRPr="00DF4A50">
        <w:rPr>
          <w:rFonts w:eastAsia="Cambria"/>
          <w:w w:val="105"/>
          <w:sz w:val="22"/>
          <w:szCs w:val="22"/>
        </w:rPr>
        <w:t xml:space="preserve">, </w:t>
      </w:r>
      <w:r w:rsidRPr="00EF5F16">
        <w:rPr>
          <w:rFonts w:eastAsia="Cambria"/>
          <w:w w:val="105"/>
          <w:sz w:val="22"/>
          <w:szCs w:val="22"/>
        </w:rPr>
        <w:t xml:space="preserve">within </w:t>
      </w:r>
      <w:r w:rsidR="009A3A89" w:rsidRPr="001949F7">
        <w:rPr>
          <w:rFonts w:eastAsia="Cambria"/>
          <w:w w:val="105"/>
          <w:sz w:val="22"/>
          <w:szCs w:val="22"/>
        </w:rPr>
        <w:t xml:space="preserve">thirty (30) </w:t>
      </w:r>
      <w:r w:rsidR="001F713C" w:rsidRPr="001949F7">
        <w:rPr>
          <w:rFonts w:eastAsia="Cambria"/>
          <w:w w:val="105"/>
          <w:sz w:val="22"/>
          <w:szCs w:val="22"/>
        </w:rPr>
        <w:t xml:space="preserve">days </w:t>
      </w:r>
      <w:r w:rsidRPr="00EF5F16">
        <w:rPr>
          <w:rFonts w:eastAsia="Cambria"/>
          <w:w w:val="105"/>
          <w:sz w:val="22"/>
          <w:szCs w:val="22"/>
        </w:rPr>
        <w:t xml:space="preserve">of the </w:t>
      </w:r>
      <w:r w:rsidR="009C44F6" w:rsidRPr="00EF5F16">
        <w:rPr>
          <w:rFonts w:eastAsia="Cambria"/>
          <w:w w:val="105"/>
          <w:sz w:val="22"/>
          <w:szCs w:val="22"/>
        </w:rPr>
        <w:t>Letter</w:t>
      </w:r>
      <w:r w:rsidRPr="00EF5F16">
        <w:rPr>
          <w:rFonts w:eastAsia="Cambria"/>
          <w:w w:val="105"/>
          <w:sz w:val="22"/>
          <w:szCs w:val="22"/>
        </w:rPr>
        <w:t xml:space="preserve"> of</w:t>
      </w:r>
      <w:r w:rsidRPr="001949F7">
        <w:rPr>
          <w:rFonts w:eastAsia="Cambria"/>
          <w:w w:val="105"/>
          <w:sz w:val="22"/>
          <w:szCs w:val="22"/>
        </w:rPr>
        <w:t xml:space="preserve"> </w:t>
      </w:r>
      <w:r w:rsidR="003473D5" w:rsidRPr="001949F7">
        <w:rPr>
          <w:rFonts w:eastAsia="Cambria"/>
          <w:w w:val="105"/>
          <w:sz w:val="22"/>
          <w:szCs w:val="22"/>
        </w:rPr>
        <w:t xml:space="preserve">   </w:t>
      </w:r>
      <w:r w:rsidRPr="00EF5F16">
        <w:rPr>
          <w:rFonts w:eastAsia="Cambria"/>
          <w:w w:val="105"/>
          <w:sz w:val="22"/>
          <w:szCs w:val="22"/>
        </w:rPr>
        <w:t>award</w:t>
      </w:r>
      <w:r w:rsidRPr="001949F7">
        <w:rPr>
          <w:rFonts w:eastAsia="Cambria"/>
          <w:w w:val="105"/>
          <w:sz w:val="22"/>
          <w:szCs w:val="22"/>
        </w:rPr>
        <w:t xml:space="preserve"> </w:t>
      </w:r>
      <w:r w:rsidRPr="00EF5F16">
        <w:rPr>
          <w:rFonts w:eastAsia="Cambria"/>
          <w:w w:val="105"/>
          <w:sz w:val="22"/>
          <w:szCs w:val="22"/>
        </w:rPr>
        <w:t>in</w:t>
      </w:r>
      <w:r w:rsidRPr="001949F7">
        <w:rPr>
          <w:rFonts w:eastAsia="Cambria"/>
          <w:w w:val="105"/>
          <w:sz w:val="22"/>
          <w:szCs w:val="22"/>
        </w:rPr>
        <w:t xml:space="preserve"> </w:t>
      </w:r>
      <w:r w:rsidRPr="00EF5F16">
        <w:rPr>
          <w:rFonts w:eastAsia="Cambria"/>
          <w:w w:val="105"/>
          <w:sz w:val="22"/>
          <w:szCs w:val="22"/>
        </w:rPr>
        <w:t>favour</w:t>
      </w:r>
      <w:r w:rsidRPr="001949F7">
        <w:rPr>
          <w:rFonts w:eastAsia="Cambria"/>
          <w:w w:val="105"/>
          <w:sz w:val="22"/>
          <w:szCs w:val="22"/>
        </w:rPr>
        <w:t xml:space="preserve"> </w:t>
      </w:r>
      <w:r w:rsidRPr="00EF5F16">
        <w:rPr>
          <w:rFonts w:eastAsia="Cambria"/>
          <w:w w:val="105"/>
          <w:sz w:val="22"/>
          <w:szCs w:val="22"/>
        </w:rPr>
        <w:t>of</w:t>
      </w:r>
      <w:r w:rsidRPr="001949F7">
        <w:rPr>
          <w:rFonts w:eastAsia="Cambria"/>
          <w:w w:val="105"/>
          <w:sz w:val="22"/>
          <w:szCs w:val="22"/>
        </w:rPr>
        <w:t xml:space="preserve"> </w:t>
      </w:r>
      <w:r w:rsidRPr="00EF5F16">
        <w:rPr>
          <w:rFonts w:eastAsia="Cambria"/>
          <w:w w:val="105"/>
          <w:sz w:val="22"/>
          <w:szCs w:val="22"/>
        </w:rPr>
        <w:t>the</w:t>
      </w:r>
      <w:r w:rsidRPr="001949F7">
        <w:rPr>
          <w:rFonts w:eastAsia="Cambria"/>
          <w:w w:val="105"/>
          <w:sz w:val="22"/>
          <w:szCs w:val="22"/>
        </w:rPr>
        <w:t xml:space="preserve"> </w:t>
      </w:r>
      <w:r w:rsidRPr="00EF5F16">
        <w:rPr>
          <w:rFonts w:eastAsia="Cambria"/>
          <w:w w:val="105"/>
          <w:sz w:val="22"/>
          <w:szCs w:val="22"/>
        </w:rPr>
        <w:t>Employer</w:t>
      </w:r>
      <w:r w:rsidRPr="001949F7">
        <w:rPr>
          <w:rFonts w:eastAsia="Cambria"/>
          <w:w w:val="105"/>
          <w:sz w:val="22"/>
          <w:szCs w:val="22"/>
        </w:rPr>
        <w:t xml:space="preserve"> </w:t>
      </w:r>
      <w:r w:rsidRPr="00EF5F16">
        <w:rPr>
          <w:rFonts w:eastAsia="Cambria"/>
          <w:w w:val="105"/>
          <w:sz w:val="22"/>
          <w:szCs w:val="22"/>
        </w:rPr>
        <w:t>in</w:t>
      </w:r>
      <w:r w:rsidRPr="001949F7">
        <w:rPr>
          <w:rFonts w:eastAsia="Cambria"/>
          <w:w w:val="105"/>
          <w:sz w:val="22"/>
          <w:szCs w:val="22"/>
        </w:rPr>
        <w:t xml:space="preserve"> </w:t>
      </w:r>
      <w:r w:rsidRPr="00EF5F16">
        <w:rPr>
          <w:rFonts w:eastAsia="Cambria"/>
          <w:w w:val="105"/>
          <w:sz w:val="22"/>
          <w:szCs w:val="22"/>
        </w:rPr>
        <w:t>the</w:t>
      </w:r>
      <w:r w:rsidRPr="001949F7">
        <w:rPr>
          <w:rFonts w:eastAsia="Cambria"/>
          <w:w w:val="105"/>
          <w:sz w:val="22"/>
          <w:szCs w:val="22"/>
        </w:rPr>
        <w:t xml:space="preserve"> </w:t>
      </w:r>
      <w:r w:rsidRPr="00EF5F16">
        <w:rPr>
          <w:rFonts w:eastAsia="Cambria"/>
          <w:w w:val="105"/>
          <w:sz w:val="22"/>
          <w:szCs w:val="22"/>
        </w:rPr>
        <w:t>form</w:t>
      </w:r>
      <w:r w:rsidRPr="001949F7">
        <w:rPr>
          <w:rFonts w:eastAsia="Cambria"/>
          <w:w w:val="105"/>
          <w:sz w:val="22"/>
          <w:szCs w:val="22"/>
        </w:rPr>
        <w:t xml:space="preserve"> </w:t>
      </w:r>
      <w:r w:rsidRPr="00EF5F16">
        <w:rPr>
          <w:rFonts w:eastAsia="Cambria"/>
          <w:w w:val="105"/>
          <w:sz w:val="22"/>
          <w:szCs w:val="22"/>
        </w:rPr>
        <w:t>acceptable</w:t>
      </w:r>
      <w:r w:rsidRPr="001949F7">
        <w:rPr>
          <w:rFonts w:eastAsia="Cambria"/>
          <w:w w:val="105"/>
          <w:sz w:val="22"/>
          <w:szCs w:val="22"/>
        </w:rPr>
        <w:t xml:space="preserve"> </w:t>
      </w:r>
      <w:r w:rsidRPr="00EF5F16">
        <w:rPr>
          <w:rFonts w:eastAsia="Cambria"/>
          <w:w w:val="105"/>
          <w:sz w:val="22"/>
          <w:szCs w:val="22"/>
        </w:rPr>
        <w:t>to</w:t>
      </w:r>
      <w:r w:rsidRPr="001949F7">
        <w:rPr>
          <w:rFonts w:eastAsia="Cambria"/>
          <w:w w:val="105"/>
          <w:sz w:val="22"/>
          <w:szCs w:val="22"/>
        </w:rPr>
        <w:t xml:space="preserve"> </w:t>
      </w:r>
      <w:r w:rsidRPr="00EF5F16">
        <w:rPr>
          <w:rFonts w:eastAsia="Cambria"/>
          <w:w w:val="105"/>
          <w:sz w:val="22"/>
          <w:szCs w:val="22"/>
        </w:rPr>
        <w:t>the</w:t>
      </w:r>
      <w:r w:rsidRPr="001949F7">
        <w:rPr>
          <w:rFonts w:eastAsia="Cambria"/>
          <w:w w:val="105"/>
          <w:sz w:val="22"/>
          <w:szCs w:val="22"/>
        </w:rPr>
        <w:t xml:space="preserve"> </w:t>
      </w:r>
      <w:r w:rsidRPr="00EF5F16">
        <w:rPr>
          <w:rFonts w:eastAsia="Cambria"/>
          <w:w w:val="105"/>
          <w:sz w:val="22"/>
          <w:szCs w:val="22"/>
        </w:rPr>
        <w:t>Employer.</w:t>
      </w:r>
    </w:p>
    <w:p w:rsidR="005A48C5" w:rsidRPr="00EF5F16" w:rsidRDefault="005A48C5">
      <w:pPr>
        <w:widowControl w:val="0"/>
        <w:autoSpaceDE w:val="0"/>
        <w:autoSpaceDN w:val="0"/>
        <w:spacing w:before="5"/>
        <w:rPr>
          <w:rFonts w:eastAsia="Cambria"/>
          <w:sz w:val="22"/>
          <w:szCs w:val="22"/>
        </w:rPr>
      </w:pPr>
    </w:p>
    <w:p w:rsidR="005A48C5" w:rsidRPr="00EF5F16" w:rsidRDefault="00D11752" w:rsidP="008D5F29">
      <w:pPr>
        <w:widowControl w:val="0"/>
        <w:numPr>
          <w:ilvl w:val="3"/>
          <w:numId w:val="9"/>
        </w:numPr>
        <w:tabs>
          <w:tab w:val="left" w:pos="1289"/>
        </w:tabs>
        <w:autoSpaceDE w:val="0"/>
        <w:autoSpaceDN w:val="0"/>
        <w:spacing w:before="64" w:line="254" w:lineRule="auto"/>
        <w:ind w:right="1605"/>
        <w:jc w:val="both"/>
        <w:rPr>
          <w:rFonts w:eastAsia="Cambria"/>
          <w:sz w:val="22"/>
          <w:szCs w:val="22"/>
        </w:rPr>
      </w:pPr>
      <w:r w:rsidRPr="00EF5F16">
        <w:rPr>
          <w:rFonts w:eastAsia="Cambria"/>
          <w:w w:val="105"/>
          <w:sz w:val="22"/>
          <w:szCs w:val="22"/>
        </w:rPr>
        <w:t>Notwithstanding above, in case of the performance security (</w:t>
      </w:r>
      <w:proofErr w:type="spellStart"/>
      <w:r w:rsidRPr="00EF5F16">
        <w:rPr>
          <w:rFonts w:eastAsia="Cambria"/>
          <w:w w:val="105"/>
          <w:sz w:val="22"/>
          <w:szCs w:val="22"/>
        </w:rPr>
        <w:t>ies</w:t>
      </w:r>
      <w:proofErr w:type="spellEnd"/>
      <w:r w:rsidRPr="00EF5F16">
        <w:rPr>
          <w:rFonts w:eastAsia="Cambria"/>
          <w:w w:val="105"/>
          <w:sz w:val="22"/>
          <w:szCs w:val="22"/>
        </w:rPr>
        <w:t>) for</w:t>
      </w:r>
      <w:r w:rsidRPr="001949F7">
        <w:rPr>
          <w:rFonts w:eastAsia="Cambria"/>
          <w:w w:val="105"/>
          <w:sz w:val="22"/>
          <w:szCs w:val="22"/>
        </w:rPr>
        <w:t xml:space="preserve"> </w:t>
      </w:r>
      <w:r w:rsidRPr="00EF5F16">
        <w:rPr>
          <w:rFonts w:eastAsia="Cambria"/>
          <w:w w:val="105"/>
          <w:sz w:val="22"/>
          <w:szCs w:val="22"/>
        </w:rPr>
        <w:t xml:space="preserve">which the validity as per </w:t>
      </w:r>
      <w:r w:rsidRPr="00EF5F16">
        <w:rPr>
          <w:rFonts w:eastAsia="Cambria"/>
          <w:b/>
          <w:i/>
          <w:w w:val="105"/>
          <w:sz w:val="22"/>
          <w:szCs w:val="22"/>
        </w:rPr>
        <w:t>GCC Clause 9.3.1</w:t>
      </w:r>
      <w:r w:rsidRPr="00EF5F16">
        <w:rPr>
          <w:rFonts w:eastAsia="Cambria"/>
          <w:w w:val="105"/>
          <w:sz w:val="22"/>
          <w:szCs w:val="22"/>
        </w:rPr>
        <w:t xml:space="preserve"> is required to be </w:t>
      </w:r>
      <w:r w:rsidRPr="00EF5F16">
        <w:rPr>
          <w:rFonts w:eastAsia="Cambria"/>
          <w:b/>
          <w:w w:val="105"/>
          <w:sz w:val="22"/>
          <w:szCs w:val="22"/>
        </w:rPr>
        <w:t>more</w:t>
      </w:r>
      <w:r w:rsidRPr="00EF5F16">
        <w:rPr>
          <w:rFonts w:eastAsia="Cambria"/>
          <w:b/>
          <w:spacing w:val="1"/>
          <w:w w:val="105"/>
          <w:sz w:val="22"/>
          <w:szCs w:val="22"/>
        </w:rPr>
        <w:t xml:space="preserve"> </w:t>
      </w:r>
      <w:r w:rsidRPr="00EF5F16">
        <w:rPr>
          <w:rFonts w:eastAsia="Cambria"/>
          <w:b/>
          <w:w w:val="105"/>
          <w:sz w:val="22"/>
          <w:szCs w:val="22"/>
        </w:rPr>
        <w:t>than 5</w:t>
      </w:r>
      <w:r w:rsidR="00DE7E3D">
        <w:rPr>
          <w:rFonts w:eastAsia="Cambria"/>
          <w:b/>
          <w:w w:val="105"/>
          <w:sz w:val="22"/>
          <w:szCs w:val="22"/>
        </w:rPr>
        <w:t xml:space="preserve"> (five)</w:t>
      </w:r>
      <w:r w:rsidRPr="00EF5F16">
        <w:rPr>
          <w:rFonts w:eastAsia="Cambria"/>
          <w:b/>
          <w:w w:val="105"/>
          <w:sz w:val="22"/>
          <w:szCs w:val="22"/>
        </w:rPr>
        <w:t xml:space="preserve"> years</w:t>
      </w:r>
      <w:r w:rsidRPr="00EF5F16">
        <w:rPr>
          <w:rFonts w:eastAsia="Cambria"/>
          <w:w w:val="105"/>
          <w:sz w:val="22"/>
          <w:szCs w:val="22"/>
        </w:rPr>
        <w:t>, the Contractor may choose to submit the performance</w:t>
      </w:r>
      <w:r w:rsidRPr="001949F7">
        <w:rPr>
          <w:rFonts w:eastAsia="Cambria"/>
          <w:w w:val="105"/>
          <w:sz w:val="22"/>
          <w:szCs w:val="22"/>
        </w:rPr>
        <w:t xml:space="preserve"> </w:t>
      </w:r>
      <w:r w:rsidRPr="00EF5F16">
        <w:rPr>
          <w:rFonts w:eastAsia="Cambria"/>
          <w:w w:val="105"/>
          <w:sz w:val="22"/>
          <w:szCs w:val="22"/>
        </w:rPr>
        <w:t>security with initial validity of 5 years. In such cases, the Contractor</w:t>
      </w:r>
      <w:r w:rsidRPr="001949F7">
        <w:rPr>
          <w:rFonts w:eastAsia="Cambria"/>
          <w:w w:val="105"/>
          <w:sz w:val="22"/>
          <w:szCs w:val="22"/>
        </w:rPr>
        <w:t xml:space="preserve"> </w:t>
      </w:r>
      <w:r w:rsidRPr="00EF5F16">
        <w:rPr>
          <w:rFonts w:eastAsia="Cambria"/>
          <w:w w:val="105"/>
          <w:sz w:val="22"/>
          <w:szCs w:val="22"/>
        </w:rPr>
        <w:t xml:space="preserve">shall, however be required to extend the validity till </w:t>
      </w:r>
      <w:r w:rsidRPr="00EF5F16">
        <w:rPr>
          <w:rFonts w:eastAsia="Cambria"/>
          <w:b/>
          <w:bCs/>
          <w:w w:val="105"/>
          <w:sz w:val="22"/>
          <w:szCs w:val="22"/>
        </w:rPr>
        <w:t>ninety (90) days</w:t>
      </w:r>
      <w:r w:rsidRPr="00EF5F16">
        <w:rPr>
          <w:rFonts w:eastAsia="Cambria"/>
          <w:spacing w:val="-54"/>
          <w:w w:val="105"/>
          <w:sz w:val="22"/>
          <w:szCs w:val="22"/>
        </w:rPr>
        <w:t xml:space="preserve"> </w:t>
      </w:r>
      <w:r w:rsidR="00FE41F4" w:rsidRPr="00EF5F16">
        <w:rPr>
          <w:rFonts w:eastAsia="Cambria"/>
          <w:spacing w:val="-54"/>
          <w:w w:val="105"/>
          <w:sz w:val="22"/>
          <w:szCs w:val="22"/>
        </w:rPr>
        <w:t xml:space="preserve">  </w:t>
      </w:r>
      <w:r w:rsidRPr="00EF5F16">
        <w:rPr>
          <w:rFonts w:eastAsia="Cambria"/>
          <w:w w:val="105"/>
          <w:sz w:val="22"/>
          <w:szCs w:val="22"/>
        </w:rPr>
        <w:t>beyond</w:t>
      </w:r>
      <w:r w:rsidRPr="001949F7">
        <w:rPr>
          <w:rFonts w:eastAsia="Cambria"/>
          <w:w w:val="105"/>
          <w:sz w:val="22"/>
          <w:szCs w:val="22"/>
        </w:rPr>
        <w:t xml:space="preserve"> </w:t>
      </w:r>
      <w:r w:rsidRPr="00EF5F16">
        <w:rPr>
          <w:rFonts w:eastAsia="Cambria"/>
          <w:w w:val="105"/>
          <w:sz w:val="22"/>
          <w:szCs w:val="22"/>
        </w:rPr>
        <w:t>the</w:t>
      </w:r>
      <w:r w:rsidRPr="001949F7">
        <w:rPr>
          <w:rFonts w:eastAsia="Cambria"/>
          <w:w w:val="105"/>
          <w:sz w:val="22"/>
          <w:szCs w:val="22"/>
        </w:rPr>
        <w:t xml:space="preserve"> </w:t>
      </w:r>
      <w:r w:rsidRPr="00EF5F16">
        <w:rPr>
          <w:rFonts w:eastAsia="Cambria"/>
          <w:w w:val="105"/>
          <w:sz w:val="22"/>
          <w:szCs w:val="22"/>
        </w:rPr>
        <w:t>actual</w:t>
      </w:r>
      <w:r w:rsidRPr="001949F7">
        <w:rPr>
          <w:rFonts w:eastAsia="Cambria"/>
          <w:w w:val="105"/>
          <w:sz w:val="22"/>
          <w:szCs w:val="22"/>
        </w:rPr>
        <w:t xml:space="preserve"> </w:t>
      </w:r>
      <w:r w:rsidRPr="00EF5F16">
        <w:rPr>
          <w:rFonts w:eastAsia="Cambria"/>
          <w:w w:val="105"/>
          <w:sz w:val="22"/>
          <w:szCs w:val="22"/>
        </w:rPr>
        <w:t>Defect</w:t>
      </w:r>
      <w:r w:rsidRPr="001949F7">
        <w:rPr>
          <w:rFonts w:eastAsia="Cambria"/>
          <w:w w:val="105"/>
          <w:sz w:val="22"/>
          <w:szCs w:val="22"/>
        </w:rPr>
        <w:t xml:space="preserve"> </w:t>
      </w:r>
      <w:r w:rsidRPr="00EF5F16">
        <w:rPr>
          <w:rFonts w:eastAsia="Cambria"/>
          <w:w w:val="105"/>
          <w:sz w:val="22"/>
          <w:szCs w:val="22"/>
        </w:rPr>
        <w:t>Liability</w:t>
      </w:r>
      <w:r w:rsidRPr="001949F7">
        <w:rPr>
          <w:rFonts w:eastAsia="Cambria"/>
          <w:w w:val="105"/>
          <w:sz w:val="22"/>
          <w:szCs w:val="22"/>
        </w:rPr>
        <w:t xml:space="preserve"> </w:t>
      </w:r>
      <w:r w:rsidRPr="00EF5F16">
        <w:rPr>
          <w:rFonts w:eastAsia="Cambria"/>
          <w:w w:val="105"/>
          <w:sz w:val="22"/>
          <w:szCs w:val="22"/>
        </w:rPr>
        <w:t>Period,</w:t>
      </w:r>
      <w:r w:rsidRPr="001949F7">
        <w:rPr>
          <w:rFonts w:eastAsia="Cambria"/>
          <w:w w:val="105"/>
          <w:sz w:val="22"/>
          <w:szCs w:val="22"/>
        </w:rPr>
        <w:t xml:space="preserve"> </w:t>
      </w:r>
      <w:r w:rsidRPr="00EF5F16">
        <w:rPr>
          <w:rFonts w:eastAsia="Cambria"/>
          <w:w w:val="105"/>
          <w:sz w:val="22"/>
          <w:szCs w:val="22"/>
        </w:rPr>
        <w:t>as</w:t>
      </w:r>
      <w:r w:rsidRPr="001949F7">
        <w:rPr>
          <w:rFonts w:eastAsia="Cambria"/>
          <w:w w:val="105"/>
          <w:sz w:val="22"/>
          <w:szCs w:val="22"/>
        </w:rPr>
        <w:t xml:space="preserve"> </w:t>
      </w:r>
      <w:r w:rsidRPr="00EF5F16">
        <w:rPr>
          <w:rFonts w:eastAsia="Cambria"/>
          <w:w w:val="105"/>
          <w:sz w:val="22"/>
          <w:szCs w:val="22"/>
        </w:rPr>
        <w:t>may</w:t>
      </w:r>
      <w:r w:rsidRPr="001949F7">
        <w:rPr>
          <w:rFonts w:eastAsia="Cambria"/>
          <w:w w:val="105"/>
          <w:sz w:val="22"/>
          <w:szCs w:val="22"/>
        </w:rPr>
        <w:t xml:space="preserve"> </w:t>
      </w:r>
      <w:r w:rsidRPr="00EF5F16">
        <w:rPr>
          <w:rFonts w:eastAsia="Cambria"/>
          <w:w w:val="105"/>
          <w:sz w:val="22"/>
          <w:szCs w:val="22"/>
        </w:rPr>
        <w:t>be</w:t>
      </w:r>
      <w:r w:rsidRPr="001949F7">
        <w:rPr>
          <w:rFonts w:eastAsia="Cambria"/>
          <w:w w:val="105"/>
          <w:sz w:val="22"/>
          <w:szCs w:val="22"/>
        </w:rPr>
        <w:t xml:space="preserve"> </w:t>
      </w:r>
      <w:r w:rsidRPr="00EF5F16">
        <w:rPr>
          <w:rFonts w:eastAsia="Cambria"/>
          <w:w w:val="105"/>
          <w:sz w:val="22"/>
          <w:szCs w:val="22"/>
        </w:rPr>
        <w:t>required</w:t>
      </w:r>
      <w:r w:rsidRPr="001949F7">
        <w:rPr>
          <w:rFonts w:eastAsia="Cambria"/>
          <w:w w:val="105"/>
          <w:sz w:val="22"/>
          <w:szCs w:val="22"/>
        </w:rPr>
        <w:t xml:space="preserve"> </w:t>
      </w:r>
      <w:r w:rsidRPr="00EF5F16">
        <w:rPr>
          <w:rFonts w:eastAsia="Cambria"/>
          <w:w w:val="105"/>
          <w:sz w:val="22"/>
          <w:szCs w:val="22"/>
        </w:rPr>
        <w:t>under</w:t>
      </w:r>
      <w:r w:rsidR="008D5F29" w:rsidRPr="00EF5F16">
        <w:rPr>
          <w:rFonts w:eastAsia="Cambria"/>
          <w:w w:val="105"/>
          <w:sz w:val="22"/>
          <w:szCs w:val="22"/>
        </w:rPr>
        <w:t xml:space="preserve"> </w:t>
      </w:r>
      <w:r w:rsidRPr="00EF5F16">
        <w:rPr>
          <w:rFonts w:eastAsia="Cambria"/>
          <w:w w:val="105"/>
          <w:sz w:val="22"/>
          <w:szCs w:val="22"/>
        </w:rPr>
        <w:t xml:space="preserve">the Contract at any time, but no later than </w:t>
      </w:r>
      <w:r w:rsidRPr="001949F7">
        <w:rPr>
          <w:rFonts w:eastAsia="Cambria"/>
          <w:w w:val="105"/>
          <w:sz w:val="22"/>
          <w:szCs w:val="22"/>
        </w:rPr>
        <w:t>6</w:t>
      </w:r>
      <w:r w:rsidR="00DE7E3D" w:rsidRPr="001949F7">
        <w:rPr>
          <w:rFonts w:eastAsia="Cambria"/>
          <w:w w:val="105"/>
          <w:sz w:val="22"/>
          <w:szCs w:val="22"/>
        </w:rPr>
        <w:t xml:space="preserve"> (six)</w:t>
      </w:r>
      <w:r w:rsidRPr="00EF5F16">
        <w:rPr>
          <w:rFonts w:eastAsia="Cambria"/>
          <w:w w:val="105"/>
          <w:sz w:val="22"/>
          <w:szCs w:val="22"/>
        </w:rPr>
        <w:t xml:space="preserve"> months, prior to expiry of the performance security failing which the said performance security shall be forfeited by the Employer.</w:t>
      </w:r>
    </w:p>
    <w:p w:rsidR="005A48C5" w:rsidRPr="00EF5F16" w:rsidRDefault="005A48C5">
      <w:pPr>
        <w:widowControl w:val="0"/>
        <w:autoSpaceDE w:val="0"/>
        <w:autoSpaceDN w:val="0"/>
        <w:spacing w:before="6"/>
        <w:rPr>
          <w:rFonts w:eastAsia="Cambria"/>
          <w:sz w:val="22"/>
          <w:szCs w:val="22"/>
        </w:rPr>
      </w:pPr>
    </w:p>
    <w:p w:rsidR="005A48C5" w:rsidRPr="001F713C" w:rsidRDefault="00D11752" w:rsidP="001F713C">
      <w:pPr>
        <w:widowControl w:val="0"/>
        <w:numPr>
          <w:ilvl w:val="3"/>
          <w:numId w:val="9"/>
        </w:numPr>
        <w:tabs>
          <w:tab w:val="left" w:pos="1289"/>
          <w:tab w:val="left" w:pos="7820"/>
        </w:tabs>
        <w:autoSpaceDE w:val="0"/>
        <w:autoSpaceDN w:val="0"/>
        <w:spacing w:line="254" w:lineRule="auto"/>
        <w:ind w:right="1601"/>
        <w:jc w:val="both"/>
        <w:rPr>
          <w:rFonts w:eastAsia="Cambria"/>
          <w:sz w:val="22"/>
          <w:szCs w:val="22"/>
        </w:rPr>
      </w:pPr>
      <w:r w:rsidRPr="001949F7">
        <w:rPr>
          <w:rFonts w:eastAsia="Cambria"/>
          <w:w w:val="105"/>
          <w:sz w:val="22"/>
          <w:szCs w:val="22"/>
        </w:rPr>
        <w:t>In case the Contractor fails to submit the performance security within</w:t>
      </w:r>
      <w:r w:rsidRPr="001F713C">
        <w:rPr>
          <w:rFonts w:eastAsia="Cambria"/>
          <w:spacing w:val="1"/>
          <w:sz w:val="22"/>
          <w:szCs w:val="22"/>
        </w:rPr>
        <w:t xml:space="preserve"> </w:t>
      </w:r>
      <w:r w:rsidR="00F26C4F" w:rsidRPr="00EF5F16">
        <w:rPr>
          <w:rFonts w:eastAsia="Cambria"/>
          <w:b/>
          <w:bCs/>
          <w:spacing w:val="1"/>
          <w:sz w:val="22"/>
          <w:szCs w:val="22"/>
        </w:rPr>
        <w:t>90</w:t>
      </w:r>
      <w:r w:rsidR="00B85521" w:rsidRPr="00EF5F16">
        <w:rPr>
          <w:rFonts w:eastAsia="Cambria"/>
          <w:spacing w:val="1"/>
          <w:sz w:val="22"/>
          <w:szCs w:val="22"/>
        </w:rPr>
        <w:t xml:space="preserve"> </w:t>
      </w:r>
      <w:r w:rsidR="00B85521" w:rsidRPr="001949F7">
        <w:rPr>
          <w:rFonts w:eastAsia="Cambria"/>
          <w:w w:val="105"/>
          <w:sz w:val="22"/>
          <w:szCs w:val="22"/>
        </w:rPr>
        <w:t>(</w:t>
      </w:r>
      <w:r w:rsidR="00F26C4F" w:rsidRPr="001949F7">
        <w:rPr>
          <w:rFonts w:eastAsia="Cambria"/>
          <w:w w:val="105"/>
          <w:sz w:val="22"/>
          <w:szCs w:val="22"/>
        </w:rPr>
        <w:t>Ninety</w:t>
      </w:r>
      <w:r w:rsidR="00B85521" w:rsidRPr="001949F7">
        <w:rPr>
          <w:rFonts w:eastAsia="Cambria"/>
          <w:w w:val="105"/>
          <w:sz w:val="22"/>
          <w:szCs w:val="22"/>
        </w:rPr>
        <w:t xml:space="preserve">) </w:t>
      </w:r>
      <w:r w:rsidRPr="001949F7">
        <w:rPr>
          <w:rFonts w:eastAsia="Cambria"/>
          <w:w w:val="105"/>
          <w:sz w:val="22"/>
          <w:szCs w:val="22"/>
        </w:rPr>
        <w:t xml:space="preserve">days of the </w:t>
      </w:r>
      <w:r w:rsidR="009C44F6" w:rsidRPr="001949F7">
        <w:rPr>
          <w:rFonts w:eastAsia="Cambria"/>
          <w:w w:val="105"/>
          <w:sz w:val="22"/>
          <w:szCs w:val="22"/>
        </w:rPr>
        <w:t>Letter</w:t>
      </w:r>
      <w:r w:rsidRPr="001949F7">
        <w:rPr>
          <w:rFonts w:eastAsia="Cambria"/>
          <w:w w:val="105"/>
          <w:sz w:val="22"/>
          <w:szCs w:val="22"/>
        </w:rPr>
        <w:t xml:space="preserve"> of Award, the Employer, without prejudice to any other rights or remedies it may possess under the Contract, may forfeit the bid security and/or may terminate the Contract forthwith pursuant to</w:t>
      </w:r>
      <w:r w:rsidRPr="001F713C">
        <w:rPr>
          <w:rFonts w:eastAsia="Cambria"/>
          <w:spacing w:val="20"/>
          <w:sz w:val="22"/>
          <w:szCs w:val="22"/>
        </w:rPr>
        <w:t xml:space="preserve"> </w:t>
      </w:r>
      <w:r w:rsidRPr="001F713C">
        <w:rPr>
          <w:rFonts w:eastAsia="Cambria"/>
          <w:b/>
          <w:i/>
          <w:sz w:val="22"/>
          <w:szCs w:val="22"/>
        </w:rPr>
        <w:t>GCC</w:t>
      </w:r>
      <w:r w:rsidRPr="001F713C">
        <w:rPr>
          <w:rFonts w:eastAsia="Cambria"/>
          <w:b/>
          <w:i/>
          <w:spacing w:val="21"/>
          <w:sz w:val="22"/>
          <w:szCs w:val="22"/>
        </w:rPr>
        <w:t xml:space="preserve"> </w:t>
      </w:r>
      <w:r w:rsidRPr="001F713C">
        <w:rPr>
          <w:rFonts w:eastAsia="Cambria"/>
          <w:b/>
          <w:i/>
          <w:sz w:val="22"/>
          <w:szCs w:val="22"/>
        </w:rPr>
        <w:t>Clause</w:t>
      </w:r>
      <w:r w:rsidRPr="001F713C">
        <w:rPr>
          <w:rFonts w:eastAsia="Cambria"/>
          <w:b/>
          <w:i/>
          <w:spacing w:val="22"/>
          <w:sz w:val="22"/>
          <w:szCs w:val="22"/>
        </w:rPr>
        <w:t xml:space="preserve"> </w:t>
      </w:r>
      <w:r w:rsidRPr="001F713C">
        <w:rPr>
          <w:rFonts w:eastAsia="Cambria"/>
          <w:b/>
          <w:i/>
          <w:sz w:val="22"/>
          <w:szCs w:val="22"/>
        </w:rPr>
        <w:t>36</w:t>
      </w:r>
      <w:r w:rsidRPr="001F713C">
        <w:rPr>
          <w:rFonts w:eastAsia="Cambria"/>
          <w:sz w:val="22"/>
          <w:szCs w:val="22"/>
        </w:rPr>
        <w:t>.</w:t>
      </w:r>
    </w:p>
    <w:p w:rsidR="005A48C5" w:rsidRPr="00DF4A50" w:rsidRDefault="005A48C5">
      <w:pPr>
        <w:widowControl w:val="0"/>
        <w:autoSpaceDE w:val="0"/>
        <w:autoSpaceDN w:val="0"/>
        <w:spacing w:before="8"/>
        <w:rPr>
          <w:rFonts w:eastAsia="Cambria"/>
          <w:sz w:val="22"/>
          <w:szCs w:val="22"/>
        </w:rPr>
      </w:pPr>
    </w:p>
    <w:p w:rsidR="005A48C5" w:rsidRPr="00DF4A50" w:rsidRDefault="00D11752">
      <w:pPr>
        <w:widowControl w:val="0"/>
        <w:numPr>
          <w:ilvl w:val="3"/>
          <w:numId w:val="9"/>
        </w:numPr>
        <w:tabs>
          <w:tab w:val="left" w:pos="1289"/>
        </w:tabs>
        <w:autoSpaceDE w:val="0"/>
        <w:autoSpaceDN w:val="0"/>
        <w:spacing w:before="1" w:line="254" w:lineRule="auto"/>
        <w:ind w:right="1609"/>
        <w:jc w:val="both"/>
        <w:rPr>
          <w:rFonts w:eastAsia="Cambria"/>
          <w:sz w:val="22"/>
          <w:szCs w:val="22"/>
        </w:rPr>
      </w:pPr>
      <w:r w:rsidRPr="00DF4A50">
        <w:rPr>
          <w:rFonts w:eastAsia="Cambria"/>
          <w:w w:val="105"/>
          <w:sz w:val="22"/>
          <w:szCs w:val="22"/>
        </w:rPr>
        <w:t>The above extension of Defect Liability Period or deduction shall not</w:t>
      </w:r>
      <w:r w:rsidRPr="001949F7">
        <w:rPr>
          <w:rFonts w:eastAsia="Cambria"/>
          <w:w w:val="105"/>
          <w:sz w:val="22"/>
          <w:szCs w:val="22"/>
        </w:rPr>
        <w:t xml:space="preserve"> </w:t>
      </w:r>
      <w:r w:rsidRPr="00DF4A50">
        <w:rPr>
          <w:rFonts w:eastAsia="Cambria"/>
          <w:w w:val="105"/>
          <w:sz w:val="22"/>
          <w:szCs w:val="22"/>
        </w:rPr>
        <w:t>relieve</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Contractor</w:t>
      </w:r>
      <w:r w:rsidRPr="001949F7">
        <w:rPr>
          <w:rFonts w:eastAsia="Cambria"/>
          <w:w w:val="105"/>
          <w:sz w:val="22"/>
          <w:szCs w:val="22"/>
        </w:rPr>
        <w:t xml:space="preserve"> </w:t>
      </w:r>
      <w:r w:rsidRPr="00DF4A50">
        <w:rPr>
          <w:rFonts w:eastAsia="Cambria"/>
          <w:w w:val="105"/>
          <w:sz w:val="22"/>
          <w:szCs w:val="22"/>
        </w:rPr>
        <w:t>from</w:t>
      </w:r>
      <w:r w:rsidRPr="001949F7">
        <w:rPr>
          <w:rFonts w:eastAsia="Cambria"/>
          <w:w w:val="105"/>
          <w:sz w:val="22"/>
          <w:szCs w:val="22"/>
        </w:rPr>
        <w:t xml:space="preserve"> </w:t>
      </w:r>
      <w:r w:rsidRPr="00DF4A50">
        <w:rPr>
          <w:rFonts w:eastAsia="Cambria"/>
          <w:w w:val="105"/>
          <w:sz w:val="22"/>
          <w:szCs w:val="22"/>
        </w:rPr>
        <w:t>any</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his</w:t>
      </w:r>
      <w:r w:rsidRPr="001949F7">
        <w:rPr>
          <w:rFonts w:eastAsia="Cambria"/>
          <w:w w:val="105"/>
          <w:sz w:val="22"/>
          <w:szCs w:val="22"/>
        </w:rPr>
        <w:t xml:space="preserve"> </w:t>
      </w:r>
      <w:r w:rsidRPr="00DF4A50">
        <w:rPr>
          <w:rFonts w:eastAsia="Cambria"/>
          <w:w w:val="105"/>
          <w:sz w:val="22"/>
          <w:szCs w:val="22"/>
        </w:rPr>
        <w:t>obligations</w:t>
      </w:r>
      <w:r w:rsidRPr="001949F7">
        <w:rPr>
          <w:rFonts w:eastAsia="Cambria"/>
          <w:w w:val="105"/>
          <w:sz w:val="22"/>
          <w:szCs w:val="22"/>
        </w:rPr>
        <w:t xml:space="preserve"> </w:t>
      </w:r>
      <w:r w:rsidRPr="00DF4A50">
        <w:rPr>
          <w:rFonts w:eastAsia="Cambria"/>
          <w:w w:val="105"/>
          <w:sz w:val="22"/>
          <w:szCs w:val="22"/>
        </w:rPr>
        <w:t>and</w:t>
      </w:r>
      <w:r w:rsidRPr="001949F7">
        <w:rPr>
          <w:rFonts w:eastAsia="Cambria"/>
          <w:w w:val="105"/>
          <w:sz w:val="22"/>
          <w:szCs w:val="22"/>
        </w:rPr>
        <w:t xml:space="preserve"> </w:t>
      </w:r>
      <w:r w:rsidRPr="00DF4A50">
        <w:rPr>
          <w:rFonts w:eastAsia="Cambria"/>
          <w:w w:val="105"/>
          <w:sz w:val="22"/>
          <w:szCs w:val="22"/>
        </w:rPr>
        <w:t>liabilities</w:t>
      </w:r>
      <w:r w:rsidRPr="001949F7">
        <w:rPr>
          <w:rFonts w:eastAsia="Cambria"/>
          <w:w w:val="105"/>
          <w:sz w:val="22"/>
          <w:szCs w:val="22"/>
        </w:rPr>
        <w:t xml:space="preserve"> </w:t>
      </w:r>
      <w:r w:rsidRPr="00DF4A50">
        <w:rPr>
          <w:rFonts w:eastAsia="Cambria"/>
          <w:w w:val="105"/>
          <w:sz w:val="22"/>
          <w:szCs w:val="22"/>
        </w:rPr>
        <w:t>under</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Contract.</w:t>
      </w:r>
    </w:p>
    <w:p w:rsidR="005A48C5" w:rsidRPr="00DF4A50" w:rsidRDefault="005A48C5">
      <w:pPr>
        <w:widowControl w:val="0"/>
        <w:autoSpaceDE w:val="0"/>
        <w:autoSpaceDN w:val="0"/>
        <w:spacing w:before="6"/>
        <w:rPr>
          <w:rFonts w:eastAsia="Cambria"/>
          <w:sz w:val="22"/>
          <w:szCs w:val="22"/>
        </w:rPr>
      </w:pPr>
    </w:p>
    <w:p w:rsidR="005A48C5" w:rsidRPr="00DF4A50" w:rsidRDefault="00D11752">
      <w:pPr>
        <w:widowControl w:val="0"/>
        <w:numPr>
          <w:ilvl w:val="3"/>
          <w:numId w:val="9"/>
        </w:numPr>
        <w:tabs>
          <w:tab w:val="left" w:pos="1288"/>
          <w:tab w:val="left" w:pos="1289"/>
        </w:tabs>
        <w:autoSpaceDE w:val="0"/>
        <w:autoSpaceDN w:val="0"/>
        <w:ind w:hanging="1081"/>
        <w:jc w:val="both"/>
        <w:rPr>
          <w:rFonts w:eastAsia="Cambria"/>
          <w:sz w:val="22"/>
          <w:szCs w:val="22"/>
        </w:rPr>
      </w:pPr>
      <w:r w:rsidRPr="00DF4A50">
        <w:rPr>
          <w:rFonts w:eastAsia="Cambria"/>
          <w:w w:val="105"/>
          <w:sz w:val="22"/>
          <w:szCs w:val="22"/>
        </w:rPr>
        <w:t>The</w:t>
      </w:r>
      <w:r w:rsidRPr="00DF4A50">
        <w:rPr>
          <w:rFonts w:eastAsia="Cambria"/>
          <w:spacing w:val="-3"/>
          <w:w w:val="105"/>
          <w:sz w:val="22"/>
          <w:szCs w:val="22"/>
        </w:rPr>
        <w:t xml:space="preserve"> </w:t>
      </w:r>
      <w:r w:rsidRPr="00DF4A50">
        <w:rPr>
          <w:rFonts w:eastAsia="Cambria"/>
          <w:w w:val="105"/>
          <w:sz w:val="22"/>
          <w:szCs w:val="22"/>
        </w:rPr>
        <w:t>Employer</w:t>
      </w:r>
      <w:r w:rsidRPr="001949F7">
        <w:rPr>
          <w:rFonts w:eastAsia="Cambria"/>
          <w:w w:val="105"/>
          <w:sz w:val="22"/>
          <w:szCs w:val="22"/>
        </w:rPr>
        <w:t xml:space="preserve"> </w:t>
      </w:r>
      <w:r w:rsidRPr="00DF4A50">
        <w:rPr>
          <w:rFonts w:eastAsia="Cambria"/>
          <w:w w:val="105"/>
          <w:sz w:val="22"/>
          <w:szCs w:val="22"/>
        </w:rPr>
        <w:t>shall</w:t>
      </w:r>
      <w:r w:rsidRPr="001949F7">
        <w:rPr>
          <w:rFonts w:eastAsia="Cambria"/>
          <w:w w:val="105"/>
          <w:sz w:val="22"/>
          <w:szCs w:val="22"/>
        </w:rPr>
        <w:t xml:space="preserve"> </w:t>
      </w:r>
      <w:r w:rsidRPr="00DF4A50">
        <w:rPr>
          <w:rFonts w:eastAsia="Cambria"/>
          <w:w w:val="105"/>
          <w:sz w:val="22"/>
          <w:szCs w:val="22"/>
        </w:rPr>
        <w:t>be</w:t>
      </w:r>
      <w:r w:rsidRPr="001949F7">
        <w:rPr>
          <w:rFonts w:eastAsia="Cambria"/>
          <w:w w:val="105"/>
          <w:sz w:val="22"/>
          <w:szCs w:val="22"/>
        </w:rPr>
        <w:t xml:space="preserve"> </w:t>
      </w:r>
      <w:r w:rsidRPr="00DF4A50">
        <w:rPr>
          <w:rFonts w:eastAsia="Cambria"/>
          <w:w w:val="105"/>
          <w:sz w:val="22"/>
          <w:szCs w:val="22"/>
        </w:rPr>
        <w:t>sole</w:t>
      </w:r>
      <w:r w:rsidRPr="001949F7">
        <w:rPr>
          <w:rFonts w:eastAsia="Cambria"/>
          <w:w w:val="105"/>
          <w:sz w:val="22"/>
          <w:szCs w:val="22"/>
        </w:rPr>
        <w:t xml:space="preserve"> </w:t>
      </w:r>
      <w:r w:rsidRPr="00DF4A50">
        <w:rPr>
          <w:rFonts w:eastAsia="Cambria"/>
          <w:w w:val="105"/>
          <w:sz w:val="22"/>
          <w:szCs w:val="22"/>
        </w:rPr>
        <w:t>judge</w:t>
      </w:r>
      <w:r w:rsidRPr="001949F7">
        <w:rPr>
          <w:rFonts w:eastAsia="Cambria"/>
          <w:w w:val="105"/>
          <w:sz w:val="22"/>
          <w:szCs w:val="22"/>
        </w:rPr>
        <w:t xml:space="preserve"> </w:t>
      </w:r>
      <w:r w:rsidRPr="00DF4A50">
        <w:rPr>
          <w:rFonts w:eastAsia="Cambria"/>
          <w:w w:val="105"/>
          <w:sz w:val="22"/>
          <w:szCs w:val="22"/>
        </w:rPr>
        <w:t>in</w:t>
      </w:r>
      <w:r w:rsidRPr="001949F7">
        <w:rPr>
          <w:rFonts w:eastAsia="Cambria"/>
          <w:w w:val="105"/>
          <w:sz w:val="22"/>
          <w:szCs w:val="22"/>
        </w:rPr>
        <w:t xml:space="preserve"> </w:t>
      </w:r>
      <w:r w:rsidRPr="00DF4A50">
        <w:rPr>
          <w:rFonts w:eastAsia="Cambria"/>
          <w:w w:val="105"/>
          <w:sz w:val="22"/>
          <w:szCs w:val="22"/>
        </w:rPr>
        <w:t>above</w:t>
      </w:r>
      <w:r w:rsidRPr="001949F7">
        <w:rPr>
          <w:rFonts w:eastAsia="Cambria"/>
          <w:w w:val="105"/>
          <w:sz w:val="22"/>
          <w:szCs w:val="22"/>
        </w:rPr>
        <w:t xml:space="preserve"> </w:t>
      </w:r>
      <w:r w:rsidRPr="00DF4A50">
        <w:rPr>
          <w:rFonts w:eastAsia="Cambria"/>
          <w:w w:val="105"/>
          <w:sz w:val="22"/>
          <w:szCs w:val="22"/>
        </w:rPr>
        <w:t>regard.</w:t>
      </w:r>
    </w:p>
    <w:p w:rsidR="005A48C5" w:rsidRPr="001949F7" w:rsidRDefault="00D11752">
      <w:pPr>
        <w:widowControl w:val="0"/>
        <w:numPr>
          <w:ilvl w:val="3"/>
          <w:numId w:val="9"/>
        </w:numPr>
        <w:tabs>
          <w:tab w:val="left" w:pos="1120"/>
        </w:tabs>
        <w:autoSpaceDE w:val="0"/>
        <w:autoSpaceDN w:val="0"/>
        <w:spacing w:before="64" w:line="254" w:lineRule="auto"/>
        <w:ind w:right="1606"/>
        <w:jc w:val="both"/>
        <w:rPr>
          <w:rFonts w:eastAsia="Cambria"/>
          <w:w w:val="105"/>
          <w:sz w:val="22"/>
          <w:szCs w:val="22"/>
        </w:rPr>
      </w:pPr>
      <w:r>
        <w:rPr>
          <w:rFonts w:eastAsia="Cambria"/>
          <w:w w:val="105"/>
          <w:sz w:val="22"/>
          <w:szCs w:val="22"/>
        </w:rPr>
        <w:t xml:space="preserve">   </w:t>
      </w:r>
      <w:r w:rsidR="00304D47" w:rsidRPr="00DF4A50">
        <w:rPr>
          <w:rFonts w:eastAsia="Cambria"/>
          <w:w w:val="105"/>
          <w:sz w:val="22"/>
          <w:szCs w:val="22"/>
        </w:rPr>
        <w:t>Apart</w:t>
      </w:r>
      <w:r w:rsidR="00304D47" w:rsidRPr="001949F7">
        <w:rPr>
          <w:rFonts w:eastAsia="Cambria"/>
          <w:w w:val="105"/>
          <w:sz w:val="22"/>
          <w:szCs w:val="22"/>
        </w:rPr>
        <w:t xml:space="preserve"> </w:t>
      </w:r>
      <w:r w:rsidR="00304D47" w:rsidRPr="00DF4A50">
        <w:rPr>
          <w:rFonts w:eastAsia="Cambria"/>
          <w:w w:val="105"/>
          <w:sz w:val="22"/>
          <w:szCs w:val="22"/>
        </w:rPr>
        <w:t>from</w:t>
      </w:r>
      <w:r w:rsidR="00304D47" w:rsidRPr="001949F7">
        <w:rPr>
          <w:rFonts w:eastAsia="Cambria"/>
          <w:w w:val="105"/>
          <w:sz w:val="22"/>
          <w:szCs w:val="22"/>
        </w:rPr>
        <w:t xml:space="preserve"> </w:t>
      </w:r>
      <w:r w:rsidR="00304D47" w:rsidRPr="00DF4A50">
        <w:rPr>
          <w:rFonts w:eastAsia="Cambria"/>
          <w:w w:val="105"/>
          <w:sz w:val="22"/>
          <w:szCs w:val="22"/>
        </w:rPr>
        <w:t>the</w:t>
      </w:r>
      <w:r w:rsidR="00304D47" w:rsidRPr="001949F7">
        <w:rPr>
          <w:rFonts w:eastAsia="Cambria"/>
          <w:w w:val="105"/>
          <w:sz w:val="22"/>
          <w:szCs w:val="22"/>
        </w:rPr>
        <w:t xml:space="preserve"> </w:t>
      </w:r>
      <w:r w:rsidR="00304D47" w:rsidRPr="00DF4A50">
        <w:rPr>
          <w:rFonts w:eastAsia="Cambria"/>
          <w:w w:val="105"/>
          <w:sz w:val="22"/>
          <w:szCs w:val="22"/>
        </w:rPr>
        <w:t>performance</w:t>
      </w:r>
      <w:r w:rsidR="00304D47" w:rsidRPr="001949F7">
        <w:rPr>
          <w:rFonts w:eastAsia="Cambria"/>
          <w:w w:val="105"/>
          <w:sz w:val="22"/>
          <w:szCs w:val="22"/>
        </w:rPr>
        <w:t xml:space="preserve"> </w:t>
      </w:r>
      <w:proofErr w:type="gramStart"/>
      <w:r w:rsidR="00304D47" w:rsidRPr="00DF4A50">
        <w:rPr>
          <w:rFonts w:eastAsia="Cambria"/>
          <w:w w:val="105"/>
          <w:sz w:val="22"/>
          <w:szCs w:val="22"/>
        </w:rPr>
        <w:t>security(</w:t>
      </w:r>
      <w:proofErr w:type="spellStart"/>
      <w:proofErr w:type="gramEnd"/>
      <w:r w:rsidR="00304D47" w:rsidRPr="00DF4A50">
        <w:rPr>
          <w:rFonts w:eastAsia="Cambria"/>
          <w:w w:val="105"/>
          <w:sz w:val="22"/>
          <w:szCs w:val="22"/>
        </w:rPr>
        <w:t>ies</w:t>
      </w:r>
      <w:proofErr w:type="spellEnd"/>
      <w:r w:rsidR="00304D47" w:rsidRPr="00DF4A50">
        <w:rPr>
          <w:rFonts w:eastAsia="Cambria"/>
          <w:w w:val="105"/>
          <w:sz w:val="22"/>
          <w:szCs w:val="22"/>
        </w:rPr>
        <w:t>)</w:t>
      </w:r>
      <w:r w:rsidR="00304D47" w:rsidRPr="001949F7">
        <w:rPr>
          <w:rFonts w:eastAsia="Cambria"/>
          <w:w w:val="105"/>
          <w:sz w:val="22"/>
          <w:szCs w:val="22"/>
        </w:rPr>
        <w:t xml:space="preserve"> </w:t>
      </w:r>
      <w:r w:rsidR="00304D47" w:rsidRPr="00DF4A50">
        <w:rPr>
          <w:rFonts w:eastAsia="Cambria"/>
          <w:w w:val="105"/>
          <w:sz w:val="22"/>
          <w:szCs w:val="22"/>
        </w:rPr>
        <w:t>to</w:t>
      </w:r>
      <w:r w:rsidR="00304D47" w:rsidRPr="001949F7">
        <w:rPr>
          <w:rFonts w:eastAsia="Cambria"/>
          <w:w w:val="105"/>
          <w:sz w:val="22"/>
          <w:szCs w:val="22"/>
        </w:rPr>
        <w:t xml:space="preserve"> </w:t>
      </w:r>
      <w:r w:rsidR="00304D47" w:rsidRPr="00DF4A50">
        <w:rPr>
          <w:rFonts w:eastAsia="Cambria"/>
          <w:w w:val="105"/>
          <w:sz w:val="22"/>
          <w:szCs w:val="22"/>
        </w:rPr>
        <w:t>be</w:t>
      </w:r>
      <w:r w:rsidR="00304D47" w:rsidRPr="001949F7">
        <w:rPr>
          <w:rFonts w:eastAsia="Cambria"/>
          <w:w w:val="105"/>
          <w:sz w:val="22"/>
          <w:szCs w:val="22"/>
        </w:rPr>
        <w:t xml:space="preserve"> </w:t>
      </w:r>
      <w:r w:rsidR="00304D47" w:rsidRPr="00DF4A50">
        <w:rPr>
          <w:rFonts w:eastAsia="Cambria"/>
          <w:w w:val="105"/>
          <w:sz w:val="22"/>
          <w:szCs w:val="22"/>
        </w:rPr>
        <w:t>furnished</w:t>
      </w:r>
      <w:r w:rsidR="00304D47" w:rsidRPr="001949F7">
        <w:rPr>
          <w:rFonts w:eastAsia="Cambria"/>
          <w:w w:val="105"/>
          <w:sz w:val="22"/>
          <w:szCs w:val="22"/>
        </w:rPr>
        <w:t xml:space="preserve"> </w:t>
      </w:r>
      <w:r w:rsidR="00304D47" w:rsidRPr="00DF4A50">
        <w:rPr>
          <w:rFonts w:eastAsia="Cambria"/>
          <w:w w:val="105"/>
          <w:sz w:val="22"/>
          <w:szCs w:val="22"/>
        </w:rPr>
        <w:t>as</w:t>
      </w:r>
      <w:r w:rsidR="00304D47" w:rsidRPr="001949F7">
        <w:rPr>
          <w:rFonts w:eastAsia="Cambria"/>
          <w:w w:val="105"/>
          <w:sz w:val="22"/>
          <w:szCs w:val="22"/>
        </w:rPr>
        <w:t xml:space="preserve"> </w:t>
      </w:r>
      <w:r w:rsidR="00304D47" w:rsidRPr="00DF4A50">
        <w:rPr>
          <w:rFonts w:eastAsia="Cambria"/>
          <w:w w:val="105"/>
          <w:sz w:val="22"/>
          <w:szCs w:val="22"/>
        </w:rPr>
        <w:t>per</w:t>
      </w:r>
      <w:r w:rsidR="00304D47" w:rsidRPr="001949F7">
        <w:rPr>
          <w:rFonts w:eastAsia="Cambria"/>
          <w:w w:val="105"/>
          <w:sz w:val="22"/>
          <w:szCs w:val="22"/>
        </w:rPr>
        <w:t xml:space="preserve"> </w:t>
      </w:r>
      <w:r w:rsidR="00304D47" w:rsidRPr="00DF4A50">
        <w:rPr>
          <w:rFonts w:eastAsia="Cambria"/>
          <w:w w:val="105"/>
          <w:sz w:val="22"/>
          <w:szCs w:val="22"/>
        </w:rPr>
        <w:t>Clause</w:t>
      </w:r>
      <w:r w:rsidR="00304D47" w:rsidRPr="00DF4A50">
        <w:rPr>
          <w:rFonts w:eastAsia="Cambria"/>
          <w:spacing w:val="-53"/>
          <w:w w:val="105"/>
          <w:sz w:val="22"/>
          <w:szCs w:val="22"/>
        </w:rPr>
        <w:t xml:space="preserve"> </w:t>
      </w:r>
      <w:r w:rsidR="00304D47" w:rsidRPr="00DF4A50">
        <w:rPr>
          <w:rFonts w:eastAsia="Cambria"/>
          <w:b/>
          <w:w w:val="105"/>
          <w:sz w:val="22"/>
          <w:szCs w:val="22"/>
        </w:rPr>
        <w:t>GCC 9.3.1</w:t>
      </w:r>
      <w:r w:rsidR="00304D47" w:rsidRPr="00DF4A50">
        <w:rPr>
          <w:rFonts w:eastAsia="Cambria"/>
          <w:w w:val="105"/>
          <w:sz w:val="22"/>
          <w:szCs w:val="22"/>
        </w:rPr>
        <w:t xml:space="preserve"> above, additional</w:t>
      </w:r>
      <w:r w:rsidR="00304D47" w:rsidRPr="001949F7">
        <w:rPr>
          <w:rFonts w:eastAsia="Cambria"/>
          <w:w w:val="105"/>
          <w:sz w:val="22"/>
          <w:szCs w:val="22"/>
        </w:rPr>
        <w:t xml:space="preserve"> </w:t>
      </w:r>
      <w:r w:rsidR="00304D47" w:rsidRPr="00DF4A50">
        <w:rPr>
          <w:rFonts w:eastAsia="Cambria"/>
          <w:w w:val="105"/>
          <w:sz w:val="22"/>
          <w:szCs w:val="22"/>
        </w:rPr>
        <w:t>performance securities, as specified in</w:t>
      </w:r>
      <w:r w:rsidR="00304D47" w:rsidRPr="001949F7">
        <w:rPr>
          <w:rFonts w:eastAsia="Cambria"/>
          <w:w w:val="105"/>
          <w:sz w:val="22"/>
          <w:szCs w:val="22"/>
        </w:rPr>
        <w:t xml:space="preserve"> </w:t>
      </w:r>
      <w:r w:rsidR="00304D47" w:rsidRPr="00DF4A50">
        <w:rPr>
          <w:rFonts w:eastAsia="Cambria"/>
          <w:w w:val="105"/>
          <w:sz w:val="22"/>
          <w:szCs w:val="22"/>
        </w:rPr>
        <w:t>the</w:t>
      </w:r>
      <w:r w:rsidR="00304D47" w:rsidRPr="001949F7">
        <w:rPr>
          <w:rFonts w:eastAsia="Cambria"/>
          <w:w w:val="105"/>
          <w:sz w:val="22"/>
          <w:szCs w:val="22"/>
        </w:rPr>
        <w:t xml:space="preserve"> </w:t>
      </w:r>
      <w:r w:rsidR="00304D47" w:rsidRPr="00DF4A50">
        <w:rPr>
          <w:rFonts w:eastAsia="Cambria"/>
          <w:w w:val="105"/>
          <w:sz w:val="22"/>
          <w:szCs w:val="22"/>
        </w:rPr>
        <w:t>Bidding</w:t>
      </w:r>
      <w:r w:rsidR="00304D47" w:rsidRPr="001949F7">
        <w:rPr>
          <w:rFonts w:eastAsia="Cambria"/>
          <w:w w:val="105"/>
          <w:sz w:val="22"/>
          <w:szCs w:val="22"/>
        </w:rPr>
        <w:t xml:space="preserve"> </w:t>
      </w:r>
      <w:r w:rsidR="00304D47" w:rsidRPr="00DF4A50">
        <w:rPr>
          <w:rFonts w:eastAsia="Cambria"/>
          <w:w w:val="105"/>
          <w:sz w:val="22"/>
          <w:szCs w:val="22"/>
        </w:rPr>
        <w:t>Documents,</w:t>
      </w:r>
      <w:r w:rsidR="00304D47" w:rsidRPr="001949F7">
        <w:rPr>
          <w:rFonts w:eastAsia="Cambria"/>
          <w:w w:val="105"/>
          <w:sz w:val="22"/>
          <w:szCs w:val="22"/>
        </w:rPr>
        <w:t xml:space="preserve"> </w:t>
      </w:r>
      <w:r w:rsidR="00304D47" w:rsidRPr="00DF4A50">
        <w:rPr>
          <w:rFonts w:eastAsia="Cambria"/>
          <w:w w:val="105"/>
          <w:sz w:val="22"/>
          <w:szCs w:val="22"/>
        </w:rPr>
        <w:t>shall</w:t>
      </w:r>
      <w:r w:rsidR="00304D47" w:rsidRPr="001949F7">
        <w:rPr>
          <w:rFonts w:eastAsia="Cambria"/>
          <w:w w:val="105"/>
          <w:sz w:val="22"/>
          <w:szCs w:val="22"/>
        </w:rPr>
        <w:t xml:space="preserve"> </w:t>
      </w:r>
      <w:r w:rsidR="00304D47" w:rsidRPr="00DF4A50">
        <w:rPr>
          <w:rFonts w:eastAsia="Cambria"/>
          <w:w w:val="105"/>
          <w:sz w:val="22"/>
          <w:szCs w:val="22"/>
        </w:rPr>
        <w:t>be</w:t>
      </w:r>
      <w:r w:rsidR="00304D47" w:rsidRPr="001949F7">
        <w:rPr>
          <w:rFonts w:eastAsia="Cambria"/>
          <w:w w:val="105"/>
          <w:sz w:val="22"/>
          <w:szCs w:val="22"/>
        </w:rPr>
        <w:t xml:space="preserve"> </w:t>
      </w:r>
      <w:r w:rsidR="00304D47" w:rsidRPr="00DF4A50">
        <w:rPr>
          <w:rFonts w:eastAsia="Cambria"/>
          <w:w w:val="105"/>
          <w:sz w:val="22"/>
          <w:szCs w:val="22"/>
        </w:rPr>
        <w:t>arranged</w:t>
      </w:r>
      <w:r w:rsidR="00304D47" w:rsidRPr="001949F7">
        <w:rPr>
          <w:rFonts w:eastAsia="Cambria"/>
          <w:w w:val="105"/>
          <w:sz w:val="22"/>
          <w:szCs w:val="22"/>
        </w:rPr>
        <w:t xml:space="preserve"> </w:t>
      </w:r>
      <w:r w:rsidR="00304D47" w:rsidRPr="00DF4A50">
        <w:rPr>
          <w:rFonts w:eastAsia="Cambria"/>
          <w:w w:val="105"/>
          <w:sz w:val="22"/>
          <w:szCs w:val="22"/>
        </w:rPr>
        <w:t>and</w:t>
      </w:r>
      <w:r w:rsidR="00304D47" w:rsidRPr="001949F7">
        <w:rPr>
          <w:rFonts w:eastAsia="Cambria"/>
          <w:w w:val="105"/>
          <w:sz w:val="22"/>
          <w:szCs w:val="22"/>
        </w:rPr>
        <w:t xml:space="preserve"> </w:t>
      </w:r>
      <w:r w:rsidR="00304D47" w:rsidRPr="00DF4A50">
        <w:rPr>
          <w:rFonts w:eastAsia="Cambria"/>
          <w:w w:val="105"/>
          <w:sz w:val="22"/>
          <w:szCs w:val="22"/>
        </w:rPr>
        <w:t>furnished</w:t>
      </w:r>
      <w:r w:rsidR="00304D47" w:rsidRPr="001949F7">
        <w:rPr>
          <w:rFonts w:eastAsia="Cambria"/>
          <w:w w:val="105"/>
          <w:sz w:val="22"/>
          <w:szCs w:val="22"/>
        </w:rPr>
        <w:t xml:space="preserve"> </w:t>
      </w:r>
      <w:r w:rsidR="00304D47" w:rsidRPr="00DF4A50">
        <w:rPr>
          <w:rFonts w:eastAsia="Cambria"/>
          <w:w w:val="105"/>
          <w:sz w:val="22"/>
          <w:szCs w:val="22"/>
        </w:rPr>
        <w:t>by</w:t>
      </w:r>
      <w:r w:rsidR="00304D47" w:rsidRPr="001949F7">
        <w:rPr>
          <w:rFonts w:eastAsia="Cambria"/>
          <w:w w:val="105"/>
          <w:sz w:val="22"/>
          <w:szCs w:val="22"/>
        </w:rPr>
        <w:t xml:space="preserve"> </w:t>
      </w:r>
      <w:r w:rsidR="00304D47" w:rsidRPr="00DF4A50">
        <w:rPr>
          <w:rFonts w:eastAsia="Cambria"/>
          <w:w w:val="105"/>
          <w:sz w:val="22"/>
          <w:szCs w:val="22"/>
        </w:rPr>
        <w:t>the</w:t>
      </w:r>
      <w:r w:rsidR="00304D47" w:rsidRPr="001949F7">
        <w:rPr>
          <w:rFonts w:eastAsia="Cambria"/>
          <w:w w:val="105"/>
          <w:sz w:val="22"/>
          <w:szCs w:val="22"/>
        </w:rPr>
        <w:t xml:space="preserve"> </w:t>
      </w:r>
      <w:r w:rsidR="00304D47" w:rsidRPr="00DF4A50">
        <w:rPr>
          <w:rFonts w:eastAsia="Cambria"/>
          <w:w w:val="105"/>
          <w:sz w:val="22"/>
          <w:szCs w:val="22"/>
        </w:rPr>
        <w:t>Contractor at any time</w:t>
      </w:r>
      <w:r w:rsidR="00304D47" w:rsidRPr="001949F7">
        <w:rPr>
          <w:rFonts w:eastAsia="Cambria"/>
          <w:w w:val="105"/>
          <w:sz w:val="22"/>
          <w:szCs w:val="22"/>
        </w:rPr>
        <w:t xml:space="preserve"> </w:t>
      </w:r>
      <w:r w:rsidR="00304D47" w:rsidRPr="00DF4A50">
        <w:rPr>
          <w:rFonts w:eastAsia="Cambria"/>
          <w:w w:val="105"/>
          <w:sz w:val="22"/>
          <w:szCs w:val="22"/>
        </w:rPr>
        <w:t>after</w:t>
      </w:r>
      <w:r w:rsidR="00304D47" w:rsidRPr="001949F7">
        <w:rPr>
          <w:rFonts w:eastAsia="Cambria"/>
          <w:w w:val="105"/>
          <w:sz w:val="22"/>
          <w:szCs w:val="22"/>
        </w:rPr>
        <w:t xml:space="preserve"> </w:t>
      </w:r>
      <w:r w:rsidR="00304D47" w:rsidRPr="00DF4A50">
        <w:rPr>
          <w:rFonts w:eastAsia="Cambria"/>
          <w:w w:val="105"/>
          <w:sz w:val="22"/>
          <w:szCs w:val="22"/>
        </w:rPr>
        <w:t>the</w:t>
      </w:r>
      <w:r w:rsidR="00304D47" w:rsidRPr="001949F7">
        <w:rPr>
          <w:rFonts w:eastAsia="Cambria"/>
          <w:w w:val="105"/>
          <w:sz w:val="22"/>
          <w:szCs w:val="22"/>
        </w:rPr>
        <w:t xml:space="preserve"> </w:t>
      </w:r>
      <w:r w:rsidR="009C44F6" w:rsidRPr="00DF4A50">
        <w:rPr>
          <w:rFonts w:eastAsia="Cambria"/>
          <w:w w:val="105"/>
          <w:sz w:val="22"/>
          <w:szCs w:val="22"/>
        </w:rPr>
        <w:t>Letter</w:t>
      </w:r>
      <w:r w:rsidR="00304D47" w:rsidRPr="001949F7">
        <w:rPr>
          <w:rFonts w:eastAsia="Cambria"/>
          <w:w w:val="105"/>
          <w:sz w:val="22"/>
          <w:szCs w:val="22"/>
        </w:rPr>
        <w:t xml:space="preserve"> </w:t>
      </w:r>
      <w:r w:rsidR="00304D47" w:rsidRPr="00DF4A50">
        <w:rPr>
          <w:rFonts w:eastAsia="Cambria"/>
          <w:w w:val="105"/>
          <w:sz w:val="22"/>
          <w:szCs w:val="22"/>
        </w:rPr>
        <w:t>of</w:t>
      </w:r>
      <w:r w:rsidR="00304D47" w:rsidRPr="001949F7">
        <w:rPr>
          <w:rFonts w:eastAsia="Cambria"/>
          <w:w w:val="105"/>
          <w:sz w:val="22"/>
          <w:szCs w:val="22"/>
        </w:rPr>
        <w:t xml:space="preserve"> </w:t>
      </w:r>
      <w:r w:rsidR="00304D47" w:rsidRPr="00DF4A50">
        <w:rPr>
          <w:rFonts w:eastAsia="Cambria"/>
          <w:w w:val="105"/>
          <w:sz w:val="22"/>
          <w:szCs w:val="22"/>
        </w:rPr>
        <w:t>Award.</w:t>
      </w:r>
      <w:r w:rsidR="00304D47" w:rsidRPr="001949F7">
        <w:rPr>
          <w:rFonts w:eastAsia="Cambria"/>
          <w:w w:val="105"/>
          <w:sz w:val="22"/>
          <w:szCs w:val="22"/>
        </w:rPr>
        <w:t xml:space="preserve"> </w:t>
      </w:r>
      <w:r w:rsidR="00304D47" w:rsidRPr="00DF4A50">
        <w:rPr>
          <w:rFonts w:eastAsia="Cambria"/>
          <w:w w:val="105"/>
          <w:sz w:val="22"/>
          <w:szCs w:val="22"/>
        </w:rPr>
        <w:t>The</w:t>
      </w:r>
      <w:r w:rsidR="00304D47" w:rsidRPr="001949F7">
        <w:rPr>
          <w:rFonts w:eastAsia="Cambria"/>
          <w:w w:val="105"/>
          <w:sz w:val="22"/>
          <w:szCs w:val="22"/>
        </w:rPr>
        <w:t xml:space="preserve"> </w:t>
      </w:r>
      <w:r w:rsidR="00304D47" w:rsidRPr="00DF4A50">
        <w:rPr>
          <w:rFonts w:eastAsia="Cambria"/>
          <w:w w:val="105"/>
          <w:sz w:val="22"/>
          <w:szCs w:val="22"/>
        </w:rPr>
        <w:t>submission of these performance securities to the Employer shall,</w:t>
      </w:r>
      <w:r w:rsidR="00304D47" w:rsidRPr="001949F7">
        <w:rPr>
          <w:rFonts w:eastAsia="Cambria"/>
          <w:w w:val="105"/>
          <w:sz w:val="22"/>
          <w:szCs w:val="22"/>
        </w:rPr>
        <w:t xml:space="preserve"> </w:t>
      </w:r>
      <w:r w:rsidR="00304D47" w:rsidRPr="00DF4A50">
        <w:rPr>
          <w:rFonts w:eastAsia="Cambria"/>
          <w:w w:val="105"/>
          <w:sz w:val="22"/>
          <w:szCs w:val="22"/>
        </w:rPr>
        <w:t xml:space="preserve">however, be one of the conditions </w:t>
      </w:r>
      <w:r w:rsidR="00855DFD" w:rsidRPr="00DF4A50">
        <w:rPr>
          <w:rFonts w:eastAsia="Cambria"/>
          <w:w w:val="105"/>
          <w:sz w:val="22"/>
          <w:szCs w:val="22"/>
        </w:rPr>
        <w:t>precedents</w:t>
      </w:r>
      <w:r w:rsidR="00304D47" w:rsidRPr="00DF4A50">
        <w:rPr>
          <w:rFonts w:eastAsia="Cambria"/>
          <w:w w:val="105"/>
          <w:sz w:val="22"/>
          <w:szCs w:val="22"/>
        </w:rPr>
        <w:t xml:space="preserve"> for release of payment</w:t>
      </w:r>
      <w:r w:rsidR="00304D47" w:rsidRPr="001949F7">
        <w:rPr>
          <w:rFonts w:eastAsia="Cambria"/>
          <w:w w:val="105"/>
          <w:sz w:val="22"/>
          <w:szCs w:val="22"/>
        </w:rPr>
        <w:t xml:space="preserve"> </w:t>
      </w:r>
      <w:r w:rsidR="00304D47" w:rsidRPr="00DF4A50">
        <w:rPr>
          <w:rFonts w:eastAsia="Cambria"/>
          <w:w w:val="105"/>
          <w:sz w:val="22"/>
          <w:szCs w:val="22"/>
        </w:rPr>
        <w:t>(other</w:t>
      </w:r>
      <w:r w:rsidR="00304D47" w:rsidRPr="001949F7">
        <w:rPr>
          <w:rFonts w:eastAsia="Cambria"/>
          <w:w w:val="105"/>
          <w:sz w:val="22"/>
          <w:szCs w:val="22"/>
        </w:rPr>
        <w:t xml:space="preserve"> </w:t>
      </w:r>
      <w:r w:rsidR="00304D47" w:rsidRPr="00DF4A50">
        <w:rPr>
          <w:rFonts w:eastAsia="Cambria"/>
          <w:w w:val="105"/>
          <w:sz w:val="22"/>
          <w:szCs w:val="22"/>
        </w:rPr>
        <w:t>than</w:t>
      </w:r>
      <w:r w:rsidR="00304D47" w:rsidRPr="001949F7">
        <w:rPr>
          <w:rFonts w:eastAsia="Cambria"/>
          <w:w w:val="105"/>
          <w:sz w:val="22"/>
          <w:szCs w:val="22"/>
        </w:rPr>
        <w:t xml:space="preserve"> </w:t>
      </w:r>
      <w:r w:rsidR="00304D47" w:rsidRPr="00DF4A50">
        <w:rPr>
          <w:rFonts w:eastAsia="Cambria"/>
          <w:w w:val="105"/>
          <w:sz w:val="22"/>
          <w:szCs w:val="22"/>
        </w:rPr>
        <w:t>Initial/</w:t>
      </w:r>
      <w:proofErr w:type="spellStart"/>
      <w:r w:rsidR="00304D47" w:rsidRPr="00DF4A50">
        <w:rPr>
          <w:rFonts w:eastAsia="Cambria"/>
          <w:w w:val="105"/>
          <w:sz w:val="22"/>
          <w:szCs w:val="22"/>
        </w:rPr>
        <w:t>Mobilisation</w:t>
      </w:r>
      <w:proofErr w:type="spellEnd"/>
      <w:r w:rsidR="00304D47" w:rsidRPr="001949F7">
        <w:rPr>
          <w:rFonts w:eastAsia="Cambria"/>
          <w:w w:val="105"/>
          <w:sz w:val="22"/>
          <w:szCs w:val="22"/>
        </w:rPr>
        <w:t xml:space="preserve"> </w:t>
      </w:r>
      <w:r w:rsidR="00304D47" w:rsidRPr="00DF4A50">
        <w:rPr>
          <w:rFonts w:eastAsia="Cambria"/>
          <w:w w:val="105"/>
          <w:sz w:val="22"/>
          <w:szCs w:val="22"/>
        </w:rPr>
        <w:t>advance)</w:t>
      </w:r>
      <w:r w:rsidR="00304D47" w:rsidRPr="001949F7">
        <w:rPr>
          <w:rFonts w:eastAsia="Cambria"/>
          <w:w w:val="105"/>
          <w:sz w:val="22"/>
          <w:szCs w:val="22"/>
        </w:rPr>
        <w:t xml:space="preserve"> </w:t>
      </w:r>
      <w:r w:rsidR="00304D47" w:rsidRPr="00DF4A50">
        <w:rPr>
          <w:rFonts w:eastAsia="Cambria"/>
          <w:w w:val="105"/>
          <w:sz w:val="22"/>
          <w:szCs w:val="22"/>
        </w:rPr>
        <w:t>due</w:t>
      </w:r>
      <w:r w:rsidR="00304D47" w:rsidRPr="001949F7">
        <w:rPr>
          <w:rFonts w:eastAsia="Cambria"/>
          <w:w w:val="105"/>
          <w:sz w:val="22"/>
          <w:szCs w:val="22"/>
        </w:rPr>
        <w:t xml:space="preserve"> </w:t>
      </w:r>
      <w:r w:rsidR="00304D47" w:rsidRPr="00DF4A50">
        <w:rPr>
          <w:rFonts w:eastAsia="Cambria"/>
          <w:w w:val="105"/>
          <w:sz w:val="22"/>
          <w:szCs w:val="22"/>
        </w:rPr>
        <w:t>against</w:t>
      </w:r>
      <w:r w:rsidR="00304D47" w:rsidRPr="001949F7">
        <w:rPr>
          <w:rFonts w:eastAsia="Cambria"/>
          <w:w w:val="105"/>
          <w:sz w:val="22"/>
          <w:szCs w:val="22"/>
        </w:rPr>
        <w:t xml:space="preserve"> </w:t>
      </w:r>
      <w:r w:rsidR="00304D47" w:rsidRPr="00DF4A50">
        <w:rPr>
          <w:rFonts w:eastAsia="Cambria"/>
          <w:w w:val="105"/>
          <w:sz w:val="22"/>
          <w:szCs w:val="22"/>
        </w:rPr>
        <w:t>such</w:t>
      </w:r>
      <w:r w:rsidR="00304D47" w:rsidRPr="001949F7">
        <w:rPr>
          <w:rFonts w:eastAsia="Cambria"/>
          <w:w w:val="105"/>
          <w:sz w:val="22"/>
          <w:szCs w:val="22"/>
        </w:rPr>
        <w:t xml:space="preserve"> </w:t>
      </w:r>
      <w:r w:rsidR="00304D47" w:rsidRPr="00DF4A50">
        <w:rPr>
          <w:rFonts w:eastAsia="Cambria"/>
          <w:w w:val="105"/>
          <w:sz w:val="22"/>
          <w:szCs w:val="22"/>
        </w:rPr>
        <w:t>equipment/</w:t>
      </w:r>
      <w:r w:rsidR="00304D47" w:rsidRPr="001949F7">
        <w:rPr>
          <w:rFonts w:eastAsia="Cambria"/>
          <w:w w:val="105"/>
          <w:sz w:val="22"/>
          <w:szCs w:val="22"/>
        </w:rPr>
        <w:t xml:space="preserve"> </w:t>
      </w:r>
      <w:r w:rsidR="00304D47" w:rsidRPr="00DF4A50">
        <w:rPr>
          <w:rFonts w:eastAsia="Cambria"/>
          <w:w w:val="105"/>
          <w:sz w:val="22"/>
          <w:szCs w:val="22"/>
        </w:rPr>
        <w:t>works</w:t>
      </w:r>
      <w:r w:rsidR="00304D47" w:rsidRPr="001949F7">
        <w:rPr>
          <w:rFonts w:eastAsia="Cambria"/>
          <w:w w:val="105"/>
          <w:sz w:val="22"/>
          <w:szCs w:val="22"/>
        </w:rPr>
        <w:t xml:space="preserve"> </w:t>
      </w:r>
      <w:r w:rsidR="00304D47" w:rsidRPr="00DF4A50">
        <w:rPr>
          <w:rFonts w:eastAsia="Cambria"/>
          <w:w w:val="105"/>
          <w:sz w:val="22"/>
          <w:szCs w:val="22"/>
        </w:rPr>
        <w:t>for</w:t>
      </w:r>
      <w:r w:rsidR="00304D47" w:rsidRPr="001949F7">
        <w:rPr>
          <w:rFonts w:eastAsia="Cambria"/>
          <w:w w:val="105"/>
          <w:sz w:val="22"/>
          <w:szCs w:val="22"/>
        </w:rPr>
        <w:t xml:space="preserve"> </w:t>
      </w:r>
      <w:r w:rsidR="00304D47" w:rsidRPr="00DF4A50">
        <w:rPr>
          <w:rFonts w:eastAsia="Cambria"/>
          <w:w w:val="105"/>
          <w:sz w:val="22"/>
          <w:szCs w:val="22"/>
        </w:rPr>
        <w:t>which</w:t>
      </w:r>
      <w:r w:rsidR="00304D47" w:rsidRPr="001949F7">
        <w:rPr>
          <w:rFonts w:eastAsia="Cambria"/>
          <w:w w:val="105"/>
          <w:sz w:val="22"/>
          <w:szCs w:val="22"/>
        </w:rPr>
        <w:t xml:space="preserve"> </w:t>
      </w:r>
      <w:r w:rsidR="00304D47" w:rsidRPr="00DF4A50">
        <w:rPr>
          <w:rFonts w:eastAsia="Cambria"/>
          <w:w w:val="105"/>
          <w:sz w:val="22"/>
          <w:szCs w:val="22"/>
        </w:rPr>
        <w:t>the</w:t>
      </w:r>
      <w:r w:rsidR="00304D47" w:rsidRPr="001949F7">
        <w:rPr>
          <w:rFonts w:eastAsia="Cambria"/>
          <w:w w:val="105"/>
          <w:sz w:val="22"/>
          <w:szCs w:val="22"/>
        </w:rPr>
        <w:t xml:space="preserve"> </w:t>
      </w:r>
      <w:r w:rsidR="00304D47" w:rsidRPr="00DF4A50">
        <w:rPr>
          <w:rFonts w:eastAsia="Cambria"/>
          <w:w w:val="105"/>
          <w:sz w:val="22"/>
          <w:szCs w:val="22"/>
        </w:rPr>
        <w:t>said</w:t>
      </w:r>
      <w:r w:rsidR="00304D47" w:rsidRPr="001949F7">
        <w:rPr>
          <w:rFonts w:eastAsia="Cambria"/>
          <w:w w:val="105"/>
          <w:sz w:val="22"/>
          <w:szCs w:val="22"/>
        </w:rPr>
        <w:t xml:space="preserve"> </w:t>
      </w:r>
      <w:r w:rsidR="00304D47" w:rsidRPr="00DF4A50">
        <w:rPr>
          <w:rFonts w:eastAsia="Cambria"/>
          <w:w w:val="105"/>
          <w:sz w:val="22"/>
          <w:szCs w:val="22"/>
        </w:rPr>
        <w:t>performance</w:t>
      </w:r>
      <w:r w:rsidR="00304D47" w:rsidRPr="001949F7">
        <w:rPr>
          <w:rFonts w:eastAsia="Cambria"/>
          <w:w w:val="105"/>
          <w:sz w:val="22"/>
          <w:szCs w:val="22"/>
        </w:rPr>
        <w:t xml:space="preserve"> </w:t>
      </w:r>
      <w:r w:rsidR="00304D47" w:rsidRPr="00DF4A50">
        <w:rPr>
          <w:rFonts w:eastAsia="Cambria"/>
          <w:w w:val="105"/>
          <w:sz w:val="22"/>
          <w:szCs w:val="22"/>
        </w:rPr>
        <w:t>security</w:t>
      </w:r>
      <w:r w:rsidR="00304D47" w:rsidRPr="001949F7">
        <w:rPr>
          <w:rFonts w:eastAsia="Cambria"/>
          <w:w w:val="105"/>
          <w:sz w:val="22"/>
          <w:szCs w:val="22"/>
        </w:rPr>
        <w:t xml:space="preserve"> </w:t>
      </w:r>
      <w:r w:rsidR="00304D47" w:rsidRPr="00DF4A50">
        <w:rPr>
          <w:rFonts w:eastAsia="Cambria"/>
          <w:w w:val="105"/>
          <w:sz w:val="22"/>
          <w:szCs w:val="22"/>
        </w:rPr>
        <w:t>is</w:t>
      </w:r>
      <w:r w:rsidR="00304D47" w:rsidRPr="001949F7">
        <w:rPr>
          <w:rFonts w:eastAsia="Cambria"/>
          <w:w w:val="105"/>
          <w:sz w:val="22"/>
          <w:szCs w:val="22"/>
        </w:rPr>
        <w:t xml:space="preserve"> </w:t>
      </w:r>
      <w:r w:rsidR="00304D47" w:rsidRPr="00DF4A50">
        <w:rPr>
          <w:rFonts w:eastAsia="Cambria"/>
          <w:w w:val="105"/>
          <w:sz w:val="22"/>
          <w:szCs w:val="22"/>
        </w:rPr>
        <w:t>required</w:t>
      </w:r>
      <w:r w:rsidR="00304D47" w:rsidRPr="001949F7">
        <w:rPr>
          <w:rFonts w:eastAsia="Cambria"/>
          <w:w w:val="105"/>
          <w:sz w:val="22"/>
          <w:szCs w:val="22"/>
        </w:rPr>
        <w:t xml:space="preserve"> </w:t>
      </w:r>
      <w:r w:rsidR="00304D47" w:rsidRPr="00DF4A50">
        <w:rPr>
          <w:rFonts w:eastAsia="Cambria"/>
          <w:w w:val="105"/>
          <w:sz w:val="22"/>
          <w:szCs w:val="22"/>
        </w:rPr>
        <w:t>to</w:t>
      </w:r>
      <w:r w:rsidR="00304D47" w:rsidRPr="001949F7">
        <w:rPr>
          <w:rFonts w:eastAsia="Cambria"/>
          <w:w w:val="105"/>
          <w:sz w:val="22"/>
          <w:szCs w:val="22"/>
        </w:rPr>
        <w:t xml:space="preserve"> </w:t>
      </w:r>
      <w:r w:rsidR="00304D47" w:rsidRPr="00DF4A50">
        <w:rPr>
          <w:rFonts w:eastAsia="Cambria"/>
          <w:w w:val="105"/>
          <w:sz w:val="22"/>
          <w:szCs w:val="22"/>
        </w:rPr>
        <w:t>be</w:t>
      </w:r>
      <w:r w:rsidR="00304D47" w:rsidRPr="001949F7">
        <w:rPr>
          <w:rFonts w:eastAsia="Cambria"/>
          <w:w w:val="105"/>
          <w:sz w:val="22"/>
          <w:szCs w:val="22"/>
        </w:rPr>
        <w:t xml:space="preserve"> </w:t>
      </w:r>
      <w:r w:rsidR="00304D47" w:rsidRPr="00DF4A50">
        <w:rPr>
          <w:rFonts w:eastAsia="Cambria"/>
          <w:w w:val="105"/>
          <w:sz w:val="22"/>
          <w:szCs w:val="22"/>
        </w:rPr>
        <w:t>submitted.</w:t>
      </w:r>
    </w:p>
    <w:p w:rsidR="005A48C5" w:rsidRPr="00DF4A50" w:rsidRDefault="005A48C5">
      <w:pPr>
        <w:widowControl w:val="0"/>
        <w:autoSpaceDE w:val="0"/>
        <w:autoSpaceDN w:val="0"/>
        <w:spacing w:before="7"/>
        <w:rPr>
          <w:rFonts w:eastAsia="Cambria"/>
          <w:sz w:val="22"/>
          <w:szCs w:val="22"/>
        </w:rPr>
      </w:pPr>
    </w:p>
    <w:p w:rsidR="005A48C5" w:rsidRPr="00766604" w:rsidRDefault="00D11752">
      <w:pPr>
        <w:widowControl w:val="0"/>
        <w:numPr>
          <w:ilvl w:val="2"/>
          <w:numId w:val="9"/>
        </w:numPr>
        <w:tabs>
          <w:tab w:val="left" w:pos="1288"/>
          <w:tab w:val="left" w:pos="1289"/>
        </w:tabs>
        <w:autoSpaceDE w:val="0"/>
        <w:autoSpaceDN w:val="0"/>
        <w:spacing w:line="254" w:lineRule="auto"/>
        <w:ind w:right="1605"/>
        <w:jc w:val="both"/>
        <w:rPr>
          <w:rFonts w:eastAsia="Cambria"/>
          <w:b/>
          <w:i/>
          <w:sz w:val="22"/>
          <w:szCs w:val="22"/>
        </w:rPr>
      </w:pPr>
      <w:r w:rsidRPr="00766604">
        <w:rPr>
          <w:rFonts w:eastAsia="Cambria"/>
          <w:w w:val="105"/>
          <w:sz w:val="22"/>
          <w:szCs w:val="22"/>
        </w:rPr>
        <w:t>The</w:t>
      </w:r>
      <w:r w:rsidRPr="001949F7">
        <w:rPr>
          <w:rFonts w:eastAsia="Cambria"/>
          <w:w w:val="105"/>
          <w:sz w:val="22"/>
          <w:szCs w:val="22"/>
        </w:rPr>
        <w:t xml:space="preserve"> </w:t>
      </w:r>
      <w:r w:rsidRPr="00766604">
        <w:rPr>
          <w:rFonts w:eastAsia="Cambria"/>
          <w:w w:val="105"/>
          <w:sz w:val="22"/>
          <w:szCs w:val="22"/>
        </w:rPr>
        <w:t>performance</w:t>
      </w:r>
      <w:r w:rsidRPr="001949F7">
        <w:rPr>
          <w:rFonts w:eastAsia="Cambria"/>
          <w:w w:val="105"/>
          <w:sz w:val="22"/>
          <w:szCs w:val="22"/>
        </w:rPr>
        <w:t xml:space="preserve"> </w:t>
      </w:r>
      <w:r w:rsidRPr="00766604">
        <w:rPr>
          <w:rFonts w:eastAsia="Cambria"/>
          <w:w w:val="105"/>
          <w:sz w:val="22"/>
          <w:szCs w:val="22"/>
        </w:rPr>
        <w:t>security</w:t>
      </w:r>
      <w:r w:rsidRPr="001949F7">
        <w:rPr>
          <w:rFonts w:eastAsia="Cambria"/>
          <w:w w:val="105"/>
          <w:sz w:val="22"/>
          <w:szCs w:val="22"/>
        </w:rPr>
        <w:t xml:space="preserve"> </w:t>
      </w:r>
      <w:r w:rsidRPr="00766604">
        <w:rPr>
          <w:rFonts w:eastAsia="Cambria"/>
          <w:w w:val="105"/>
          <w:sz w:val="22"/>
          <w:szCs w:val="22"/>
        </w:rPr>
        <w:t>shall</w:t>
      </w:r>
      <w:r w:rsidRPr="001949F7">
        <w:rPr>
          <w:rFonts w:eastAsia="Cambria"/>
          <w:w w:val="105"/>
          <w:sz w:val="22"/>
          <w:szCs w:val="22"/>
        </w:rPr>
        <w:t xml:space="preserve"> </w:t>
      </w:r>
      <w:r w:rsidRPr="00766604">
        <w:rPr>
          <w:rFonts w:eastAsia="Cambria"/>
          <w:w w:val="105"/>
          <w:sz w:val="22"/>
          <w:szCs w:val="22"/>
        </w:rPr>
        <w:t>be</w:t>
      </w:r>
      <w:r w:rsidRPr="001949F7">
        <w:rPr>
          <w:rFonts w:eastAsia="Cambria"/>
          <w:w w:val="105"/>
          <w:sz w:val="22"/>
          <w:szCs w:val="22"/>
        </w:rPr>
        <w:t xml:space="preserve"> </w:t>
      </w:r>
      <w:r w:rsidRPr="00766604">
        <w:rPr>
          <w:rFonts w:eastAsia="Cambria"/>
          <w:w w:val="105"/>
          <w:sz w:val="22"/>
          <w:szCs w:val="22"/>
        </w:rPr>
        <w:t>in</w:t>
      </w:r>
      <w:r w:rsidRPr="001949F7">
        <w:rPr>
          <w:rFonts w:eastAsia="Cambria"/>
          <w:w w:val="105"/>
          <w:sz w:val="22"/>
          <w:szCs w:val="22"/>
        </w:rPr>
        <w:t xml:space="preserve"> </w:t>
      </w:r>
      <w:r w:rsidRPr="00766604">
        <w:rPr>
          <w:rFonts w:eastAsia="Cambria"/>
          <w:w w:val="105"/>
          <w:sz w:val="22"/>
          <w:szCs w:val="22"/>
        </w:rPr>
        <w:t>the</w:t>
      </w:r>
      <w:r w:rsidRPr="001949F7">
        <w:rPr>
          <w:rFonts w:eastAsia="Cambria"/>
          <w:w w:val="105"/>
          <w:sz w:val="22"/>
          <w:szCs w:val="22"/>
        </w:rPr>
        <w:t xml:space="preserve"> </w:t>
      </w:r>
      <w:r w:rsidRPr="00766604">
        <w:rPr>
          <w:rFonts w:eastAsia="Cambria"/>
          <w:w w:val="105"/>
          <w:sz w:val="22"/>
          <w:szCs w:val="22"/>
        </w:rPr>
        <w:t>Form</w:t>
      </w:r>
      <w:r w:rsidRPr="001949F7">
        <w:rPr>
          <w:rFonts w:eastAsia="Cambria"/>
          <w:w w:val="105"/>
          <w:sz w:val="22"/>
          <w:szCs w:val="22"/>
        </w:rPr>
        <w:t xml:space="preserve"> </w:t>
      </w:r>
      <w:r w:rsidRPr="00766604">
        <w:rPr>
          <w:rFonts w:eastAsia="Cambria"/>
          <w:w w:val="105"/>
          <w:sz w:val="22"/>
          <w:szCs w:val="22"/>
        </w:rPr>
        <w:t>of</w:t>
      </w:r>
      <w:r w:rsidRPr="001949F7">
        <w:rPr>
          <w:rFonts w:eastAsia="Cambria"/>
          <w:w w:val="105"/>
          <w:sz w:val="22"/>
          <w:szCs w:val="22"/>
        </w:rPr>
        <w:t xml:space="preserve"> </w:t>
      </w:r>
      <w:r w:rsidRPr="00766604">
        <w:rPr>
          <w:rFonts w:eastAsia="Cambria"/>
          <w:w w:val="105"/>
          <w:sz w:val="22"/>
          <w:szCs w:val="22"/>
        </w:rPr>
        <w:t>unconditional</w:t>
      </w:r>
      <w:r w:rsidRPr="001949F7">
        <w:rPr>
          <w:rFonts w:eastAsia="Cambria"/>
          <w:w w:val="105"/>
          <w:sz w:val="22"/>
          <w:szCs w:val="22"/>
        </w:rPr>
        <w:t xml:space="preserve"> </w:t>
      </w:r>
      <w:r w:rsidRPr="00766604">
        <w:rPr>
          <w:rFonts w:eastAsia="Cambria"/>
          <w:w w:val="105"/>
          <w:sz w:val="22"/>
          <w:szCs w:val="22"/>
        </w:rPr>
        <w:t>Bank</w:t>
      </w:r>
      <w:r w:rsidRPr="001949F7">
        <w:rPr>
          <w:rFonts w:eastAsia="Cambria"/>
          <w:w w:val="105"/>
          <w:sz w:val="22"/>
          <w:szCs w:val="22"/>
        </w:rPr>
        <w:t xml:space="preserve"> </w:t>
      </w:r>
      <w:r w:rsidRPr="00766604">
        <w:rPr>
          <w:rFonts w:eastAsia="Cambria"/>
          <w:w w:val="105"/>
          <w:sz w:val="22"/>
          <w:szCs w:val="22"/>
        </w:rPr>
        <w:t xml:space="preserve">Guarantee </w:t>
      </w:r>
      <w:r w:rsidRPr="001F713C">
        <w:rPr>
          <w:rFonts w:eastAsia="Cambria"/>
          <w:w w:val="105"/>
          <w:sz w:val="22"/>
          <w:szCs w:val="22"/>
        </w:rPr>
        <w:t xml:space="preserve">attached hereto in the </w:t>
      </w:r>
      <w:r w:rsidRPr="001F713C">
        <w:rPr>
          <w:rFonts w:eastAsia="Cambria"/>
          <w:b/>
          <w:i/>
          <w:w w:val="105"/>
          <w:sz w:val="22"/>
          <w:szCs w:val="22"/>
        </w:rPr>
        <w:t>Section VI</w:t>
      </w:r>
      <w:r w:rsidRPr="001F713C">
        <w:rPr>
          <w:rFonts w:eastAsia="Cambria"/>
          <w:b/>
          <w:i/>
          <w:spacing w:val="1"/>
          <w:w w:val="105"/>
          <w:sz w:val="22"/>
          <w:szCs w:val="22"/>
        </w:rPr>
        <w:t xml:space="preserve"> </w:t>
      </w:r>
      <w:r w:rsidRPr="001F713C">
        <w:rPr>
          <w:rFonts w:eastAsia="Cambria"/>
          <w:b/>
          <w:i/>
          <w:w w:val="105"/>
          <w:sz w:val="22"/>
          <w:szCs w:val="22"/>
        </w:rPr>
        <w:t>- Sample Forms and</w:t>
      </w:r>
      <w:r w:rsidRPr="001F713C">
        <w:rPr>
          <w:rFonts w:eastAsia="Cambria"/>
          <w:b/>
          <w:i/>
          <w:spacing w:val="1"/>
          <w:w w:val="105"/>
          <w:sz w:val="22"/>
          <w:szCs w:val="22"/>
        </w:rPr>
        <w:t xml:space="preserve"> </w:t>
      </w:r>
      <w:r w:rsidRPr="001F713C">
        <w:rPr>
          <w:rFonts w:eastAsia="Cambria"/>
          <w:b/>
          <w:i/>
          <w:w w:val="105"/>
          <w:sz w:val="22"/>
          <w:szCs w:val="22"/>
        </w:rPr>
        <w:t>Procedures.</w:t>
      </w:r>
    </w:p>
    <w:p w:rsidR="005A48C5" w:rsidRPr="00DF4A50" w:rsidRDefault="005A48C5">
      <w:pPr>
        <w:widowControl w:val="0"/>
        <w:autoSpaceDE w:val="0"/>
        <w:autoSpaceDN w:val="0"/>
        <w:spacing w:before="5"/>
        <w:rPr>
          <w:rFonts w:eastAsia="Cambria"/>
          <w:sz w:val="22"/>
          <w:szCs w:val="22"/>
        </w:rPr>
      </w:pPr>
    </w:p>
    <w:p w:rsidR="005A48C5" w:rsidRPr="001949F7" w:rsidRDefault="00D11752">
      <w:pPr>
        <w:widowControl w:val="0"/>
        <w:numPr>
          <w:ilvl w:val="2"/>
          <w:numId w:val="9"/>
        </w:numPr>
        <w:tabs>
          <w:tab w:val="left" w:pos="1288"/>
          <w:tab w:val="left" w:pos="1289"/>
        </w:tabs>
        <w:autoSpaceDE w:val="0"/>
        <w:autoSpaceDN w:val="0"/>
        <w:spacing w:line="254" w:lineRule="auto"/>
        <w:ind w:right="1604"/>
        <w:jc w:val="both"/>
        <w:rPr>
          <w:rFonts w:eastAsia="Cambria"/>
          <w:w w:val="105"/>
          <w:sz w:val="22"/>
          <w:szCs w:val="22"/>
        </w:rPr>
      </w:pPr>
      <w:r w:rsidRPr="001949F7">
        <w:rPr>
          <w:rFonts w:eastAsia="Cambria"/>
          <w:w w:val="105"/>
          <w:sz w:val="22"/>
          <w:szCs w:val="22"/>
        </w:rPr>
        <w:t xml:space="preserve">Reduction in the security pro rata to the Contract Price of any part of the </w:t>
      </w:r>
      <w:r w:rsidRPr="001949F7">
        <w:rPr>
          <w:rFonts w:eastAsia="Cambria"/>
          <w:w w:val="105"/>
          <w:sz w:val="22"/>
          <w:szCs w:val="22"/>
        </w:rPr>
        <w:lastRenderedPageBreak/>
        <w:t>Facilities is not admissible. However, if the Defects Liability Period has been extended on any part of the Facilities pursuant to</w:t>
      </w:r>
      <w:r w:rsidRPr="00DF4A50">
        <w:rPr>
          <w:rFonts w:eastAsia="Cambria"/>
          <w:spacing w:val="1"/>
          <w:sz w:val="22"/>
          <w:szCs w:val="22"/>
        </w:rPr>
        <w:t xml:space="preserve"> </w:t>
      </w:r>
      <w:r w:rsidRPr="00DF4A50">
        <w:rPr>
          <w:rFonts w:eastAsia="Cambria"/>
          <w:b/>
          <w:i/>
          <w:sz w:val="22"/>
          <w:szCs w:val="22"/>
        </w:rPr>
        <w:t>GCC Sub-Clause 22.8</w:t>
      </w:r>
      <w:r w:rsidRPr="00DF4A50">
        <w:rPr>
          <w:rFonts w:eastAsia="Cambria"/>
          <w:sz w:val="22"/>
          <w:szCs w:val="22"/>
        </w:rPr>
        <w:t xml:space="preserve"> </w:t>
      </w:r>
      <w:r w:rsidRPr="001949F7">
        <w:rPr>
          <w:rFonts w:eastAsia="Cambria"/>
          <w:w w:val="105"/>
          <w:sz w:val="22"/>
          <w:szCs w:val="22"/>
        </w:rPr>
        <w:t xml:space="preserve">hereof, the Contractor shall issue an additional security in an amount proportionate to the Contract Price of that part. The security shall be returned to the Contractor immediately after its expiration, provided, however, that if the Contractor pursuant to </w:t>
      </w:r>
      <w:r w:rsidRPr="00DF4A50">
        <w:rPr>
          <w:rFonts w:eastAsia="Cambria"/>
          <w:b/>
          <w:i/>
          <w:sz w:val="22"/>
          <w:szCs w:val="22"/>
        </w:rPr>
        <w:t>GCC</w:t>
      </w:r>
      <w:r w:rsidRPr="00DF4A50">
        <w:rPr>
          <w:rFonts w:eastAsia="Cambria"/>
          <w:b/>
          <w:i/>
          <w:spacing w:val="1"/>
          <w:sz w:val="22"/>
          <w:szCs w:val="22"/>
        </w:rPr>
        <w:t xml:space="preserve"> </w:t>
      </w:r>
      <w:r w:rsidRPr="00DF4A50">
        <w:rPr>
          <w:rFonts w:eastAsia="Cambria"/>
          <w:b/>
          <w:i/>
          <w:sz w:val="22"/>
          <w:szCs w:val="22"/>
        </w:rPr>
        <w:t>Sub-Clause</w:t>
      </w:r>
      <w:r w:rsidRPr="00DF4A50">
        <w:rPr>
          <w:rFonts w:eastAsia="Cambria"/>
          <w:b/>
          <w:i/>
          <w:spacing w:val="1"/>
          <w:sz w:val="22"/>
          <w:szCs w:val="22"/>
        </w:rPr>
        <w:t xml:space="preserve"> </w:t>
      </w:r>
      <w:r w:rsidRPr="00DF4A50">
        <w:rPr>
          <w:rFonts w:eastAsia="Cambria"/>
          <w:b/>
          <w:i/>
          <w:sz w:val="22"/>
          <w:szCs w:val="22"/>
        </w:rPr>
        <w:t>22</w:t>
      </w:r>
      <w:r w:rsidRPr="00DF4A50">
        <w:rPr>
          <w:rFonts w:eastAsia="Cambria"/>
          <w:sz w:val="22"/>
          <w:szCs w:val="22"/>
        </w:rPr>
        <w:t>,</w:t>
      </w:r>
      <w:r w:rsidRPr="00DF4A50">
        <w:rPr>
          <w:rFonts w:eastAsia="Cambria"/>
          <w:spacing w:val="1"/>
          <w:sz w:val="22"/>
          <w:szCs w:val="22"/>
        </w:rPr>
        <w:t xml:space="preserve"> </w:t>
      </w:r>
      <w:r w:rsidRPr="001949F7">
        <w:rPr>
          <w:rFonts w:eastAsia="Cambria"/>
          <w:w w:val="105"/>
          <w:sz w:val="22"/>
          <w:szCs w:val="22"/>
        </w:rPr>
        <w:t>is liable for an extended warranty obligation, the performance security shall be reduced to ten percent (10%) of the value of the component covered by the extended warranty.</w:t>
      </w:r>
    </w:p>
    <w:p w:rsidR="005A48C5" w:rsidRPr="00DF4A50" w:rsidRDefault="005A48C5">
      <w:pPr>
        <w:widowControl w:val="0"/>
        <w:autoSpaceDE w:val="0"/>
        <w:autoSpaceDN w:val="0"/>
        <w:spacing w:before="5"/>
        <w:rPr>
          <w:rFonts w:eastAsia="Cambria"/>
          <w:sz w:val="22"/>
          <w:szCs w:val="22"/>
        </w:rPr>
      </w:pPr>
    </w:p>
    <w:p w:rsidR="005A48C5" w:rsidRPr="00DF4A50" w:rsidRDefault="00D11752">
      <w:pPr>
        <w:widowControl w:val="0"/>
        <w:numPr>
          <w:ilvl w:val="2"/>
          <w:numId w:val="9"/>
        </w:numPr>
        <w:tabs>
          <w:tab w:val="left" w:pos="1288"/>
          <w:tab w:val="left" w:pos="1289"/>
        </w:tabs>
        <w:autoSpaceDE w:val="0"/>
        <w:autoSpaceDN w:val="0"/>
        <w:spacing w:line="254" w:lineRule="auto"/>
        <w:ind w:right="1607"/>
        <w:jc w:val="both"/>
        <w:rPr>
          <w:rFonts w:eastAsia="Cambria"/>
          <w:sz w:val="22"/>
          <w:szCs w:val="22"/>
        </w:rPr>
      </w:pPr>
      <w:r w:rsidRPr="00DF4A50">
        <w:rPr>
          <w:rFonts w:eastAsia="Cambria"/>
          <w:w w:val="105"/>
          <w:sz w:val="22"/>
          <w:szCs w:val="22"/>
        </w:rPr>
        <w:t>In</w:t>
      </w:r>
      <w:r w:rsidRPr="00DF4A50">
        <w:rPr>
          <w:rFonts w:eastAsia="Cambria"/>
          <w:spacing w:val="1"/>
          <w:w w:val="105"/>
          <w:sz w:val="22"/>
          <w:szCs w:val="22"/>
        </w:rPr>
        <w:t xml:space="preserve"> </w:t>
      </w:r>
      <w:r w:rsidRPr="00DF4A50">
        <w:rPr>
          <w:rFonts w:eastAsia="Cambria"/>
          <w:w w:val="105"/>
          <w:sz w:val="22"/>
          <w:szCs w:val="22"/>
        </w:rPr>
        <w:t>case</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award</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contract</w:t>
      </w:r>
      <w:r w:rsidRPr="001949F7">
        <w:rPr>
          <w:rFonts w:eastAsia="Cambria"/>
          <w:w w:val="105"/>
          <w:sz w:val="22"/>
          <w:szCs w:val="22"/>
        </w:rPr>
        <w:t xml:space="preserve"> </w:t>
      </w:r>
      <w:r w:rsidRPr="00DF4A50">
        <w:rPr>
          <w:rFonts w:eastAsia="Cambria"/>
          <w:w w:val="105"/>
          <w:sz w:val="22"/>
          <w:szCs w:val="22"/>
        </w:rPr>
        <w:t>to</w:t>
      </w:r>
      <w:r w:rsidRPr="001949F7">
        <w:rPr>
          <w:rFonts w:eastAsia="Cambria"/>
          <w:w w:val="105"/>
          <w:sz w:val="22"/>
          <w:szCs w:val="22"/>
        </w:rPr>
        <w:t xml:space="preserve"> </w:t>
      </w:r>
      <w:r w:rsidRPr="00DF4A50">
        <w:rPr>
          <w:rFonts w:eastAsia="Cambria"/>
          <w:w w:val="105"/>
          <w:sz w:val="22"/>
          <w:szCs w:val="22"/>
        </w:rPr>
        <w:t>a</w:t>
      </w:r>
      <w:r w:rsidRPr="001949F7">
        <w:rPr>
          <w:rFonts w:eastAsia="Cambria"/>
          <w:w w:val="105"/>
          <w:sz w:val="22"/>
          <w:szCs w:val="22"/>
        </w:rPr>
        <w:t xml:space="preserve"> </w:t>
      </w:r>
      <w:r w:rsidRPr="00DF4A50">
        <w:rPr>
          <w:rFonts w:eastAsia="Cambria"/>
          <w:w w:val="105"/>
          <w:sz w:val="22"/>
          <w:szCs w:val="22"/>
        </w:rPr>
        <w:t>Joint</w:t>
      </w:r>
      <w:r w:rsidRPr="001949F7">
        <w:rPr>
          <w:rFonts w:eastAsia="Cambria"/>
          <w:w w:val="105"/>
          <w:sz w:val="22"/>
          <w:szCs w:val="22"/>
        </w:rPr>
        <w:t xml:space="preserve"> </w:t>
      </w:r>
      <w:r w:rsidRPr="00DF4A50">
        <w:rPr>
          <w:rFonts w:eastAsia="Cambria"/>
          <w:w w:val="105"/>
          <w:sz w:val="22"/>
          <w:szCs w:val="22"/>
        </w:rPr>
        <w:t>Venture,</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001E0F05" w:rsidRPr="001E0F05">
        <w:rPr>
          <w:rFonts w:eastAsia="Cambria"/>
          <w:w w:val="105"/>
          <w:sz w:val="22"/>
          <w:szCs w:val="22"/>
          <w:highlight w:val="green"/>
        </w:rPr>
        <w:t>e-</w:t>
      </w:r>
      <w:r w:rsidRPr="001E0F05">
        <w:rPr>
          <w:rFonts w:eastAsia="Cambria"/>
          <w:w w:val="105"/>
          <w:sz w:val="22"/>
          <w:szCs w:val="22"/>
          <w:highlight w:val="green"/>
        </w:rPr>
        <w:t>Bank Guarantees</w:t>
      </w:r>
      <w:r w:rsidRPr="00DF4A50">
        <w:rPr>
          <w:rFonts w:eastAsia="Cambria"/>
          <w:w w:val="105"/>
          <w:sz w:val="22"/>
          <w:szCs w:val="22"/>
        </w:rPr>
        <w:t xml:space="preserve"> for performance security and the Bank Guarantee for</w:t>
      </w:r>
      <w:r w:rsidRPr="001949F7">
        <w:rPr>
          <w:rFonts w:eastAsia="Cambria"/>
          <w:w w:val="105"/>
          <w:sz w:val="22"/>
          <w:szCs w:val="22"/>
        </w:rPr>
        <w:t xml:space="preserve"> </w:t>
      </w:r>
      <w:r w:rsidRPr="00DF4A50">
        <w:rPr>
          <w:rFonts w:eastAsia="Cambria"/>
          <w:w w:val="105"/>
          <w:sz w:val="22"/>
          <w:szCs w:val="22"/>
        </w:rPr>
        <w:t>advance</w:t>
      </w:r>
      <w:r w:rsidRPr="001949F7">
        <w:rPr>
          <w:rFonts w:eastAsia="Cambria"/>
          <w:w w:val="105"/>
          <w:sz w:val="22"/>
          <w:szCs w:val="22"/>
        </w:rPr>
        <w:t xml:space="preserve"> </w:t>
      </w:r>
      <w:r w:rsidRPr="00DF4A50">
        <w:rPr>
          <w:rFonts w:eastAsia="Cambria"/>
          <w:w w:val="105"/>
          <w:sz w:val="22"/>
          <w:szCs w:val="22"/>
        </w:rPr>
        <w:t>payment</w:t>
      </w:r>
      <w:r w:rsidRPr="001949F7">
        <w:rPr>
          <w:rFonts w:eastAsia="Cambria"/>
          <w:w w:val="105"/>
          <w:sz w:val="22"/>
          <w:szCs w:val="22"/>
        </w:rPr>
        <w:t xml:space="preserve"> </w:t>
      </w:r>
      <w:r w:rsidRPr="00DF4A50">
        <w:rPr>
          <w:rFonts w:eastAsia="Cambria"/>
          <w:w w:val="105"/>
          <w:sz w:val="22"/>
          <w:szCs w:val="22"/>
        </w:rPr>
        <w:t>shall</w:t>
      </w:r>
      <w:r w:rsidRPr="001949F7">
        <w:rPr>
          <w:rFonts w:eastAsia="Cambria"/>
          <w:w w:val="105"/>
          <w:sz w:val="22"/>
          <w:szCs w:val="22"/>
        </w:rPr>
        <w:t xml:space="preserve"> </w:t>
      </w:r>
      <w:r w:rsidRPr="00DF4A50">
        <w:rPr>
          <w:rFonts w:eastAsia="Cambria"/>
          <w:w w:val="105"/>
          <w:sz w:val="22"/>
          <w:szCs w:val="22"/>
        </w:rPr>
        <w:t>be</w:t>
      </w:r>
      <w:r w:rsidRPr="001949F7">
        <w:rPr>
          <w:rFonts w:eastAsia="Cambria"/>
          <w:w w:val="105"/>
          <w:sz w:val="22"/>
          <w:szCs w:val="22"/>
        </w:rPr>
        <w:t xml:space="preserve"> </w:t>
      </w:r>
      <w:r w:rsidRPr="00DF4A50">
        <w:rPr>
          <w:rFonts w:eastAsia="Cambria"/>
          <w:w w:val="105"/>
          <w:sz w:val="22"/>
          <w:szCs w:val="22"/>
        </w:rPr>
        <w:t>submitted</w:t>
      </w:r>
      <w:r w:rsidRPr="001949F7">
        <w:rPr>
          <w:rFonts w:eastAsia="Cambria"/>
          <w:w w:val="105"/>
          <w:sz w:val="22"/>
          <w:szCs w:val="22"/>
        </w:rPr>
        <w:t xml:space="preserve"> </w:t>
      </w:r>
      <w:r w:rsidR="006F358A">
        <w:rPr>
          <w:rFonts w:eastAsia="Cambria"/>
          <w:w w:val="105"/>
          <w:sz w:val="22"/>
          <w:szCs w:val="22"/>
        </w:rPr>
        <w:t xml:space="preserve">by </w:t>
      </w:r>
      <w:r w:rsidRPr="00DF4A50">
        <w:rPr>
          <w:rFonts w:eastAsia="Cambria"/>
          <w:w w:val="105"/>
          <w:sz w:val="22"/>
          <w:szCs w:val="22"/>
        </w:rPr>
        <w:t>the</w:t>
      </w:r>
      <w:r w:rsidRPr="001949F7">
        <w:rPr>
          <w:rFonts w:eastAsia="Cambria"/>
          <w:w w:val="105"/>
          <w:sz w:val="22"/>
          <w:szCs w:val="22"/>
        </w:rPr>
        <w:t xml:space="preserve"> </w:t>
      </w:r>
      <w:r w:rsidR="00146E41" w:rsidRPr="001949F7">
        <w:rPr>
          <w:rFonts w:eastAsia="Cambria"/>
          <w:w w:val="105"/>
          <w:sz w:val="22"/>
          <w:szCs w:val="22"/>
        </w:rPr>
        <w:t xml:space="preserve">lead </w:t>
      </w:r>
      <w:r w:rsidRPr="00DF4A50">
        <w:rPr>
          <w:rFonts w:eastAsia="Cambria"/>
          <w:w w:val="105"/>
          <w:sz w:val="22"/>
          <w:szCs w:val="22"/>
        </w:rPr>
        <w:t>partner</w:t>
      </w:r>
      <w:r w:rsidR="006F358A">
        <w:rPr>
          <w:rFonts w:eastAsia="Cambria"/>
          <w:w w:val="105"/>
          <w:sz w:val="22"/>
          <w:szCs w:val="22"/>
        </w:rPr>
        <w:t xml:space="preserve"> </w:t>
      </w:r>
      <w:r w:rsidR="006F358A" w:rsidRPr="00DF4A50">
        <w:rPr>
          <w:rFonts w:eastAsia="Cambria"/>
          <w:w w:val="105"/>
          <w:sz w:val="22"/>
          <w:szCs w:val="22"/>
        </w:rPr>
        <w:t>in</w:t>
      </w:r>
      <w:r w:rsidR="006F358A" w:rsidRPr="001949F7">
        <w:rPr>
          <w:rFonts w:eastAsia="Cambria"/>
          <w:w w:val="105"/>
          <w:sz w:val="22"/>
          <w:szCs w:val="22"/>
        </w:rPr>
        <w:t xml:space="preserve"> </w:t>
      </w:r>
      <w:r w:rsidR="006F358A" w:rsidRPr="00DF4A50">
        <w:rPr>
          <w:rFonts w:eastAsia="Cambria"/>
          <w:w w:val="105"/>
          <w:sz w:val="22"/>
          <w:szCs w:val="22"/>
        </w:rPr>
        <w:t>the</w:t>
      </w:r>
      <w:r w:rsidR="006F358A" w:rsidRPr="001949F7">
        <w:rPr>
          <w:rFonts w:eastAsia="Cambria"/>
          <w:w w:val="105"/>
          <w:sz w:val="22"/>
          <w:szCs w:val="22"/>
        </w:rPr>
        <w:t xml:space="preserve"> </w:t>
      </w:r>
      <w:r w:rsidR="006F358A" w:rsidRPr="00DF4A50">
        <w:rPr>
          <w:rFonts w:eastAsia="Cambria"/>
          <w:w w:val="105"/>
          <w:sz w:val="22"/>
          <w:szCs w:val="22"/>
        </w:rPr>
        <w:t>name</w:t>
      </w:r>
      <w:r w:rsidR="006F358A" w:rsidRPr="001949F7">
        <w:rPr>
          <w:rFonts w:eastAsia="Cambria"/>
          <w:w w:val="105"/>
          <w:sz w:val="22"/>
          <w:szCs w:val="22"/>
        </w:rPr>
        <w:t xml:space="preserve"> </w:t>
      </w:r>
      <w:r w:rsidR="006F358A" w:rsidRPr="00DF4A50">
        <w:rPr>
          <w:rFonts w:eastAsia="Cambria"/>
          <w:w w:val="105"/>
          <w:sz w:val="22"/>
          <w:szCs w:val="22"/>
        </w:rPr>
        <w:t>of</w:t>
      </w:r>
      <w:r w:rsidR="006F358A">
        <w:rPr>
          <w:rFonts w:eastAsia="Cambria"/>
          <w:w w:val="105"/>
          <w:sz w:val="22"/>
          <w:szCs w:val="22"/>
        </w:rPr>
        <w:t xml:space="preserve"> </w:t>
      </w:r>
      <w:r w:rsidR="006F358A" w:rsidRPr="006F358A">
        <w:rPr>
          <w:rFonts w:eastAsia="Cambria"/>
          <w:b/>
          <w:bCs/>
          <w:w w:val="105"/>
          <w:sz w:val="22"/>
          <w:szCs w:val="22"/>
        </w:rPr>
        <w:t>Joint Venture</w:t>
      </w:r>
      <w:r w:rsidR="00146E41">
        <w:rPr>
          <w:rFonts w:eastAsia="Cambria"/>
          <w:w w:val="105"/>
          <w:sz w:val="22"/>
          <w:szCs w:val="22"/>
        </w:rPr>
        <w:t>.</w:t>
      </w:r>
    </w:p>
    <w:p w:rsidR="005A48C5" w:rsidRPr="00DF4A50" w:rsidRDefault="005A48C5">
      <w:pPr>
        <w:widowControl w:val="0"/>
        <w:autoSpaceDE w:val="0"/>
        <w:autoSpaceDN w:val="0"/>
        <w:spacing w:before="4"/>
        <w:rPr>
          <w:rFonts w:eastAsia="Cambria"/>
          <w:sz w:val="22"/>
          <w:szCs w:val="22"/>
        </w:rPr>
      </w:pPr>
    </w:p>
    <w:p w:rsidR="005A48C5" w:rsidRPr="00766604" w:rsidRDefault="00D11752">
      <w:pPr>
        <w:widowControl w:val="0"/>
        <w:numPr>
          <w:ilvl w:val="2"/>
          <w:numId w:val="1"/>
        </w:numPr>
        <w:tabs>
          <w:tab w:val="left" w:pos="1288"/>
          <w:tab w:val="left" w:pos="1289"/>
        </w:tabs>
        <w:autoSpaceDE w:val="0"/>
        <w:autoSpaceDN w:val="0"/>
        <w:spacing w:before="1"/>
        <w:ind w:hanging="1081"/>
        <w:jc w:val="both"/>
        <w:rPr>
          <w:rFonts w:eastAsia="Cambria"/>
          <w:b/>
          <w:bCs/>
          <w:sz w:val="22"/>
          <w:szCs w:val="22"/>
        </w:rPr>
      </w:pPr>
      <w:r w:rsidRPr="00766604">
        <w:rPr>
          <w:rFonts w:eastAsia="Cambria"/>
          <w:b/>
          <w:bCs/>
          <w:w w:val="105"/>
          <w:sz w:val="22"/>
          <w:szCs w:val="22"/>
        </w:rPr>
        <w:t>Issuing</w:t>
      </w:r>
      <w:r w:rsidRPr="00766604">
        <w:rPr>
          <w:rFonts w:eastAsia="Cambria"/>
          <w:b/>
          <w:bCs/>
          <w:spacing w:val="-6"/>
          <w:w w:val="105"/>
          <w:sz w:val="22"/>
          <w:szCs w:val="22"/>
        </w:rPr>
        <w:t xml:space="preserve"> </w:t>
      </w:r>
      <w:r w:rsidRPr="00766604">
        <w:rPr>
          <w:rFonts w:eastAsia="Cambria"/>
          <w:b/>
          <w:bCs/>
          <w:w w:val="105"/>
          <w:sz w:val="22"/>
          <w:szCs w:val="22"/>
        </w:rPr>
        <w:t>Banks</w:t>
      </w:r>
    </w:p>
    <w:p w:rsidR="005A48C5" w:rsidRPr="00DF4A50" w:rsidRDefault="005A48C5">
      <w:pPr>
        <w:widowControl w:val="0"/>
        <w:autoSpaceDE w:val="0"/>
        <w:autoSpaceDN w:val="0"/>
        <w:spacing w:before="11"/>
        <w:rPr>
          <w:rFonts w:eastAsia="Cambria"/>
          <w:sz w:val="22"/>
          <w:szCs w:val="22"/>
        </w:rPr>
      </w:pPr>
    </w:p>
    <w:p w:rsidR="005A48C5" w:rsidRPr="001949F7" w:rsidRDefault="00D11752">
      <w:pPr>
        <w:widowControl w:val="0"/>
        <w:autoSpaceDE w:val="0"/>
        <w:autoSpaceDN w:val="0"/>
        <w:spacing w:line="254" w:lineRule="auto"/>
        <w:ind w:left="1288" w:right="1610"/>
        <w:jc w:val="both"/>
        <w:rPr>
          <w:rFonts w:eastAsia="Cambria"/>
          <w:w w:val="105"/>
          <w:sz w:val="22"/>
          <w:szCs w:val="22"/>
        </w:rPr>
      </w:pPr>
      <w:r>
        <w:rPr>
          <w:rFonts w:eastAsia="Cambria"/>
          <w:sz w:val="22"/>
          <w:szCs w:val="22"/>
        </w:rPr>
        <w:t xml:space="preserve">The </w:t>
      </w:r>
      <w:r w:rsidRPr="001E0F05">
        <w:rPr>
          <w:rFonts w:eastAsia="Cambria"/>
          <w:sz w:val="22"/>
          <w:szCs w:val="22"/>
          <w:highlight w:val="green"/>
        </w:rPr>
        <w:t>e-</w:t>
      </w:r>
      <w:r w:rsidR="006E04AC" w:rsidRPr="001E0F05">
        <w:rPr>
          <w:rFonts w:eastAsia="Cambria"/>
          <w:w w:val="105"/>
          <w:sz w:val="22"/>
          <w:szCs w:val="22"/>
          <w:highlight w:val="green"/>
        </w:rPr>
        <w:t>Bank Guarantee</w:t>
      </w:r>
      <w:r w:rsidR="006E04AC" w:rsidRPr="001949F7">
        <w:rPr>
          <w:rFonts w:eastAsia="Cambria"/>
          <w:w w:val="105"/>
          <w:sz w:val="22"/>
          <w:szCs w:val="22"/>
        </w:rPr>
        <w:t xml:space="preserve"> for Advance Payment Security and Performance Security are to be provided by the Contractor, which should be issued</w:t>
      </w:r>
      <w:r w:rsidR="00A139FA" w:rsidRPr="001949F7">
        <w:rPr>
          <w:rFonts w:eastAsia="Cambria"/>
          <w:w w:val="105"/>
          <w:sz w:val="22"/>
          <w:szCs w:val="22"/>
        </w:rPr>
        <w:t xml:space="preserve"> from</w:t>
      </w:r>
      <w:r w:rsidR="006E04AC" w:rsidRPr="001949F7">
        <w:rPr>
          <w:rFonts w:eastAsia="Cambria"/>
          <w:w w:val="105"/>
          <w:sz w:val="22"/>
          <w:szCs w:val="22"/>
        </w:rPr>
        <w:t>:</w:t>
      </w:r>
    </w:p>
    <w:p w:rsidR="005A48C5" w:rsidRPr="00DF4A50" w:rsidRDefault="005A48C5">
      <w:pPr>
        <w:widowControl w:val="0"/>
        <w:autoSpaceDE w:val="0"/>
        <w:autoSpaceDN w:val="0"/>
        <w:spacing w:before="5"/>
        <w:rPr>
          <w:rFonts w:eastAsia="Cambria"/>
          <w:sz w:val="22"/>
          <w:szCs w:val="22"/>
        </w:rPr>
      </w:pPr>
    </w:p>
    <w:p w:rsidR="005A48C5" w:rsidRPr="00DF4A50" w:rsidRDefault="005A48C5">
      <w:pPr>
        <w:widowControl w:val="0"/>
        <w:autoSpaceDE w:val="0"/>
        <w:autoSpaceDN w:val="0"/>
        <w:spacing w:before="8"/>
        <w:rPr>
          <w:rFonts w:eastAsia="Cambria"/>
          <w:sz w:val="22"/>
          <w:szCs w:val="22"/>
        </w:rPr>
      </w:pPr>
    </w:p>
    <w:p w:rsidR="005A48C5" w:rsidRPr="001949F7" w:rsidRDefault="00D11752">
      <w:pPr>
        <w:widowControl w:val="0"/>
        <w:numPr>
          <w:ilvl w:val="3"/>
          <w:numId w:val="1"/>
        </w:numPr>
        <w:tabs>
          <w:tab w:val="left" w:pos="1829"/>
        </w:tabs>
        <w:autoSpaceDE w:val="0"/>
        <w:autoSpaceDN w:val="0"/>
        <w:ind w:right="1604"/>
        <w:jc w:val="both"/>
        <w:rPr>
          <w:rFonts w:eastAsia="Cambria"/>
          <w:w w:val="105"/>
          <w:sz w:val="22"/>
          <w:szCs w:val="22"/>
        </w:rPr>
      </w:pPr>
      <w:r w:rsidRPr="00EF5F16">
        <w:rPr>
          <w:rFonts w:eastAsia="Cambria"/>
          <w:sz w:val="22"/>
          <w:szCs w:val="22"/>
        </w:rPr>
        <w:t>A</w:t>
      </w:r>
      <w:r w:rsidR="00791B85" w:rsidRPr="00EF5F16">
        <w:rPr>
          <w:rFonts w:eastAsia="Cambria"/>
          <w:sz w:val="22"/>
          <w:szCs w:val="22"/>
        </w:rPr>
        <w:t>ny</w:t>
      </w:r>
      <w:r w:rsidR="00304D47" w:rsidRPr="00EF5F16">
        <w:rPr>
          <w:rFonts w:eastAsia="Cambria"/>
          <w:spacing w:val="1"/>
          <w:sz w:val="22"/>
          <w:szCs w:val="22"/>
        </w:rPr>
        <w:t xml:space="preserve"> </w:t>
      </w:r>
      <w:r w:rsidR="00304D47" w:rsidRPr="001949F7">
        <w:rPr>
          <w:rFonts w:eastAsia="Cambria"/>
          <w:w w:val="105"/>
          <w:sz w:val="22"/>
          <w:szCs w:val="22"/>
        </w:rPr>
        <w:t xml:space="preserve">scheduled </w:t>
      </w:r>
      <w:r w:rsidR="004E15C8" w:rsidRPr="001949F7">
        <w:rPr>
          <w:rFonts w:eastAsia="Cambria"/>
          <w:w w:val="105"/>
          <w:sz w:val="22"/>
          <w:szCs w:val="22"/>
        </w:rPr>
        <w:t xml:space="preserve">Commercial </w:t>
      </w:r>
      <w:r w:rsidR="00304D47" w:rsidRPr="001949F7">
        <w:rPr>
          <w:rFonts w:eastAsia="Cambria"/>
          <w:w w:val="105"/>
          <w:sz w:val="22"/>
          <w:szCs w:val="22"/>
        </w:rPr>
        <w:t xml:space="preserve">Bank </w:t>
      </w:r>
      <w:r w:rsidR="004E15C8" w:rsidRPr="001949F7">
        <w:rPr>
          <w:rFonts w:eastAsia="Cambria"/>
          <w:w w:val="105"/>
          <w:sz w:val="22"/>
          <w:szCs w:val="22"/>
        </w:rPr>
        <w:t>duly notified by RBI</w:t>
      </w:r>
      <w:r w:rsidR="004E15C8" w:rsidRPr="00EF5F16">
        <w:rPr>
          <w:rFonts w:eastAsia="Cambria"/>
          <w:spacing w:val="1"/>
          <w:sz w:val="22"/>
          <w:szCs w:val="22"/>
        </w:rPr>
        <w:t xml:space="preserve"> </w:t>
      </w:r>
      <w:r w:rsidR="00B07F85" w:rsidRPr="00EF5F16">
        <w:rPr>
          <w:rFonts w:eastAsia="Cambria"/>
          <w:spacing w:val="1"/>
          <w:sz w:val="22"/>
          <w:szCs w:val="22"/>
        </w:rPr>
        <w:t>(</w:t>
      </w:r>
      <w:r w:rsidR="00B07F85" w:rsidRPr="00DE7E3D">
        <w:rPr>
          <w:rFonts w:eastAsia="Cambria"/>
          <w:b/>
          <w:bCs/>
          <w:spacing w:val="1"/>
          <w:sz w:val="22"/>
          <w:szCs w:val="22"/>
        </w:rPr>
        <w:t>refer SCC</w:t>
      </w:r>
      <w:r w:rsidR="00B07F85" w:rsidRPr="00EF5F16">
        <w:rPr>
          <w:rFonts w:eastAsia="Cambria"/>
          <w:spacing w:val="1"/>
          <w:sz w:val="22"/>
          <w:szCs w:val="22"/>
        </w:rPr>
        <w:t xml:space="preserve">) </w:t>
      </w:r>
      <w:r w:rsidR="00B07F85" w:rsidRPr="001949F7">
        <w:rPr>
          <w:rFonts w:eastAsia="Cambria"/>
          <w:w w:val="105"/>
          <w:sz w:val="22"/>
          <w:szCs w:val="22"/>
        </w:rPr>
        <w:t xml:space="preserve">&amp; </w:t>
      </w:r>
      <w:r w:rsidR="00304D47" w:rsidRPr="001949F7">
        <w:rPr>
          <w:rFonts w:eastAsia="Cambria"/>
          <w:w w:val="105"/>
          <w:sz w:val="22"/>
          <w:szCs w:val="22"/>
        </w:rPr>
        <w:t>as per attached</w:t>
      </w:r>
      <w:r w:rsidR="00304D47" w:rsidRPr="00EF5F16">
        <w:rPr>
          <w:rFonts w:eastAsia="Cambria"/>
          <w:sz w:val="22"/>
          <w:szCs w:val="22"/>
        </w:rPr>
        <w:t xml:space="preserve"> </w:t>
      </w:r>
      <w:r w:rsidR="00304D47" w:rsidRPr="00EF5F16">
        <w:rPr>
          <w:rFonts w:eastAsia="Cambria"/>
          <w:b/>
          <w:i/>
          <w:sz w:val="22"/>
          <w:szCs w:val="22"/>
        </w:rPr>
        <w:t>Annexure-I</w:t>
      </w:r>
      <w:r w:rsidR="00304D47" w:rsidRPr="00EF5F16">
        <w:rPr>
          <w:rFonts w:eastAsia="Cambria"/>
          <w:i/>
          <w:spacing w:val="-3"/>
          <w:sz w:val="22"/>
          <w:szCs w:val="22"/>
        </w:rPr>
        <w:t xml:space="preserve"> </w:t>
      </w:r>
      <w:r w:rsidR="00304D47" w:rsidRPr="001949F7">
        <w:rPr>
          <w:rFonts w:eastAsia="Cambria"/>
          <w:w w:val="105"/>
          <w:sz w:val="22"/>
          <w:szCs w:val="22"/>
        </w:rPr>
        <w:t>to Special Conditions of Contract (SCC)]</w:t>
      </w:r>
    </w:p>
    <w:p w:rsidR="005A48C5" w:rsidRPr="00DF4A50" w:rsidRDefault="005A48C5">
      <w:pPr>
        <w:widowControl w:val="0"/>
        <w:autoSpaceDE w:val="0"/>
        <w:autoSpaceDN w:val="0"/>
        <w:spacing w:before="9"/>
        <w:rPr>
          <w:rFonts w:eastAsia="Cambria"/>
          <w:sz w:val="22"/>
          <w:szCs w:val="22"/>
        </w:rPr>
      </w:pPr>
    </w:p>
    <w:p w:rsidR="005A48C5" w:rsidRPr="00822C31"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822C31">
        <w:rPr>
          <w:rFonts w:eastAsia="Cambria"/>
          <w:b/>
          <w:bCs/>
          <w:w w:val="105"/>
          <w:sz w:val="22"/>
          <w:szCs w:val="22"/>
        </w:rPr>
        <w:t>Indemnity</w:t>
      </w:r>
    </w:p>
    <w:p w:rsidR="005A48C5" w:rsidRPr="00DF4A50" w:rsidRDefault="005A48C5">
      <w:pPr>
        <w:widowControl w:val="0"/>
        <w:autoSpaceDE w:val="0"/>
        <w:autoSpaceDN w:val="0"/>
        <w:spacing w:before="8"/>
        <w:rPr>
          <w:rFonts w:eastAsia="Cambria"/>
          <w:sz w:val="22"/>
          <w:szCs w:val="22"/>
        </w:rPr>
      </w:pPr>
    </w:p>
    <w:p w:rsidR="005A48C5" w:rsidRPr="00DF4A50" w:rsidRDefault="00D11752">
      <w:pPr>
        <w:widowControl w:val="0"/>
        <w:numPr>
          <w:ilvl w:val="2"/>
          <w:numId w:val="10"/>
        </w:numPr>
        <w:tabs>
          <w:tab w:val="left" w:pos="1288"/>
          <w:tab w:val="left" w:pos="1289"/>
        </w:tabs>
        <w:autoSpaceDE w:val="0"/>
        <w:autoSpaceDN w:val="0"/>
        <w:spacing w:line="254" w:lineRule="auto"/>
        <w:ind w:right="1603"/>
        <w:jc w:val="both"/>
        <w:rPr>
          <w:rFonts w:eastAsia="Cambria"/>
          <w:sz w:val="22"/>
          <w:szCs w:val="22"/>
        </w:rPr>
      </w:pPr>
      <w:r w:rsidRPr="00DF4A50">
        <w:rPr>
          <w:rFonts w:eastAsia="Cambria"/>
          <w:w w:val="105"/>
          <w:sz w:val="22"/>
          <w:szCs w:val="22"/>
        </w:rPr>
        <w:t>For the equipment/material to be provided by the Contractor, it will</w:t>
      </w:r>
      <w:r w:rsidRPr="001949F7">
        <w:rPr>
          <w:rFonts w:eastAsia="Cambria"/>
          <w:w w:val="105"/>
          <w:sz w:val="22"/>
          <w:szCs w:val="22"/>
        </w:rPr>
        <w:t xml:space="preserve"> </w:t>
      </w:r>
      <w:r w:rsidRPr="00DF4A50">
        <w:rPr>
          <w:rFonts w:eastAsia="Cambria"/>
          <w:w w:val="105"/>
          <w:sz w:val="22"/>
          <w:szCs w:val="22"/>
        </w:rPr>
        <w:t>be the responsibility of the Contractor to take delivery, unload and</w:t>
      </w:r>
      <w:r w:rsidRPr="001949F7">
        <w:rPr>
          <w:rFonts w:eastAsia="Cambria"/>
          <w:w w:val="105"/>
          <w:sz w:val="22"/>
          <w:szCs w:val="22"/>
        </w:rPr>
        <w:t xml:space="preserve"> </w:t>
      </w:r>
      <w:r w:rsidRPr="00DF4A50">
        <w:rPr>
          <w:rFonts w:eastAsia="Cambria"/>
          <w:w w:val="105"/>
          <w:sz w:val="22"/>
          <w:szCs w:val="22"/>
        </w:rPr>
        <w:t>store</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materials</w:t>
      </w:r>
      <w:r w:rsidRPr="001949F7">
        <w:rPr>
          <w:rFonts w:eastAsia="Cambria"/>
          <w:w w:val="105"/>
          <w:sz w:val="22"/>
          <w:szCs w:val="22"/>
        </w:rPr>
        <w:t xml:space="preserve"> </w:t>
      </w:r>
      <w:r w:rsidRPr="00DF4A50">
        <w:rPr>
          <w:rFonts w:eastAsia="Cambria"/>
          <w:w w:val="105"/>
          <w:sz w:val="22"/>
          <w:szCs w:val="22"/>
        </w:rPr>
        <w:t>at</w:t>
      </w:r>
      <w:r w:rsidRPr="001949F7">
        <w:rPr>
          <w:rFonts w:eastAsia="Cambria"/>
          <w:w w:val="105"/>
          <w:sz w:val="22"/>
          <w:szCs w:val="22"/>
        </w:rPr>
        <w:t xml:space="preserve"> </w:t>
      </w:r>
      <w:r w:rsidRPr="00DF4A50">
        <w:rPr>
          <w:rFonts w:eastAsia="Cambria"/>
          <w:w w:val="105"/>
          <w:sz w:val="22"/>
          <w:szCs w:val="22"/>
        </w:rPr>
        <w:t>Site</w:t>
      </w:r>
      <w:r w:rsidRPr="001949F7">
        <w:rPr>
          <w:rFonts w:eastAsia="Cambria"/>
          <w:w w:val="105"/>
          <w:sz w:val="22"/>
          <w:szCs w:val="22"/>
        </w:rPr>
        <w:t xml:space="preserve"> </w:t>
      </w:r>
      <w:r w:rsidRPr="00DF4A50">
        <w:rPr>
          <w:rFonts w:eastAsia="Cambria"/>
          <w:w w:val="105"/>
          <w:sz w:val="22"/>
          <w:szCs w:val="22"/>
        </w:rPr>
        <w:t>and</w:t>
      </w:r>
      <w:r w:rsidRPr="001949F7">
        <w:rPr>
          <w:rFonts w:eastAsia="Cambria"/>
          <w:w w:val="105"/>
          <w:sz w:val="22"/>
          <w:szCs w:val="22"/>
        </w:rPr>
        <w:t xml:space="preserve"> </w:t>
      </w:r>
      <w:r w:rsidRPr="00DF4A50">
        <w:rPr>
          <w:rFonts w:eastAsia="Cambria"/>
          <w:w w:val="105"/>
          <w:sz w:val="22"/>
          <w:szCs w:val="22"/>
        </w:rPr>
        <w:t>execute</w:t>
      </w:r>
      <w:r w:rsidRPr="001949F7">
        <w:rPr>
          <w:rFonts w:eastAsia="Cambria"/>
          <w:w w:val="105"/>
          <w:sz w:val="22"/>
          <w:szCs w:val="22"/>
        </w:rPr>
        <w:t xml:space="preserve"> </w:t>
      </w:r>
      <w:r w:rsidRPr="00DF4A50">
        <w:rPr>
          <w:rFonts w:eastAsia="Cambria"/>
          <w:w w:val="105"/>
          <w:sz w:val="22"/>
          <w:szCs w:val="22"/>
        </w:rPr>
        <w:t>an</w:t>
      </w:r>
      <w:r w:rsidRPr="001949F7">
        <w:rPr>
          <w:rFonts w:eastAsia="Cambria"/>
          <w:w w:val="105"/>
          <w:sz w:val="22"/>
          <w:szCs w:val="22"/>
        </w:rPr>
        <w:t xml:space="preserve"> </w:t>
      </w:r>
      <w:r w:rsidRPr="00DF4A50">
        <w:rPr>
          <w:rFonts w:eastAsia="Cambria"/>
          <w:w w:val="105"/>
          <w:sz w:val="22"/>
          <w:szCs w:val="22"/>
        </w:rPr>
        <w:t>Indemnity</w:t>
      </w:r>
      <w:r w:rsidRPr="001949F7">
        <w:rPr>
          <w:rFonts w:eastAsia="Cambria"/>
          <w:w w:val="105"/>
          <w:sz w:val="22"/>
          <w:szCs w:val="22"/>
        </w:rPr>
        <w:t xml:space="preserve"> </w:t>
      </w:r>
      <w:r w:rsidRPr="00DF4A50">
        <w:rPr>
          <w:rFonts w:eastAsia="Cambria"/>
          <w:w w:val="105"/>
          <w:sz w:val="22"/>
          <w:szCs w:val="22"/>
        </w:rPr>
        <w:t>Bond</w:t>
      </w:r>
      <w:r w:rsidRPr="001949F7">
        <w:rPr>
          <w:rFonts w:eastAsia="Cambria"/>
          <w:w w:val="105"/>
          <w:sz w:val="22"/>
          <w:szCs w:val="22"/>
        </w:rPr>
        <w:t xml:space="preserve"> </w:t>
      </w:r>
      <w:r w:rsidRPr="00DF4A50">
        <w:rPr>
          <w:rFonts w:eastAsia="Cambria"/>
          <w:w w:val="105"/>
          <w:sz w:val="22"/>
          <w:szCs w:val="22"/>
        </w:rPr>
        <w:t>and</w:t>
      </w:r>
      <w:r w:rsidRPr="001949F7">
        <w:rPr>
          <w:rFonts w:eastAsia="Cambria"/>
          <w:w w:val="105"/>
          <w:sz w:val="22"/>
          <w:szCs w:val="22"/>
        </w:rPr>
        <w:t xml:space="preserve"> </w:t>
      </w:r>
      <w:r w:rsidRPr="00DF4A50">
        <w:rPr>
          <w:rFonts w:eastAsia="Cambria"/>
          <w:w w:val="105"/>
          <w:sz w:val="22"/>
          <w:szCs w:val="22"/>
        </w:rPr>
        <w:t>obtain</w:t>
      </w:r>
      <w:r w:rsidRPr="001949F7">
        <w:rPr>
          <w:rFonts w:eastAsia="Cambria"/>
          <w:w w:val="105"/>
          <w:sz w:val="22"/>
          <w:szCs w:val="22"/>
        </w:rPr>
        <w:t xml:space="preserve"> </w:t>
      </w:r>
      <w:proofErr w:type="spellStart"/>
      <w:r w:rsidRPr="00DF4A50">
        <w:rPr>
          <w:rFonts w:eastAsia="Cambria"/>
          <w:w w:val="105"/>
          <w:sz w:val="22"/>
          <w:szCs w:val="22"/>
        </w:rPr>
        <w:t>authorisation</w:t>
      </w:r>
      <w:proofErr w:type="spellEnd"/>
      <w:r w:rsidRPr="001949F7">
        <w:rPr>
          <w:rFonts w:eastAsia="Cambria"/>
          <w:w w:val="105"/>
          <w:sz w:val="22"/>
          <w:szCs w:val="22"/>
        </w:rPr>
        <w:t xml:space="preserve"> </w:t>
      </w:r>
      <w:r w:rsidRPr="00DF4A50">
        <w:rPr>
          <w:rFonts w:eastAsia="Cambria"/>
          <w:w w:val="105"/>
          <w:sz w:val="22"/>
          <w:szCs w:val="22"/>
        </w:rPr>
        <w:t>letter</w:t>
      </w:r>
      <w:r w:rsidRPr="001949F7">
        <w:rPr>
          <w:rFonts w:eastAsia="Cambria"/>
          <w:w w:val="105"/>
          <w:sz w:val="22"/>
          <w:szCs w:val="22"/>
        </w:rPr>
        <w:t xml:space="preserve"> </w:t>
      </w:r>
      <w:r w:rsidRPr="00DF4A50">
        <w:rPr>
          <w:rFonts w:eastAsia="Cambria"/>
          <w:w w:val="105"/>
          <w:sz w:val="22"/>
          <w:szCs w:val="22"/>
        </w:rPr>
        <w:t>from</w:t>
      </w:r>
      <w:r w:rsidRPr="001949F7">
        <w:rPr>
          <w:rFonts w:eastAsia="Cambria"/>
          <w:w w:val="105"/>
          <w:sz w:val="22"/>
          <w:szCs w:val="22"/>
        </w:rPr>
        <w:t xml:space="preserve"> </w:t>
      </w:r>
      <w:r w:rsidRPr="00DF4A50">
        <w:rPr>
          <w:rFonts w:eastAsia="Cambria"/>
          <w:w w:val="105"/>
          <w:sz w:val="22"/>
          <w:szCs w:val="22"/>
        </w:rPr>
        <w:t>Employer</w:t>
      </w:r>
      <w:r w:rsidRPr="001949F7">
        <w:rPr>
          <w:rFonts w:eastAsia="Cambria"/>
          <w:w w:val="105"/>
          <w:sz w:val="22"/>
          <w:szCs w:val="22"/>
        </w:rPr>
        <w:t xml:space="preserve"> </w:t>
      </w:r>
      <w:r w:rsidRPr="00DF4A50">
        <w:rPr>
          <w:rFonts w:eastAsia="Cambria"/>
          <w:w w:val="105"/>
          <w:sz w:val="22"/>
          <w:szCs w:val="22"/>
        </w:rPr>
        <w:t>as</w:t>
      </w:r>
      <w:r w:rsidRPr="001949F7">
        <w:rPr>
          <w:rFonts w:eastAsia="Cambria"/>
          <w:w w:val="105"/>
          <w:sz w:val="22"/>
          <w:szCs w:val="22"/>
        </w:rPr>
        <w:t xml:space="preserve"> </w:t>
      </w:r>
      <w:r w:rsidRPr="00DF4A50">
        <w:rPr>
          <w:rFonts w:eastAsia="Cambria"/>
          <w:w w:val="105"/>
          <w:sz w:val="22"/>
          <w:szCs w:val="22"/>
        </w:rPr>
        <w:t>per</w:t>
      </w:r>
      <w:r w:rsidRPr="001949F7">
        <w:rPr>
          <w:rFonts w:eastAsia="Cambria"/>
          <w:w w:val="105"/>
          <w:sz w:val="22"/>
          <w:szCs w:val="22"/>
        </w:rPr>
        <w:t xml:space="preserve"> </w:t>
      </w:r>
      <w:proofErr w:type="spellStart"/>
      <w:r w:rsidRPr="00DF4A50">
        <w:rPr>
          <w:rFonts w:eastAsia="Cambria"/>
          <w:w w:val="105"/>
          <w:sz w:val="22"/>
          <w:szCs w:val="22"/>
        </w:rPr>
        <w:t>proforma</w:t>
      </w:r>
      <w:proofErr w:type="spellEnd"/>
      <w:r w:rsidRPr="001949F7">
        <w:rPr>
          <w:rFonts w:eastAsia="Cambria"/>
          <w:w w:val="105"/>
          <w:sz w:val="22"/>
          <w:szCs w:val="22"/>
        </w:rPr>
        <w:t xml:space="preserve"> </w:t>
      </w:r>
      <w:r w:rsidRPr="00DF4A50">
        <w:rPr>
          <w:rFonts w:eastAsia="Cambria"/>
          <w:w w:val="105"/>
          <w:sz w:val="22"/>
          <w:szCs w:val="22"/>
        </w:rPr>
        <w:t>enclosed</w:t>
      </w:r>
      <w:r w:rsidRPr="001949F7">
        <w:rPr>
          <w:rFonts w:eastAsia="Cambria"/>
          <w:w w:val="105"/>
          <w:sz w:val="22"/>
          <w:szCs w:val="22"/>
        </w:rPr>
        <w:t xml:space="preserve"> </w:t>
      </w:r>
      <w:r w:rsidRPr="00DF4A50">
        <w:rPr>
          <w:rFonts w:eastAsia="Cambria"/>
          <w:w w:val="105"/>
          <w:sz w:val="22"/>
          <w:szCs w:val="22"/>
        </w:rPr>
        <w:t>at</w:t>
      </w:r>
      <w:r w:rsidRPr="00DF4A50">
        <w:rPr>
          <w:rFonts w:eastAsia="Cambria"/>
          <w:spacing w:val="1"/>
          <w:w w:val="105"/>
          <w:sz w:val="22"/>
          <w:szCs w:val="22"/>
        </w:rPr>
        <w:t xml:space="preserve"> </w:t>
      </w:r>
      <w:r w:rsidRPr="00DF4A50">
        <w:rPr>
          <w:rFonts w:eastAsia="Cambria"/>
          <w:b/>
          <w:i/>
          <w:w w:val="105"/>
          <w:sz w:val="22"/>
          <w:szCs w:val="22"/>
        </w:rPr>
        <w:t>Section</w:t>
      </w:r>
      <w:r w:rsidRPr="00DF4A50">
        <w:rPr>
          <w:rFonts w:eastAsia="Cambria"/>
          <w:b/>
          <w:i/>
          <w:spacing w:val="1"/>
          <w:w w:val="105"/>
          <w:sz w:val="22"/>
          <w:szCs w:val="22"/>
        </w:rPr>
        <w:t xml:space="preserve"> </w:t>
      </w:r>
      <w:r w:rsidRPr="00DF4A50">
        <w:rPr>
          <w:rFonts w:eastAsia="Cambria"/>
          <w:b/>
          <w:i/>
          <w:w w:val="105"/>
          <w:sz w:val="22"/>
          <w:szCs w:val="22"/>
        </w:rPr>
        <w:t>VI</w:t>
      </w:r>
      <w:r w:rsidRPr="00DF4A50">
        <w:rPr>
          <w:rFonts w:eastAsia="Cambria"/>
          <w:b/>
          <w:i/>
          <w:spacing w:val="1"/>
          <w:w w:val="105"/>
          <w:sz w:val="22"/>
          <w:szCs w:val="22"/>
        </w:rPr>
        <w:t xml:space="preserve"> </w:t>
      </w:r>
      <w:r w:rsidRPr="00DF4A50">
        <w:rPr>
          <w:rFonts w:eastAsia="Cambria"/>
          <w:b/>
          <w:i/>
          <w:w w:val="105"/>
          <w:sz w:val="22"/>
          <w:szCs w:val="22"/>
        </w:rPr>
        <w:t>(Sample</w:t>
      </w:r>
      <w:r w:rsidRPr="00DF4A50">
        <w:rPr>
          <w:rFonts w:eastAsia="Cambria"/>
          <w:b/>
          <w:i/>
          <w:spacing w:val="1"/>
          <w:w w:val="105"/>
          <w:sz w:val="22"/>
          <w:szCs w:val="22"/>
        </w:rPr>
        <w:t xml:space="preserve"> </w:t>
      </w:r>
      <w:r w:rsidRPr="00DF4A50">
        <w:rPr>
          <w:rFonts w:eastAsia="Cambria"/>
          <w:b/>
          <w:i/>
          <w:w w:val="105"/>
          <w:sz w:val="22"/>
          <w:szCs w:val="22"/>
        </w:rPr>
        <w:t>Forms</w:t>
      </w:r>
      <w:r w:rsidRPr="00DF4A50">
        <w:rPr>
          <w:rFonts w:eastAsia="Cambria"/>
          <w:b/>
          <w:i/>
          <w:spacing w:val="1"/>
          <w:w w:val="105"/>
          <w:sz w:val="22"/>
          <w:szCs w:val="22"/>
        </w:rPr>
        <w:t xml:space="preserve"> </w:t>
      </w:r>
      <w:r w:rsidRPr="00DF4A50">
        <w:rPr>
          <w:rFonts w:eastAsia="Cambria"/>
          <w:b/>
          <w:i/>
          <w:w w:val="105"/>
          <w:sz w:val="22"/>
          <w:szCs w:val="22"/>
        </w:rPr>
        <w:t>and</w:t>
      </w:r>
      <w:r w:rsidRPr="00DF4A50">
        <w:rPr>
          <w:rFonts w:eastAsia="Cambria"/>
          <w:b/>
          <w:i/>
          <w:spacing w:val="1"/>
          <w:w w:val="105"/>
          <w:sz w:val="22"/>
          <w:szCs w:val="22"/>
        </w:rPr>
        <w:t xml:space="preserve"> </w:t>
      </w:r>
      <w:r w:rsidRPr="00DF4A50">
        <w:rPr>
          <w:rFonts w:eastAsia="Cambria"/>
          <w:b/>
          <w:i/>
          <w:w w:val="105"/>
          <w:sz w:val="22"/>
          <w:szCs w:val="22"/>
        </w:rPr>
        <w:t>Procedures),</w:t>
      </w:r>
      <w:r w:rsidRPr="00DF4A50">
        <w:rPr>
          <w:rFonts w:eastAsia="Cambria"/>
          <w:spacing w:val="1"/>
          <w:w w:val="105"/>
          <w:sz w:val="22"/>
          <w:szCs w:val="22"/>
        </w:rPr>
        <w:t xml:space="preserve"> </w:t>
      </w:r>
      <w:r w:rsidRPr="00DF4A50">
        <w:rPr>
          <w:rFonts w:eastAsia="Cambria"/>
          <w:w w:val="105"/>
          <w:sz w:val="22"/>
          <w:szCs w:val="22"/>
        </w:rPr>
        <w:t>in</w:t>
      </w:r>
      <w:r w:rsidRPr="001949F7">
        <w:rPr>
          <w:rFonts w:eastAsia="Cambria"/>
          <w:w w:val="105"/>
          <w:sz w:val="22"/>
          <w:szCs w:val="22"/>
        </w:rPr>
        <w:t xml:space="preserve"> </w:t>
      </w:r>
      <w:r w:rsidRPr="00DF4A50">
        <w:rPr>
          <w:rFonts w:eastAsia="Cambria"/>
          <w:w w:val="105"/>
          <w:sz w:val="22"/>
          <w:szCs w:val="22"/>
        </w:rPr>
        <w:t>favour</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Employer against loss, damage and any risks involved for the full</w:t>
      </w:r>
      <w:r w:rsidRPr="001949F7">
        <w:rPr>
          <w:rFonts w:eastAsia="Cambria"/>
          <w:w w:val="105"/>
          <w:sz w:val="22"/>
          <w:szCs w:val="22"/>
        </w:rPr>
        <w:t xml:space="preserve"> </w:t>
      </w:r>
      <w:r w:rsidRPr="00DF4A50">
        <w:rPr>
          <w:rFonts w:eastAsia="Cambria"/>
          <w:w w:val="105"/>
          <w:sz w:val="22"/>
          <w:szCs w:val="22"/>
        </w:rPr>
        <w:t>value</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materials.</w:t>
      </w:r>
      <w:r w:rsidRPr="001949F7">
        <w:rPr>
          <w:rFonts w:eastAsia="Cambria"/>
          <w:w w:val="105"/>
          <w:sz w:val="22"/>
          <w:szCs w:val="22"/>
        </w:rPr>
        <w:t xml:space="preserve"> </w:t>
      </w:r>
      <w:r w:rsidRPr="00DF4A50">
        <w:rPr>
          <w:rFonts w:eastAsia="Cambria"/>
          <w:w w:val="105"/>
          <w:sz w:val="22"/>
          <w:szCs w:val="22"/>
        </w:rPr>
        <w:t>This</w:t>
      </w:r>
      <w:r w:rsidRPr="001949F7">
        <w:rPr>
          <w:rFonts w:eastAsia="Cambria"/>
          <w:w w:val="105"/>
          <w:sz w:val="22"/>
          <w:szCs w:val="22"/>
        </w:rPr>
        <w:t xml:space="preserve"> </w:t>
      </w:r>
      <w:r w:rsidRPr="00DF4A50">
        <w:rPr>
          <w:rFonts w:eastAsia="Cambria"/>
          <w:w w:val="105"/>
          <w:sz w:val="22"/>
          <w:szCs w:val="22"/>
        </w:rPr>
        <w:t>Indemnity</w:t>
      </w:r>
      <w:r w:rsidRPr="001949F7">
        <w:rPr>
          <w:rFonts w:eastAsia="Cambria"/>
          <w:w w:val="105"/>
          <w:sz w:val="22"/>
          <w:szCs w:val="22"/>
        </w:rPr>
        <w:t xml:space="preserve"> </w:t>
      </w:r>
      <w:r w:rsidRPr="00DF4A50">
        <w:rPr>
          <w:rFonts w:eastAsia="Cambria"/>
          <w:w w:val="105"/>
          <w:sz w:val="22"/>
          <w:szCs w:val="22"/>
        </w:rPr>
        <w:t>Bond</w:t>
      </w:r>
      <w:r w:rsidRPr="001949F7">
        <w:rPr>
          <w:rFonts w:eastAsia="Cambria"/>
          <w:w w:val="105"/>
          <w:sz w:val="22"/>
          <w:szCs w:val="22"/>
        </w:rPr>
        <w:t xml:space="preserve"> </w:t>
      </w:r>
      <w:r w:rsidRPr="00DF4A50">
        <w:rPr>
          <w:rFonts w:eastAsia="Cambria"/>
          <w:w w:val="105"/>
          <w:sz w:val="22"/>
          <w:szCs w:val="22"/>
        </w:rPr>
        <w:t>shall</w:t>
      </w:r>
      <w:r w:rsidRPr="001949F7">
        <w:rPr>
          <w:rFonts w:eastAsia="Cambria"/>
          <w:w w:val="105"/>
          <w:sz w:val="22"/>
          <w:szCs w:val="22"/>
        </w:rPr>
        <w:t xml:space="preserve"> </w:t>
      </w:r>
      <w:r w:rsidRPr="00DF4A50">
        <w:rPr>
          <w:rFonts w:eastAsia="Cambria"/>
          <w:w w:val="105"/>
          <w:sz w:val="22"/>
          <w:szCs w:val="22"/>
        </w:rPr>
        <w:t>be</w:t>
      </w:r>
      <w:r w:rsidRPr="001949F7">
        <w:rPr>
          <w:rFonts w:eastAsia="Cambria"/>
          <w:w w:val="105"/>
          <w:sz w:val="22"/>
          <w:szCs w:val="22"/>
        </w:rPr>
        <w:t xml:space="preserve"> </w:t>
      </w:r>
      <w:r w:rsidRPr="00DF4A50">
        <w:rPr>
          <w:rFonts w:eastAsia="Cambria"/>
          <w:w w:val="105"/>
          <w:sz w:val="22"/>
          <w:szCs w:val="22"/>
        </w:rPr>
        <w:t>furnished</w:t>
      </w:r>
      <w:r w:rsidRPr="001949F7">
        <w:rPr>
          <w:rFonts w:eastAsia="Cambria"/>
          <w:w w:val="105"/>
          <w:sz w:val="22"/>
          <w:szCs w:val="22"/>
        </w:rPr>
        <w:t xml:space="preserve"> </w:t>
      </w:r>
      <w:r w:rsidRPr="00DF4A50">
        <w:rPr>
          <w:rFonts w:eastAsia="Cambria"/>
          <w:w w:val="105"/>
          <w:sz w:val="22"/>
          <w:szCs w:val="22"/>
        </w:rPr>
        <w:t>by</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Contractor before commencement of the supplies and shall be valid</w:t>
      </w:r>
      <w:r w:rsidRPr="001949F7">
        <w:rPr>
          <w:rFonts w:eastAsia="Cambria"/>
          <w:w w:val="105"/>
          <w:sz w:val="22"/>
          <w:szCs w:val="22"/>
        </w:rPr>
        <w:t xml:space="preserve"> </w:t>
      </w:r>
      <w:r w:rsidRPr="00DF4A50">
        <w:rPr>
          <w:rFonts w:eastAsia="Cambria"/>
          <w:w w:val="105"/>
          <w:sz w:val="22"/>
          <w:szCs w:val="22"/>
        </w:rPr>
        <w:t>till</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scheduled</w:t>
      </w:r>
      <w:r w:rsidRPr="001949F7">
        <w:rPr>
          <w:rFonts w:eastAsia="Cambria"/>
          <w:w w:val="105"/>
          <w:sz w:val="22"/>
          <w:szCs w:val="22"/>
        </w:rPr>
        <w:t xml:space="preserve"> </w:t>
      </w:r>
      <w:r w:rsidRPr="00DF4A50">
        <w:rPr>
          <w:rFonts w:eastAsia="Cambria"/>
          <w:w w:val="105"/>
          <w:sz w:val="22"/>
          <w:szCs w:val="22"/>
        </w:rPr>
        <w:t>date</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Taking</w:t>
      </w:r>
      <w:r w:rsidRPr="001949F7">
        <w:rPr>
          <w:rFonts w:eastAsia="Cambria"/>
          <w:w w:val="105"/>
          <w:sz w:val="22"/>
          <w:szCs w:val="22"/>
        </w:rPr>
        <w:t xml:space="preserve"> </w:t>
      </w:r>
      <w:r w:rsidRPr="00DF4A50">
        <w:rPr>
          <w:rFonts w:eastAsia="Cambria"/>
          <w:w w:val="105"/>
          <w:sz w:val="22"/>
          <w:szCs w:val="22"/>
        </w:rPr>
        <w:t>Over</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equipment</w:t>
      </w:r>
      <w:r w:rsidRPr="001949F7">
        <w:rPr>
          <w:rFonts w:eastAsia="Cambria"/>
          <w:w w:val="105"/>
          <w:sz w:val="22"/>
          <w:szCs w:val="22"/>
        </w:rPr>
        <w:t xml:space="preserve"> </w:t>
      </w:r>
      <w:r w:rsidRPr="00DF4A50">
        <w:rPr>
          <w:rFonts w:eastAsia="Cambria"/>
          <w:w w:val="105"/>
          <w:sz w:val="22"/>
          <w:szCs w:val="22"/>
        </w:rPr>
        <w:t>by</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Employer.</w:t>
      </w:r>
    </w:p>
    <w:p w:rsidR="005A48C5" w:rsidRPr="00DF4A50" w:rsidRDefault="005A48C5">
      <w:pPr>
        <w:widowControl w:val="0"/>
        <w:autoSpaceDE w:val="0"/>
        <w:autoSpaceDN w:val="0"/>
        <w:spacing w:before="3"/>
        <w:rPr>
          <w:rFonts w:eastAsia="Cambria"/>
          <w:sz w:val="22"/>
          <w:szCs w:val="22"/>
        </w:rPr>
      </w:pPr>
    </w:p>
    <w:p w:rsidR="005A48C5" w:rsidRPr="00DF4A50" w:rsidRDefault="00D11752">
      <w:pPr>
        <w:widowControl w:val="0"/>
        <w:numPr>
          <w:ilvl w:val="2"/>
          <w:numId w:val="10"/>
        </w:numPr>
        <w:tabs>
          <w:tab w:val="left" w:pos="1288"/>
          <w:tab w:val="left" w:pos="1289"/>
        </w:tabs>
        <w:autoSpaceDE w:val="0"/>
        <w:autoSpaceDN w:val="0"/>
        <w:spacing w:line="254" w:lineRule="auto"/>
        <w:ind w:right="1606"/>
        <w:jc w:val="both"/>
        <w:rPr>
          <w:rFonts w:eastAsia="Cambria"/>
          <w:sz w:val="22"/>
          <w:szCs w:val="22"/>
        </w:rPr>
      </w:pPr>
      <w:r w:rsidRPr="00DF4A50">
        <w:rPr>
          <w:rFonts w:eastAsia="Cambria"/>
          <w:w w:val="105"/>
          <w:sz w:val="22"/>
          <w:szCs w:val="22"/>
        </w:rPr>
        <w:t>In case, where the Employer hands over his</w:t>
      </w:r>
      <w:r w:rsidRPr="001949F7">
        <w:rPr>
          <w:rFonts w:eastAsia="Cambria"/>
          <w:w w:val="105"/>
          <w:sz w:val="22"/>
          <w:szCs w:val="22"/>
        </w:rPr>
        <w:t xml:space="preserve"> </w:t>
      </w:r>
      <w:r w:rsidRPr="00DF4A50">
        <w:rPr>
          <w:rFonts w:eastAsia="Cambria"/>
          <w:w w:val="105"/>
          <w:sz w:val="22"/>
          <w:szCs w:val="22"/>
        </w:rPr>
        <w:t>equipment to the Contractor for executing the Contract, then the</w:t>
      </w:r>
      <w:r w:rsidRPr="001949F7">
        <w:rPr>
          <w:rFonts w:eastAsia="Cambria"/>
          <w:w w:val="105"/>
          <w:sz w:val="22"/>
          <w:szCs w:val="22"/>
        </w:rPr>
        <w:t xml:space="preserve"> </w:t>
      </w:r>
      <w:r w:rsidRPr="00DF4A50">
        <w:rPr>
          <w:rFonts w:eastAsia="Cambria"/>
          <w:w w:val="105"/>
          <w:sz w:val="22"/>
          <w:szCs w:val="22"/>
        </w:rPr>
        <w:t>Contractor</w:t>
      </w:r>
      <w:r w:rsidRPr="001949F7">
        <w:rPr>
          <w:rFonts w:eastAsia="Cambria"/>
          <w:w w:val="105"/>
          <w:sz w:val="22"/>
          <w:szCs w:val="22"/>
        </w:rPr>
        <w:t xml:space="preserve"> </w:t>
      </w:r>
      <w:r w:rsidRPr="00DF4A50">
        <w:rPr>
          <w:rFonts w:eastAsia="Cambria"/>
          <w:w w:val="105"/>
          <w:sz w:val="22"/>
          <w:szCs w:val="22"/>
        </w:rPr>
        <w:t>shall,</w:t>
      </w:r>
      <w:r w:rsidRPr="001949F7">
        <w:rPr>
          <w:rFonts w:eastAsia="Cambria"/>
          <w:w w:val="105"/>
          <w:sz w:val="22"/>
          <w:szCs w:val="22"/>
        </w:rPr>
        <w:t xml:space="preserve"> </w:t>
      </w:r>
      <w:r w:rsidRPr="00DF4A50">
        <w:rPr>
          <w:rFonts w:eastAsia="Cambria"/>
          <w:w w:val="105"/>
          <w:sz w:val="22"/>
          <w:szCs w:val="22"/>
        </w:rPr>
        <w:t>at</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time</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taking</w:t>
      </w:r>
      <w:r w:rsidRPr="001949F7">
        <w:rPr>
          <w:rFonts w:eastAsia="Cambria"/>
          <w:w w:val="105"/>
          <w:sz w:val="22"/>
          <w:szCs w:val="22"/>
        </w:rPr>
        <w:t xml:space="preserve"> </w:t>
      </w:r>
      <w:r w:rsidRPr="00DF4A50">
        <w:rPr>
          <w:rFonts w:eastAsia="Cambria"/>
          <w:w w:val="105"/>
          <w:sz w:val="22"/>
          <w:szCs w:val="22"/>
        </w:rPr>
        <w:t>delivery</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equipment</w:t>
      </w:r>
      <w:r w:rsidRPr="001949F7">
        <w:rPr>
          <w:rFonts w:eastAsia="Cambria"/>
          <w:w w:val="105"/>
          <w:sz w:val="22"/>
          <w:szCs w:val="22"/>
        </w:rPr>
        <w:t xml:space="preserve"> </w:t>
      </w:r>
      <w:r w:rsidR="00456CD1" w:rsidRPr="001949F7">
        <w:rPr>
          <w:rFonts w:eastAsia="Cambria"/>
          <w:w w:val="105"/>
          <w:sz w:val="22"/>
          <w:szCs w:val="22"/>
        </w:rPr>
        <w:t xml:space="preserve"> </w:t>
      </w:r>
      <w:r w:rsidRPr="00DF4A50">
        <w:rPr>
          <w:rFonts w:eastAsia="Cambria"/>
          <w:w w:val="105"/>
          <w:sz w:val="22"/>
          <w:szCs w:val="22"/>
        </w:rPr>
        <w:t xml:space="preserve">through Bill of Lading or other </w:t>
      </w:r>
      <w:proofErr w:type="spellStart"/>
      <w:r w:rsidRPr="00DF4A50">
        <w:rPr>
          <w:rFonts w:eastAsia="Cambria"/>
          <w:w w:val="105"/>
          <w:sz w:val="22"/>
          <w:szCs w:val="22"/>
        </w:rPr>
        <w:t>despatch</w:t>
      </w:r>
      <w:proofErr w:type="spellEnd"/>
      <w:r w:rsidRPr="00DF4A50">
        <w:rPr>
          <w:rFonts w:eastAsia="Cambria"/>
          <w:w w:val="105"/>
          <w:sz w:val="22"/>
          <w:szCs w:val="22"/>
        </w:rPr>
        <w:t xml:space="preserve"> documents, furnish trust</w:t>
      </w:r>
      <w:r w:rsidRPr="001949F7">
        <w:rPr>
          <w:rFonts w:eastAsia="Cambria"/>
          <w:w w:val="105"/>
          <w:sz w:val="22"/>
          <w:szCs w:val="22"/>
        </w:rPr>
        <w:t xml:space="preserve"> </w:t>
      </w:r>
      <w:r w:rsidRPr="00DF4A50">
        <w:rPr>
          <w:rFonts w:eastAsia="Cambria"/>
          <w:w w:val="105"/>
          <w:sz w:val="22"/>
          <w:szCs w:val="22"/>
        </w:rPr>
        <w:t>Receipt</w:t>
      </w:r>
      <w:r w:rsidRPr="001949F7">
        <w:rPr>
          <w:rFonts w:eastAsia="Cambria"/>
          <w:w w:val="105"/>
          <w:sz w:val="22"/>
          <w:szCs w:val="22"/>
        </w:rPr>
        <w:t xml:space="preserve"> </w:t>
      </w:r>
      <w:r w:rsidRPr="00DF4A50">
        <w:rPr>
          <w:rFonts w:eastAsia="Cambria"/>
          <w:w w:val="105"/>
          <w:sz w:val="22"/>
          <w:szCs w:val="22"/>
        </w:rPr>
        <w:t>for</w:t>
      </w:r>
      <w:r w:rsidRPr="001949F7">
        <w:rPr>
          <w:rFonts w:eastAsia="Cambria"/>
          <w:w w:val="105"/>
          <w:sz w:val="22"/>
          <w:szCs w:val="22"/>
        </w:rPr>
        <w:t xml:space="preserve"> </w:t>
      </w:r>
      <w:r w:rsidRPr="00DF4A50">
        <w:rPr>
          <w:rFonts w:eastAsia="Cambria"/>
          <w:w w:val="105"/>
          <w:sz w:val="22"/>
          <w:szCs w:val="22"/>
        </w:rPr>
        <w:t>Plant,</w:t>
      </w:r>
      <w:r w:rsidRPr="001949F7">
        <w:rPr>
          <w:rFonts w:eastAsia="Cambria"/>
          <w:w w:val="105"/>
          <w:sz w:val="22"/>
          <w:szCs w:val="22"/>
        </w:rPr>
        <w:t xml:space="preserve"> </w:t>
      </w:r>
      <w:r w:rsidRPr="00DF4A50">
        <w:rPr>
          <w:rFonts w:eastAsia="Cambria"/>
          <w:w w:val="105"/>
          <w:sz w:val="22"/>
          <w:szCs w:val="22"/>
        </w:rPr>
        <w:t>Equipment</w:t>
      </w:r>
      <w:r w:rsidRPr="001949F7">
        <w:rPr>
          <w:rFonts w:eastAsia="Cambria"/>
          <w:w w:val="105"/>
          <w:sz w:val="22"/>
          <w:szCs w:val="22"/>
        </w:rPr>
        <w:t xml:space="preserve"> </w:t>
      </w:r>
      <w:r w:rsidRPr="00DF4A50">
        <w:rPr>
          <w:rFonts w:eastAsia="Cambria"/>
          <w:w w:val="105"/>
          <w:sz w:val="22"/>
          <w:szCs w:val="22"/>
        </w:rPr>
        <w:t>and</w:t>
      </w:r>
      <w:r w:rsidRPr="001949F7">
        <w:rPr>
          <w:rFonts w:eastAsia="Cambria"/>
          <w:w w:val="105"/>
          <w:sz w:val="22"/>
          <w:szCs w:val="22"/>
        </w:rPr>
        <w:t xml:space="preserve"> </w:t>
      </w:r>
      <w:r w:rsidRPr="00DF4A50">
        <w:rPr>
          <w:rFonts w:eastAsia="Cambria"/>
          <w:w w:val="105"/>
          <w:sz w:val="22"/>
          <w:szCs w:val="22"/>
        </w:rPr>
        <w:t>Materials</w:t>
      </w:r>
      <w:r w:rsidRPr="001949F7">
        <w:rPr>
          <w:rFonts w:eastAsia="Cambria"/>
          <w:w w:val="105"/>
          <w:sz w:val="22"/>
          <w:szCs w:val="22"/>
        </w:rPr>
        <w:t xml:space="preserve"> </w:t>
      </w:r>
      <w:r w:rsidRPr="00DF4A50">
        <w:rPr>
          <w:rFonts w:eastAsia="Cambria"/>
          <w:w w:val="105"/>
          <w:sz w:val="22"/>
          <w:szCs w:val="22"/>
        </w:rPr>
        <w:t>and</w:t>
      </w:r>
      <w:r w:rsidRPr="001949F7">
        <w:rPr>
          <w:rFonts w:eastAsia="Cambria"/>
          <w:w w:val="105"/>
          <w:sz w:val="22"/>
          <w:szCs w:val="22"/>
        </w:rPr>
        <w:t xml:space="preserve"> </w:t>
      </w:r>
      <w:r w:rsidRPr="00DF4A50">
        <w:rPr>
          <w:rFonts w:eastAsia="Cambria"/>
          <w:w w:val="105"/>
          <w:sz w:val="22"/>
          <w:szCs w:val="22"/>
        </w:rPr>
        <w:t>also</w:t>
      </w:r>
      <w:r w:rsidRPr="001949F7">
        <w:rPr>
          <w:rFonts w:eastAsia="Cambria"/>
          <w:w w:val="105"/>
          <w:sz w:val="22"/>
          <w:szCs w:val="22"/>
        </w:rPr>
        <w:t xml:space="preserve"> </w:t>
      </w:r>
      <w:r w:rsidRPr="00DF4A50">
        <w:rPr>
          <w:rFonts w:eastAsia="Cambria"/>
          <w:w w:val="105"/>
          <w:sz w:val="22"/>
          <w:szCs w:val="22"/>
        </w:rPr>
        <w:t>execute</w:t>
      </w:r>
      <w:r w:rsidRPr="001949F7">
        <w:rPr>
          <w:rFonts w:eastAsia="Cambria"/>
          <w:w w:val="105"/>
          <w:sz w:val="22"/>
          <w:szCs w:val="22"/>
        </w:rPr>
        <w:t xml:space="preserve"> </w:t>
      </w:r>
      <w:r w:rsidRPr="00DF4A50">
        <w:rPr>
          <w:rFonts w:eastAsia="Cambria"/>
          <w:w w:val="105"/>
          <w:sz w:val="22"/>
          <w:szCs w:val="22"/>
        </w:rPr>
        <w:t>an</w:t>
      </w:r>
      <w:r w:rsidRPr="001949F7">
        <w:rPr>
          <w:rFonts w:eastAsia="Cambria"/>
          <w:w w:val="105"/>
          <w:sz w:val="22"/>
          <w:szCs w:val="22"/>
        </w:rPr>
        <w:t xml:space="preserve"> </w:t>
      </w:r>
      <w:r w:rsidRPr="00DF4A50">
        <w:rPr>
          <w:rFonts w:eastAsia="Cambria"/>
          <w:w w:val="105"/>
          <w:sz w:val="22"/>
          <w:szCs w:val="22"/>
        </w:rPr>
        <w:t>Indemnity Bond in favour of the Employer in the form acceptable to</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Employer</w:t>
      </w:r>
      <w:r w:rsidRPr="001949F7">
        <w:rPr>
          <w:rFonts w:eastAsia="Cambria"/>
          <w:w w:val="105"/>
          <w:sz w:val="22"/>
          <w:szCs w:val="22"/>
        </w:rPr>
        <w:t xml:space="preserve"> </w:t>
      </w:r>
      <w:r w:rsidRPr="00DF4A50">
        <w:rPr>
          <w:rFonts w:eastAsia="Cambria"/>
          <w:w w:val="105"/>
          <w:sz w:val="22"/>
          <w:szCs w:val="22"/>
        </w:rPr>
        <w:t>for</w:t>
      </w:r>
      <w:r w:rsidRPr="001949F7">
        <w:rPr>
          <w:rFonts w:eastAsia="Cambria"/>
          <w:w w:val="105"/>
          <w:sz w:val="22"/>
          <w:szCs w:val="22"/>
        </w:rPr>
        <w:t xml:space="preserve"> </w:t>
      </w:r>
      <w:r w:rsidRPr="00DF4A50">
        <w:rPr>
          <w:rFonts w:eastAsia="Cambria"/>
          <w:w w:val="105"/>
          <w:sz w:val="22"/>
          <w:szCs w:val="22"/>
        </w:rPr>
        <w:t>keeping</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equipment</w:t>
      </w:r>
      <w:r w:rsidRPr="001949F7">
        <w:rPr>
          <w:rFonts w:eastAsia="Cambria"/>
          <w:w w:val="105"/>
          <w:sz w:val="22"/>
          <w:szCs w:val="22"/>
        </w:rPr>
        <w:t xml:space="preserve"> </w:t>
      </w:r>
      <w:r w:rsidRPr="00DF4A50">
        <w:rPr>
          <w:rFonts w:eastAsia="Cambria"/>
          <w:w w:val="105"/>
          <w:sz w:val="22"/>
          <w:szCs w:val="22"/>
        </w:rPr>
        <w:t>in</w:t>
      </w:r>
      <w:r w:rsidRPr="001949F7">
        <w:rPr>
          <w:rFonts w:eastAsia="Cambria"/>
          <w:w w:val="105"/>
          <w:sz w:val="22"/>
          <w:szCs w:val="22"/>
        </w:rPr>
        <w:t xml:space="preserve"> </w:t>
      </w:r>
      <w:r w:rsidRPr="00DF4A50">
        <w:rPr>
          <w:rFonts w:eastAsia="Cambria"/>
          <w:w w:val="105"/>
          <w:sz w:val="22"/>
          <w:szCs w:val="22"/>
        </w:rPr>
        <w:t>safe</w:t>
      </w:r>
      <w:r w:rsidRPr="001949F7">
        <w:rPr>
          <w:rFonts w:eastAsia="Cambria"/>
          <w:w w:val="105"/>
          <w:sz w:val="22"/>
          <w:szCs w:val="22"/>
        </w:rPr>
        <w:t xml:space="preserve"> </w:t>
      </w:r>
      <w:r w:rsidRPr="00DF4A50">
        <w:rPr>
          <w:rFonts w:eastAsia="Cambria"/>
          <w:w w:val="105"/>
          <w:sz w:val="22"/>
          <w:szCs w:val="22"/>
        </w:rPr>
        <w:t>custody</w:t>
      </w:r>
      <w:r w:rsidRPr="001949F7">
        <w:rPr>
          <w:rFonts w:eastAsia="Cambria"/>
          <w:w w:val="105"/>
          <w:sz w:val="22"/>
          <w:szCs w:val="22"/>
        </w:rPr>
        <w:t xml:space="preserve"> </w:t>
      </w:r>
      <w:r w:rsidRPr="00DF4A50">
        <w:rPr>
          <w:rFonts w:eastAsia="Cambria"/>
          <w:w w:val="105"/>
          <w:sz w:val="22"/>
          <w:szCs w:val="22"/>
        </w:rPr>
        <w:t>and</w:t>
      </w:r>
      <w:r w:rsidRPr="001949F7">
        <w:rPr>
          <w:rFonts w:eastAsia="Cambria"/>
          <w:w w:val="105"/>
          <w:sz w:val="22"/>
          <w:szCs w:val="22"/>
        </w:rPr>
        <w:t xml:space="preserve"> </w:t>
      </w:r>
      <w:r w:rsidRPr="00DF4A50">
        <w:rPr>
          <w:rFonts w:eastAsia="Cambria"/>
          <w:w w:val="105"/>
          <w:sz w:val="22"/>
          <w:szCs w:val="22"/>
        </w:rPr>
        <w:t>to</w:t>
      </w:r>
      <w:r w:rsidRPr="001949F7">
        <w:rPr>
          <w:rFonts w:eastAsia="Cambria"/>
          <w:w w:val="105"/>
          <w:sz w:val="22"/>
          <w:szCs w:val="22"/>
        </w:rPr>
        <w:t xml:space="preserve"> </w:t>
      </w:r>
      <w:r w:rsidRPr="00DF4A50">
        <w:rPr>
          <w:rFonts w:eastAsia="Cambria"/>
          <w:w w:val="105"/>
          <w:sz w:val="22"/>
          <w:szCs w:val="22"/>
        </w:rPr>
        <w:t>utilize the same exclusively for the purpose of the</w:t>
      </w:r>
      <w:r w:rsidRPr="001949F7">
        <w:rPr>
          <w:rFonts w:eastAsia="Cambria"/>
          <w:w w:val="105"/>
          <w:sz w:val="22"/>
          <w:szCs w:val="22"/>
        </w:rPr>
        <w:t xml:space="preserve"> </w:t>
      </w:r>
      <w:r w:rsidRPr="00DF4A50">
        <w:rPr>
          <w:rFonts w:eastAsia="Cambria"/>
          <w:w w:val="105"/>
          <w:sz w:val="22"/>
          <w:szCs w:val="22"/>
        </w:rPr>
        <w:t>said Contract.</w:t>
      </w:r>
      <w:r w:rsidRPr="001949F7">
        <w:rPr>
          <w:rFonts w:eastAsia="Cambria"/>
          <w:w w:val="105"/>
          <w:sz w:val="22"/>
          <w:szCs w:val="22"/>
        </w:rPr>
        <w:t xml:space="preserve"> </w:t>
      </w:r>
      <w:r w:rsidRPr="00DF4A50">
        <w:rPr>
          <w:rFonts w:eastAsia="Cambria"/>
          <w:w w:val="105"/>
          <w:sz w:val="22"/>
          <w:szCs w:val="22"/>
        </w:rPr>
        <w:t xml:space="preserve">Samples of </w:t>
      </w:r>
      <w:proofErr w:type="spellStart"/>
      <w:r w:rsidRPr="00DF4A50">
        <w:rPr>
          <w:rFonts w:eastAsia="Cambria"/>
          <w:w w:val="105"/>
          <w:sz w:val="22"/>
          <w:szCs w:val="22"/>
        </w:rPr>
        <w:t>proforma</w:t>
      </w:r>
      <w:proofErr w:type="spellEnd"/>
      <w:r w:rsidRPr="00DF4A50">
        <w:rPr>
          <w:rFonts w:eastAsia="Cambria"/>
          <w:w w:val="105"/>
          <w:sz w:val="22"/>
          <w:szCs w:val="22"/>
        </w:rPr>
        <w:t xml:space="preserve"> for the Trust receipt and Indemnity Bond are</w:t>
      </w:r>
      <w:r w:rsidRPr="001949F7">
        <w:rPr>
          <w:rFonts w:eastAsia="Cambria"/>
          <w:w w:val="105"/>
          <w:sz w:val="22"/>
          <w:szCs w:val="22"/>
        </w:rPr>
        <w:t xml:space="preserve"> </w:t>
      </w:r>
      <w:r w:rsidRPr="00DF4A50">
        <w:rPr>
          <w:rFonts w:eastAsia="Cambria"/>
          <w:w w:val="105"/>
          <w:sz w:val="22"/>
          <w:szCs w:val="22"/>
        </w:rPr>
        <w:t>enclosed</w:t>
      </w:r>
      <w:r w:rsidRPr="001949F7">
        <w:rPr>
          <w:rFonts w:eastAsia="Cambria"/>
          <w:w w:val="105"/>
          <w:sz w:val="22"/>
          <w:szCs w:val="22"/>
        </w:rPr>
        <w:t xml:space="preserve"> </w:t>
      </w:r>
      <w:r w:rsidRPr="00DF4A50">
        <w:rPr>
          <w:rFonts w:eastAsia="Cambria"/>
          <w:w w:val="105"/>
          <w:sz w:val="22"/>
          <w:szCs w:val="22"/>
        </w:rPr>
        <w:t>under</w:t>
      </w:r>
      <w:r w:rsidRPr="00DF4A50">
        <w:rPr>
          <w:rFonts w:eastAsia="Cambria"/>
          <w:spacing w:val="1"/>
          <w:w w:val="105"/>
          <w:sz w:val="22"/>
          <w:szCs w:val="22"/>
        </w:rPr>
        <w:t xml:space="preserve"> </w:t>
      </w:r>
      <w:r w:rsidRPr="00DF4A50">
        <w:rPr>
          <w:rFonts w:eastAsia="Cambria"/>
          <w:b/>
          <w:i/>
          <w:w w:val="105"/>
          <w:sz w:val="22"/>
          <w:szCs w:val="22"/>
        </w:rPr>
        <w:t>Section</w:t>
      </w:r>
      <w:r w:rsidRPr="00DF4A50">
        <w:rPr>
          <w:rFonts w:eastAsia="Cambria"/>
          <w:b/>
          <w:i/>
          <w:spacing w:val="1"/>
          <w:w w:val="105"/>
          <w:sz w:val="22"/>
          <w:szCs w:val="22"/>
        </w:rPr>
        <w:t xml:space="preserve"> </w:t>
      </w:r>
      <w:r w:rsidRPr="00DF4A50">
        <w:rPr>
          <w:rFonts w:eastAsia="Cambria"/>
          <w:b/>
          <w:i/>
          <w:w w:val="105"/>
          <w:sz w:val="22"/>
          <w:szCs w:val="22"/>
        </w:rPr>
        <w:t>VI</w:t>
      </w:r>
      <w:r w:rsidRPr="00DF4A50">
        <w:rPr>
          <w:rFonts w:eastAsia="Cambria"/>
          <w:b/>
          <w:i/>
          <w:spacing w:val="1"/>
          <w:w w:val="105"/>
          <w:sz w:val="22"/>
          <w:szCs w:val="22"/>
        </w:rPr>
        <w:t xml:space="preserve"> </w:t>
      </w:r>
      <w:r w:rsidRPr="00DF4A50">
        <w:rPr>
          <w:rFonts w:eastAsia="Cambria"/>
          <w:b/>
          <w:i/>
          <w:w w:val="105"/>
          <w:sz w:val="22"/>
          <w:szCs w:val="22"/>
        </w:rPr>
        <w:t>(Sample</w:t>
      </w:r>
      <w:r w:rsidRPr="00DF4A50">
        <w:rPr>
          <w:rFonts w:eastAsia="Cambria"/>
          <w:b/>
          <w:i/>
          <w:spacing w:val="1"/>
          <w:w w:val="105"/>
          <w:sz w:val="22"/>
          <w:szCs w:val="22"/>
        </w:rPr>
        <w:t xml:space="preserve"> </w:t>
      </w:r>
      <w:r w:rsidRPr="00DF4A50">
        <w:rPr>
          <w:rFonts w:eastAsia="Cambria"/>
          <w:b/>
          <w:i/>
          <w:w w:val="105"/>
          <w:sz w:val="22"/>
          <w:szCs w:val="22"/>
        </w:rPr>
        <w:t>Forms</w:t>
      </w:r>
      <w:r w:rsidRPr="00DF4A50">
        <w:rPr>
          <w:rFonts w:eastAsia="Cambria"/>
          <w:b/>
          <w:i/>
          <w:spacing w:val="1"/>
          <w:w w:val="105"/>
          <w:sz w:val="22"/>
          <w:szCs w:val="22"/>
        </w:rPr>
        <w:t xml:space="preserve"> </w:t>
      </w:r>
      <w:r w:rsidRPr="00DF4A50">
        <w:rPr>
          <w:rFonts w:eastAsia="Cambria"/>
          <w:b/>
          <w:i/>
          <w:w w:val="105"/>
          <w:sz w:val="22"/>
          <w:szCs w:val="22"/>
        </w:rPr>
        <w:t>and</w:t>
      </w:r>
      <w:r w:rsidRPr="00DF4A50">
        <w:rPr>
          <w:rFonts w:eastAsia="Cambria"/>
          <w:b/>
          <w:i/>
          <w:spacing w:val="1"/>
          <w:w w:val="105"/>
          <w:sz w:val="22"/>
          <w:szCs w:val="22"/>
        </w:rPr>
        <w:t xml:space="preserve"> </w:t>
      </w:r>
      <w:r w:rsidRPr="00DF4A50">
        <w:rPr>
          <w:rFonts w:eastAsia="Cambria"/>
          <w:b/>
          <w:i/>
          <w:w w:val="105"/>
          <w:sz w:val="22"/>
          <w:szCs w:val="22"/>
        </w:rPr>
        <w:t>Procedures).</w:t>
      </w:r>
      <w:r w:rsidRPr="00DF4A50">
        <w:rPr>
          <w:rFonts w:eastAsia="Cambria"/>
          <w:spacing w:val="1"/>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Employer</w:t>
      </w:r>
      <w:r w:rsidRPr="001949F7">
        <w:rPr>
          <w:rFonts w:eastAsia="Cambria"/>
          <w:w w:val="105"/>
          <w:sz w:val="22"/>
          <w:szCs w:val="22"/>
        </w:rPr>
        <w:t xml:space="preserve"> </w:t>
      </w:r>
      <w:r w:rsidRPr="00DF4A50">
        <w:rPr>
          <w:rFonts w:eastAsia="Cambria"/>
          <w:w w:val="105"/>
          <w:sz w:val="22"/>
          <w:szCs w:val="22"/>
        </w:rPr>
        <w:t>shall</w:t>
      </w:r>
      <w:r w:rsidRPr="001949F7">
        <w:rPr>
          <w:rFonts w:eastAsia="Cambria"/>
          <w:w w:val="105"/>
          <w:sz w:val="22"/>
          <w:szCs w:val="22"/>
        </w:rPr>
        <w:t xml:space="preserve"> </w:t>
      </w:r>
      <w:r w:rsidRPr="00DF4A50">
        <w:rPr>
          <w:rFonts w:eastAsia="Cambria"/>
          <w:w w:val="105"/>
          <w:sz w:val="22"/>
          <w:szCs w:val="22"/>
        </w:rPr>
        <w:t>also</w:t>
      </w:r>
      <w:r w:rsidRPr="001949F7">
        <w:rPr>
          <w:rFonts w:eastAsia="Cambria"/>
          <w:w w:val="105"/>
          <w:sz w:val="22"/>
          <w:szCs w:val="22"/>
        </w:rPr>
        <w:t xml:space="preserve"> </w:t>
      </w:r>
      <w:r w:rsidRPr="00DF4A50">
        <w:rPr>
          <w:rFonts w:eastAsia="Cambria"/>
          <w:w w:val="105"/>
          <w:sz w:val="22"/>
          <w:szCs w:val="22"/>
        </w:rPr>
        <w:t>issue</w:t>
      </w:r>
      <w:r w:rsidRPr="001949F7">
        <w:rPr>
          <w:rFonts w:eastAsia="Cambria"/>
          <w:w w:val="105"/>
          <w:sz w:val="22"/>
          <w:szCs w:val="22"/>
        </w:rPr>
        <w:t xml:space="preserve"> </w:t>
      </w:r>
      <w:r w:rsidRPr="00DF4A50">
        <w:rPr>
          <w:rFonts w:eastAsia="Cambria"/>
          <w:w w:val="105"/>
          <w:sz w:val="22"/>
          <w:szCs w:val="22"/>
        </w:rPr>
        <w:t>a</w:t>
      </w:r>
      <w:r w:rsidRPr="001949F7">
        <w:rPr>
          <w:rFonts w:eastAsia="Cambria"/>
          <w:w w:val="105"/>
          <w:sz w:val="22"/>
          <w:szCs w:val="22"/>
        </w:rPr>
        <w:t xml:space="preserve"> </w:t>
      </w:r>
      <w:r w:rsidRPr="00DF4A50">
        <w:rPr>
          <w:rFonts w:eastAsia="Cambria"/>
          <w:w w:val="105"/>
          <w:sz w:val="22"/>
          <w:szCs w:val="22"/>
        </w:rPr>
        <w:t>separate</w:t>
      </w:r>
      <w:r w:rsidRPr="001949F7">
        <w:rPr>
          <w:rFonts w:eastAsia="Cambria"/>
          <w:w w:val="105"/>
          <w:sz w:val="22"/>
          <w:szCs w:val="22"/>
        </w:rPr>
        <w:t xml:space="preserve"> </w:t>
      </w:r>
      <w:r w:rsidRPr="00DF4A50">
        <w:rPr>
          <w:rFonts w:eastAsia="Cambria"/>
          <w:w w:val="105"/>
          <w:sz w:val="22"/>
          <w:szCs w:val="22"/>
        </w:rPr>
        <w:t>Authorization</w:t>
      </w:r>
      <w:r w:rsidRPr="001949F7">
        <w:rPr>
          <w:rFonts w:eastAsia="Cambria"/>
          <w:w w:val="105"/>
          <w:sz w:val="22"/>
          <w:szCs w:val="22"/>
        </w:rPr>
        <w:t xml:space="preserve"> </w:t>
      </w:r>
      <w:r w:rsidRPr="00DF4A50">
        <w:rPr>
          <w:rFonts w:eastAsia="Cambria"/>
          <w:w w:val="105"/>
          <w:sz w:val="22"/>
          <w:szCs w:val="22"/>
        </w:rPr>
        <w:t>Letter</w:t>
      </w:r>
      <w:r w:rsidRPr="001949F7">
        <w:rPr>
          <w:rFonts w:eastAsia="Cambria"/>
          <w:w w:val="105"/>
          <w:sz w:val="22"/>
          <w:szCs w:val="22"/>
        </w:rPr>
        <w:t xml:space="preserve"> </w:t>
      </w:r>
      <w:r w:rsidRPr="00DF4A50">
        <w:rPr>
          <w:rFonts w:eastAsia="Cambria"/>
          <w:w w:val="105"/>
          <w:sz w:val="22"/>
          <w:szCs w:val="22"/>
        </w:rPr>
        <w:t>to</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Contractor</w:t>
      </w:r>
      <w:r w:rsidRPr="001949F7">
        <w:rPr>
          <w:rFonts w:eastAsia="Cambria"/>
          <w:w w:val="105"/>
          <w:sz w:val="22"/>
          <w:szCs w:val="22"/>
        </w:rPr>
        <w:t xml:space="preserve"> </w:t>
      </w:r>
      <w:r w:rsidRPr="00DF4A50">
        <w:rPr>
          <w:rFonts w:eastAsia="Cambria"/>
          <w:w w:val="105"/>
          <w:sz w:val="22"/>
          <w:szCs w:val="22"/>
        </w:rPr>
        <w:t>to</w:t>
      </w:r>
      <w:r w:rsidRPr="001949F7">
        <w:rPr>
          <w:rFonts w:eastAsia="Cambria"/>
          <w:w w:val="105"/>
          <w:sz w:val="22"/>
          <w:szCs w:val="22"/>
        </w:rPr>
        <w:t xml:space="preserve"> </w:t>
      </w:r>
      <w:r w:rsidRPr="00DF4A50">
        <w:rPr>
          <w:rFonts w:eastAsia="Cambria"/>
          <w:w w:val="105"/>
          <w:sz w:val="22"/>
          <w:szCs w:val="22"/>
        </w:rPr>
        <w:t>enable</w:t>
      </w:r>
      <w:r w:rsidRPr="001949F7">
        <w:rPr>
          <w:rFonts w:eastAsia="Cambria"/>
          <w:w w:val="105"/>
          <w:sz w:val="22"/>
          <w:szCs w:val="22"/>
        </w:rPr>
        <w:t xml:space="preserve"> </w:t>
      </w:r>
      <w:r w:rsidRPr="00DF4A50">
        <w:rPr>
          <w:rFonts w:eastAsia="Cambria"/>
          <w:w w:val="105"/>
          <w:sz w:val="22"/>
          <w:szCs w:val="22"/>
        </w:rPr>
        <w:t>him</w:t>
      </w:r>
      <w:r w:rsidRPr="001949F7">
        <w:rPr>
          <w:rFonts w:eastAsia="Cambria"/>
          <w:w w:val="105"/>
          <w:sz w:val="22"/>
          <w:szCs w:val="22"/>
        </w:rPr>
        <w:t xml:space="preserve"> </w:t>
      </w:r>
      <w:r w:rsidRPr="00DF4A50">
        <w:rPr>
          <w:rFonts w:eastAsia="Cambria"/>
          <w:w w:val="105"/>
          <w:sz w:val="22"/>
          <w:szCs w:val="22"/>
        </w:rPr>
        <w:t>to</w:t>
      </w:r>
      <w:r w:rsidRPr="001949F7">
        <w:rPr>
          <w:rFonts w:eastAsia="Cambria"/>
          <w:w w:val="105"/>
          <w:sz w:val="22"/>
          <w:szCs w:val="22"/>
        </w:rPr>
        <w:t xml:space="preserve"> </w:t>
      </w:r>
      <w:r w:rsidRPr="00DF4A50">
        <w:rPr>
          <w:rFonts w:eastAsia="Cambria"/>
          <w:w w:val="105"/>
          <w:sz w:val="22"/>
          <w:szCs w:val="22"/>
        </w:rPr>
        <w:t>take</w:t>
      </w:r>
      <w:r w:rsidRPr="001949F7">
        <w:rPr>
          <w:rFonts w:eastAsia="Cambria"/>
          <w:w w:val="105"/>
          <w:sz w:val="22"/>
          <w:szCs w:val="22"/>
        </w:rPr>
        <w:t xml:space="preserve"> </w:t>
      </w:r>
      <w:r w:rsidRPr="00DF4A50">
        <w:rPr>
          <w:rFonts w:eastAsia="Cambria"/>
          <w:w w:val="105"/>
          <w:sz w:val="22"/>
          <w:szCs w:val="22"/>
        </w:rPr>
        <w:t>physical</w:t>
      </w:r>
      <w:r w:rsidRPr="001949F7">
        <w:rPr>
          <w:rFonts w:eastAsia="Cambria"/>
          <w:w w:val="105"/>
          <w:sz w:val="22"/>
          <w:szCs w:val="22"/>
        </w:rPr>
        <w:t xml:space="preserve"> </w:t>
      </w:r>
      <w:r w:rsidRPr="00DF4A50">
        <w:rPr>
          <w:rFonts w:eastAsia="Cambria"/>
          <w:w w:val="105"/>
          <w:sz w:val="22"/>
          <w:szCs w:val="22"/>
        </w:rPr>
        <w:t>delivery</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plant,</w:t>
      </w:r>
      <w:r w:rsidRPr="001949F7">
        <w:rPr>
          <w:rFonts w:eastAsia="Cambria"/>
          <w:w w:val="105"/>
          <w:sz w:val="22"/>
          <w:szCs w:val="22"/>
        </w:rPr>
        <w:t xml:space="preserve"> </w:t>
      </w:r>
      <w:r w:rsidRPr="00DF4A50">
        <w:rPr>
          <w:rFonts w:eastAsia="Cambria"/>
          <w:w w:val="105"/>
          <w:sz w:val="22"/>
          <w:szCs w:val="22"/>
        </w:rPr>
        <w:t>equipment</w:t>
      </w:r>
      <w:r w:rsidRPr="001949F7">
        <w:rPr>
          <w:rFonts w:eastAsia="Cambria"/>
          <w:w w:val="105"/>
          <w:sz w:val="22"/>
          <w:szCs w:val="22"/>
        </w:rPr>
        <w:t xml:space="preserve"> </w:t>
      </w:r>
      <w:r w:rsidRPr="00DF4A50">
        <w:rPr>
          <w:rFonts w:eastAsia="Cambria"/>
          <w:w w:val="105"/>
          <w:sz w:val="22"/>
          <w:szCs w:val="22"/>
        </w:rPr>
        <w:t>and</w:t>
      </w:r>
      <w:r w:rsidRPr="001949F7">
        <w:rPr>
          <w:rFonts w:eastAsia="Cambria"/>
          <w:w w:val="105"/>
          <w:sz w:val="22"/>
          <w:szCs w:val="22"/>
        </w:rPr>
        <w:t xml:space="preserve"> </w:t>
      </w:r>
      <w:r w:rsidRPr="00DF4A50">
        <w:rPr>
          <w:rFonts w:eastAsia="Cambria"/>
          <w:w w:val="105"/>
          <w:sz w:val="22"/>
          <w:szCs w:val="22"/>
        </w:rPr>
        <w:t>materials</w:t>
      </w:r>
      <w:r w:rsidRPr="001949F7">
        <w:rPr>
          <w:rFonts w:eastAsia="Cambria"/>
          <w:w w:val="105"/>
          <w:sz w:val="22"/>
          <w:szCs w:val="22"/>
        </w:rPr>
        <w:t xml:space="preserve"> </w:t>
      </w:r>
      <w:r w:rsidRPr="00DF4A50">
        <w:rPr>
          <w:rFonts w:eastAsia="Cambria"/>
          <w:w w:val="105"/>
          <w:sz w:val="22"/>
          <w:szCs w:val="22"/>
        </w:rPr>
        <w:t>from</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Employer</w:t>
      </w:r>
      <w:r w:rsidRPr="001949F7">
        <w:rPr>
          <w:rFonts w:eastAsia="Cambria"/>
          <w:w w:val="105"/>
          <w:sz w:val="22"/>
          <w:szCs w:val="22"/>
        </w:rPr>
        <w:t xml:space="preserve"> </w:t>
      </w:r>
      <w:r w:rsidRPr="00DF4A50">
        <w:rPr>
          <w:rFonts w:eastAsia="Cambria"/>
          <w:w w:val="105"/>
          <w:sz w:val="22"/>
          <w:szCs w:val="22"/>
        </w:rPr>
        <w:t>as</w:t>
      </w:r>
      <w:r w:rsidRPr="001949F7">
        <w:rPr>
          <w:rFonts w:eastAsia="Cambria"/>
          <w:w w:val="105"/>
          <w:sz w:val="22"/>
          <w:szCs w:val="22"/>
        </w:rPr>
        <w:t xml:space="preserve"> </w:t>
      </w:r>
      <w:r w:rsidRPr="00DF4A50">
        <w:rPr>
          <w:rFonts w:eastAsia="Cambria"/>
          <w:w w:val="105"/>
          <w:sz w:val="22"/>
          <w:szCs w:val="22"/>
        </w:rPr>
        <w:t>per</w:t>
      </w:r>
      <w:r w:rsidRPr="001949F7">
        <w:rPr>
          <w:rFonts w:eastAsia="Cambria"/>
          <w:w w:val="105"/>
          <w:sz w:val="22"/>
          <w:szCs w:val="22"/>
        </w:rPr>
        <w:t xml:space="preserve"> </w:t>
      </w:r>
      <w:proofErr w:type="spellStart"/>
      <w:r w:rsidRPr="00DF4A50">
        <w:rPr>
          <w:rFonts w:eastAsia="Cambria"/>
          <w:w w:val="105"/>
          <w:sz w:val="22"/>
          <w:szCs w:val="22"/>
        </w:rPr>
        <w:t>proforma</w:t>
      </w:r>
      <w:proofErr w:type="spellEnd"/>
      <w:r w:rsidRPr="001949F7">
        <w:rPr>
          <w:rFonts w:eastAsia="Cambria"/>
          <w:w w:val="105"/>
          <w:sz w:val="22"/>
          <w:szCs w:val="22"/>
        </w:rPr>
        <w:t xml:space="preserve"> </w:t>
      </w:r>
      <w:r w:rsidRPr="00DF4A50">
        <w:rPr>
          <w:rFonts w:eastAsia="Cambria"/>
          <w:w w:val="105"/>
          <w:sz w:val="22"/>
          <w:szCs w:val="22"/>
        </w:rPr>
        <w:t>enclosed</w:t>
      </w:r>
      <w:r w:rsidRPr="001949F7">
        <w:rPr>
          <w:rFonts w:eastAsia="Cambria"/>
          <w:w w:val="105"/>
          <w:sz w:val="22"/>
          <w:szCs w:val="22"/>
        </w:rPr>
        <w:t xml:space="preserve"> </w:t>
      </w:r>
      <w:r w:rsidRPr="00DF4A50">
        <w:rPr>
          <w:rFonts w:eastAsia="Cambria"/>
          <w:w w:val="105"/>
          <w:sz w:val="22"/>
          <w:szCs w:val="22"/>
        </w:rPr>
        <w:t xml:space="preserve">under </w:t>
      </w:r>
      <w:r w:rsidRPr="00DF4A50">
        <w:rPr>
          <w:rFonts w:eastAsia="Cambria"/>
          <w:b/>
          <w:i/>
          <w:w w:val="105"/>
          <w:sz w:val="22"/>
          <w:szCs w:val="22"/>
        </w:rPr>
        <w:t>Section</w:t>
      </w:r>
      <w:r w:rsidRPr="00DF4A50">
        <w:rPr>
          <w:rFonts w:eastAsia="Cambria"/>
          <w:b/>
          <w:i/>
          <w:spacing w:val="1"/>
          <w:w w:val="105"/>
          <w:sz w:val="22"/>
          <w:szCs w:val="22"/>
        </w:rPr>
        <w:t xml:space="preserve"> </w:t>
      </w:r>
      <w:r w:rsidRPr="00DF4A50">
        <w:rPr>
          <w:rFonts w:eastAsia="Cambria"/>
          <w:b/>
          <w:i/>
          <w:w w:val="105"/>
          <w:sz w:val="22"/>
          <w:szCs w:val="22"/>
        </w:rPr>
        <w:t>VI</w:t>
      </w:r>
      <w:r w:rsidRPr="00DF4A50">
        <w:rPr>
          <w:rFonts w:eastAsia="Cambria"/>
          <w:b/>
          <w:i/>
          <w:spacing w:val="-1"/>
          <w:w w:val="105"/>
          <w:sz w:val="22"/>
          <w:szCs w:val="22"/>
        </w:rPr>
        <w:t xml:space="preserve"> </w:t>
      </w:r>
      <w:r w:rsidRPr="00DF4A50">
        <w:rPr>
          <w:rFonts w:eastAsia="Cambria"/>
          <w:b/>
          <w:i/>
          <w:w w:val="105"/>
          <w:sz w:val="22"/>
          <w:szCs w:val="22"/>
        </w:rPr>
        <w:t>(Sample Forms</w:t>
      </w:r>
      <w:r w:rsidRPr="00DF4A50">
        <w:rPr>
          <w:rFonts w:eastAsia="Cambria"/>
          <w:b/>
          <w:i/>
          <w:spacing w:val="-3"/>
          <w:w w:val="105"/>
          <w:sz w:val="22"/>
          <w:szCs w:val="22"/>
        </w:rPr>
        <w:t xml:space="preserve"> </w:t>
      </w:r>
      <w:r w:rsidRPr="00DF4A50">
        <w:rPr>
          <w:rFonts w:eastAsia="Cambria"/>
          <w:b/>
          <w:i/>
          <w:w w:val="105"/>
          <w:sz w:val="22"/>
          <w:szCs w:val="22"/>
        </w:rPr>
        <w:t>and</w:t>
      </w:r>
      <w:r w:rsidRPr="00DF4A50">
        <w:rPr>
          <w:rFonts w:eastAsia="Cambria"/>
          <w:b/>
          <w:i/>
          <w:spacing w:val="1"/>
          <w:w w:val="105"/>
          <w:sz w:val="22"/>
          <w:szCs w:val="22"/>
        </w:rPr>
        <w:t xml:space="preserve"> </w:t>
      </w:r>
      <w:r w:rsidRPr="00DF4A50">
        <w:rPr>
          <w:rFonts w:eastAsia="Cambria"/>
          <w:b/>
          <w:i/>
          <w:w w:val="105"/>
          <w:sz w:val="22"/>
          <w:szCs w:val="22"/>
        </w:rPr>
        <w:t>Procedures).</w:t>
      </w:r>
    </w:p>
    <w:p w:rsidR="005A48C5" w:rsidRPr="00DF4A50" w:rsidRDefault="005A48C5">
      <w:pPr>
        <w:widowControl w:val="0"/>
        <w:autoSpaceDE w:val="0"/>
        <w:autoSpaceDN w:val="0"/>
        <w:spacing w:before="1"/>
        <w:rPr>
          <w:rFonts w:eastAsia="Cambria"/>
          <w:sz w:val="22"/>
          <w:szCs w:val="22"/>
        </w:rPr>
      </w:pPr>
    </w:p>
    <w:p w:rsidR="005A48C5" w:rsidRPr="00DF4A50"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17" w:name="_Toc146280643"/>
      <w:r w:rsidRPr="00DF4A50">
        <w:rPr>
          <w:rFonts w:eastAsia="Palatino Linotype"/>
          <w:b/>
          <w:bCs/>
          <w:sz w:val="22"/>
          <w:szCs w:val="22"/>
        </w:rPr>
        <w:t>Taxes</w:t>
      </w:r>
      <w:r w:rsidRPr="00DF4A50">
        <w:rPr>
          <w:rFonts w:eastAsia="Palatino Linotype"/>
          <w:b/>
          <w:bCs/>
          <w:spacing w:val="-2"/>
          <w:sz w:val="22"/>
          <w:szCs w:val="22"/>
        </w:rPr>
        <w:t xml:space="preserve"> </w:t>
      </w:r>
      <w:r w:rsidRPr="00DF4A50">
        <w:rPr>
          <w:rFonts w:eastAsia="Palatino Linotype"/>
          <w:b/>
          <w:bCs/>
          <w:sz w:val="22"/>
          <w:szCs w:val="22"/>
        </w:rPr>
        <w:t>and</w:t>
      </w:r>
      <w:r w:rsidRPr="00DF4A50">
        <w:rPr>
          <w:rFonts w:eastAsia="Palatino Linotype"/>
          <w:b/>
          <w:bCs/>
          <w:spacing w:val="-1"/>
          <w:sz w:val="22"/>
          <w:szCs w:val="22"/>
        </w:rPr>
        <w:t xml:space="preserve"> </w:t>
      </w:r>
      <w:r w:rsidRPr="00DF4A50">
        <w:rPr>
          <w:rFonts w:eastAsia="Palatino Linotype"/>
          <w:b/>
          <w:bCs/>
          <w:sz w:val="22"/>
          <w:szCs w:val="22"/>
        </w:rPr>
        <w:t>Duties</w:t>
      </w:r>
      <w:bookmarkEnd w:id="17"/>
    </w:p>
    <w:p w:rsidR="005A48C5" w:rsidRPr="00DF4A50" w:rsidRDefault="005A48C5">
      <w:pPr>
        <w:widowControl w:val="0"/>
        <w:autoSpaceDE w:val="0"/>
        <w:autoSpaceDN w:val="0"/>
        <w:spacing w:before="1"/>
        <w:rPr>
          <w:rFonts w:eastAsia="Cambria"/>
          <w:b/>
          <w:sz w:val="22"/>
          <w:szCs w:val="22"/>
        </w:rPr>
      </w:pPr>
    </w:p>
    <w:p w:rsidR="005A48C5" w:rsidRPr="00DF4A50" w:rsidRDefault="00D11752">
      <w:pPr>
        <w:widowControl w:val="0"/>
        <w:numPr>
          <w:ilvl w:val="2"/>
          <w:numId w:val="1"/>
        </w:numPr>
        <w:tabs>
          <w:tab w:val="left" w:pos="1288"/>
          <w:tab w:val="left" w:pos="1289"/>
        </w:tabs>
        <w:autoSpaceDE w:val="0"/>
        <w:autoSpaceDN w:val="0"/>
        <w:spacing w:line="254" w:lineRule="auto"/>
        <w:ind w:right="1608"/>
        <w:jc w:val="both"/>
        <w:rPr>
          <w:rFonts w:eastAsia="Cambria"/>
          <w:sz w:val="22"/>
          <w:szCs w:val="22"/>
        </w:rPr>
      </w:pPr>
      <w:r w:rsidRPr="00DF4A50">
        <w:rPr>
          <w:rFonts w:eastAsia="Cambria"/>
          <w:w w:val="105"/>
          <w:sz w:val="22"/>
          <w:szCs w:val="22"/>
        </w:rPr>
        <w:t>The Contractor shall be entirely responsible for payment of all taxes,</w:t>
      </w:r>
      <w:r w:rsidRPr="001949F7">
        <w:rPr>
          <w:rFonts w:eastAsia="Cambria"/>
          <w:w w:val="105"/>
          <w:sz w:val="22"/>
          <w:szCs w:val="22"/>
        </w:rPr>
        <w:t xml:space="preserve"> </w:t>
      </w:r>
      <w:r w:rsidRPr="00DF4A50">
        <w:rPr>
          <w:rFonts w:eastAsia="Cambria"/>
          <w:w w:val="105"/>
          <w:sz w:val="22"/>
          <w:szCs w:val="22"/>
        </w:rPr>
        <w:t xml:space="preserve">duties, </w:t>
      </w:r>
      <w:r w:rsidR="00DE7E3D" w:rsidRPr="00DF4A50">
        <w:rPr>
          <w:rFonts w:eastAsia="Cambria"/>
          <w:w w:val="105"/>
          <w:sz w:val="22"/>
          <w:szCs w:val="22"/>
        </w:rPr>
        <w:t>license</w:t>
      </w:r>
      <w:r w:rsidRPr="00DF4A50">
        <w:rPr>
          <w:rFonts w:eastAsia="Cambria"/>
          <w:w w:val="105"/>
          <w:sz w:val="22"/>
          <w:szCs w:val="22"/>
        </w:rPr>
        <w:t xml:space="preserve"> fees and other such levies legally payable/incurred</w:t>
      </w:r>
      <w:r w:rsidRPr="001949F7">
        <w:rPr>
          <w:rFonts w:eastAsia="Cambria"/>
          <w:w w:val="105"/>
          <w:sz w:val="22"/>
          <w:szCs w:val="22"/>
        </w:rPr>
        <w:t xml:space="preserve"> </w:t>
      </w:r>
      <w:r w:rsidRPr="00DF4A50">
        <w:rPr>
          <w:rFonts w:eastAsia="Cambria"/>
          <w:w w:val="105"/>
          <w:sz w:val="22"/>
          <w:szCs w:val="22"/>
        </w:rPr>
        <w:t>until</w:t>
      </w:r>
      <w:r w:rsidRPr="001949F7">
        <w:rPr>
          <w:rFonts w:eastAsia="Cambria"/>
          <w:w w:val="105"/>
          <w:sz w:val="22"/>
          <w:szCs w:val="22"/>
        </w:rPr>
        <w:t xml:space="preserve"> </w:t>
      </w:r>
      <w:r w:rsidRPr="00DF4A50">
        <w:rPr>
          <w:rFonts w:eastAsia="Cambria"/>
          <w:w w:val="105"/>
          <w:sz w:val="22"/>
          <w:szCs w:val="22"/>
        </w:rPr>
        <w:t>delivery</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lastRenderedPageBreak/>
        <w:t>contracted</w:t>
      </w:r>
      <w:r w:rsidRPr="001949F7">
        <w:rPr>
          <w:rFonts w:eastAsia="Cambria"/>
          <w:w w:val="105"/>
          <w:sz w:val="22"/>
          <w:szCs w:val="22"/>
        </w:rPr>
        <w:t xml:space="preserve"> </w:t>
      </w:r>
      <w:r w:rsidRPr="00DF4A50">
        <w:rPr>
          <w:rFonts w:eastAsia="Cambria"/>
          <w:w w:val="105"/>
          <w:sz w:val="22"/>
          <w:szCs w:val="22"/>
        </w:rPr>
        <w:t>supplies to</w:t>
      </w:r>
      <w:r w:rsidRPr="001949F7">
        <w:rPr>
          <w:rFonts w:eastAsia="Cambria"/>
          <w:w w:val="105"/>
          <w:sz w:val="22"/>
          <w:szCs w:val="22"/>
        </w:rPr>
        <w:t xml:space="preserve"> </w:t>
      </w:r>
      <w:r w:rsidRPr="00DF4A50">
        <w:rPr>
          <w:rFonts w:eastAsia="Cambria"/>
          <w:w w:val="105"/>
          <w:sz w:val="22"/>
          <w:szCs w:val="22"/>
        </w:rPr>
        <w:t>the</w:t>
      </w:r>
      <w:r w:rsidRPr="00DF4A50">
        <w:rPr>
          <w:rFonts w:eastAsia="Cambria"/>
          <w:spacing w:val="1"/>
          <w:w w:val="105"/>
          <w:sz w:val="22"/>
          <w:szCs w:val="22"/>
        </w:rPr>
        <w:t xml:space="preserve"> </w:t>
      </w:r>
      <w:r w:rsidRPr="00DF4A50">
        <w:rPr>
          <w:rFonts w:eastAsia="Cambria"/>
          <w:w w:val="105"/>
          <w:sz w:val="22"/>
          <w:szCs w:val="22"/>
        </w:rPr>
        <w:t>Employer.</w:t>
      </w:r>
    </w:p>
    <w:p w:rsidR="005A48C5" w:rsidRPr="00DF4A50" w:rsidRDefault="005A48C5">
      <w:pPr>
        <w:widowControl w:val="0"/>
        <w:autoSpaceDE w:val="0"/>
        <w:autoSpaceDN w:val="0"/>
        <w:spacing w:before="5"/>
        <w:rPr>
          <w:rFonts w:eastAsia="Cambria"/>
          <w:sz w:val="22"/>
          <w:szCs w:val="22"/>
        </w:rPr>
      </w:pPr>
    </w:p>
    <w:p w:rsidR="005A48C5" w:rsidRPr="00DF4A50" w:rsidRDefault="00D11752" w:rsidP="00312A39">
      <w:pPr>
        <w:widowControl w:val="0"/>
        <w:autoSpaceDE w:val="0"/>
        <w:autoSpaceDN w:val="0"/>
        <w:spacing w:line="254" w:lineRule="auto"/>
        <w:ind w:left="1288" w:right="1603"/>
        <w:jc w:val="both"/>
        <w:rPr>
          <w:rFonts w:eastAsia="Cambria"/>
          <w:sz w:val="22"/>
          <w:szCs w:val="22"/>
        </w:rPr>
      </w:pPr>
      <w:r w:rsidRPr="001949F7">
        <w:rPr>
          <w:rFonts w:eastAsia="Cambria"/>
          <w:w w:val="105"/>
          <w:sz w:val="22"/>
          <w:szCs w:val="22"/>
        </w:rPr>
        <w:t>If it is statutory requirement to make deductions towards such taxes and duties or any other applicable taxes and duties, the same shall be</w:t>
      </w:r>
      <w:r w:rsidR="00E819F6" w:rsidRPr="001949F7">
        <w:rPr>
          <w:rFonts w:eastAsia="Cambria"/>
          <w:w w:val="105"/>
          <w:sz w:val="22"/>
          <w:szCs w:val="22"/>
        </w:rPr>
        <w:t xml:space="preserve"> </w:t>
      </w:r>
      <w:r w:rsidRPr="001949F7">
        <w:rPr>
          <w:rFonts w:eastAsia="Cambria"/>
          <w:w w:val="105"/>
          <w:sz w:val="22"/>
          <w:szCs w:val="22"/>
        </w:rPr>
        <w:t xml:space="preserve">made by </w:t>
      </w:r>
      <w:r w:rsidR="00766604" w:rsidRPr="001949F7">
        <w:rPr>
          <w:rFonts w:eastAsia="Cambria"/>
          <w:w w:val="105"/>
          <w:sz w:val="22"/>
          <w:szCs w:val="22"/>
        </w:rPr>
        <w:t>the Employer</w:t>
      </w:r>
      <w:r w:rsidRPr="001949F7">
        <w:rPr>
          <w:rFonts w:eastAsia="Cambria"/>
          <w:w w:val="105"/>
          <w:sz w:val="22"/>
          <w:szCs w:val="22"/>
        </w:rPr>
        <w:t xml:space="preserve"> and a certificate for the same shall be </w:t>
      </w:r>
      <w:r w:rsidR="00F47493" w:rsidRPr="001949F7">
        <w:rPr>
          <w:rFonts w:eastAsia="Cambria"/>
          <w:w w:val="105"/>
          <w:sz w:val="22"/>
          <w:szCs w:val="22"/>
        </w:rPr>
        <w:t>issued to</w:t>
      </w:r>
      <w:r w:rsidRPr="001949F7">
        <w:rPr>
          <w:rFonts w:eastAsia="Cambria"/>
          <w:w w:val="105"/>
          <w:sz w:val="22"/>
          <w:szCs w:val="22"/>
        </w:rPr>
        <w:t xml:space="preserve"> the</w:t>
      </w:r>
      <w:r w:rsidRPr="00F05397">
        <w:rPr>
          <w:rFonts w:eastAsia="Cambria"/>
          <w:spacing w:val="7"/>
          <w:sz w:val="22"/>
          <w:szCs w:val="22"/>
        </w:rPr>
        <w:t xml:space="preserve"> </w:t>
      </w:r>
      <w:r w:rsidRPr="00F05397">
        <w:rPr>
          <w:rFonts w:eastAsia="Cambria"/>
          <w:sz w:val="22"/>
          <w:szCs w:val="22"/>
        </w:rPr>
        <w:t>Contractor.</w:t>
      </w:r>
    </w:p>
    <w:p w:rsidR="005A48C5" w:rsidRPr="00DF4A50" w:rsidRDefault="005A48C5">
      <w:pPr>
        <w:widowControl w:val="0"/>
        <w:autoSpaceDE w:val="0"/>
        <w:autoSpaceDN w:val="0"/>
        <w:spacing w:before="6"/>
        <w:rPr>
          <w:rFonts w:eastAsia="Cambria"/>
          <w:sz w:val="22"/>
          <w:szCs w:val="22"/>
        </w:rPr>
      </w:pPr>
    </w:p>
    <w:p w:rsidR="005A48C5" w:rsidRPr="001949F7" w:rsidRDefault="00D11752">
      <w:pPr>
        <w:widowControl w:val="0"/>
        <w:numPr>
          <w:ilvl w:val="2"/>
          <w:numId w:val="1"/>
        </w:numPr>
        <w:tabs>
          <w:tab w:val="left" w:pos="1288"/>
          <w:tab w:val="left" w:pos="1289"/>
        </w:tabs>
        <w:autoSpaceDE w:val="0"/>
        <w:autoSpaceDN w:val="0"/>
        <w:spacing w:line="254" w:lineRule="auto"/>
        <w:ind w:right="1605"/>
        <w:jc w:val="both"/>
        <w:rPr>
          <w:rFonts w:eastAsia="Cambria"/>
          <w:w w:val="105"/>
          <w:sz w:val="22"/>
          <w:szCs w:val="22"/>
        </w:rPr>
      </w:pPr>
      <w:r w:rsidRPr="00DF4A50">
        <w:rPr>
          <w:rFonts w:eastAsia="Cambria"/>
          <w:w w:val="105"/>
          <w:sz w:val="22"/>
          <w:szCs w:val="22"/>
        </w:rPr>
        <w:t>The Contractor shall be solely responsible for the taxes that may be</w:t>
      </w:r>
      <w:r w:rsidRPr="001949F7">
        <w:rPr>
          <w:rFonts w:eastAsia="Cambria"/>
          <w:w w:val="105"/>
          <w:sz w:val="22"/>
          <w:szCs w:val="22"/>
        </w:rPr>
        <w:t xml:space="preserve"> </w:t>
      </w:r>
      <w:r w:rsidRPr="00DF4A50">
        <w:rPr>
          <w:rFonts w:eastAsia="Cambria"/>
          <w:w w:val="105"/>
          <w:sz w:val="22"/>
          <w:szCs w:val="22"/>
        </w:rPr>
        <w:t>levied</w:t>
      </w:r>
      <w:r w:rsidRPr="001949F7">
        <w:rPr>
          <w:rFonts w:eastAsia="Cambria"/>
          <w:w w:val="105"/>
          <w:sz w:val="22"/>
          <w:szCs w:val="22"/>
        </w:rPr>
        <w:t xml:space="preserve"> </w:t>
      </w:r>
      <w:r w:rsidRPr="00DF4A50">
        <w:rPr>
          <w:rFonts w:eastAsia="Cambria"/>
          <w:w w:val="105"/>
          <w:sz w:val="22"/>
          <w:szCs w:val="22"/>
        </w:rPr>
        <w:t>on</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Contractor's</w:t>
      </w:r>
      <w:r w:rsidRPr="001949F7">
        <w:rPr>
          <w:rFonts w:eastAsia="Cambria"/>
          <w:w w:val="105"/>
          <w:sz w:val="22"/>
          <w:szCs w:val="22"/>
        </w:rPr>
        <w:t xml:space="preserve"> </w:t>
      </w:r>
      <w:r w:rsidRPr="00DF4A50">
        <w:rPr>
          <w:rFonts w:eastAsia="Cambria"/>
          <w:w w:val="105"/>
          <w:sz w:val="22"/>
          <w:szCs w:val="22"/>
        </w:rPr>
        <w:t>persons</w:t>
      </w:r>
      <w:r w:rsidRPr="001949F7">
        <w:rPr>
          <w:rFonts w:eastAsia="Cambria"/>
          <w:w w:val="105"/>
          <w:sz w:val="22"/>
          <w:szCs w:val="22"/>
        </w:rPr>
        <w:t xml:space="preserve"> </w:t>
      </w:r>
      <w:r w:rsidRPr="00DF4A50">
        <w:rPr>
          <w:rFonts w:eastAsia="Cambria"/>
          <w:w w:val="105"/>
          <w:sz w:val="22"/>
          <w:szCs w:val="22"/>
        </w:rPr>
        <w:t>or</w:t>
      </w:r>
      <w:r w:rsidRPr="001949F7">
        <w:rPr>
          <w:rFonts w:eastAsia="Cambria"/>
          <w:w w:val="105"/>
          <w:sz w:val="22"/>
          <w:szCs w:val="22"/>
        </w:rPr>
        <w:t xml:space="preserve"> </w:t>
      </w:r>
      <w:r w:rsidRPr="00DF4A50">
        <w:rPr>
          <w:rFonts w:eastAsia="Cambria"/>
          <w:w w:val="105"/>
          <w:sz w:val="22"/>
          <w:szCs w:val="22"/>
        </w:rPr>
        <w:t>on</w:t>
      </w:r>
      <w:r w:rsidRPr="001949F7">
        <w:rPr>
          <w:rFonts w:eastAsia="Cambria"/>
          <w:w w:val="105"/>
          <w:sz w:val="22"/>
          <w:szCs w:val="22"/>
        </w:rPr>
        <w:t xml:space="preserve"> </w:t>
      </w:r>
      <w:r w:rsidRPr="00DF4A50">
        <w:rPr>
          <w:rFonts w:eastAsia="Cambria"/>
          <w:w w:val="105"/>
          <w:sz w:val="22"/>
          <w:szCs w:val="22"/>
        </w:rPr>
        <w:t>earnings</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any</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his</w:t>
      </w:r>
      <w:r w:rsidRPr="001949F7">
        <w:rPr>
          <w:rFonts w:eastAsia="Cambria"/>
          <w:w w:val="105"/>
          <w:sz w:val="22"/>
          <w:szCs w:val="22"/>
        </w:rPr>
        <w:t xml:space="preserve"> </w:t>
      </w:r>
      <w:r w:rsidRPr="00DF4A50">
        <w:rPr>
          <w:rFonts w:eastAsia="Cambria"/>
          <w:w w:val="105"/>
          <w:sz w:val="22"/>
          <w:szCs w:val="22"/>
        </w:rPr>
        <w:t>employees and shall hold the Employer indemnified and harmless</w:t>
      </w:r>
      <w:r w:rsidRPr="001949F7">
        <w:rPr>
          <w:rFonts w:eastAsia="Cambria"/>
          <w:w w:val="105"/>
          <w:sz w:val="22"/>
          <w:szCs w:val="22"/>
        </w:rPr>
        <w:t xml:space="preserve"> </w:t>
      </w:r>
      <w:r w:rsidRPr="00DF4A50">
        <w:rPr>
          <w:rFonts w:eastAsia="Cambria"/>
          <w:w w:val="105"/>
          <w:sz w:val="22"/>
          <w:szCs w:val="22"/>
        </w:rPr>
        <w:t>against</w:t>
      </w:r>
      <w:r w:rsidRPr="001949F7">
        <w:rPr>
          <w:rFonts w:eastAsia="Cambria"/>
          <w:w w:val="105"/>
          <w:sz w:val="22"/>
          <w:szCs w:val="22"/>
        </w:rPr>
        <w:t xml:space="preserve"> </w:t>
      </w:r>
      <w:r w:rsidRPr="00DF4A50">
        <w:rPr>
          <w:rFonts w:eastAsia="Cambria"/>
          <w:w w:val="105"/>
          <w:sz w:val="22"/>
          <w:szCs w:val="22"/>
        </w:rPr>
        <w:t>any</w:t>
      </w:r>
      <w:r w:rsidRPr="001949F7">
        <w:rPr>
          <w:rFonts w:eastAsia="Cambria"/>
          <w:w w:val="105"/>
          <w:sz w:val="22"/>
          <w:szCs w:val="22"/>
        </w:rPr>
        <w:t xml:space="preserve"> </w:t>
      </w:r>
      <w:r w:rsidRPr="00DF4A50">
        <w:rPr>
          <w:rFonts w:eastAsia="Cambria"/>
          <w:w w:val="105"/>
          <w:sz w:val="22"/>
          <w:szCs w:val="22"/>
        </w:rPr>
        <w:t>claims</w:t>
      </w:r>
      <w:r w:rsidRPr="001949F7">
        <w:rPr>
          <w:rFonts w:eastAsia="Cambria"/>
          <w:w w:val="105"/>
          <w:sz w:val="22"/>
          <w:szCs w:val="22"/>
        </w:rPr>
        <w:t xml:space="preserve"> </w:t>
      </w:r>
      <w:r w:rsidRPr="00DF4A50">
        <w:rPr>
          <w:rFonts w:eastAsia="Cambria"/>
          <w:w w:val="105"/>
          <w:sz w:val="22"/>
          <w:szCs w:val="22"/>
        </w:rPr>
        <w:t>that</w:t>
      </w:r>
      <w:r w:rsidRPr="001949F7">
        <w:rPr>
          <w:rFonts w:eastAsia="Cambria"/>
          <w:w w:val="105"/>
          <w:sz w:val="22"/>
          <w:szCs w:val="22"/>
        </w:rPr>
        <w:t xml:space="preserve"> </w:t>
      </w:r>
      <w:r w:rsidRPr="00DF4A50">
        <w:rPr>
          <w:rFonts w:eastAsia="Cambria"/>
          <w:w w:val="105"/>
          <w:sz w:val="22"/>
          <w:szCs w:val="22"/>
        </w:rPr>
        <w:t>may</w:t>
      </w:r>
      <w:r w:rsidRPr="001949F7">
        <w:rPr>
          <w:rFonts w:eastAsia="Cambria"/>
          <w:w w:val="105"/>
          <w:sz w:val="22"/>
          <w:szCs w:val="22"/>
        </w:rPr>
        <w:t xml:space="preserve"> </w:t>
      </w:r>
      <w:r w:rsidRPr="00DF4A50">
        <w:rPr>
          <w:rFonts w:eastAsia="Cambria"/>
          <w:w w:val="105"/>
          <w:sz w:val="22"/>
          <w:szCs w:val="22"/>
        </w:rPr>
        <w:t>be</w:t>
      </w:r>
      <w:r w:rsidRPr="001949F7">
        <w:rPr>
          <w:rFonts w:eastAsia="Cambria"/>
          <w:w w:val="105"/>
          <w:sz w:val="22"/>
          <w:szCs w:val="22"/>
        </w:rPr>
        <w:t xml:space="preserve"> </w:t>
      </w:r>
      <w:r w:rsidRPr="00DF4A50">
        <w:rPr>
          <w:rFonts w:eastAsia="Cambria"/>
          <w:w w:val="105"/>
          <w:sz w:val="22"/>
          <w:szCs w:val="22"/>
        </w:rPr>
        <w:t>made</w:t>
      </w:r>
      <w:r w:rsidRPr="001949F7">
        <w:rPr>
          <w:rFonts w:eastAsia="Cambria"/>
          <w:w w:val="105"/>
          <w:sz w:val="22"/>
          <w:szCs w:val="22"/>
        </w:rPr>
        <w:t xml:space="preserve"> </w:t>
      </w:r>
      <w:r w:rsidRPr="00DF4A50">
        <w:rPr>
          <w:rFonts w:eastAsia="Cambria"/>
          <w:w w:val="105"/>
          <w:sz w:val="22"/>
          <w:szCs w:val="22"/>
        </w:rPr>
        <w:t>against</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Employer.</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Employer</w:t>
      </w:r>
      <w:r w:rsidRPr="001949F7">
        <w:rPr>
          <w:rFonts w:eastAsia="Cambria"/>
          <w:w w:val="105"/>
          <w:sz w:val="22"/>
          <w:szCs w:val="22"/>
        </w:rPr>
        <w:t xml:space="preserve"> </w:t>
      </w:r>
      <w:r w:rsidRPr="00DF4A50">
        <w:rPr>
          <w:rFonts w:eastAsia="Cambria"/>
          <w:w w:val="105"/>
          <w:sz w:val="22"/>
          <w:szCs w:val="22"/>
        </w:rPr>
        <w:t>does</w:t>
      </w:r>
      <w:r w:rsidRPr="001949F7">
        <w:rPr>
          <w:rFonts w:eastAsia="Cambria"/>
          <w:w w:val="105"/>
          <w:sz w:val="22"/>
          <w:szCs w:val="22"/>
        </w:rPr>
        <w:t xml:space="preserve"> </w:t>
      </w:r>
      <w:r w:rsidRPr="00DF4A50">
        <w:rPr>
          <w:rFonts w:eastAsia="Cambria"/>
          <w:w w:val="105"/>
          <w:sz w:val="22"/>
          <w:szCs w:val="22"/>
        </w:rPr>
        <w:t>not</w:t>
      </w:r>
      <w:r w:rsidRPr="001949F7">
        <w:rPr>
          <w:rFonts w:eastAsia="Cambria"/>
          <w:w w:val="105"/>
          <w:sz w:val="22"/>
          <w:szCs w:val="22"/>
        </w:rPr>
        <w:t xml:space="preserve"> </w:t>
      </w:r>
      <w:r w:rsidRPr="00DF4A50">
        <w:rPr>
          <w:rFonts w:eastAsia="Cambria"/>
          <w:w w:val="105"/>
          <w:sz w:val="22"/>
          <w:szCs w:val="22"/>
        </w:rPr>
        <w:t>take</w:t>
      </w:r>
      <w:r w:rsidRPr="001949F7">
        <w:rPr>
          <w:rFonts w:eastAsia="Cambria"/>
          <w:w w:val="105"/>
          <w:sz w:val="22"/>
          <w:szCs w:val="22"/>
        </w:rPr>
        <w:t xml:space="preserve"> </w:t>
      </w:r>
      <w:r w:rsidRPr="00DF4A50">
        <w:rPr>
          <w:rFonts w:eastAsia="Cambria"/>
          <w:w w:val="105"/>
          <w:sz w:val="22"/>
          <w:szCs w:val="22"/>
        </w:rPr>
        <w:t>any</w:t>
      </w:r>
      <w:r w:rsidRPr="001949F7">
        <w:rPr>
          <w:rFonts w:eastAsia="Cambria"/>
          <w:w w:val="105"/>
          <w:sz w:val="22"/>
          <w:szCs w:val="22"/>
        </w:rPr>
        <w:t xml:space="preserve"> </w:t>
      </w:r>
      <w:r w:rsidRPr="00DF4A50">
        <w:rPr>
          <w:rFonts w:eastAsia="Cambria"/>
          <w:w w:val="105"/>
          <w:sz w:val="22"/>
          <w:szCs w:val="22"/>
        </w:rPr>
        <w:t>responsibility</w:t>
      </w:r>
      <w:r w:rsidRPr="001949F7">
        <w:rPr>
          <w:rFonts w:eastAsia="Cambria"/>
          <w:w w:val="105"/>
          <w:sz w:val="22"/>
          <w:szCs w:val="22"/>
        </w:rPr>
        <w:t xml:space="preserve"> </w:t>
      </w:r>
      <w:r w:rsidRPr="00DF4A50">
        <w:rPr>
          <w:rFonts w:eastAsia="Cambria"/>
          <w:w w:val="105"/>
          <w:sz w:val="22"/>
          <w:szCs w:val="22"/>
        </w:rPr>
        <w:t>whatsoever</w:t>
      </w:r>
      <w:r w:rsidRPr="001949F7">
        <w:rPr>
          <w:rFonts w:eastAsia="Cambria"/>
          <w:w w:val="105"/>
          <w:sz w:val="22"/>
          <w:szCs w:val="22"/>
        </w:rPr>
        <w:t xml:space="preserve"> </w:t>
      </w:r>
      <w:r w:rsidRPr="00DF4A50">
        <w:rPr>
          <w:rFonts w:eastAsia="Cambria"/>
          <w:w w:val="105"/>
          <w:sz w:val="22"/>
          <w:szCs w:val="22"/>
        </w:rPr>
        <w:t>regarding</w:t>
      </w:r>
      <w:r w:rsidRPr="001949F7">
        <w:rPr>
          <w:rFonts w:eastAsia="Cambria"/>
          <w:w w:val="105"/>
          <w:sz w:val="22"/>
          <w:szCs w:val="22"/>
        </w:rPr>
        <w:t xml:space="preserve"> </w:t>
      </w:r>
      <w:r w:rsidRPr="00DF4A50">
        <w:rPr>
          <w:rFonts w:eastAsia="Cambria"/>
          <w:w w:val="105"/>
          <w:sz w:val="22"/>
          <w:szCs w:val="22"/>
        </w:rPr>
        <w:t>taxes</w:t>
      </w:r>
      <w:r w:rsidRPr="001949F7">
        <w:rPr>
          <w:rFonts w:eastAsia="Cambria"/>
          <w:w w:val="105"/>
          <w:sz w:val="22"/>
          <w:szCs w:val="22"/>
        </w:rPr>
        <w:t xml:space="preserve"> </w:t>
      </w:r>
      <w:r w:rsidRPr="00DF4A50">
        <w:rPr>
          <w:rFonts w:eastAsia="Cambria"/>
          <w:w w:val="105"/>
          <w:sz w:val="22"/>
          <w:szCs w:val="22"/>
        </w:rPr>
        <w:t>under</w:t>
      </w:r>
      <w:r w:rsidRPr="001949F7">
        <w:rPr>
          <w:rFonts w:eastAsia="Cambria"/>
          <w:w w:val="105"/>
          <w:sz w:val="22"/>
          <w:szCs w:val="22"/>
        </w:rPr>
        <w:t xml:space="preserve"> </w:t>
      </w:r>
      <w:r w:rsidRPr="00DF4A50">
        <w:rPr>
          <w:rFonts w:eastAsia="Cambria"/>
          <w:w w:val="105"/>
          <w:sz w:val="22"/>
          <w:szCs w:val="22"/>
        </w:rPr>
        <w:t>Indian</w:t>
      </w:r>
      <w:r w:rsidRPr="001949F7">
        <w:rPr>
          <w:rFonts w:eastAsia="Cambria"/>
          <w:w w:val="105"/>
          <w:sz w:val="22"/>
          <w:szCs w:val="22"/>
        </w:rPr>
        <w:t xml:space="preserve"> </w:t>
      </w:r>
      <w:r w:rsidRPr="00DF4A50">
        <w:rPr>
          <w:rFonts w:eastAsia="Cambria"/>
          <w:w w:val="105"/>
          <w:sz w:val="22"/>
          <w:szCs w:val="22"/>
        </w:rPr>
        <w:t>Income</w:t>
      </w:r>
      <w:r w:rsidRPr="001949F7">
        <w:rPr>
          <w:rFonts w:eastAsia="Cambria"/>
          <w:w w:val="105"/>
          <w:sz w:val="22"/>
          <w:szCs w:val="22"/>
        </w:rPr>
        <w:t xml:space="preserve"> </w:t>
      </w:r>
      <w:r w:rsidRPr="00DF4A50">
        <w:rPr>
          <w:rFonts w:eastAsia="Cambria"/>
          <w:w w:val="105"/>
          <w:sz w:val="22"/>
          <w:szCs w:val="22"/>
        </w:rPr>
        <w:t>Tax</w:t>
      </w:r>
      <w:r w:rsidRPr="001949F7">
        <w:rPr>
          <w:rFonts w:eastAsia="Cambria"/>
          <w:w w:val="105"/>
          <w:sz w:val="22"/>
          <w:szCs w:val="22"/>
        </w:rPr>
        <w:t xml:space="preserve"> </w:t>
      </w:r>
      <w:r w:rsidRPr="00DF4A50">
        <w:rPr>
          <w:rFonts w:eastAsia="Cambria"/>
          <w:w w:val="105"/>
          <w:sz w:val="22"/>
          <w:szCs w:val="22"/>
        </w:rPr>
        <w:t>Act,</w:t>
      </w:r>
      <w:r w:rsidRPr="001949F7">
        <w:rPr>
          <w:rFonts w:eastAsia="Cambria"/>
          <w:w w:val="105"/>
          <w:sz w:val="22"/>
          <w:szCs w:val="22"/>
        </w:rPr>
        <w:t xml:space="preserve"> </w:t>
      </w:r>
      <w:r w:rsidRPr="00DF4A50">
        <w:rPr>
          <w:rFonts w:eastAsia="Cambria"/>
          <w:w w:val="105"/>
          <w:sz w:val="22"/>
          <w:szCs w:val="22"/>
        </w:rPr>
        <w:t>for</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Contractor</w:t>
      </w:r>
      <w:r w:rsidRPr="001949F7">
        <w:rPr>
          <w:rFonts w:eastAsia="Cambria"/>
          <w:w w:val="105"/>
          <w:sz w:val="22"/>
          <w:szCs w:val="22"/>
        </w:rPr>
        <w:t xml:space="preserve"> </w:t>
      </w:r>
      <w:r w:rsidRPr="00DF4A50">
        <w:rPr>
          <w:rFonts w:eastAsia="Cambria"/>
          <w:w w:val="105"/>
          <w:sz w:val="22"/>
          <w:szCs w:val="22"/>
        </w:rPr>
        <w:t>or</w:t>
      </w:r>
      <w:r w:rsidRPr="001949F7">
        <w:rPr>
          <w:rFonts w:eastAsia="Cambria"/>
          <w:w w:val="105"/>
          <w:sz w:val="22"/>
          <w:szCs w:val="22"/>
        </w:rPr>
        <w:t xml:space="preserve"> </w:t>
      </w:r>
      <w:r w:rsidRPr="00DF4A50">
        <w:rPr>
          <w:rFonts w:eastAsia="Cambria"/>
          <w:w w:val="105"/>
          <w:sz w:val="22"/>
          <w:szCs w:val="22"/>
        </w:rPr>
        <w:t>his</w:t>
      </w:r>
      <w:r w:rsidRPr="001949F7">
        <w:rPr>
          <w:rFonts w:eastAsia="Cambria"/>
          <w:w w:val="105"/>
          <w:sz w:val="22"/>
          <w:szCs w:val="22"/>
        </w:rPr>
        <w:t xml:space="preserve"> </w:t>
      </w:r>
      <w:r w:rsidRPr="00DF4A50">
        <w:rPr>
          <w:rFonts w:eastAsia="Cambria"/>
          <w:w w:val="105"/>
          <w:sz w:val="22"/>
          <w:szCs w:val="22"/>
        </w:rPr>
        <w:t>personnel.</w:t>
      </w:r>
      <w:r w:rsidRPr="001949F7">
        <w:rPr>
          <w:rFonts w:eastAsia="Cambria"/>
          <w:w w:val="105"/>
          <w:sz w:val="22"/>
          <w:szCs w:val="22"/>
        </w:rPr>
        <w:t xml:space="preserve"> </w:t>
      </w:r>
      <w:r w:rsidRPr="00DF4A50">
        <w:rPr>
          <w:rFonts w:eastAsia="Cambria"/>
          <w:w w:val="105"/>
          <w:sz w:val="22"/>
          <w:szCs w:val="22"/>
        </w:rPr>
        <w:t>If</w:t>
      </w:r>
      <w:r w:rsidRPr="001949F7">
        <w:rPr>
          <w:rFonts w:eastAsia="Cambria"/>
          <w:w w:val="105"/>
          <w:sz w:val="22"/>
          <w:szCs w:val="22"/>
        </w:rPr>
        <w:t xml:space="preserve"> </w:t>
      </w:r>
      <w:r w:rsidRPr="00DF4A50">
        <w:rPr>
          <w:rFonts w:eastAsia="Cambria"/>
          <w:w w:val="105"/>
          <w:sz w:val="22"/>
          <w:szCs w:val="22"/>
        </w:rPr>
        <w:t>it</w:t>
      </w:r>
      <w:r w:rsidRPr="001949F7">
        <w:rPr>
          <w:rFonts w:eastAsia="Cambria"/>
          <w:w w:val="105"/>
          <w:sz w:val="22"/>
          <w:szCs w:val="22"/>
        </w:rPr>
        <w:t xml:space="preserve"> </w:t>
      </w:r>
      <w:r w:rsidRPr="00DF4A50">
        <w:rPr>
          <w:rFonts w:eastAsia="Cambria"/>
          <w:w w:val="105"/>
          <w:sz w:val="22"/>
          <w:szCs w:val="22"/>
        </w:rPr>
        <w:t>is</w:t>
      </w:r>
      <w:r w:rsidRPr="001949F7">
        <w:rPr>
          <w:rFonts w:eastAsia="Cambria"/>
          <w:w w:val="105"/>
          <w:sz w:val="22"/>
          <w:szCs w:val="22"/>
        </w:rPr>
        <w:t xml:space="preserve"> </w:t>
      </w:r>
      <w:r w:rsidRPr="00DF4A50">
        <w:rPr>
          <w:rFonts w:eastAsia="Cambria"/>
          <w:w w:val="105"/>
          <w:sz w:val="22"/>
          <w:szCs w:val="22"/>
        </w:rPr>
        <w:t>obligatory</w:t>
      </w:r>
      <w:r w:rsidRPr="001949F7">
        <w:rPr>
          <w:rFonts w:eastAsia="Cambria"/>
          <w:w w:val="105"/>
          <w:sz w:val="22"/>
          <w:szCs w:val="22"/>
        </w:rPr>
        <w:t xml:space="preserve"> </w:t>
      </w:r>
      <w:r w:rsidRPr="00DF4A50">
        <w:rPr>
          <w:rFonts w:eastAsia="Cambria"/>
          <w:w w:val="105"/>
          <w:sz w:val="22"/>
          <w:szCs w:val="22"/>
        </w:rPr>
        <w:t>under</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provisions</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Indian</w:t>
      </w:r>
      <w:r w:rsidRPr="001949F7">
        <w:rPr>
          <w:rFonts w:eastAsia="Cambria"/>
          <w:w w:val="105"/>
          <w:sz w:val="22"/>
          <w:szCs w:val="22"/>
        </w:rPr>
        <w:t xml:space="preserve"> </w:t>
      </w:r>
      <w:r w:rsidRPr="00DF4A50">
        <w:rPr>
          <w:rFonts w:eastAsia="Cambria"/>
          <w:w w:val="105"/>
          <w:sz w:val="22"/>
          <w:szCs w:val="22"/>
        </w:rPr>
        <w:t>Income Tax Act, deduction of Income Tax at source shall be made by</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Employer.</w:t>
      </w:r>
    </w:p>
    <w:p w:rsidR="005A48C5" w:rsidRPr="00DF4A50" w:rsidRDefault="005A48C5">
      <w:pPr>
        <w:widowControl w:val="0"/>
        <w:autoSpaceDE w:val="0"/>
        <w:autoSpaceDN w:val="0"/>
        <w:spacing w:before="4"/>
        <w:rPr>
          <w:rFonts w:eastAsia="Cambria"/>
          <w:sz w:val="22"/>
          <w:szCs w:val="22"/>
        </w:rPr>
      </w:pPr>
    </w:p>
    <w:p w:rsidR="00E819F6" w:rsidRPr="00DF4A50" w:rsidRDefault="00D11752" w:rsidP="00E819F6">
      <w:pPr>
        <w:widowControl w:val="0"/>
        <w:numPr>
          <w:ilvl w:val="2"/>
          <w:numId w:val="1"/>
        </w:numPr>
        <w:tabs>
          <w:tab w:val="left" w:pos="1279"/>
          <w:tab w:val="left" w:pos="1280"/>
        </w:tabs>
        <w:autoSpaceDE w:val="0"/>
        <w:autoSpaceDN w:val="0"/>
        <w:spacing w:before="19" w:line="254" w:lineRule="auto"/>
        <w:ind w:right="1602"/>
        <w:jc w:val="both"/>
        <w:rPr>
          <w:rFonts w:eastAsia="Cambria"/>
          <w:sz w:val="22"/>
          <w:szCs w:val="22"/>
        </w:rPr>
      </w:pPr>
      <w:r w:rsidRPr="00DF4A50">
        <w:rPr>
          <w:rFonts w:eastAsia="Cambria"/>
          <w:w w:val="105"/>
          <w:sz w:val="22"/>
          <w:szCs w:val="22"/>
        </w:rPr>
        <w:t xml:space="preserve">In respect of supply of goods to the Employer </w:t>
      </w:r>
      <w:r w:rsidRPr="00F05397">
        <w:rPr>
          <w:rFonts w:eastAsia="Cambria"/>
          <w:w w:val="105"/>
          <w:sz w:val="22"/>
          <w:szCs w:val="22"/>
        </w:rPr>
        <w:t>by the Contractor, the</w:t>
      </w:r>
      <w:r w:rsidRPr="001949F7">
        <w:rPr>
          <w:rFonts w:eastAsia="Cambria"/>
          <w:w w:val="105"/>
          <w:sz w:val="22"/>
          <w:szCs w:val="22"/>
        </w:rPr>
        <w:t xml:space="preserve"> </w:t>
      </w:r>
      <w:r w:rsidRPr="00F05397">
        <w:rPr>
          <w:rFonts w:eastAsia="Cambria"/>
          <w:w w:val="105"/>
          <w:sz w:val="22"/>
          <w:szCs w:val="22"/>
        </w:rPr>
        <w:t>price</w:t>
      </w:r>
      <w:r w:rsidRPr="001949F7">
        <w:rPr>
          <w:rFonts w:eastAsia="Cambria"/>
          <w:w w:val="105"/>
          <w:sz w:val="22"/>
          <w:szCs w:val="22"/>
        </w:rPr>
        <w:t xml:space="preserve"> </w:t>
      </w:r>
      <w:r w:rsidRPr="00F05397">
        <w:rPr>
          <w:rFonts w:eastAsia="Cambria"/>
          <w:w w:val="105"/>
          <w:sz w:val="22"/>
          <w:szCs w:val="22"/>
        </w:rPr>
        <w:t>is</w:t>
      </w:r>
      <w:r w:rsidRPr="001949F7">
        <w:rPr>
          <w:rFonts w:eastAsia="Cambria"/>
          <w:w w:val="105"/>
          <w:sz w:val="22"/>
          <w:szCs w:val="22"/>
        </w:rPr>
        <w:t xml:space="preserve"> </w:t>
      </w:r>
      <w:r w:rsidRPr="00F05397">
        <w:rPr>
          <w:rFonts w:eastAsia="Cambria"/>
          <w:w w:val="105"/>
          <w:sz w:val="22"/>
          <w:szCs w:val="22"/>
        </w:rPr>
        <w:t>inclusive</w:t>
      </w:r>
      <w:r w:rsidRPr="001949F7">
        <w:rPr>
          <w:rFonts w:eastAsia="Cambria"/>
          <w:w w:val="105"/>
          <w:sz w:val="22"/>
          <w:szCs w:val="22"/>
        </w:rPr>
        <w:t xml:space="preserve"> </w:t>
      </w:r>
      <w:r w:rsidRPr="00F05397">
        <w:rPr>
          <w:rFonts w:eastAsia="Cambria"/>
          <w:w w:val="105"/>
          <w:sz w:val="22"/>
          <w:szCs w:val="22"/>
        </w:rPr>
        <w:t>of</w:t>
      </w:r>
      <w:r w:rsidRPr="001949F7">
        <w:rPr>
          <w:rFonts w:eastAsia="Cambria"/>
          <w:w w:val="105"/>
          <w:sz w:val="22"/>
          <w:szCs w:val="22"/>
        </w:rPr>
        <w:t xml:space="preserve"> </w:t>
      </w:r>
      <w:r w:rsidRPr="00F05397">
        <w:rPr>
          <w:rFonts w:eastAsia="Cambria"/>
          <w:w w:val="105"/>
          <w:sz w:val="22"/>
          <w:szCs w:val="22"/>
        </w:rPr>
        <w:t>all</w:t>
      </w:r>
      <w:r w:rsidRPr="001949F7">
        <w:rPr>
          <w:rFonts w:eastAsia="Cambria"/>
          <w:w w:val="105"/>
          <w:sz w:val="22"/>
          <w:szCs w:val="22"/>
        </w:rPr>
        <w:t xml:space="preserve"> </w:t>
      </w:r>
      <w:r w:rsidRPr="00F05397">
        <w:rPr>
          <w:rFonts w:eastAsia="Cambria"/>
          <w:w w:val="105"/>
          <w:sz w:val="22"/>
          <w:szCs w:val="22"/>
        </w:rPr>
        <w:t>cost</w:t>
      </w:r>
      <w:r w:rsidRPr="001949F7">
        <w:rPr>
          <w:rFonts w:eastAsia="Cambria"/>
          <w:w w:val="105"/>
          <w:sz w:val="22"/>
          <w:szCs w:val="22"/>
        </w:rPr>
        <w:t xml:space="preserve"> </w:t>
      </w:r>
      <w:r w:rsidRPr="00F05397">
        <w:rPr>
          <w:rFonts w:eastAsia="Cambria"/>
          <w:w w:val="105"/>
          <w:sz w:val="22"/>
          <w:szCs w:val="22"/>
        </w:rPr>
        <w:t>as</w:t>
      </w:r>
      <w:r w:rsidRPr="001949F7">
        <w:rPr>
          <w:rFonts w:eastAsia="Cambria"/>
          <w:w w:val="105"/>
          <w:sz w:val="22"/>
          <w:szCs w:val="22"/>
        </w:rPr>
        <w:t xml:space="preserve"> </w:t>
      </w:r>
      <w:r w:rsidRPr="00F05397">
        <w:rPr>
          <w:rFonts w:eastAsia="Cambria"/>
          <w:w w:val="105"/>
          <w:sz w:val="22"/>
          <w:szCs w:val="22"/>
        </w:rPr>
        <w:t>well</w:t>
      </w:r>
      <w:r w:rsidRPr="001949F7">
        <w:rPr>
          <w:rFonts w:eastAsia="Cambria"/>
          <w:w w:val="105"/>
          <w:sz w:val="22"/>
          <w:szCs w:val="22"/>
        </w:rPr>
        <w:t xml:space="preserve"> </w:t>
      </w:r>
      <w:r w:rsidRPr="00F05397">
        <w:rPr>
          <w:rFonts w:eastAsia="Cambria"/>
          <w:w w:val="105"/>
          <w:sz w:val="22"/>
          <w:szCs w:val="22"/>
        </w:rPr>
        <w:t>as</w:t>
      </w:r>
      <w:r w:rsidRPr="001949F7">
        <w:rPr>
          <w:rFonts w:eastAsia="Cambria"/>
          <w:w w:val="105"/>
          <w:sz w:val="22"/>
          <w:szCs w:val="22"/>
        </w:rPr>
        <w:t xml:space="preserve"> </w:t>
      </w:r>
      <w:r w:rsidRPr="00F05397">
        <w:rPr>
          <w:rFonts w:eastAsia="Cambria"/>
          <w:w w:val="105"/>
          <w:sz w:val="22"/>
          <w:szCs w:val="22"/>
        </w:rPr>
        <w:t>duties</w:t>
      </w:r>
      <w:r w:rsidRPr="001949F7">
        <w:rPr>
          <w:rFonts w:eastAsia="Cambria"/>
          <w:w w:val="105"/>
          <w:sz w:val="22"/>
          <w:szCs w:val="22"/>
        </w:rPr>
        <w:t xml:space="preserve"> </w:t>
      </w:r>
      <w:r w:rsidRPr="00F05397">
        <w:rPr>
          <w:rFonts w:eastAsia="Cambria"/>
          <w:w w:val="105"/>
          <w:sz w:val="22"/>
          <w:szCs w:val="22"/>
        </w:rPr>
        <w:t>and</w:t>
      </w:r>
      <w:r w:rsidRPr="001949F7">
        <w:rPr>
          <w:rFonts w:eastAsia="Cambria"/>
          <w:w w:val="105"/>
          <w:sz w:val="22"/>
          <w:szCs w:val="22"/>
        </w:rPr>
        <w:t xml:space="preserve"> </w:t>
      </w:r>
      <w:r w:rsidRPr="00F05397">
        <w:rPr>
          <w:rFonts w:eastAsia="Cambria"/>
          <w:w w:val="105"/>
          <w:sz w:val="22"/>
          <w:szCs w:val="22"/>
        </w:rPr>
        <w:t>tax</w:t>
      </w:r>
      <w:r w:rsidRPr="001949F7">
        <w:rPr>
          <w:rFonts w:eastAsia="Cambria"/>
          <w:w w:val="105"/>
          <w:sz w:val="22"/>
          <w:szCs w:val="22"/>
        </w:rPr>
        <w:t xml:space="preserve"> </w:t>
      </w:r>
      <w:r w:rsidRPr="00DF4A50">
        <w:rPr>
          <w:rFonts w:eastAsia="Cambria"/>
          <w:w w:val="105"/>
          <w:sz w:val="22"/>
          <w:szCs w:val="22"/>
        </w:rPr>
        <w:t>(viz.,</w:t>
      </w:r>
      <w:r w:rsidRPr="001949F7">
        <w:rPr>
          <w:rFonts w:eastAsia="Cambria"/>
          <w:w w:val="105"/>
          <w:sz w:val="22"/>
          <w:szCs w:val="22"/>
        </w:rPr>
        <w:t xml:space="preserve"> </w:t>
      </w:r>
      <w:r w:rsidRPr="00DF4A50">
        <w:rPr>
          <w:rFonts w:eastAsia="Cambria"/>
          <w:w w:val="105"/>
          <w:sz w:val="22"/>
          <w:szCs w:val="22"/>
        </w:rPr>
        <w:t>custom</w:t>
      </w:r>
      <w:r w:rsidRPr="001949F7">
        <w:rPr>
          <w:rFonts w:eastAsia="Cambria"/>
          <w:w w:val="105"/>
          <w:sz w:val="22"/>
          <w:szCs w:val="22"/>
        </w:rPr>
        <w:t xml:space="preserve"> </w:t>
      </w:r>
      <w:r w:rsidRPr="00DF4A50">
        <w:rPr>
          <w:rFonts w:eastAsia="Cambria"/>
          <w:w w:val="105"/>
          <w:sz w:val="22"/>
          <w:szCs w:val="22"/>
        </w:rPr>
        <w:t>duties</w:t>
      </w:r>
      <w:r w:rsidRPr="001949F7">
        <w:rPr>
          <w:rFonts w:eastAsia="Cambria"/>
          <w:w w:val="105"/>
          <w:sz w:val="22"/>
          <w:szCs w:val="22"/>
        </w:rPr>
        <w:t xml:space="preserve"> </w:t>
      </w:r>
      <w:r w:rsidRPr="00DF4A50">
        <w:rPr>
          <w:rFonts w:eastAsia="Cambria"/>
          <w:w w:val="105"/>
          <w:sz w:val="22"/>
          <w:szCs w:val="22"/>
        </w:rPr>
        <w:t>&amp;</w:t>
      </w:r>
      <w:r w:rsidRPr="001949F7">
        <w:rPr>
          <w:rFonts w:eastAsia="Cambria"/>
          <w:w w:val="105"/>
          <w:sz w:val="22"/>
          <w:szCs w:val="22"/>
        </w:rPr>
        <w:t xml:space="preserve"> </w:t>
      </w:r>
      <w:r w:rsidRPr="00DF4A50">
        <w:rPr>
          <w:rFonts w:eastAsia="Cambria"/>
          <w:w w:val="105"/>
          <w:sz w:val="22"/>
          <w:szCs w:val="22"/>
        </w:rPr>
        <w:t>levies,</w:t>
      </w:r>
      <w:r w:rsidRPr="001949F7">
        <w:rPr>
          <w:rFonts w:eastAsia="Cambria"/>
          <w:w w:val="105"/>
          <w:sz w:val="22"/>
          <w:szCs w:val="22"/>
        </w:rPr>
        <w:t xml:space="preserve"> </w:t>
      </w:r>
      <w:r w:rsidRPr="00DF4A50">
        <w:rPr>
          <w:rFonts w:eastAsia="Cambria"/>
          <w:w w:val="105"/>
          <w:sz w:val="22"/>
          <w:szCs w:val="22"/>
        </w:rPr>
        <w:t>duties,</w:t>
      </w:r>
      <w:r w:rsidRPr="001949F7">
        <w:rPr>
          <w:rFonts w:eastAsia="Cambria"/>
          <w:w w:val="105"/>
          <w:sz w:val="22"/>
          <w:szCs w:val="22"/>
        </w:rPr>
        <w:t xml:space="preserve"> </w:t>
      </w:r>
      <w:r w:rsidRPr="00DF4A50">
        <w:rPr>
          <w:rFonts w:eastAsia="Cambria"/>
          <w:w w:val="105"/>
          <w:sz w:val="22"/>
          <w:szCs w:val="22"/>
        </w:rPr>
        <w:t>GST</w:t>
      </w:r>
      <w:r w:rsidRPr="001949F7">
        <w:rPr>
          <w:rFonts w:eastAsia="Cambria"/>
          <w:w w:val="105"/>
          <w:sz w:val="22"/>
          <w:szCs w:val="22"/>
        </w:rPr>
        <w:t xml:space="preserve"> </w:t>
      </w:r>
      <w:r w:rsidRPr="00DF4A50">
        <w:rPr>
          <w:rFonts w:eastAsia="Cambria"/>
          <w:w w:val="105"/>
          <w:sz w:val="22"/>
          <w:szCs w:val="22"/>
        </w:rPr>
        <w:t>etc.)</w:t>
      </w:r>
      <w:r w:rsidRPr="001949F7">
        <w:rPr>
          <w:rFonts w:eastAsia="Cambria"/>
          <w:w w:val="105"/>
          <w:sz w:val="22"/>
          <w:szCs w:val="22"/>
        </w:rPr>
        <w:t xml:space="preserve"> </w:t>
      </w:r>
      <w:r w:rsidRPr="00DF4A50">
        <w:rPr>
          <w:rFonts w:eastAsia="Cambria"/>
          <w:w w:val="105"/>
          <w:sz w:val="22"/>
          <w:szCs w:val="22"/>
        </w:rPr>
        <w:t>paid</w:t>
      </w:r>
      <w:r w:rsidRPr="001949F7">
        <w:rPr>
          <w:rFonts w:eastAsia="Cambria"/>
          <w:w w:val="105"/>
          <w:sz w:val="22"/>
          <w:szCs w:val="22"/>
        </w:rPr>
        <w:t xml:space="preserve"> </w:t>
      </w:r>
      <w:r w:rsidRPr="00DF4A50">
        <w:rPr>
          <w:rFonts w:eastAsia="Cambria"/>
          <w:w w:val="105"/>
          <w:sz w:val="22"/>
          <w:szCs w:val="22"/>
        </w:rPr>
        <w:t>or</w:t>
      </w:r>
      <w:r w:rsidRPr="001949F7">
        <w:rPr>
          <w:rFonts w:eastAsia="Cambria"/>
          <w:w w:val="105"/>
          <w:sz w:val="22"/>
          <w:szCs w:val="22"/>
        </w:rPr>
        <w:t xml:space="preserve"> </w:t>
      </w:r>
      <w:r w:rsidRPr="00DF4A50">
        <w:rPr>
          <w:rFonts w:eastAsia="Cambria"/>
          <w:w w:val="105"/>
          <w:sz w:val="22"/>
          <w:szCs w:val="22"/>
        </w:rPr>
        <w:t>payable</w:t>
      </w:r>
      <w:r w:rsidRPr="001949F7">
        <w:rPr>
          <w:rFonts w:eastAsia="Cambria"/>
          <w:w w:val="105"/>
          <w:sz w:val="22"/>
          <w:szCs w:val="22"/>
        </w:rPr>
        <w:t xml:space="preserve"> </w:t>
      </w:r>
      <w:r w:rsidRPr="00DF4A50">
        <w:rPr>
          <w:rFonts w:eastAsia="Cambria"/>
          <w:w w:val="105"/>
          <w:sz w:val="22"/>
          <w:szCs w:val="22"/>
        </w:rPr>
        <w:t>on</w:t>
      </w:r>
      <w:r w:rsidRPr="001949F7">
        <w:rPr>
          <w:rFonts w:eastAsia="Cambria"/>
          <w:w w:val="105"/>
          <w:sz w:val="22"/>
          <w:szCs w:val="22"/>
        </w:rPr>
        <w:t xml:space="preserve"> </w:t>
      </w:r>
      <w:r w:rsidRPr="00DF4A50">
        <w:rPr>
          <w:rFonts w:eastAsia="Cambria"/>
          <w:w w:val="105"/>
          <w:sz w:val="22"/>
          <w:szCs w:val="22"/>
        </w:rPr>
        <w:t>components,</w:t>
      </w:r>
      <w:r w:rsidRPr="001949F7">
        <w:rPr>
          <w:rFonts w:eastAsia="Cambria"/>
          <w:w w:val="105"/>
          <w:sz w:val="22"/>
          <w:szCs w:val="22"/>
        </w:rPr>
        <w:t xml:space="preserve"> </w:t>
      </w:r>
      <w:r w:rsidRPr="00DF4A50">
        <w:rPr>
          <w:rFonts w:eastAsia="Cambria"/>
          <w:w w:val="105"/>
          <w:sz w:val="22"/>
          <w:szCs w:val="22"/>
        </w:rPr>
        <w:t>raw</w:t>
      </w:r>
      <w:r w:rsidRPr="001949F7">
        <w:rPr>
          <w:rFonts w:eastAsia="Cambria"/>
          <w:w w:val="105"/>
          <w:sz w:val="22"/>
          <w:szCs w:val="22"/>
        </w:rPr>
        <w:t xml:space="preserve"> </w:t>
      </w:r>
      <w:r w:rsidRPr="00DF4A50">
        <w:rPr>
          <w:rFonts w:eastAsia="Cambria"/>
          <w:w w:val="105"/>
          <w:sz w:val="22"/>
          <w:szCs w:val="22"/>
        </w:rPr>
        <w:t>materials</w:t>
      </w:r>
      <w:r w:rsidRPr="001949F7">
        <w:rPr>
          <w:rFonts w:eastAsia="Cambria"/>
          <w:w w:val="105"/>
          <w:sz w:val="22"/>
          <w:szCs w:val="22"/>
        </w:rPr>
        <w:t xml:space="preserve"> </w:t>
      </w:r>
      <w:r w:rsidRPr="00DF4A50">
        <w:rPr>
          <w:rFonts w:eastAsia="Cambria"/>
          <w:w w:val="105"/>
          <w:sz w:val="22"/>
          <w:szCs w:val="22"/>
        </w:rPr>
        <w:t>and</w:t>
      </w:r>
      <w:r w:rsidRPr="001949F7">
        <w:rPr>
          <w:rFonts w:eastAsia="Cambria"/>
          <w:w w:val="105"/>
          <w:sz w:val="22"/>
          <w:szCs w:val="22"/>
        </w:rPr>
        <w:t xml:space="preserve"> </w:t>
      </w:r>
      <w:r w:rsidRPr="00DF4A50">
        <w:rPr>
          <w:rFonts w:eastAsia="Cambria"/>
          <w:w w:val="105"/>
          <w:sz w:val="22"/>
          <w:szCs w:val="22"/>
        </w:rPr>
        <w:t>any</w:t>
      </w:r>
      <w:r w:rsidRPr="001949F7">
        <w:rPr>
          <w:rFonts w:eastAsia="Cambria"/>
          <w:w w:val="105"/>
          <w:sz w:val="22"/>
          <w:szCs w:val="22"/>
        </w:rPr>
        <w:t xml:space="preserve"> </w:t>
      </w:r>
      <w:r w:rsidRPr="00DF4A50">
        <w:rPr>
          <w:rFonts w:eastAsia="Cambria"/>
          <w:w w:val="105"/>
          <w:sz w:val="22"/>
          <w:szCs w:val="22"/>
        </w:rPr>
        <w:t>other</w:t>
      </w:r>
      <w:r w:rsidRPr="001949F7">
        <w:rPr>
          <w:rFonts w:eastAsia="Cambria"/>
          <w:w w:val="105"/>
          <w:sz w:val="22"/>
          <w:szCs w:val="22"/>
        </w:rPr>
        <w:t xml:space="preserve"> </w:t>
      </w:r>
      <w:r w:rsidRPr="00DF4A50">
        <w:rPr>
          <w:rFonts w:eastAsia="Cambria"/>
          <w:w w:val="105"/>
          <w:sz w:val="22"/>
          <w:szCs w:val="22"/>
        </w:rPr>
        <w:t>items</w:t>
      </w:r>
      <w:r w:rsidRPr="001949F7">
        <w:rPr>
          <w:rFonts w:eastAsia="Cambria"/>
          <w:w w:val="105"/>
          <w:sz w:val="22"/>
          <w:szCs w:val="22"/>
        </w:rPr>
        <w:t xml:space="preserve"> </w:t>
      </w:r>
      <w:r w:rsidRPr="00DF4A50">
        <w:rPr>
          <w:rFonts w:eastAsia="Cambria"/>
          <w:w w:val="105"/>
          <w:sz w:val="22"/>
          <w:szCs w:val="22"/>
        </w:rPr>
        <w:t>used</w:t>
      </w:r>
      <w:r w:rsidRPr="001949F7">
        <w:rPr>
          <w:rFonts w:eastAsia="Cambria"/>
          <w:w w:val="105"/>
          <w:sz w:val="22"/>
          <w:szCs w:val="22"/>
        </w:rPr>
        <w:t xml:space="preserve"> </w:t>
      </w:r>
      <w:r w:rsidRPr="00DF4A50">
        <w:rPr>
          <w:rFonts w:eastAsia="Cambria"/>
          <w:w w:val="105"/>
          <w:sz w:val="22"/>
          <w:szCs w:val="22"/>
        </w:rPr>
        <w:t>for</w:t>
      </w:r>
      <w:r w:rsidRPr="001949F7">
        <w:rPr>
          <w:rFonts w:eastAsia="Cambria"/>
          <w:w w:val="105"/>
          <w:sz w:val="22"/>
          <w:szCs w:val="22"/>
        </w:rPr>
        <w:t xml:space="preserve"> </w:t>
      </w:r>
      <w:r w:rsidRPr="00DF4A50">
        <w:rPr>
          <w:rFonts w:eastAsia="Cambria"/>
          <w:w w:val="105"/>
          <w:sz w:val="22"/>
          <w:szCs w:val="22"/>
        </w:rPr>
        <w:t>their</w:t>
      </w:r>
      <w:r w:rsidRPr="001949F7">
        <w:rPr>
          <w:rFonts w:eastAsia="Cambria"/>
          <w:w w:val="105"/>
          <w:sz w:val="22"/>
          <w:szCs w:val="22"/>
        </w:rPr>
        <w:t xml:space="preserve"> </w:t>
      </w:r>
      <w:r w:rsidRPr="00DF4A50">
        <w:rPr>
          <w:rFonts w:eastAsia="Cambria"/>
          <w:w w:val="105"/>
          <w:sz w:val="22"/>
          <w:szCs w:val="22"/>
        </w:rPr>
        <w:t>consumption</w:t>
      </w:r>
      <w:r w:rsidRPr="001949F7">
        <w:rPr>
          <w:rFonts w:eastAsia="Cambria"/>
          <w:w w:val="105"/>
          <w:sz w:val="22"/>
          <w:szCs w:val="22"/>
        </w:rPr>
        <w:t xml:space="preserve"> </w:t>
      </w:r>
      <w:r w:rsidRPr="00DF4A50">
        <w:rPr>
          <w:rFonts w:eastAsia="Cambria"/>
          <w:w w:val="105"/>
          <w:sz w:val="22"/>
          <w:szCs w:val="22"/>
        </w:rPr>
        <w:t>incorporated</w:t>
      </w:r>
      <w:r w:rsidRPr="001949F7">
        <w:rPr>
          <w:rFonts w:eastAsia="Cambria"/>
          <w:w w:val="105"/>
          <w:sz w:val="22"/>
          <w:szCs w:val="22"/>
        </w:rPr>
        <w:t xml:space="preserve"> </w:t>
      </w:r>
      <w:r w:rsidRPr="00DF4A50">
        <w:rPr>
          <w:rFonts w:eastAsia="Cambria"/>
          <w:w w:val="105"/>
          <w:sz w:val="22"/>
          <w:szCs w:val="22"/>
        </w:rPr>
        <w:t>or</w:t>
      </w:r>
      <w:r w:rsidRPr="001949F7">
        <w:rPr>
          <w:rFonts w:eastAsia="Cambria"/>
          <w:w w:val="105"/>
          <w:sz w:val="22"/>
          <w:szCs w:val="22"/>
        </w:rPr>
        <w:t xml:space="preserve"> </w:t>
      </w:r>
      <w:r w:rsidRPr="00DF4A50">
        <w:rPr>
          <w:rFonts w:eastAsia="Cambria"/>
          <w:w w:val="105"/>
          <w:sz w:val="22"/>
          <w:szCs w:val="22"/>
        </w:rPr>
        <w:t>to</w:t>
      </w:r>
      <w:r w:rsidRPr="001949F7">
        <w:rPr>
          <w:rFonts w:eastAsia="Cambria"/>
          <w:w w:val="105"/>
          <w:sz w:val="22"/>
          <w:szCs w:val="22"/>
        </w:rPr>
        <w:t xml:space="preserve"> </w:t>
      </w:r>
      <w:r w:rsidRPr="00DF4A50">
        <w:rPr>
          <w:rFonts w:eastAsia="Cambria"/>
          <w:w w:val="105"/>
          <w:sz w:val="22"/>
          <w:szCs w:val="22"/>
        </w:rPr>
        <w:t>be</w:t>
      </w:r>
      <w:r w:rsidRPr="001949F7">
        <w:rPr>
          <w:rFonts w:eastAsia="Cambria"/>
          <w:w w:val="105"/>
          <w:sz w:val="22"/>
          <w:szCs w:val="22"/>
        </w:rPr>
        <w:t xml:space="preserve"> </w:t>
      </w:r>
      <w:r w:rsidRPr="00DF4A50">
        <w:rPr>
          <w:rFonts w:eastAsia="Cambria"/>
          <w:w w:val="105"/>
          <w:sz w:val="22"/>
          <w:szCs w:val="22"/>
        </w:rPr>
        <w:t>incorporated</w:t>
      </w:r>
      <w:r w:rsidRPr="001949F7">
        <w:rPr>
          <w:rFonts w:eastAsia="Cambria"/>
          <w:w w:val="105"/>
          <w:sz w:val="22"/>
          <w:szCs w:val="22"/>
        </w:rPr>
        <w:t xml:space="preserve"> </w:t>
      </w:r>
      <w:r w:rsidRPr="00DF4A50">
        <w:rPr>
          <w:rFonts w:eastAsia="Cambria"/>
          <w:w w:val="105"/>
          <w:sz w:val="22"/>
          <w:szCs w:val="22"/>
        </w:rPr>
        <w:t>in</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Plant</w:t>
      </w:r>
      <w:r w:rsidRPr="001949F7">
        <w:rPr>
          <w:rFonts w:eastAsia="Cambria"/>
          <w:w w:val="105"/>
          <w:sz w:val="22"/>
          <w:szCs w:val="22"/>
        </w:rPr>
        <w:t xml:space="preserve"> </w:t>
      </w:r>
      <w:r w:rsidRPr="00DF4A50">
        <w:rPr>
          <w:rFonts w:eastAsia="Cambria"/>
          <w:w w:val="105"/>
          <w:sz w:val="22"/>
          <w:szCs w:val="22"/>
        </w:rPr>
        <w:t>&amp;</w:t>
      </w:r>
      <w:r w:rsidRPr="001949F7">
        <w:rPr>
          <w:rFonts w:eastAsia="Cambria"/>
          <w:w w:val="105"/>
          <w:sz w:val="22"/>
          <w:szCs w:val="22"/>
        </w:rPr>
        <w:t xml:space="preserve"> </w:t>
      </w:r>
      <w:r w:rsidRPr="00DF4A50">
        <w:rPr>
          <w:rFonts w:eastAsia="Cambria"/>
          <w:w w:val="105"/>
          <w:sz w:val="22"/>
          <w:szCs w:val="22"/>
        </w:rPr>
        <w:t xml:space="preserve">Equipment. </w:t>
      </w:r>
    </w:p>
    <w:p w:rsidR="00E819F6" w:rsidRPr="00DF4A50" w:rsidRDefault="00E819F6" w:rsidP="00E819F6">
      <w:pPr>
        <w:widowControl w:val="0"/>
        <w:autoSpaceDE w:val="0"/>
        <w:autoSpaceDN w:val="0"/>
        <w:ind w:left="1288" w:hanging="1080"/>
        <w:jc w:val="both"/>
        <w:rPr>
          <w:rFonts w:eastAsia="Cambria"/>
          <w:w w:val="105"/>
          <w:sz w:val="22"/>
          <w:szCs w:val="22"/>
        </w:rPr>
      </w:pPr>
    </w:p>
    <w:p w:rsidR="005A48C5" w:rsidRPr="00DF4A50" w:rsidRDefault="00D11752" w:rsidP="00E819F6">
      <w:pPr>
        <w:widowControl w:val="0"/>
        <w:tabs>
          <w:tab w:val="left" w:pos="1279"/>
          <w:tab w:val="left" w:pos="1280"/>
        </w:tabs>
        <w:autoSpaceDE w:val="0"/>
        <w:autoSpaceDN w:val="0"/>
        <w:spacing w:before="19" w:line="254" w:lineRule="auto"/>
        <w:ind w:left="1288" w:right="1602"/>
        <w:jc w:val="both"/>
        <w:rPr>
          <w:rFonts w:eastAsia="Cambria"/>
          <w:sz w:val="22"/>
          <w:szCs w:val="22"/>
        </w:rPr>
      </w:pPr>
      <w:r w:rsidRPr="00DF4A50">
        <w:rPr>
          <w:rFonts w:eastAsia="Cambria"/>
          <w:w w:val="105"/>
          <w:sz w:val="22"/>
          <w:szCs w:val="22"/>
        </w:rPr>
        <w:t>Further,</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F05397">
        <w:rPr>
          <w:rFonts w:eastAsia="Cambria"/>
          <w:w w:val="105"/>
          <w:sz w:val="22"/>
          <w:szCs w:val="22"/>
        </w:rPr>
        <w:t>price</w:t>
      </w:r>
      <w:r w:rsidRPr="001949F7">
        <w:rPr>
          <w:rFonts w:eastAsia="Cambria"/>
          <w:w w:val="105"/>
          <w:sz w:val="22"/>
          <w:szCs w:val="22"/>
        </w:rPr>
        <w:t xml:space="preserve"> </w:t>
      </w:r>
      <w:r w:rsidRPr="00F05397">
        <w:rPr>
          <w:rFonts w:eastAsia="Cambria"/>
          <w:w w:val="105"/>
          <w:sz w:val="22"/>
          <w:szCs w:val="22"/>
        </w:rPr>
        <w:t>of</w:t>
      </w:r>
      <w:r w:rsidRPr="001949F7">
        <w:rPr>
          <w:rFonts w:eastAsia="Cambria"/>
          <w:w w:val="105"/>
          <w:sz w:val="22"/>
          <w:szCs w:val="22"/>
        </w:rPr>
        <w:t xml:space="preserve"> </w:t>
      </w:r>
      <w:r w:rsidRPr="00F05397">
        <w:rPr>
          <w:rFonts w:eastAsia="Cambria"/>
          <w:w w:val="105"/>
          <w:sz w:val="22"/>
          <w:szCs w:val="22"/>
        </w:rPr>
        <w:t>(</w:t>
      </w:r>
      <w:proofErr w:type="spellStart"/>
      <w:r w:rsidRPr="00F05397">
        <w:rPr>
          <w:rFonts w:eastAsia="Cambria"/>
          <w:w w:val="105"/>
          <w:sz w:val="22"/>
          <w:szCs w:val="22"/>
        </w:rPr>
        <w:t>i</w:t>
      </w:r>
      <w:proofErr w:type="spellEnd"/>
      <w:r w:rsidRPr="00F05397">
        <w:rPr>
          <w:rFonts w:eastAsia="Cambria"/>
          <w:w w:val="105"/>
          <w:sz w:val="22"/>
          <w:szCs w:val="22"/>
        </w:rPr>
        <w:t>)</w:t>
      </w:r>
      <w:r w:rsidRPr="001949F7">
        <w:rPr>
          <w:rFonts w:eastAsia="Cambria"/>
          <w:w w:val="105"/>
          <w:sz w:val="22"/>
          <w:szCs w:val="22"/>
        </w:rPr>
        <w:t xml:space="preserve"> </w:t>
      </w:r>
      <w:r w:rsidRPr="00F05397">
        <w:rPr>
          <w:rFonts w:eastAsia="Cambria"/>
          <w:w w:val="105"/>
          <w:sz w:val="22"/>
          <w:szCs w:val="22"/>
        </w:rPr>
        <w:t>imported</w:t>
      </w:r>
      <w:r w:rsidRPr="001949F7">
        <w:rPr>
          <w:rFonts w:eastAsia="Cambria"/>
          <w:w w:val="105"/>
          <w:sz w:val="22"/>
          <w:szCs w:val="22"/>
        </w:rPr>
        <w:t xml:space="preserve"> </w:t>
      </w:r>
      <w:proofErr w:type="spellStart"/>
      <w:r w:rsidRPr="00DF4A50">
        <w:rPr>
          <w:rFonts w:eastAsia="Cambria"/>
          <w:w w:val="105"/>
          <w:sz w:val="22"/>
          <w:szCs w:val="22"/>
        </w:rPr>
        <w:t>Equipments</w:t>
      </w:r>
      <w:proofErr w:type="spellEnd"/>
      <w:r w:rsidRPr="00DF4A50">
        <w:rPr>
          <w:rFonts w:eastAsia="Cambria"/>
          <w:w w:val="105"/>
          <w:sz w:val="22"/>
          <w:szCs w:val="22"/>
        </w:rPr>
        <w:t>/items</w:t>
      </w:r>
      <w:r w:rsidRPr="001949F7">
        <w:rPr>
          <w:rFonts w:eastAsia="Cambria"/>
          <w:w w:val="105"/>
          <w:sz w:val="22"/>
          <w:szCs w:val="22"/>
        </w:rPr>
        <w:t xml:space="preserve"> </w:t>
      </w:r>
      <w:r w:rsidRPr="00DF4A50">
        <w:rPr>
          <w:rFonts w:eastAsia="Cambria"/>
          <w:w w:val="105"/>
          <w:sz w:val="22"/>
          <w:szCs w:val="22"/>
        </w:rPr>
        <w:t>offered</w:t>
      </w:r>
      <w:r w:rsidRPr="001949F7">
        <w:rPr>
          <w:rFonts w:eastAsia="Cambria"/>
          <w:w w:val="105"/>
          <w:sz w:val="22"/>
          <w:szCs w:val="22"/>
        </w:rPr>
        <w:t xml:space="preserve"> </w:t>
      </w:r>
      <w:r w:rsidRPr="00DF4A50">
        <w:rPr>
          <w:rFonts w:eastAsia="Cambria"/>
          <w:w w:val="105"/>
          <w:sz w:val="22"/>
          <w:szCs w:val="22"/>
        </w:rPr>
        <w:t>as</w:t>
      </w:r>
      <w:r w:rsidR="00E819F6" w:rsidRPr="00DF4A50">
        <w:rPr>
          <w:rFonts w:eastAsia="Cambria"/>
          <w:w w:val="105"/>
          <w:sz w:val="22"/>
          <w:szCs w:val="22"/>
        </w:rPr>
        <w:t xml:space="preserve"> </w:t>
      </w:r>
      <w:r w:rsidRPr="00DF4A50">
        <w:rPr>
          <w:rFonts w:eastAsia="Cambria"/>
          <w:w w:val="105"/>
          <w:sz w:val="22"/>
          <w:szCs w:val="22"/>
        </w:rPr>
        <w:t>„</w:t>
      </w:r>
      <w:r w:rsidRPr="00DF4A50">
        <w:rPr>
          <w:rFonts w:eastAsia="Cambria"/>
          <w:b/>
          <w:w w:val="105"/>
          <w:sz w:val="22"/>
          <w:szCs w:val="22"/>
        </w:rPr>
        <w:t>Off</w:t>
      </w:r>
      <w:r w:rsidRPr="00DF4A50">
        <w:rPr>
          <w:rFonts w:eastAsia="Cambria"/>
          <w:b/>
          <w:spacing w:val="1"/>
          <w:w w:val="105"/>
          <w:sz w:val="22"/>
          <w:szCs w:val="22"/>
        </w:rPr>
        <w:t xml:space="preserve"> </w:t>
      </w:r>
      <w:r w:rsidRPr="00DF4A50">
        <w:rPr>
          <w:rFonts w:eastAsia="Cambria"/>
          <w:b/>
          <w:w w:val="105"/>
          <w:sz w:val="22"/>
          <w:szCs w:val="22"/>
        </w:rPr>
        <w:t>the</w:t>
      </w:r>
      <w:r w:rsidRPr="00DF4A50">
        <w:rPr>
          <w:rFonts w:eastAsia="Cambria"/>
          <w:b/>
          <w:spacing w:val="1"/>
          <w:w w:val="105"/>
          <w:sz w:val="22"/>
          <w:szCs w:val="22"/>
        </w:rPr>
        <w:t xml:space="preserve"> </w:t>
      </w:r>
      <w:r w:rsidRPr="00DF4A50">
        <w:rPr>
          <w:rFonts w:eastAsia="Cambria"/>
          <w:b/>
          <w:w w:val="105"/>
          <w:sz w:val="22"/>
          <w:szCs w:val="22"/>
        </w:rPr>
        <w:t>Shelf</w:t>
      </w:r>
      <w:r w:rsidRPr="00DF4A50">
        <w:rPr>
          <w:rFonts w:eastAsia="Cambria"/>
          <w:w w:val="105"/>
          <w:sz w:val="22"/>
          <w:szCs w:val="22"/>
        </w:rPr>
        <w:t>‟</w:t>
      </w:r>
      <w:r w:rsidRPr="00DF4A50">
        <w:rPr>
          <w:rFonts w:eastAsia="Cambria"/>
          <w:spacing w:val="1"/>
          <w:w w:val="105"/>
          <w:sz w:val="22"/>
          <w:szCs w:val="22"/>
        </w:rPr>
        <w:t xml:space="preserve"> </w:t>
      </w:r>
      <w:r w:rsidRPr="00DF4A50">
        <w:rPr>
          <w:rFonts w:eastAsia="Cambria"/>
          <w:w w:val="105"/>
          <w:sz w:val="22"/>
          <w:szCs w:val="22"/>
        </w:rPr>
        <w:t>or</w:t>
      </w:r>
      <w:r w:rsidRPr="001949F7">
        <w:rPr>
          <w:rFonts w:eastAsia="Cambria"/>
          <w:w w:val="105"/>
          <w:sz w:val="22"/>
          <w:szCs w:val="22"/>
        </w:rPr>
        <w:t xml:space="preserve"> </w:t>
      </w:r>
      <w:r w:rsidRPr="00DF4A50">
        <w:rPr>
          <w:rFonts w:eastAsia="Cambria"/>
          <w:w w:val="105"/>
          <w:sz w:val="22"/>
          <w:szCs w:val="22"/>
        </w:rPr>
        <w:t>dispatched</w:t>
      </w:r>
      <w:r w:rsidRPr="001949F7">
        <w:rPr>
          <w:rFonts w:eastAsia="Cambria"/>
          <w:w w:val="105"/>
          <w:sz w:val="22"/>
          <w:szCs w:val="22"/>
        </w:rPr>
        <w:t xml:space="preserve"> </w:t>
      </w:r>
      <w:r w:rsidRPr="00DF4A50">
        <w:rPr>
          <w:rFonts w:eastAsia="Cambria"/>
          <w:w w:val="105"/>
          <w:sz w:val="22"/>
          <w:szCs w:val="22"/>
        </w:rPr>
        <w:t>directly</w:t>
      </w:r>
      <w:r w:rsidRPr="001949F7">
        <w:rPr>
          <w:rFonts w:eastAsia="Cambria"/>
          <w:w w:val="105"/>
          <w:sz w:val="22"/>
          <w:szCs w:val="22"/>
        </w:rPr>
        <w:t xml:space="preserve"> </w:t>
      </w:r>
      <w:r w:rsidRPr="00DF4A50">
        <w:rPr>
          <w:rFonts w:eastAsia="Cambria"/>
          <w:w w:val="105"/>
          <w:sz w:val="22"/>
          <w:szCs w:val="22"/>
        </w:rPr>
        <w:t>from</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Indian</w:t>
      </w:r>
      <w:r w:rsidRPr="001949F7">
        <w:rPr>
          <w:rFonts w:eastAsia="Cambria"/>
          <w:w w:val="105"/>
          <w:sz w:val="22"/>
          <w:szCs w:val="22"/>
        </w:rPr>
        <w:t xml:space="preserve"> </w:t>
      </w:r>
      <w:r w:rsidRPr="00DF4A50">
        <w:rPr>
          <w:rFonts w:eastAsia="Cambria"/>
          <w:w w:val="105"/>
          <w:sz w:val="22"/>
          <w:szCs w:val="22"/>
        </w:rPr>
        <w:t>Port</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disembarkation</w:t>
      </w:r>
      <w:r w:rsidRPr="001949F7">
        <w:rPr>
          <w:rFonts w:eastAsia="Cambria"/>
          <w:w w:val="105"/>
          <w:sz w:val="22"/>
          <w:szCs w:val="22"/>
        </w:rPr>
        <w:t xml:space="preserve"> </w:t>
      </w:r>
      <w:r w:rsidRPr="00DF4A50">
        <w:rPr>
          <w:rFonts w:eastAsia="Cambria"/>
          <w:w w:val="105"/>
          <w:sz w:val="22"/>
          <w:szCs w:val="22"/>
        </w:rPr>
        <w:t>are</w:t>
      </w:r>
      <w:r w:rsidRPr="001949F7">
        <w:rPr>
          <w:rFonts w:eastAsia="Cambria"/>
          <w:w w:val="105"/>
          <w:sz w:val="22"/>
          <w:szCs w:val="22"/>
        </w:rPr>
        <w:t xml:space="preserve"> </w:t>
      </w:r>
      <w:r w:rsidRPr="00DF4A50">
        <w:rPr>
          <w:rFonts w:eastAsia="Cambria"/>
          <w:w w:val="105"/>
          <w:sz w:val="22"/>
          <w:szCs w:val="22"/>
        </w:rPr>
        <w:t>inclusive</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all</w:t>
      </w:r>
      <w:r w:rsidRPr="001949F7">
        <w:rPr>
          <w:rFonts w:eastAsia="Cambria"/>
          <w:w w:val="105"/>
          <w:sz w:val="22"/>
          <w:szCs w:val="22"/>
        </w:rPr>
        <w:t xml:space="preserve"> </w:t>
      </w:r>
      <w:r w:rsidRPr="00DF4A50">
        <w:rPr>
          <w:rFonts w:eastAsia="Cambria"/>
          <w:w w:val="105"/>
          <w:sz w:val="22"/>
          <w:szCs w:val="22"/>
        </w:rPr>
        <w:t>cost</w:t>
      </w:r>
      <w:r w:rsidRPr="001949F7">
        <w:rPr>
          <w:rFonts w:eastAsia="Cambria"/>
          <w:w w:val="105"/>
          <w:sz w:val="22"/>
          <w:szCs w:val="22"/>
        </w:rPr>
        <w:t xml:space="preserve"> </w:t>
      </w:r>
      <w:r w:rsidRPr="00DF4A50">
        <w:rPr>
          <w:rFonts w:eastAsia="Cambria"/>
          <w:w w:val="105"/>
          <w:sz w:val="22"/>
          <w:szCs w:val="22"/>
        </w:rPr>
        <w:t>as</w:t>
      </w:r>
      <w:r w:rsidRPr="001949F7">
        <w:rPr>
          <w:rFonts w:eastAsia="Cambria"/>
          <w:w w:val="105"/>
          <w:sz w:val="22"/>
          <w:szCs w:val="22"/>
        </w:rPr>
        <w:t xml:space="preserve"> </w:t>
      </w:r>
      <w:r w:rsidRPr="00DF4A50">
        <w:rPr>
          <w:rFonts w:eastAsia="Cambria"/>
          <w:w w:val="105"/>
          <w:sz w:val="22"/>
          <w:szCs w:val="22"/>
        </w:rPr>
        <w:t>well</w:t>
      </w:r>
      <w:r w:rsidRPr="001949F7">
        <w:rPr>
          <w:rFonts w:eastAsia="Cambria"/>
          <w:w w:val="105"/>
          <w:sz w:val="22"/>
          <w:szCs w:val="22"/>
        </w:rPr>
        <w:t xml:space="preserve"> </w:t>
      </w:r>
      <w:r w:rsidRPr="00DF4A50">
        <w:rPr>
          <w:rFonts w:eastAsia="Cambria"/>
          <w:w w:val="105"/>
          <w:sz w:val="22"/>
          <w:szCs w:val="22"/>
        </w:rPr>
        <w:t>as</w:t>
      </w:r>
      <w:r w:rsidRPr="001949F7">
        <w:rPr>
          <w:rFonts w:eastAsia="Cambria"/>
          <w:w w:val="105"/>
          <w:sz w:val="22"/>
          <w:szCs w:val="22"/>
        </w:rPr>
        <w:t xml:space="preserve"> </w:t>
      </w:r>
      <w:r w:rsidRPr="00DF4A50">
        <w:rPr>
          <w:rFonts w:eastAsia="Cambria"/>
          <w:w w:val="105"/>
          <w:sz w:val="22"/>
          <w:szCs w:val="22"/>
        </w:rPr>
        <w:t>any</w:t>
      </w:r>
      <w:r w:rsidRPr="001949F7">
        <w:rPr>
          <w:rFonts w:eastAsia="Cambria"/>
          <w:w w:val="105"/>
          <w:sz w:val="22"/>
          <w:szCs w:val="22"/>
        </w:rPr>
        <w:t xml:space="preserve"> </w:t>
      </w:r>
      <w:r w:rsidRPr="00DF4A50">
        <w:rPr>
          <w:rFonts w:eastAsia="Cambria"/>
          <w:w w:val="105"/>
          <w:sz w:val="22"/>
          <w:szCs w:val="22"/>
        </w:rPr>
        <w:t>duties</w:t>
      </w:r>
      <w:r w:rsidRPr="001949F7">
        <w:rPr>
          <w:rFonts w:eastAsia="Cambria"/>
          <w:w w:val="105"/>
          <w:sz w:val="22"/>
          <w:szCs w:val="22"/>
        </w:rPr>
        <w:t xml:space="preserve"> </w:t>
      </w:r>
      <w:r w:rsidRPr="00DF4A50">
        <w:rPr>
          <w:rFonts w:eastAsia="Cambria"/>
          <w:w w:val="105"/>
          <w:sz w:val="22"/>
          <w:szCs w:val="22"/>
        </w:rPr>
        <w:t>paid/payable</w:t>
      </w:r>
      <w:r w:rsidRPr="001949F7">
        <w:rPr>
          <w:rFonts w:eastAsia="Cambria"/>
          <w:w w:val="105"/>
          <w:sz w:val="22"/>
          <w:szCs w:val="22"/>
        </w:rPr>
        <w:t xml:space="preserve"> </w:t>
      </w:r>
      <w:r w:rsidRPr="00DF4A50">
        <w:rPr>
          <w:rFonts w:eastAsia="Cambria"/>
          <w:w w:val="105"/>
          <w:sz w:val="22"/>
          <w:szCs w:val="22"/>
        </w:rPr>
        <w:t>in</w:t>
      </w:r>
      <w:r w:rsidRPr="001949F7">
        <w:rPr>
          <w:rFonts w:eastAsia="Cambria"/>
          <w:w w:val="105"/>
          <w:sz w:val="22"/>
          <w:szCs w:val="22"/>
        </w:rPr>
        <w:t xml:space="preserve"> </w:t>
      </w:r>
      <w:r w:rsidRPr="00DF4A50">
        <w:rPr>
          <w:rFonts w:eastAsia="Cambria"/>
          <w:w w:val="105"/>
          <w:sz w:val="22"/>
          <w:szCs w:val="22"/>
        </w:rPr>
        <w:t>relation</w:t>
      </w:r>
      <w:r w:rsidRPr="001949F7">
        <w:rPr>
          <w:rFonts w:eastAsia="Cambria"/>
          <w:w w:val="105"/>
          <w:sz w:val="22"/>
          <w:szCs w:val="22"/>
        </w:rPr>
        <w:t xml:space="preserve"> </w:t>
      </w:r>
      <w:r w:rsidRPr="00DF4A50">
        <w:rPr>
          <w:rFonts w:eastAsia="Cambria"/>
          <w:w w:val="105"/>
          <w:sz w:val="22"/>
          <w:szCs w:val="22"/>
        </w:rPr>
        <w:t>to</w:t>
      </w:r>
      <w:r w:rsidRPr="001949F7">
        <w:rPr>
          <w:rFonts w:eastAsia="Cambria"/>
          <w:w w:val="105"/>
          <w:sz w:val="22"/>
          <w:szCs w:val="22"/>
        </w:rPr>
        <w:t xml:space="preserve"> </w:t>
      </w:r>
      <w:r w:rsidRPr="00DF4A50">
        <w:rPr>
          <w:rFonts w:eastAsia="Cambria"/>
          <w:w w:val="105"/>
          <w:sz w:val="22"/>
          <w:szCs w:val="22"/>
        </w:rPr>
        <w:t>import</w:t>
      </w:r>
      <w:r w:rsidRPr="001949F7">
        <w:rPr>
          <w:rFonts w:eastAsia="Cambria"/>
          <w:w w:val="105"/>
          <w:sz w:val="22"/>
          <w:szCs w:val="22"/>
        </w:rPr>
        <w:t xml:space="preserve"> </w:t>
      </w:r>
      <w:r w:rsidRPr="00DF4A50">
        <w:rPr>
          <w:rFonts w:eastAsia="Cambria"/>
          <w:w w:val="105"/>
          <w:sz w:val="22"/>
          <w:szCs w:val="22"/>
        </w:rPr>
        <w:t>of</w:t>
      </w:r>
      <w:r w:rsidRPr="001949F7">
        <w:rPr>
          <w:rFonts w:eastAsia="Cambria"/>
          <w:w w:val="105"/>
          <w:sz w:val="22"/>
          <w:szCs w:val="22"/>
        </w:rPr>
        <w:t xml:space="preserve"> </w:t>
      </w:r>
      <w:r w:rsidRPr="00DF4A50">
        <w:rPr>
          <w:rFonts w:eastAsia="Cambria"/>
          <w:w w:val="105"/>
          <w:sz w:val="22"/>
          <w:szCs w:val="22"/>
        </w:rPr>
        <w:t>such</w:t>
      </w:r>
      <w:r w:rsidRPr="001949F7">
        <w:rPr>
          <w:rFonts w:eastAsia="Cambria"/>
          <w:w w:val="105"/>
          <w:sz w:val="22"/>
          <w:szCs w:val="22"/>
        </w:rPr>
        <w:t xml:space="preserve"> </w:t>
      </w:r>
      <w:r w:rsidRPr="00DF4A50">
        <w:rPr>
          <w:rFonts w:eastAsia="Cambria"/>
          <w:w w:val="105"/>
          <w:sz w:val="22"/>
          <w:szCs w:val="22"/>
        </w:rPr>
        <w:t>goods</w:t>
      </w:r>
      <w:r w:rsidRPr="001949F7">
        <w:rPr>
          <w:rFonts w:eastAsia="Cambria"/>
          <w:w w:val="105"/>
          <w:sz w:val="22"/>
          <w:szCs w:val="22"/>
        </w:rPr>
        <w:t xml:space="preserve"> </w:t>
      </w:r>
      <w:r w:rsidRPr="00DF4A50">
        <w:rPr>
          <w:rFonts w:eastAsia="Cambria"/>
          <w:w w:val="105"/>
          <w:sz w:val="22"/>
          <w:szCs w:val="22"/>
        </w:rPr>
        <w:t>(viz.,</w:t>
      </w:r>
      <w:r w:rsidRPr="001949F7">
        <w:rPr>
          <w:rFonts w:eastAsia="Cambria"/>
          <w:w w:val="105"/>
          <w:sz w:val="22"/>
          <w:szCs w:val="22"/>
        </w:rPr>
        <w:t xml:space="preserve"> </w:t>
      </w:r>
      <w:r w:rsidRPr="00DF4A50">
        <w:rPr>
          <w:rFonts w:eastAsia="Cambria"/>
          <w:w w:val="105"/>
          <w:sz w:val="22"/>
          <w:szCs w:val="22"/>
        </w:rPr>
        <w:t>Customs</w:t>
      </w:r>
      <w:r w:rsidRPr="001949F7">
        <w:rPr>
          <w:rFonts w:eastAsia="Cambria"/>
          <w:w w:val="105"/>
          <w:sz w:val="22"/>
          <w:szCs w:val="22"/>
        </w:rPr>
        <w:t xml:space="preserve"> </w:t>
      </w:r>
      <w:r w:rsidRPr="00DF4A50">
        <w:rPr>
          <w:rFonts w:eastAsia="Cambria"/>
          <w:w w:val="105"/>
          <w:sz w:val="22"/>
          <w:szCs w:val="22"/>
        </w:rPr>
        <w:t>duties, GST &amp; levies etc.) and no separate claim on this behalf will be</w:t>
      </w:r>
      <w:r w:rsidRPr="001949F7">
        <w:rPr>
          <w:rFonts w:eastAsia="Cambria"/>
          <w:w w:val="105"/>
          <w:sz w:val="22"/>
          <w:szCs w:val="22"/>
        </w:rPr>
        <w:t xml:space="preserve"> </w:t>
      </w:r>
      <w:r w:rsidRPr="00DF4A50">
        <w:rPr>
          <w:rFonts w:eastAsia="Cambria"/>
          <w:w w:val="105"/>
          <w:sz w:val="22"/>
          <w:szCs w:val="22"/>
        </w:rPr>
        <w:t>entertained</w:t>
      </w:r>
      <w:r w:rsidRPr="001949F7">
        <w:rPr>
          <w:rFonts w:eastAsia="Cambria"/>
          <w:w w:val="105"/>
          <w:sz w:val="22"/>
          <w:szCs w:val="22"/>
        </w:rPr>
        <w:t xml:space="preserve"> </w:t>
      </w:r>
      <w:r w:rsidRPr="00DF4A50">
        <w:rPr>
          <w:rFonts w:eastAsia="Cambria"/>
          <w:w w:val="105"/>
          <w:sz w:val="22"/>
          <w:szCs w:val="22"/>
        </w:rPr>
        <w:t>by</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Employer.</w:t>
      </w:r>
      <w:r w:rsidRPr="001949F7">
        <w:rPr>
          <w:rFonts w:eastAsia="Cambria"/>
          <w:w w:val="105"/>
          <w:sz w:val="22"/>
          <w:szCs w:val="22"/>
        </w:rPr>
        <w:t xml:space="preserve"> </w:t>
      </w:r>
      <w:r w:rsidRPr="00DF4A50">
        <w:rPr>
          <w:rFonts w:eastAsia="Cambria"/>
          <w:w w:val="105"/>
          <w:sz w:val="22"/>
          <w:szCs w:val="22"/>
        </w:rPr>
        <w:t>If</w:t>
      </w:r>
      <w:r w:rsidRPr="001949F7">
        <w:rPr>
          <w:rFonts w:eastAsia="Cambria"/>
          <w:w w:val="105"/>
          <w:sz w:val="22"/>
          <w:szCs w:val="22"/>
        </w:rPr>
        <w:t xml:space="preserve"> </w:t>
      </w:r>
      <w:r w:rsidRPr="00DF4A50">
        <w:rPr>
          <w:rFonts w:eastAsia="Cambria"/>
          <w:w w:val="105"/>
          <w:sz w:val="22"/>
          <w:szCs w:val="22"/>
        </w:rPr>
        <w:t>any</w:t>
      </w:r>
      <w:r w:rsidRPr="001949F7">
        <w:rPr>
          <w:rFonts w:eastAsia="Cambria"/>
          <w:w w:val="105"/>
          <w:sz w:val="22"/>
          <w:szCs w:val="22"/>
        </w:rPr>
        <w:t xml:space="preserve"> </w:t>
      </w:r>
      <w:r w:rsidRPr="00DF4A50">
        <w:rPr>
          <w:rFonts w:eastAsia="Cambria"/>
          <w:w w:val="105"/>
          <w:sz w:val="22"/>
          <w:szCs w:val="22"/>
        </w:rPr>
        <w:t>tax</w:t>
      </w:r>
      <w:r w:rsidRPr="001949F7">
        <w:rPr>
          <w:rFonts w:eastAsia="Cambria"/>
          <w:w w:val="105"/>
          <w:sz w:val="22"/>
          <w:szCs w:val="22"/>
        </w:rPr>
        <w:t xml:space="preserve"> </w:t>
      </w:r>
      <w:r w:rsidRPr="00DF4A50">
        <w:rPr>
          <w:rFonts w:eastAsia="Cambria"/>
          <w:w w:val="105"/>
          <w:sz w:val="22"/>
          <w:szCs w:val="22"/>
        </w:rPr>
        <w:t>exemptions,</w:t>
      </w:r>
      <w:r w:rsidRPr="001949F7">
        <w:rPr>
          <w:rFonts w:eastAsia="Cambria"/>
          <w:w w:val="105"/>
          <w:sz w:val="22"/>
          <w:szCs w:val="22"/>
        </w:rPr>
        <w:t xml:space="preserve"> </w:t>
      </w:r>
      <w:r w:rsidRPr="00DF4A50">
        <w:rPr>
          <w:rFonts w:eastAsia="Cambria"/>
          <w:w w:val="105"/>
          <w:sz w:val="22"/>
          <w:szCs w:val="22"/>
        </w:rPr>
        <w:t>reductions,</w:t>
      </w:r>
      <w:r w:rsidRPr="001949F7">
        <w:rPr>
          <w:rFonts w:eastAsia="Cambria"/>
          <w:w w:val="105"/>
          <w:sz w:val="22"/>
          <w:szCs w:val="22"/>
        </w:rPr>
        <w:t xml:space="preserve"> </w:t>
      </w:r>
      <w:r w:rsidRPr="00DF4A50">
        <w:rPr>
          <w:rFonts w:eastAsia="Cambria"/>
          <w:w w:val="105"/>
          <w:sz w:val="22"/>
          <w:szCs w:val="22"/>
        </w:rPr>
        <w:t>allowances or privileges may be available to the Contractor in the</w:t>
      </w:r>
      <w:r w:rsidRPr="001949F7">
        <w:rPr>
          <w:rFonts w:eastAsia="Cambria"/>
          <w:w w:val="105"/>
          <w:sz w:val="22"/>
          <w:szCs w:val="22"/>
        </w:rPr>
        <w:t xml:space="preserve"> </w:t>
      </w:r>
      <w:r w:rsidRPr="00DF4A50">
        <w:rPr>
          <w:rFonts w:eastAsia="Cambria"/>
          <w:w w:val="105"/>
          <w:sz w:val="22"/>
          <w:szCs w:val="22"/>
        </w:rPr>
        <w:t>Country</w:t>
      </w:r>
      <w:r w:rsidRPr="001949F7">
        <w:rPr>
          <w:rFonts w:eastAsia="Cambria"/>
          <w:w w:val="105"/>
          <w:sz w:val="22"/>
          <w:szCs w:val="22"/>
        </w:rPr>
        <w:t xml:space="preserve"> </w:t>
      </w:r>
      <w:r w:rsidRPr="00DF4A50">
        <w:rPr>
          <w:rFonts w:eastAsia="Cambria"/>
          <w:w w:val="105"/>
          <w:sz w:val="22"/>
          <w:szCs w:val="22"/>
        </w:rPr>
        <w:t>where</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site</w:t>
      </w:r>
      <w:r w:rsidRPr="001949F7">
        <w:rPr>
          <w:rFonts w:eastAsia="Cambria"/>
          <w:w w:val="105"/>
          <w:sz w:val="22"/>
          <w:szCs w:val="22"/>
        </w:rPr>
        <w:t xml:space="preserve"> </w:t>
      </w:r>
      <w:r w:rsidRPr="00DF4A50">
        <w:rPr>
          <w:rFonts w:eastAsia="Cambria"/>
          <w:w w:val="105"/>
          <w:sz w:val="22"/>
          <w:szCs w:val="22"/>
        </w:rPr>
        <w:t>is</w:t>
      </w:r>
      <w:r w:rsidRPr="001949F7">
        <w:rPr>
          <w:rFonts w:eastAsia="Cambria"/>
          <w:w w:val="105"/>
          <w:sz w:val="22"/>
          <w:szCs w:val="22"/>
        </w:rPr>
        <w:t xml:space="preserve"> </w:t>
      </w:r>
      <w:r w:rsidRPr="00DF4A50">
        <w:rPr>
          <w:rFonts w:eastAsia="Cambria"/>
          <w:w w:val="105"/>
          <w:sz w:val="22"/>
          <w:szCs w:val="22"/>
        </w:rPr>
        <w:t>located</w:t>
      </w:r>
      <w:r w:rsidRPr="001949F7">
        <w:rPr>
          <w:rFonts w:eastAsia="Cambria"/>
          <w:w w:val="105"/>
          <w:sz w:val="22"/>
          <w:szCs w:val="22"/>
        </w:rPr>
        <w:t xml:space="preserve"> </w:t>
      </w:r>
      <w:r w:rsidRPr="00DF4A50">
        <w:rPr>
          <w:rFonts w:eastAsia="Cambria"/>
          <w:w w:val="105"/>
          <w:sz w:val="22"/>
          <w:szCs w:val="22"/>
        </w:rPr>
        <w:t>and</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Contractor</w:t>
      </w:r>
      <w:r w:rsidRPr="001949F7">
        <w:rPr>
          <w:rFonts w:eastAsia="Cambria"/>
          <w:w w:val="105"/>
          <w:sz w:val="22"/>
          <w:szCs w:val="22"/>
        </w:rPr>
        <w:t xml:space="preserve"> </w:t>
      </w:r>
      <w:r w:rsidRPr="00DF4A50">
        <w:rPr>
          <w:rFonts w:eastAsia="Cambria"/>
          <w:w w:val="105"/>
          <w:sz w:val="22"/>
          <w:szCs w:val="22"/>
        </w:rPr>
        <w:t>has</w:t>
      </w:r>
      <w:r w:rsidRPr="001949F7">
        <w:rPr>
          <w:rFonts w:eastAsia="Cambria"/>
          <w:w w:val="105"/>
          <w:sz w:val="22"/>
          <w:szCs w:val="22"/>
        </w:rPr>
        <w:t xml:space="preserve"> </w:t>
      </w:r>
      <w:r w:rsidRPr="00DF4A50">
        <w:rPr>
          <w:rFonts w:eastAsia="Cambria"/>
          <w:w w:val="105"/>
          <w:sz w:val="22"/>
          <w:szCs w:val="22"/>
        </w:rPr>
        <w:t>declared</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same in its bid, the Employer shall use its best endeavors to enable</w:t>
      </w:r>
      <w:r w:rsidRPr="001949F7">
        <w:rPr>
          <w:rFonts w:eastAsia="Cambria"/>
          <w:w w:val="105"/>
          <w:sz w:val="22"/>
          <w:szCs w:val="22"/>
        </w:rPr>
        <w:t xml:space="preserve"> </w:t>
      </w:r>
      <w:r w:rsidRPr="00DF4A50">
        <w:rPr>
          <w:rFonts w:eastAsia="Cambria"/>
          <w:w w:val="105"/>
          <w:sz w:val="22"/>
          <w:szCs w:val="22"/>
        </w:rPr>
        <w:t>the Contractor to benefit from such tax savings to the maximum</w:t>
      </w:r>
      <w:r w:rsidRPr="001949F7">
        <w:rPr>
          <w:rFonts w:eastAsia="Cambria"/>
          <w:w w:val="105"/>
          <w:sz w:val="22"/>
          <w:szCs w:val="22"/>
        </w:rPr>
        <w:t xml:space="preserve"> </w:t>
      </w:r>
      <w:r w:rsidRPr="00DF4A50">
        <w:rPr>
          <w:rFonts w:eastAsia="Cambria"/>
          <w:w w:val="105"/>
          <w:sz w:val="22"/>
          <w:szCs w:val="22"/>
        </w:rPr>
        <w:t>allowable</w:t>
      </w:r>
      <w:r w:rsidRPr="001949F7">
        <w:rPr>
          <w:rFonts w:eastAsia="Cambria"/>
          <w:w w:val="105"/>
          <w:sz w:val="22"/>
          <w:szCs w:val="22"/>
        </w:rPr>
        <w:t xml:space="preserve"> </w:t>
      </w:r>
      <w:r w:rsidRPr="00DF4A50">
        <w:rPr>
          <w:rFonts w:eastAsia="Cambria"/>
          <w:w w:val="105"/>
          <w:sz w:val="22"/>
          <w:szCs w:val="22"/>
        </w:rPr>
        <w:t>extent.</w:t>
      </w:r>
    </w:p>
    <w:p w:rsidR="005A48C5" w:rsidRPr="00DF4A50" w:rsidRDefault="005A48C5">
      <w:pPr>
        <w:widowControl w:val="0"/>
        <w:autoSpaceDE w:val="0"/>
        <w:autoSpaceDN w:val="0"/>
        <w:spacing w:before="7"/>
        <w:rPr>
          <w:rFonts w:eastAsia="Cambria"/>
          <w:sz w:val="22"/>
          <w:szCs w:val="22"/>
        </w:rPr>
      </w:pPr>
    </w:p>
    <w:p w:rsidR="005A48C5" w:rsidRPr="001949F7" w:rsidRDefault="00D11752">
      <w:pPr>
        <w:widowControl w:val="0"/>
        <w:autoSpaceDE w:val="0"/>
        <w:autoSpaceDN w:val="0"/>
        <w:spacing w:line="254" w:lineRule="auto"/>
        <w:ind w:left="1288" w:right="1607"/>
        <w:jc w:val="both"/>
        <w:rPr>
          <w:rFonts w:eastAsia="Cambria"/>
          <w:w w:val="105"/>
          <w:sz w:val="22"/>
          <w:szCs w:val="22"/>
        </w:rPr>
      </w:pPr>
      <w:r w:rsidRPr="00DF4A50">
        <w:rPr>
          <w:rFonts w:eastAsia="Cambria"/>
          <w:w w:val="105"/>
          <w:sz w:val="22"/>
          <w:szCs w:val="22"/>
        </w:rPr>
        <w:t xml:space="preserve">The </w:t>
      </w:r>
      <w:r w:rsidRPr="00DF4A50">
        <w:rPr>
          <w:rFonts w:eastAsia="Cambria"/>
          <w:b/>
          <w:w w:val="105"/>
          <w:sz w:val="22"/>
          <w:szCs w:val="22"/>
        </w:rPr>
        <w:t>Input Tax Credit</w:t>
      </w:r>
      <w:r w:rsidRPr="00DF4A50">
        <w:rPr>
          <w:rFonts w:eastAsia="Cambria"/>
          <w:w w:val="105"/>
          <w:sz w:val="22"/>
          <w:szCs w:val="22"/>
        </w:rPr>
        <w:t xml:space="preserve"> (ITC) available, if any, under GST as per the</w:t>
      </w:r>
      <w:r w:rsidRPr="001949F7">
        <w:rPr>
          <w:rFonts w:eastAsia="Cambria"/>
          <w:w w:val="105"/>
          <w:sz w:val="22"/>
          <w:szCs w:val="22"/>
        </w:rPr>
        <w:t xml:space="preserve"> </w:t>
      </w:r>
      <w:r w:rsidRPr="00DF4A50">
        <w:rPr>
          <w:rFonts w:eastAsia="Cambria"/>
          <w:w w:val="105"/>
          <w:sz w:val="22"/>
          <w:szCs w:val="22"/>
        </w:rPr>
        <w:t>relevant Government laws wherever applicable has been taken into</w:t>
      </w:r>
      <w:r w:rsidRPr="001949F7">
        <w:rPr>
          <w:rFonts w:eastAsia="Cambria"/>
          <w:w w:val="105"/>
          <w:sz w:val="22"/>
          <w:szCs w:val="22"/>
        </w:rPr>
        <w:t xml:space="preserve"> </w:t>
      </w:r>
      <w:r w:rsidRPr="00DF4A50">
        <w:rPr>
          <w:rFonts w:eastAsia="Cambria"/>
          <w:w w:val="105"/>
          <w:sz w:val="22"/>
          <w:szCs w:val="22"/>
        </w:rPr>
        <w:t>account</w:t>
      </w:r>
      <w:r w:rsidRPr="001949F7">
        <w:rPr>
          <w:rFonts w:eastAsia="Cambria"/>
          <w:w w:val="105"/>
          <w:sz w:val="22"/>
          <w:szCs w:val="22"/>
        </w:rPr>
        <w:t xml:space="preserve"> </w:t>
      </w:r>
      <w:r w:rsidRPr="00DF4A50">
        <w:rPr>
          <w:rFonts w:eastAsia="Cambria"/>
          <w:w w:val="105"/>
          <w:sz w:val="22"/>
          <w:szCs w:val="22"/>
        </w:rPr>
        <w:t>by</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Contractor.</w:t>
      </w:r>
    </w:p>
    <w:p w:rsidR="005A48C5" w:rsidRPr="00DF4A50" w:rsidRDefault="005A48C5">
      <w:pPr>
        <w:widowControl w:val="0"/>
        <w:autoSpaceDE w:val="0"/>
        <w:autoSpaceDN w:val="0"/>
        <w:spacing w:before="4"/>
        <w:rPr>
          <w:rFonts w:eastAsia="Cambria"/>
          <w:sz w:val="22"/>
          <w:szCs w:val="22"/>
        </w:rPr>
      </w:pPr>
    </w:p>
    <w:p w:rsidR="005A48C5" w:rsidRPr="001949F7" w:rsidRDefault="00D11752">
      <w:pPr>
        <w:widowControl w:val="0"/>
        <w:numPr>
          <w:ilvl w:val="2"/>
          <w:numId w:val="1"/>
        </w:numPr>
        <w:tabs>
          <w:tab w:val="left" w:pos="1274"/>
          <w:tab w:val="left" w:pos="1275"/>
        </w:tabs>
        <w:autoSpaceDE w:val="0"/>
        <w:autoSpaceDN w:val="0"/>
        <w:spacing w:line="254" w:lineRule="auto"/>
        <w:ind w:right="1607"/>
        <w:jc w:val="both"/>
        <w:rPr>
          <w:rFonts w:eastAsia="Cambria"/>
          <w:w w:val="105"/>
          <w:sz w:val="22"/>
          <w:szCs w:val="22"/>
        </w:rPr>
      </w:pPr>
      <w:r w:rsidRPr="00EF5F16">
        <w:rPr>
          <w:rFonts w:eastAsia="Cambria"/>
          <w:bCs/>
          <w:w w:val="105"/>
          <w:sz w:val="22"/>
          <w:szCs w:val="22"/>
        </w:rPr>
        <w:t>The</w:t>
      </w:r>
      <w:r w:rsidRPr="00EF5F16">
        <w:rPr>
          <w:rFonts w:eastAsia="Cambria"/>
          <w:b/>
          <w:w w:val="105"/>
          <w:sz w:val="22"/>
          <w:szCs w:val="22"/>
        </w:rPr>
        <w:t xml:space="preserve"> </w:t>
      </w:r>
      <w:r w:rsidR="00304D47" w:rsidRPr="00EF5F16">
        <w:rPr>
          <w:rFonts w:eastAsia="Cambria"/>
          <w:b/>
          <w:w w:val="105"/>
          <w:sz w:val="22"/>
          <w:szCs w:val="22"/>
        </w:rPr>
        <w:t>price</w:t>
      </w:r>
      <w:r w:rsidR="00247217" w:rsidRPr="00EF5F16">
        <w:rPr>
          <w:rFonts w:eastAsia="Cambria"/>
          <w:b/>
          <w:w w:val="105"/>
          <w:sz w:val="22"/>
          <w:szCs w:val="22"/>
        </w:rPr>
        <w:t xml:space="preserve"> </w:t>
      </w:r>
      <w:r w:rsidR="00247217" w:rsidRPr="001949F7">
        <w:rPr>
          <w:rFonts w:eastAsia="Cambria"/>
          <w:w w:val="105"/>
          <w:sz w:val="22"/>
          <w:szCs w:val="22"/>
        </w:rPr>
        <w:t>(Taxable value)</w:t>
      </w:r>
      <w:r w:rsidR="00304D47" w:rsidRPr="00EF5F16">
        <w:rPr>
          <w:rFonts w:eastAsia="Cambria"/>
          <w:w w:val="105"/>
          <w:sz w:val="22"/>
          <w:szCs w:val="22"/>
        </w:rPr>
        <w:t xml:space="preserve"> for the supply of goods viz. Equipment/items by the</w:t>
      </w:r>
      <w:r w:rsidR="00304D47" w:rsidRPr="001949F7">
        <w:rPr>
          <w:rFonts w:eastAsia="Cambria"/>
          <w:w w:val="105"/>
          <w:sz w:val="22"/>
          <w:szCs w:val="22"/>
        </w:rPr>
        <w:t xml:space="preserve"> </w:t>
      </w:r>
      <w:r w:rsidR="00304D47" w:rsidRPr="00EF5F16">
        <w:rPr>
          <w:rFonts w:eastAsia="Cambria"/>
          <w:w w:val="105"/>
          <w:sz w:val="22"/>
          <w:szCs w:val="22"/>
        </w:rPr>
        <w:t>Contractor</w:t>
      </w:r>
      <w:r w:rsidR="00304D47" w:rsidRPr="001949F7">
        <w:rPr>
          <w:rFonts w:eastAsia="Cambria"/>
          <w:w w:val="105"/>
          <w:sz w:val="22"/>
          <w:szCs w:val="22"/>
        </w:rPr>
        <w:t xml:space="preserve"> </w:t>
      </w:r>
      <w:r w:rsidR="00304D47" w:rsidRPr="00EF5F16">
        <w:rPr>
          <w:rFonts w:eastAsia="Cambria"/>
          <w:w w:val="105"/>
          <w:sz w:val="22"/>
          <w:szCs w:val="22"/>
        </w:rPr>
        <w:t>is</w:t>
      </w:r>
      <w:r w:rsidR="00304D47" w:rsidRPr="001949F7">
        <w:rPr>
          <w:rFonts w:eastAsia="Cambria"/>
          <w:w w:val="105"/>
          <w:sz w:val="22"/>
          <w:szCs w:val="22"/>
        </w:rPr>
        <w:t xml:space="preserve"> </w:t>
      </w:r>
      <w:r w:rsidR="00304D47" w:rsidRPr="00EF5F16">
        <w:rPr>
          <w:rFonts w:eastAsia="Cambria"/>
          <w:w w:val="105"/>
          <w:sz w:val="22"/>
          <w:szCs w:val="22"/>
        </w:rPr>
        <w:t>excluding</w:t>
      </w:r>
      <w:r w:rsidR="00304D47" w:rsidRPr="001949F7">
        <w:rPr>
          <w:rFonts w:eastAsia="Cambria"/>
          <w:w w:val="105"/>
          <w:sz w:val="22"/>
          <w:szCs w:val="22"/>
        </w:rPr>
        <w:t xml:space="preserve"> </w:t>
      </w:r>
      <w:r w:rsidR="00AF4873" w:rsidRPr="00EF5F16">
        <w:rPr>
          <w:rFonts w:eastAsia="Cambria"/>
          <w:w w:val="105"/>
          <w:sz w:val="22"/>
          <w:szCs w:val="22"/>
        </w:rPr>
        <w:t>GST</w:t>
      </w:r>
      <w:r w:rsidR="00304D47" w:rsidRPr="00EF5F16">
        <w:rPr>
          <w:rFonts w:eastAsia="Cambria"/>
          <w:w w:val="105"/>
          <w:sz w:val="22"/>
          <w:szCs w:val="22"/>
        </w:rPr>
        <w:t>.</w:t>
      </w:r>
      <w:r w:rsidR="00304D47" w:rsidRPr="001949F7">
        <w:rPr>
          <w:rFonts w:eastAsia="Cambria"/>
          <w:w w:val="105"/>
          <w:sz w:val="22"/>
          <w:szCs w:val="22"/>
        </w:rPr>
        <w:t xml:space="preserve"> </w:t>
      </w:r>
      <w:r w:rsidR="00304D47" w:rsidRPr="00EF5F16">
        <w:rPr>
          <w:rFonts w:eastAsia="Cambria"/>
          <w:w w:val="105"/>
          <w:sz w:val="22"/>
          <w:szCs w:val="22"/>
        </w:rPr>
        <w:t>The</w:t>
      </w:r>
      <w:r w:rsidR="00304D47" w:rsidRPr="001949F7">
        <w:rPr>
          <w:rFonts w:eastAsia="Cambria"/>
          <w:w w:val="105"/>
          <w:sz w:val="22"/>
          <w:szCs w:val="22"/>
        </w:rPr>
        <w:t xml:space="preserve"> </w:t>
      </w:r>
      <w:r w:rsidR="00304D47" w:rsidRPr="00EF5F16">
        <w:rPr>
          <w:rFonts w:eastAsia="Cambria"/>
          <w:w w:val="105"/>
          <w:sz w:val="22"/>
          <w:szCs w:val="22"/>
        </w:rPr>
        <w:t>GST</w:t>
      </w:r>
      <w:r w:rsidR="00304D47" w:rsidRPr="001949F7">
        <w:rPr>
          <w:rFonts w:eastAsia="Cambria"/>
          <w:w w:val="105"/>
          <w:sz w:val="22"/>
          <w:szCs w:val="22"/>
        </w:rPr>
        <w:t xml:space="preserve"> </w:t>
      </w:r>
      <w:r w:rsidR="00304D47" w:rsidRPr="00EF5F16">
        <w:rPr>
          <w:rFonts w:eastAsia="Cambria"/>
          <w:w w:val="105"/>
          <w:sz w:val="22"/>
          <w:szCs w:val="22"/>
        </w:rPr>
        <w:t>will</w:t>
      </w:r>
      <w:r w:rsidR="00304D47" w:rsidRPr="001949F7">
        <w:rPr>
          <w:rFonts w:eastAsia="Cambria"/>
          <w:w w:val="105"/>
          <w:sz w:val="22"/>
          <w:szCs w:val="22"/>
        </w:rPr>
        <w:t xml:space="preserve"> </w:t>
      </w:r>
      <w:r w:rsidR="00304D47" w:rsidRPr="00EF5F16">
        <w:rPr>
          <w:rFonts w:eastAsia="Cambria"/>
          <w:w w:val="105"/>
          <w:sz w:val="22"/>
          <w:szCs w:val="22"/>
        </w:rPr>
        <w:t>be</w:t>
      </w:r>
      <w:r w:rsidR="00304D47" w:rsidRPr="001949F7">
        <w:rPr>
          <w:rFonts w:eastAsia="Cambria"/>
          <w:w w:val="105"/>
          <w:sz w:val="22"/>
          <w:szCs w:val="22"/>
        </w:rPr>
        <w:t xml:space="preserve"> </w:t>
      </w:r>
      <w:r w:rsidR="00A9492C" w:rsidRPr="001949F7">
        <w:rPr>
          <w:rFonts w:eastAsia="Cambria"/>
          <w:w w:val="105"/>
          <w:sz w:val="22"/>
          <w:szCs w:val="22"/>
        </w:rPr>
        <w:t xml:space="preserve">paid </w:t>
      </w:r>
      <w:r w:rsidR="00304D47" w:rsidRPr="00EF5F16">
        <w:rPr>
          <w:rFonts w:eastAsia="Cambria"/>
          <w:w w:val="105"/>
          <w:sz w:val="22"/>
          <w:szCs w:val="22"/>
        </w:rPr>
        <w:t>(along</w:t>
      </w:r>
      <w:r w:rsidR="00304D47" w:rsidRPr="001949F7">
        <w:rPr>
          <w:rFonts w:eastAsia="Cambria"/>
          <w:w w:val="105"/>
          <w:sz w:val="22"/>
          <w:szCs w:val="22"/>
        </w:rPr>
        <w:t xml:space="preserve"> </w:t>
      </w:r>
      <w:r w:rsidR="00304D47" w:rsidRPr="00EF5F16">
        <w:rPr>
          <w:rFonts w:eastAsia="Cambria"/>
          <w:w w:val="105"/>
          <w:sz w:val="22"/>
          <w:szCs w:val="22"/>
        </w:rPr>
        <w:t>with</w:t>
      </w:r>
      <w:r w:rsidR="00304D47" w:rsidRPr="001949F7">
        <w:rPr>
          <w:rFonts w:eastAsia="Cambria"/>
          <w:w w:val="105"/>
          <w:sz w:val="22"/>
          <w:szCs w:val="22"/>
        </w:rPr>
        <w:t xml:space="preserve"> </w:t>
      </w:r>
      <w:r w:rsidR="00304D47" w:rsidRPr="00EF5F16">
        <w:rPr>
          <w:rFonts w:eastAsia="Cambria"/>
          <w:w w:val="105"/>
          <w:sz w:val="22"/>
          <w:szCs w:val="22"/>
        </w:rPr>
        <w:t>subsequent</w:t>
      </w:r>
      <w:r w:rsidR="00304D47" w:rsidRPr="001949F7">
        <w:rPr>
          <w:rFonts w:eastAsia="Cambria"/>
          <w:w w:val="105"/>
          <w:sz w:val="22"/>
          <w:szCs w:val="22"/>
        </w:rPr>
        <w:t xml:space="preserve"> </w:t>
      </w:r>
      <w:r w:rsidR="00304D47" w:rsidRPr="00EF5F16">
        <w:rPr>
          <w:rFonts w:eastAsia="Cambria"/>
          <w:w w:val="105"/>
          <w:sz w:val="22"/>
          <w:szCs w:val="22"/>
        </w:rPr>
        <w:t>variation</w:t>
      </w:r>
      <w:r w:rsidR="00304D47" w:rsidRPr="001949F7">
        <w:rPr>
          <w:rFonts w:eastAsia="Cambria"/>
          <w:w w:val="105"/>
          <w:sz w:val="22"/>
          <w:szCs w:val="22"/>
        </w:rPr>
        <w:t xml:space="preserve"> </w:t>
      </w:r>
      <w:r w:rsidR="00304D47" w:rsidRPr="00EF5F16">
        <w:rPr>
          <w:rFonts w:eastAsia="Cambria"/>
          <w:w w:val="105"/>
          <w:sz w:val="22"/>
          <w:szCs w:val="22"/>
        </w:rPr>
        <w:t>if</w:t>
      </w:r>
      <w:r w:rsidR="00304D47" w:rsidRPr="001949F7">
        <w:rPr>
          <w:rFonts w:eastAsia="Cambria"/>
          <w:w w:val="105"/>
          <w:sz w:val="22"/>
          <w:szCs w:val="22"/>
        </w:rPr>
        <w:t xml:space="preserve"> </w:t>
      </w:r>
      <w:r w:rsidR="00304D47" w:rsidRPr="00EF5F16">
        <w:rPr>
          <w:rFonts w:eastAsia="Cambria"/>
          <w:w w:val="105"/>
          <w:sz w:val="22"/>
          <w:szCs w:val="22"/>
        </w:rPr>
        <w:t>any),</w:t>
      </w:r>
      <w:r w:rsidR="00304D47" w:rsidRPr="001949F7">
        <w:rPr>
          <w:rFonts w:eastAsia="Cambria"/>
          <w:w w:val="105"/>
          <w:sz w:val="22"/>
          <w:szCs w:val="22"/>
        </w:rPr>
        <w:t xml:space="preserve"> </w:t>
      </w:r>
      <w:r w:rsidR="00304D47" w:rsidRPr="00EF5F16">
        <w:rPr>
          <w:rFonts w:eastAsia="Cambria"/>
          <w:w w:val="105"/>
          <w:sz w:val="22"/>
          <w:szCs w:val="22"/>
        </w:rPr>
        <w:t>by</w:t>
      </w:r>
      <w:r w:rsidR="00304D47" w:rsidRPr="001949F7">
        <w:rPr>
          <w:rFonts w:eastAsia="Cambria"/>
          <w:w w:val="105"/>
          <w:sz w:val="22"/>
          <w:szCs w:val="22"/>
        </w:rPr>
        <w:t xml:space="preserve"> </w:t>
      </w:r>
      <w:r w:rsidR="00304D47" w:rsidRPr="00EF5F16">
        <w:rPr>
          <w:rFonts w:eastAsia="Cambria"/>
          <w:w w:val="105"/>
          <w:sz w:val="22"/>
          <w:szCs w:val="22"/>
        </w:rPr>
        <w:t>the</w:t>
      </w:r>
      <w:r w:rsidR="00304D47" w:rsidRPr="001949F7">
        <w:rPr>
          <w:rFonts w:eastAsia="Cambria"/>
          <w:w w:val="105"/>
          <w:sz w:val="22"/>
          <w:szCs w:val="22"/>
        </w:rPr>
        <w:t xml:space="preserve"> </w:t>
      </w:r>
      <w:r w:rsidR="00304D47" w:rsidRPr="00EF5F16">
        <w:rPr>
          <w:rFonts w:eastAsia="Cambria"/>
          <w:w w:val="105"/>
          <w:sz w:val="22"/>
          <w:szCs w:val="22"/>
        </w:rPr>
        <w:t>Employer on the supplies made by the Contractor but limited to the</w:t>
      </w:r>
      <w:r w:rsidR="00304D47" w:rsidRPr="001949F7">
        <w:rPr>
          <w:rFonts w:eastAsia="Cambria"/>
          <w:w w:val="105"/>
          <w:sz w:val="22"/>
          <w:szCs w:val="22"/>
        </w:rPr>
        <w:t xml:space="preserve"> </w:t>
      </w:r>
      <w:r w:rsidR="00304D47" w:rsidRPr="00EF5F16">
        <w:rPr>
          <w:rFonts w:eastAsia="Cambria"/>
          <w:w w:val="105"/>
          <w:sz w:val="22"/>
          <w:szCs w:val="22"/>
        </w:rPr>
        <w:t>tax</w:t>
      </w:r>
      <w:r w:rsidR="00304D47" w:rsidRPr="001949F7">
        <w:rPr>
          <w:rFonts w:eastAsia="Cambria"/>
          <w:w w:val="105"/>
          <w:sz w:val="22"/>
          <w:szCs w:val="22"/>
        </w:rPr>
        <w:t xml:space="preserve"> </w:t>
      </w:r>
      <w:r w:rsidR="00304D47" w:rsidRPr="00EF5F16">
        <w:rPr>
          <w:rFonts w:eastAsia="Cambria"/>
          <w:w w:val="105"/>
          <w:sz w:val="22"/>
          <w:szCs w:val="22"/>
        </w:rPr>
        <w:t>liability</w:t>
      </w:r>
      <w:r w:rsidR="00304D47" w:rsidRPr="001949F7">
        <w:rPr>
          <w:rFonts w:eastAsia="Cambria"/>
          <w:w w:val="105"/>
          <w:sz w:val="22"/>
          <w:szCs w:val="22"/>
        </w:rPr>
        <w:t xml:space="preserve"> </w:t>
      </w:r>
      <w:r w:rsidR="00304D47" w:rsidRPr="00EF5F16">
        <w:rPr>
          <w:rFonts w:eastAsia="Cambria"/>
          <w:w w:val="105"/>
          <w:sz w:val="22"/>
          <w:szCs w:val="22"/>
        </w:rPr>
        <w:t>on</w:t>
      </w:r>
      <w:r w:rsidR="00304D47" w:rsidRPr="001949F7">
        <w:rPr>
          <w:rFonts w:eastAsia="Cambria"/>
          <w:w w:val="105"/>
          <w:sz w:val="22"/>
          <w:szCs w:val="22"/>
        </w:rPr>
        <w:t xml:space="preserve"> </w:t>
      </w:r>
      <w:r w:rsidR="00304D47" w:rsidRPr="00EF5F16">
        <w:rPr>
          <w:rFonts w:eastAsia="Cambria"/>
          <w:w w:val="105"/>
          <w:sz w:val="22"/>
          <w:szCs w:val="22"/>
        </w:rPr>
        <w:t>the</w:t>
      </w:r>
      <w:r w:rsidR="00304D47" w:rsidRPr="001949F7">
        <w:rPr>
          <w:rFonts w:eastAsia="Cambria"/>
          <w:w w:val="105"/>
          <w:sz w:val="22"/>
          <w:szCs w:val="22"/>
        </w:rPr>
        <w:t xml:space="preserve"> </w:t>
      </w:r>
      <w:r w:rsidR="00304D47" w:rsidRPr="00EF5F16">
        <w:rPr>
          <w:rFonts w:eastAsia="Cambria"/>
          <w:w w:val="105"/>
          <w:sz w:val="22"/>
          <w:szCs w:val="22"/>
        </w:rPr>
        <w:t>transaction</w:t>
      </w:r>
      <w:r w:rsidR="00304D47" w:rsidRPr="001949F7">
        <w:rPr>
          <w:rFonts w:eastAsia="Cambria"/>
          <w:w w:val="105"/>
          <w:sz w:val="22"/>
          <w:szCs w:val="22"/>
        </w:rPr>
        <w:t xml:space="preserve"> </w:t>
      </w:r>
      <w:r w:rsidR="00304D47" w:rsidRPr="00EF5F16">
        <w:rPr>
          <w:rFonts w:eastAsia="Cambria"/>
          <w:w w:val="105"/>
          <w:sz w:val="22"/>
          <w:szCs w:val="22"/>
        </w:rPr>
        <w:t>between</w:t>
      </w:r>
      <w:r w:rsidR="00304D47" w:rsidRPr="001949F7">
        <w:rPr>
          <w:rFonts w:eastAsia="Cambria"/>
          <w:w w:val="105"/>
          <w:sz w:val="22"/>
          <w:szCs w:val="22"/>
        </w:rPr>
        <w:t xml:space="preserve"> </w:t>
      </w:r>
      <w:r w:rsidR="00304D47" w:rsidRPr="00EF5F16">
        <w:rPr>
          <w:rFonts w:eastAsia="Cambria"/>
          <w:w w:val="105"/>
          <w:sz w:val="22"/>
          <w:szCs w:val="22"/>
        </w:rPr>
        <w:t>the</w:t>
      </w:r>
      <w:r w:rsidR="00304D47" w:rsidRPr="001949F7">
        <w:rPr>
          <w:rFonts w:eastAsia="Cambria"/>
          <w:w w:val="105"/>
          <w:sz w:val="22"/>
          <w:szCs w:val="22"/>
        </w:rPr>
        <w:t xml:space="preserve"> </w:t>
      </w:r>
      <w:r w:rsidR="00304D47" w:rsidRPr="00EF5F16">
        <w:rPr>
          <w:rFonts w:eastAsia="Cambria"/>
          <w:w w:val="105"/>
          <w:sz w:val="22"/>
          <w:szCs w:val="22"/>
        </w:rPr>
        <w:t>Employer</w:t>
      </w:r>
      <w:r w:rsidR="00304D47" w:rsidRPr="001949F7">
        <w:rPr>
          <w:rFonts w:eastAsia="Cambria"/>
          <w:w w:val="105"/>
          <w:sz w:val="22"/>
          <w:szCs w:val="22"/>
        </w:rPr>
        <w:t xml:space="preserve"> </w:t>
      </w:r>
      <w:r w:rsidR="00304D47" w:rsidRPr="00EF5F16">
        <w:rPr>
          <w:rFonts w:eastAsia="Cambria"/>
          <w:w w:val="105"/>
          <w:sz w:val="22"/>
          <w:szCs w:val="22"/>
        </w:rPr>
        <w:t>and</w:t>
      </w:r>
      <w:r w:rsidR="00304D47" w:rsidRPr="001949F7">
        <w:rPr>
          <w:rFonts w:eastAsia="Cambria"/>
          <w:w w:val="105"/>
          <w:sz w:val="22"/>
          <w:szCs w:val="22"/>
        </w:rPr>
        <w:t xml:space="preserve"> </w:t>
      </w:r>
      <w:r w:rsidR="00304D47" w:rsidRPr="00EF5F16">
        <w:rPr>
          <w:rFonts w:eastAsia="Cambria"/>
          <w:w w:val="105"/>
          <w:sz w:val="22"/>
          <w:szCs w:val="22"/>
        </w:rPr>
        <w:t>the</w:t>
      </w:r>
      <w:r w:rsidR="00304D47" w:rsidRPr="001949F7">
        <w:rPr>
          <w:rFonts w:eastAsia="Cambria"/>
          <w:w w:val="105"/>
          <w:sz w:val="22"/>
          <w:szCs w:val="22"/>
        </w:rPr>
        <w:t xml:space="preserve"> </w:t>
      </w:r>
      <w:r w:rsidR="00304D47" w:rsidRPr="00EF5F16">
        <w:rPr>
          <w:rFonts w:eastAsia="Cambria"/>
          <w:w w:val="105"/>
          <w:sz w:val="22"/>
          <w:szCs w:val="22"/>
        </w:rPr>
        <w:t>Contractor.</w:t>
      </w:r>
    </w:p>
    <w:p w:rsidR="00081E32" w:rsidRDefault="00081E32" w:rsidP="00081E32">
      <w:pPr>
        <w:widowControl w:val="0"/>
        <w:tabs>
          <w:tab w:val="left" w:pos="1276"/>
        </w:tabs>
        <w:autoSpaceDE w:val="0"/>
        <w:autoSpaceDN w:val="0"/>
        <w:spacing w:line="232" w:lineRule="auto"/>
        <w:ind w:left="1276" w:right="284"/>
        <w:jc w:val="both"/>
        <w:rPr>
          <w:rFonts w:eastAsia="Cambria"/>
          <w:i/>
          <w:color w:val="FF0000"/>
          <w:w w:val="105"/>
          <w:sz w:val="22"/>
          <w:szCs w:val="22"/>
        </w:rPr>
      </w:pPr>
    </w:p>
    <w:p w:rsidR="005A48C5" w:rsidRPr="001949F7" w:rsidRDefault="00D11752">
      <w:pPr>
        <w:widowControl w:val="0"/>
        <w:autoSpaceDE w:val="0"/>
        <w:autoSpaceDN w:val="0"/>
        <w:spacing w:line="254" w:lineRule="auto"/>
        <w:ind w:left="1288" w:right="1606"/>
        <w:jc w:val="both"/>
        <w:rPr>
          <w:rFonts w:eastAsia="Cambria"/>
          <w:w w:val="105"/>
          <w:sz w:val="22"/>
          <w:szCs w:val="22"/>
        </w:rPr>
      </w:pPr>
      <w:r w:rsidRPr="001949F7">
        <w:rPr>
          <w:rFonts w:eastAsia="Cambria"/>
          <w:w w:val="105"/>
          <w:sz w:val="22"/>
          <w:szCs w:val="22"/>
        </w:rPr>
        <w:t>Further</w:t>
      </w:r>
      <w:r w:rsidR="00247217" w:rsidRPr="001949F7">
        <w:rPr>
          <w:rFonts w:eastAsia="Cambria"/>
          <w:w w:val="105"/>
          <w:sz w:val="22"/>
          <w:szCs w:val="22"/>
        </w:rPr>
        <w:t>,</w:t>
      </w:r>
      <w:r w:rsidRPr="001949F7">
        <w:rPr>
          <w:rFonts w:eastAsia="Cambria"/>
          <w:w w:val="105"/>
          <w:sz w:val="22"/>
          <w:szCs w:val="22"/>
        </w:rPr>
        <w:t xml:space="preserve"> the</w:t>
      </w:r>
      <w:r w:rsidRPr="00EF5F16">
        <w:rPr>
          <w:rFonts w:eastAsia="Cambria"/>
          <w:spacing w:val="1"/>
          <w:sz w:val="22"/>
          <w:szCs w:val="22"/>
        </w:rPr>
        <w:t xml:space="preserve"> </w:t>
      </w:r>
      <w:r w:rsidRPr="00EF5F16">
        <w:rPr>
          <w:rFonts w:eastAsia="Cambria"/>
          <w:b/>
          <w:sz w:val="22"/>
          <w:szCs w:val="22"/>
        </w:rPr>
        <w:t>price</w:t>
      </w:r>
      <w:r w:rsidRPr="00EF5F16">
        <w:rPr>
          <w:rFonts w:eastAsia="Cambria"/>
          <w:b/>
          <w:spacing w:val="1"/>
          <w:sz w:val="22"/>
          <w:szCs w:val="22"/>
        </w:rPr>
        <w:t xml:space="preserve"> </w:t>
      </w:r>
      <w:r w:rsidRPr="00EF5F16">
        <w:rPr>
          <w:rFonts w:eastAsia="Cambria"/>
          <w:b/>
          <w:sz w:val="22"/>
          <w:szCs w:val="22"/>
        </w:rPr>
        <w:t>for</w:t>
      </w:r>
      <w:r w:rsidRPr="00EF5F16">
        <w:rPr>
          <w:rFonts w:eastAsia="Cambria"/>
          <w:b/>
          <w:spacing w:val="1"/>
          <w:sz w:val="22"/>
          <w:szCs w:val="22"/>
        </w:rPr>
        <w:t xml:space="preserve"> </w:t>
      </w:r>
      <w:r w:rsidRPr="00EF5F16">
        <w:rPr>
          <w:rFonts w:eastAsia="Cambria"/>
          <w:b/>
          <w:sz w:val="22"/>
          <w:szCs w:val="22"/>
        </w:rPr>
        <w:t>supply</w:t>
      </w:r>
      <w:r w:rsidRPr="00EF5F16">
        <w:rPr>
          <w:rFonts w:eastAsia="Cambria"/>
          <w:b/>
          <w:spacing w:val="52"/>
          <w:sz w:val="22"/>
          <w:szCs w:val="22"/>
        </w:rPr>
        <w:t xml:space="preserve"> </w:t>
      </w:r>
      <w:r w:rsidRPr="00EF5F16">
        <w:rPr>
          <w:rFonts w:eastAsia="Cambria"/>
          <w:b/>
          <w:sz w:val="22"/>
          <w:szCs w:val="22"/>
        </w:rPr>
        <w:t>of services</w:t>
      </w:r>
      <w:r w:rsidRPr="00EF5F16">
        <w:rPr>
          <w:rFonts w:eastAsia="Cambria"/>
          <w:sz w:val="22"/>
          <w:szCs w:val="22"/>
        </w:rPr>
        <w:t xml:space="preserve"> viz.</w:t>
      </w:r>
      <w:r w:rsidRPr="00EF5F16">
        <w:rPr>
          <w:rFonts w:eastAsia="Cambria"/>
          <w:spacing w:val="53"/>
          <w:sz w:val="22"/>
          <w:szCs w:val="22"/>
        </w:rPr>
        <w:t xml:space="preserve"> </w:t>
      </w:r>
      <w:r w:rsidRPr="001949F7">
        <w:rPr>
          <w:rFonts w:eastAsia="Cambria"/>
          <w:w w:val="105"/>
          <w:sz w:val="22"/>
          <w:szCs w:val="22"/>
        </w:rPr>
        <w:t>Installation</w:t>
      </w:r>
      <w:r w:rsidR="001A71DE" w:rsidRPr="00EF5F16">
        <w:rPr>
          <w:rFonts w:eastAsia="Cambria"/>
          <w:w w:val="105"/>
          <w:sz w:val="22"/>
          <w:szCs w:val="22"/>
        </w:rPr>
        <w:t xml:space="preserve"> </w:t>
      </w:r>
      <w:r w:rsidRPr="001949F7">
        <w:rPr>
          <w:rFonts w:eastAsia="Cambria"/>
          <w:w w:val="105"/>
          <w:sz w:val="22"/>
          <w:szCs w:val="22"/>
        </w:rPr>
        <w:t>training are excluding GST</w:t>
      </w:r>
      <w:r w:rsidR="00AF4873" w:rsidRPr="001949F7">
        <w:rPr>
          <w:rFonts w:eastAsia="Cambria"/>
          <w:w w:val="105"/>
          <w:sz w:val="22"/>
          <w:szCs w:val="22"/>
        </w:rPr>
        <w:t>.</w:t>
      </w:r>
      <w:r w:rsidRPr="001949F7">
        <w:rPr>
          <w:rFonts w:eastAsia="Cambria"/>
          <w:w w:val="105"/>
          <w:sz w:val="22"/>
          <w:szCs w:val="22"/>
        </w:rPr>
        <w:t xml:space="preserve"> The GST will be </w:t>
      </w:r>
      <w:r w:rsidR="00A9492C" w:rsidRPr="001949F7">
        <w:rPr>
          <w:rFonts w:eastAsia="Cambria"/>
          <w:w w:val="105"/>
          <w:sz w:val="22"/>
          <w:szCs w:val="22"/>
        </w:rPr>
        <w:t>paid</w:t>
      </w:r>
      <w:r w:rsidRPr="001949F7">
        <w:rPr>
          <w:rFonts w:eastAsia="Cambria"/>
          <w:w w:val="105"/>
          <w:sz w:val="22"/>
          <w:szCs w:val="22"/>
        </w:rPr>
        <w:t xml:space="preserve"> (along with subsequent variation if any), by the Employer on the supplies made by the Contractor but limited to the tax liability on the transaction between the Employer and the Contractor.</w:t>
      </w:r>
    </w:p>
    <w:p w:rsidR="00081E32" w:rsidRDefault="00081E32">
      <w:pPr>
        <w:widowControl w:val="0"/>
        <w:autoSpaceDE w:val="0"/>
        <w:autoSpaceDN w:val="0"/>
        <w:spacing w:line="254" w:lineRule="auto"/>
        <w:ind w:left="1288" w:right="1606"/>
        <w:jc w:val="both"/>
        <w:rPr>
          <w:rFonts w:eastAsia="Cambria"/>
          <w:strike/>
          <w:sz w:val="22"/>
          <w:szCs w:val="22"/>
        </w:rPr>
      </w:pPr>
    </w:p>
    <w:p w:rsidR="005A48C5" w:rsidRPr="00DF4A50" w:rsidRDefault="005A48C5">
      <w:pPr>
        <w:widowControl w:val="0"/>
        <w:autoSpaceDE w:val="0"/>
        <w:autoSpaceDN w:val="0"/>
        <w:spacing w:before="7"/>
        <w:rPr>
          <w:rFonts w:eastAsia="Cambria"/>
          <w:sz w:val="22"/>
          <w:szCs w:val="22"/>
        </w:rPr>
      </w:pPr>
    </w:p>
    <w:p w:rsidR="005A48C5" w:rsidRPr="00DF4A50" w:rsidRDefault="00D11752">
      <w:pPr>
        <w:widowControl w:val="0"/>
        <w:numPr>
          <w:ilvl w:val="2"/>
          <w:numId w:val="1"/>
        </w:numPr>
        <w:tabs>
          <w:tab w:val="left" w:pos="1231"/>
          <w:tab w:val="left" w:pos="1232"/>
        </w:tabs>
        <w:autoSpaceDE w:val="0"/>
        <w:autoSpaceDN w:val="0"/>
        <w:spacing w:line="256" w:lineRule="auto"/>
        <w:ind w:right="1605"/>
        <w:jc w:val="both"/>
        <w:rPr>
          <w:rFonts w:eastAsia="Cambria"/>
          <w:sz w:val="22"/>
          <w:szCs w:val="22"/>
        </w:rPr>
      </w:pPr>
      <w:r w:rsidRPr="00DF4A50">
        <w:rPr>
          <w:rFonts w:eastAsia="Cambria"/>
          <w:w w:val="105"/>
          <w:sz w:val="22"/>
          <w:szCs w:val="22"/>
        </w:rPr>
        <w:t>Employer would not bear any liability on account of any other</w:t>
      </w:r>
      <w:r w:rsidRPr="001949F7">
        <w:rPr>
          <w:rFonts w:eastAsia="Cambria"/>
          <w:w w:val="105"/>
          <w:sz w:val="22"/>
          <w:szCs w:val="22"/>
        </w:rPr>
        <w:t xml:space="preserve"> </w:t>
      </w:r>
      <w:r w:rsidRPr="00DF4A50">
        <w:rPr>
          <w:rFonts w:eastAsia="Cambria"/>
          <w:w w:val="105"/>
          <w:sz w:val="22"/>
          <w:szCs w:val="22"/>
        </w:rPr>
        <w:t>taxes,</w:t>
      </w:r>
      <w:r w:rsidRPr="001949F7">
        <w:rPr>
          <w:rFonts w:eastAsia="Cambria"/>
          <w:w w:val="105"/>
          <w:sz w:val="22"/>
          <w:szCs w:val="22"/>
        </w:rPr>
        <w:t xml:space="preserve"> </w:t>
      </w:r>
      <w:r w:rsidRPr="00DF4A50">
        <w:rPr>
          <w:rFonts w:eastAsia="Cambria"/>
          <w:w w:val="105"/>
          <w:sz w:val="22"/>
          <w:szCs w:val="22"/>
        </w:rPr>
        <w:t>duties,</w:t>
      </w:r>
      <w:r w:rsidRPr="001949F7">
        <w:rPr>
          <w:rFonts w:eastAsia="Cambria"/>
          <w:w w:val="105"/>
          <w:sz w:val="22"/>
          <w:szCs w:val="22"/>
        </w:rPr>
        <w:t xml:space="preserve"> </w:t>
      </w:r>
      <w:r w:rsidRPr="00DF4A50">
        <w:rPr>
          <w:rFonts w:eastAsia="Cambria"/>
          <w:w w:val="105"/>
          <w:sz w:val="22"/>
          <w:szCs w:val="22"/>
        </w:rPr>
        <w:t>levies</w:t>
      </w:r>
      <w:r w:rsidRPr="001949F7">
        <w:rPr>
          <w:rFonts w:eastAsia="Cambria"/>
          <w:w w:val="105"/>
          <w:sz w:val="22"/>
          <w:szCs w:val="22"/>
        </w:rPr>
        <w:t xml:space="preserve"> </w:t>
      </w:r>
      <w:r w:rsidRPr="00DF4A50">
        <w:rPr>
          <w:rFonts w:eastAsia="Cambria"/>
          <w:w w:val="105"/>
          <w:sz w:val="22"/>
          <w:szCs w:val="22"/>
        </w:rPr>
        <w:t>applicable</w:t>
      </w:r>
      <w:r w:rsidRPr="00DF4A50">
        <w:rPr>
          <w:rFonts w:eastAsia="Cambria"/>
          <w:spacing w:val="4"/>
          <w:w w:val="105"/>
          <w:sz w:val="22"/>
          <w:szCs w:val="22"/>
        </w:rPr>
        <w:t xml:space="preserve"> </w:t>
      </w:r>
      <w:r w:rsidRPr="00DF4A50">
        <w:rPr>
          <w:rFonts w:eastAsia="Cambria"/>
          <w:w w:val="105"/>
          <w:sz w:val="22"/>
          <w:szCs w:val="22"/>
        </w:rPr>
        <w:t>locally.</w:t>
      </w:r>
    </w:p>
    <w:p w:rsidR="005A48C5" w:rsidRPr="00DF4A50" w:rsidRDefault="005A48C5">
      <w:pPr>
        <w:widowControl w:val="0"/>
        <w:autoSpaceDE w:val="0"/>
        <w:autoSpaceDN w:val="0"/>
        <w:spacing w:before="2"/>
        <w:rPr>
          <w:rFonts w:eastAsia="Cambria"/>
          <w:sz w:val="22"/>
          <w:szCs w:val="22"/>
        </w:rPr>
      </w:pPr>
    </w:p>
    <w:p w:rsidR="005A48C5" w:rsidRPr="00DF4A50" w:rsidRDefault="00D11752">
      <w:pPr>
        <w:widowControl w:val="0"/>
        <w:numPr>
          <w:ilvl w:val="2"/>
          <w:numId w:val="1"/>
        </w:numPr>
        <w:tabs>
          <w:tab w:val="left" w:pos="1288"/>
          <w:tab w:val="left" w:pos="1289"/>
        </w:tabs>
        <w:autoSpaceDE w:val="0"/>
        <w:autoSpaceDN w:val="0"/>
        <w:spacing w:line="254" w:lineRule="auto"/>
        <w:ind w:right="1610"/>
        <w:jc w:val="both"/>
        <w:rPr>
          <w:rFonts w:eastAsia="Cambria"/>
          <w:sz w:val="22"/>
          <w:szCs w:val="22"/>
        </w:rPr>
      </w:pPr>
      <w:r w:rsidRPr="00DF4A50">
        <w:rPr>
          <w:rFonts w:eastAsia="Cambria"/>
          <w:w w:val="105"/>
          <w:sz w:val="22"/>
          <w:szCs w:val="22"/>
        </w:rPr>
        <w:t>Employer</w:t>
      </w:r>
      <w:r w:rsidRPr="001949F7">
        <w:rPr>
          <w:rFonts w:eastAsia="Cambria"/>
          <w:w w:val="105"/>
          <w:sz w:val="22"/>
          <w:szCs w:val="22"/>
        </w:rPr>
        <w:t xml:space="preserve"> </w:t>
      </w:r>
      <w:r w:rsidRPr="00DF4A50">
        <w:rPr>
          <w:rFonts w:eastAsia="Cambria"/>
          <w:w w:val="105"/>
          <w:sz w:val="22"/>
          <w:szCs w:val="22"/>
        </w:rPr>
        <w:t>shall,</w:t>
      </w:r>
      <w:r w:rsidRPr="001949F7">
        <w:rPr>
          <w:rFonts w:eastAsia="Cambria"/>
          <w:w w:val="105"/>
          <w:sz w:val="22"/>
          <w:szCs w:val="22"/>
        </w:rPr>
        <w:t xml:space="preserve"> </w:t>
      </w:r>
      <w:r w:rsidRPr="00DF4A50">
        <w:rPr>
          <w:rFonts w:eastAsia="Cambria"/>
          <w:w w:val="105"/>
          <w:sz w:val="22"/>
          <w:szCs w:val="22"/>
        </w:rPr>
        <w:t>deduct</w:t>
      </w:r>
      <w:r w:rsidRPr="001949F7">
        <w:rPr>
          <w:rFonts w:eastAsia="Cambria"/>
          <w:w w:val="105"/>
          <w:sz w:val="22"/>
          <w:szCs w:val="22"/>
        </w:rPr>
        <w:t xml:space="preserve"> </w:t>
      </w:r>
      <w:r w:rsidRPr="00DF4A50">
        <w:rPr>
          <w:rFonts w:eastAsia="Cambria"/>
          <w:w w:val="105"/>
          <w:sz w:val="22"/>
          <w:szCs w:val="22"/>
        </w:rPr>
        <w:t>taxes</w:t>
      </w:r>
      <w:r w:rsidRPr="001949F7">
        <w:rPr>
          <w:rFonts w:eastAsia="Cambria"/>
          <w:w w:val="105"/>
          <w:sz w:val="22"/>
          <w:szCs w:val="22"/>
        </w:rPr>
        <w:t xml:space="preserve"> </w:t>
      </w:r>
      <w:r w:rsidRPr="00DF4A50">
        <w:rPr>
          <w:rFonts w:eastAsia="Cambria"/>
          <w:w w:val="105"/>
          <w:sz w:val="22"/>
          <w:szCs w:val="22"/>
        </w:rPr>
        <w:t>at</w:t>
      </w:r>
      <w:r w:rsidRPr="001949F7">
        <w:rPr>
          <w:rFonts w:eastAsia="Cambria"/>
          <w:w w:val="105"/>
          <w:sz w:val="22"/>
          <w:szCs w:val="22"/>
        </w:rPr>
        <w:t xml:space="preserve"> </w:t>
      </w:r>
      <w:r w:rsidRPr="00DF4A50">
        <w:rPr>
          <w:rFonts w:eastAsia="Cambria"/>
          <w:w w:val="105"/>
          <w:sz w:val="22"/>
          <w:szCs w:val="22"/>
        </w:rPr>
        <w:t>source</w:t>
      </w:r>
      <w:r w:rsidRPr="001949F7">
        <w:rPr>
          <w:rFonts w:eastAsia="Cambria"/>
          <w:w w:val="105"/>
          <w:sz w:val="22"/>
          <w:szCs w:val="22"/>
        </w:rPr>
        <w:t xml:space="preserve"> </w:t>
      </w:r>
      <w:r w:rsidRPr="00DF4A50">
        <w:rPr>
          <w:rFonts w:eastAsia="Cambria"/>
          <w:w w:val="105"/>
          <w:sz w:val="22"/>
          <w:szCs w:val="22"/>
        </w:rPr>
        <w:t>as</w:t>
      </w:r>
      <w:r w:rsidRPr="001949F7">
        <w:rPr>
          <w:rFonts w:eastAsia="Cambria"/>
          <w:w w:val="105"/>
          <w:sz w:val="22"/>
          <w:szCs w:val="22"/>
        </w:rPr>
        <w:t xml:space="preserve"> </w:t>
      </w:r>
      <w:r w:rsidRPr="00DF4A50">
        <w:rPr>
          <w:rFonts w:eastAsia="Cambria"/>
          <w:w w:val="105"/>
          <w:sz w:val="22"/>
          <w:szCs w:val="22"/>
        </w:rPr>
        <w:t>per</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applicable</w:t>
      </w:r>
      <w:r w:rsidRPr="001949F7">
        <w:rPr>
          <w:rFonts w:eastAsia="Cambria"/>
          <w:w w:val="105"/>
          <w:sz w:val="22"/>
          <w:szCs w:val="22"/>
        </w:rPr>
        <w:t xml:space="preserve"> </w:t>
      </w:r>
      <w:r w:rsidRPr="00DF4A50">
        <w:rPr>
          <w:rFonts w:eastAsia="Cambria"/>
          <w:w w:val="105"/>
          <w:sz w:val="22"/>
          <w:szCs w:val="22"/>
        </w:rPr>
        <w:t>laws/rules,</w:t>
      </w:r>
      <w:r w:rsidRPr="001949F7">
        <w:rPr>
          <w:rFonts w:eastAsia="Cambria"/>
          <w:w w:val="105"/>
          <w:sz w:val="22"/>
          <w:szCs w:val="22"/>
        </w:rPr>
        <w:t xml:space="preserve"> </w:t>
      </w:r>
      <w:r w:rsidRPr="00DF4A50">
        <w:rPr>
          <w:rFonts w:eastAsia="Cambria"/>
          <w:w w:val="105"/>
          <w:sz w:val="22"/>
          <w:szCs w:val="22"/>
        </w:rPr>
        <w:t>if</w:t>
      </w:r>
      <w:r w:rsidRPr="001949F7">
        <w:rPr>
          <w:rFonts w:eastAsia="Cambria"/>
          <w:w w:val="105"/>
          <w:sz w:val="22"/>
          <w:szCs w:val="22"/>
        </w:rPr>
        <w:t xml:space="preserve"> </w:t>
      </w:r>
      <w:r w:rsidRPr="00DF4A50">
        <w:rPr>
          <w:rFonts w:eastAsia="Cambria"/>
          <w:w w:val="105"/>
          <w:sz w:val="22"/>
          <w:szCs w:val="22"/>
        </w:rPr>
        <w:t>any,</w:t>
      </w:r>
      <w:r w:rsidRPr="001949F7">
        <w:rPr>
          <w:rFonts w:eastAsia="Cambria"/>
          <w:w w:val="105"/>
          <w:sz w:val="22"/>
          <w:szCs w:val="22"/>
        </w:rPr>
        <w:t xml:space="preserve"> </w:t>
      </w:r>
      <w:r w:rsidRPr="00DF4A50">
        <w:rPr>
          <w:rFonts w:eastAsia="Cambria"/>
          <w:w w:val="105"/>
          <w:sz w:val="22"/>
          <w:szCs w:val="22"/>
        </w:rPr>
        <w:lastRenderedPageBreak/>
        <w:t>and</w:t>
      </w:r>
      <w:r w:rsidRPr="001949F7">
        <w:rPr>
          <w:rFonts w:eastAsia="Cambria"/>
          <w:w w:val="105"/>
          <w:sz w:val="22"/>
          <w:szCs w:val="22"/>
        </w:rPr>
        <w:t xml:space="preserve"> </w:t>
      </w:r>
      <w:r w:rsidRPr="00DF4A50">
        <w:rPr>
          <w:rFonts w:eastAsia="Cambria"/>
          <w:w w:val="105"/>
          <w:sz w:val="22"/>
          <w:szCs w:val="22"/>
        </w:rPr>
        <w:t>issue</w:t>
      </w:r>
      <w:r w:rsidRPr="001949F7">
        <w:rPr>
          <w:rFonts w:eastAsia="Cambria"/>
          <w:w w:val="105"/>
          <w:sz w:val="22"/>
          <w:szCs w:val="22"/>
        </w:rPr>
        <w:t xml:space="preserve"> </w:t>
      </w:r>
      <w:r w:rsidRPr="00DF4A50">
        <w:rPr>
          <w:rFonts w:eastAsia="Cambria"/>
          <w:w w:val="105"/>
          <w:sz w:val="22"/>
          <w:szCs w:val="22"/>
        </w:rPr>
        <w:t>Tax</w:t>
      </w:r>
      <w:r w:rsidRPr="001949F7">
        <w:rPr>
          <w:rFonts w:eastAsia="Cambria"/>
          <w:w w:val="105"/>
          <w:sz w:val="22"/>
          <w:szCs w:val="22"/>
        </w:rPr>
        <w:t xml:space="preserve"> </w:t>
      </w:r>
      <w:r w:rsidRPr="00DF4A50">
        <w:rPr>
          <w:rFonts w:eastAsia="Cambria"/>
          <w:w w:val="105"/>
          <w:sz w:val="22"/>
          <w:szCs w:val="22"/>
        </w:rPr>
        <w:t>Deduction</w:t>
      </w:r>
      <w:r w:rsidRPr="001949F7">
        <w:rPr>
          <w:rFonts w:eastAsia="Cambria"/>
          <w:w w:val="105"/>
          <w:sz w:val="22"/>
          <w:szCs w:val="22"/>
        </w:rPr>
        <w:t xml:space="preserve"> </w:t>
      </w:r>
      <w:r w:rsidRPr="00DF4A50">
        <w:rPr>
          <w:rFonts w:eastAsia="Cambria"/>
          <w:w w:val="105"/>
          <w:sz w:val="22"/>
          <w:szCs w:val="22"/>
        </w:rPr>
        <w:t>at</w:t>
      </w:r>
      <w:r w:rsidRPr="001949F7">
        <w:rPr>
          <w:rFonts w:eastAsia="Cambria"/>
          <w:w w:val="105"/>
          <w:sz w:val="22"/>
          <w:szCs w:val="22"/>
        </w:rPr>
        <w:t xml:space="preserve"> </w:t>
      </w:r>
      <w:r w:rsidRPr="00DF4A50">
        <w:rPr>
          <w:rFonts w:eastAsia="Cambria"/>
          <w:w w:val="105"/>
          <w:sz w:val="22"/>
          <w:szCs w:val="22"/>
        </w:rPr>
        <w:t>Source</w:t>
      </w:r>
      <w:r w:rsidRPr="001949F7">
        <w:rPr>
          <w:rFonts w:eastAsia="Cambria"/>
          <w:w w:val="105"/>
          <w:sz w:val="22"/>
          <w:szCs w:val="22"/>
        </w:rPr>
        <w:t xml:space="preserve"> </w:t>
      </w:r>
      <w:r w:rsidRPr="00DF4A50">
        <w:rPr>
          <w:rFonts w:eastAsia="Cambria"/>
          <w:w w:val="105"/>
          <w:sz w:val="22"/>
          <w:szCs w:val="22"/>
        </w:rPr>
        <w:t>(TDS)</w:t>
      </w:r>
      <w:r w:rsidR="00B1486A" w:rsidRPr="001949F7">
        <w:rPr>
          <w:rFonts w:eastAsia="Cambria"/>
          <w:w w:val="105"/>
          <w:sz w:val="22"/>
          <w:szCs w:val="22"/>
        </w:rPr>
        <w:t xml:space="preserve"> </w:t>
      </w:r>
      <w:r w:rsidRPr="00DF4A50">
        <w:rPr>
          <w:rFonts w:eastAsia="Cambria"/>
          <w:w w:val="105"/>
          <w:sz w:val="22"/>
          <w:szCs w:val="22"/>
        </w:rPr>
        <w:t>Certificate</w:t>
      </w:r>
      <w:r w:rsidRPr="001949F7">
        <w:rPr>
          <w:rFonts w:eastAsia="Cambria"/>
          <w:w w:val="105"/>
          <w:sz w:val="22"/>
          <w:szCs w:val="22"/>
        </w:rPr>
        <w:t xml:space="preserve"> </w:t>
      </w:r>
      <w:r w:rsidRPr="00DF4A50">
        <w:rPr>
          <w:rFonts w:eastAsia="Cambria"/>
          <w:w w:val="105"/>
          <w:sz w:val="22"/>
          <w:szCs w:val="22"/>
        </w:rPr>
        <w:t>to</w:t>
      </w:r>
      <w:r w:rsidRPr="001949F7">
        <w:rPr>
          <w:rFonts w:eastAsia="Cambria"/>
          <w:w w:val="105"/>
          <w:sz w:val="22"/>
          <w:szCs w:val="22"/>
        </w:rPr>
        <w:t xml:space="preserve"> </w:t>
      </w:r>
      <w:r w:rsidRPr="00DF4A50">
        <w:rPr>
          <w:rFonts w:eastAsia="Cambria"/>
          <w:w w:val="105"/>
          <w:sz w:val="22"/>
          <w:szCs w:val="22"/>
        </w:rPr>
        <w:t>the</w:t>
      </w:r>
      <w:r w:rsidRPr="00DF4A50">
        <w:rPr>
          <w:rFonts w:eastAsia="Cambria"/>
          <w:spacing w:val="3"/>
          <w:w w:val="105"/>
          <w:sz w:val="22"/>
          <w:szCs w:val="22"/>
        </w:rPr>
        <w:t xml:space="preserve"> </w:t>
      </w:r>
      <w:r w:rsidRPr="00DF4A50">
        <w:rPr>
          <w:rFonts w:eastAsia="Cambria"/>
          <w:w w:val="105"/>
          <w:sz w:val="22"/>
          <w:szCs w:val="22"/>
        </w:rPr>
        <w:t>Contractor.</w:t>
      </w:r>
    </w:p>
    <w:p w:rsidR="005A48C5" w:rsidRPr="00DF4A50" w:rsidRDefault="005A48C5">
      <w:pPr>
        <w:widowControl w:val="0"/>
        <w:autoSpaceDE w:val="0"/>
        <w:autoSpaceDN w:val="0"/>
        <w:spacing w:before="9"/>
        <w:rPr>
          <w:rFonts w:eastAsia="Cambria"/>
          <w:sz w:val="22"/>
          <w:szCs w:val="22"/>
        </w:rPr>
      </w:pPr>
    </w:p>
    <w:p w:rsidR="005A48C5" w:rsidRPr="001949F7" w:rsidRDefault="00D11752">
      <w:pPr>
        <w:widowControl w:val="0"/>
        <w:numPr>
          <w:ilvl w:val="2"/>
          <w:numId w:val="1"/>
        </w:numPr>
        <w:tabs>
          <w:tab w:val="left" w:pos="1288"/>
          <w:tab w:val="left" w:pos="1289"/>
        </w:tabs>
        <w:autoSpaceDE w:val="0"/>
        <w:autoSpaceDN w:val="0"/>
        <w:spacing w:line="254" w:lineRule="auto"/>
        <w:ind w:right="1607"/>
        <w:jc w:val="both"/>
        <w:rPr>
          <w:rFonts w:eastAsia="Cambria"/>
          <w:w w:val="105"/>
          <w:sz w:val="22"/>
          <w:szCs w:val="22"/>
        </w:rPr>
      </w:pPr>
      <w:r w:rsidRPr="001949F7">
        <w:rPr>
          <w:rFonts w:eastAsia="Cambria"/>
          <w:w w:val="105"/>
          <w:sz w:val="22"/>
          <w:szCs w:val="22"/>
        </w:rPr>
        <w:t xml:space="preserve">The payment </w:t>
      </w:r>
      <w:r w:rsidR="00304D47" w:rsidRPr="001949F7">
        <w:rPr>
          <w:rFonts w:eastAsia="Cambria"/>
          <w:w w:val="105"/>
          <w:sz w:val="22"/>
          <w:szCs w:val="22"/>
        </w:rPr>
        <w:t>of GST by the Employer shall be at the rate applicable</w:t>
      </w:r>
      <w:r w:rsidRPr="001949F7">
        <w:rPr>
          <w:rFonts w:eastAsia="Cambria"/>
          <w:w w:val="105"/>
          <w:sz w:val="22"/>
          <w:szCs w:val="22"/>
        </w:rPr>
        <w:t xml:space="preserve"> for works contract</w:t>
      </w:r>
      <w:r w:rsidR="00304D47" w:rsidRPr="001949F7">
        <w:rPr>
          <w:rFonts w:eastAsia="Cambria"/>
          <w:w w:val="105"/>
          <w:sz w:val="22"/>
          <w:szCs w:val="22"/>
        </w:rPr>
        <w:t xml:space="preserve"> on the goods/ services supplied by the Contractor to the Employer. The </w:t>
      </w:r>
      <w:r w:rsidRPr="001949F7">
        <w:rPr>
          <w:rFonts w:eastAsia="Cambria"/>
          <w:w w:val="105"/>
          <w:sz w:val="22"/>
          <w:szCs w:val="22"/>
        </w:rPr>
        <w:t xml:space="preserve">payment </w:t>
      </w:r>
      <w:r w:rsidR="00304D47" w:rsidRPr="001949F7">
        <w:rPr>
          <w:rFonts w:eastAsia="Cambria"/>
          <w:w w:val="105"/>
          <w:sz w:val="22"/>
          <w:szCs w:val="22"/>
        </w:rPr>
        <w:t xml:space="preserve">of GST except GST on advance payment shall be against Invoice/Debit Note containing particulars specified under the GST Act and related Rules, </w:t>
      </w:r>
      <w:r w:rsidR="009C44F6" w:rsidRPr="001949F7">
        <w:rPr>
          <w:rFonts w:eastAsia="Cambria"/>
          <w:w w:val="105"/>
          <w:sz w:val="22"/>
          <w:szCs w:val="22"/>
        </w:rPr>
        <w:t>Letter</w:t>
      </w:r>
      <w:r w:rsidR="00304D47" w:rsidRPr="001949F7">
        <w:rPr>
          <w:rFonts w:eastAsia="Cambria"/>
          <w:w w:val="105"/>
          <w:sz w:val="22"/>
          <w:szCs w:val="22"/>
        </w:rPr>
        <w:t xml:space="preserve">s, </w:t>
      </w:r>
      <w:proofErr w:type="spellStart"/>
      <w:r w:rsidR="00304D47" w:rsidRPr="001949F7">
        <w:rPr>
          <w:rFonts w:eastAsia="Cambria"/>
          <w:w w:val="105"/>
          <w:sz w:val="22"/>
          <w:szCs w:val="22"/>
        </w:rPr>
        <w:t>etc</w:t>
      </w:r>
      <w:proofErr w:type="spellEnd"/>
      <w:r w:rsidR="00304D47" w:rsidRPr="001949F7">
        <w:rPr>
          <w:rFonts w:eastAsia="Cambria"/>
          <w:w w:val="105"/>
          <w:sz w:val="22"/>
          <w:szCs w:val="22"/>
        </w:rPr>
        <w:t xml:space="preserve"> </w:t>
      </w:r>
      <w:proofErr w:type="spellStart"/>
      <w:r w:rsidR="00304D47" w:rsidRPr="001949F7">
        <w:rPr>
          <w:rFonts w:eastAsia="Cambria"/>
          <w:w w:val="105"/>
          <w:sz w:val="22"/>
          <w:szCs w:val="22"/>
        </w:rPr>
        <w:t>as</w:t>
      </w:r>
      <w:proofErr w:type="spellEnd"/>
      <w:r w:rsidR="00304D47" w:rsidRPr="001949F7">
        <w:rPr>
          <w:rFonts w:eastAsia="Cambria"/>
          <w:w w:val="105"/>
          <w:sz w:val="22"/>
          <w:szCs w:val="22"/>
        </w:rPr>
        <w:t xml:space="preserve"> notified by the Government in this regard. In the event that the Contractor fails to provide the invoice in the form and manner prescribed under the GST Act and Rules, the Employer shall not be liable to make any payment against such invoice. </w:t>
      </w:r>
      <w:r w:rsidRPr="001949F7">
        <w:rPr>
          <w:rFonts w:eastAsia="Cambria"/>
          <w:w w:val="105"/>
          <w:sz w:val="22"/>
          <w:szCs w:val="22"/>
        </w:rPr>
        <w:t xml:space="preserve">The </w:t>
      </w:r>
      <w:r w:rsidR="00304D47" w:rsidRPr="001949F7">
        <w:rPr>
          <w:rFonts w:eastAsia="Cambria"/>
          <w:w w:val="105"/>
          <w:sz w:val="22"/>
          <w:szCs w:val="22"/>
        </w:rPr>
        <w:t xml:space="preserve">GST payment against </w:t>
      </w:r>
      <w:r w:rsidR="006D5016" w:rsidRPr="001949F7">
        <w:rPr>
          <w:rFonts w:eastAsia="Cambria"/>
          <w:w w:val="105"/>
          <w:sz w:val="22"/>
          <w:szCs w:val="22"/>
        </w:rPr>
        <w:t xml:space="preserve">mobilization </w:t>
      </w:r>
      <w:r w:rsidR="00304D47" w:rsidRPr="001949F7">
        <w:rPr>
          <w:rFonts w:eastAsia="Cambria"/>
          <w:w w:val="105"/>
          <w:sz w:val="22"/>
          <w:szCs w:val="22"/>
        </w:rPr>
        <w:t xml:space="preserve">Advance (applicable for Supply of Services) shall be against a </w:t>
      </w:r>
      <w:proofErr w:type="spellStart"/>
      <w:r w:rsidR="00304D47" w:rsidRPr="001949F7">
        <w:rPr>
          <w:rFonts w:eastAsia="Cambria"/>
          <w:w w:val="105"/>
          <w:sz w:val="22"/>
          <w:szCs w:val="22"/>
        </w:rPr>
        <w:t>proforma</w:t>
      </w:r>
      <w:proofErr w:type="spellEnd"/>
      <w:r w:rsidR="00304D47" w:rsidRPr="001949F7">
        <w:rPr>
          <w:rFonts w:eastAsia="Cambria"/>
          <w:w w:val="105"/>
          <w:sz w:val="22"/>
          <w:szCs w:val="22"/>
        </w:rPr>
        <w:t xml:space="preserve"> invoice. Further, the Contractor shall, within 7 days from the date of receipt of Advance, furnish an Advance Receipt Voucher to the Employer, as prescribed under the GST Law.</w:t>
      </w:r>
    </w:p>
    <w:p w:rsidR="005A48C5" w:rsidRPr="00DF4A50" w:rsidRDefault="005A48C5">
      <w:pPr>
        <w:widowControl w:val="0"/>
        <w:autoSpaceDE w:val="0"/>
        <w:autoSpaceDN w:val="0"/>
        <w:spacing w:before="7"/>
        <w:rPr>
          <w:rFonts w:eastAsia="Cambria"/>
          <w:sz w:val="22"/>
          <w:szCs w:val="22"/>
        </w:rPr>
      </w:pPr>
    </w:p>
    <w:p w:rsidR="005A48C5" w:rsidRPr="001949F7" w:rsidRDefault="00D11752">
      <w:pPr>
        <w:widowControl w:val="0"/>
        <w:numPr>
          <w:ilvl w:val="2"/>
          <w:numId w:val="1"/>
        </w:numPr>
        <w:tabs>
          <w:tab w:val="left" w:pos="1216"/>
        </w:tabs>
        <w:autoSpaceDE w:val="0"/>
        <w:autoSpaceDN w:val="0"/>
        <w:spacing w:line="254" w:lineRule="auto"/>
        <w:ind w:right="1607" w:hanging="1025"/>
        <w:jc w:val="both"/>
        <w:rPr>
          <w:rFonts w:eastAsia="Cambria"/>
          <w:w w:val="105"/>
          <w:sz w:val="22"/>
          <w:szCs w:val="22"/>
        </w:rPr>
      </w:pPr>
      <w:r w:rsidRPr="00DF4A50">
        <w:rPr>
          <w:rFonts w:eastAsia="Cambria"/>
          <w:w w:val="105"/>
          <w:sz w:val="22"/>
          <w:szCs w:val="22"/>
        </w:rPr>
        <w:t xml:space="preserve">The Contractor shall comply with all </w:t>
      </w:r>
      <w:r w:rsidRPr="00F05397">
        <w:rPr>
          <w:rFonts w:eastAsia="Cambria"/>
          <w:w w:val="105"/>
          <w:sz w:val="22"/>
          <w:szCs w:val="22"/>
        </w:rPr>
        <w:t>tax laws in force in India</w:t>
      </w:r>
      <w:r w:rsidR="007D2A11" w:rsidRPr="00F05397">
        <w:rPr>
          <w:rFonts w:eastAsia="Cambria"/>
          <w:w w:val="105"/>
          <w:sz w:val="22"/>
          <w:szCs w:val="22"/>
        </w:rPr>
        <w:t xml:space="preserve"> </w:t>
      </w:r>
      <w:r w:rsidR="007D2A11" w:rsidRPr="00EF5F16">
        <w:rPr>
          <w:rFonts w:eastAsia="Cambria"/>
          <w:w w:val="105"/>
          <w:sz w:val="22"/>
          <w:szCs w:val="22"/>
        </w:rPr>
        <w:t>&amp; Odisha</w:t>
      </w:r>
      <w:r w:rsidRPr="00DF4A50">
        <w:rPr>
          <w:rFonts w:eastAsia="Cambria"/>
          <w:w w:val="105"/>
          <w:sz w:val="22"/>
          <w:szCs w:val="22"/>
        </w:rPr>
        <w:t>. The</w:t>
      </w:r>
      <w:r w:rsidRPr="001949F7">
        <w:rPr>
          <w:rFonts w:eastAsia="Cambria"/>
          <w:w w:val="105"/>
          <w:sz w:val="22"/>
          <w:szCs w:val="22"/>
        </w:rPr>
        <w:t xml:space="preserve"> </w:t>
      </w:r>
      <w:r w:rsidRPr="00DF4A50">
        <w:rPr>
          <w:rFonts w:eastAsia="Cambria"/>
          <w:w w:val="105"/>
          <w:sz w:val="22"/>
          <w:szCs w:val="22"/>
        </w:rPr>
        <w:t>Contractor shall indemnify and hold harmless the Employer from</w:t>
      </w:r>
      <w:r w:rsidRPr="001949F7">
        <w:rPr>
          <w:rFonts w:eastAsia="Cambria"/>
          <w:w w:val="105"/>
          <w:sz w:val="22"/>
          <w:szCs w:val="22"/>
        </w:rPr>
        <w:t xml:space="preserve"> </w:t>
      </w:r>
      <w:r w:rsidRPr="00DF4A50">
        <w:rPr>
          <w:rFonts w:eastAsia="Cambria"/>
          <w:w w:val="105"/>
          <w:sz w:val="22"/>
          <w:szCs w:val="22"/>
        </w:rPr>
        <w:t>and against any and all liabilities, interest, damages, claims, fines,</w:t>
      </w:r>
      <w:r w:rsidRPr="001949F7">
        <w:rPr>
          <w:rFonts w:eastAsia="Cambria"/>
          <w:w w:val="105"/>
          <w:sz w:val="22"/>
          <w:szCs w:val="22"/>
        </w:rPr>
        <w:t xml:space="preserve"> </w:t>
      </w:r>
      <w:r w:rsidRPr="00DF4A50">
        <w:rPr>
          <w:rFonts w:eastAsia="Cambria"/>
          <w:w w:val="105"/>
          <w:sz w:val="22"/>
          <w:szCs w:val="22"/>
        </w:rPr>
        <w:t>penalties and expenses of whatever nature arising or resulting from</w:t>
      </w:r>
      <w:r w:rsidRPr="001949F7">
        <w:rPr>
          <w:rFonts w:eastAsia="Cambria"/>
          <w:w w:val="105"/>
          <w:sz w:val="22"/>
          <w:szCs w:val="22"/>
        </w:rPr>
        <w:t xml:space="preserve"> </w:t>
      </w:r>
      <w:r w:rsidRPr="00DF4A50">
        <w:rPr>
          <w:rFonts w:eastAsia="Cambria"/>
          <w:w w:val="105"/>
          <w:sz w:val="22"/>
          <w:szCs w:val="22"/>
        </w:rPr>
        <w:t>the violation of such tax laws by the Contractor or its personnel,</w:t>
      </w:r>
      <w:r w:rsidRPr="001949F7">
        <w:rPr>
          <w:rFonts w:eastAsia="Cambria"/>
          <w:w w:val="105"/>
          <w:sz w:val="22"/>
          <w:szCs w:val="22"/>
        </w:rPr>
        <w:t xml:space="preserve"> </w:t>
      </w:r>
      <w:r w:rsidRPr="00DF4A50">
        <w:rPr>
          <w:rFonts w:eastAsia="Cambria"/>
          <w:w w:val="105"/>
          <w:sz w:val="22"/>
          <w:szCs w:val="22"/>
        </w:rPr>
        <w:t>including</w:t>
      </w:r>
      <w:r w:rsidRPr="001949F7">
        <w:rPr>
          <w:rFonts w:eastAsia="Cambria"/>
          <w:w w:val="105"/>
          <w:sz w:val="22"/>
          <w:szCs w:val="22"/>
        </w:rPr>
        <w:t xml:space="preserve"> </w:t>
      </w:r>
      <w:r w:rsidRPr="00DF4A50">
        <w:rPr>
          <w:rFonts w:eastAsia="Cambria"/>
          <w:w w:val="105"/>
          <w:sz w:val="22"/>
          <w:szCs w:val="22"/>
        </w:rPr>
        <w:t>the</w:t>
      </w:r>
      <w:r w:rsidRPr="001949F7">
        <w:rPr>
          <w:rFonts w:eastAsia="Cambria"/>
          <w:w w:val="105"/>
          <w:sz w:val="22"/>
          <w:szCs w:val="22"/>
        </w:rPr>
        <w:t xml:space="preserve"> </w:t>
      </w:r>
      <w:r w:rsidRPr="00DF4A50">
        <w:rPr>
          <w:rFonts w:eastAsia="Cambria"/>
          <w:w w:val="105"/>
          <w:sz w:val="22"/>
          <w:szCs w:val="22"/>
        </w:rPr>
        <w:t>Subcontractors and</w:t>
      </w:r>
      <w:r w:rsidRPr="001949F7">
        <w:rPr>
          <w:rFonts w:eastAsia="Cambria"/>
          <w:w w:val="105"/>
          <w:sz w:val="22"/>
          <w:szCs w:val="22"/>
        </w:rPr>
        <w:t xml:space="preserve"> </w:t>
      </w:r>
      <w:r w:rsidRPr="00DF4A50">
        <w:rPr>
          <w:rFonts w:eastAsia="Cambria"/>
          <w:w w:val="105"/>
          <w:sz w:val="22"/>
          <w:szCs w:val="22"/>
        </w:rPr>
        <w:t>their</w:t>
      </w:r>
      <w:r w:rsidRPr="001949F7">
        <w:rPr>
          <w:rFonts w:eastAsia="Cambria"/>
          <w:w w:val="105"/>
          <w:sz w:val="22"/>
          <w:szCs w:val="22"/>
        </w:rPr>
        <w:t xml:space="preserve"> </w:t>
      </w:r>
      <w:r w:rsidRPr="00DF4A50">
        <w:rPr>
          <w:rFonts w:eastAsia="Cambria"/>
          <w:w w:val="105"/>
          <w:sz w:val="22"/>
          <w:szCs w:val="22"/>
        </w:rPr>
        <w:t>personnel.</w:t>
      </w:r>
    </w:p>
    <w:p w:rsidR="005A48C5" w:rsidRPr="00DF4A50" w:rsidRDefault="005A48C5">
      <w:pPr>
        <w:widowControl w:val="0"/>
        <w:autoSpaceDE w:val="0"/>
        <w:autoSpaceDN w:val="0"/>
        <w:spacing w:before="7"/>
        <w:rPr>
          <w:rFonts w:eastAsia="Cambria"/>
          <w:sz w:val="22"/>
          <w:szCs w:val="22"/>
        </w:rPr>
      </w:pPr>
    </w:p>
    <w:p w:rsidR="005A48C5" w:rsidRPr="00F05397" w:rsidRDefault="00D11752" w:rsidP="00F05397">
      <w:pPr>
        <w:widowControl w:val="0"/>
        <w:numPr>
          <w:ilvl w:val="2"/>
          <w:numId w:val="1"/>
        </w:numPr>
        <w:tabs>
          <w:tab w:val="left" w:pos="1249"/>
        </w:tabs>
        <w:autoSpaceDE w:val="0"/>
        <w:autoSpaceDN w:val="0"/>
        <w:spacing w:before="9" w:line="254" w:lineRule="auto"/>
        <w:ind w:right="1602"/>
        <w:jc w:val="both"/>
        <w:rPr>
          <w:rFonts w:eastAsia="Cambria"/>
          <w:sz w:val="22"/>
          <w:szCs w:val="22"/>
        </w:rPr>
      </w:pPr>
      <w:r w:rsidRPr="00F05397">
        <w:rPr>
          <w:rFonts w:eastAsia="Cambria"/>
          <w:w w:val="105"/>
          <w:sz w:val="22"/>
          <w:szCs w:val="22"/>
        </w:rPr>
        <w:t xml:space="preserve"> </w:t>
      </w:r>
      <w:r w:rsidR="00304D47" w:rsidRPr="00F05397">
        <w:rPr>
          <w:rFonts w:eastAsia="Cambria"/>
          <w:w w:val="105"/>
          <w:sz w:val="22"/>
          <w:szCs w:val="22"/>
        </w:rPr>
        <w:t>Owner</w:t>
      </w:r>
      <w:r w:rsidR="004D4D81">
        <w:rPr>
          <w:rFonts w:eastAsia="Cambria"/>
          <w:w w:val="105"/>
          <w:sz w:val="22"/>
          <w:szCs w:val="22"/>
        </w:rPr>
        <w:t>’</w:t>
      </w:r>
      <w:r w:rsidR="00304D47" w:rsidRPr="00F05397">
        <w:rPr>
          <w:rFonts w:eastAsia="Cambria"/>
          <w:w w:val="105"/>
          <w:sz w:val="22"/>
          <w:szCs w:val="22"/>
        </w:rPr>
        <w:t xml:space="preserve">s </w:t>
      </w:r>
      <w:r w:rsidR="00304D47" w:rsidRPr="003135B0">
        <w:rPr>
          <w:rFonts w:eastAsia="Cambria"/>
          <w:b/>
          <w:bCs/>
          <w:w w:val="105"/>
          <w:sz w:val="22"/>
          <w:szCs w:val="22"/>
        </w:rPr>
        <w:t>GSTIN</w:t>
      </w:r>
      <w:r w:rsidR="00304D47" w:rsidRPr="00F05397">
        <w:rPr>
          <w:rFonts w:eastAsia="Cambria"/>
          <w:w w:val="105"/>
          <w:sz w:val="22"/>
          <w:szCs w:val="22"/>
        </w:rPr>
        <w:t xml:space="preserve"> number is</w:t>
      </w:r>
      <w:r w:rsidR="006D5016" w:rsidRPr="00F05397">
        <w:rPr>
          <w:rFonts w:eastAsia="Cambria"/>
          <w:w w:val="105"/>
          <w:sz w:val="22"/>
          <w:szCs w:val="22"/>
        </w:rPr>
        <w:t xml:space="preserve"> </w:t>
      </w:r>
      <w:r w:rsidR="006D5016" w:rsidRPr="00EF5F16">
        <w:rPr>
          <w:rFonts w:eastAsia="Cambria"/>
          <w:w w:val="105"/>
          <w:sz w:val="22"/>
          <w:szCs w:val="22"/>
        </w:rPr>
        <w:t xml:space="preserve">as indicated in </w:t>
      </w:r>
      <w:r w:rsidR="006D5016" w:rsidRPr="003135B0">
        <w:rPr>
          <w:rFonts w:eastAsia="Cambria"/>
          <w:b/>
          <w:bCs/>
          <w:w w:val="105"/>
          <w:sz w:val="22"/>
          <w:szCs w:val="22"/>
        </w:rPr>
        <w:t>SCC</w:t>
      </w:r>
      <w:r w:rsidR="006D5016" w:rsidRPr="00F05397">
        <w:rPr>
          <w:rFonts w:eastAsia="Cambria"/>
          <w:w w:val="105"/>
          <w:sz w:val="22"/>
          <w:szCs w:val="22"/>
        </w:rPr>
        <w:t>.</w:t>
      </w:r>
      <w:r w:rsidR="00304D47" w:rsidRPr="00F05397">
        <w:rPr>
          <w:rFonts w:eastAsia="Cambria"/>
          <w:w w:val="105"/>
          <w:sz w:val="22"/>
          <w:szCs w:val="22"/>
        </w:rPr>
        <w:t xml:space="preserve"> While raising invoice/</w:t>
      </w:r>
      <w:proofErr w:type="spellStart"/>
      <w:r w:rsidR="00304D47" w:rsidRPr="00F05397">
        <w:rPr>
          <w:rFonts w:eastAsia="Cambria"/>
          <w:w w:val="105"/>
          <w:sz w:val="22"/>
          <w:szCs w:val="22"/>
        </w:rPr>
        <w:t>proforma</w:t>
      </w:r>
      <w:proofErr w:type="spellEnd"/>
      <w:r w:rsidR="00304D47" w:rsidRPr="00F05397">
        <w:rPr>
          <w:rFonts w:eastAsia="Cambria"/>
          <w:w w:val="105"/>
          <w:sz w:val="22"/>
          <w:szCs w:val="22"/>
        </w:rPr>
        <w:t xml:space="preserve"> invoice, Contactor shall </w:t>
      </w:r>
      <w:r w:rsidRPr="00F05397">
        <w:rPr>
          <w:rFonts w:eastAsia="Cambria"/>
          <w:w w:val="105"/>
          <w:sz w:val="22"/>
          <w:szCs w:val="22"/>
        </w:rPr>
        <w:t>mention GSTIN of</w:t>
      </w:r>
      <w:r w:rsidR="00304D47" w:rsidRPr="00F05397">
        <w:rPr>
          <w:rFonts w:eastAsia="Cambria"/>
          <w:w w:val="105"/>
          <w:sz w:val="22"/>
          <w:szCs w:val="22"/>
        </w:rPr>
        <w:t xml:space="preserve"> Owner. </w:t>
      </w:r>
    </w:p>
    <w:p w:rsidR="005A48C5" w:rsidRPr="0066551D" w:rsidRDefault="00D11752">
      <w:pPr>
        <w:widowControl w:val="0"/>
        <w:numPr>
          <w:ilvl w:val="2"/>
          <w:numId w:val="1"/>
        </w:numPr>
        <w:tabs>
          <w:tab w:val="left" w:pos="1249"/>
        </w:tabs>
        <w:autoSpaceDE w:val="0"/>
        <w:autoSpaceDN w:val="0"/>
        <w:spacing w:line="254" w:lineRule="auto"/>
        <w:ind w:right="1602"/>
        <w:jc w:val="both"/>
        <w:rPr>
          <w:rFonts w:eastAsia="Cambria"/>
          <w:w w:val="105"/>
          <w:sz w:val="22"/>
          <w:szCs w:val="22"/>
        </w:rPr>
      </w:pPr>
      <w:r w:rsidRPr="00DF4A50">
        <w:rPr>
          <w:rFonts w:eastAsia="Cambria"/>
          <w:w w:val="105"/>
          <w:sz w:val="22"/>
          <w:szCs w:val="22"/>
        </w:rPr>
        <w:t>Notwithstanding anything above or elsewhere in the Contract, in the</w:t>
      </w:r>
      <w:r w:rsidRPr="0066551D">
        <w:rPr>
          <w:rFonts w:eastAsia="Cambria"/>
          <w:w w:val="105"/>
          <w:sz w:val="22"/>
          <w:szCs w:val="22"/>
        </w:rPr>
        <w:t xml:space="preserve"> </w:t>
      </w:r>
      <w:r w:rsidRPr="00DF4A50">
        <w:rPr>
          <w:rFonts w:eastAsia="Cambria"/>
          <w:w w:val="105"/>
          <w:sz w:val="22"/>
          <w:szCs w:val="22"/>
        </w:rPr>
        <w:t>event that the input tax credit of the GST charged by the Contractor</w:t>
      </w:r>
      <w:r w:rsidRPr="0066551D">
        <w:rPr>
          <w:rFonts w:eastAsia="Cambria"/>
          <w:w w:val="105"/>
          <w:sz w:val="22"/>
          <w:szCs w:val="22"/>
        </w:rPr>
        <w:t xml:space="preserve"> </w:t>
      </w:r>
      <w:r w:rsidRPr="00DF4A50">
        <w:rPr>
          <w:rFonts w:eastAsia="Cambria"/>
          <w:w w:val="105"/>
          <w:sz w:val="22"/>
          <w:szCs w:val="22"/>
        </w:rPr>
        <w:t>is</w:t>
      </w:r>
      <w:r w:rsidRPr="0066551D">
        <w:rPr>
          <w:rFonts w:eastAsia="Cambria"/>
          <w:w w:val="105"/>
          <w:sz w:val="22"/>
          <w:szCs w:val="22"/>
        </w:rPr>
        <w:t xml:space="preserve"> </w:t>
      </w:r>
      <w:r w:rsidRPr="00DF4A50">
        <w:rPr>
          <w:rFonts w:eastAsia="Cambria"/>
          <w:w w:val="105"/>
          <w:sz w:val="22"/>
          <w:szCs w:val="22"/>
        </w:rPr>
        <w:t>denied</w:t>
      </w:r>
      <w:r w:rsidRPr="0066551D">
        <w:rPr>
          <w:rFonts w:eastAsia="Cambria"/>
          <w:w w:val="105"/>
          <w:sz w:val="22"/>
          <w:szCs w:val="22"/>
        </w:rPr>
        <w:t xml:space="preserve"> </w:t>
      </w:r>
      <w:r w:rsidRPr="00DF4A50">
        <w:rPr>
          <w:rFonts w:eastAsia="Cambria"/>
          <w:w w:val="105"/>
          <w:sz w:val="22"/>
          <w:szCs w:val="22"/>
        </w:rPr>
        <w:t>by</w:t>
      </w:r>
      <w:r w:rsidRPr="0066551D">
        <w:rPr>
          <w:rFonts w:eastAsia="Cambria"/>
          <w:w w:val="105"/>
          <w:sz w:val="22"/>
          <w:szCs w:val="22"/>
        </w:rPr>
        <w:t xml:space="preserve"> </w:t>
      </w:r>
      <w:r w:rsidRPr="00DF4A50">
        <w:rPr>
          <w:rFonts w:eastAsia="Cambria"/>
          <w:w w:val="105"/>
          <w:sz w:val="22"/>
          <w:szCs w:val="22"/>
        </w:rPr>
        <w:t>the</w:t>
      </w:r>
      <w:r w:rsidRPr="0066551D">
        <w:rPr>
          <w:rFonts w:eastAsia="Cambria"/>
          <w:w w:val="105"/>
          <w:sz w:val="22"/>
          <w:szCs w:val="22"/>
        </w:rPr>
        <w:t xml:space="preserve"> </w:t>
      </w:r>
      <w:r w:rsidRPr="00DF4A50">
        <w:rPr>
          <w:rFonts w:eastAsia="Cambria"/>
          <w:w w:val="105"/>
          <w:sz w:val="22"/>
          <w:szCs w:val="22"/>
        </w:rPr>
        <w:t>tax</w:t>
      </w:r>
      <w:r w:rsidRPr="0066551D">
        <w:rPr>
          <w:rFonts w:eastAsia="Cambria"/>
          <w:w w:val="105"/>
          <w:sz w:val="22"/>
          <w:szCs w:val="22"/>
        </w:rPr>
        <w:t xml:space="preserve"> </w:t>
      </w:r>
      <w:r w:rsidRPr="00DF4A50">
        <w:rPr>
          <w:rFonts w:eastAsia="Cambria"/>
          <w:w w:val="105"/>
          <w:sz w:val="22"/>
          <w:szCs w:val="22"/>
        </w:rPr>
        <w:t>authorities</w:t>
      </w:r>
      <w:r w:rsidRPr="0066551D">
        <w:rPr>
          <w:rFonts w:eastAsia="Cambria"/>
          <w:w w:val="105"/>
          <w:sz w:val="22"/>
          <w:szCs w:val="22"/>
        </w:rPr>
        <w:t xml:space="preserve"> </w:t>
      </w:r>
      <w:r w:rsidRPr="00DF4A50">
        <w:rPr>
          <w:rFonts w:eastAsia="Cambria"/>
          <w:w w:val="105"/>
          <w:sz w:val="22"/>
          <w:szCs w:val="22"/>
        </w:rPr>
        <w:t>to</w:t>
      </w:r>
      <w:r w:rsidRPr="0066551D">
        <w:rPr>
          <w:rFonts w:eastAsia="Cambria"/>
          <w:w w:val="105"/>
          <w:sz w:val="22"/>
          <w:szCs w:val="22"/>
        </w:rPr>
        <w:t xml:space="preserve"> </w:t>
      </w:r>
      <w:r w:rsidRPr="00DF4A50">
        <w:rPr>
          <w:rFonts w:eastAsia="Cambria"/>
          <w:w w:val="105"/>
          <w:sz w:val="22"/>
          <w:szCs w:val="22"/>
        </w:rPr>
        <w:t>the</w:t>
      </w:r>
      <w:r w:rsidRPr="0066551D">
        <w:rPr>
          <w:rFonts w:eastAsia="Cambria"/>
          <w:w w:val="105"/>
          <w:sz w:val="22"/>
          <w:szCs w:val="22"/>
        </w:rPr>
        <w:t xml:space="preserve"> </w:t>
      </w:r>
      <w:r w:rsidRPr="00DF4A50">
        <w:rPr>
          <w:rFonts w:eastAsia="Cambria"/>
          <w:w w:val="105"/>
          <w:sz w:val="22"/>
          <w:szCs w:val="22"/>
        </w:rPr>
        <w:t>Employer</w:t>
      </w:r>
      <w:r w:rsidRPr="0066551D">
        <w:rPr>
          <w:rFonts w:eastAsia="Cambria"/>
          <w:w w:val="105"/>
          <w:sz w:val="22"/>
          <w:szCs w:val="22"/>
        </w:rPr>
        <w:t xml:space="preserve"> </w:t>
      </w:r>
      <w:r w:rsidRPr="00DF4A50">
        <w:rPr>
          <w:rFonts w:eastAsia="Cambria"/>
          <w:w w:val="105"/>
          <w:sz w:val="22"/>
          <w:szCs w:val="22"/>
        </w:rPr>
        <w:t>for</w:t>
      </w:r>
      <w:r w:rsidRPr="0066551D">
        <w:rPr>
          <w:rFonts w:eastAsia="Cambria"/>
          <w:w w:val="105"/>
          <w:sz w:val="22"/>
          <w:szCs w:val="22"/>
        </w:rPr>
        <w:t xml:space="preserve"> </w:t>
      </w:r>
      <w:r w:rsidRPr="00DF4A50">
        <w:rPr>
          <w:rFonts w:eastAsia="Cambria"/>
          <w:w w:val="105"/>
          <w:sz w:val="22"/>
          <w:szCs w:val="22"/>
        </w:rPr>
        <w:t>reasons</w:t>
      </w:r>
      <w:r w:rsidRPr="0066551D">
        <w:rPr>
          <w:rFonts w:eastAsia="Cambria"/>
          <w:w w:val="105"/>
          <w:sz w:val="22"/>
          <w:szCs w:val="22"/>
        </w:rPr>
        <w:t xml:space="preserve"> </w:t>
      </w:r>
      <w:r w:rsidRPr="00DF4A50">
        <w:rPr>
          <w:rFonts w:eastAsia="Cambria"/>
          <w:w w:val="105"/>
          <w:sz w:val="22"/>
          <w:szCs w:val="22"/>
        </w:rPr>
        <w:t>associated</w:t>
      </w:r>
      <w:r w:rsidRPr="0066551D">
        <w:rPr>
          <w:rFonts w:eastAsia="Cambria"/>
          <w:w w:val="105"/>
          <w:sz w:val="22"/>
          <w:szCs w:val="22"/>
        </w:rPr>
        <w:t xml:space="preserve"> </w:t>
      </w:r>
      <w:r w:rsidRPr="00DF4A50">
        <w:rPr>
          <w:rFonts w:eastAsia="Cambria"/>
          <w:w w:val="105"/>
          <w:sz w:val="22"/>
          <w:szCs w:val="22"/>
        </w:rPr>
        <w:t>with</w:t>
      </w:r>
      <w:r w:rsidRPr="0066551D">
        <w:rPr>
          <w:rFonts w:eastAsia="Cambria"/>
          <w:w w:val="105"/>
          <w:sz w:val="22"/>
          <w:szCs w:val="22"/>
        </w:rPr>
        <w:t xml:space="preserve"> </w:t>
      </w:r>
      <w:r w:rsidRPr="00DF4A50">
        <w:rPr>
          <w:rFonts w:eastAsia="Cambria"/>
          <w:w w:val="105"/>
          <w:sz w:val="22"/>
          <w:szCs w:val="22"/>
        </w:rPr>
        <w:t>non-compliance/</w:t>
      </w:r>
      <w:r w:rsidRPr="0066551D">
        <w:rPr>
          <w:rFonts w:eastAsia="Cambria"/>
          <w:w w:val="105"/>
          <w:sz w:val="22"/>
          <w:szCs w:val="22"/>
        </w:rPr>
        <w:t xml:space="preserve"> </w:t>
      </w:r>
      <w:r w:rsidRPr="00DF4A50">
        <w:rPr>
          <w:rFonts w:eastAsia="Cambria"/>
          <w:w w:val="105"/>
          <w:sz w:val="22"/>
          <w:szCs w:val="22"/>
        </w:rPr>
        <w:t>incorrect</w:t>
      </w:r>
      <w:r w:rsidRPr="0066551D">
        <w:rPr>
          <w:rFonts w:eastAsia="Cambria"/>
          <w:w w:val="105"/>
          <w:sz w:val="22"/>
          <w:szCs w:val="22"/>
        </w:rPr>
        <w:t xml:space="preserve"> </w:t>
      </w:r>
      <w:r w:rsidRPr="00DF4A50">
        <w:rPr>
          <w:rFonts w:eastAsia="Cambria"/>
          <w:w w:val="105"/>
          <w:sz w:val="22"/>
          <w:szCs w:val="22"/>
        </w:rPr>
        <w:t>compliance</w:t>
      </w:r>
      <w:r w:rsidRPr="0066551D">
        <w:rPr>
          <w:rFonts w:eastAsia="Cambria"/>
          <w:w w:val="105"/>
          <w:sz w:val="22"/>
          <w:szCs w:val="22"/>
        </w:rPr>
        <w:t xml:space="preserve"> </w:t>
      </w:r>
      <w:r w:rsidRPr="00DF4A50">
        <w:rPr>
          <w:rFonts w:eastAsia="Cambria"/>
          <w:w w:val="105"/>
          <w:sz w:val="22"/>
          <w:szCs w:val="22"/>
        </w:rPr>
        <w:t>by</w:t>
      </w:r>
      <w:r w:rsidRPr="0066551D">
        <w:rPr>
          <w:rFonts w:eastAsia="Cambria"/>
          <w:w w:val="105"/>
          <w:sz w:val="22"/>
          <w:szCs w:val="22"/>
        </w:rPr>
        <w:t xml:space="preserve"> </w:t>
      </w:r>
      <w:r w:rsidRPr="00DF4A50">
        <w:rPr>
          <w:rFonts w:eastAsia="Cambria"/>
          <w:w w:val="105"/>
          <w:sz w:val="22"/>
          <w:szCs w:val="22"/>
        </w:rPr>
        <w:t>the</w:t>
      </w:r>
      <w:r w:rsidRPr="0066551D">
        <w:rPr>
          <w:rFonts w:eastAsia="Cambria"/>
          <w:w w:val="105"/>
          <w:sz w:val="22"/>
          <w:szCs w:val="22"/>
        </w:rPr>
        <w:t xml:space="preserve"> </w:t>
      </w:r>
      <w:r w:rsidRPr="00DF4A50">
        <w:rPr>
          <w:rFonts w:eastAsia="Cambria"/>
          <w:w w:val="105"/>
          <w:sz w:val="22"/>
          <w:szCs w:val="22"/>
        </w:rPr>
        <w:t>Contractor, the Employer shall be entitled to recover such amount</w:t>
      </w:r>
      <w:r w:rsidRPr="0066551D">
        <w:rPr>
          <w:rFonts w:eastAsia="Cambria"/>
          <w:w w:val="105"/>
          <w:sz w:val="22"/>
          <w:szCs w:val="22"/>
        </w:rPr>
        <w:t xml:space="preserve"> </w:t>
      </w:r>
      <w:r w:rsidRPr="00DF4A50">
        <w:rPr>
          <w:rFonts w:eastAsia="Cambria"/>
          <w:w w:val="105"/>
          <w:sz w:val="22"/>
          <w:szCs w:val="22"/>
        </w:rPr>
        <w:t>from</w:t>
      </w:r>
      <w:r w:rsidRPr="0066551D">
        <w:rPr>
          <w:rFonts w:eastAsia="Cambria"/>
          <w:w w:val="105"/>
          <w:sz w:val="22"/>
          <w:szCs w:val="22"/>
        </w:rPr>
        <w:t xml:space="preserve"> </w:t>
      </w:r>
      <w:r w:rsidRPr="00DF4A50">
        <w:rPr>
          <w:rFonts w:eastAsia="Cambria"/>
          <w:w w:val="105"/>
          <w:sz w:val="22"/>
          <w:szCs w:val="22"/>
        </w:rPr>
        <w:t>the</w:t>
      </w:r>
      <w:r w:rsidRPr="0066551D">
        <w:rPr>
          <w:rFonts w:eastAsia="Cambria"/>
          <w:w w:val="105"/>
          <w:sz w:val="22"/>
          <w:szCs w:val="22"/>
        </w:rPr>
        <w:t xml:space="preserve"> </w:t>
      </w:r>
      <w:r w:rsidRPr="00DF4A50">
        <w:rPr>
          <w:rFonts w:eastAsia="Cambria"/>
          <w:w w:val="105"/>
          <w:sz w:val="22"/>
          <w:szCs w:val="22"/>
        </w:rPr>
        <w:t>Contractor</w:t>
      </w:r>
      <w:r w:rsidRPr="0066551D">
        <w:rPr>
          <w:rFonts w:eastAsia="Cambria"/>
          <w:w w:val="105"/>
          <w:sz w:val="22"/>
          <w:szCs w:val="22"/>
        </w:rPr>
        <w:t xml:space="preserve"> </w:t>
      </w:r>
      <w:r w:rsidRPr="00DF4A50">
        <w:rPr>
          <w:rFonts w:eastAsia="Cambria"/>
          <w:w w:val="105"/>
          <w:sz w:val="22"/>
          <w:szCs w:val="22"/>
        </w:rPr>
        <w:t>by</w:t>
      </w:r>
      <w:r w:rsidRPr="0066551D">
        <w:rPr>
          <w:rFonts w:eastAsia="Cambria"/>
          <w:w w:val="105"/>
          <w:sz w:val="22"/>
          <w:szCs w:val="22"/>
        </w:rPr>
        <w:t xml:space="preserve"> </w:t>
      </w:r>
      <w:r w:rsidRPr="00DF4A50">
        <w:rPr>
          <w:rFonts w:eastAsia="Cambria"/>
          <w:w w:val="105"/>
          <w:sz w:val="22"/>
          <w:szCs w:val="22"/>
        </w:rPr>
        <w:t>way</w:t>
      </w:r>
      <w:r w:rsidRPr="0066551D">
        <w:rPr>
          <w:rFonts w:eastAsia="Cambria"/>
          <w:w w:val="105"/>
          <w:sz w:val="22"/>
          <w:szCs w:val="22"/>
        </w:rPr>
        <w:t xml:space="preserve"> </w:t>
      </w:r>
      <w:r w:rsidRPr="00DF4A50">
        <w:rPr>
          <w:rFonts w:eastAsia="Cambria"/>
          <w:w w:val="105"/>
          <w:sz w:val="22"/>
          <w:szCs w:val="22"/>
        </w:rPr>
        <w:t>of</w:t>
      </w:r>
      <w:r w:rsidRPr="0066551D">
        <w:rPr>
          <w:rFonts w:eastAsia="Cambria"/>
          <w:w w:val="105"/>
          <w:sz w:val="22"/>
          <w:szCs w:val="22"/>
        </w:rPr>
        <w:t xml:space="preserve"> </w:t>
      </w:r>
      <w:r w:rsidRPr="00DF4A50">
        <w:rPr>
          <w:rFonts w:eastAsia="Cambria"/>
          <w:w w:val="105"/>
          <w:sz w:val="22"/>
          <w:szCs w:val="22"/>
        </w:rPr>
        <w:t>adjustment</w:t>
      </w:r>
      <w:r w:rsidRPr="0066551D">
        <w:rPr>
          <w:rFonts w:eastAsia="Cambria"/>
          <w:w w:val="105"/>
          <w:sz w:val="22"/>
          <w:szCs w:val="22"/>
        </w:rPr>
        <w:t xml:space="preserve"> </w:t>
      </w:r>
      <w:r w:rsidRPr="00DF4A50">
        <w:rPr>
          <w:rFonts w:eastAsia="Cambria"/>
          <w:w w:val="105"/>
          <w:sz w:val="22"/>
          <w:szCs w:val="22"/>
        </w:rPr>
        <w:t>from</w:t>
      </w:r>
      <w:r w:rsidRPr="0066551D">
        <w:rPr>
          <w:rFonts w:eastAsia="Cambria"/>
          <w:w w:val="105"/>
          <w:sz w:val="22"/>
          <w:szCs w:val="22"/>
        </w:rPr>
        <w:t xml:space="preserve"> </w:t>
      </w:r>
      <w:r w:rsidRPr="00DF4A50">
        <w:rPr>
          <w:rFonts w:eastAsia="Cambria"/>
          <w:w w:val="105"/>
          <w:sz w:val="22"/>
          <w:szCs w:val="22"/>
        </w:rPr>
        <w:t>any</w:t>
      </w:r>
      <w:r w:rsidRPr="0066551D">
        <w:rPr>
          <w:rFonts w:eastAsia="Cambria"/>
          <w:w w:val="105"/>
          <w:sz w:val="22"/>
          <w:szCs w:val="22"/>
        </w:rPr>
        <w:t xml:space="preserve"> </w:t>
      </w:r>
      <w:r w:rsidRPr="00DF4A50">
        <w:rPr>
          <w:rFonts w:eastAsia="Cambria"/>
          <w:w w:val="105"/>
          <w:sz w:val="22"/>
          <w:szCs w:val="22"/>
        </w:rPr>
        <w:t>of</w:t>
      </w:r>
      <w:r w:rsidRPr="0066551D">
        <w:rPr>
          <w:rFonts w:eastAsia="Cambria"/>
          <w:w w:val="105"/>
          <w:sz w:val="22"/>
          <w:szCs w:val="22"/>
        </w:rPr>
        <w:t xml:space="preserve"> </w:t>
      </w:r>
      <w:r w:rsidRPr="00DF4A50">
        <w:rPr>
          <w:rFonts w:eastAsia="Cambria"/>
          <w:w w:val="105"/>
          <w:sz w:val="22"/>
          <w:szCs w:val="22"/>
        </w:rPr>
        <w:t>the</w:t>
      </w:r>
      <w:r w:rsidRPr="0066551D">
        <w:rPr>
          <w:rFonts w:eastAsia="Cambria"/>
          <w:w w:val="105"/>
          <w:sz w:val="22"/>
          <w:szCs w:val="22"/>
        </w:rPr>
        <w:t xml:space="preserve"> </w:t>
      </w:r>
      <w:r w:rsidRPr="00DF4A50">
        <w:rPr>
          <w:rFonts w:eastAsia="Cambria"/>
          <w:w w:val="105"/>
          <w:sz w:val="22"/>
          <w:szCs w:val="22"/>
        </w:rPr>
        <w:t>subsequent</w:t>
      </w:r>
      <w:r w:rsidRPr="0066551D">
        <w:rPr>
          <w:rFonts w:eastAsia="Cambria"/>
          <w:w w:val="105"/>
          <w:sz w:val="22"/>
          <w:szCs w:val="22"/>
        </w:rPr>
        <w:t xml:space="preserve"> </w:t>
      </w:r>
      <w:r w:rsidRPr="00DF4A50">
        <w:rPr>
          <w:rFonts w:eastAsia="Cambria"/>
          <w:w w:val="105"/>
          <w:sz w:val="22"/>
          <w:szCs w:val="22"/>
        </w:rPr>
        <w:t>invoices</w:t>
      </w:r>
      <w:r w:rsidRPr="0066551D">
        <w:rPr>
          <w:rFonts w:eastAsia="Cambria"/>
          <w:w w:val="105"/>
          <w:sz w:val="22"/>
          <w:szCs w:val="22"/>
        </w:rPr>
        <w:t xml:space="preserve"> </w:t>
      </w:r>
      <w:r w:rsidRPr="00DF4A50">
        <w:rPr>
          <w:rFonts w:eastAsia="Cambria"/>
          <w:w w:val="105"/>
          <w:sz w:val="22"/>
          <w:szCs w:val="22"/>
        </w:rPr>
        <w:t>submitted</w:t>
      </w:r>
      <w:r w:rsidRPr="0066551D">
        <w:rPr>
          <w:rFonts w:eastAsia="Cambria"/>
          <w:w w:val="105"/>
          <w:sz w:val="22"/>
          <w:szCs w:val="22"/>
        </w:rPr>
        <w:t xml:space="preserve"> </w:t>
      </w:r>
      <w:r w:rsidRPr="00DF4A50">
        <w:rPr>
          <w:rFonts w:eastAsia="Cambria"/>
          <w:w w:val="105"/>
          <w:sz w:val="22"/>
          <w:szCs w:val="22"/>
        </w:rPr>
        <w:t>by</w:t>
      </w:r>
      <w:r w:rsidRPr="0066551D">
        <w:rPr>
          <w:rFonts w:eastAsia="Cambria"/>
          <w:w w:val="105"/>
          <w:sz w:val="22"/>
          <w:szCs w:val="22"/>
        </w:rPr>
        <w:t xml:space="preserve"> </w:t>
      </w:r>
      <w:r w:rsidRPr="00DF4A50">
        <w:rPr>
          <w:rFonts w:eastAsia="Cambria"/>
          <w:w w:val="105"/>
          <w:sz w:val="22"/>
          <w:szCs w:val="22"/>
        </w:rPr>
        <w:t>the</w:t>
      </w:r>
      <w:r w:rsidRPr="0066551D">
        <w:rPr>
          <w:rFonts w:eastAsia="Cambria"/>
          <w:w w:val="105"/>
          <w:sz w:val="22"/>
          <w:szCs w:val="22"/>
        </w:rPr>
        <w:t xml:space="preserve"> </w:t>
      </w:r>
      <w:r w:rsidRPr="00DF4A50">
        <w:rPr>
          <w:rFonts w:eastAsia="Cambria"/>
          <w:w w:val="105"/>
          <w:sz w:val="22"/>
          <w:szCs w:val="22"/>
        </w:rPr>
        <w:t>Contractor</w:t>
      </w:r>
      <w:r w:rsidRPr="0066551D">
        <w:rPr>
          <w:rFonts w:eastAsia="Cambria"/>
          <w:w w:val="105"/>
          <w:sz w:val="22"/>
          <w:szCs w:val="22"/>
        </w:rPr>
        <w:t xml:space="preserve"> </w:t>
      </w:r>
      <w:r w:rsidRPr="00DF4A50">
        <w:rPr>
          <w:rFonts w:eastAsia="Cambria"/>
          <w:w w:val="105"/>
          <w:sz w:val="22"/>
          <w:szCs w:val="22"/>
        </w:rPr>
        <w:t>to</w:t>
      </w:r>
      <w:r w:rsidRPr="0066551D">
        <w:rPr>
          <w:rFonts w:eastAsia="Cambria"/>
          <w:w w:val="105"/>
          <w:sz w:val="22"/>
          <w:szCs w:val="22"/>
        </w:rPr>
        <w:t xml:space="preserve"> </w:t>
      </w:r>
      <w:r w:rsidRPr="00DF4A50">
        <w:rPr>
          <w:rFonts w:eastAsia="Cambria"/>
          <w:w w:val="105"/>
          <w:sz w:val="22"/>
          <w:szCs w:val="22"/>
        </w:rPr>
        <w:t>the</w:t>
      </w:r>
      <w:r w:rsidRPr="0066551D">
        <w:rPr>
          <w:rFonts w:eastAsia="Cambria"/>
          <w:w w:val="105"/>
          <w:sz w:val="22"/>
          <w:szCs w:val="22"/>
        </w:rPr>
        <w:t xml:space="preserve"> </w:t>
      </w:r>
      <w:r w:rsidRPr="00DF4A50">
        <w:rPr>
          <w:rFonts w:eastAsia="Cambria"/>
          <w:w w:val="105"/>
          <w:sz w:val="22"/>
          <w:szCs w:val="22"/>
        </w:rPr>
        <w:t>Employer.</w:t>
      </w:r>
      <w:r w:rsidRPr="0066551D">
        <w:rPr>
          <w:rFonts w:eastAsia="Cambria"/>
          <w:w w:val="105"/>
          <w:sz w:val="22"/>
          <w:szCs w:val="22"/>
        </w:rPr>
        <w:t xml:space="preserve"> </w:t>
      </w:r>
      <w:r w:rsidRPr="00DF4A50">
        <w:rPr>
          <w:rFonts w:eastAsia="Cambria"/>
          <w:w w:val="105"/>
          <w:sz w:val="22"/>
          <w:szCs w:val="22"/>
        </w:rPr>
        <w:t>In</w:t>
      </w:r>
      <w:r w:rsidRPr="0066551D">
        <w:rPr>
          <w:rFonts w:eastAsia="Cambria"/>
          <w:w w:val="105"/>
          <w:sz w:val="22"/>
          <w:szCs w:val="22"/>
        </w:rPr>
        <w:t xml:space="preserve"> </w:t>
      </w:r>
      <w:r w:rsidR="007F1C40" w:rsidRPr="0066551D">
        <w:rPr>
          <w:rFonts w:eastAsia="Cambria"/>
          <w:w w:val="105"/>
          <w:sz w:val="22"/>
          <w:szCs w:val="22"/>
        </w:rPr>
        <w:t xml:space="preserve">   </w:t>
      </w:r>
      <w:r w:rsidRPr="00DF4A50">
        <w:rPr>
          <w:rFonts w:eastAsia="Cambria"/>
          <w:w w:val="105"/>
          <w:sz w:val="22"/>
          <w:szCs w:val="22"/>
        </w:rPr>
        <w:t>addition to the amount of GST, the Employer shall also be entitled to</w:t>
      </w:r>
      <w:r w:rsidRPr="0066551D">
        <w:rPr>
          <w:rFonts w:eastAsia="Cambria"/>
          <w:w w:val="105"/>
          <w:sz w:val="22"/>
          <w:szCs w:val="22"/>
        </w:rPr>
        <w:t xml:space="preserve"> </w:t>
      </w:r>
      <w:r w:rsidRPr="00DF4A50">
        <w:rPr>
          <w:rFonts w:eastAsia="Cambria"/>
          <w:w w:val="105"/>
          <w:sz w:val="22"/>
          <w:szCs w:val="22"/>
        </w:rPr>
        <w:t>recover interest and penalty, in case any interest and/or penalty are</w:t>
      </w:r>
      <w:r w:rsidRPr="0066551D">
        <w:rPr>
          <w:rFonts w:eastAsia="Cambria"/>
          <w:w w:val="105"/>
          <w:sz w:val="22"/>
          <w:szCs w:val="22"/>
        </w:rPr>
        <w:t xml:space="preserve"> </w:t>
      </w:r>
      <w:r w:rsidRPr="00DF4A50">
        <w:rPr>
          <w:rFonts w:eastAsia="Cambria"/>
          <w:w w:val="105"/>
          <w:sz w:val="22"/>
          <w:szCs w:val="22"/>
        </w:rPr>
        <w:t>imposed by the tax authorities on the Employer for incorrect/wrong</w:t>
      </w:r>
      <w:r w:rsidRPr="0066551D">
        <w:rPr>
          <w:rFonts w:eastAsia="Cambria"/>
          <w:w w:val="105"/>
          <w:sz w:val="22"/>
          <w:szCs w:val="22"/>
        </w:rPr>
        <w:t xml:space="preserve"> </w:t>
      </w:r>
      <w:proofErr w:type="spellStart"/>
      <w:r w:rsidRPr="00DF4A50">
        <w:rPr>
          <w:rFonts w:eastAsia="Cambria"/>
          <w:w w:val="105"/>
          <w:sz w:val="22"/>
          <w:szCs w:val="22"/>
        </w:rPr>
        <w:t>availment</w:t>
      </w:r>
      <w:proofErr w:type="spellEnd"/>
      <w:r w:rsidRPr="0066551D">
        <w:rPr>
          <w:rFonts w:eastAsia="Cambria"/>
          <w:w w:val="105"/>
          <w:sz w:val="22"/>
          <w:szCs w:val="22"/>
        </w:rPr>
        <w:t xml:space="preserve"> </w:t>
      </w:r>
      <w:r w:rsidRPr="00DF4A50">
        <w:rPr>
          <w:rFonts w:eastAsia="Cambria"/>
          <w:w w:val="105"/>
          <w:sz w:val="22"/>
          <w:szCs w:val="22"/>
        </w:rPr>
        <w:t>of</w:t>
      </w:r>
      <w:r w:rsidRPr="0066551D">
        <w:rPr>
          <w:rFonts w:eastAsia="Cambria"/>
          <w:w w:val="105"/>
          <w:sz w:val="22"/>
          <w:szCs w:val="22"/>
        </w:rPr>
        <w:t xml:space="preserve"> </w:t>
      </w:r>
      <w:r w:rsidRPr="00DF4A50">
        <w:rPr>
          <w:rFonts w:eastAsia="Cambria"/>
          <w:w w:val="105"/>
          <w:sz w:val="22"/>
          <w:szCs w:val="22"/>
        </w:rPr>
        <w:t>Input</w:t>
      </w:r>
      <w:r w:rsidRPr="0066551D">
        <w:rPr>
          <w:rFonts w:eastAsia="Cambria"/>
          <w:w w:val="105"/>
          <w:sz w:val="22"/>
          <w:szCs w:val="22"/>
        </w:rPr>
        <w:t xml:space="preserve"> </w:t>
      </w:r>
      <w:r w:rsidRPr="00DF4A50">
        <w:rPr>
          <w:rFonts w:eastAsia="Cambria"/>
          <w:w w:val="105"/>
          <w:sz w:val="22"/>
          <w:szCs w:val="22"/>
        </w:rPr>
        <w:t>Tax</w:t>
      </w:r>
      <w:r w:rsidRPr="0066551D">
        <w:rPr>
          <w:rFonts w:eastAsia="Cambria"/>
          <w:w w:val="105"/>
          <w:sz w:val="22"/>
          <w:szCs w:val="22"/>
        </w:rPr>
        <w:t xml:space="preserve"> </w:t>
      </w:r>
      <w:r w:rsidRPr="00DF4A50">
        <w:rPr>
          <w:rFonts w:eastAsia="Cambria"/>
          <w:w w:val="105"/>
          <w:sz w:val="22"/>
          <w:szCs w:val="22"/>
        </w:rPr>
        <w:t>Credit.</w:t>
      </w:r>
      <w:r w:rsidRPr="0066551D">
        <w:rPr>
          <w:rFonts w:eastAsia="Cambria"/>
          <w:w w:val="105"/>
          <w:sz w:val="22"/>
          <w:szCs w:val="22"/>
        </w:rPr>
        <w:t xml:space="preserve"> </w:t>
      </w:r>
      <w:r w:rsidRPr="00DF4A50">
        <w:rPr>
          <w:rFonts w:eastAsia="Cambria"/>
          <w:w w:val="105"/>
          <w:sz w:val="22"/>
          <w:szCs w:val="22"/>
        </w:rPr>
        <w:t>The</w:t>
      </w:r>
      <w:r w:rsidRPr="0066551D">
        <w:rPr>
          <w:rFonts w:eastAsia="Cambria"/>
          <w:w w:val="105"/>
          <w:sz w:val="22"/>
          <w:szCs w:val="22"/>
        </w:rPr>
        <w:t xml:space="preserve"> </w:t>
      </w:r>
      <w:r w:rsidRPr="00DF4A50">
        <w:rPr>
          <w:rFonts w:eastAsia="Cambria"/>
          <w:w w:val="105"/>
          <w:sz w:val="22"/>
          <w:szCs w:val="22"/>
        </w:rPr>
        <w:t>Employer</w:t>
      </w:r>
      <w:r w:rsidRPr="0066551D">
        <w:rPr>
          <w:rFonts w:eastAsia="Cambria"/>
          <w:w w:val="105"/>
          <w:sz w:val="22"/>
          <w:szCs w:val="22"/>
        </w:rPr>
        <w:t xml:space="preserve"> </w:t>
      </w:r>
      <w:r w:rsidRPr="00DF4A50">
        <w:rPr>
          <w:rFonts w:eastAsia="Cambria"/>
          <w:w w:val="105"/>
          <w:sz w:val="22"/>
          <w:szCs w:val="22"/>
        </w:rPr>
        <w:t>shall</w:t>
      </w:r>
      <w:r w:rsidRPr="0066551D">
        <w:rPr>
          <w:rFonts w:eastAsia="Cambria"/>
          <w:w w:val="105"/>
          <w:sz w:val="22"/>
          <w:szCs w:val="22"/>
        </w:rPr>
        <w:t xml:space="preserve"> </w:t>
      </w:r>
      <w:r w:rsidRPr="00DF4A50">
        <w:rPr>
          <w:rFonts w:eastAsia="Cambria"/>
          <w:w w:val="105"/>
          <w:sz w:val="22"/>
          <w:szCs w:val="22"/>
        </w:rPr>
        <w:t>determine</w:t>
      </w:r>
      <w:r w:rsidRPr="0066551D">
        <w:rPr>
          <w:rFonts w:eastAsia="Cambria"/>
          <w:w w:val="105"/>
          <w:sz w:val="22"/>
          <w:szCs w:val="22"/>
        </w:rPr>
        <w:t xml:space="preserve"> </w:t>
      </w:r>
      <w:r w:rsidRPr="00DF4A50">
        <w:rPr>
          <w:rFonts w:eastAsia="Cambria"/>
          <w:w w:val="105"/>
          <w:sz w:val="22"/>
          <w:szCs w:val="22"/>
        </w:rPr>
        <w:t>whether</w:t>
      </w:r>
      <w:r w:rsidRPr="0066551D">
        <w:rPr>
          <w:rFonts w:eastAsia="Cambria"/>
          <w:w w:val="105"/>
          <w:sz w:val="22"/>
          <w:szCs w:val="22"/>
        </w:rPr>
        <w:t xml:space="preserve"> </w:t>
      </w:r>
      <w:r w:rsidRPr="00DF4A50">
        <w:rPr>
          <w:rFonts w:eastAsia="Cambria"/>
          <w:w w:val="105"/>
          <w:sz w:val="22"/>
          <w:szCs w:val="22"/>
        </w:rPr>
        <w:t>the</w:t>
      </w:r>
      <w:r w:rsidRPr="0066551D">
        <w:rPr>
          <w:rFonts w:eastAsia="Cambria"/>
          <w:w w:val="105"/>
          <w:sz w:val="22"/>
          <w:szCs w:val="22"/>
        </w:rPr>
        <w:t xml:space="preserve"> </w:t>
      </w:r>
      <w:r w:rsidRPr="00DF4A50">
        <w:rPr>
          <w:rFonts w:eastAsia="Cambria"/>
          <w:w w:val="105"/>
          <w:sz w:val="22"/>
          <w:szCs w:val="22"/>
        </w:rPr>
        <w:t>denial</w:t>
      </w:r>
      <w:r w:rsidRPr="0066551D">
        <w:rPr>
          <w:rFonts w:eastAsia="Cambria"/>
          <w:w w:val="105"/>
          <w:sz w:val="22"/>
          <w:szCs w:val="22"/>
        </w:rPr>
        <w:t xml:space="preserve"> </w:t>
      </w:r>
      <w:r w:rsidRPr="00DF4A50">
        <w:rPr>
          <w:rFonts w:eastAsia="Cambria"/>
          <w:w w:val="105"/>
          <w:sz w:val="22"/>
          <w:szCs w:val="22"/>
        </w:rPr>
        <w:t>of</w:t>
      </w:r>
      <w:r w:rsidRPr="0066551D">
        <w:rPr>
          <w:rFonts w:eastAsia="Cambria"/>
          <w:w w:val="105"/>
          <w:sz w:val="22"/>
          <w:szCs w:val="22"/>
        </w:rPr>
        <w:t xml:space="preserve"> </w:t>
      </w:r>
      <w:r w:rsidRPr="00DF4A50">
        <w:rPr>
          <w:rFonts w:eastAsia="Cambria"/>
          <w:w w:val="105"/>
          <w:sz w:val="22"/>
          <w:szCs w:val="22"/>
        </w:rPr>
        <w:t>credit</w:t>
      </w:r>
      <w:r w:rsidRPr="0066551D">
        <w:rPr>
          <w:rFonts w:eastAsia="Cambria"/>
          <w:w w:val="105"/>
          <w:sz w:val="22"/>
          <w:szCs w:val="22"/>
        </w:rPr>
        <w:t xml:space="preserve"> </w:t>
      </w:r>
      <w:r w:rsidRPr="00DF4A50">
        <w:rPr>
          <w:rFonts w:eastAsia="Cambria"/>
          <w:w w:val="105"/>
          <w:sz w:val="22"/>
          <w:szCs w:val="22"/>
        </w:rPr>
        <w:t>is</w:t>
      </w:r>
      <w:r w:rsidRPr="0066551D">
        <w:rPr>
          <w:rFonts w:eastAsia="Cambria"/>
          <w:w w:val="105"/>
          <w:sz w:val="22"/>
          <w:szCs w:val="22"/>
        </w:rPr>
        <w:t xml:space="preserve"> </w:t>
      </w:r>
      <w:r w:rsidRPr="00DF4A50">
        <w:rPr>
          <w:rFonts w:eastAsia="Cambria"/>
          <w:w w:val="105"/>
          <w:sz w:val="22"/>
          <w:szCs w:val="22"/>
        </w:rPr>
        <w:t>linked</w:t>
      </w:r>
      <w:r w:rsidRPr="0066551D">
        <w:rPr>
          <w:rFonts w:eastAsia="Cambria"/>
          <w:w w:val="105"/>
          <w:sz w:val="22"/>
          <w:szCs w:val="22"/>
        </w:rPr>
        <w:t xml:space="preserve"> </w:t>
      </w:r>
      <w:r w:rsidRPr="00DF4A50">
        <w:rPr>
          <w:rFonts w:eastAsia="Cambria"/>
          <w:w w:val="105"/>
          <w:sz w:val="22"/>
          <w:szCs w:val="22"/>
        </w:rPr>
        <w:t>to</w:t>
      </w:r>
      <w:r w:rsidRPr="0066551D">
        <w:rPr>
          <w:rFonts w:eastAsia="Cambria"/>
          <w:w w:val="105"/>
          <w:sz w:val="22"/>
          <w:szCs w:val="22"/>
        </w:rPr>
        <w:t xml:space="preserve"> </w:t>
      </w:r>
      <w:r w:rsidRPr="00DF4A50">
        <w:rPr>
          <w:rFonts w:eastAsia="Cambria"/>
          <w:w w:val="105"/>
          <w:sz w:val="22"/>
          <w:szCs w:val="22"/>
        </w:rPr>
        <w:t>the</w:t>
      </w:r>
      <w:r w:rsidRPr="0066551D">
        <w:rPr>
          <w:rFonts w:eastAsia="Cambria"/>
          <w:w w:val="105"/>
          <w:sz w:val="22"/>
          <w:szCs w:val="22"/>
        </w:rPr>
        <w:t xml:space="preserve"> </w:t>
      </w:r>
      <w:r w:rsidRPr="00DF4A50">
        <w:rPr>
          <w:rFonts w:eastAsia="Cambria"/>
          <w:w w:val="105"/>
          <w:sz w:val="22"/>
          <w:szCs w:val="22"/>
        </w:rPr>
        <w:t>non-compliance/</w:t>
      </w:r>
      <w:r w:rsidRPr="0066551D">
        <w:rPr>
          <w:rFonts w:eastAsia="Cambria"/>
          <w:w w:val="105"/>
          <w:sz w:val="22"/>
          <w:szCs w:val="22"/>
        </w:rPr>
        <w:t xml:space="preserve"> </w:t>
      </w:r>
      <w:r w:rsidRPr="00DF4A50">
        <w:rPr>
          <w:rFonts w:eastAsia="Cambria"/>
          <w:w w:val="105"/>
          <w:sz w:val="22"/>
          <w:szCs w:val="22"/>
        </w:rPr>
        <w:t>incorrect compliance of the Contractor and the said determination</w:t>
      </w:r>
      <w:r w:rsidRPr="0066551D">
        <w:rPr>
          <w:rFonts w:eastAsia="Cambria"/>
          <w:w w:val="105"/>
          <w:sz w:val="22"/>
          <w:szCs w:val="22"/>
        </w:rPr>
        <w:t xml:space="preserve"> </w:t>
      </w:r>
      <w:r w:rsidRPr="00DF4A50">
        <w:rPr>
          <w:rFonts w:eastAsia="Cambria"/>
          <w:w w:val="105"/>
          <w:sz w:val="22"/>
          <w:szCs w:val="22"/>
        </w:rPr>
        <w:t>shall</w:t>
      </w:r>
      <w:r w:rsidRPr="0066551D">
        <w:rPr>
          <w:rFonts w:eastAsia="Cambria"/>
          <w:w w:val="105"/>
          <w:sz w:val="22"/>
          <w:szCs w:val="22"/>
        </w:rPr>
        <w:t xml:space="preserve"> </w:t>
      </w:r>
      <w:r w:rsidRPr="00DF4A50">
        <w:rPr>
          <w:rFonts w:eastAsia="Cambria"/>
          <w:w w:val="105"/>
          <w:sz w:val="22"/>
          <w:szCs w:val="22"/>
        </w:rPr>
        <w:t>be</w:t>
      </w:r>
      <w:r w:rsidRPr="0066551D">
        <w:rPr>
          <w:rFonts w:eastAsia="Cambria"/>
          <w:w w:val="105"/>
          <w:sz w:val="22"/>
          <w:szCs w:val="22"/>
        </w:rPr>
        <w:t xml:space="preserve"> </w:t>
      </w:r>
      <w:r w:rsidRPr="00DF4A50">
        <w:rPr>
          <w:rFonts w:eastAsia="Cambria"/>
          <w:w w:val="105"/>
          <w:sz w:val="22"/>
          <w:szCs w:val="22"/>
        </w:rPr>
        <w:t>binding</w:t>
      </w:r>
      <w:r w:rsidRPr="0066551D">
        <w:rPr>
          <w:rFonts w:eastAsia="Cambria"/>
          <w:w w:val="105"/>
          <w:sz w:val="22"/>
          <w:szCs w:val="22"/>
        </w:rPr>
        <w:t xml:space="preserve"> </w:t>
      </w:r>
      <w:r w:rsidRPr="00DF4A50">
        <w:rPr>
          <w:rFonts w:eastAsia="Cambria"/>
          <w:w w:val="105"/>
          <w:sz w:val="22"/>
          <w:szCs w:val="22"/>
        </w:rPr>
        <w:t>on</w:t>
      </w:r>
      <w:r w:rsidRPr="0066551D">
        <w:rPr>
          <w:rFonts w:eastAsia="Cambria"/>
          <w:w w:val="105"/>
          <w:sz w:val="22"/>
          <w:szCs w:val="22"/>
        </w:rPr>
        <w:t xml:space="preserve"> </w:t>
      </w:r>
      <w:r w:rsidRPr="00DF4A50">
        <w:rPr>
          <w:rFonts w:eastAsia="Cambria"/>
          <w:w w:val="105"/>
          <w:sz w:val="22"/>
          <w:szCs w:val="22"/>
        </w:rPr>
        <w:t>the</w:t>
      </w:r>
      <w:r w:rsidRPr="0066551D">
        <w:rPr>
          <w:rFonts w:eastAsia="Cambria"/>
          <w:w w:val="105"/>
          <w:sz w:val="22"/>
          <w:szCs w:val="22"/>
        </w:rPr>
        <w:t xml:space="preserve"> </w:t>
      </w:r>
      <w:r w:rsidRPr="00DF4A50">
        <w:rPr>
          <w:rFonts w:eastAsia="Cambria"/>
          <w:w w:val="105"/>
          <w:sz w:val="22"/>
          <w:szCs w:val="22"/>
        </w:rPr>
        <w:t>Contractor.</w:t>
      </w:r>
    </w:p>
    <w:p w:rsidR="005A48C5" w:rsidRPr="00DF4A50" w:rsidRDefault="005A48C5">
      <w:pPr>
        <w:widowControl w:val="0"/>
        <w:autoSpaceDE w:val="0"/>
        <w:autoSpaceDN w:val="0"/>
        <w:spacing w:before="5"/>
        <w:rPr>
          <w:rFonts w:eastAsia="Cambria"/>
          <w:sz w:val="22"/>
          <w:szCs w:val="22"/>
        </w:rPr>
      </w:pPr>
    </w:p>
    <w:p w:rsidR="005A48C5" w:rsidRPr="0066551D" w:rsidRDefault="00D11752" w:rsidP="0066551D">
      <w:pPr>
        <w:widowControl w:val="0"/>
        <w:numPr>
          <w:ilvl w:val="2"/>
          <w:numId w:val="1"/>
        </w:numPr>
        <w:tabs>
          <w:tab w:val="left" w:pos="1249"/>
        </w:tabs>
        <w:autoSpaceDE w:val="0"/>
        <w:autoSpaceDN w:val="0"/>
        <w:spacing w:line="254" w:lineRule="auto"/>
        <w:ind w:right="1602"/>
        <w:jc w:val="both"/>
        <w:rPr>
          <w:rFonts w:eastAsia="Cambria"/>
          <w:w w:val="105"/>
          <w:sz w:val="22"/>
          <w:szCs w:val="22"/>
        </w:rPr>
      </w:pPr>
      <w:r w:rsidRPr="00DF4A50">
        <w:rPr>
          <w:rFonts w:eastAsia="Cambria"/>
          <w:w w:val="105"/>
          <w:sz w:val="22"/>
          <w:szCs w:val="22"/>
        </w:rPr>
        <w:t>For the purpose of the Contract, it is agreed that the Contract Price</w:t>
      </w:r>
      <w:r w:rsidRPr="0066551D">
        <w:rPr>
          <w:rFonts w:eastAsia="Cambria"/>
          <w:w w:val="105"/>
          <w:sz w:val="22"/>
          <w:szCs w:val="22"/>
        </w:rPr>
        <w:t xml:space="preserve"> </w:t>
      </w:r>
      <w:r w:rsidRPr="00DF4A50">
        <w:rPr>
          <w:rFonts w:eastAsia="Cambria"/>
          <w:w w:val="105"/>
          <w:sz w:val="22"/>
          <w:szCs w:val="22"/>
        </w:rPr>
        <w:t xml:space="preserve">specified in </w:t>
      </w:r>
      <w:r w:rsidRPr="003B2DE5">
        <w:rPr>
          <w:rFonts w:eastAsia="Cambria"/>
          <w:b/>
          <w:bCs/>
          <w:w w:val="105"/>
          <w:sz w:val="22"/>
          <w:szCs w:val="22"/>
        </w:rPr>
        <w:t>Article 2</w:t>
      </w:r>
      <w:r w:rsidR="00081E32" w:rsidRPr="003B2DE5">
        <w:rPr>
          <w:rFonts w:eastAsia="Cambria"/>
          <w:b/>
          <w:bCs/>
          <w:w w:val="105"/>
          <w:sz w:val="22"/>
          <w:szCs w:val="22"/>
        </w:rPr>
        <w:t xml:space="preserve"> </w:t>
      </w:r>
      <w:r w:rsidRPr="003B2DE5">
        <w:rPr>
          <w:rFonts w:eastAsia="Cambria"/>
          <w:b/>
          <w:bCs/>
          <w:w w:val="105"/>
          <w:sz w:val="22"/>
          <w:szCs w:val="22"/>
        </w:rPr>
        <w:t>(Contract Price and Terms of Payment)</w:t>
      </w:r>
      <w:r w:rsidRPr="00DF4A50">
        <w:rPr>
          <w:rFonts w:eastAsia="Cambria"/>
          <w:w w:val="105"/>
          <w:sz w:val="22"/>
          <w:szCs w:val="22"/>
        </w:rPr>
        <w:t xml:space="preserve"> of the</w:t>
      </w:r>
      <w:r w:rsidRPr="0066551D">
        <w:rPr>
          <w:rFonts w:eastAsia="Cambria"/>
          <w:w w:val="105"/>
          <w:sz w:val="22"/>
          <w:szCs w:val="22"/>
        </w:rPr>
        <w:t xml:space="preserve"> </w:t>
      </w:r>
      <w:r w:rsidRPr="00DF4A50">
        <w:rPr>
          <w:rFonts w:eastAsia="Cambria"/>
          <w:w w:val="105"/>
          <w:sz w:val="22"/>
          <w:szCs w:val="22"/>
        </w:rPr>
        <w:t>Contract Agreement is based on the taxes, duties, levies and charges</w:t>
      </w:r>
      <w:r w:rsidRPr="0066551D">
        <w:rPr>
          <w:rFonts w:eastAsia="Cambria"/>
          <w:w w:val="105"/>
          <w:sz w:val="22"/>
          <w:szCs w:val="22"/>
        </w:rPr>
        <w:t xml:space="preserve"> </w:t>
      </w:r>
      <w:r w:rsidRPr="00DF4A50">
        <w:rPr>
          <w:rFonts w:eastAsia="Cambria"/>
          <w:w w:val="105"/>
          <w:sz w:val="22"/>
          <w:szCs w:val="22"/>
        </w:rPr>
        <w:t>prevailing at the date seven (07) days prior to the last date of bid</w:t>
      </w:r>
      <w:r w:rsidRPr="0066551D">
        <w:rPr>
          <w:rFonts w:eastAsia="Cambria"/>
          <w:w w:val="105"/>
          <w:sz w:val="22"/>
          <w:szCs w:val="22"/>
        </w:rPr>
        <w:t xml:space="preserve"> </w:t>
      </w:r>
      <w:r w:rsidRPr="00DF4A50">
        <w:rPr>
          <w:rFonts w:eastAsia="Cambria"/>
          <w:w w:val="105"/>
          <w:sz w:val="22"/>
          <w:szCs w:val="22"/>
        </w:rPr>
        <w:t xml:space="preserve">submission (hereinafter called “Tax” in this </w:t>
      </w:r>
      <w:r w:rsidRPr="00D234D1">
        <w:rPr>
          <w:rFonts w:eastAsia="Cambria"/>
          <w:b/>
          <w:bCs/>
          <w:w w:val="105"/>
          <w:sz w:val="22"/>
          <w:szCs w:val="22"/>
        </w:rPr>
        <w:t>GCC Sub-clause 10.7</w:t>
      </w:r>
      <w:r w:rsidRPr="00DF4A50">
        <w:rPr>
          <w:rFonts w:eastAsia="Cambria"/>
          <w:w w:val="105"/>
          <w:sz w:val="22"/>
          <w:szCs w:val="22"/>
        </w:rPr>
        <w:t xml:space="preserve">). </w:t>
      </w:r>
      <w:r w:rsidRPr="007B4934">
        <w:rPr>
          <w:rFonts w:eastAsia="Cambria"/>
          <w:w w:val="105"/>
          <w:sz w:val="22"/>
          <w:szCs w:val="22"/>
        </w:rPr>
        <w:t>If any rates of Tax are increased or decreased, a new Tax is introduced, an existing Tax is abolished, or any change in interpretation except for classification related purpose</w:t>
      </w:r>
      <w:r w:rsidRPr="00DF4A50">
        <w:rPr>
          <w:rFonts w:eastAsia="Cambria"/>
          <w:w w:val="105"/>
          <w:sz w:val="22"/>
          <w:szCs w:val="22"/>
        </w:rPr>
        <w:t>, or application of any Tax occurs in</w:t>
      </w:r>
      <w:r w:rsidRPr="0066551D">
        <w:rPr>
          <w:rFonts w:eastAsia="Cambria"/>
          <w:w w:val="105"/>
          <w:sz w:val="22"/>
          <w:szCs w:val="22"/>
        </w:rPr>
        <w:t xml:space="preserve"> </w:t>
      </w:r>
      <w:r w:rsidRPr="00DF4A50">
        <w:rPr>
          <w:rFonts w:eastAsia="Cambria"/>
          <w:w w:val="105"/>
          <w:sz w:val="22"/>
          <w:szCs w:val="22"/>
        </w:rPr>
        <w:t>the course of the performance of the Contract, which was or will be</w:t>
      </w:r>
      <w:r w:rsidRPr="0066551D">
        <w:rPr>
          <w:rFonts w:eastAsia="Cambria"/>
          <w:w w:val="105"/>
          <w:sz w:val="22"/>
          <w:szCs w:val="22"/>
        </w:rPr>
        <w:t xml:space="preserve"> </w:t>
      </w:r>
      <w:r w:rsidRPr="00DF4A50">
        <w:rPr>
          <w:rFonts w:eastAsia="Cambria"/>
          <w:w w:val="105"/>
          <w:sz w:val="22"/>
          <w:szCs w:val="22"/>
        </w:rPr>
        <w:t>assessed on the Contractor in connection with performance of the</w:t>
      </w:r>
      <w:r w:rsidRPr="0066551D">
        <w:rPr>
          <w:rFonts w:eastAsia="Cambria"/>
          <w:w w:val="105"/>
          <w:sz w:val="22"/>
          <w:szCs w:val="22"/>
        </w:rPr>
        <w:t xml:space="preserve"> </w:t>
      </w:r>
      <w:r w:rsidRPr="00DF4A50">
        <w:rPr>
          <w:rFonts w:eastAsia="Cambria"/>
          <w:w w:val="105"/>
          <w:sz w:val="22"/>
          <w:szCs w:val="22"/>
        </w:rPr>
        <w:t>Contract,</w:t>
      </w:r>
      <w:r w:rsidRPr="0066551D">
        <w:rPr>
          <w:rFonts w:eastAsia="Cambria"/>
          <w:w w:val="105"/>
          <w:sz w:val="22"/>
          <w:szCs w:val="22"/>
        </w:rPr>
        <w:t xml:space="preserve"> </w:t>
      </w:r>
      <w:r w:rsidRPr="00DF4A50">
        <w:rPr>
          <w:rFonts w:eastAsia="Cambria"/>
          <w:w w:val="105"/>
          <w:sz w:val="22"/>
          <w:szCs w:val="22"/>
        </w:rPr>
        <w:t>an</w:t>
      </w:r>
      <w:r w:rsidRPr="0066551D">
        <w:rPr>
          <w:rFonts w:eastAsia="Cambria"/>
          <w:w w:val="105"/>
          <w:sz w:val="22"/>
          <w:szCs w:val="22"/>
        </w:rPr>
        <w:t xml:space="preserve"> </w:t>
      </w:r>
      <w:r w:rsidRPr="00DF4A50">
        <w:rPr>
          <w:rFonts w:eastAsia="Cambria"/>
          <w:w w:val="105"/>
          <w:sz w:val="22"/>
          <w:szCs w:val="22"/>
        </w:rPr>
        <w:t>equitable</w:t>
      </w:r>
      <w:r w:rsidRPr="0066551D">
        <w:rPr>
          <w:rFonts w:eastAsia="Cambria"/>
          <w:w w:val="105"/>
          <w:sz w:val="22"/>
          <w:szCs w:val="22"/>
        </w:rPr>
        <w:t xml:space="preserve"> </w:t>
      </w:r>
      <w:r w:rsidRPr="00DF4A50">
        <w:rPr>
          <w:rFonts w:eastAsia="Cambria"/>
          <w:w w:val="105"/>
          <w:sz w:val="22"/>
          <w:szCs w:val="22"/>
        </w:rPr>
        <w:t>adjustment</w:t>
      </w:r>
      <w:r w:rsidRPr="0066551D">
        <w:rPr>
          <w:rFonts w:eastAsia="Cambria"/>
          <w:w w:val="105"/>
          <w:sz w:val="22"/>
          <w:szCs w:val="22"/>
        </w:rPr>
        <w:t xml:space="preserve"> </w:t>
      </w:r>
      <w:r w:rsidRPr="00DF4A50">
        <w:rPr>
          <w:rFonts w:eastAsia="Cambria"/>
          <w:w w:val="105"/>
          <w:sz w:val="22"/>
          <w:szCs w:val="22"/>
        </w:rPr>
        <w:t>of</w:t>
      </w:r>
      <w:r w:rsidRPr="0066551D">
        <w:rPr>
          <w:rFonts w:eastAsia="Cambria"/>
          <w:w w:val="105"/>
          <w:sz w:val="22"/>
          <w:szCs w:val="22"/>
        </w:rPr>
        <w:t xml:space="preserve"> </w:t>
      </w:r>
      <w:r w:rsidRPr="00DF4A50">
        <w:rPr>
          <w:rFonts w:eastAsia="Cambria"/>
          <w:w w:val="105"/>
          <w:sz w:val="22"/>
          <w:szCs w:val="22"/>
        </w:rPr>
        <w:t>the</w:t>
      </w:r>
      <w:r w:rsidRPr="0066551D">
        <w:rPr>
          <w:rFonts w:eastAsia="Cambria"/>
          <w:w w:val="105"/>
          <w:sz w:val="22"/>
          <w:szCs w:val="22"/>
        </w:rPr>
        <w:t xml:space="preserve"> </w:t>
      </w:r>
      <w:r w:rsidRPr="00DF4A50">
        <w:rPr>
          <w:rFonts w:eastAsia="Cambria"/>
          <w:w w:val="105"/>
          <w:sz w:val="22"/>
          <w:szCs w:val="22"/>
        </w:rPr>
        <w:t>Contract</w:t>
      </w:r>
      <w:r w:rsidRPr="0066551D">
        <w:rPr>
          <w:rFonts w:eastAsia="Cambria"/>
          <w:w w:val="105"/>
          <w:sz w:val="22"/>
          <w:szCs w:val="22"/>
        </w:rPr>
        <w:t xml:space="preserve"> </w:t>
      </w:r>
      <w:r w:rsidRPr="00DF4A50">
        <w:rPr>
          <w:rFonts w:eastAsia="Cambria"/>
          <w:w w:val="105"/>
          <w:sz w:val="22"/>
          <w:szCs w:val="22"/>
        </w:rPr>
        <w:t>price</w:t>
      </w:r>
      <w:r w:rsidRPr="0066551D">
        <w:rPr>
          <w:rFonts w:eastAsia="Cambria"/>
          <w:w w:val="105"/>
          <w:sz w:val="22"/>
          <w:szCs w:val="22"/>
        </w:rPr>
        <w:t xml:space="preserve"> </w:t>
      </w:r>
      <w:r w:rsidRPr="00DF4A50">
        <w:rPr>
          <w:rFonts w:eastAsia="Cambria"/>
          <w:w w:val="105"/>
          <w:sz w:val="22"/>
          <w:szCs w:val="22"/>
        </w:rPr>
        <w:t>shall</w:t>
      </w:r>
      <w:r w:rsidRPr="0066551D">
        <w:rPr>
          <w:rFonts w:eastAsia="Cambria"/>
          <w:w w:val="105"/>
          <w:sz w:val="22"/>
          <w:szCs w:val="22"/>
        </w:rPr>
        <w:t xml:space="preserve"> </w:t>
      </w:r>
      <w:r w:rsidRPr="00DF4A50">
        <w:rPr>
          <w:rFonts w:eastAsia="Cambria"/>
          <w:w w:val="105"/>
          <w:sz w:val="22"/>
          <w:szCs w:val="22"/>
        </w:rPr>
        <w:t>be</w:t>
      </w:r>
      <w:r w:rsidRPr="0066551D">
        <w:rPr>
          <w:rFonts w:eastAsia="Cambria"/>
          <w:w w:val="105"/>
          <w:sz w:val="22"/>
          <w:szCs w:val="22"/>
        </w:rPr>
        <w:t xml:space="preserve"> </w:t>
      </w:r>
      <w:r w:rsidR="002024FE" w:rsidRPr="00DF4A50">
        <w:rPr>
          <w:rFonts w:eastAsia="Cambria"/>
          <w:w w:val="105"/>
          <w:sz w:val="22"/>
          <w:szCs w:val="22"/>
        </w:rPr>
        <w:t>made</w:t>
      </w:r>
      <w:r w:rsidR="002024FE" w:rsidRPr="0066551D">
        <w:rPr>
          <w:rFonts w:eastAsia="Cambria"/>
          <w:w w:val="105"/>
          <w:sz w:val="22"/>
          <w:szCs w:val="22"/>
        </w:rPr>
        <w:t xml:space="preserve"> to</w:t>
      </w:r>
      <w:r w:rsidRPr="0066551D">
        <w:rPr>
          <w:rFonts w:eastAsia="Cambria"/>
          <w:w w:val="105"/>
          <w:sz w:val="22"/>
          <w:szCs w:val="22"/>
        </w:rPr>
        <w:t xml:space="preserve"> fully take into account any such change by addition to the Contract price or deduction therefrom, as the case may be, in accordance with </w:t>
      </w:r>
      <w:r w:rsidRPr="0076767A">
        <w:rPr>
          <w:rFonts w:eastAsia="Cambria"/>
          <w:b/>
          <w:bCs/>
          <w:w w:val="105"/>
          <w:sz w:val="22"/>
          <w:szCs w:val="22"/>
        </w:rPr>
        <w:t>GCC Clause 31</w:t>
      </w:r>
      <w:r w:rsidRPr="0066551D">
        <w:rPr>
          <w:rFonts w:eastAsia="Cambria"/>
          <w:w w:val="105"/>
          <w:sz w:val="22"/>
          <w:szCs w:val="22"/>
        </w:rPr>
        <w:t xml:space="preserve"> (Changes in Laws and Regulations) hereof. These adjustments shall be applicable for all </w:t>
      </w:r>
      <w:r w:rsidRPr="0066551D">
        <w:rPr>
          <w:rFonts w:eastAsia="Cambria"/>
          <w:w w:val="105"/>
          <w:sz w:val="22"/>
          <w:szCs w:val="22"/>
        </w:rPr>
        <w:lastRenderedPageBreak/>
        <w:t xml:space="preserve">transactions between the Employer and the Contractor for supply of goods and services under the </w:t>
      </w:r>
      <w:r w:rsidR="004D764C" w:rsidRPr="00EF5F16">
        <w:rPr>
          <w:rFonts w:eastAsia="Cambria"/>
          <w:w w:val="105"/>
          <w:sz w:val="22"/>
          <w:szCs w:val="22"/>
        </w:rPr>
        <w:t>works</w:t>
      </w:r>
      <w:r w:rsidR="004D764C">
        <w:rPr>
          <w:rFonts w:eastAsia="Cambria"/>
          <w:w w:val="105"/>
          <w:sz w:val="22"/>
          <w:szCs w:val="22"/>
        </w:rPr>
        <w:t xml:space="preserve"> </w:t>
      </w:r>
      <w:r w:rsidRPr="0066551D">
        <w:rPr>
          <w:rFonts w:eastAsia="Cambria"/>
          <w:w w:val="105"/>
          <w:sz w:val="22"/>
          <w:szCs w:val="22"/>
        </w:rPr>
        <w:t>Contract but shall not be applicable on procurement of raw materials, intermediary components etc. by the Contractor and on account of variation in taxes, duties &amp; levies applicable locally.</w:t>
      </w:r>
    </w:p>
    <w:p w:rsidR="005A48C5" w:rsidRPr="0066551D" w:rsidRDefault="005A48C5" w:rsidP="0066551D">
      <w:pPr>
        <w:widowControl w:val="0"/>
        <w:tabs>
          <w:tab w:val="left" w:pos="1249"/>
        </w:tabs>
        <w:autoSpaceDE w:val="0"/>
        <w:autoSpaceDN w:val="0"/>
        <w:spacing w:line="254" w:lineRule="auto"/>
        <w:ind w:left="1288" w:right="1602"/>
        <w:jc w:val="both"/>
        <w:rPr>
          <w:rFonts w:eastAsia="Cambria"/>
          <w:w w:val="105"/>
          <w:sz w:val="22"/>
          <w:szCs w:val="22"/>
        </w:rPr>
      </w:pPr>
    </w:p>
    <w:p w:rsidR="005A48C5" w:rsidRPr="0066551D" w:rsidRDefault="00D11752" w:rsidP="0076767A">
      <w:pPr>
        <w:widowControl w:val="0"/>
        <w:tabs>
          <w:tab w:val="left" w:pos="1249"/>
        </w:tabs>
        <w:autoSpaceDE w:val="0"/>
        <w:autoSpaceDN w:val="0"/>
        <w:spacing w:line="254" w:lineRule="auto"/>
        <w:ind w:left="1288" w:right="1602"/>
        <w:jc w:val="both"/>
        <w:rPr>
          <w:rFonts w:eastAsia="Cambria"/>
          <w:w w:val="105"/>
          <w:sz w:val="22"/>
          <w:szCs w:val="22"/>
        </w:rPr>
      </w:pPr>
      <w:r w:rsidRPr="00DF4A50">
        <w:rPr>
          <w:rFonts w:eastAsia="Cambria"/>
          <w:w w:val="105"/>
          <w:sz w:val="22"/>
          <w:szCs w:val="22"/>
        </w:rPr>
        <w:t xml:space="preserve">In respect of raw materials, intermediary components </w:t>
      </w:r>
      <w:proofErr w:type="spellStart"/>
      <w:r w:rsidRPr="00DF4A50">
        <w:rPr>
          <w:rFonts w:eastAsia="Cambria"/>
          <w:w w:val="105"/>
          <w:sz w:val="22"/>
          <w:szCs w:val="22"/>
        </w:rPr>
        <w:t>etc</w:t>
      </w:r>
      <w:proofErr w:type="spellEnd"/>
      <w:r w:rsidRPr="00DF4A50">
        <w:rPr>
          <w:rFonts w:eastAsia="Cambria"/>
          <w:w w:val="105"/>
          <w:sz w:val="22"/>
          <w:szCs w:val="22"/>
        </w:rPr>
        <w:t xml:space="preserve"> and the</w:t>
      </w:r>
      <w:r w:rsidRPr="0066551D">
        <w:rPr>
          <w:rFonts w:eastAsia="Cambria"/>
          <w:w w:val="105"/>
          <w:sz w:val="22"/>
          <w:szCs w:val="22"/>
        </w:rPr>
        <w:t xml:space="preserve"> </w:t>
      </w:r>
      <w:r w:rsidRPr="00DF4A50">
        <w:rPr>
          <w:rFonts w:eastAsia="Cambria"/>
          <w:w w:val="105"/>
          <w:sz w:val="22"/>
          <w:szCs w:val="22"/>
        </w:rPr>
        <w:t>taxes,</w:t>
      </w:r>
      <w:r w:rsidRPr="0066551D">
        <w:rPr>
          <w:rFonts w:eastAsia="Cambria"/>
          <w:w w:val="105"/>
          <w:sz w:val="22"/>
          <w:szCs w:val="22"/>
        </w:rPr>
        <w:t xml:space="preserve"> </w:t>
      </w:r>
      <w:r w:rsidRPr="00DF4A50">
        <w:rPr>
          <w:rFonts w:eastAsia="Cambria"/>
          <w:w w:val="105"/>
          <w:sz w:val="22"/>
          <w:szCs w:val="22"/>
        </w:rPr>
        <w:t>duties</w:t>
      </w:r>
      <w:r w:rsidRPr="0066551D">
        <w:rPr>
          <w:rFonts w:eastAsia="Cambria"/>
          <w:w w:val="105"/>
          <w:sz w:val="22"/>
          <w:szCs w:val="22"/>
        </w:rPr>
        <w:t xml:space="preserve"> </w:t>
      </w:r>
      <w:r w:rsidRPr="00DF4A50">
        <w:rPr>
          <w:rFonts w:eastAsia="Cambria"/>
          <w:w w:val="105"/>
          <w:sz w:val="22"/>
          <w:szCs w:val="22"/>
        </w:rPr>
        <w:t>&amp;</w:t>
      </w:r>
      <w:r w:rsidRPr="0066551D">
        <w:rPr>
          <w:rFonts w:eastAsia="Cambria"/>
          <w:w w:val="105"/>
          <w:sz w:val="22"/>
          <w:szCs w:val="22"/>
        </w:rPr>
        <w:t xml:space="preserve"> </w:t>
      </w:r>
      <w:r w:rsidRPr="00DF4A50">
        <w:rPr>
          <w:rFonts w:eastAsia="Cambria"/>
          <w:w w:val="105"/>
          <w:sz w:val="22"/>
          <w:szCs w:val="22"/>
        </w:rPr>
        <w:t>levies</w:t>
      </w:r>
      <w:r w:rsidRPr="0066551D">
        <w:rPr>
          <w:rFonts w:eastAsia="Cambria"/>
          <w:w w:val="105"/>
          <w:sz w:val="22"/>
          <w:szCs w:val="22"/>
        </w:rPr>
        <w:t xml:space="preserve"> </w:t>
      </w:r>
      <w:r w:rsidRPr="00DF4A50">
        <w:rPr>
          <w:rFonts w:eastAsia="Cambria"/>
          <w:w w:val="105"/>
          <w:sz w:val="22"/>
          <w:szCs w:val="22"/>
        </w:rPr>
        <w:t>applicable</w:t>
      </w:r>
      <w:r w:rsidRPr="0066551D">
        <w:rPr>
          <w:rFonts w:eastAsia="Cambria"/>
          <w:w w:val="105"/>
          <w:sz w:val="22"/>
          <w:szCs w:val="22"/>
        </w:rPr>
        <w:t xml:space="preserve"> </w:t>
      </w:r>
      <w:r w:rsidRPr="00DF4A50">
        <w:rPr>
          <w:rFonts w:eastAsia="Cambria"/>
          <w:w w:val="105"/>
          <w:sz w:val="22"/>
          <w:szCs w:val="22"/>
        </w:rPr>
        <w:t>locally,</w:t>
      </w:r>
      <w:r w:rsidRPr="0066551D">
        <w:rPr>
          <w:rFonts w:eastAsia="Cambria"/>
          <w:w w:val="105"/>
          <w:sz w:val="22"/>
          <w:szCs w:val="22"/>
        </w:rPr>
        <w:t xml:space="preserve"> </w:t>
      </w:r>
      <w:r w:rsidRPr="00DF4A50">
        <w:rPr>
          <w:rFonts w:eastAsia="Cambria"/>
          <w:w w:val="105"/>
          <w:sz w:val="22"/>
          <w:szCs w:val="22"/>
        </w:rPr>
        <w:t>neither</w:t>
      </w:r>
      <w:r w:rsidRPr="0066551D">
        <w:rPr>
          <w:rFonts w:eastAsia="Cambria"/>
          <w:w w:val="105"/>
          <w:sz w:val="22"/>
          <w:szCs w:val="22"/>
        </w:rPr>
        <w:t xml:space="preserve"> </w:t>
      </w:r>
      <w:r w:rsidRPr="00DF4A50">
        <w:rPr>
          <w:rFonts w:eastAsia="Cambria"/>
          <w:w w:val="105"/>
          <w:sz w:val="22"/>
          <w:szCs w:val="22"/>
        </w:rPr>
        <w:t>the</w:t>
      </w:r>
      <w:r w:rsidRPr="0066551D">
        <w:rPr>
          <w:rFonts w:eastAsia="Cambria"/>
          <w:w w:val="105"/>
          <w:sz w:val="22"/>
          <w:szCs w:val="22"/>
        </w:rPr>
        <w:t xml:space="preserve"> </w:t>
      </w:r>
      <w:r w:rsidRPr="00DF4A50">
        <w:rPr>
          <w:rFonts w:eastAsia="Cambria"/>
          <w:w w:val="105"/>
          <w:sz w:val="22"/>
          <w:szCs w:val="22"/>
        </w:rPr>
        <w:t>Employer</w:t>
      </w:r>
      <w:r w:rsidRPr="0066551D">
        <w:rPr>
          <w:rFonts w:eastAsia="Cambria"/>
          <w:w w:val="105"/>
          <w:sz w:val="22"/>
          <w:szCs w:val="22"/>
        </w:rPr>
        <w:t xml:space="preserve"> </w:t>
      </w:r>
      <w:r w:rsidRPr="00DF4A50">
        <w:rPr>
          <w:rFonts w:eastAsia="Cambria"/>
          <w:w w:val="105"/>
          <w:sz w:val="22"/>
          <w:szCs w:val="22"/>
        </w:rPr>
        <w:t>nor</w:t>
      </w:r>
      <w:r w:rsidRPr="0066551D">
        <w:rPr>
          <w:rFonts w:eastAsia="Cambria"/>
          <w:w w:val="105"/>
          <w:sz w:val="22"/>
          <w:szCs w:val="22"/>
        </w:rPr>
        <w:t xml:space="preserve"> </w:t>
      </w:r>
      <w:r w:rsidRPr="00DF4A50">
        <w:rPr>
          <w:rFonts w:eastAsia="Cambria"/>
          <w:w w:val="105"/>
          <w:sz w:val="22"/>
          <w:szCs w:val="22"/>
        </w:rPr>
        <w:t>the</w:t>
      </w:r>
      <w:r w:rsidRPr="0066551D">
        <w:rPr>
          <w:rFonts w:eastAsia="Cambria"/>
          <w:w w:val="105"/>
          <w:sz w:val="22"/>
          <w:szCs w:val="22"/>
        </w:rPr>
        <w:t xml:space="preserve"> </w:t>
      </w:r>
      <w:r w:rsidRPr="00DF4A50">
        <w:rPr>
          <w:rFonts w:eastAsia="Cambria"/>
          <w:w w:val="105"/>
          <w:sz w:val="22"/>
          <w:szCs w:val="22"/>
        </w:rPr>
        <w:t>Contractor shall be entitled to any claim arising due to increase or</w:t>
      </w:r>
      <w:r w:rsidRPr="0066551D">
        <w:rPr>
          <w:rFonts w:eastAsia="Cambria"/>
          <w:w w:val="105"/>
          <w:sz w:val="22"/>
          <w:szCs w:val="22"/>
        </w:rPr>
        <w:t xml:space="preserve"> </w:t>
      </w:r>
      <w:r w:rsidRPr="00DF4A50">
        <w:rPr>
          <w:rFonts w:eastAsia="Cambria"/>
          <w:w w:val="105"/>
          <w:sz w:val="22"/>
          <w:szCs w:val="22"/>
        </w:rPr>
        <w:t>decrease in the rate of Tax, introduction of a new Tax or abolition of</w:t>
      </w:r>
      <w:r w:rsidRPr="0066551D">
        <w:rPr>
          <w:rFonts w:eastAsia="Cambria"/>
          <w:w w:val="105"/>
          <w:sz w:val="22"/>
          <w:szCs w:val="22"/>
        </w:rPr>
        <w:t xml:space="preserve"> </w:t>
      </w:r>
      <w:r w:rsidRPr="00DF4A50">
        <w:rPr>
          <w:rFonts w:eastAsia="Cambria"/>
          <w:w w:val="105"/>
          <w:sz w:val="22"/>
          <w:szCs w:val="22"/>
        </w:rPr>
        <w:t>an</w:t>
      </w:r>
      <w:r w:rsidRPr="0066551D">
        <w:rPr>
          <w:rFonts w:eastAsia="Cambria"/>
          <w:w w:val="105"/>
          <w:sz w:val="22"/>
          <w:szCs w:val="22"/>
        </w:rPr>
        <w:t xml:space="preserve"> </w:t>
      </w:r>
      <w:r w:rsidRPr="00DF4A50">
        <w:rPr>
          <w:rFonts w:eastAsia="Cambria"/>
          <w:w w:val="105"/>
          <w:sz w:val="22"/>
          <w:szCs w:val="22"/>
        </w:rPr>
        <w:t>existing</w:t>
      </w:r>
      <w:r w:rsidRPr="0066551D">
        <w:rPr>
          <w:rFonts w:eastAsia="Cambria"/>
          <w:w w:val="105"/>
          <w:sz w:val="22"/>
          <w:szCs w:val="22"/>
        </w:rPr>
        <w:t xml:space="preserve"> </w:t>
      </w:r>
      <w:r w:rsidRPr="00DF4A50">
        <w:rPr>
          <w:rFonts w:eastAsia="Cambria"/>
          <w:w w:val="105"/>
          <w:sz w:val="22"/>
          <w:szCs w:val="22"/>
        </w:rPr>
        <w:t>Tax</w:t>
      </w:r>
      <w:r w:rsidRPr="0066551D">
        <w:rPr>
          <w:rFonts w:eastAsia="Cambria"/>
          <w:w w:val="105"/>
          <w:sz w:val="22"/>
          <w:szCs w:val="22"/>
        </w:rPr>
        <w:t xml:space="preserve"> </w:t>
      </w:r>
      <w:r w:rsidRPr="00DF4A50">
        <w:rPr>
          <w:rFonts w:eastAsia="Cambria"/>
          <w:w w:val="105"/>
          <w:sz w:val="22"/>
          <w:szCs w:val="22"/>
        </w:rPr>
        <w:t>in</w:t>
      </w:r>
      <w:r w:rsidRPr="0066551D">
        <w:rPr>
          <w:rFonts w:eastAsia="Cambria"/>
          <w:w w:val="105"/>
          <w:sz w:val="22"/>
          <w:szCs w:val="22"/>
        </w:rPr>
        <w:t xml:space="preserve"> </w:t>
      </w:r>
      <w:r w:rsidRPr="00DF4A50">
        <w:rPr>
          <w:rFonts w:eastAsia="Cambria"/>
          <w:w w:val="105"/>
          <w:sz w:val="22"/>
          <w:szCs w:val="22"/>
        </w:rPr>
        <w:t>the</w:t>
      </w:r>
      <w:r w:rsidRPr="0066551D">
        <w:rPr>
          <w:rFonts w:eastAsia="Cambria"/>
          <w:w w:val="105"/>
          <w:sz w:val="22"/>
          <w:szCs w:val="22"/>
        </w:rPr>
        <w:t xml:space="preserve"> </w:t>
      </w:r>
      <w:r w:rsidRPr="00DF4A50">
        <w:rPr>
          <w:rFonts w:eastAsia="Cambria"/>
          <w:w w:val="105"/>
          <w:sz w:val="22"/>
          <w:szCs w:val="22"/>
        </w:rPr>
        <w:t>course</w:t>
      </w:r>
      <w:r w:rsidRPr="0066551D">
        <w:rPr>
          <w:rFonts w:eastAsia="Cambria"/>
          <w:w w:val="105"/>
          <w:sz w:val="22"/>
          <w:szCs w:val="22"/>
        </w:rPr>
        <w:t xml:space="preserve"> </w:t>
      </w:r>
      <w:r w:rsidRPr="00DF4A50">
        <w:rPr>
          <w:rFonts w:eastAsia="Cambria"/>
          <w:w w:val="105"/>
          <w:sz w:val="22"/>
          <w:szCs w:val="22"/>
        </w:rPr>
        <w:t>of</w:t>
      </w:r>
      <w:r w:rsidRPr="0066551D">
        <w:rPr>
          <w:rFonts w:eastAsia="Cambria"/>
          <w:w w:val="105"/>
          <w:sz w:val="22"/>
          <w:szCs w:val="22"/>
        </w:rPr>
        <w:t xml:space="preserve"> </w:t>
      </w:r>
      <w:r w:rsidRPr="00DF4A50">
        <w:rPr>
          <w:rFonts w:eastAsia="Cambria"/>
          <w:w w:val="105"/>
          <w:sz w:val="22"/>
          <w:szCs w:val="22"/>
        </w:rPr>
        <w:t>the</w:t>
      </w:r>
      <w:r w:rsidRPr="0066551D">
        <w:rPr>
          <w:rFonts w:eastAsia="Cambria"/>
          <w:w w:val="105"/>
          <w:sz w:val="22"/>
          <w:szCs w:val="22"/>
        </w:rPr>
        <w:t xml:space="preserve"> </w:t>
      </w:r>
      <w:r w:rsidRPr="00DF4A50">
        <w:rPr>
          <w:rFonts w:eastAsia="Cambria"/>
          <w:w w:val="105"/>
          <w:sz w:val="22"/>
          <w:szCs w:val="22"/>
        </w:rPr>
        <w:t>performance</w:t>
      </w:r>
      <w:r w:rsidRPr="0066551D">
        <w:rPr>
          <w:rFonts w:eastAsia="Cambria"/>
          <w:w w:val="105"/>
          <w:sz w:val="22"/>
          <w:szCs w:val="22"/>
        </w:rPr>
        <w:t xml:space="preserve"> </w:t>
      </w:r>
      <w:r w:rsidRPr="00DF4A50">
        <w:rPr>
          <w:rFonts w:eastAsia="Cambria"/>
          <w:w w:val="105"/>
          <w:sz w:val="22"/>
          <w:szCs w:val="22"/>
        </w:rPr>
        <w:t>of</w:t>
      </w:r>
      <w:r w:rsidRPr="0066551D">
        <w:rPr>
          <w:rFonts w:eastAsia="Cambria"/>
          <w:w w:val="105"/>
          <w:sz w:val="22"/>
          <w:szCs w:val="22"/>
        </w:rPr>
        <w:t xml:space="preserve"> </w:t>
      </w:r>
      <w:r w:rsidRPr="00DF4A50">
        <w:rPr>
          <w:rFonts w:eastAsia="Cambria"/>
          <w:w w:val="105"/>
          <w:sz w:val="22"/>
          <w:szCs w:val="22"/>
        </w:rPr>
        <w:t>the</w:t>
      </w:r>
      <w:r w:rsidRPr="0066551D">
        <w:rPr>
          <w:rFonts w:eastAsia="Cambria"/>
          <w:w w:val="105"/>
          <w:sz w:val="22"/>
          <w:szCs w:val="22"/>
        </w:rPr>
        <w:t xml:space="preserve"> </w:t>
      </w:r>
      <w:r w:rsidRPr="00DF4A50">
        <w:rPr>
          <w:rFonts w:eastAsia="Cambria"/>
          <w:w w:val="105"/>
          <w:sz w:val="22"/>
          <w:szCs w:val="22"/>
        </w:rPr>
        <w:t>Contract.</w:t>
      </w:r>
    </w:p>
    <w:p w:rsidR="005A48C5" w:rsidRPr="00DF4A50" w:rsidRDefault="005A48C5">
      <w:pPr>
        <w:widowControl w:val="0"/>
        <w:autoSpaceDE w:val="0"/>
        <w:autoSpaceDN w:val="0"/>
        <w:rPr>
          <w:rFonts w:eastAsia="Cambria"/>
          <w:sz w:val="22"/>
          <w:szCs w:val="22"/>
        </w:rPr>
      </w:pPr>
    </w:p>
    <w:p w:rsidR="005A48C5" w:rsidRPr="00DF4A50" w:rsidRDefault="00D11752">
      <w:pPr>
        <w:widowControl w:val="0"/>
        <w:numPr>
          <w:ilvl w:val="0"/>
          <w:numId w:val="7"/>
        </w:numPr>
        <w:tabs>
          <w:tab w:val="left" w:pos="928"/>
          <w:tab w:val="left" w:pos="929"/>
        </w:tabs>
        <w:autoSpaceDE w:val="0"/>
        <w:autoSpaceDN w:val="0"/>
        <w:spacing w:before="240"/>
        <w:ind w:hanging="721"/>
        <w:outlineLvl w:val="0"/>
        <w:rPr>
          <w:rFonts w:eastAsia="Palatino Linotype"/>
          <w:b/>
          <w:bCs/>
          <w:sz w:val="22"/>
          <w:szCs w:val="22"/>
        </w:rPr>
      </w:pPr>
      <w:bookmarkStart w:id="18" w:name="_Toc146280644"/>
      <w:r w:rsidRPr="00DF4A50">
        <w:rPr>
          <w:rFonts w:eastAsia="Palatino Linotype"/>
          <w:b/>
          <w:bCs/>
          <w:sz w:val="22"/>
          <w:szCs w:val="22"/>
        </w:rPr>
        <w:t>Intellectual</w:t>
      </w:r>
      <w:r w:rsidRPr="00DF4A50">
        <w:rPr>
          <w:rFonts w:eastAsia="Palatino Linotype"/>
          <w:b/>
          <w:bCs/>
          <w:spacing w:val="-8"/>
          <w:sz w:val="22"/>
          <w:szCs w:val="22"/>
        </w:rPr>
        <w:t xml:space="preserve"> </w:t>
      </w:r>
      <w:r w:rsidRPr="00DF4A50">
        <w:rPr>
          <w:rFonts w:eastAsia="Palatino Linotype"/>
          <w:b/>
          <w:bCs/>
          <w:sz w:val="22"/>
          <w:szCs w:val="22"/>
        </w:rPr>
        <w:t>Property</w:t>
      </w:r>
      <w:bookmarkEnd w:id="18"/>
    </w:p>
    <w:p w:rsidR="005A48C5" w:rsidRPr="00DF4A50" w:rsidRDefault="005A48C5">
      <w:pPr>
        <w:widowControl w:val="0"/>
        <w:autoSpaceDE w:val="0"/>
        <w:autoSpaceDN w:val="0"/>
        <w:spacing w:before="12"/>
        <w:rPr>
          <w:rFonts w:eastAsia="Cambria"/>
          <w:b/>
          <w:sz w:val="22"/>
          <w:szCs w:val="22"/>
        </w:rPr>
      </w:pPr>
    </w:p>
    <w:p w:rsidR="005A48C5" w:rsidRPr="00DF4A50"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19" w:name="_Toc146280645"/>
      <w:r w:rsidRPr="00DF4A50">
        <w:rPr>
          <w:rFonts w:eastAsia="Palatino Linotype"/>
          <w:b/>
          <w:bCs/>
          <w:sz w:val="22"/>
          <w:szCs w:val="22"/>
        </w:rPr>
        <w:t>Copy</w:t>
      </w:r>
      <w:r w:rsidRPr="00DF4A50">
        <w:rPr>
          <w:rFonts w:eastAsia="Palatino Linotype"/>
          <w:b/>
          <w:bCs/>
          <w:spacing w:val="-4"/>
          <w:sz w:val="22"/>
          <w:szCs w:val="22"/>
        </w:rPr>
        <w:t xml:space="preserve"> </w:t>
      </w:r>
      <w:r w:rsidRPr="00DF4A50">
        <w:rPr>
          <w:rFonts w:eastAsia="Palatino Linotype"/>
          <w:b/>
          <w:bCs/>
          <w:sz w:val="22"/>
          <w:szCs w:val="22"/>
        </w:rPr>
        <w:t>Right</w:t>
      </w:r>
      <w:bookmarkEnd w:id="19"/>
    </w:p>
    <w:p w:rsidR="005A48C5" w:rsidRPr="00DF4A50" w:rsidRDefault="005A48C5">
      <w:pPr>
        <w:widowControl w:val="0"/>
        <w:autoSpaceDE w:val="0"/>
        <w:autoSpaceDN w:val="0"/>
        <w:spacing w:before="9"/>
        <w:rPr>
          <w:rFonts w:eastAsia="Cambria"/>
          <w:b/>
          <w:sz w:val="22"/>
          <w:szCs w:val="22"/>
        </w:rPr>
      </w:pPr>
    </w:p>
    <w:p w:rsidR="005A48C5" w:rsidRPr="007D53EB" w:rsidRDefault="00D11752">
      <w:pPr>
        <w:widowControl w:val="0"/>
        <w:numPr>
          <w:ilvl w:val="2"/>
          <w:numId w:val="1"/>
        </w:numPr>
        <w:tabs>
          <w:tab w:val="left" w:pos="1288"/>
          <w:tab w:val="left" w:pos="1289"/>
        </w:tabs>
        <w:autoSpaceDE w:val="0"/>
        <w:autoSpaceDN w:val="0"/>
        <w:spacing w:before="1" w:line="254" w:lineRule="auto"/>
        <w:ind w:right="1604"/>
        <w:jc w:val="both"/>
        <w:rPr>
          <w:rFonts w:eastAsia="Cambria"/>
          <w:w w:val="105"/>
          <w:sz w:val="22"/>
          <w:szCs w:val="22"/>
        </w:rPr>
      </w:pPr>
      <w:r w:rsidRPr="00DF4A50">
        <w:rPr>
          <w:rFonts w:eastAsia="Cambria"/>
          <w:w w:val="105"/>
          <w:sz w:val="22"/>
          <w:szCs w:val="22"/>
        </w:rPr>
        <w:t>The</w:t>
      </w:r>
      <w:r w:rsidRPr="00DF4A50">
        <w:rPr>
          <w:rFonts w:eastAsia="Cambria"/>
          <w:spacing w:val="1"/>
          <w:w w:val="105"/>
          <w:sz w:val="22"/>
          <w:szCs w:val="22"/>
        </w:rPr>
        <w:t xml:space="preserve"> </w:t>
      </w:r>
      <w:r w:rsidRPr="00DF4A50">
        <w:rPr>
          <w:rFonts w:eastAsia="Cambria"/>
          <w:w w:val="105"/>
          <w:sz w:val="22"/>
          <w:szCs w:val="22"/>
        </w:rPr>
        <w:t>copyright</w:t>
      </w:r>
      <w:r w:rsidRPr="007D53EB">
        <w:rPr>
          <w:rFonts w:eastAsia="Cambria"/>
          <w:w w:val="105"/>
          <w:sz w:val="22"/>
          <w:szCs w:val="22"/>
        </w:rPr>
        <w:t xml:space="preserve"> </w:t>
      </w:r>
      <w:r w:rsidRPr="00DF4A50">
        <w:rPr>
          <w:rFonts w:eastAsia="Cambria"/>
          <w:w w:val="105"/>
          <w:sz w:val="22"/>
          <w:szCs w:val="22"/>
        </w:rPr>
        <w:t>in</w:t>
      </w:r>
      <w:r w:rsidRPr="007D53EB">
        <w:rPr>
          <w:rFonts w:eastAsia="Cambria"/>
          <w:w w:val="105"/>
          <w:sz w:val="22"/>
          <w:szCs w:val="22"/>
        </w:rPr>
        <w:t xml:space="preserve"> </w:t>
      </w:r>
      <w:r w:rsidRPr="00DF4A50">
        <w:rPr>
          <w:rFonts w:eastAsia="Cambria"/>
          <w:w w:val="105"/>
          <w:sz w:val="22"/>
          <w:szCs w:val="22"/>
        </w:rPr>
        <w:t>all</w:t>
      </w:r>
      <w:r w:rsidRPr="007D53EB">
        <w:rPr>
          <w:rFonts w:eastAsia="Cambria"/>
          <w:w w:val="105"/>
          <w:sz w:val="22"/>
          <w:szCs w:val="22"/>
        </w:rPr>
        <w:t xml:space="preserve"> </w:t>
      </w:r>
      <w:r w:rsidRPr="00DF4A50">
        <w:rPr>
          <w:rFonts w:eastAsia="Cambria"/>
          <w:w w:val="105"/>
          <w:sz w:val="22"/>
          <w:szCs w:val="22"/>
        </w:rPr>
        <w:t>drawings,</w:t>
      </w:r>
      <w:r w:rsidRPr="007D53EB">
        <w:rPr>
          <w:rFonts w:eastAsia="Cambria"/>
          <w:w w:val="105"/>
          <w:sz w:val="22"/>
          <w:szCs w:val="22"/>
        </w:rPr>
        <w:t xml:space="preserve"> </w:t>
      </w:r>
      <w:r w:rsidRPr="00DF4A50">
        <w:rPr>
          <w:rFonts w:eastAsia="Cambria"/>
          <w:w w:val="105"/>
          <w:sz w:val="22"/>
          <w:szCs w:val="22"/>
        </w:rPr>
        <w:t>documents</w:t>
      </w:r>
      <w:r w:rsidRPr="007D53EB">
        <w:rPr>
          <w:rFonts w:eastAsia="Cambria"/>
          <w:w w:val="105"/>
          <w:sz w:val="22"/>
          <w:szCs w:val="22"/>
        </w:rPr>
        <w:t xml:space="preserve"> </w:t>
      </w:r>
      <w:r w:rsidRPr="00DF4A50">
        <w:rPr>
          <w:rFonts w:eastAsia="Cambria"/>
          <w:w w:val="105"/>
          <w:sz w:val="22"/>
          <w:szCs w:val="22"/>
        </w:rPr>
        <w:t>and</w:t>
      </w:r>
      <w:r w:rsidRPr="007D53EB">
        <w:rPr>
          <w:rFonts w:eastAsia="Cambria"/>
          <w:w w:val="105"/>
          <w:sz w:val="22"/>
          <w:szCs w:val="22"/>
        </w:rPr>
        <w:t xml:space="preserve"> </w:t>
      </w:r>
      <w:r w:rsidRPr="00DF4A50">
        <w:rPr>
          <w:rFonts w:eastAsia="Cambria"/>
          <w:w w:val="105"/>
          <w:sz w:val="22"/>
          <w:szCs w:val="22"/>
        </w:rPr>
        <w:t>other</w:t>
      </w:r>
      <w:r w:rsidRPr="007D53EB">
        <w:rPr>
          <w:rFonts w:eastAsia="Cambria"/>
          <w:w w:val="105"/>
          <w:sz w:val="22"/>
          <w:szCs w:val="22"/>
        </w:rPr>
        <w:t xml:space="preserve"> </w:t>
      </w:r>
      <w:r w:rsidRPr="00DF4A50">
        <w:rPr>
          <w:rFonts w:eastAsia="Cambria"/>
          <w:w w:val="105"/>
          <w:sz w:val="22"/>
          <w:szCs w:val="22"/>
        </w:rPr>
        <w:t>materials</w:t>
      </w:r>
      <w:r w:rsidRPr="007D53EB">
        <w:rPr>
          <w:rFonts w:eastAsia="Cambria"/>
          <w:w w:val="105"/>
          <w:sz w:val="22"/>
          <w:szCs w:val="22"/>
        </w:rPr>
        <w:t xml:space="preserve"> </w:t>
      </w:r>
      <w:r w:rsidRPr="00DF4A50">
        <w:rPr>
          <w:rFonts w:eastAsia="Cambria"/>
          <w:w w:val="105"/>
          <w:sz w:val="22"/>
          <w:szCs w:val="22"/>
        </w:rPr>
        <w:t>containing data and information furnished to the Employer by the</w:t>
      </w:r>
      <w:r w:rsidRPr="007D53EB">
        <w:rPr>
          <w:rFonts w:eastAsia="Cambria"/>
          <w:w w:val="105"/>
          <w:sz w:val="22"/>
          <w:szCs w:val="22"/>
        </w:rPr>
        <w:t xml:space="preserve"> </w:t>
      </w:r>
      <w:r w:rsidRPr="00DF4A50">
        <w:rPr>
          <w:rFonts w:eastAsia="Cambria"/>
          <w:w w:val="105"/>
          <w:sz w:val="22"/>
          <w:szCs w:val="22"/>
        </w:rPr>
        <w:t>Contractor</w:t>
      </w:r>
      <w:r w:rsidRPr="007D53EB">
        <w:rPr>
          <w:rFonts w:eastAsia="Cambria"/>
          <w:w w:val="105"/>
          <w:sz w:val="22"/>
          <w:szCs w:val="22"/>
        </w:rPr>
        <w:t xml:space="preserve"> </w:t>
      </w:r>
      <w:r w:rsidRPr="00DF4A50">
        <w:rPr>
          <w:rFonts w:eastAsia="Cambria"/>
          <w:w w:val="105"/>
          <w:sz w:val="22"/>
          <w:szCs w:val="22"/>
        </w:rPr>
        <w:t>herein</w:t>
      </w:r>
      <w:r w:rsidRPr="007D53EB">
        <w:rPr>
          <w:rFonts w:eastAsia="Cambria"/>
          <w:w w:val="105"/>
          <w:sz w:val="22"/>
          <w:szCs w:val="22"/>
        </w:rPr>
        <w:t xml:space="preserve"> </w:t>
      </w:r>
      <w:r w:rsidRPr="00DF4A50">
        <w:rPr>
          <w:rFonts w:eastAsia="Cambria"/>
          <w:w w:val="105"/>
          <w:sz w:val="22"/>
          <w:szCs w:val="22"/>
        </w:rPr>
        <w:t>shall</w:t>
      </w:r>
      <w:r w:rsidRPr="007D53EB">
        <w:rPr>
          <w:rFonts w:eastAsia="Cambria"/>
          <w:w w:val="105"/>
          <w:sz w:val="22"/>
          <w:szCs w:val="22"/>
        </w:rPr>
        <w:t xml:space="preserve"> </w:t>
      </w:r>
      <w:r w:rsidRPr="00DF4A50">
        <w:rPr>
          <w:rFonts w:eastAsia="Cambria"/>
          <w:w w:val="105"/>
          <w:sz w:val="22"/>
          <w:szCs w:val="22"/>
        </w:rPr>
        <w:t>remain</w:t>
      </w:r>
      <w:r w:rsidRPr="007D53EB">
        <w:rPr>
          <w:rFonts w:eastAsia="Cambria"/>
          <w:w w:val="105"/>
          <w:sz w:val="22"/>
          <w:szCs w:val="22"/>
        </w:rPr>
        <w:t xml:space="preserve"> </w:t>
      </w:r>
      <w:r w:rsidRPr="00DF4A50">
        <w:rPr>
          <w:rFonts w:eastAsia="Cambria"/>
          <w:w w:val="105"/>
          <w:sz w:val="22"/>
          <w:szCs w:val="22"/>
        </w:rPr>
        <w:t>vested</w:t>
      </w:r>
      <w:r w:rsidRPr="007D53EB">
        <w:rPr>
          <w:rFonts w:eastAsia="Cambria"/>
          <w:w w:val="105"/>
          <w:sz w:val="22"/>
          <w:szCs w:val="22"/>
        </w:rPr>
        <w:t xml:space="preserve"> </w:t>
      </w:r>
      <w:r w:rsidRPr="00DF4A50">
        <w:rPr>
          <w:rFonts w:eastAsia="Cambria"/>
          <w:w w:val="105"/>
          <w:sz w:val="22"/>
          <w:szCs w:val="22"/>
        </w:rPr>
        <w:t>in</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Contractor</w:t>
      </w:r>
      <w:r w:rsidRPr="007D53EB">
        <w:rPr>
          <w:rFonts w:eastAsia="Cambria"/>
          <w:w w:val="105"/>
          <w:sz w:val="22"/>
          <w:szCs w:val="22"/>
        </w:rPr>
        <w:t xml:space="preserve"> </w:t>
      </w:r>
      <w:r w:rsidRPr="00DF4A50">
        <w:rPr>
          <w:rFonts w:eastAsia="Cambria"/>
          <w:w w:val="105"/>
          <w:sz w:val="22"/>
          <w:szCs w:val="22"/>
        </w:rPr>
        <w:t>or,</w:t>
      </w:r>
      <w:r w:rsidRPr="007D53EB">
        <w:rPr>
          <w:rFonts w:eastAsia="Cambria"/>
          <w:w w:val="105"/>
          <w:sz w:val="22"/>
          <w:szCs w:val="22"/>
        </w:rPr>
        <w:t xml:space="preserve"> </w:t>
      </w:r>
      <w:r w:rsidRPr="00DF4A50">
        <w:rPr>
          <w:rFonts w:eastAsia="Cambria"/>
          <w:w w:val="105"/>
          <w:sz w:val="22"/>
          <w:szCs w:val="22"/>
        </w:rPr>
        <w:t>if</w:t>
      </w:r>
      <w:r w:rsidRPr="007D53EB">
        <w:rPr>
          <w:rFonts w:eastAsia="Cambria"/>
          <w:w w:val="105"/>
          <w:sz w:val="22"/>
          <w:szCs w:val="22"/>
        </w:rPr>
        <w:t xml:space="preserve"> </w:t>
      </w:r>
      <w:r w:rsidRPr="00DF4A50">
        <w:rPr>
          <w:rFonts w:eastAsia="Cambria"/>
          <w:w w:val="105"/>
          <w:sz w:val="22"/>
          <w:szCs w:val="22"/>
        </w:rPr>
        <w:t>they</w:t>
      </w:r>
      <w:r w:rsidRPr="007D53EB">
        <w:rPr>
          <w:rFonts w:eastAsia="Cambria"/>
          <w:w w:val="105"/>
          <w:sz w:val="22"/>
          <w:szCs w:val="22"/>
        </w:rPr>
        <w:t xml:space="preserve"> </w:t>
      </w:r>
      <w:r w:rsidRPr="00DF4A50">
        <w:rPr>
          <w:rFonts w:eastAsia="Cambria"/>
          <w:w w:val="105"/>
          <w:sz w:val="22"/>
          <w:szCs w:val="22"/>
        </w:rPr>
        <w:t>are</w:t>
      </w:r>
      <w:r w:rsidRPr="007D53EB">
        <w:rPr>
          <w:rFonts w:eastAsia="Cambria"/>
          <w:w w:val="105"/>
          <w:sz w:val="22"/>
          <w:szCs w:val="22"/>
        </w:rPr>
        <w:t xml:space="preserve"> </w:t>
      </w:r>
      <w:r w:rsidR="00B1486A" w:rsidRPr="007D53EB">
        <w:rPr>
          <w:rFonts w:eastAsia="Cambria"/>
          <w:w w:val="105"/>
          <w:sz w:val="22"/>
          <w:szCs w:val="22"/>
        </w:rPr>
        <w:t xml:space="preserve">     </w:t>
      </w:r>
      <w:r w:rsidRPr="00DF4A50">
        <w:rPr>
          <w:rFonts w:eastAsia="Cambria"/>
          <w:w w:val="105"/>
          <w:sz w:val="22"/>
          <w:szCs w:val="22"/>
        </w:rPr>
        <w:t>furnished to the Employer directly or through the Contractor by any</w:t>
      </w:r>
      <w:r w:rsidRPr="007D53EB">
        <w:rPr>
          <w:rFonts w:eastAsia="Cambria"/>
          <w:w w:val="105"/>
          <w:sz w:val="22"/>
          <w:szCs w:val="22"/>
        </w:rPr>
        <w:t xml:space="preserve"> </w:t>
      </w:r>
      <w:r w:rsidRPr="00DF4A50">
        <w:rPr>
          <w:rFonts w:eastAsia="Cambria"/>
          <w:w w:val="105"/>
          <w:sz w:val="22"/>
          <w:szCs w:val="22"/>
        </w:rPr>
        <w:t>third party, including supplies of materials, the copyright in such</w:t>
      </w:r>
      <w:r w:rsidRPr="007D53EB">
        <w:rPr>
          <w:rFonts w:eastAsia="Cambria"/>
          <w:w w:val="105"/>
          <w:sz w:val="22"/>
          <w:szCs w:val="22"/>
        </w:rPr>
        <w:t xml:space="preserve"> </w:t>
      </w:r>
      <w:r w:rsidRPr="00DF4A50">
        <w:rPr>
          <w:rFonts w:eastAsia="Cambria"/>
          <w:w w:val="105"/>
          <w:sz w:val="22"/>
          <w:szCs w:val="22"/>
        </w:rPr>
        <w:t>materials shall</w:t>
      </w:r>
      <w:r w:rsidRPr="007D53EB">
        <w:rPr>
          <w:rFonts w:eastAsia="Cambria"/>
          <w:w w:val="105"/>
          <w:sz w:val="22"/>
          <w:szCs w:val="22"/>
        </w:rPr>
        <w:t xml:space="preserve"> </w:t>
      </w:r>
      <w:r w:rsidRPr="00DF4A50">
        <w:rPr>
          <w:rFonts w:eastAsia="Cambria"/>
          <w:w w:val="105"/>
          <w:sz w:val="22"/>
          <w:szCs w:val="22"/>
        </w:rPr>
        <w:t>remain</w:t>
      </w:r>
      <w:r w:rsidRPr="007D53EB">
        <w:rPr>
          <w:rFonts w:eastAsia="Cambria"/>
          <w:w w:val="105"/>
          <w:sz w:val="22"/>
          <w:szCs w:val="22"/>
        </w:rPr>
        <w:t xml:space="preserve"> </w:t>
      </w:r>
      <w:r w:rsidRPr="00DF4A50">
        <w:rPr>
          <w:rFonts w:eastAsia="Cambria"/>
          <w:w w:val="105"/>
          <w:sz w:val="22"/>
          <w:szCs w:val="22"/>
        </w:rPr>
        <w:t>vested</w:t>
      </w:r>
      <w:r w:rsidRPr="007D53EB">
        <w:rPr>
          <w:rFonts w:eastAsia="Cambria"/>
          <w:w w:val="105"/>
          <w:sz w:val="22"/>
          <w:szCs w:val="22"/>
        </w:rPr>
        <w:t xml:space="preserve"> </w:t>
      </w:r>
      <w:r w:rsidRPr="00DF4A50">
        <w:rPr>
          <w:rFonts w:eastAsia="Cambria"/>
          <w:w w:val="105"/>
          <w:sz w:val="22"/>
          <w:szCs w:val="22"/>
        </w:rPr>
        <w:t>in</w:t>
      </w:r>
      <w:r w:rsidRPr="007D53EB">
        <w:rPr>
          <w:rFonts w:eastAsia="Cambria"/>
          <w:w w:val="105"/>
          <w:sz w:val="22"/>
          <w:szCs w:val="22"/>
        </w:rPr>
        <w:t xml:space="preserve"> </w:t>
      </w:r>
      <w:r w:rsidRPr="00DF4A50">
        <w:rPr>
          <w:rFonts w:eastAsia="Cambria"/>
          <w:w w:val="105"/>
          <w:sz w:val="22"/>
          <w:szCs w:val="22"/>
        </w:rPr>
        <w:t>such</w:t>
      </w:r>
      <w:r w:rsidRPr="007D53EB">
        <w:rPr>
          <w:rFonts w:eastAsia="Cambria"/>
          <w:w w:val="105"/>
          <w:sz w:val="22"/>
          <w:szCs w:val="22"/>
        </w:rPr>
        <w:t xml:space="preserve"> </w:t>
      </w:r>
      <w:r w:rsidRPr="00DF4A50">
        <w:rPr>
          <w:rFonts w:eastAsia="Cambria"/>
          <w:w w:val="105"/>
          <w:sz w:val="22"/>
          <w:szCs w:val="22"/>
        </w:rPr>
        <w:t>third</w:t>
      </w:r>
      <w:r w:rsidRPr="007D53EB">
        <w:rPr>
          <w:rFonts w:eastAsia="Cambria"/>
          <w:w w:val="105"/>
          <w:sz w:val="22"/>
          <w:szCs w:val="22"/>
        </w:rPr>
        <w:t xml:space="preserve"> </w:t>
      </w:r>
      <w:r w:rsidRPr="00DF4A50">
        <w:rPr>
          <w:rFonts w:eastAsia="Cambria"/>
          <w:w w:val="105"/>
          <w:sz w:val="22"/>
          <w:szCs w:val="22"/>
        </w:rPr>
        <w:t>party.</w:t>
      </w:r>
    </w:p>
    <w:p w:rsidR="005A48C5" w:rsidRPr="00DF4A50" w:rsidRDefault="005A48C5">
      <w:pPr>
        <w:widowControl w:val="0"/>
        <w:autoSpaceDE w:val="0"/>
        <w:autoSpaceDN w:val="0"/>
        <w:spacing w:before="5"/>
        <w:rPr>
          <w:rFonts w:eastAsia="Cambria"/>
          <w:sz w:val="22"/>
          <w:szCs w:val="22"/>
        </w:rPr>
      </w:pPr>
    </w:p>
    <w:p w:rsidR="005A48C5" w:rsidRPr="007D53EB" w:rsidRDefault="00D11752">
      <w:pPr>
        <w:widowControl w:val="0"/>
        <w:autoSpaceDE w:val="0"/>
        <w:autoSpaceDN w:val="0"/>
        <w:spacing w:line="254" w:lineRule="auto"/>
        <w:ind w:left="1288" w:right="1603"/>
        <w:jc w:val="both"/>
        <w:rPr>
          <w:rFonts w:eastAsia="Cambria"/>
          <w:w w:val="105"/>
          <w:sz w:val="22"/>
          <w:szCs w:val="22"/>
        </w:rPr>
      </w:pPr>
      <w:r w:rsidRPr="00DF4A50">
        <w:rPr>
          <w:rFonts w:eastAsia="Cambria"/>
          <w:w w:val="105"/>
          <w:sz w:val="22"/>
          <w:szCs w:val="22"/>
        </w:rPr>
        <w:t>The</w:t>
      </w:r>
      <w:r w:rsidRPr="00DF4A50">
        <w:rPr>
          <w:rFonts w:eastAsia="Cambria"/>
          <w:spacing w:val="1"/>
          <w:w w:val="105"/>
          <w:sz w:val="22"/>
          <w:szCs w:val="22"/>
        </w:rPr>
        <w:t xml:space="preserve"> </w:t>
      </w:r>
      <w:r w:rsidRPr="00DF4A50">
        <w:rPr>
          <w:rFonts w:eastAsia="Cambria"/>
          <w:w w:val="105"/>
          <w:sz w:val="22"/>
          <w:szCs w:val="22"/>
        </w:rPr>
        <w:t>Employer</w:t>
      </w:r>
      <w:r w:rsidRPr="007D53EB">
        <w:rPr>
          <w:rFonts w:eastAsia="Cambria"/>
          <w:w w:val="105"/>
          <w:sz w:val="22"/>
          <w:szCs w:val="22"/>
        </w:rPr>
        <w:t xml:space="preserve"> </w:t>
      </w:r>
      <w:r w:rsidRPr="00DF4A50">
        <w:rPr>
          <w:rFonts w:eastAsia="Cambria"/>
          <w:w w:val="105"/>
          <w:sz w:val="22"/>
          <w:szCs w:val="22"/>
        </w:rPr>
        <w:t>shall</w:t>
      </w:r>
      <w:r w:rsidRPr="007D53EB">
        <w:rPr>
          <w:rFonts w:eastAsia="Cambria"/>
          <w:w w:val="105"/>
          <w:sz w:val="22"/>
          <w:szCs w:val="22"/>
        </w:rPr>
        <w:t xml:space="preserve"> </w:t>
      </w:r>
      <w:r w:rsidRPr="00DF4A50">
        <w:rPr>
          <w:rFonts w:eastAsia="Cambria"/>
          <w:w w:val="105"/>
          <w:sz w:val="22"/>
          <w:szCs w:val="22"/>
        </w:rPr>
        <w:t>however</w:t>
      </w:r>
      <w:r w:rsidRPr="007D53EB">
        <w:rPr>
          <w:rFonts w:eastAsia="Cambria"/>
          <w:w w:val="105"/>
          <w:sz w:val="22"/>
          <w:szCs w:val="22"/>
        </w:rPr>
        <w:t xml:space="preserve"> </w:t>
      </w:r>
      <w:r w:rsidRPr="00DF4A50">
        <w:rPr>
          <w:rFonts w:eastAsia="Cambria"/>
          <w:w w:val="105"/>
          <w:sz w:val="22"/>
          <w:szCs w:val="22"/>
        </w:rPr>
        <w:t>be</w:t>
      </w:r>
      <w:r w:rsidRPr="007D53EB">
        <w:rPr>
          <w:rFonts w:eastAsia="Cambria"/>
          <w:w w:val="105"/>
          <w:sz w:val="22"/>
          <w:szCs w:val="22"/>
        </w:rPr>
        <w:t xml:space="preserve"> </w:t>
      </w:r>
      <w:r w:rsidRPr="00DF4A50">
        <w:rPr>
          <w:rFonts w:eastAsia="Cambria"/>
          <w:w w:val="105"/>
          <w:sz w:val="22"/>
          <w:szCs w:val="22"/>
        </w:rPr>
        <w:t>free</w:t>
      </w:r>
      <w:r w:rsidRPr="007D53EB">
        <w:rPr>
          <w:rFonts w:eastAsia="Cambria"/>
          <w:w w:val="105"/>
          <w:sz w:val="22"/>
          <w:szCs w:val="22"/>
        </w:rPr>
        <w:t xml:space="preserve"> </w:t>
      </w:r>
      <w:r w:rsidRPr="00DF4A50">
        <w:rPr>
          <w:rFonts w:eastAsia="Cambria"/>
          <w:w w:val="105"/>
          <w:sz w:val="22"/>
          <w:szCs w:val="22"/>
        </w:rPr>
        <w:t>to</w:t>
      </w:r>
      <w:r w:rsidRPr="007D53EB">
        <w:rPr>
          <w:rFonts w:eastAsia="Cambria"/>
          <w:w w:val="105"/>
          <w:sz w:val="22"/>
          <w:szCs w:val="22"/>
        </w:rPr>
        <w:t xml:space="preserve"> </w:t>
      </w:r>
      <w:r w:rsidRPr="00DF4A50">
        <w:rPr>
          <w:rFonts w:eastAsia="Cambria"/>
          <w:w w:val="105"/>
          <w:sz w:val="22"/>
          <w:szCs w:val="22"/>
        </w:rPr>
        <w:t>reproduce</w:t>
      </w:r>
      <w:r w:rsidRPr="007D53EB">
        <w:rPr>
          <w:rFonts w:eastAsia="Cambria"/>
          <w:w w:val="105"/>
          <w:sz w:val="22"/>
          <w:szCs w:val="22"/>
        </w:rPr>
        <w:t xml:space="preserve"> </w:t>
      </w:r>
      <w:r w:rsidRPr="00DF4A50">
        <w:rPr>
          <w:rFonts w:eastAsia="Cambria"/>
          <w:w w:val="105"/>
          <w:sz w:val="22"/>
          <w:szCs w:val="22"/>
        </w:rPr>
        <w:t>all</w:t>
      </w:r>
      <w:r w:rsidRPr="007D53EB">
        <w:rPr>
          <w:rFonts w:eastAsia="Cambria"/>
          <w:w w:val="105"/>
          <w:sz w:val="22"/>
          <w:szCs w:val="22"/>
        </w:rPr>
        <w:t xml:space="preserve"> </w:t>
      </w:r>
      <w:r w:rsidRPr="00DF4A50">
        <w:rPr>
          <w:rFonts w:eastAsia="Cambria"/>
          <w:w w:val="105"/>
          <w:sz w:val="22"/>
          <w:szCs w:val="22"/>
        </w:rPr>
        <w:t>drawings,</w:t>
      </w:r>
      <w:r w:rsidRPr="007D53EB">
        <w:rPr>
          <w:rFonts w:eastAsia="Cambria"/>
          <w:w w:val="105"/>
          <w:sz w:val="22"/>
          <w:szCs w:val="22"/>
        </w:rPr>
        <w:t xml:space="preserve"> </w:t>
      </w:r>
      <w:r w:rsidRPr="00DF4A50">
        <w:rPr>
          <w:rFonts w:eastAsia="Cambria"/>
          <w:w w:val="105"/>
          <w:sz w:val="22"/>
          <w:szCs w:val="22"/>
        </w:rPr>
        <w:t>documents and other material furnished to the Employer for</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purpose</w:t>
      </w:r>
      <w:r w:rsidRPr="007D53EB">
        <w:rPr>
          <w:rFonts w:eastAsia="Cambria"/>
          <w:w w:val="105"/>
          <w:sz w:val="22"/>
          <w:szCs w:val="22"/>
        </w:rPr>
        <w:t xml:space="preserve"> </w:t>
      </w:r>
      <w:r w:rsidRPr="00DF4A50">
        <w:rPr>
          <w:rFonts w:eastAsia="Cambria"/>
          <w:w w:val="105"/>
          <w:sz w:val="22"/>
          <w:szCs w:val="22"/>
        </w:rPr>
        <w:t>of</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Contract</w:t>
      </w:r>
      <w:r w:rsidRPr="007D53EB">
        <w:rPr>
          <w:rFonts w:eastAsia="Cambria"/>
          <w:w w:val="105"/>
          <w:sz w:val="22"/>
          <w:szCs w:val="22"/>
        </w:rPr>
        <w:t xml:space="preserve"> </w:t>
      </w:r>
      <w:r w:rsidRPr="00DF4A50">
        <w:rPr>
          <w:rFonts w:eastAsia="Cambria"/>
          <w:w w:val="105"/>
          <w:sz w:val="22"/>
          <w:szCs w:val="22"/>
        </w:rPr>
        <w:t>including,</w:t>
      </w:r>
      <w:r w:rsidRPr="007D53EB">
        <w:rPr>
          <w:rFonts w:eastAsia="Cambria"/>
          <w:w w:val="105"/>
          <w:sz w:val="22"/>
          <w:szCs w:val="22"/>
        </w:rPr>
        <w:t xml:space="preserve"> </w:t>
      </w:r>
      <w:r w:rsidRPr="00DF4A50">
        <w:rPr>
          <w:rFonts w:eastAsia="Cambria"/>
          <w:w w:val="105"/>
          <w:sz w:val="22"/>
          <w:szCs w:val="22"/>
        </w:rPr>
        <w:t>if</w:t>
      </w:r>
      <w:r w:rsidRPr="007D53EB">
        <w:rPr>
          <w:rFonts w:eastAsia="Cambria"/>
          <w:w w:val="105"/>
          <w:sz w:val="22"/>
          <w:szCs w:val="22"/>
        </w:rPr>
        <w:t xml:space="preserve"> </w:t>
      </w:r>
      <w:r w:rsidRPr="00DF4A50">
        <w:rPr>
          <w:rFonts w:eastAsia="Cambria"/>
          <w:w w:val="105"/>
          <w:sz w:val="22"/>
          <w:szCs w:val="22"/>
        </w:rPr>
        <w:t>required,</w:t>
      </w:r>
      <w:r w:rsidRPr="007D53EB">
        <w:rPr>
          <w:rFonts w:eastAsia="Cambria"/>
          <w:w w:val="105"/>
          <w:sz w:val="22"/>
          <w:szCs w:val="22"/>
        </w:rPr>
        <w:t xml:space="preserve"> </w:t>
      </w:r>
      <w:r w:rsidRPr="00DF4A50">
        <w:rPr>
          <w:rFonts w:eastAsia="Cambria"/>
          <w:w w:val="105"/>
          <w:sz w:val="22"/>
          <w:szCs w:val="22"/>
        </w:rPr>
        <w:t>for</w:t>
      </w:r>
      <w:r w:rsidRPr="007D53EB">
        <w:rPr>
          <w:rFonts w:eastAsia="Cambria"/>
          <w:w w:val="105"/>
          <w:sz w:val="22"/>
          <w:szCs w:val="22"/>
        </w:rPr>
        <w:t xml:space="preserve"> </w:t>
      </w:r>
      <w:r w:rsidRPr="00DF4A50">
        <w:rPr>
          <w:rFonts w:eastAsia="Cambria"/>
          <w:w w:val="105"/>
          <w:sz w:val="22"/>
          <w:szCs w:val="22"/>
        </w:rPr>
        <w:t>operation</w:t>
      </w:r>
      <w:r w:rsidRPr="007D53EB">
        <w:rPr>
          <w:rFonts w:eastAsia="Cambria"/>
          <w:w w:val="105"/>
          <w:sz w:val="22"/>
          <w:szCs w:val="22"/>
        </w:rPr>
        <w:t xml:space="preserve"> </w:t>
      </w:r>
      <w:proofErr w:type="gramStart"/>
      <w:r w:rsidRPr="00DF4A50">
        <w:rPr>
          <w:rFonts w:eastAsia="Cambria"/>
          <w:w w:val="105"/>
          <w:sz w:val="22"/>
          <w:szCs w:val="22"/>
        </w:rPr>
        <w:t>and</w:t>
      </w:r>
      <w:r w:rsidRPr="007D53EB">
        <w:rPr>
          <w:rFonts w:eastAsia="Cambria"/>
          <w:w w:val="105"/>
          <w:sz w:val="22"/>
          <w:szCs w:val="22"/>
        </w:rPr>
        <w:t xml:space="preserve"> </w:t>
      </w:r>
      <w:r w:rsidR="00DE39DA" w:rsidRPr="007D53EB">
        <w:rPr>
          <w:rFonts w:eastAsia="Cambria"/>
          <w:w w:val="105"/>
          <w:sz w:val="22"/>
          <w:szCs w:val="22"/>
        </w:rPr>
        <w:t xml:space="preserve"> </w:t>
      </w:r>
      <w:r w:rsidRPr="00DF4A50">
        <w:rPr>
          <w:rFonts w:eastAsia="Cambria"/>
          <w:w w:val="105"/>
          <w:sz w:val="22"/>
          <w:szCs w:val="22"/>
        </w:rPr>
        <w:t>maintenance</w:t>
      </w:r>
      <w:proofErr w:type="gramEnd"/>
      <w:r w:rsidRPr="00DF4A50">
        <w:rPr>
          <w:rFonts w:eastAsia="Cambria"/>
          <w:w w:val="105"/>
          <w:sz w:val="22"/>
          <w:szCs w:val="22"/>
        </w:rPr>
        <w:t>.</w:t>
      </w:r>
    </w:p>
    <w:p w:rsidR="005A48C5" w:rsidRPr="00DF4A50" w:rsidRDefault="005A48C5">
      <w:pPr>
        <w:widowControl w:val="0"/>
        <w:autoSpaceDE w:val="0"/>
        <w:autoSpaceDN w:val="0"/>
        <w:spacing w:before="4"/>
        <w:rPr>
          <w:rFonts w:eastAsia="Cambria"/>
          <w:sz w:val="22"/>
          <w:szCs w:val="22"/>
        </w:rPr>
      </w:pPr>
    </w:p>
    <w:p w:rsidR="005A48C5" w:rsidRPr="00DF4A50" w:rsidRDefault="00D11752">
      <w:pPr>
        <w:widowControl w:val="0"/>
        <w:numPr>
          <w:ilvl w:val="2"/>
          <w:numId w:val="1"/>
        </w:numPr>
        <w:tabs>
          <w:tab w:val="left" w:pos="1288"/>
          <w:tab w:val="left" w:pos="1289"/>
        </w:tabs>
        <w:autoSpaceDE w:val="0"/>
        <w:autoSpaceDN w:val="0"/>
        <w:spacing w:before="1" w:line="254" w:lineRule="auto"/>
        <w:ind w:right="1608"/>
        <w:jc w:val="both"/>
        <w:rPr>
          <w:rFonts w:eastAsia="Cambria"/>
          <w:sz w:val="22"/>
          <w:szCs w:val="22"/>
        </w:rPr>
      </w:pPr>
      <w:r w:rsidRPr="00DF4A50">
        <w:rPr>
          <w:rFonts w:eastAsia="Cambria"/>
          <w:w w:val="105"/>
          <w:sz w:val="22"/>
          <w:szCs w:val="22"/>
        </w:rPr>
        <w:t>The</w:t>
      </w:r>
      <w:r w:rsidRPr="00DF4A50">
        <w:rPr>
          <w:rFonts w:eastAsia="Cambria"/>
          <w:spacing w:val="1"/>
          <w:w w:val="105"/>
          <w:sz w:val="22"/>
          <w:szCs w:val="22"/>
        </w:rPr>
        <w:t xml:space="preserve"> </w:t>
      </w:r>
      <w:r w:rsidRPr="00DF4A50">
        <w:rPr>
          <w:rFonts w:eastAsia="Cambria"/>
          <w:w w:val="105"/>
          <w:sz w:val="22"/>
          <w:szCs w:val="22"/>
        </w:rPr>
        <w:t>copyright</w:t>
      </w:r>
      <w:r w:rsidRPr="007D53EB">
        <w:rPr>
          <w:rFonts w:eastAsia="Cambria"/>
          <w:w w:val="105"/>
          <w:sz w:val="22"/>
          <w:szCs w:val="22"/>
        </w:rPr>
        <w:t xml:space="preserve"> </w:t>
      </w:r>
      <w:r w:rsidRPr="00DF4A50">
        <w:rPr>
          <w:rFonts w:eastAsia="Cambria"/>
          <w:w w:val="105"/>
          <w:sz w:val="22"/>
          <w:szCs w:val="22"/>
        </w:rPr>
        <w:t>in</w:t>
      </w:r>
      <w:r w:rsidRPr="007D53EB">
        <w:rPr>
          <w:rFonts w:eastAsia="Cambria"/>
          <w:w w:val="105"/>
          <w:sz w:val="22"/>
          <w:szCs w:val="22"/>
        </w:rPr>
        <w:t xml:space="preserve"> </w:t>
      </w:r>
      <w:r w:rsidRPr="00DF4A50">
        <w:rPr>
          <w:rFonts w:eastAsia="Cambria"/>
          <w:w w:val="105"/>
          <w:sz w:val="22"/>
          <w:szCs w:val="22"/>
        </w:rPr>
        <w:t>all</w:t>
      </w:r>
      <w:r w:rsidRPr="007D53EB">
        <w:rPr>
          <w:rFonts w:eastAsia="Cambria"/>
          <w:w w:val="105"/>
          <w:sz w:val="22"/>
          <w:szCs w:val="22"/>
        </w:rPr>
        <w:t xml:space="preserve"> </w:t>
      </w:r>
      <w:r w:rsidRPr="00DF4A50">
        <w:rPr>
          <w:rFonts w:eastAsia="Cambria"/>
          <w:w w:val="105"/>
          <w:sz w:val="22"/>
          <w:szCs w:val="22"/>
        </w:rPr>
        <w:t>drawings,</w:t>
      </w:r>
      <w:r w:rsidRPr="007D53EB">
        <w:rPr>
          <w:rFonts w:eastAsia="Cambria"/>
          <w:w w:val="105"/>
          <w:sz w:val="22"/>
          <w:szCs w:val="22"/>
        </w:rPr>
        <w:t xml:space="preserve"> </w:t>
      </w:r>
      <w:r w:rsidRPr="00DF4A50">
        <w:rPr>
          <w:rFonts w:eastAsia="Cambria"/>
          <w:w w:val="105"/>
          <w:sz w:val="22"/>
          <w:szCs w:val="22"/>
        </w:rPr>
        <w:t>documents</w:t>
      </w:r>
      <w:r w:rsidRPr="007D53EB">
        <w:rPr>
          <w:rFonts w:eastAsia="Cambria"/>
          <w:w w:val="105"/>
          <w:sz w:val="22"/>
          <w:szCs w:val="22"/>
        </w:rPr>
        <w:t xml:space="preserve"> </w:t>
      </w:r>
      <w:r w:rsidRPr="00DF4A50">
        <w:rPr>
          <w:rFonts w:eastAsia="Cambria"/>
          <w:w w:val="105"/>
          <w:sz w:val="22"/>
          <w:szCs w:val="22"/>
        </w:rPr>
        <w:t>and</w:t>
      </w:r>
      <w:r w:rsidRPr="007D53EB">
        <w:rPr>
          <w:rFonts w:eastAsia="Cambria"/>
          <w:w w:val="105"/>
          <w:sz w:val="22"/>
          <w:szCs w:val="22"/>
        </w:rPr>
        <w:t xml:space="preserve"> </w:t>
      </w:r>
      <w:r w:rsidRPr="00DF4A50">
        <w:rPr>
          <w:rFonts w:eastAsia="Cambria"/>
          <w:w w:val="105"/>
          <w:sz w:val="22"/>
          <w:szCs w:val="22"/>
        </w:rPr>
        <w:t>other</w:t>
      </w:r>
      <w:r w:rsidRPr="007D53EB">
        <w:rPr>
          <w:rFonts w:eastAsia="Cambria"/>
          <w:w w:val="105"/>
          <w:sz w:val="22"/>
          <w:szCs w:val="22"/>
        </w:rPr>
        <w:t xml:space="preserve"> </w:t>
      </w:r>
      <w:r w:rsidRPr="00DF4A50">
        <w:rPr>
          <w:rFonts w:eastAsia="Cambria"/>
          <w:w w:val="105"/>
          <w:sz w:val="22"/>
          <w:szCs w:val="22"/>
        </w:rPr>
        <w:t>materials</w:t>
      </w:r>
      <w:r w:rsidRPr="007D53EB">
        <w:rPr>
          <w:rFonts w:eastAsia="Cambria"/>
          <w:w w:val="105"/>
          <w:sz w:val="22"/>
          <w:szCs w:val="22"/>
        </w:rPr>
        <w:t xml:space="preserve"> </w:t>
      </w:r>
      <w:r w:rsidRPr="00DF4A50">
        <w:rPr>
          <w:rFonts w:eastAsia="Cambria"/>
          <w:w w:val="105"/>
          <w:sz w:val="22"/>
          <w:szCs w:val="22"/>
        </w:rPr>
        <w:t>containing data and information furnished to the Contractor by the</w:t>
      </w:r>
      <w:r w:rsidRPr="007D53EB">
        <w:rPr>
          <w:rFonts w:eastAsia="Cambria"/>
          <w:w w:val="105"/>
          <w:sz w:val="22"/>
          <w:szCs w:val="22"/>
        </w:rPr>
        <w:t xml:space="preserve"> </w:t>
      </w:r>
      <w:r w:rsidRPr="00DF4A50">
        <w:rPr>
          <w:rFonts w:eastAsia="Cambria"/>
          <w:w w:val="105"/>
          <w:sz w:val="22"/>
          <w:szCs w:val="22"/>
        </w:rPr>
        <w:t>Employer</w:t>
      </w:r>
      <w:r w:rsidRPr="007D53EB">
        <w:rPr>
          <w:rFonts w:eastAsia="Cambria"/>
          <w:w w:val="105"/>
          <w:sz w:val="22"/>
          <w:szCs w:val="22"/>
        </w:rPr>
        <w:t xml:space="preserve"> </w:t>
      </w:r>
      <w:r w:rsidRPr="00DF4A50">
        <w:rPr>
          <w:rFonts w:eastAsia="Cambria"/>
          <w:w w:val="105"/>
          <w:sz w:val="22"/>
          <w:szCs w:val="22"/>
        </w:rPr>
        <w:t>herein</w:t>
      </w:r>
      <w:r w:rsidRPr="007D53EB">
        <w:rPr>
          <w:rFonts w:eastAsia="Cambria"/>
          <w:w w:val="105"/>
          <w:sz w:val="22"/>
          <w:szCs w:val="22"/>
        </w:rPr>
        <w:t xml:space="preserve"> </w:t>
      </w:r>
      <w:r w:rsidRPr="00DF4A50">
        <w:rPr>
          <w:rFonts w:eastAsia="Cambria"/>
          <w:w w:val="105"/>
          <w:sz w:val="22"/>
          <w:szCs w:val="22"/>
        </w:rPr>
        <w:t>shall</w:t>
      </w:r>
      <w:r w:rsidRPr="007D53EB">
        <w:rPr>
          <w:rFonts w:eastAsia="Cambria"/>
          <w:w w:val="105"/>
          <w:sz w:val="22"/>
          <w:szCs w:val="22"/>
        </w:rPr>
        <w:t xml:space="preserve"> </w:t>
      </w:r>
      <w:r w:rsidRPr="00DF4A50">
        <w:rPr>
          <w:rFonts w:eastAsia="Cambria"/>
          <w:w w:val="105"/>
          <w:sz w:val="22"/>
          <w:szCs w:val="22"/>
        </w:rPr>
        <w:t>remain</w:t>
      </w:r>
      <w:r w:rsidRPr="007D53EB">
        <w:rPr>
          <w:rFonts w:eastAsia="Cambria"/>
          <w:w w:val="105"/>
          <w:sz w:val="22"/>
          <w:szCs w:val="22"/>
        </w:rPr>
        <w:t xml:space="preserve"> </w:t>
      </w:r>
      <w:r w:rsidRPr="00DF4A50">
        <w:rPr>
          <w:rFonts w:eastAsia="Cambria"/>
          <w:w w:val="105"/>
          <w:sz w:val="22"/>
          <w:szCs w:val="22"/>
        </w:rPr>
        <w:t>vested</w:t>
      </w:r>
      <w:r w:rsidRPr="007D53EB">
        <w:rPr>
          <w:rFonts w:eastAsia="Cambria"/>
          <w:w w:val="105"/>
          <w:sz w:val="22"/>
          <w:szCs w:val="22"/>
        </w:rPr>
        <w:t xml:space="preserve"> </w:t>
      </w:r>
      <w:r w:rsidRPr="00DF4A50">
        <w:rPr>
          <w:rFonts w:eastAsia="Cambria"/>
          <w:w w:val="105"/>
          <w:sz w:val="22"/>
          <w:szCs w:val="22"/>
        </w:rPr>
        <w:t>in</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Employer.</w:t>
      </w:r>
    </w:p>
    <w:p w:rsidR="005A48C5" w:rsidRPr="00DF4A50" w:rsidRDefault="005A48C5">
      <w:pPr>
        <w:widowControl w:val="0"/>
        <w:autoSpaceDE w:val="0"/>
        <w:autoSpaceDN w:val="0"/>
        <w:spacing w:before="11"/>
        <w:rPr>
          <w:rFonts w:eastAsia="Cambria"/>
          <w:sz w:val="22"/>
          <w:szCs w:val="22"/>
        </w:rPr>
      </w:pPr>
    </w:p>
    <w:p w:rsidR="005A48C5" w:rsidRPr="00DF4A50"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20" w:name="_Toc146280646"/>
      <w:r w:rsidRPr="00DF4A50">
        <w:rPr>
          <w:rFonts w:eastAsia="Palatino Linotype"/>
          <w:b/>
          <w:bCs/>
          <w:spacing w:val="-1"/>
          <w:sz w:val="22"/>
          <w:szCs w:val="22"/>
        </w:rPr>
        <w:t>Confidential</w:t>
      </w:r>
      <w:r w:rsidRPr="00DF4A50">
        <w:rPr>
          <w:rFonts w:eastAsia="Palatino Linotype"/>
          <w:b/>
          <w:bCs/>
          <w:spacing w:val="-5"/>
          <w:sz w:val="22"/>
          <w:szCs w:val="22"/>
        </w:rPr>
        <w:t xml:space="preserve"> </w:t>
      </w:r>
      <w:r w:rsidRPr="00DF4A50">
        <w:rPr>
          <w:rFonts w:eastAsia="Palatino Linotype"/>
          <w:b/>
          <w:bCs/>
          <w:sz w:val="22"/>
          <w:szCs w:val="22"/>
        </w:rPr>
        <w:t>Information</w:t>
      </w:r>
      <w:bookmarkEnd w:id="20"/>
    </w:p>
    <w:p w:rsidR="005A48C5" w:rsidRPr="00DF4A50" w:rsidRDefault="005A48C5">
      <w:pPr>
        <w:widowControl w:val="0"/>
        <w:autoSpaceDE w:val="0"/>
        <w:autoSpaceDN w:val="0"/>
        <w:spacing w:before="10"/>
        <w:rPr>
          <w:rFonts w:eastAsia="Cambria"/>
          <w:b/>
          <w:sz w:val="22"/>
          <w:szCs w:val="22"/>
        </w:rPr>
      </w:pPr>
    </w:p>
    <w:p w:rsidR="005A48C5" w:rsidRPr="00DE39DA" w:rsidRDefault="00D11752" w:rsidP="00DE39DA">
      <w:pPr>
        <w:widowControl w:val="0"/>
        <w:numPr>
          <w:ilvl w:val="2"/>
          <w:numId w:val="1"/>
        </w:numPr>
        <w:tabs>
          <w:tab w:val="left" w:pos="1288"/>
          <w:tab w:val="left" w:pos="1289"/>
        </w:tabs>
        <w:autoSpaceDE w:val="0"/>
        <w:autoSpaceDN w:val="0"/>
        <w:spacing w:before="64" w:line="254" w:lineRule="auto"/>
        <w:ind w:right="1604"/>
        <w:jc w:val="both"/>
        <w:rPr>
          <w:rFonts w:eastAsia="Cambria"/>
          <w:sz w:val="22"/>
          <w:szCs w:val="22"/>
        </w:rPr>
      </w:pPr>
      <w:r w:rsidRPr="00DE39DA">
        <w:rPr>
          <w:rFonts w:eastAsia="Cambria"/>
          <w:w w:val="105"/>
          <w:sz w:val="22"/>
          <w:szCs w:val="22"/>
        </w:rPr>
        <w:t>The Employer and the Contractor shall keep confidential and shall</w:t>
      </w:r>
      <w:r w:rsidRPr="007D53EB">
        <w:rPr>
          <w:rFonts w:eastAsia="Cambria"/>
          <w:w w:val="105"/>
          <w:sz w:val="22"/>
          <w:szCs w:val="22"/>
        </w:rPr>
        <w:t xml:space="preserve"> </w:t>
      </w:r>
      <w:r w:rsidRPr="00DE39DA">
        <w:rPr>
          <w:rFonts w:eastAsia="Cambria"/>
          <w:w w:val="105"/>
          <w:sz w:val="22"/>
          <w:szCs w:val="22"/>
        </w:rPr>
        <w:t>not, without the written consent of the other party hereto, divulge to</w:t>
      </w:r>
      <w:r w:rsidRPr="007D53EB">
        <w:rPr>
          <w:rFonts w:eastAsia="Cambria"/>
          <w:w w:val="105"/>
          <w:sz w:val="22"/>
          <w:szCs w:val="22"/>
        </w:rPr>
        <w:t xml:space="preserve"> </w:t>
      </w:r>
      <w:r w:rsidRPr="00DE39DA">
        <w:rPr>
          <w:rFonts w:eastAsia="Cambria"/>
          <w:w w:val="105"/>
          <w:sz w:val="22"/>
          <w:szCs w:val="22"/>
        </w:rPr>
        <w:t>any third party any documents, data or other information furnished</w:t>
      </w:r>
      <w:r w:rsidRPr="007D53EB">
        <w:rPr>
          <w:rFonts w:eastAsia="Cambria"/>
          <w:w w:val="105"/>
          <w:sz w:val="22"/>
          <w:szCs w:val="22"/>
        </w:rPr>
        <w:t xml:space="preserve"> </w:t>
      </w:r>
      <w:r w:rsidRPr="00DE39DA">
        <w:rPr>
          <w:rFonts w:eastAsia="Cambria"/>
          <w:w w:val="105"/>
          <w:sz w:val="22"/>
          <w:szCs w:val="22"/>
        </w:rPr>
        <w:t>directly</w:t>
      </w:r>
      <w:r w:rsidRPr="007D53EB">
        <w:rPr>
          <w:rFonts w:eastAsia="Cambria"/>
          <w:w w:val="105"/>
          <w:sz w:val="22"/>
          <w:szCs w:val="22"/>
        </w:rPr>
        <w:t xml:space="preserve"> </w:t>
      </w:r>
      <w:r w:rsidRPr="00DE39DA">
        <w:rPr>
          <w:rFonts w:eastAsia="Cambria"/>
          <w:w w:val="105"/>
          <w:sz w:val="22"/>
          <w:szCs w:val="22"/>
        </w:rPr>
        <w:t>or</w:t>
      </w:r>
      <w:r w:rsidRPr="007D53EB">
        <w:rPr>
          <w:rFonts w:eastAsia="Cambria"/>
          <w:w w:val="105"/>
          <w:sz w:val="22"/>
          <w:szCs w:val="22"/>
        </w:rPr>
        <w:t xml:space="preserve"> </w:t>
      </w:r>
      <w:r w:rsidRPr="00DE39DA">
        <w:rPr>
          <w:rFonts w:eastAsia="Cambria"/>
          <w:w w:val="105"/>
          <w:sz w:val="22"/>
          <w:szCs w:val="22"/>
        </w:rPr>
        <w:t>indirectly</w:t>
      </w:r>
      <w:r w:rsidRPr="007D53EB">
        <w:rPr>
          <w:rFonts w:eastAsia="Cambria"/>
          <w:w w:val="105"/>
          <w:sz w:val="22"/>
          <w:szCs w:val="22"/>
        </w:rPr>
        <w:t xml:space="preserve"> </w:t>
      </w:r>
      <w:r w:rsidRPr="00DE39DA">
        <w:rPr>
          <w:rFonts w:eastAsia="Cambria"/>
          <w:w w:val="105"/>
          <w:sz w:val="22"/>
          <w:szCs w:val="22"/>
        </w:rPr>
        <w:t>by</w:t>
      </w:r>
      <w:r w:rsidRPr="007D53EB">
        <w:rPr>
          <w:rFonts w:eastAsia="Cambria"/>
          <w:w w:val="105"/>
          <w:sz w:val="22"/>
          <w:szCs w:val="22"/>
        </w:rPr>
        <w:t xml:space="preserve"> </w:t>
      </w:r>
      <w:r w:rsidRPr="00DE39DA">
        <w:rPr>
          <w:rFonts w:eastAsia="Cambria"/>
          <w:w w:val="105"/>
          <w:sz w:val="22"/>
          <w:szCs w:val="22"/>
        </w:rPr>
        <w:t>the</w:t>
      </w:r>
      <w:r w:rsidRPr="007D53EB">
        <w:rPr>
          <w:rFonts w:eastAsia="Cambria"/>
          <w:w w:val="105"/>
          <w:sz w:val="22"/>
          <w:szCs w:val="22"/>
        </w:rPr>
        <w:t xml:space="preserve"> </w:t>
      </w:r>
      <w:r w:rsidRPr="00DE39DA">
        <w:rPr>
          <w:rFonts w:eastAsia="Cambria"/>
          <w:w w:val="105"/>
          <w:sz w:val="22"/>
          <w:szCs w:val="22"/>
        </w:rPr>
        <w:t>other</w:t>
      </w:r>
      <w:r w:rsidRPr="007D53EB">
        <w:rPr>
          <w:rFonts w:eastAsia="Cambria"/>
          <w:w w:val="105"/>
          <w:sz w:val="22"/>
          <w:szCs w:val="22"/>
        </w:rPr>
        <w:t xml:space="preserve"> </w:t>
      </w:r>
      <w:r w:rsidRPr="00DE39DA">
        <w:rPr>
          <w:rFonts w:eastAsia="Cambria"/>
          <w:w w:val="105"/>
          <w:sz w:val="22"/>
          <w:szCs w:val="22"/>
        </w:rPr>
        <w:t>party</w:t>
      </w:r>
      <w:r w:rsidRPr="007D53EB">
        <w:rPr>
          <w:rFonts w:eastAsia="Cambria"/>
          <w:w w:val="105"/>
          <w:sz w:val="22"/>
          <w:szCs w:val="22"/>
        </w:rPr>
        <w:t xml:space="preserve"> </w:t>
      </w:r>
      <w:r w:rsidRPr="00DE39DA">
        <w:rPr>
          <w:rFonts w:eastAsia="Cambria"/>
          <w:w w:val="105"/>
          <w:sz w:val="22"/>
          <w:szCs w:val="22"/>
        </w:rPr>
        <w:t>hereto</w:t>
      </w:r>
      <w:r w:rsidRPr="007D53EB">
        <w:rPr>
          <w:rFonts w:eastAsia="Cambria"/>
          <w:w w:val="105"/>
          <w:sz w:val="22"/>
          <w:szCs w:val="22"/>
        </w:rPr>
        <w:t xml:space="preserve"> </w:t>
      </w:r>
      <w:r w:rsidRPr="00DE39DA">
        <w:rPr>
          <w:rFonts w:eastAsia="Cambria"/>
          <w:w w:val="105"/>
          <w:sz w:val="22"/>
          <w:szCs w:val="22"/>
        </w:rPr>
        <w:t>in</w:t>
      </w:r>
      <w:r w:rsidRPr="007D53EB">
        <w:rPr>
          <w:rFonts w:eastAsia="Cambria"/>
          <w:w w:val="105"/>
          <w:sz w:val="22"/>
          <w:szCs w:val="22"/>
        </w:rPr>
        <w:t xml:space="preserve"> </w:t>
      </w:r>
      <w:r w:rsidRPr="00DE39DA">
        <w:rPr>
          <w:rFonts w:eastAsia="Cambria"/>
          <w:w w:val="105"/>
          <w:sz w:val="22"/>
          <w:szCs w:val="22"/>
        </w:rPr>
        <w:t>connection</w:t>
      </w:r>
      <w:r w:rsidRPr="007D53EB">
        <w:rPr>
          <w:rFonts w:eastAsia="Cambria"/>
          <w:w w:val="105"/>
          <w:sz w:val="22"/>
          <w:szCs w:val="22"/>
        </w:rPr>
        <w:t xml:space="preserve"> </w:t>
      </w:r>
      <w:r w:rsidRPr="00DE39DA">
        <w:rPr>
          <w:rFonts w:eastAsia="Cambria"/>
          <w:w w:val="105"/>
          <w:sz w:val="22"/>
          <w:szCs w:val="22"/>
        </w:rPr>
        <w:t>with</w:t>
      </w:r>
      <w:r w:rsidRPr="007D53EB">
        <w:rPr>
          <w:rFonts w:eastAsia="Cambria"/>
          <w:w w:val="105"/>
          <w:sz w:val="22"/>
          <w:szCs w:val="22"/>
        </w:rPr>
        <w:t xml:space="preserve"> </w:t>
      </w:r>
      <w:r w:rsidRPr="00DE39DA">
        <w:rPr>
          <w:rFonts w:eastAsia="Cambria"/>
          <w:w w:val="105"/>
          <w:sz w:val="22"/>
          <w:szCs w:val="22"/>
        </w:rPr>
        <w:t>the</w:t>
      </w:r>
      <w:r w:rsidRPr="007D53EB">
        <w:rPr>
          <w:rFonts w:eastAsia="Cambria"/>
          <w:w w:val="105"/>
          <w:sz w:val="22"/>
          <w:szCs w:val="22"/>
        </w:rPr>
        <w:t xml:space="preserve"> </w:t>
      </w:r>
      <w:r w:rsidR="00DE39DA" w:rsidRPr="007D53EB">
        <w:rPr>
          <w:rFonts w:eastAsia="Cambria"/>
          <w:w w:val="105"/>
          <w:sz w:val="22"/>
          <w:szCs w:val="22"/>
        </w:rPr>
        <w:t xml:space="preserve">  </w:t>
      </w:r>
      <w:r w:rsidRPr="00DE39DA">
        <w:rPr>
          <w:rFonts w:eastAsia="Cambria"/>
          <w:w w:val="105"/>
          <w:sz w:val="22"/>
          <w:szCs w:val="22"/>
        </w:rPr>
        <w:t>Contract,</w:t>
      </w:r>
      <w:r w:rsidRPr="007D53EB">
        <w:rPr>
          <w:rFonts w:eastAsia="Cambria"/>
          <w:w w:val="105"/>
          <w:sz w:val="22"/>
          <w:szCs w:val="22"/>
        </w:rPr>
        <w:t xml:space="preserve"> </w:t>
      </w:r>
      <w:r w:rsidRPr="00DE39DA">
        <w:rPr>
          <w:rFonts w:eastAsia="Cambria"/>
          <w:w w:val="105"/>
          <w:sz w:val="22"/>
          <w:szCs w:val="22"/>
        </w:rPr>
        <w:t>whether</w:t>
      </w:r>
      <w:r w:rsidRPr="007D53EB">
        <w:rPr>
          <w:rFonts w:eastAsia="Cambria"/>
          <w:w w:val="105"/>
          <w:sz w:val="22"/>
          <w:szCs w:val="22"/>
        </w:rPr>
        <w:t xml:space="preserve"> </w:t>
      </w:r>
      <w:r w:rsidRPr="00DE39DA">
        <w:rPr>
          <w:rFonts w:eastAsia="Cambria"/>
          <w:w w:val="105"/>
          <w:sz w:val="22"/>
          <w:szCs w:val="22"/>
        </w:rPr>
        <w:t>such</w:t>
      </w:r>
      <w:r w:rsidRPr="007D53EB">
        <w:rPr>
          <w:rFonts w:eastAsia="Cambria"/>
          <w:w w:val="105"/>
          <w:sz w:val="22"/>
          <w:szCs w:val="22"/>
        </w:rPr>
        <w:t xml:space="preserve"> </w:t>
      </w:r>
      <w:r w:rsidRPr="00DE39DA">
        <w:rPr>
          <w:rFonts w:eastAsia="Cambria"/>
          <w:w w:val="105"/>
          <w:sz w:val="22"/>
          <w:szCs w:val="22"/>
        </w:rPr>
        <w:t>information</w:t>
      </w:r>
      <w:r w:rsidRPr="007D53EB">
        <w:rPr>
          <w:rFonts w:eastAsia="Cambria"/>
          <w:w w:val="105"/>
          <w:sz w:val="22"/>
          <w:szCs w:val="22"/>
        </w:rPr>
        <w:t xml:space="preserve"> </w:t>
      </w:r>
      <w:r w:rsidRPr="00DE39DA">
        <w:rPr>
          <w:rFonts w:eastAsia="Cambria"/>
          <w:w w:val="105"/>
          <w:sz w:val="22"/>
          <w:szCs w:val="22"/>
        </w:rPr>
        <w:t>has</w:t>
      </w:r>
      <w:r w:rsidRPr="007D53EB">
        <w:rPr>
          <w:rFonts w:eastAsia="Cambria"/>
          <w:w w:val="105"/>
          <w:sz w:val="22"/>
          <w:szCs w:val="22"/>
        </w:rPr>
        <w:t xml:space="preserve"> </w:t>
      </w:r>
      <w:r w:rsidRPr="00DE39DA">
        <w:rPr>
          <w:rFonts w:eastAsia="Cambria"/>
          <w:w w:val="105"/>
          <w:sz w:val="22"/>
          <w:szCs w:val="22"/>
        </w:rPr>
        <w:t>been</w:t>
      </w:r>
      <w:r w:rsidRPr="007D53EB">
        <w:rPr>
          <w:rFonts w:eastAsia="Cambria"/>
          <w:w w:val="105"/>
          <w:sz w:val="22"/>
          <w:szCs w:val="22"/>
        </w:rPr>
        <w:t xml:space="preserve"> </w:t>
      </w:r>
      <w:r w:rsidRPr="00DE39DA">
        <w:rPr>
          <w:rFonts w:eastAsia="Cambria"/>
          <w:w w:val="105"/>
          <w:sz w:val="22"/>
          <w:szCs w:val="22"/>
        </w:rPr>
        <w:t>furnished</w:t>
      </w:r>
      <w:r w:rsidRPr="007D53EB">
        <w:rPr>
          <w:rFonts w:eastAsia="Cambria"/>
          <w:w w:val="105"/>
          <w:sz w:val="22"/>
          <w:szCs w:val="22"/>
        </w:rPr>
        <w:t xml:space="preserve"> </w:t>
      </w:r>
      <w:r w:rsidRPr="00DE39DA">
        <w:rPr>
          <w:rFonts w:eastAsia="Cambria"/>
          <w:w w:val="105"/>
          <w:sz w:val="22"/>
          <w:szCs w:val="22"/>
        </w:rPr>
        <w:t>prior</w:t>
      </w:r>
      <w:r w:rsidRPr="007D53EB">
        <w:rPr>
          <w:rFonts w:eastAsia="Cambria"/>
          <w:w w:val="105"/>
          <w:sz w:val="22"/>
          <w:szCs w:val="22"/>
        </w:rPr>
        <w:t xml:space="preserve"> </w:t>
      </w:r>
      <w:r w:rsidRPr="00DE39DA">
        <w:rPr>
          <w:rFonts w:eastAsia="Cambria"/>
          <w:w w:val="105"/>
          <w:sz w:val="22"/>
          <w:szCs w:val="22"/>
        </w:rPr>
        <w:t>to,</w:t>
      </w:r>
      <w:r w:rsidRPr="007D53EB">
        <w:rPr>
          <w:rFonts w:eastAsia="Cambria"/>
          <w:w w:val="105"/>
          <w:sz w:val="22"/>
          <w:szCs w:val="22"/>
        </w:rPr>
        <w:t xml:space="preserve"> </w:t>
      </w:r>
      <w:r w:rsidRPr="00DE39DA">
        <w:rPr>
          <w:rFonts w:eastAsia="Cambria"/>
          <w:w w:val="105"/>
          <w:sz w:val="22"/>
          <w:szCs w:val="22"/>
        </w:rPr>
        <w:t>during</w:t>
      </w:r>
      <w:r w:rsidRPr="007D53EB">
        <w:rPr>
          <w:rFonts w:eastAsia="Cambria"/>
          <w:w w:val="105"/>
          <w:sz w:val="22"/>
          <w:szCs w:val="22"/>
        </w:rPr>
        <w:t xml:space="preserve"> </w:t>
      </w:r>
      <w:r w:rsidRPr="00DE39DA">
        <w:rPr>
          <w:rFonts w:eastAsia="Cambria"/>
          <w:w w:val="105"/>
          <w:sz w:val="22"/>
          <w:szCs w:val="22"/>
        </w:rPr>
        <w:t>or</w:t>
      </w:r>
      <w:r w:rsidRPr="007D53EB">
        <w:rPr>
          <w:rFonts w:eastAsia="Cambria"/>
          <w:w w:val="105"/>
          <w:sz w:val="22"/>
          <w:szCs w:val="22"/>
        </w:rPr>
        <w:t xml:space="preserve"> </w:t>
      </w:r>
      <w:r w:rsidRPr="00DE39DA">
        <w:rPr>
          <w:rFonts w:eastAsia="Cambria"/>
          <w:w w:val="105"/>
          <w:sz w:val="22"/>
          <w:szCs w:val="22"/>
        </w:rPr>
        <w:t>following</w:t>
      </w:r>
      <w:r w:rsidRPr="007D53EB">
        <w:rPr>
          <w:rFonts w:eastAsia="Cambria"/>
          <w:w w:val="105"/>
          <w:sz w:val="22"/>
          <w:szCs w:val="22"/>
        </w:rPr>
        <w:t xml:space="preserve"> </w:t>
      </w:r>
      <w:r w:rsidRPr="00DE39DA">
        <w:rPr>
          <w:rFonts w:eastAsia="Cambria"/>
          <w:w w:val="105"/>
          <w:sz w:val="22"/>
          <w:szCs w:val="22"/>
        </w:rPr>
        <w:t>termination</w:t>
      </w:r>
      <w:r w:rsidRPr="007D53EB">
        <w:rPr>
          <w:rFonts w:eastAsia="Cambria"/>
          <w:w w:val="105"/>
          <w:sz w:val="22"/>
          <w:szCs w:val="22"/>
        </w:rPr>
        <w:t xml:space="preserve"> </w:t>
      </w:r>
      <w:r w:rsidRPr="00DE39DA">
        <w:rPr>
          <w:rFonts w:eastAsia="Cambria"/>
          <w:w w:val="105"/>
          <w:sz w:val="22"/>
          <w:szCs w:val="22"/>
        </w:rPr>
        <w:t>of</w:t>
      </w:r>
      <w:r w:rsidRPr="007D53EB">
        <w:rPr>
          <w:rFonts w:eastAsia="Cambria"/>
          <w:w w:val="105"/>
          <w:sz w:val="22"/>
          <w:szCs w:val="22"/>
        </w:rPr>
        <w:t xml:space="preserve"> </w:t>
      </w:r>
      <w:r w:rsidRPr="00DE39DA">
        <w:rPr>
          <w:rFonts w:eastAsia="Cambria"/>
          <w:w w:val="105"/>
          <w:sz w:val="22"/>
          <w:szCs w:val="22"/>
        </w:rPr>
        <w:t>the</w:t>
      </w:r>
      <w:r w:rsidRPr="007D53EB">
        <w:rPr>
          <w:rFonts w:eastAsia="Cambria"/>
          <w:w w:val="105"/>
          <w:sz w:val="22"/>
          <w:szCs w:val="22"/>
        </w:rPr>
        <w:t xml:space="preserve"> </w:t>
      </w:r>
      <w:r w:rsidRPr="00DE39DA">
        <w:rPr>
          <w:rFonts w:eastAsia="Cambria"/>
          <w:w w:val="105"/>
          <w:sz w:val="22"/>
          <w:szCs w:val="22"/>
        </w:rPr>
        <w:t>Contract.  Notwithstanding</w:t>
      </w:r>
      <w:r w:rsidRPr="007D53EB">
        <w:rPr>
          <w:rFonts w:eastAsia="Cambria"/>
          <w:w w:val="105"/>
          <w:sz w:val="22"/>
          <w:szCs w:val="22"/>
        </w:rPr>
        <w:t xml:space="preserve"> </w:t>
      </w:r>
      <w:r w:rsidRPr="00DE39DA">
        <w:rPr>
          <w:rFonts w:eastAsia="Cambria"/>
          <w:w w:val="105"/>
          <w:sz w:val="22"/>
          <w:szCs w:val="22"/>
        </w:rPr>
        <w:t>the</w:t>
      </w:r>
      <w:r w:rsidRPr="007D53EB">
        <w:rPr>
          <w:rFonts w:eastAsia="Cambria"/>
          <w:w w:val="105"/>
          <w:sz w:val="22"/>
          <w:szCs w:val="22"/>
        </w:rPr>
        <w:t xml:space="preserve"> </w:t>
      </w:r>
      <w:r w:rsidRPr="00DE39DA">
        <w:rPr>
          <w:rFonts w:eastAsia="Cambria"/>
          <w:w w:val="105"/>
          <w:sz w:val="22"/>
          <w:szCs w:val="22"/>
        </w:rPr>
        <w:t>above,</w:t>
      </w:r>
      <w:r w:rsidRPr="007D53EB">
        <w:rPr>
          <w:rFonts w:eastAsia="Cambria"/>
          <w:w w:val="105"/>
          <w:sz w:val="22"/>
          <w:szCs w:val="22"/>
        </w:rPr>
        <w:t xml:space="preserve"> </w:t>
      </w:r>
      <w:r w:rsidRPr="00DE39DA">
        <w:rPr>
          <w:rFonts w:eastAsia="Cambria"/>
          <w:w w:val="105"/>
          <w:sz w:val="22"/>
          <w:szCs w:val="22"/>
        </w:rPr>
        <w:t>the</w:t>
      </w:r>
      <w:r w:rsidRPr="007D53EB">
        <w:rPr>
          <w:rFonts w:eastAsia="Cambria"/>
          <w:w w:val="105"/>
          <w:sz w:val="22"/>
          <w:szCs w:val="22"/>
        </w:rPr>
        <w:t xml:space="preserve"> </w:t>
      </w:r>
      <w:r w:rsidRPr="00DE39DA">
        <w:rPr>
          <w:rFonts w:eastAsia="Cambria"/>
          <w:w w:val="105"/>
          <w:sz w:val="22"/>
          <w:szCs w:val="22"/>
        </w:rPr>
        <w:t>Contractor</w:t>
      </w:r>
      <w:r w:rsidRPr="007D53EB">
        <w:rPr>
          <w:rFonts w:eastAsia="Cambria"/>
          <w:w w:val="105"/>
          <w:sz w:val="22"/>
          <w:szCs w:val="22"/>
        </w:rPr>
        <w:t xml:space="preserve"> </w:t>
      </w:r>
      <w:r w:rsidRPr="00DE39DA">
        <w:rPr>
          <w:rFonts w:eastAsia="Cambria"/>
          <w:w w:val="105"/>
          <w:sz w:val="22"/>
          <w:szCs w:val="22"/>
        </w:rPr>
        <w:t>may</w:t>
      </w:r>
      <w:r w:rsidRPr="007D53EB">
        <w:rPr>
          <w:rFonts w:eastAsia="Cambria"/>
          <w:w w:val="105"/>
          <w:sz w:val="22"/>
          <w:szCs w:val="22"/>
        </w:rPr>
        <w:t xml:space="preserve"> </w:t>
      </w:r>
      <w:r w:rsidRPr="00DE39DA">
        <w:rPr>
          <w:rFonts w:eastAsia="Cambria"/>
          <w:w w:val="105"/>
          <w:sz w:val="22"/>
          <w:szCs w:val="22"/>
        </w:rPr>
        <w:t>furnish</w:t>
      </w:r>
      <w:r w:rsidRPr="007D53EB">
        <w:rPr>
          <w:rFonts w:eastAsia="Cambria"/>
          <w:w w:val="105"/>
          <w:sz w:val="22"/>
          <w:szCs w:val="22"/>
        </w:rPr>
        <w:t xml:space="preserve"> </w:t>
      </w:r>
      <w:r w:rsidRPr="00DE39DA">
        <w:rPr>
          <w:rFonts w:eastAsia="Cambria"/>
          <w:w w:val="105"/>
          <w:sz w:val="22"/>
          <w:szCs w:val="22"/>
        </w:rPr>
        <w:t>to</w:t>
      </w:r>
      <w:r w:rsidRPr="007D53EB">
        <w:rPr>
          <w:rFonts w:eastAsia="Cambria"/>
          <w:w w:val="105"/>
          <w:sz w:val="22"/>
          <w:szCs w:val="22"/>
        </w:rPr>
        <w:t xml:space="preserve"> </w:t>
      </w:r>
      <w:r w:rsidRPr="00DE39DA">
        <w:rPr>
          <w:rFonts w:eastAsia="Cambria"/>
          <w:w w:val="105"/>
          <w:sz w:val="22"/>
          <w:szCs w:val="22"/>
        </w:rPr>
        <w:t>its</w:t>
      </w:r>
      <w:r w:rsidRPr="007D53EB">
        <w:rPr>
          <w:rFonts w:eastAsia="Cambria"/>
          <w:w w:val="105"/>
          <w:sz w:val="22"/>
          <w:szCs w:val="22"/>
        </w:rPr>
        <w:t xml:space="preserve"> </w:t>
      </w:r>
      <w:r w:rsidRPr="00DE39DA">
        <w:rPr>
          <w:rFonts w:eastAsia="Cambria"/>
          <w:w w:val="105"/>
          <w:sz w:val="22"/>
          <w:szCs w:val="22"/>
        </w:rPr>
        <w:t>Subcontractor(s)</w:t>
      </w:r>
      <w:r w:rsidRPr="007D53EB">
        <w:rPr>
          <w:rFonts w:eastAsia="Cambria"/>
          <w:w w:val="105"/>
          <w:sz w:val="22"/>
          <w:szCs w:val="22"/>
        </w:rPr>
        <w:t xml:space="preserve"> </w:t>
      </w:r>
      <w:r w:rsidRPr="00DE39DA">
        <w:rPr>
          <w:rFonts w:eastAsia="Cambria"/>
          <w:w w:val="105"/>
          <w:sz w:val="22"/>
          <w:szCs w:val="22"/>
        </w:rPr>
        <w:t>such</w:t>
      </w:r>
      <w:r w:rsidR="00DE39DA" w:rsidRPr="00DE39DA">
        <w:rPr>
          <w:rFonts w:eastAsia="Cambria"/>
          <w:w w:val="105"/>
          <w:sz w:val="22"/>
          <w:szCs w:val="22"/>
        </w:rPr>
        <w:t xml:space="preserve"> </w:t>
      </w:r>
      <w:r w:rsidRPr="007D53EB">
        <w:rPr>
          <w:rFonts w:eastAsia="Cambria"/>
          <w:w w:val="105"/>
          <w:sz w:val="22"/>
          <w:szCs w:val="22"/>
        </w:rPr>
        <w:t>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w:t>
      </w:r>
      <w:r w:rsidRPr="00DE39DA">
        <w:rPr>
          <w:rFonts w:eastAsia="Cambria"/>
          <w:spacing w:val="14"/>
          <w:sz w:val="22"/>
          <w:szCs w:val="22"/>
        </w:rPr>
        <w:t xml:space="preserve"> </w:t>
      </w:r>
      <w:r w:rsidRPr="00DE39DA">
        <w:rPr>
          <w:rFonts w:eastAsia="Cambria"/>
          <w:b/>
          <w:i/>
          <w:sz w:val="22"/>
          <w:szCs w:val="22"/>
        </w:rPr>
        <w:t>GCC</w:t>
      </w:r>
      <w:r w:rsidRPr="00DE39DA">
        <w:rPr>
          <w:rFonts w:eastAsia="Cambria"/>
          <w:b/>
          <w:i/>
          <w:spacing w:val="16"/>
          <w:sz w:val="22"/>
          <w:szCs w:val="22"/>
        </w:rPr>
        <w:t xml:space="preserve"> </w:t>
      </w:r>
      <w:r w:rsidRPr="00DE39DA">
        <w:rPr>
          <w:rFonts w:eastAsia="Cambria"/>
          <w:b/>
          <w:i/>
          <w:sz w:val="22"/>
          <w:szCs w:val="22"/>
        </w:rPr>
        <w:t>Clause</w:t>
      </w:r>
      <w:r w:rsidRPr="00DE39DA">
        <w:rPr>
          <w:rFonts w:eastAsia="Cambria"/>
          <w:b/>
          <w:i/>
          <w:spacing w:val="15"/>
          <w:sz w:val="22"/>
          <w:szCs w:val="22"/>
        </w:rPr>
        <w:t xml:space="preserve"> </w:t>
      </w:r>
      <w:r w:rsidRPr="00DE39DA">
        <w:rPr>
          <w:rFonts w:eastAsia="Cambria"/>
          <w:b/>
          <w:i/>
          <w:sz w:val="22"/>
          <w:szCs w:val="22"/>
        </w:rPr>
        <w:t>12</w:t>
      </w:r>
      <w:r w:rsidRPr="00DE39DA">
        <w:rPr>
          <w:rFonts w:eastAsia="Cambria"/>
          <w:sz w:val="22"/>
          <w:szCs w:val="22"/>
        </w:rPr>
        <w:t>.</w:t>
      </w:r>
    </w:p>
    <w:p w:rsidR="005A48C5" w:rsidRPr="00DF4A50" w:rsidRDefault="005A48C5">
      <w:pPr>
        <w:widowControl w:val="0"/>
        <w:autoSpaceDE w:val="0"/>
        <w:autoSpaceDN w:val="0"/>
        <w:spacing w:before="7"/>
        <w:rPr>
          <w:rFonts w:eastAsia="Cambria"/>
          <w:sz w:val="22"/>
          <w:szCs w:val="22"/>
        </w:rPr>
      </w:pPr>
    </w:p>
    <w:p w:rsidR="005A48C5" w:rsidRPr="00DF4A50" w:rsidRDefault="00D11752">
      <w:pPr>
        <w:widowControl w:val="0"/>
        <w:numPr>
          <w:ilvl w:val="2"/>
          <w:numId w:val="1"/>
        </w:numPr>
        <w:tabs>
          <w:tab w:val="left" w:pos="1288"/>
          <w:tab w:val="left" w:pos="1289"/>
        </w:tabs>
        <w:autoSpaceDE w:val="0"/>
        <w:autoSpaceDN w:val="0"/>
        <w:spacing w:line="254" w:lineRule="auto"/>
        <w:ind w:right="1603"/>
        <w:jc w:val="both"/>
        <w:rPr>
          <w:rFonts w:eastAsia="Cambria"/>
          <w:sz w:val="22"/>
          <w:szCs w:val="22"/>
        </w:rPr>
      </w:pPr>
      <w:r w:rsidRPr="00DF4A50">
        <w:rPr>
          <w:rFonts w:eastAsia="Cambria"/>
          <w:w w:val="105"/>
          <w:sz w:val="22"/>
          <w:szCs w:val="22"/>
        </w:rPr>
        <w:t>The</w:t>
      </w:r>
      <w:r w:rsidRPr="00DF4A50">
        <w:rPr>
          <w:rFonts w:eastAsia="Cambria"/>
          <w:spacing w:val="1"/>
          <w:w w:val="105"/>
          <w:sz w:val="22"/>
          <w:szCs w:val="22"/>
        </w:rPr>
        <w:t xml:space="preserve"> </w:t>
      </w:r>
      <w:r w:rsidRPr="00DF4A50">
        <w:rPr>
          <w:rFonts w:eastAsia="Cambria"/>
          <w:w w:val="105"/>
          <w:sz w:val="22"/>
          <w:szCs w:val="22"/>
        </w:rPr>
        <w:t>Employer</w:t>
      </w:r>
      <w:r w:rsidRPr="007D53EB">
        <w:rPr>
          <w:rFonts w:eastAsia="Cambria"/>
          <w:w w:val="105"/>
          <w:sz w:val="22"/>
          <w:szCs w:val="22"/>
        </w:rPr>
        <w:t xml:space="preserve"> </w:t>
      </w:r>
      <w:r w:rsidRPr="00DF4A50">
        <w:rPr>
          <w:rFonts w:eastAsia="Cambria"/>
          <w:w w:val="105"/>
          <w:sz w:val="22"/>
          <w:szCs w:val="22"/>
        </w:rPr>
        <w:t>shall</w:t>
      </w:r>
      <w:r w:rsidRPr="007D53EB">
        <w:rPr>
          <w:rFonts w:eastAsia="Cambria"/>
          <w:w w:val="105"/>
          <w:sz w:val="22"/>
          <w:szCs w:val="22"/>
        </w:rPr>
        <w:t xml:space="preserve"> </w:t>
      </w:r>
      <w:r w:rsidRPr="00DF4A50">
        <w:rPr>
          <w:rFonts w:eastAsia="Cambria"/>
          <w:w w:val="105"/>
          <w:sz w:val="22"/>
          <w:szCs w:val="22"/>
        </w:rPr>
        <w:t>not</w:t>
      </w:r>
      <w:r w:rsidRPr="007D53EB">
        <w:rPr>
          <w:rFonts w:eastAsia="Cambria"/>
          <w:w w:val="105"/>
          <w:sz w:val="22"/>
          <w:szCs w:val="22"/>
        </w:rPr>
        <w:t xml:space="preserve"> </w:t>
      </w:r>
      <w:r w:rsidRPr="00DF4A50">
        <w:rPr>
          <w:rFonts w:eastAsia="Cambria"/>
          <w:w w:val="105"/>
          <w:sz w:val="22"/>
          <w:szCs w:val="22"/>
        </w:rPr>
        <w:t>use</w:t>
      </w:r>
      <w:r w:rsidRPr="007D53EB">
        <w:rPr>
          <w:rFonts w:eastAsia="Cambria"/>
          <w:w w:val="105"/>
          <w:sz w:val="22"/>
          <w:szCs w:val="22"/>
        </w:rPr>
        <w:t xml:space="preserve"> </w:t>
      </w:r>
      <w:r w:rsidRPr="00DF4A50">
        <w:rPr>
          <w:rFonts w:eastAsia="Cambria"/>
          <w:w w:val="105"/>
          <w:sz w:val="22"/>
          <w:szCs w:val="22"/>
        </w:rPr>
        <w:t>such</w:t>
      </w:r>
      <w:r w:rsidRPr="007D53EB">
        <w:rPr>
          <w:rFonts w:eastAsia="Cambria"/>
          <w:w w:val="105"/>
          <w:sz w:val="22"/>
          <w:szCs w:val="22"/>
        </w:rPr>
        <w:t xml:space="preserve"> </w:t>
      </w:r>
      <w:r w:rsidRPr="00DF4A50">
        <w:rPr>
          <w:rFonts w:eastAsia="Cambria"/>
          <w:w w:val="105"/>
          <w:sz w:val="22"/>
          <w:szCs w:val="22"/>
        </w:rPr>
        <w:t>documents,</w:t>
      </w:r>
      <w:r w:rsidRPr="007D53EB">
        <w:rPr>
          <w:rFonts w:eastAsia="Cambria"/>
          <w:w w:val="105"/>
          <w:sz w:val="22"/>
          <w:szCs w:val="22"/>
        </w:rPr>
        <w:t xml:space="preserve"> </w:t>
      </w:r>
      <w:r w:rsidRPr="00DF4A50">
        <w:rPr>
          <w:rFonts w:eastAsia="Cambria"/>
          <w:w w:val="105"/>
          <w:sz w:val="22"/>
          <w:szCs w:val="22"/>
        </w:rPr>
        <w:t>data</w:t>
      </w:r>
      <w:r w:rsidRPr="007D53EB">
        <w:rPr>
          <w:rFonts w:eastAsia="Cambria"/>
          <w:w w:val="105"/>
          <w:sz w:val="22"/>
          <w:szCs w:val="22"/>
        </w:rPr>
        <w:t xml:space="preserve"> </w:t>
      </w:r>
      <w:r w:rsidRPr="00DF4A50">
        <w:rPr>
          <w:rFonts w:eastAsia="Cambria"/>
          <w:w w:val="105"/>
          <w:sz w:val="22"/>
          <w:szCs w:val="22"/>
        </w:rPr>
        <w:t>and</w:t>
      </w:r>
      <w:r w:rsidRPr="007D53EB">
        <w:rPr>
          <w:rFonts w:eastAsia="Cambria"/>
          <w:w w:val="105"/>
          <w:sz w:val="22"/>
          <w:szCs w:val="22"/>
        </w:rPr>
        <w:t xml:space="preserve"> </w:t>
      </w:r>
      <w:r w:rsidRPr="00DF4A50">
        <w:rPr>
          <w:rFonts w:eastAsia="Cambria"/>
          <w:w w:val="105"/>
          <w:sz w:val="22"/>
          <w:szCs w:val="22"/>
        </w:rPr>
        <w:t>other</w:t>
      </w:r>
      <w:r w:rsidRPr="007D53EB">
        <w:rPr>
          <w:rFonts w:eastAsia="Cambria"/>
          <w:w w:val="105"/>
          <w:sz w:val="22"/>
          <w:szCs w:val="22"/>
        </w:rPr>
        <w:t xml:space="preserve"> </w:t>
      </w:r>
      <w:r w:rsidRPr="00DF4A50">
        <w:rPr>
          <w:rFonts w:eastAsia="Cambria"/>
          <w:w w:val="105"/>
          <w:sz w:val="22"/>
          <w:szCs w:val="22"/>
        </w:rPr>
        <w:t>information</w:t>
      </w:r>
      <w:r w:rsidRPr="007D53EB">
        <w:rPr>
          <w:rFonts w:eastAsia="Cambria"/>
          <w:w w:val="105"/>
          <w:sz w:val="22"/>
          <w:szCs w:val="22"/>
        </w:rPr>
        <w:t xml:space="preserve"> </w:t>
      </w:r>
      <w:r w:rsidRPr="00DF4A50">
        <w:rPr>
          <w:rFonts w:eastAsia="Cambria"/>
          <w:w w:val="105"/>
          <w:sz w:val="22"/>
          <w:szCs w:val="22"/>
        </w:rPr>
        <w:t>received</w:t>
      </w:r>
      <w:r w:rsidRPr="007D53EB">
        <w:rPr>
          <w:rFonts w:eastAsia="Cambria"/>
          <w:w w:val="105"/>
          <w:sz w:val="22"/>
          <w:szCs w:val="22"/>
        </w:rPr>
        <w:t xml:space="preserve"> </w:t>
      </w:r>
      <w:r w:rsidRPr="00DF4A50">
        <w:rPr>
          <w:rFonts w:eastAsia="Cambria"/>
          <w:w w:val="105"/>
          <w:sz w:val="22"/>
          <w:szCs w:val="22"/>
        </w:rPr>
        <w:t>from</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Contractor</w:t>
      </w:r>
      <w:r w:rsidRPr="007D53EB">
        <w:rPr>
          <w:rFonts w:eastAsia="Cambria"/>
          <w:w w:val="105"/>
          <w:sz w:val="22"/>
          <w:szCs w:val="22"/>
        </w:rPr>
        <w:t xml:space="preserve"> </w:t>
      </w:r>
      <w:r w:rsidRPr="00DF4A50">
        <w:rPr>
          <w:rFonts w:eastAsia="Cambria"/>
          <w:w w:val="105"/>
          <w:sz w:val="22"/>
          <w:szCs w:val="22"/>
        </w:rPr>
        <w:t>for</w:t>
      </w:r>
      <w:r w:rsidRPr="007D53EB">
        <w:rPr>
          <w:rFonts w:eastAsia="Cambria"/>
          <w:w w:val="105"/>
          <w:sz w:val="22"/>
          <w:szCs w:val="22"/>
        </w:rPr>
        <w:t xml:space="preserve"> </w:t>
      </w:r>
      <w:r w:rsidRPr="00DF4A50">
        <w:rPr>
          <w:rFonts w:eastAsia="Cambria"/>
          <w:w w:val="105"/>
          <w:sz w:val="22"/>
          <w:szCs w:val="22"/>
        </w:rPr>
        <w:t>any</w:t>
      </w:r>
      <w:r w:rsidRPr="007D53EB">
        <w:rPr>
          <w:rFonts w:eastAsia="Cambria"/>
          <w:w w:val="105"/>
          <w:sz w:val="22"/>
          <w:szCs w:val="22"/>
        </w:rPr>
        <w:t xml:space="preserve"> </w:t>
      </w:r>
      <w:r w:rsidRPr="00DF4A50">
        <w:rPr>
          <w:rFonts w:eastAsia="Cambria"/>
          <w:w w:val="105"/>
          <w:sz w:val="22"/>
          <w:szCs w:val="22"/>
        </w:rPr>
        <w:t>purpose</w:t>
      </w:r>
      <w:r w:rsidRPr="007D53EB">
        <w:rPr>
          <w:rFonts w:eastAsia="Cambria"/>
          <w:w w:val="105"/>
          <w:sz w:val="22"/>
          <w:szCs w:val="22"/>
        </w:rPr>
        <w:t xml:space="preserve"> </w:t>
      </w:r>
      <w:r w:rsidRPr="00DF4A50">
        <w:rPr>
          <w:rFonts w:eastAsia="Cambria"/>
          <w:w w:val="105"/>
          <w:sz w:val="22"/>
          <w:szCs w:val="22"/>
        </w:rPr>
        <w:t>other</w:t>
      </w:r>
      <w:r w:rsidRPr="007D53EB">
        <w:rPr>
          <w:rFonts w:eastAsia="Cambria"/>
          <w:w w:val="105"/>
          <w:sz w:val="22"/>
          <w:szCs w:val="22"/>
        </w:rPr>
        <w:t xml:space="preserve"> </w:t>
      </w:r>
      <w:r w:rsidRPr="00DF4A50">
        <w:rPr>
          <w:rFonts w:eastAsia="Cambria"/>
          <w:w w:val="105"/>
          <w:sz w:val="22"/>
          <w:szCs w:val="22"/>
        </w:rPr>
        <w:t>than</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operation</w:t>
      </w:r>
      <w:r w:rsidRPr="007D53EB">
        <w:rPr>
          <w:rFonts w:eastAsia="Cambria"/>
          <w:w w:val="105"/>
          <w:sz w:val="22"/>
          <w:szCs w:val="22"/>
        </w:rPr>
        <w:t xml:space="preserve"> </w:t>
      </w:r>
      <w:r w:rsidRPr="00DF4A50">
        <w:rPr>
          <w:rFonts w:eastAsia="Cambria"/>
          <w:w w:val="105"/>
          <w:sz w:val="22"/>
          <w:szCs w:val="22"/>
        </w:rPr>
        <w:t>and</w:t>
      </w:r>
      <w:r w:rsidRPr="007D53EB">
        <w:rPr>
          <w:rFonts w:eastAsia="Cambria"/>
          <w:w w:val="105"/>
          <w:sz w:val="22"/>
          <w:szCs w:val="22"/>
        </w:rPr>
        <w:t xml:space="preserve"> </w:t>
      </w:r>
      <w:r w:rsidRPr="00DF4A50">
        <w:rPr>
          <w:rFonts w:eastAsia="Cambria"/>
          <w:w w:val="105"/>
          <w:sz w:val="22"/>
          <w:szCs w:val="22"/>
        </w:rPr>
        <w:t>maintenance</w:t>
      </w:r>
      <w:r w:rsidRPr="007D53EB">
        <w:rPr>
          <w:rFonts w:eastAsia="Cambria"/>
          <w:w w:val="105"/>
          <w:sz w:val="22"/>
          <w:szCs w:val="22"/>
        </w:rPr>
        <w:t xml:space="preserve"> </w:t>
      </w:r>
      <w:r w:rsidRPr="00DF4A50">
        <w:rPr>
          <w:rFonts w:eastAsia="Cambria"/>
          <w:w w:val="105"/>
          <w:sz w:val="22"/>
          <w:szCs w:val="22"/>
        </w:rPr>
        <w:t>of</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Facilities.</w:t>
      </w:r>
      <w:r w:rsidRPr="007D53EB">
        <w:rPr>
          <w:rFonts w:eastAsia="Cambria"/>
          <w:w w:val="105"/>
          <w:sz w:val="22"/>
          <w:szCs w:val="22"/>
        </w:rPr>
        <w:t xml:space="preserve"> </w:t>
      </w:r>
      <w:r w:rsidRPr="00DF4A50">
        <w:rPr>
          <w:rFonts w:eastAsia="Cambria"/>
          <w:w w:val="105"/>
          <w:sz w:val="22"/>
          <w:szCs w:val="22"/>
        </w:rPr>
        <w:t>Similarly,</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Contractor</w:t>
      </w:r>
      <w:r w:rsidRPr="007D53EB">
        <w:rPr>
          <w:rFonts w:eastAsia="Cambria"/>
          <w:w w:val="105"/>
          <w:sz w:val="22"/>
          <w:szCs w:val="22"/>
        </w:rPr>
        <w:t xml:space="preserve"> </w:t>
      </w:r>
      <w:r w:rsidRPr="00DF4A50">
        <w:rPr>
          <w:rFonts w:eastAsia="Cambria"/>
          <w:w w:val="105"/>
          <w:sz w:val="22"/>
          <w:szCs w:val="22"/>
        </w:rPr>
        <w:t>shall</w:t>
      </w:r>
      <w:r w:rsidRPr="007D53EB">
        <w:rPr>
          <w:rFonts w:eastAsia="Cambria"/>
          <w:w w:val="105"/>
          <w:sz w:val="22"/>
          <w:szCs w:val="22"/>
        </w:rPr>
        <w:t xml:space="preserve"> </w:t>
      </w:r>
      <w:r w:rsidRPr="00DF4A50">
        <w:rPr>
          <w:rFonts w:eastAsia="Cambria"/>
          <w:w w:val="105"/>
          <w:sz w:val="22"/>
          <w:szCs w:val="22"/>
        </w:rPr>
        <w:t>not</w:t>
      </w:r>
      <w:r w:rsidRPr="007D53EB">
        <w:rPr>
          <w:rFonts w:eastAsia="Cambria"/>
          <w:w w:val="105"/>
          <w:sz w:val="22"/>
          <w:szCs w:val="22"/>
        </w:rPr>
        <w:t xml:space="preserve"> </w:t>
      </w:r>
      <w:r w:rsidRPr="00DF4A50">
        <w:rPr>
          <w:rFonts w:eastAsia="Cambria"/>
          <w:w w:val="105"/>
          <w:sz w:val="22"/>
          <w:szCs w:val="22"/>
        </w:rPr>
        <w:t>use</w:t>
      </w:r>
      <w:r w:rsidRPr="007D53EB">
        <w:rPr>
          <w:rFonts w:eastAsia="Cambria"/>
          <w:w w:val="105"/>
          <w:sz w:val="22"/>
          <w:szCs w:val="22"/>
        </w:rPr>
        <w:t xml:space="preserve"> </w:t>
      </w:r>
      <w:r w:rsidRPr="00DF4A50">
        <w:rPr>
          <w:rFonts w:eastAsia="Cambria"/>
          <w:w w:val="105"/>
          <w:sz w:val="22"/>
          <w:szCs w:val="22"/>
        </w:rPr>
        <w:t>such</w:t>
      </w:r>
      <w:r w:rsidRPr="007D53EB">
        <w:rPr>
          <w:rFonts w:eastAsia="Cambria"/>
          <w:w w:val="105"/>
          <w:sz w:val="22"/>
          <w:szCs w:val="22"/>
        </w:rPr>
        <w:t xml:space="preserve"> </w:t>
      </w:r>
      <w:r w:rsidRPr="00DF4A50">
        <w:rPr>
          <w:rFonts w:eastAsia="Cambria"/>
          <w:w w:val="105"/>
          <w:sz w:val="22"/>
          <w:szCs w:val="22"/>
        </w:rPr>
        <w:t>documents,</w:t>
      </w:r>
      <w:r w:rsidRPr="007D53EB">
        <w:rPr>
          <w:rFonts w:eastAsia="Cambria"/>
          <w:w w:val="105"/>
          <w:sz w:val="22"/>
          <w:szCs w:val="22"/>
        </w:rPr>
        <w:t xml:space="preserve"> </w:t>
      </w:r>
      <w:r w:rsidRPr="00DF4A50">
        <w:rPr>
          <w:rFonts w:eastAsia="Cambria"/>
          <w:w w:val="105"/>
          <w:sz w:val="22"/>
          <w:szCs w:val="22"/>
        </w:rPr>
        <w:t>data</w:t>
      </w:r>
      <w:r w:rsidRPr="007D53EB">
        <w:rPr>
          <w:rFonts w:eastAsia="Cambria"/>
          <w:w w:val="105"/>
          <w:sz w:val="22"/>
          <w:szCs w:val="22"/>
        </w:rPr>
        <w:t xml:space="preserve"> </w:t>
      </w:r>
      <w:r w:rsidRPr="00DF4A50">
        <w:rPr>
          <w:rFonts w:eastAsia="Cambria"/>
          <w:w w:val="105"/>
          <w:sz w:val="22"/>
          <w:szCs w:val="22"/>
        </w:rPr>
        <w:t>and</w:t>
      </w:r>
      <w:r w:rsidRPr="007D53EB">
        <w:rPr>
          <w:rFonts w:eastAsia="Cambria"/>
          <w:w w:val="105"/>
          <w:sz w:val="22"/>
          <w:szCs w:val="22"/>
        </w:rPr>
        <w:t xml:space="preserve"> </w:t>
      </w:r>
      <w:r w:rsidRPr="00DF4A50">
        <w:rPr>
          <w:rFonts w:eastAsia="Cambria"/>
          <w:w w:val="105"/>
          <w:sz w:val="22"/>
          <w:szCs w:val="22"/>
        </w:rPr>
        <w:t>other</w:t>
      </w:r>
      <w:r w:rsidRPr="007D53EB">
        <w:rPr>
          <w:rFonts w:eastAsia="Cambria"/>
          <w:w w:val="105"/>
          <w:sz w:val="22"/>
          <w:szCs w:val="22"/>
        </w:rPr>
        <w:t xml:space="preserve"> </w:t>
      </w:r>
      <w:r w:rsidRPr="00DF4A50">
        <w:rPr>
          <w:rFonts w:eastAsia="Cambria"/>
          <w:w w:val="105"/>
          <w:sz w:val="22"/>
          <w:szCs w:val="22"/>
        </w:rPr>
        <w:t>information</w:t>
      </w:r>
      <w:r w:rsidRPr="007D53EB">
        <w:rPr>
          <w:rFonts w:eastAsia="Cambria"/>
          <w:w w:val="105"/>
          <w:sz w:val="22"/>
          <w:szCs w:val="22"/>
        </w:rPr>
        <w:t xml:space="preserve"> </w:t>
      </w:r>
      <w:r w:rsidRPr="00DF4A50">
        <w:rPr>
          <w:rFonts w:eastAsia="Cambria"/>
          <w:w w:val="105"/>
          <w:sz w:val="22"/>
          <w:szCs w:val="22"/>
        </w:rPr>
        <w:t>received from the Employer for any purpose other than the design,</w:t>
      </w:r>
      <w:r w:rsidRPr="007D53EB">
        <w:rPr>
          <w:rFonts w:eastAsia="Cambria"/>
          <w:w w:val="105"/>
          <w:sz w:val="22"/>
          <w:szCs w:val="22"/>
        </w:rPr>
        <w:t xml:space="preserve"> </w:t>
      </w:r>
      <w:r w:rsidRPr="00DF4A50">
        <w:rPr>
          <w:rFonts w:eastAsia="Cambria"/>
          <w:w w:val="105"/>
          <w:sz w:val="22"/>
          <w:szCs w:val="22"/>
        </w:rPr>
        <w:t xml:space="preserve">procurement of Plant and Equipment, </w:t>
      </w:r>
      <w:r w:rsidRPr="00DF4A50">
        <w:rPr>
          <w:rFonts w:eastAsia="Cambria"/>
          <w:w w:val="105"/>
          <w:sz w:val="22"/>
          <w:szCs w:val="22"/>
        </w:rPr>
        <w:lastRenderedPageBreak/>
        <w:t>construction or such other</w:t>
      </w:r>
      <w:r w:rsidRPr="007D53EB">
        <w:rPr>
          <w:rFonts w:eastAsia="Cambria"/>
          <w:w w:val="105"/>
          <w:sz w:val="22"/>
          <w:szCs w:val="22"/>
        </w:rPr>
        <w:t xml:space="preserve"> </w:t>
      </w:r>
      <w:r w:rsidRPr="00DF4A50">
        <w:rPr>
          <w:rFonts w:eastAsia="Cambria"/>
          <w:w w:val="105"/>
          <w:sz w:val="22"/>
          <w:szCs w:val="22"/>
        </w:rPr>
        <w:t>work</w:t>
      </w:r>
      <w:r w:rsidRPr="007D53EB">
        <w:rPr>
          <w:rFonts w:eastAsia="Cambria"/>
          <w:w w:val="105"/>
          <w:sz w:val="22"/>
          <w:szCs w:val="22"/>
        </w:rPr>
        <w:t xml:space="preserve"> </w:t>
      </w:r>
      <w:r w:rsidRPr="00DF4A50">
        <w:rPr>
          <w:rFonts w:eastAsia="Cambria"/>
          <w:w w:val="105"/>
          <w:sz w:val="22"/>
          <w:szCs w:val="22"/>
        </w:rPr>
        <w:t>and</w:t>
      </w:r>
      <w:r w:rsidRPr="007D53EB">
        <w:rPr>
          <w:rFonts w:eastAsia="Cambria"/>
          <w:w w:val="105"/>
          <w:sz w:val="22"/>
          <w:szCs w:val="22"/>
        </w:rPr>
        <w:t xml:space="preserve"> </w:t>
      </w:r>
      <w:r w:rsidRPr="00DF4A50">
        <w:rPr>
          <w:rFonts w:eastAsia="Cambria"/>
          <w:w w:val="105"/>
          <w:sz w:val="22"/>
          <w:szCs w:val="22"/>
        </w:rPr>
        <w:t>services</w:t>
      </w:r>
      <w:r w:rsidRPr="007D53EB">
        <w:rPr>
          <w:rFonts w:eastAsia="Cambria"/>
          <w:w w:val="105"/>
          <w:sz w:val="22"/>
          <w:szCs w:val="22"/>
        </w:rPr>
        <w:t xml:space="preserve"> </w:t>
      </w:r>
      <w:r w:rsidRPr="00DF4A50">
        <w:rPr>
          <w:rFonts w:eastAsia="Cambria"/>
          <w:w w:val="105"/>
          <w:sz w:val="22"/>
          <w:szCs w:val="22"/>
        </w:rPr>
        <w:t>as</w:t>
      </w:r>
      <w:r w:rsidRPr="007D53EB">
        <w:rPr>
          <w:rFonts w:eastAsia="Cambria"/>
          <w:w w:val="105"/>
          <w:sz w:val="22"/>
          <w:szCs w:val="22"/>
        </w:rPr>
        <w:t xml:space="preserve"> </w:t>
      </w:r>
      <w:r w:rsidRPr="00DF4A50">
        <w:rPr>
          <w:rFonts w:eastAsia="Cambria"/>
          <w:w w:val="105"/>
          <w:sz w:val="22"/>
          <w:szCs w:val="22"/>
        </w:rPr>
        <w:t>are</w:t>
      </w:r>
      <w:r w:rsidRPr="007D53EB">
        <w:rPr>
          <w:rFonts w:eastAsia="Cambria"/>
          <w:w w:val="105"/>
          <w:sz w:val="22"/>
          <w:szCs w:val="22"/>
        </w:rPr>
        <w:t xml:space="preserve"> </w:t>
      </w:r>
      <w:r w:rsidRPr="00DF4A50">
        <w:rPr>
          <w:rFonts w:eastAsia="Cambria"/>
          <w:w w:val="105"/>
          <w:sz w:val="22"/>
          <w:szCs w:val="22"/>
        </w:rPr>
        <w:t>required</w:t>
      </w:r>
      <w:r w:rsidRPr="007D53EB">
        <w:rPr>
          <w:rFonts w:eastAsia="Cambria"/>
          <w:w w:val="105"/>
          <w:sz w:val="22"/>
          <w:szCs w:val="22"/>
        </w:rPr>
        <w:t xml:space="preserve"> </w:t>
      </w:r>
      <w:r w:rsidRPr="00DF4A50">
        <w:rPr>
          <w:rFonts w:eastAsia="Cambria"/>
          <w:w w:val="105"/>
          <w:sz w:val="22"/>
          <w:szCs w:val="22"/>
        </w:rPr>
        <w:t>for</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performance</w:t>
      </w:r>
      <w:r w:rsidRPr="007D53EB">
        <w:rPr>
          <w:rFonts w:eastAsia="Cambria"/>
          <w:w w:val="105"/>
          <w:sz w:val="22"/>
          <w:szCs w:val="22"/>
        </w:rPr>
        <w:t xml:space="preserve"> </w:t>
      </w:r>
      <w:r w:rsidRPr="00DF4A50">
        <w:rPr>
          <w:rFonts w:eastAsia="Cambria"/>
          <w:w w:val="105"/>
          <w:sz w:val="22"/>
          <w:szCs w:val="22"/>
        </w:rPr>
        <w:t>of</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Contract.</w:t>
      </w:r>
    </w:p>
    <w:p w:rsidR="005A48C5" w:rsidRPr="00DF4A50" w:rsidRDefault="005A48C5">
      <w:pPr>
        <w:widowControl w:val="0"/>
        <w:autoSpaceDE w:val="0"/>
        <w:autoSpaceDN w:val="0"/>
        <w:spacing w:before="4"/>
        <w:rPr>
          <w:rFonts w:eastAsia="Cambria"/>
          <w:sz w:val="22"/>
          <w:szCs w:val="22"/>
        </w:rPr>
      </w:pPr>
    </w:p>
    <w:p w:rsidR="005A48C5" w:rsidRPr="007D53EB" w:rsidRDefault="00D11752">
      <w:pPr>
        <w:widowControl w:val="0"/>
        <w:numPr>
          <w:ilvl w:val="2"/>
          <w:numId w:val="1"/>
        </w:numPr>
        <w:tabs>
          <w:tab w:val="left" w:pos="1288"/>
          <w:tab w:val="left" w:pos="1289"/>
        </w:tabs>
        <w:autoSpaceDE w:val="0"/>
        <w:autoSpaceDN w:val="0"/>
        <w:spacing w:before="1" w:line="254" w:lineRule="auto"/>
        <w:ind w:right="1606"/>
        <w:jc w:val="both"/>
        <w:rPr>
          <w:rFonts w:eastAsia="Cambria"/>
          <w:w w:val="105"/>
          <w:sz w:val="22"/>
          <w:szCs w:val="22"/>
        </w:rPr>
      </w:pPr>
      <w:r w:rsidRPr="00DF4A50">
        <w:rPr>
          <w:rFonts w:eastAsia="Cambria"/>
          <w:w w:val="105"/>
          <w:sz w:val="22"/>
          <w:szCs w:val="22"/>
        </w:rPr>
        <w:t>The</w:t>
      </w:r>
      <w:r w:rsidRPr="00DF4A50">
        <w:rPr>
          <w:rFonts w:eastAsia="Cambria"/>
          <w:spacing w:val="1"/>
          <w:w w:val="105"/>
          <w:sz w:val="22"/>
          <w:szCs w:val="22"/>
        </w:rPr>
        <w:t xml:space="preserve"> </w:t>
      </w:r>
      <w:r w:rsidRPr="00DF4A50">
        <w:rPr>
          <w:rFonts w:eastAsia="Cambria"/>
          <w:w w:val="105"/>
          <w:sz w:val="22"/>
          <w:szCs w:val="22"/>
        </w:rPr>
        <w:t>obligation</w:t>
      </w:r>
      <w:r w:rsidRPr="007D53EB">
        <w:rPr>
          <w:rFonts w:eastAsia="Cambria"/>
          <w:w w:val="105"/>
          <w:sz w:val="22"/>
          <w:szCs w:val="22"/>
        </w:rPr>
        <w:t xml:space="preserve"> </w:t>
      </w:r>
      <w:r w:rsidRPr="00DF4A50">
        <w:rPr>
          <w:rFonts w:eastAsia="Cambria"/>
          <w:w w:val="105"/>
          <w:sz w:val="22"/>
          <w:szCs w:val="22"/>
        </w:rPr>
        <w:t>of</w:t>
      </w:r>
      <w:r w:rsidRPr="007D53EB">
        <w:rPr>
          <w:rFonts w:eastAsia="Cambria"/>
          <w:w w:val="105"/>
          <w:sz w:val="22"/>
          <w:szCs w:val="22"/>
        </w:rPr>
        <w:t xml:space="preserve"> </w:t>
      </w:r>
      <w:r w:rsidRPr="00DF4A50">
        <w:rPr>
          <w:rFonts w:eastAsia="Cambria"/>
          <w:w w:val="105"/>
          <w:sz w:val="22"/>
          <w:szCs w:val="22"/>
        </w:rPr>
        <w:t>a</w:t>
      </w:r>
      <w:r w:rsidRPr="007D53EB">
        <w:rPr>
          <w:rFonts w:eastAsia="Cambria"/>
          <w:w w:val="105"/>
          <w:sz w:val="22"/>
          <w:szCs w:val="22"/>
        </w:rPr>
        <w:t xml:space="preserve"> </w:t>
      </w:r>
      <w:r w:rsidRPr="00DF4A50">
        <w:rPr>
          <w:rFonts w:eastAsia="Cambria"/>
          <w:w w:val="105"/>
          <w:sz w:val="22"/>
          <w:szCs w:val="22"/>
        </w:rPr>
        <w:t>party</w:t>
      </w:r>
      <w:r w:rsidRPr="007D53EB">
        <w:rPr>
          <w:rFonts w:eastAsia="Cambria"/>
          <w:w w:val="105"/>
          <w:sz w:val="22"/>
          <w:szCs w:val="22"/>
        </w:rPr>
        <w:t xml:space="preserve"> </w:t>
      </w:r>
      <w:r w:rsidRPr="00DF4A50">
        <w:rPr>
          <w:rFonts w:eastAsia="Cambria"/>
          <w:w w:val="105"/>
          <w:sz w:val="22"/>
          <w:szCs w:val="22"/>
        </w:rPr>
        <w:t>under</w:t>
      </w:r>
      <w:r w:rsidRPr="00DF4A50">
        <w:rPr>
          <w:rFonts w:eastAsia="Cambria"/>
          <w:spacing w:val="1"/>
          <w:w w:val="105"/>
          <w:sz w:val="22"/>
          <w:szCs w:val="22"/>
        </w:rPr>
        <w:t xml:space="preserve"> </w:t>
      </w:r>
      <w:r w:rsidRPr="00DF4A50">
        <w:rPr>
          <w:rFonts w:eastAsia="Cambria"/>
          <w:b/>
          <w:i/>
          <w:w w:val="105"/>
          <w:sz w:val="22"/>
          <w:szCs w:val="22"/>
        </w:rPr>
        <w:t>GCC</w:t>
      </w:r>
      <w:r w:rsidRPr="00DF4A50">
        <w:rPr>
          <w:rFonts w:eastAsia="Cambria"/>
          <w:b/>
          <w:i/>
          <w:spacing w:val="1"/>
          <w:w w:val="105"/>
          <w:sz w:val="22"/>
          <w:szCs w:val="22"/>
        </w:rPr>
        <w:t xml:space="preserve"> </w:t>
      </w:r>
      <w:r w:rsidRPr="00DF4A50">
        <w:rPr>
          <w:rFonts w:eastAsia="Cambria"/>
          <w:b/>
          <w:i/>
          <w:w w:val="105"/>
          <w:sz w:val="22"/>
          <w:szCs w:val="22"/>
        </w:rPr>
        <w:t>Sub-Clauses</w:t>
      </w:r>
      <w:r w:rsidRPr="00DF4A50">
        <w:rPr>
          <w:rFonts w:eastAsia="Cambria"/>
          <w:b/>
          <w:i/>
          <w:spacing w:val="1"/>
          <w:w w:val="105"/>
          <w:sz w:val="22"/>
          <w:szCs w:val="22"/>
        </w:rPr>
        <w:t xml:space="preserve"> </w:t>
      </w:r>
      <w:r w:rsidRPr="00DF4A50">
        <w:rPr>
          <w:rFonts w:eastAsia="Cambria"/>
          <w:b/>
          <w:i/>
          <w:w w:val="105"/>
          <w:sz w:val="22"/>
          <w:szCs w:val="22"/>
        </w:rPr>
        <w:t>12.1</w:t>
      </w:r>
      <w:r w:rsidRPr="00DF4A50">
        <w:rPr>
          <w:rFonts w:eastAsia="Cambria"/>
          <w:b/>
          <w:i/>
          <w:spacing w:val="1"/>
          <w:w w:val="105"/>
          <w:sz w:val="22"/>
          <w:szCs w:val="22"/>
        </w:rPr>
        <w:t xml:space="preserve"> </w:t>
      </w:r>
      <w:r w:rsidRPr="00DF4A50">
        <w:rPr>
          <w:rFonts w:eastAsia="Cambria"/>
          <w:b/>
          <w:i/>
          <w:w w:val="105"/>
          <w:sz w:val="22"/>
          <w:szCs w:val="22"/>
        </w:rPr>
        <w:t>and</w:t>
      </w:r>
      <w:r w:rsidRPr="00DF4A50">
        <w:rPr>
          <w:rFonts w:eastAsia="Cambria"/>
          <w:b/>
          <w:i/>
          <w:spacing w:val="1"/>
          <w:w w:val="105"/>
          <w:sz w:val="22"/>
          <w:szCs w:val="22"/>
        </w:rPr>
        <w:t xml:space="preserve"> </w:t>
      </w:r>
      <w:r w:rsidRPr="00DF4A50">
        <w:rPr>
          <w:rFonts w:eastAsia="Cambria"/>
          <w:b/>
          <w:i/>
          <w:w w:val="105"/>
          <w:sz w:val="22"/>
          <w:szCs w:val="22"/>
        </w:rPr>
        <w:t>12.2</w:t>
      </w:r>
      <w:r w:rsidRPr="00DF4A50">
        <w:rPr>
          <w:rFonts w:eastAsia="Cambria"/>
          <w:spacing w:val="1"/>
          <w:w w:val="105"/>
          <w:sz w:val="22"/>
          <w:szCs w:val="22"/>
        </w:rPr>
        <w:t xml:space="preserve"> </w:t>
      </w:r>
      <w:r w:rsidRPr="00DF4A50">
        <w:rPr>
          <w:rFonts w:eastAsia="Cambria"/>
          <w:w w:val="105"/>
          <w:sz w:val="22"/>
          <w:szCs w:val="22"/>
        </w:rPr>
        <w:t>above,</w:t>
      </w:r>
      <w:r w:rsidRPr="007D53EB">
        <w:rPr>
          <w:rFonts w:eastAsia="Cambria"/>
          <w:w w:val="105"/>
          <w:sz w:val="22"/>
          <w:szCs w:val="22"/>
        </w:rPr>
        <w:t xml:space="preserve"> </w:t>
      </w:r>
      <w:r w:rsidRPr="00DF4A50">
        <w:rPr>
          <w:rFonts w:eastAsia="Cambria"/>
          <w:w w:val="105"/>
          <w:sz w:val="22"/>
          <w:szCs w:val="22"/>
        </w:rPr>
        <w:t>however,</w:t>
      </w:r>
      <w:r w:rsidRPr="007D53EB">
        <w:rPr>
          <w:rFonts w:eastAsia="Cambria"/>
          <w:w w:val="105"/>
          <w:sz w:val="22"/>
          <w:szCs w:val="22"/>
        </w:rPr>
        <w:t xml:space="preserve"> </w:t>
      </w:r>
      <w:r w:rsidRPr="00DF4A50">
        <w:rPr>
          <w:rFonts w:eastAsia="Cambria"/>
          <w:w w:val="105"/>
          <w:sz w:val="22"/>
          <w:szCs w:val="22"/>
        </w:rPr>
        <w:t>shall</w:t>
      </w:r>
      <w:r w:rsidRPr="007D53EB">
        <w:rPr>
          <w:rFonts w:eastAsia="Cambria"/>
          <w:w w:val="105"/>
          <w:sz w:val="22"/>
          <w:szCs w:val="22"/>
        </w:rPr>
        <w:t xml:space="preserve"> </w:t>
      </w:r>
      <w:r w:rsidRPr="00DF4A50">
        <w:rPr>
          <w:rFonts w:eastAsia="Cambria"/>
          <w:w w:val="105"/>
          <w:sz w:val="22"/>
          <w:szCs w:val="22"/>
        </w:rPr>
        <w:t>not</w:t>
      </w:r>
      <w:r w:rsidRPr="007D53EB">
        <w:rPr>
          <w:rFonts w:eastAsia="Cambria"/>
          <w:w w:val="105"/>
          <w:sz w:val="22"/>
          <w:szCs w:val="22"/>
        </w:rPr>
        <w:t xml:space="preserve"> </w:t>
      </w:r>
      <w:r w:rsidRPr="00DF4A50">
        <w:rPr>
          <w:rFonts w:eastAsia="Cambria"/>
          <w:w w:val="105"/>
          <w:sz w:val="22"/>
          <w:szCs w:val="22"/>
        </w:rPr>
        <w:t>apply</w:t>
      </w:r>
      <w:r w:rsidRPr="007D53EB">
        <w:rPr>
          <w:rFonts w:eastAsia="Cambria"/>
          <w:w w:val="105"/>
          <w:sz w:val="22"/>
          <w:szCs w:val="22"/>
        </w:rPr>
        <w:t xml:space="preserve"> </w:t>
      </w:r>
      <w:r w:rsidRPr="00DF4A50">
        <w:rPr>
          <w:rFonts w:eastAsia="Cambria"/>
          <w:w w:val="105"/>
          <w:sz w:val="22"/>
          <w:szCs w:val="22"/>
        </w:rPr>
        <w:t>to that</w:t>
      </w:r>
      <w:r w:rsidRPr="007D53EB">
        <w:rPr>
          <w:rFonts w:eastAsia="Cambria"/>
          <w:w w:val="105"/>
          <w:sz w:val="22"/>
          <w:szCs w:val="22"/>
        </w:rPr>
        <w:t xml:space="preserve"> </w:t>
      </w:r>
      <w:r w:rsidRPr="00DF4A50">
        <w:rPr>
          <w:rFonts w:eastAsia="Cambria"/>
          <w:w w:val="105"/>
          <w:sz w:val="22"/>
          <w:szCs w:val="22"/>
        </w:rPr>
        <w:t>information</w:t>
      </w:r>
      <w:r w:rsidRPr="007D53EB">
        <w:rPr>
          <w:rFonts w:eastAsia="Cambria"/>
          <w:w w:val="105"/>
          <w:sz w:val="22"/>
          <w:szCs w:val="22"/>
        </w:rPr>
        <w:t xml:space="preserve"> </w:t>
      </w:r>
      <w:r w:rsidRPr="00DF4A50">
        <w:rPr>
          <w:rFonts w:eastAsia="Cambria"/>
          <w:w w:val="105"/>
          <w:sz w:val="22"/>
          <w:szCs w:val="22"/>
        </w:rPr>
        <w:t>which</w:t>
      </w:r>
    </w:p>
    <w:p w:rsidR="005A48C5" w:rsidRPr="00DF4A50" w:rsidRDefault="005A48C5">
      <w:pPr>
        <w:widowControl w:val="0"/>
        <w:autoSpaceDE w:val="0"/>
        <w:autoSpaceDN w:val="0"/>
        <w:spacing w:before="5"/>
        <w:rPr>
          <w:rFonts w:eastAsia="Cambria"/>
          <w:sz w:val="22"/>
          <w:szCs w:val="22"/>
        </w:rPr>
      </w:pPr>
    </w:p>
    <w:p w:rsidR="005A48C5" w:rsidRPr="007D53EB" w:rsidRDefault="00D11752">
      <w:pPr>
        <w:widowControl w:val="0"/>
        <w:numPr>
          <w:ilvl w:val="3"/>
          <w:numId w:val="1"/>
        </w:numPr>
        <w:tabs>
          <w:tab w:val="left" w:pos="1829"/>
        </w:tabs>
        <w:autoSpaceDE w:val="0"/>
        <w:autoSpaceDN w:val="0"/>
        <w:spacing w:line="254" w:lineRule="auto"/>
        <w:ind w:right="1608"/>
        <w:jc w:val="both"/>
        <w:rPr>
          <w:rFonts w:eastAsia="Cambria"/>
          <w:w w:val="105"/>
          <w:sz w:val="22"/>
          <w:szCs w:val="22"/>
        </w:rPr>
      </w:pPr>
      <w:r w:rsidRPr="00DF4A50">
        <w:rPr>
          <w:rFonts w:eastAsia="Cambria"/>
          <w:sz w:val="22"/>
          <w:szCs w:val="22"/>
        </w:rPr>
        <w:t>now</w:t>
      </w:r>
      <w:r w:rsidRPr="00DF4A50">
        <w:rPr>
          <w:rFonts w:eastAsia="Cambria"/>
          <w:spacing w:val="1"/>
          <w:sz w:val="22"/>
          <w:szCs w:val="22"/>
        </w:rPr>
        <w:t xml:space="preserve"> </w:t>
      </w:r>
      <w:r w:rsidRPr="007D53EB">
        <w:rPr>
          <w:rFonts w:eastAsia="Cambria"/>
          <w:w w:val="105"/>
          <w:sz w:val="22"/>
          <w:szCs w:val="22"/>
        </w:rPr>
        <w:t>or hereafter enters the public domain through no fault of that party</w:t>
      </w:r>
    </w:p>
    <w:p w:rsidR="005A48C5" w:rsidRPr="007D53EB" w:rsidRDefault="00D11752">
      <w:pPr>
        <w:widowControl w:val="0"/>
        <w:numPr>
          <w:ilvl w:val="3"/>
          <w:numId w:val="1"/>
        </w:numPr>
        <w:tabs>
          <w:tab w:val="left" w:pos="1829"/>
        </w:tabs>
        <w:autoSpaceDE w:val="0"/>
        <w:autoSpaceDN w:val="0"/>
        <w:spacing w:line="254" w:lineRule="auto"/>
        <w:ind w:right="1607"/>
        <w:jc w:val="both"/>
        <w:rPr>
          <w:rFonts w:eastAsia="Cambria"/>
          <w:w w:val="105"/>
          <w:sz w:val="22"/>
          <w:szCs w:val="22"/>
        </w:rPr>
      </w:pPr>
      <w:r w:rsidRPr="00DF4A50">
        <w:rPr>
          <w:rFonts w:eastAsia="Cambria"/>
          <w:w w:val="105"/>
          <w:sz w:val="22"/>
          <w:szCs w:val="22"/>
        </w:rPr>
        <w:t>can be proven to have been possessed by that party at the time</w:t>
      </w:r>
      <w:r w:rsidRPr="007D53EB">
        <w:rPr>
          <w:rFonts w:eastAsia="Cambria"/>
          <w:w w:val="105"/>
          <w:sz w:val="22"/>
          <w:szCs w:val="22"/>
        </w:rPr>
        <w:t xml:space="preserve"> </w:t>
      </w:r>
      <w:r w:rsidRPr="00DF4A50">
        <w:rPr>
          <w:rFonts w:eastAsia="Cambria"/>
          <w:w w:val="105"/>
          <w:sz w:val="22"/>
          <w:szCs w:val="22"/>
        </w:rPr>
        <w:t>of</w:t>
      </w:r>
      <w:r w:rsidRPr="007D53EB">
        <w:rPr>
          <w:rFonts w:eastAsia="Cambria"/>
          <w:w w:val="105"/>
          <w:sz w:val="22"/>
          <w:szCs w:val="22"/>
        </w:rPr>
        <w:t xml:space="preserve"> </w:t>
      </w:r>
      <w:r w:rsidRPr="00DF4A50">
        <w:rPr>
          <w:rFonts w:eastAsia="Cambria"/>
          <w:w w:val="105"/>
          <w:sz w:val="22"/>
          <w:szCs w:val="22"/>
        </w:rPr>
        <w:t>disclosure</w:t>
      </w:r>
      <w:r w:rsidRPr="007D53EB">
        <w:rPr>
          <w:rFonts w:eastAsia="Cambria"/>
          <w:w w:val="105"/>
          <w:sz w:val="22"/>
          <w:szCs w:val="22"/>
        </w:rPr>
        <w:t xml:space="preserve"> </w:t>
      </w:r>
      <w:r w:rsidRPr="00DF4A50">
        <w:rPr>
          <w:rFonts w:eastAsia="Cambria"/>
          <w:w w:val="105"/>
          <w:sz w:val="22"/>
          <w:szCs w:val="22"/>
        </w:rPr>
        <w:t>and</w:t>
      </w:r>
      <w:r w:rsidRPr="007D53EB">
        <w:rPr>
          <w:rFonts w:eastAsia="Cambria"/>
          <w:w w:val="105"/>
          <w:sz w:val="22"/>
          <w:szCs w:val="22"/>
        </w:rPr>
        <w:t xml:space="preserve"> </w:t>
      </w:r>
      <w:r w:rsidRPr="00DF4A50">
        <w:rPr>
          <w:rFonts w:eastAsia="Cambria"/>
          <w:w w:val="105"/>
          <w:sz w:val="22"/>
          <w:szCs w:val="22"/>
        </w:rPr>
        <w:t>which</w:t>
      </w:r>
      <w:r w:rsidRPr="007D53EB">
        <w:rPr>
          <w:rFonts w:eastAsia="Cambria"/>
          <w:w w:val="105"/>
          <w:sz w:val="22"/>
          <w:szCs w:val="22"/>
        </w:rPr>
        <w:t xml:space="preserve"> </w:t>
      </w:r>
      <w:r w:rsidRPr="00DF4A50">
        <w:rPr>
          <w:rFonts w:eastAsia="Cambria"/>
          <w:w w:val="105"/>
          <w:sz w:val="22"/>
          <w:szCs w:val="22"/>
        </w:rPr>
        <w:t>was</w:t>
      </w:r>
      <w:r w:rsidRPr="007D53EB">
        <w:rPr>
          <w:rFonts w:eastAsia="Cambria"/>
          <w:w w:val="105"/>
          <w:sz w:val="22"/>
          <w:szCs w:val="22"/>
        </w:rPr>
        <w:t xml:space="preserve"> </w:t>
      </w:r>
      <w:r w:rsidRPr="00DF4A50">
        <w:rPr>
          <w:rFonts w:eastAsia="Cambria"/>
          <w:w w:val="105"/>
          <w:sz w:val="22"/>
          <w:szCs w:val="22"/>
        </w:rPr>
        <w:t>not</w:t>
      </w:r>
      <w:r w:rsidRPr="007D53EB">
        <w:rPr>
          <w:rFonts w:eastAsia="Cambria"/>
          <w:w w:val="105"/>
          <w:sz w:val="22"/>
          <w:szCs w:val="22"/>
        </w:rPr>
        <w:t xml:space="preserve"> </w:t>
      </w:r>
      <w:r w:rsidRPr="00DF4A50">
        <w:rPr>
          <w:rFonts w:eastAsia="Cambria"/>
          <w:w w:val="105"/>
          <w:sz w:val="22"/>
          <w:szCs w:val="22"/>
        </w:rPr>
        <w:t>previously</w:t>
      </w:r>
      <w:r w:rsidRPr="007D53EB">
        <w:rPr>
          <w:rFonts w:eastAsia="Cambria"/>
          <w:w w:val="105"/>
          <w:sz w:val="22"/>
          <w:szCs w:val="22"/>
        </w:rPr>
        <w:t xml:space="preserve"> </w:t>
      </w:r>
      <w:r w:rsidRPr="00DF4A50">
        <w:rPr>
          <w:rFonts w:eastAsia="Cambria"/>
          <w:w w:val="105"/>
          <w:sz w:val="22"/>
          <w:szCs w:val="22"/>
        </w:rPr>
        <w:t>obtained,</w:t>
      </w:r>
      <w:r w:rsidRPr="007D53EB">
        <w:rPr>
          <w:rFonts w:eastAsia="Cambria"/>
          <w:w w:val="105"/>
          <w:sz w:val="22"/>
          <w:szCs w:val="22"/>
        </w:rPr>
        <w:t xml:space="preserve"> </w:t>
      </w:r>
      <w:r w:rsidR="00DE39DA" w:rsidRPr="00DF4A50">
        <w:rPr>
          <w:rFonts w:eastAsia="Cambria"/>
          <w:w w:val="105"/>
          <w:sz w:val="22"/>
          <w:szCs w:val="22"/>
        </w:rPr>
        <w:t>directly</w:t>
      </w:r>
      <w:r w:rsidR="00DE39DA" w:rsidRPr="00DE39DA">
        <w:rPr>
          <w:rFonts w:eastAsia="Cambria"/>
          <w:w w:val="105"/>
          <w:sz w:val="22"/>
          <w:szCs w:val="22"/>
        </w:rPr>
        <w:t xml:space="preserve"> or</w:t>
      </w:r>
      <w:r w:rsidRPr="007D53EB">
        <w:rPr>
          <w:rFonts w:eastAsia="Cambria"/>
          <w:w w:val="105"/>
          <w:sz w:val="22"/>
          <w:szCs w:val="22"/>
        </w:rPr>
        <w:t xml:space="preserve"> </w:t>
      </w:r>
      <w:r w:rsidRPr="00DF4A50">
        <w:rPr>
          <w:rFonts w:eastAsia="Cambria"/>
          <w:w w:val="105"/>
          <w:sz w:val="22"/>
          <w:szCs w:val="22"/>
        </w:rPr>
        <w:t>indirectly,</w:t>
      </w:r>
      <w:r w:rsidRPr="007D53EB">
        <w:rPr>
          <w:rFonts w:eastAsia="Cambria"/>
          <w:w w:val="105"/>
          <w:sz w:val="22"/>
          <w:szCs w:val="22"/>
        </w:rPr>
        <w:t xml:space="preserve"> </w:t>
      </w:r>
      <w:r w:rsidRPr="00DF4A50">
        <w:rPr>
          <w:rFonts w:eastAsia="Cambria"/>
          <w:w w:val="105"/>
          <w:sz w:val="22"/>
          <w:szCs w:val="22"/>
        </w:rPr>
        <w:t>from</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other</w:t>
      </w:r>
      <w:r w:rsidRPr="007D53EB">
        <w:rPr>
          <w:rFonts w:eastAsia="Cambria"/>
          <w:w w:val="105"/>
          <w:sz w:val="22"/>
          <w:szCs w:val="22"/>
        </w:rPr>
        <w:t xml:space="preserve"> </w:t>
      </w:r>
      <w:r w:rsidRPr="00DF4A50">
        <w:rPr>
          <w:rFonts w:eastAsia="Cambria"/>
          <w:w w:val="105"/>
          <w:sz w:val="22"/>
          <w:szCs w:val="22"/>
        </w:rPr>
        <w:t>party</w:t>
      </w:r>
      <w:r w:rsidRPr="007D53EB">
        <w:rPr>
          <w:rFonts w:eastAsia="Cambria"/>
          <w:w w:val="105"/>
          <w:sz w:val="22"/>
          <w:szCs w:val="22"/>
        </w:rPr>
        <w:t xml:space="preserve"> </w:t>
      </w:r>
      <w:r w:rsidRPr="00DF4A50">
        <w:rPr>
          <w:rFonts w:eastAsia="Cambria"/>
          <w:w w:val="105"/>
          <w:sz w:val="22"/>
          <w:szCs w:val="22"/>
        </w:rPr>
        <w:t>hereto</w:t>
      </w:r>
    </w:p>
    <w:p w:rsidR="005A48C5" w:rsidRPr="007D53EB" w:rsidRDefault="00D11752">
      <w:pPr>
        <w:widowControl w:val="0"/>
        <w:numPr>
          <w:ilvl w:val="3"/>
          <w:numId w:val="1"/>
        </w:numPr>
        <w:tabs>
          <w:tab w:val="left" w:pos="1829"/>
        </w:tabs>
        <w:autoSpaceDE w:val="0"/>
        <w:autoSpaceDN w:val="0"/>
        <w:spacing w:line="254" w:lineRule="auto"/>
        <w:ind w:right="1608"/>
        <w:jc w:val="both"/>
        <w:rPr>
          <w:rFonts w:eastAsia="Cambria"/>
          <w:w w:val="105"/>
          <w:sz w:val="22"/>
          <w:szCs w:val="22"/>
        </w:rPr>
      </w:pPr>
      <w:proofErr w:type="gramStart"/>
      <w:r w:rsidRPr="00DF4A50">
        <w:rPr>
          <w:rFonts w:eastAsia="Cambria"/>
          <w:w w:val="105"/>
          <w:sz w:val="22"/>
          <w:szCs w:val="22"/>
        </w:rPr>
        <w:t>otherwise</w:t>
      </w:r>
      <w:proofErr w:type="gramEnd"/>
      <w:r w:rsidRPr="00DF4A50">
        <w:rPr>
          <w:rFonts w:eastAsia="Cambria"/>
          <w:w w:val="105"/>
          <w:sz w:val="22"/>
          <w:szCs w:val="22"/>
        </w:rPr>
        <w:t xml:space="preserve"> lawfully becomes available to that party from a third</w:t>
      </w:r>
      <w:r w:rsidRPr="007D53EB">
        <w:rPr>
          <w:rFonts w:eastAsia="Cambria"/>
          <w:w w:val="105"/>
          <w:sz w:val="22"/>
          <w:szCs w:val="22"/>
        </w:rPr>
        <w:t xml:space="preserve"> </w:t>
      </w:r>
      <w:r w:rsidRPr="00DF4A50">
        <w:rPr>
          <w:rFonts w:eastAsia="Cambria"/>
          <w:w w:val="105"/>
          <w:sz w:val="22"/>
          <w:szCs w:val="22"/>
        </w:rPr>
        <w:t>party that</w:t>
      </w:r>
      <w:r w:rsidRPr="007D53EB">
        <w:rPr>
          <w:rFonts w:eastAsia="Cambria"/>
          <w:w w:val="105"/>
          <w:sz w:val="22"/>
          <w:szCs w:val="22"/>
        </w:rPr>
        <w:t xml:space="preserve"> </w:t>
      </w:r>
      <w:r w:rsidRPr="00DF4A50">
        <w:rPr>
          <w:rFonts w:eastAsia="Cambria"/>
          <w:w w:val="105"/>
          <w:sz w:val="22"/>
          <w:szCs w:val="22"/>
        </w:rPr>
        <w:t>has</w:t>
      </w:r>
      <w:r w:rsidRPr="007D53EB">
        <w:rPr>
          <w:rFonts w:eastAsia="Cambria"/>
          <w:w w:val="105"/>
          <w:sz w:val="22"/>
          <w:szCs w:val="22"/>
        </w:rPr>
        <w:t xml:space="preserve"> </w:t>
      </w:r>
      <w:r w:rsidRPr="00DF4A50">
        <w:rPr>
          <w:rFonts w:eastAsia="Cambria"/>
          <w:w w:val="105"/>
          <w:sz w:val="22"/>
          <w:szCs w:val="22"/>
        </w:rPr>
        <w:t>no</w:t>
      </w:r>
      <w:r w:rsidRPr="007D53EB">
        <w:rPr>
          <w:rFonts w:eastAsia="Cambria"/>
          <w:w w:val="105"/>
          <w:sz w:val="22"/>
          <w:szCs w:val="22"/>
        </w:rPr>
        <w:t xml:space="preserve"> </w:t>
      </w:r>
      <w:r w:rsidRPr="00DF4A50">
        <w:rPr>
          <w:rFonts w:eastAsia="Cambria"/>
          <w:w w:val="105"/>
          <w:sz w:val="22"/>
          <w:szCs w:val="22"/>
        </w:rPr>
        <w:t>obligation</w:t>
      </w:r>
      <w:r w:rsidRPr="007D53EB">
        <w:rPr>
          <w:rFonts w:eastAsia="Cambria"/>
          <w:w w:val="105"/>
          <w:sz w:val="22"/>
          <w:szCs w:val="22"/>
        </w:rPr>
        <w:t xml:space="preserve"> </w:t>
      </w:r>
      <w:r w:rsidRPr="00DF4A50">
        <w:rPr>
          <w:rFonts w:eastAsia="Cambria"/>
          <w:w w:val="105"/>
          <w:sz w:val="22"/>
          <w:szCs w:val="22"/>
        </w:rPr>
        <w:t>of</w:t>
      </w:r>
      <w:r w:rsidRPr="007D53EB">
        <w:rPr>
          <w:rFonts w:eastAsia="Cambria"/>
          <w:w w:val="105"/>
          <w:sz w:val="22"/>
          <w:szCs w:val="22"/>
        </w:rPr>
        <w:t xml:space="preserve"> </w:t>
      </w:r>
      <w:r w:rsidRPr="00DF4A50">
        <w:rPr>
          <w:rFonts w:eastAsia="Cambria"/>
          <w:w w:val="105"/>
          <w:sz w:val="22"/>
          <w:szCs w:val="22"/>
        </w:rPr>
        <w:t>confidentiality.</w:t>
      </w:r>
    </w:p>
    <w:p w:rsidR="005A48C5" w:rsidRPr="00DF4A50" w:rsidRDefault="005A48C5">
      <w:pPr>
        <w:widowControl w:val="0"/>
        <w:autoSpaceDE w:val="0"/>
        <w:autoSpaceDN w:val="0"/>
        <w:spacing w:before="5"/>
        <w:rPr>
          <w:rFonts w:eastAsia="Cambria"/>
          <w:sz w:val="22"/>
          <w:szCs w:val="22"/>
        </w:rPr>
      </w:pPr>
    </w:p>
    <w:p w:rsidR="005A48C5" w:rsidRPr="007D53EB" w:rsidRDefault="00D11752">
      <w:pPr>
        <w:widowControl w:val="0"/>
        <w:numPr>
          <w:ilvl w:val="2"/>
          <w:numId w:val="1"/>
        </w:numPr>
        <w:tabs>
          <w:tab w:val="left" w:pos="1288"/>
          <w:tab w:val="left" w:pos="1289"/>
        </w:tabs>
        <w:autoSpaceDE w:val="0"/>
        <w:autoSpaceDN w:val="0"/>
        <w:spacing w:line="254" w:lineRule="auto"/>
        <w:ind w:right="1608"/>
        <w:jc w:val="both"/>
        <w:rPr>
          <w:rFonts w:eastAsia="Cambria"/>
          <w:w w:val="105"/>
          <w:sz w:val="22"/>
          <w:szCs w:val="22"/>
        </w:rPr>
      </w:pPr>
      <w:r w:rsidRPr="00DF4A50">
        <w:rPr>
          <w:rFonts w:eastAsia="Cambria"/>
          <w:w w:val="105"/>
          <w:sz w:val="22"/>
          <w:szCs w:val="22"/>
        </w:rPr>
        <w:t xml:space="preserve">The above provisions of this </w:t>
      </w:r>
      <w:r w:rsidRPr="00DF4A50">
        <w:rPr>
          <w:rFonts w:eastAsia="Cambria"/>
          <w:b/>
          <w:i/>
          <w:w w:val="105"/>
          <w:sz w:val="22"/>
          <w:szCs w:val="22"/>
        </w:rPr>
        <w:t>GCC Clause 12</w:t>
      </w:r>
      <w:r w:rsidRPr="00DF4A50">
        <w:rPr>
          <w:rFonts w:eastAsia="Cambria"/>
          <w:w w:val="105"/>
          <w:sz w:val="22"/>
          <w:szCs w:val="22"/>
        </w:rPr>
        <w:t xml:space="preserve"> shall not in any way</w:t>
      </w:r>
      <w:r w:rsidRPr="007D53EB">
        <w:rPr>
          <w:rFonts w:eastAsia="Cambria"/>
          <w:w w:val="105"/>
          <w:sz w:val="22"/>
          <w:szCs w:val="22"/>
        </w:rPr>
        <w:t xml:space="preserve"> </w:t>
      </w:r>
      <w:r w:rsidRPr="00DF4A50">
        <w:rPr>
          <w:rFonts w:eastAsia="Cambria"/>
          <w:w w:val="105"/>
          <w:sz w:val="22"/>
          <w:szCs w:val="22"/>
        </w:rPr>
        <w:t>modify</w:t>
      </w:r>
      <w:r w:rsidRPr="007D53EB">
        <w:rPr>
          <w:rFonts w:eastAsia="Cambria"/>
          <w:w w:val="105"/>
          <w:sz w:val="22"/>
          <w:szCs w:val="22"/>
        </w:rPr>
        <w:t xml:space="preserve"> </w:t>
      </w:r>
      <w:r w:rsidRPr="00DF4A50">
        <w:rPr>
          <w:rFonts w:eastAsia="Cambria"/>
          <w:w w:val="105"/>
          <w:sz w:val="22"/>
          <w:szCs w:val="22"/>
        </w:rPr>
        <w:t>any</w:t>
      </w:r>
      <w:r w:rsidRPr="007D53EB">
        <w:rPr>
          <w:rFonts w:eastAsia="Cambria"/>
          <w:w w:val="105"/>
          <w:sz w:val="22"/>
          <w:szCs w:val="22"/>
        </w:rPr>
        <w:t xml:space="preserve"> </w:t>
      </w:r>
      <w:r w:rsidRPr="00DF4A50">
        <w:rPr>
          <w:rFonts w:eastAsia="Cambria"/>
          <w:w w:val="105"/>
          <w:sz w:val="22"/>
          <w:szCs w:val="22"/>
        </w:rPr>
        <w:t>undertaking</w:t>
      </w:r>
      <w:r w:rsidRPr="007D53EB">
        <w:rPr>
          <w:rFonts w:eastAsia="Cambria"/>
          <w:w w:val="105"/>
          <w:sz w:val="22"/>
          <w:szCs w:val="22"/>
        </w:rPr>
        <w:t xml:space="preserve"> </w:t>
      </w:r>
      <w:r w:rsidRPr="00DF4A50">
        <w:rPr>
          <w:rFonts w:eastAsia="Cambria"/>
          <w:w w:val="105"/>
          <w:sz w:val="22"/>
          <w:szCs w:val="22"/>
        </w:rPr>
        <w:t>of</w:t>
      </w:r>
      <w:r w:rsidRPr="007D53EB">
        <w:rPr>
          <w:rFonts w:eastAsia="Cambria"/>
          <w:w w:val="105"/>
          <w:sz w:val="22"/>
          <w:szCs w:val="22"/>
        </w:rPr>
        <w:t xml:space="preserve"> </w:t>
      </w:r>
      <w:r w:rsidRPr="00DF4A50">
        <w:rPr>
          <w:rFonts w:eastAsia="Cambria"/>
          <w:w w:val="105"/>
          <w:sz w:val="22"/>
          <w:szCs w:val="22"/>
        </w:rPr>
        <w:t>confidentiality</w:t>
      </w:r>
      <w:r w:rsidRPr="007D53EB">
        <w:rPr>
          <w:rFonts w:eastAsia="Cambria"/>
          <w:w w:val="105"/>
          <w:sz w:val="22"/>
          <w:szCs w:val="22"/>
        </w:rPr>
        <w:t xml:space="preserve"> </w:t>
      </w:r>
      <w:r w:rsidRPr="00DF4A50">
        <w:rPr>
          <w:rFonts w:eastAsia="Cambria"/>
          <w:w w:val="105"/>
          <w:sz w:val="22"/>
          <w:szCs w:val="22"/>
        </w:rPr>
        <w:t>given</w:t>
      </w:r>
      <w:r w:rsidRPr="007D53EB">
        <w:rPr>
          <w:rFonts w:eastAsia="Cambria"/>
          <w:w w:val="105"/>
          <w:sz w:val="22"/>
          <w:szCs w:val="22"/>
        </w:rPr>
        <w:t xml:space="preserve"> </w:t>
      </w:r>
      <w:r w:rsidRPr="00DF4A50">
        <w:rPr>
          <w:rFonts w:eastAsia="Cambria"/>
          <w:w w:val="105"/>
          <w:sz w:val="22"/>
          <w:szCs w:val="22"/>
        </w:rPr>
        <w:t>by</w:t>
      </w:r>
      <w:r w:rsidRPr="007D53EB">
        <w:rPr>
          <w:rFonts w:eastAsia="Cambria"/>
          <w:w w:val="105"/>
          <w:sz w:val="22"/>
          <w:szCs w:val="22"/>
        </w:rPr>
        <w:t xml:space="preserve"> </w:t>
      </w:r>
      <w:r w:rsidRPr="00DF4A50">
        <w:rPr>
          <w:rFonts w:eastAsia="Cambria"/>
          <w:w w:val="105"/>
          <w:sz w:val="22"/>
          <w:szCs w:val="22"/>
        </w:rPr>
        <w:t>either</w:t>
      </w:r>
      <w:r w:rsidRPr="007D53EB">
        <w:rPr>
          <w:rFonts w:eastAsia="Cambria"/>
          <w:w w:val="105"/>
          <w:sz w:val="22"/>
          <w:szCs w:val="22"/>
        </w:rPr>
        <w:t xml:space="preserve"> </w:t>
      </w:r>
      <w:r w:rsidRPr="00DF4A50">
        <w:rPr>
          <w:rFonts w:eastAsia="Cambria"/>
          <w:w w:val="105"/>
          <w:sz w:val="22"/>
          <w:szCs w:val="22"/>
        </w:rPr>
        <w:t>of</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parties hereto prior to the date of the Contract in respect of the</w:t>
      </w:r>
      <w:r w:rsidRPr="007D53EB">
        <w:rPr>
          <w:rFonts w:eastAsia="Cambria"/>
          <w:w w:val="105"/>
          <w:sz w:val="22"/>
          <w:szCs w:val="22"/>
        </w:rPr>
        <w:t xml:space="preserve"> </w:t>
      </w:r>
      <w:r w:rsidRPr="00DF4A50">
        <w:rPr>
          <w:rFonts w:eastAsia="Cambria"/>
          <w:w w:val="105"/>
          <w:sz w:val="22"/>
          <w:szCs w:val="22"/>
        </w:rPr>
        <w:t>Facilities</w:t>
      </w:r>
      <w:r w:rsidRPr="007D53EB">
        <w:rPr>
          <w:rFonts w:eastAsia="Cambria"/>
          <w:w w:val="105"/>
          <w:sz w:val="22"/>
          <w:szCs w:val="22"/>
        </w:rPr>
        <w:t xml:space="preserve"> </w:t>
      </w:r>
      <w:r w:rsidRPr="00DF4A50">
        <w:rPr>
          <w:rFonts w:eastAsia="Cambria"/>
          <w:w w:val="105"/>
          <w:sz w:val="22"/>
          <w:szCs w:val="22"/>
        </w:rPr>
        <w:t>or</w:t>
      </w:r>
      <w:r w:rsidRPr="007D53EB">
        <w:rPr>
          <w:rFonts w:eastAsia="Cambria"/>
          <w:w w:val="105"/>
          <w:sz w:val="22"/>
          <w:szCs w:val="22"/>
        </w:rPr>
        <w:t xml:space="preserve"> </w:t>
      </w:r>
      <w:r w:rsidRPr="00DF4A50">
        <w:rPr>
          <w:rFonts w:eastAsia="Cambria"/>
          <w:w w:val="105"/>
          <w:sz w:val="22"/>
          <w:szCs w:val="22"/>
        </w:rPr>
        <w:t>any</w:t>
      </w:r>
      <w:r w:rsidRPr="007D53EB">
        <w:rPr>
          <w:rFonts w:eastAsia="Cambria"/>
          <w:w w:val="105"/>
          <w:sz w:val="22"/>
          <w:szCs w:val="22"/>
        </w:rPr>
        <w:t xml:space="preserve"> </w:t>
      </w:r>
      <w:r w:rsidRPr="00DF4A50">
        <w:rPr>
          <w:rFonts w:eastAsia="Cambria"/>
          <w:w w:val="105"/>
          <w:sz w:val="22"/>
          <w:szCs w:val="22"/>
        </w:rPr>
        <w:t>part</w:t>
      </w:r>
      <w:r w:rsidRPr="007D53EB">
        <w:rPr>
          <w:rFonts w:eastAsia="Cambria"/>
          <w:w w:val="105"/>
          <w:sz w:val="22"/>
          <w:szCs w:val="22"/>
        </w:rPr>
        <w:t xml:space="preserve"> </w:t>
      </w:r>
      <w:r w:rsidRPr="00DF4A50">
        <w:rPr>
          <w:rFonts w:eastAsia="Cambria"/>
          <w:w w:val="105"/>
          <w:sz w:val="22"/>
          <w:szCs w:val="22"/>
        </w:rPr>
        <w:t>thereof.</w:t>
      </w:r>
    </w:p>
    <w:p w:rsidR="005A48C5" w:rsidRPr="00DF4A50" w:rsidRDefault="005A48C5">
      <w:pPr>
        <w:widowControl w:val="0"/>
        <w:autoSpaceDE w:val="0"/>
        <w:autoSpaceDN w:val="0"/>
        <w:spacing w:before="5"/>
        <w:rPr>
          <w:rFonts w:eastAsia="Cambria"/>
          <w:sz w:val="22"/>
          <w:szCs w:val="22"/>
        </w:rPr>
      </w:pPr>
    </w:p>
    <w:p w:rsidR="005A48C5" w:rsidRPr="00DF4A50" w:rsidRDefault="00D11752">
      <w:pPr>
        <w:widowControl w:val="0"/>
        <w:numPr>
          <w:ilvl w:val="2"/>
          <w:numId w:val="1"/>
        </w:numPr>
        <w:tabs>
          <w:tab w:val="left" w:pos="1288"/>
          <w:tab w:val="left" w:pos="1289"/>
        </w:tabs>
        <w:autoSpaceDE w:val="0"/>
        <w:autoSpaceDN w:val="0"/>
        <w:spacing w:line="256" w:lineRule="auto"/>
        <w:ind w:right="1609"/>
        <w:jc w:val="both"/>
        <w:rPr>
          <w:rFonts w:eastAsia="Cambria"/>
          <w:sz w:val="22"/>
          <w:szCs w:val="22"/>
        </w:rPr>
      </w:pPr>
      <w:r w:rsidRPr="00DF4A50">
        <w:rPr>
          <w:rFonts w:eastAsia="Cambria"/>
          <w:w w:val="105"/>
          <w:sz w:val="22"/>
          <w:szCs w:val="22"/>
        </w:rPr>
        <w:t xml:space="preserve">The provisions of this </w:t>
      </w:r>
      <w:r w:rsidRPr="00DF4A50">
        <w:rPr>
          <w:rFonts w:eastAsia="Cambria"/>
          <w:b/>
          <w:i/>
          <w:w w:val="105"/>
          <w:sz w:val="22"/>
          <w:szCs w:val="22"/>
        </w:rPr>
        <w:t>GCC Clause 12</w:t>
      </w:r>
      <w:r w:rsidRPr="00DF4A50">
        <w:rPr>
          <w:rFonts w:eastAsia="Cambria"/>
          <w:w w:val="105"/>
          <w:sz w:val="22"/>
          <w:szCs w:val="22"/>
        </w:rPr>
        <w:t xml:space="preserve"> shall survive termination, for</w:t>
      </w:r>
      <w:r w:rsidRPr="007D53EB">
        <w:rPr>
          <w:rFonts w:eastAsia="Cambria"/>
          <w:w w:val="105"/>
          <w:sz w:val="22"/>
          <w:szCs w:val="22"/>
        </w:rPr>
        <w:t xml:space="preserve"> </w:t>
      </w:r>
      <w:r w:rsidRPr="00DF4A50">
        <w:rPr>
          <w:rFonts w:eastAsia="Cambria"/>
          <w:w w:val="105"/>
          <w:sz w:val="22"/>
          <w:szCs w:val="22"/>
        </w:rPr>
        <w:t>whatever</w:t>
      </w:r>
      <w:r w:rsidRPr="007D53EB">
        <w:rPr>
          <w:rFonts w:eastAsia="Cambria"/>
          <w:w w:val="105"/>
          <w:sz w:val="22"/>
          <w:szCs w:val="22"/>
        </w:rPr>
        <w:t xml:space="preserve"> </w:t>
      </w:r>
      <w:r w:rsidRPr="00DF4A50">
        <w:rPr>
          <w:rFonts w:eastAsia="Cambria"/>
          <w:w w:val="105"/>
          <w:sz w:val="22"/>
          <w:szCs w:val="22"/>
        </w:rPr>
        <w:t>reason,</w:t>
      </w:r>
      <w:r w:rsidRPr="007D53EB">
        <w:rPr>
          <w:rFonts w:eastAsia="Cambria"/>
          <w:w w:val="105"/>
          <w:sz w:val="22"/>
          <w:szCs w:val="22"/>
        </w:rPr>
        <w:t xml:space="preserve"> </w:t>
      </w:r>
      <w:r w:rsidRPr="00DF4A50">
        <w:rPr>
          <w:rFonts w:eastAsia="Cambria"/>
          <w:w w:val="105"/>
          <w:sz w:val="22"/>
          <w:szCs w:val="22"/>
        </w:rPr>
        <w:t>of</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Contract.</w:t>
      </w:r>
    </w:p>
    <w:p w:rsidR="005A48C5" w:rsidRPr="00DF4A50" w:rsidRDefault="005A48C5">
      <w:pPr>
        <w:widowControl w:val="0"/>
        <w:autoSpaceDE w:val="0"/>
        <w:autoSpaceDN w:val="0"/>
        <w:spacing w:before="6"/>
        <w:rPr>
          <w:rFonts w:eastAsia="Cambria"/>
          <w:sz w:val="22"/>
          <w:szCs w:val="22"/>
        </w:rPr>
      </w:pPr>
    </w:p>
    <w:p w:rsidR="005A48C5" w:rsidRPr="00DF4A50" w:rsidRDefault="00D11752">
      <w:pPr>
        <w:widowControl w:val="0"/>
        <w:numPr>
          <w:ilvl w:val="0"/>
          <w:numId w:val="7"/>
        </w:numPr>
        <w:tabs>
          <w:tab w:val="left" w:pos="928"/>
          <w:tab w:val="left" w:pos="929"/>
        </w:tabs>
        <w:autoSpaceDE w:val="0"/>
        <w:autoSpaceDN w:val="0"/>
        <w:ind w:hanging="721"/>
        <w:outlineLvl w:val="0"/>
        <w:rPr>
          <w:rFonts w:eastAsia="Palatino Linotype"/>
          <w:b/>
          <w:bCs/>
          <w:sz w:val="22"/>
          <w:szCs w:val="22"/>
        </w:rPr>
      </w:pPr>
      <w:bookmarkStart w:id="21" w:name="_Toc146280647"/>
      <w:r w:rsidRPr="00DF4A50">
        <w:rPr>
          <w:rFonts w:eastAsia="Palatino Linotype"/>
          <w:b/>
          <w:bCs/>
          <w:sz w:val="22"/>
          <w:szCs w:val="22"/>
        </w:rPr>
        <w:t>Execution</w:t>
      </w:r>
      <w:r w:rsidRPr="00DF4A50">
        <w:rPr>
          <w:rFonts w:eastAsia="Palatino Linotype"/>
          <w:b/>
          <w:bCs/>
          <w:spacing w:val="-2"/>
          <w:sz w:val="22"/>
          <w:szCs w:val="22"/>
        </w:rPr>
        <w:t xml:space="preserve"> </w:t>
      </w:r>
      <w:r w:rsidRPr="00DF4A50">
        <w:rPr>
          <w:rFonts w:eastAsia="Palatino Linotype"/>
          <w:b/>
          <w:bCs/>
          <w:sz w:val="22"/>
          <w:szCs w:val="22"/>
        </w:rPr>
        <w:t>of</w:t>
      </w:r>
      <w:r w:rsidRPr="00DF4A50">
        <w:rPr>
          <w:rFonts w:eastAsia="Palatino Linotype"/>
          <w:b/>
          <w:bCs/>
          <w:spacing w:val="-3"/>
          <w:sz w:val="22"/>
          <w:szCs w:val="22"/>
        </w:rPr>
        <w:t xml:space="preserve"> </w:t>
      </w:r>
      <w:r w:rsidRPr="00DF4A50">
        <w:rPr>
          <w:rFonts w:eastAsia="Palatino Linotype"/>
          <w:b/>
          <w:bCs/>
          <w:sz w:val="22"/>
          <w:szCs w:val="22"/>
        </w:rPr>
        <w:t>the</w:t>
      </w:r>
      <w:r w:rsidRPr="00DF4A50">
        <w:rPr>
          <w:rFonts w:eastAsia="Palatino Linotype"/>
          <w:b/>
          <w:bCs/>
          <w:spacing w:val="-2"/>
          <w:sz w:val="22"/>
          <w:szCs w:val="22"/>
        </w:rPr>
        <w:t xml:space="preserve"> </w:t>
      </w:r>
      <w:r w:rsidRPr="00DF4A50">
        <w:rPr>
          <w:rFonts w:eastAsia="Palatino Linotype"/>
          <w:b/>
          <w:bCs/>
          <w:sz w:val="22"/>
          <w:szCs w:val="22"/>
        </w:rPr>
        <w:t>Facilities</w:t>
      </w:r>
      <w:bookmarkEnd w:id="21"/>
    </w:p>
    <w:p w:rsidR="005A48C5" w:rsidRPr="00DF4A50" w:rsidRDefault="005A48C5">
      <w:pPr>
        <w:widowControl w:val="0"/>
        <w:autoSpaceDE w:val="0"/>
        <w:autoSpaceDN w:val="0"/>
        <w:spacing w:before="12"/>
        <w:rPr>
          <w:rFonts w:eastAsia="Cambria"/>
          <w:b/>
          <w:sz w:val="22"/>
          <w:szCs w:val="22"/>
        </w:rPr>
      </w:pPr>
    </w:p>
    <w:p w:rsidR="005A48C5" w:rsidRPr="00DF4A50"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22" w:name="_Toc146280648"/>
      <w:r w:rsidRPr="00DF4A50">
        <w:rPr>
          <w:rFonts w:eastAsia="Palatino Linotype"/>
          <w:b/>
          <w:bCs/>
          <w:sz w:val="22"/>
          <w:szCs w:val="22"/>
        </w:rPr>
        <w:t>Representatives</w:t>
      </w:r>
      <w:bookmarkEnd w:id="22"/>
    </w:p>
    <w:p w:rsidR="005A48C5" w:rsidRPr="00DF4A50" w:rsidRDefault="005A48C5">
      <w:pPr>
        <w:widowControl w:val="0"/>
        <w:autoSpaceDE w:val="0"/>
        <w:autoSpaceDN w:val="0"/>
        <w:spacing w:before="10"/>
        <w:rPr>
          <w:rFonts w:eastAsia="Cambria"/>
          <w:b/>
          <w:sz w:val="22"/>
          <w:szCs w:val="22"/>
        </w:rPr>
      </w:pPr>
    </w:p>
    <w:p w:rsidR="005A48C5" w:rsidRPr="00EF5F16" w:rsidRDefault="00D11752" w:rsidP="00BD0E31">
      <w:pPr>
        <w:widowControl w:val="0"/>
        <w:numPr>
          <w:ilvl w:val="2"/>
          <w:numId w:val="1"/>
        </w:numPr>
        <w:tabs>
          <w:tab w:val="left" w:pos="1288"/>
          <w:tab w:val="left" w:pos="1289"/>
        </w:tabs>
        <w:autoSpaceDE w:val="0"/>
        <w:autoSpaceDN w:val="0"/>
        <w:spacing w:before="64" w:line="254" w:lineRule="auto"/>
        <w:ind w:right="1604"/>
        <w:jc w:val="both"/>
        <w:rPr>
          <w:rFonts w:eastAsia="Cambria"/>
          <w:w w:val="105"/>
          <w:sz w:val="22"/>
          <w:szCs w:val="22"/>
        </w:rPr>
      </w:pPr>
      <w:r w:rsidRPr="00EF5F16">
        <w:rPr>
          <w:rFonts w:eastAsia="Cambria"/>
          <w:w w:val="105"/>
          <w:sz w:val="22"/>
          <w:szCs w:val="22"/>
        </w:rPr>
        <w:t xml:space="preserve">If the </w:t>
      </w:r>
      <w:r w:rsidR="00E63B39" w:rsidRPr="00EF5F16">
        <w:rPr>
          <w:rFonts w:eastAsia="Cambria"/>
          <w:w w:val="105"/>
          <w:sz w:val="22"/>
          <w:szCs w:val="22"/>
        </w:rPr>
        <w:t>Project Manager/</w:t>
      </w:r>
      <w:r w:rsidR="00BD0E31" w:rsidRPr="00EF5F16">
        <w:rPr>
          <w:rFonts w:eastAsia="Cambria"/>
          <w:w w:val="105"/>
          <w:sz w:val="22"/>
          <w:szCs w:val="22"/>
        </w:rPr>
        <w:t>Engineer</w:t>
      </w:r>
      <w:r w:rsidRPr="00EF5F16">
        <w:rPr>
          <w:rFonts w:eastAsia="Cambria"/>
          <w:w w:val="105"/>
          <w:sz w:val="22"/>
          <w:szCs w:val="22"/>
        </w:rPr>
        <w:t xml:space="preserve"> is not named in the Contract, then within</w:t>
      </w:r>
      <w:r w:rsidRPr="00EF5F16">
        <w:rPr>
          <w:rFonts w:eastAsia="Cambria"/>
          <w:spacing w:val="1"/>
          <w:w w:val="105"/>
          <w:sz w:val="22"/>
          <w:szCs w:val="22"/>
        </w:rPr>
        <w:t xml:space="preserve"> </w:t>
      </w:r>
      <w:r w:rsidRPr="00EF5F16">
        <w:rPr>
          <w:rFonts w:eastAsia="Cambria"/>
          <w:b/>
          <w:w w:val="105"/>
          <w:sz w:val="22"/>
          <w:szCs w:val="22"/>
        </w:rPr>
        <w:t>fourteen (14) days</w:t>
      </w:r>
      <w:r w:rsidRPr="00EF5F16">
        <w:rPr>
          <w:rFonts w:eastAsia="Cambria"/>
          <w:w w:val="105"/>
          <w:sz w:val="22"/>
          <w:szCs w:val="22"/>
        </w:rPr>
        <w:t xml:space="preserve"> of the Effective Date, the Employer shall appoint</w:t>
      </w:r>
      <w:r w:rsidRPr="007D53EB">
        <w:rPr>
          <w:rFonts w:eastAsia="Cambria"/>
          <w:w w:val="105"/>
          <w:sz w:val="22"/>
          <w:szCs w:val="22"/>
        </w:rPr>
        <w:t xml:space="preserve"> </w:t>
      </w:r>
      <w:r w:rsidRPr="00EF5F16">
        <w:rPr>
          <w:rFonts w:eastAsia="Cambria"/>
          <w:w w:val="105"/>
          <w:sz w:val="22"/>
          <w:szCs w:val="22"/>
        </w:rPr>
        <w:t>and</w:t>
      </w:r>
      <w:r w:rsidRPr="007D53EB">
        <w:rPr>
          <w:rFonts w:eastAsia="Cambria"/>
          <w:w w:val="105"/>
          <w:sz w:val="22"/>
          <w:szCs w:val="22"/>
        </w:rPr>
        <w:t xml:space="preserve"> </w:t>
      </w:r>
      <w:r w:rsidRPr="00EF5F16">
        <w:rPr>
          <w:rFonts w:eastAsia="Cambria"/>
          <w:w w:val="105"/>
          <w:sz w:val="22"/>
          <w:szCs w:val="22"/>
        </w:rPr>
        <w:t>notify</w:t>
      </w:r>
      <w:r w:rsidRPr="007D53EB">
        <w:rPr>
          <w:rFonts w:eastAsia="Cambria"/>
          <w:w w:val="105"/>
          <w:sz w:val="22"/>
          <w:szCs w:val="22"/>
        </w:rPr>
        <w:t xml:space="preserve"> </w:t>
      </w:r>
      <w:r w:rsidRPr="00EF5F16">
        <w:rPr>
          <w:rFonts w:eastAsia="Cambria"/>
          <w:w w:val="105"/>
          <w:sz w:val="22"/>
          <w:szCs w:val="22"/>
        </w:rPr>
        <w:t>the</w:t>
      </w:r>
      <w:r w:rsidRPr="007D53EB">
        <w:rPr>
          <w:rFonts w:eastAsia="Cambria"/>
          <w:w w:val="105"/>
          <w:sz w:val="22"/>
          <w:szCs w:val="22"/>
        </w:rPr>
        <w:t xml:space="preserve"> </w:t>
      </w:r>
      <w:r w:rsidRPr="00EF5F16">
        <w:rPr>
          <w:rFonts w:eastAsia="Cambria"/>
          <w:w w:val="105"/>
          <w:sz w:val="22"/>
          <w:szCs w:val="22"/>
        </w:rPr>
        <w:t>Contractor</w:t>
      </w:r>
      <w:r w:rsidRPr="007D53EB">
        <w:rPr>
          <w:rFonts w:eastAsia="Cambria"/>
          <w:w w:val="105"/>
          <w:sz w:val="22"/>
          <w:szCs w:val="22"/>
        </w:rPr>
        <w:t xml:space="preserve"> </w:t>
      </w:r>
      <w:r w:rsidRPr="00EF5F16">
        <w:rPr>
          <w:rFonts w:eastAsia="Cambria"/>
          <w:w w:val="105"/>
          <w:sz w:val="22"/>
          <w:szCs w:val="22"/>
        </w:rPr>
        <w:t>in</w:t>
      </w:r>
      <w:r w:rsidRPr="007D53EB">
        <w:rPr>
          <w:rFonts w:eastAsia="Cambria"/>
          <w:w w:val="105"/>
          <w:sz w:val="22"/>
          <w:szCs w:val="22"/>
        </w:rPr>
        <w:t xml:space="preserve"> </w:t>
      </w:r>
      <w:r w:rsidRPr="00EF5F16">
        <w:rPr>
          <w:rFonts w:eastAsia="Cambria"/>
          <w:w w:val="105"/>
          <w:sz w:val="22"/>
          <w:szCs w:val="22"/>
        </w:rPr>
        <w:t>writing</w:t>
      </w:r>
      <w:r w:rsidRPr="007D53EB">
        <w:rPr>
          <w:rFonts w:eastAsia="Cambria"/>
          <w:w w:val="105"/>
          <w:sz w:val="22"/>
          <w:szCs w:val="22"/>
        </w:rPr>
        <w:t xml:space="preserve"> </w:t>
      </w:r>
      <w:r w:rsidRPr="00EF5F16">
        <w:rPr>
          <w:rFonts w:eastAsia="Cambria"/>
          <w:w w:val="105"/>
          <w:sz w:val="22"/>
          <w:szCs w:val="22"/>
        </w:rPr>
        <w:t>of</w:t>
      </w:r>
      <w:r w:rsidRPr="007D53EB">
        <w:rPr>
          <w:rFonts w:eastAsia="Cambria"/>
          <w:w w:val="105"/>
          <w:sz w:val="22"/>
          <w:szCs w:val="22"/>
        </w:rPr>
        <w:t xml:space="preserve"> </w:t>
      </w:r>
      <w:r w:rsidRPr="00EF5F16">
        <w:rPr>
          <w:rFonts w:eastAsia="Cambria"/>
          <w:w w:val="105"/>
          <w:sz w:val="22"/>
          <w:szCs w:val="22"/>
        </w:rPr>
        <w:t>the</w:t>
      </w:r>
      <w:r w:rsidRPr="007D53EB">
        <w:rPr>
          <w:rFonts w:eastAsia="Cambria"/>
          <w:w w:val="105"/>
          <w:sz w:val="22"/>
          <w:szCs w:val="22"/>
        </w:rPr>
        <w:t xml:space="preserve"> </w:t>
      </w:r>
      <w:r w:rsidRPr="00EF5F16">
        <w:rPr>
          <w:rFonts w:eastAsia="Cambria"/>
          <w:w w:val="105"/>
          <w:sz w:val="22"/>
          <w:szCs w:val="22"/>
        </w:rPr>
        <w:t>name</w:t>
      </w:r>
      <w:r w:rsidRPr="007D53EB">
        <w:rPr>
          <w:rFonts w:eastAsia="Cambria"/>
          <w:w w:val="105"/>
          <w:sz w:val="22"/>
          <w:szCs w:val="22"/>
        </w:rPr>
        <w:t xml:space="preserve"> </w:t>
      </w:r>
      <w:r w:rsidRPr="00EF5F16">
        <w:rPr>
          <w:rFonts w:eastAsia="Cambria"/>
          <w:w w:val="105"/>
          <w:sz w:val="22"/>
          <w:szCs w:val="22"/>
        </w:rPr>
        <w:t>of</w:t>
      </w:r>
      <w:r w:rsidRPr="007D53EB">
        <w:rPr>
          <w:rFonts w:eastAsia="Cambria"/>
          <w:w w:val="105"/>
          <w:sz w:val="22"/>
          <w:szCs w:val="22"/>
        </w:rPr>
        <w:t xml:space="preserve"> </w:t>
      </w:r>
      <w:r w:rsidRPr="00EF5F16">
        <w:rPr>
          <w:rFonts w:eastAsia="Cambria"/>
          <w:w w:val="105"/>
          <w:sz w:val="22"/>
          <w:szCs w:val="22"/>
        </w:rPr>
        <w:t>the</w:t>
      </w:r>
      <w:r w:rsidRPr="007D53EB">
        <w:rPr>
          <w:rFonts w:eastAsia="Cambria"/>
          <w:w w:val="105"/>
          <w:sz w:val="22"/>
          <w:szCs w:val="22"/>
        </w:rPr>
        <w:t xml:space="preserve"> </w:t>
      </w:r>
      <w:r w:rsidR="00E63B39" w:rsidRPr="00EF5F16">
        <w:rPr>
          <w:rFonts w:eastAsia="Cambria"/>
          <w:w w:val="105"/>
          <w:sz w:val="22"/>
          <w:szCs w:val="22"/>
        </w:rPr>
        <w:t xml:space="preserve">Project Manager </w:t>
      </w:r>
      <w:r w:rsidR="00BD0E31" w:rsidRPr="00EF5F16">
        <w:rPr>
          <w:rFonts w:eastAsia="Cambria"/>
          <w:w w:val="105"/>
          <w:sz w:val="22"/>
          <w:szCs w:val="22"/>
        </w:rPr>
        <w:t>/Engineer</w:t>
      </w:r>
      <w:r w:rsidRPr="00EF5F16">
        <w:rPr>
          <w:rFonts w:eastAsia="Cambria"/>
          <w:w w:val="105"/>
          <w:sz w:val="22"/>
          <w:szCs w:val="22"/>
        </w:rPr>
        <w:t>. The Employer may from time to time appoint some other</w:t>
      </w:r>
      <w:r w:rsidRPr="007D53EB">
        <w:rPr>
          <w:rFonts w:eastAsia="Cambria"/>
          <w:w w:val="105"/>
          <w:sz w:val="22"/>
          <w:szCs w:val="22"/>
        </w:rPr>
        <w:t xml:space="preserve"> </w:t>
      </w:r>
      <w:r w:rsidRPr="00EF5F16">
        <w:rPr>
          <w:rFonts w:eastAsia="Cambria"/>
          <w:w w:val="105"/>
          <w:sz w:val="22"/>
          <w:szCs w:val="22"/>
        </w:rPr>
        <w:t xml:space="preserve">person as the </w:t>
      </w:r>
      <w:r w:rsidR="00E63B39" w:rsidRPr="00EF5F16">
        <w:rPr>
          <w:rFonts w:eastAsia="Cambria"/>
          <w:w w:val="105"/>
          <w:sz w:val="22"/>
          <w:szCs w:val="22"/>
        </w:rPr>
        <w:t>Project Manager</w:t>
      </w:r>
      <w:r w:rsidR="0076401F" w:rsidRPr="00EF5F16">
        <w:rPr>
          <w:rFonts w:eastAsia="Cambria"/>
          <w:w w:val="105"/>
          <w:sz w:val="22"/>
          <w:szCs w:val="22"/>
        </w:rPr>
        <w:t>/</w:t>
      </w:r>
      <w:r w:rsidR="00BD0E31" w:rsidRPr="00EF5F16">
        <w:rPr>
          <w:rFonts w:eastAsia="Cambria"/>
          <w:w w:val="105"/>
          <w:sz w:val="22"/>
          <w:szCs w:val="22"/>
        </w:rPr>
        <w:t>Engineer</w:t>
      </w:r>
      <w:r w:rsidRPr="00EF5F16">
        <w:rPr>
          <w:rFonts w:eastAsia="Cambria"/>
          <w:w w:val="105"/>
          <w:sz w:val="22"/>
          <w:szCs w:val="22"/>
        </w:rPr>
        <w:t xml:space="preserve"> in place of the person previously so</w:t>
      </w:r>
      <w:r w:rsidRPr="007D53EB">
        <w:rPr>
          <w:rFonts w:eastAsia="Cambria"/>
          <w:w w:val="105"/>
          <w:sz w:val="22"/>
          <w:szCs w:val="22"/>
        </w:rPr>
        <w:t xml:space="preserve"> </w:t>
      </w:r>
      <w:r w:rsidRPr="00EF5F16">
        <w:rPr>
          <w:rFonts w:eastAsia="Cambria"/>
          <w:w w:val="105"/>
          <w:sz w:val="22"/>
          <w:szCs w:val="22"/>
        </w:rPr>
        <w:t>appointed,</w:t>
      </w:r>
      <w:r w:rsidRPr="007D53EB">
        <w:rPr>
          <w:rFonts w:eastAsia="Cambria"/>
          <w:w w:val="105"/>
          <w:sz w:val="22"/>
          <w:szCs w:val="22"/>
        </w:rPr>
        <w:t xml:space="preserve"> </w:t>
      </w:r>
      <w:r w:rsidRPr="00EF5F16">
        <w:rPr>
          <w:rFonts w:eastAsia="Cambria"/>
          <w:w w:val="105"/>
          <w:sz w:val="22"/>
          <w:szCs w:val="22"/>
        </w:rPr>
        <w:t>and</w:t>
      </w:r>
      <w:r w:rsidRPr="007D53EB">
        <w:rPr>
          <w:rFonts w:eastAsia="Cambria"/>
          <w:w w:val="105"/>
          <w:sz w:val="22"/>
          <w:szCs w:val="22"/>
        </w:rPr>
        <w:t xml:space="preserve"> </w:t>
      </w:r>
      <w:r w:rsidRPr="00EF5F16">
        <w:rPr>
          <w:rFonts w:eastAsia="Cambria"/>
          <w:w w:val="105"/>
          <w:sz w:val="22"/>
          <w:szCs w:val="22"/>
        </w:rPr>
        <w:t>shall</w:t>
      </w:r>
      <w:r w:rsidRPr="007D53EB">
        <w:rPr>
          <w:rFonts w:eastAsia="Cambria"/>
          <w:w w:val="105"/>
          <w:sz w:val="22"/>
          <w:szCs w:val="22"/>
        </w:rPr>
        <w:t xml:space="preserve"> </w:t>
      </w:r>
      <w:r w:rsidRPr="00EF5F16">
        <w:rPr>
          <w:rFonts w:eastAsia="Cambria"/>
          <w:w w:val="105"/>
          <w:sz w:val="22"/>
          <w:szCs w:val="22"/>
        </w:rPr>
        <w:t>give</w:t>
      </w:r>
      <w:r w:rsidRPr="007D53EB">
        <w:rPr>
          <w:rFonts w:eastAsia="Cambria"/>
          <w:w w:val="105"/>
          <w:sz w:val="22"/>
          <w:szCs w:val="22"/>
        </w:rPr>
        <w:t xml:space="preserve"> </w:t>
      </w:r>
      <w:r w:rsidRPr="00EF5F16">
        <w:rPr>
          <w:rFonts w:eastAsia="Cambria"/>
          <w:w w:val="105"/>
          <w:sz w:val="22"/>
          <w:szCs w:val="22"/>
        </w:rPr>
        <w:t>a</w:t>
      </w:r>
      <w:r w:rsidRPr="007D53EB">
        <w:rPr>
          <w:rFonts w:eastAsia="Cambria"/>
          <w:w w:val="105"/>
          <w:sz w:val="22"/>
          <w:szCs w:val="22"/>
        </w:rPr>
        <w:t xml:space="preserve"> </w:t>
      </w:r>
      <w:r w:rsidRPr="00EF5F16">
        <w:rPr>
          <w:rFonts w:eastAsia="Cambria"/>
          <w:w w:val="105"/>
          <w:sz w:val="22"/>
          <w:szCs w:val="22"/>
        </w:rPr>
        <w:t>notice</w:t>
      </w:r>
      <w:r w:rsidRPr="007D53EB">
        <w:rPr>
          <w:rFonts w:eastAsia="Cambria"/>
          <w:w w:val="105"/>
          <w:sz w:val="22"/>
          <w:szCs w:val="22"/>
        </w:rPr>
        <w:t xml:space="preserve"> </w:t>
      </w:r>
      <w:r w:rsidRPr="00EF5F16">
        <w:rPr>
          <w:rFonts w:eastAsia="Cambria"/>
          <w:w w:val="105"/>
          <w:sz w:val="22"/>
          <w:szCs w:val="22"/>
        </w:rPr>
        <w:t>of</w:t>
      </w:r>
      <w:r w:rsidRPr="007D53EB">
        <w:rPr>
          <w:rFonts w:eastAsia="Cambria"/>
          <w:w w:val="105"/>
          <w:sz w:val="22"/>
          <w:szCs w:val="22"/>
        </w:rPr>
        <w:t xml:space="preserve"> </w:t>
      </w:r>
      <w:r w:rsidRPr="00EF5F16">
        <w:rPr>
          <w:rFonts w:eastAsia="Cambria"/>
          <w:w w:val="105"/>
          <w:sz w:val="22"/>
          <w:szCs w:val="22"/>
        </w:rPr>
        <w:t>the</w:t>
      </w:r>
      <w:r w:rsidRPr="007D53EB">
        <w:rPr>
          <w:rFonts w:eastAsia="Cambria"/>
          <w:w w:val="105"/>
          <w:sz w:val="22"/>
          <w:szCs w:val="22"/>
        </w:rPr>
        <w:t xml:space="preserve"> </w:t>
      </w:r>
      <w:r w:rsidRPr="00EF5F16">
        <w:rPr>
          <w:rFonts w:eastAsia="Cambria"/>
          <w:w w:val="105"/>
          <w:sz w:val="22"/>
          <w:szCs w:val="22"/>
        </w:rPr>
        <w:t>name</w:t>
      </w:r>
      <w:r w:rsidRPr="007D53EB">
        <w:rPr>
          <w:rFonts w:eastAsia="Cambria"/>
          <w:w w:val="105"/>
          <w:sz w:val="22"/>
          <w:szCs w:val="22"/>
        </w:rPr>
        <w:t xml:space="preserve"> </w:t>
      </w:r>
      <w:r w:rsidRPr="00EF5F16">
        <w:rPr>
          <w:rFonts w:eastAsia="Cambria"/>
          <w:w w:val="105"/>
          <w:sz w:val="22"/>
          <w:szCs w:val="22"/>
        </w:rPr>
        <w:t>of</w:t>
      </w:r>
      <w:r w:rsidRPr="007D53EB">
        <w:rPr>
          <w:rFonts w:eastAsia="Cambria"/>
          <w:w w:val="105"/>
          <w:sz w:val="22"/>
          <w:szCs w:val="22"/>
        </w:rPr>
        <w:t xml:space="preserve"> </w:t>
      </w:r>
      <w:r w:rsidRPr="00EF5F16">
        <w:rPr>
          <w:rFonts w:eastAsia="Cambria"/>
          <w:w w:val="105"/>
          <w:sz w:val="22"/>
          <w:szCs w:val="22"/>
        </w:rPr>
        <w:t>such</w:t>
      </w:r>
      <w:r w:rsidRPr="007D53EB">
        <w:rPr>
          <w:rFonts w:eastAsia="Cambria"/>
          <w:w w:val="105"/>
          <w:sz w:val="22"/>
          <w:szCs w:val="22"/>
        </w:rPr>
        <w:t xml:space="preserve"> </w:t>
      </w:r>
      <w:r w:rsidRPr="00EF5F16">
        <w:rPr>
          <w:rFonts w:eastAsia="Cambria"/>
          <w:w w:val="105"/>
          <w:sz w:val="22"/>
          <w:szCs w:val="22"/>
        </w:rPr>
        <w:t>other</w:t>
      </w:r>
      <w:r w:rsidRPr="007D53EB">
        <w:rPr>
          <w:rFonts w:eastAsia="Cambria"/>
          <w:w w:val="105"/>
          <w:sz w:val="22"/>
          <w:szCs w:val="22"/>
        </w:rPr>
        <w:t xml:space="preserve"> </w:t>
      </w:r>
      <w:r w:rsidRPr="00EF5F16">
        <w:rPr>
          <w:rFonts w:eastAsia="Cambria"/>
          <w:w w:val="105"/>
          <w:sz w:val="22"/>
          <w:szCs w:val="22"/>
        </w:rPr>
        <w:t>person</w:t>
      </w:r>
      <w:r w:rsidRPr="007D53EB">
        <w:rPr>
          <w:rFonts w:eastAsia="Cambria"/>
          <w:w w:val="105"/>
          <w:sz w:val="22"/>
          <w:szCs w:val="22"/>
        </w:rPr>
        <w:t xml:space="preserve"> </w:t>
      </w:r>
      <w:r w:rsidRPr="00EF5F16">
        <w:rPr>
          <w:rFonts w:eastAsia="Cambria"/>
          <w:w w:val="105"/>
          <w:sz w:val="22"/>
          <w:szCs w:val="22"/>
        </w:rPr>
        <w:t>to</w:t>
      </w:r>
      <w:r w:rsidRPr="007D53EB">
        <w:rPr>
          <w:rFonts w:eastAsia="Cambria"/>
          <w:w w:val="105"/>
          <w:sz w:val="22"/>
          <w:szCs w:val="22"/>
        </w:rPr>
        <w:t xml:space="preserve"> </w:t>
      </w:r>
      <w:r w:rsidRPr="00EF5F16">
        <w:rPr>
          <w:rFonts w:eastAsia="Cambria"/>
          <w:w w:val="105"/>
          <w:sz w:val="22"/>
          <w:szCs w:val="22"/>
        </w:rPr>
        <w:t>the</w:t>
      </w:r>
      <w:r w:rsidRPr="007D53EB">
        <w:rPr>
          <w:rFonts w:eastAsia="Cambria"/>
          <w:w w:val="105"/>
          <w:sz w:val="22"/>
          <w:szCs w:val="22"/>
        </w:rPr>
        <w:t xml:space="preserve"> </w:t>
      </w:r>
      <w:r w:rsidRPr="00EF5F16">
        <w:rPr>
          <w:rFonts w:eastAsia="Cambria"/>
          <w:w w:val="105"/>
          <w:sz w:val="22"/>
          <w:szCs w:val="22"/>
        </w:rPr>
        <w:t>Contractor</w:t>
      </w:r>
      <w:r w:rsidRPr="007D53EB">
        <w:rPr>
          <w:rFonts w:eastAsia="Cambria"/>
          <w:w w:val="105"/>
          <w:sz w:val="22"/>
          <w:szCs w:val="22"/>
        </w:rPr>
        <w:t xml:space="preserve"> </w:t>
      </w:r>
      <w:r w:rsidRPr="00EF5F16">
        <w:rPr>
          <w:rFonts w:eastAsia="Cambria"/>
          <w:w w:val="105"/>
          <w:sz w:val="22"/>
          <w:szCs w:val="22"/>
        </w:rPr>
        <w:t>without</w:t>
      </w:r>
      <w:r w:rsidRPr="007D53EB">
        <w:rPr>
          <w:rFonts w:eastAsia="Cambria"/>
          <w:w w:val="105"/>
          <w:sz w:val="22"/>
          <w:szCs w:val="22"/>
        </w:rPr>
        <w:t xml:space="preserve"> </w:t>
      </w:r>
      <w:r w:rsidRPr="00EF5F16">
        <w:rPr>
          <w:rFonts w:eastAsia="Cambria"/>
          <w:w w:val="105"/>
          <w:sz w:val="22"/>
          <w:szCs w:val="22"/>
        </w:rPr>
        <w:t>delay.</w:t>
      </w:r>
      <w:r w:rsidRPr="007D53EB">
        <w:rPr>
          <w:rFonts w:eastAsia="Cambria"/>
          <w:w w:val="105"/>
          <w:sz w:val="22"/>
          <w:szCs w:val="22"/>
        </w:rPr>
        <w:t xml:space="preserve"> </w:t>
      </w:r>
      <w:r w:rsidRPr="00EF5F16">
        <w:rPr>
          <w:rFonts w:eastAsia="Cambria"/>
          <w:w w:val="105"/>
          <w:sz w:val="22"/>
          <w:szCs w:val="22"/>
        </w:rPr>
        <w:t>The</w:t>
      </w:r>
      <w:r w:rsidRPr="007D53EB">
        <w:rPr>
          <w:rFonts w:eastAsia="Cambria"/>
          <w:w w:val="105"/>
          <w:sz w:val="22"/>
          <w:szCs w:val="22"/>
        </w:rPr>
        <w:t xml:space="preserve"> </w:t>
      </w:r>
      <w:r w:rsidRPr="00EF5F16">
        <w:rPr>
          <w:rFonts w:eastAsia="Cambria"/>
          <w:w w:val="105"/>
          <w:sz w:val="22"/>
          <w:szCs w:val="22"/>
        </w:rPr>
        <w:t>Employer</w:t>
      </w:r>
      <w:r w:rsidRPr="007D53EB">
        <w:rPr>
          <w:rFonts w:eastAsia="Cambria"/>
          <w:w w:val="105"/>
          <w:sz w:val="22"/>
          <w:szCs w:val="22"/>
        </w:rPr>
        <w:t xml:space="preserve"> </w:t>
      </w:r>
      <w:r w:rsidRPr="00EF5F16">
        <w:rPr>
          <w:rFonts w:eastAsia="Cambria"/>
          <w:w w:val="105"/>
          <w:sz w:val="22"/>
          <w:szCs w:val="22"/>
        </w:rPr>
        <w:t>shall</w:t>
      </w:r>
      <w:r w:rsidRPr="007D53EB">
        <w:rPr>
          <w:rFonts w:eastAsia="Cambria"/>
          <w:w w:val="105"/>
          <w:sz w:val="22"/>
          <w:szCs w:val="22"/>
        </w:rPr>
        <w:t xml:space="preserve"> </w:t>
      </w:r>
      <w:r w:rsidRPr="00EF5F16">
        <w:rPr>
          <w:rFonts w:eastAsia="Cambria"/>
          <w:w w:val="105"/>
          <w:sz w:val="22"/>
          <w:szCs w:val="22"/>
        </w:rPr>
        <w:t>take</w:t>
      </w:r>
      <w:r w:rsidRPr="007D53EB">
        <w:rPr>
          <w:rFonts w:eastAsia="Cambria"/>
          <w:w w:val="105"/>
          <w:sz w:val="22"/>
          <w:szCs w:val="22"/>
        </w:rPr>
        <w:t xml:space="preserve"> </w:t>
      </w:r>
      <w:r w:rsidRPr="00EF5F16">
        <w:rPr>
          <w:rFonts w:eastAsia="Cambria"/>
          <w:w w:val="105"/>
          <w:sz w:val="22"/>
          <w:szCs w:val="22"/>
        </w:rPr>
        <w:t>all</w:t>
      </w:r>
      <w:r w:rsidRPr="007D53EB">
        <w:rPr>
          <w:rFonts w:eastAsia="Cambria"/>
          <w:w w:val="105"/>
          <w:sz w:val="22"/>
          <w:szCs w:val="22"/>
        </w:rPr>
        <w:t xml:space="preserve"> </w:t>
      </w:r>
      <w:r w:rsidRPr="00EF5F16">
        <w:rPr>
          <w:rFonts w:eastAsia="Cambria"/>
          <w:w w:val="105"/>
          <w:sz w:val="22"/>
          <w:szCs w:val="22"/>
        </w:rPr>
        <w:t>reasonable</w:t>
      </w:r>
      <w:r w:rsidRPr="007D53EB">
        <w:rPr>
          <w:rFonts w:eastAsia="Cambria"/>
          <w:w w:val="105"/>
          <w:sz w:val="22"/>
          <w:szCs w:val="22"/>
        </w:rPr>
        <w:t xml:space="preserve"> </w:t>
      </w:r>
      <w:r w:rsidRPr="00EF5F16">
        <w:rPr>
          <w:rFonts w:eastAsia="Cambria"/>
          <w:w w:val="105"/>
          <w:sz w:val="22"/>
          <w:szCs w:val="22"/>
        </w:rPr>
        <w:t>care</w:t>
      </w:r>
      <w:r w:rsidRPr="007D53EB">
        <w:rPr>
          <w:rFonts w:eastAsia="Cambria"/>
          <w:w w:val="105"/>
          <w:sz w:val="22"/>
          <w:szCs w:val="22"/>
        </w:rPr>
        <w:t xml:space="preserve"> </w:t>
      </w:r>
      <w:r w:rsidRPr="00EF5F16">
        <w:rPr>
          <w:rFonts w:eastAsia="Cambria"/>
          <w:w w:val="105"/>
          <w:sz w:val="22"/>
          <w:szCs w:val="22"/>
        </w:rPr>
        <w:t>to</w:t>
      </w:r>
      <w:r w:rsidRPr="007D53EB">
        <w:rPr>
          <w:rFonts w:eastAsia="Cambria"/>
          <w:w w:val="105"/>
          <w:sz w:val="22"/>
          <w:szCs w:val="22"/>
        </w:rPr>
        <w:t xml:space="preserve"> </w:t>
      </w:r>
      <w:r w:rsidRPr="00EF5F16">
        <w:rPr>
          <w:rFonts w:eastAsia="Cambria"/>
          <w:w w:val="105"/>
          <w:sz w:val="22"/>
          <w:szCs w:val="22"/>
        </w:rPr>
        <w:t>see</w:t>
      </w:r>
      <w:r w:rsidRPr="007D53EB">
        <w:rPr>
          <w:rFonts w:eastAsia="Cambria"/>
          <w:w w:val="105"/>
          <w:sz w:val="22"/>
          <w:szCs w:val="22"/>
        </w:rPr>
        <w:t xml:space="preserve"> </w:t>
      </w:r>
      <w:r w:rsidRPr="00EF5F16">
        <w:rPr>
          <w:rFonts w:eastAsia="Cambria"/>
          <w:w w:val="105"/>
          <w:sz w:val="22"/>
          <w:szCs w:val="22"/>
        </w:rPr>
        <w:t>that</w:t>
      </w:r>
      <w:r w:rsidRPr="007D53EB">
        <w:rPr>
          <w:rFonts w:eastAsia="Cambria"/>
          <w:w w:val="105"/>
          <w:sz w:val="22"/>
          <w:szCs w:val="22"/>
        </w:rPr>
        <w:t xml:space="preserve"> </w:t>
      </w:r>
      <w:r w:rsidRPr="00EF5F16">
        <w:rPr>
          <w:rFonts w:eastAsia="Cambria"/>
          <w:w w:val="105"/>
          <w:sz w:val="22"/>
          <w:szCs w:val="22"/>
        </w:rPr>
        <w:t>no</w:t>
      </w:r>
      <w:r w:rsidRPr="007D53EB">
        <w:rPr>
          <w:rFonts w:eastAsia="Cambria"/>
          <w:w w:val="105"/>
          <w:sz w:val="22"/>
          <w:szCs w:val="22"/>
        </w:rPr>
        <w:t xml:space="preserve"> </w:t>
      </w:r>
      <w:r w:rsidRPr="00EF5F16">
        <w:rPr>
          <w:rFonts w:eastAsia="Cambria"/>
          <w:w w:val="105"/>
          <w:sz w:val="22"/>
          <w:szCs w:val="22"/>
        </w:rPr>
        <w:t>such</w:t>
      </w:r>
      <w:r w:rsidRPr="007D53EB">
        <w:rPr>
          <w:rFonts w:eastAsia="Cambria"/>
          <w:w w:val="105"/>
          <w:sz w:val="22"/>
          <w:szCs w:val="22"/>
        </w:rPr>
        <w:t xml:space="preserve"> </w:t>
      </w:r>
      <w:r w:rsidRPr="00EF5F16">
        <w:rPr>
          <w:rFonts w:eastAsia="Cambria"/>
          <w:w w:val="105"/>
          <w:sz w:val="22"/>
          <w:szCs w:val="22"/>
        </w:rPr>
        <w:t>appointment</w:t>
      </w:r>
      <w:r w:rsidRPr="007D53EB">
        <w:rPr>
          <w:rFonts w:eastAsia="Cambria"/>
          <w:w w:val="105"/>
          <w:sz w:val="22"/>
          <w:szCs w:val="22"/>
        </w:rPr>
        <w:t xml:space="preserve"> </w:t>
      </w:r>
      <w:r w:rsidRPr="00EF5F16">
        <w:rPr>
          <w:rFonts w:eastAsia="Cambria"/>
          <w:w w:val="105"/>
          <w:sz w:val="22"/>
          <w:szCs w:val="22"/>
        </w:rPr>
        <w:t>is</w:t>
      </w:r>
      <w:r w:rsidRPr="007D53EB">
        <w:rPr>
          <w:rFonts w:eastAsia="Cambria"/>
          <w:w w:val="105"/>
          <w:sz w:val="22"/>
          <w:szCs w:val="22"/>
        </w:rPr>
        <w:t xml:space="preserve"> </w:t>
      </w:r>
      <w:r w:rsidRPr="00EF5F16">
        <w:rPr>
          <w:rFonts w:eastAsia="Cambria"/>
          <w:w w:val="105"/>
          <w:sz w:val="22"/>
          <w:szCs w:val="22"/>
        </w:rPr>
        <w:t>made</w:t>
      </w:r>
      <w:r w:rsidRPr="007D53EB">
        <w:rPr>
          <w:rFonts w:eastAsia="Cambria"/>
          <w:w w:val="105"/>
          <w:sz w:val="22"/>
          <w:szCs w:val="22"/>
        </w:rPr>
        <w:t xml:space="preserve"> </w:t>
      </w:r>
      <w:r w:rsidRPr="00EF5F16">
        <w:rPr>
          <w:rFonts w:eastAsia="Cambria"/>
          <w:w w:val="105"/>
          <w:sz w:val="22"/>
          <w:szCs w:val="22"/>
        </w:rPr>
        <w:t>at</w:t>
      </w:r>
      <w:r w:rsidRPr="007D53EB">
        <w:rPr>
          <w:rFonts w:eastAsia="Cambria"/>
          <w:w w:val="105"/>
          <w:sz w:val="22"/>
          <w:szCs w:val="22"/>
        </w:rPr>
        <w:t xml:space="preserve"> </w:t>
      </w:r>
      <w:r w:rsidRPr="00EF5F16">
        <w:rPr>
          <w:rFonts w:eastAsia="Cambria"/>
          <w:w w:val="105"/>
          <w:sz w:val="22"/>
          <w:szCs w:val="22"/>
        </w:rPr>
        <w:t>such</w:t>
      </w:r>
      <w:r w:rsidRPr="007D53EB">
        <w:rPr>
          <w:rFonts w:eastAsia="Cambria"/>
          <w:w w:val="105"/>
          <w:sz w:val="22"/>
          <w:szCs w:val="22"/>
        </w:rPr>
        <w:t xml:space="preserve"> </w:t>
      </w:r>
      <w:r w:rsidRPr="00EF5F16">
        <w:rPr>
          <w:rFonts w:eastAsia="Cambria"/>
          <w:w w:val="105"/>
          <w:sz w:val="22"/>
          <w:szCs w:val="22"/>
        </w:rPr>
        <w:t>a</w:t>
      </w:r>
      <w:r w:rsidR="00BD0E31" w:rsidRPr="00EF5F16">
        <w:rPr>
          <w:rFonts w:eastAsia="Cambria"/>
          <w:w w:val="105"/>
          <w:sz w:val="22"/>
          <w:szCs w:val="22"/>
        </w:rPr>
        <w:t xml:space="preserve"> </w:t>
      </w:r>
      <w:r w:rsidRPr="00EF5F16">
        <w:rPr>
          <w:rFonts w:eastAsia="Cambria"/>
          <w:w w:val="105"/>
          <w:sz w:val="22"/>
          <w:szCs w:val="22"/>
        </w:rPr>
        <w:t xml:space="preserve">time or in such a manner as to impede the progress of work on the Facilities. The </w:t>
      </w:r>
      <w:r w:rsidR="00E63B39" w:rsidRPr="00EF5F16">
        <w:rPr>
          <w:rFonts w:eastAsia="Cambria"/>
          <w:w w:val="105"/>
          <w:sz w:val="22"/>
          <w:szCs w:val="22"/>
        </w:rPr>
        <w:t xml:space="preserve">Project Manager </w:t>
      </w:r>
      <w:r w:rsidR="00BD0E31" w:rsidRPr="00EF5F16">
        <w:rPr>
          <w:rFonts w:eastAsia="Cambria"/>
          <w:w w:val="105"/>
          <w:sz w:val="22"/>
          <w:szCs w:val="22"/>
        </w:rPr>
        <w:t>/Engineer</w:t>
      </w:r>
      <w:r w:rsidRPr="007D53EB">
        <w:rPr>
          <w:rFonts w:eastAsia="Cambria"/>
          <w:w w:val="105"/>
          <w:sz w:val="22"/>
          <w:szCs w:val="22"/>
        </w:rPr>
        <w:t xml:space="preserve"> </w:t>
      </w:r>
      <w:r w:rsidRPr="00EF5F16">
        <w:rPr>
          <w:rFonts w:eastAsia="Cambria"/>
          <w:w w:val="105"/>
          <w:sz w:val="22"/>
          <w:szCs w:val="22"/>
        </w:rPr>
        <w:t xml:space="preserve">shall represent and act for the Employer at all times during the currency of the Contract.  All notices, instructions, orders, certificates, approvals and all other communications under the Contract shall be given by the </w:t>
      </w:r>
      <w:r w:rsidR="00E63B39" w:rsidRPr="00EF5F16">
        <w:rPr>
          <w:rFonts w:eastAsia="Cambria"/>
          <w:w w:val="105"/>
          <w:sz w:val="22"/>
          <w:szCs w:val="22"/>
        </w:rPr>
        <w:t>Project Manager/Engineer</w:t>
      </w:r>
      <w:r w:rsidRPr="00EF5F16">
        <w:rPr>
          <w:rFonts w:eastAsia="Cambria"/>
          <w:w w:val="105"/>
          <w:sz w:val="22"/>
          <w:szCs w:val="22"/>
        </w:rPr>
        <w:t>, except as herein otherwise provided.</w:t>
      </w:r>
    </w:p>
    <w:p w:rsidR="005A48C5" w:rsidRPr="00DF4A50" w:rsidRDefault="005A48C5">
      <w:pPr>
        <w:widowControl w:val="0"/>
        <w:autoSpaceDE w:val="0"/>
        <w:autoSpaceDN w:val="0"/>
        <w:spacing w:before="6"/>
        <w:rPr>
          <w:rFonts w:eastAsia="Cambria"/>
          <w:sz w:val="22"/>
          <w:szCs w:val="22"/>
        </w:rPr>
      </w:pPr>
    </w:p>
    <w:p w:rsidR="005A48C5" w:rsidRPr="007D53EB" w:rsidRDefault="00D11752">
      <w:pPr>
        <w:widowControl w:val="0"/>
        <w:autoSpaceDE w:val="0"/>
        <w:autoSpaceDN w:val="0"/>
        <w:spacing w:line="254" w:lineRule="auto"/>
        <w:ind w:left="1288" w:right="1603"/>
        <w:jc w:val="both"/>
        <w:rPr>
          <w:rFonts w:eastAsia="Cambria"/>
          <w:w w:val="105"/>
          <w:sz w:val="22"/>
          <w:szCs w:val="22"/>
        </w:rPr>
      </w:pPr>
      <w:r w:rsidRPr="00EF5F16">
        <w:rPr>
          <w:rFonts w:eastAsia="Cambria"/>
          <w:w w:val="105"/>
          <w:sz w:val="22"/>
          <w:szCs w:val="22"/>
        </w:rPr>
        <w:t>All</w:t>
      </w:r>
      <w:r w:rsidRPr="007D53EB">
        <w:rPr>
          <w:rFonts w:eastAsia="Cambria"/>
          <w:w w:val="105"/>
          <w:sz w:val="22"/>
          <w:szCs w:val="22"/>
        </w:rPr>
        <w:t xml:space="preserve"> </w:t>
      </w:r>
      <w:r w:rsidRPr="00EF5F16">
        <w:rPr>
          <w:rFonts w:eastAsia="Cambria"/>
          <w:w w:val="105"/>
          <w:sz w:val="22"/>
          <w:szCs w:val="22"/>
        </w:rPr>
        <w:t>notices,</w:t>
      </w:r>
      <w:r w:rsidRPr="007D53EB">
        <w:rPr>
          <w:rFonts w:eastAsia="Cambria"/>
          <w:w w:val="105"/>
          <w:sz w:val="22"/>
          <w:szCs w:val="22"/>
        </w:rPr>
        <w:t xml:space="preserve"> </w:t>
      </w:r>
      <w:r w:rsidRPr="00EF5F16">
        <w:rPr>
          <w:rFonts w:eastAsia="Cambria"/>
          <w:w w:val="105"/>
          <w:sz w:val="22"/>
          <w:szCs w:val="22"/>
        </w:rPr>
        <w:t>instructions,</w:t>
      </w:r>
      <w:r w:rsidRPr="007D53EB">
        <w:rPr>
          <w:rFonts w:eastAsia="Cambria"/>
          <w:w w:val="105"/>
          <w:sz w:val="22"/>
          <w:szCs w:val="22"/>
        </w:rPr>
        <w:t xml:space="preserve"> </w:t>
      </w:r>
      <w:r w:rsidRPr="00EF5F16">
        <w:rPr>
          <w:rFonts w:eastAsia="Cambria"/>
          <w:w w:val="105"/>
          <w:sz w:val="22"/>
          <w:szCs w:val="22"/>
        </w:rPr>
        <w:t>information</w:t>
      </w:r>
      <w:r w:rsidRPr="007D53EB">
        <w:rPr>
          <w:rFonts w:eastAsia="Cambria"/>
          <w:w w:val="105"/>
          <w:sz w:val="22"/>
          <w:szCs w:val="22"/>
        </w:rPr>
        <w:t xml:space="preserve"> </w:t>
      </w:r>
      <w:r w:rsidRPr="00EF5F16">
        <w:rPr>
          <w:rFonts w:eastAsia="Cambria"/>
          <w:w w:val="105"/>
          <w:sz w:val="22"/>
          <w:szCs w:val="22"/>
        </w:rPr>
        <w:t>and</w:t>
      </w:r>
      <w:r w:rsidRPr="007D53EB">
        <w:rPr>
          <w:rFonts w:eastAsia="Cambria"/>
          <w:w w:val="105"/>
          <w:sz w:val="22"/>
          <w:szCs w:val="22"/>
        </w:rPr>
        <w:t xml:space="preserve"> </w:t>
      </w:r>
      <w:r w:rsidRPr="00EF5F16">
        <w:rPr>
          <w:rFonts w:eastAsia="Cambria"/>
          <w:w w:val="105"/>
          <w:sz w:val="22"/>
          <w:szCs w:val="22"/>
        </w:rPr>
        <w:t>other</w:t>
      </w:r>
      <w:r w:rsidRPr="007D53EB">
        <w:rPr>
          <w:rFonts w:eastAsia="Cambria"/>
          <w:w w:val="105"/>
          <w:sz w:val="22"/>
          <w:szCs w:val="22"/>
        </w:rPr>
        <w:t xml:space="preserve"> </w:t>
      </w:r>
      <w:r w:rsidRPr="00EF5F16">
        <w:rPr>
          <w:rFonts w:eastAsia="Cambria"/>
          <w:w w:val="105"/>
          <w:sz w:val="22"/>
          <w:szCs w:val="22"/>
        </w:rPr>
        <w:t>communications</w:t>
      </w:r>
      <w:r w:rsidRPr="007D53EB">
        <w:rPr>
          <w:rFonts w:eastAsia="Cambria"/>
          <w:w w:val="105"/>
          <w:sz w:val="22"/>
          <w:szCs w:val="22"/>
        </w:rPr>
        <w:t xml:space="preserve"> </w:t>
      </w:r>
      <w:r w:rsidRPr="00EF5F16">
        <w:rPr>
          <w:rFonts w:eastAsia="Cambria"/>
          <w:w w:val="105"/>
          <w:sz w:val="22"/>
          <w:szCs w:val="22"/>
        </w:rPr>
        <w:t>given by the Contractor to the Employer under the Contract shall be</w:t>
      </w:r>
      <w:r w:rsidRPr="007D53EB">
        <w:rPr>
          <w:rFonts w:eastAsia="Cambria"/>
          <w:w w:val="105"/>
          <w:sz w:val="22"/>
          <w:szCs w:val="22"/>
        </w:rPr>
        <w:t xml:space="preserve"> </w:t>
      </w:r>
      <w:r w:rsidRPr="00EF5F16">
        <w:rPr>
          <w:rFonts w:eastAsia="Cambria"/>
          <w:w w:val="105"/>
          <w:sz w:val="22"/>
          <w:szCs w:val="22"/>
        </w:rPr>
        <w:t>given</w:t>
      </w:r>
      <w:r w:rsidRPr="007D53EB">
        <w:rPr>
          <w:rFonts w:eastAsia="Cambria"/>
          <w:w w:val="105"/>
          <w:sz w:val="22"/>
          <w:szCs w:val="22"/>
        </w:rPr>
        <w:t xml:space="preserve"> </w:t>
      </w:r>
      <w:r w:rsidRPr="00EF5F16">
        <w:rPr>
          <w:rFonts w:eastAsia="Cambria"/>
          <w:w w:val="105"/>
          <w:sz w:val="22"/>
          <w:szCs w:val="22"/>
        </w:rPr>
        <w:t>to</w:t>
      </w:r>
      <w:r w:rsidRPr="007D53EB">
        <w:rPr>
          <w:rFonts w:eastAsia="Cambria"/>
          <w:w w:val="105"/>
          <w:sz w:val="22"/>
          <w:szCs w:val="22"/>
        </w:rPr>
        <w:t xml:space="preserve"> </w:t>
      </w:r>
      <w:r w:rsidRPr="00EF5F16">
        <w:rPr>
          <w:rFonts w:eastAsia="Cambria"/>
          <w:w w:val="105"/>
          <w:sz w:val="22"/>
          <w:szCs w:val="22"/>
        </w:rPr>
        <w:t>the</w:t>
      </w:r>
      <w:r w:rsidRPr="007D53EB">
        <w:rPr>
          <w:rFonts w:eastAsia="Cambria"/>
          <w:w w:val="105"/>
          <w:sz w:val="22"/>
          <w:szCs w:val="22"/>
        </w:rPr>
        <w:t xml:space="preserve"> </w:t>
      </w:r>
      <w:r w:rsidR="00E63B39" w:rsidRPr="00EF5F16">
        <w:rPr>
          <w:rFonts w:eastAsia="Cambria"/>
          <w:w w:val="105"/>
          <w:sz w:val="22"/>
          <w:szCs w:val="22"/>
        </w:rPr>
        <w:t xml:space="preserve">Project Manager </w:t>
      </w:r>
      <w:r w:rsidR="00BD0E31" w:rsidRPr="00EF5F16">
        <w:rPr>
          <w:rFonts w:eastAsia="Cambria"/>
          <w:w w:val="105"/>
          <w:sz w:val="22"/>
          <w:szCs w:val="22"/>
        </w:rPr>
        <w:t>/Engineer</w:t>
      </w:r>
      <w:r w:rsidRPr="00DF4A50">
        <w:rPr>
          <w:rFonts w:eastAsia="Cambria"/>
          <w:w w:val="105"/>
          <w:sz w:val="22"/>
          <w:szCs w:val="22"/>
        </w:rPr>
        <w:t>,</w:t>
      </w:r>
      <w:r w:rsidRPr="007D53EB">
        <w:rPr>
          <w:rFonts w:eastAsia="Cambria"/>
          <w:w w:val="105"/>
          <w:sz w:val="22"/>
          <w:szCs w:val="22"/>
        </w:rPr>
        <w:t xml:space="preserve"> </w:t>
      </w:r>
      <w:r w:rsidRPr="00DF4A50">
        <w:rPr>
          <w:rFonts w:eastAsia="Cambria"/>
          <w:w w:val="105"/>
          <w:sz w:val="22"/>
          <w:szCs w:val="22"/>
        </w:rPr>
        <w:t>except</w:t>
      </w:r>
      <w:r w:rsidRPr="007D53EB">
        <w:rPr>
          <w:rFonts w:eastAsia="Cambria"/>
          <w:w w:val="105"/>
          <w:sz w:val="22"/>
          <w:szCs w:val="22"/>
        </w:rPr>
        <w:t xml:space="preserve"> </w:t>
      </w:r>
      <w:r w:rsidRPr="00DF4A50">
        <w:rPr>
          <w:rFonts w:eastAsia="Cambria"/>
          <w:w w:val="105"/>
          <w:sz w:val="22"/>
          <w:szCs w:val="22"/>
        </w:rPr>
        <w:t>as</w:t>
      </w:r>
      <w:r w:rsidRPr="007D53EB">
        <w:rPr>
          <w:rFonts w:eastAsia="Cambria"/>
          <w:w w:val="105"/>
          <w:sz w:val="22"/>
          <w:szCs w:val="22"/>
        </w:rPr>
        <w:t xml:space="preserve"> </w:t>
      </w:r>
      <w:r w:rsidRPr="00DF4A50">
        <w:rPr>
          <w:rFonts w:eastAsia="Cambria"/>
          <w:w w:val="105"/>
          <w:sz w:val="22"/>
          <w:szCs w:val="22"/>
        </w:rPr>
        <w:t>herein</w:t>
      </w:r>
      <w:r w:rsidRPr="007D53EB">
        <w:rPr>
          <w:rFonts w:eastAsia="Cambria"/>
          <w:w w:val="105"/>
          <w:sz w:val="22"/>
          <w:szCs w:val="22"/>
        </w:rPr>
        <w:t xml:space="preserve"> </w:t>
      </w:r>
      <w:r w:rsidRPr="00DF4A50">
        <w:rPr>
          <w:rFonts w:eastAsia="Cambria"/>
          <w:w w:val="105"/>
          <w:sz w:val="22"/>
          <w:szCs w:val="22"/>
        </w:rPr>
        <w:t>otherwise</w:t>
      </w:r>
      <w:r w:rsidRPr="007D53EB">
        <w:rPr>
          <w:rFonts w:eastAsia="Cambria"/>
          <w:w w:val="105"/>
          <w:sz w:val="22"/>
          <w:szCs w:val="22"/>
        </w:rPr>
        <w:t xml:space="preserve"> </w:t>
      </w:r>
      <w:r w:rsidRPr="00DF4A50">
        <w:rPr>
          <w:rFonts w:eastAsia="Cambria"/>
          <w:w w:val="105"/>
          <w:sz w:val="22"/>
          <w:szCs w:val="22"/>
        </w:rPr>
        <w:t>provided.</w:t>
      </w:r>
    </w:p>
    <w:p w:rsidR="005A48C5" w:rsidRPr="00DF4A50" w:rsidRDefault="005A48C5">
      <w:pPr>
        <w:widowControl w:val="0"/>
        <w:autoSpaceDE w:val="0"/>
        <w:autoSpaceDN w:val="0"/>
        <w:spacing w:before="5"/>
        <w:rPr>
          <w:rFonts w:eastAsia="Cambria"/>
          <w:sz w:val="22"/>
          <w:szCs w:val="22"/>
        </w:rPr>
      </w:pPr>
    </w:p>
    <w:p w:rsidR="005A48C5" w:rsidRPr="00822C31"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proofErr w:type="spellStart"/>
      <w:r w:rsidRPr="00822C31">
        <w:rPr>
          <w:rFonts w:eastAsia="Cambria"/>
          <w:b/>
          <w:bCs/>
          <w:spacing w:val="-1"/>
          <w:w w:val="105"/>
          <w:sz w:val="22"/>
          <w:szCs w:val="22"/>
        </w:rPr>
        <w:t>Contractor‟s</w:t>
      </w:r>
      <w:proofErr w:type="spellEnd"/>
      <w:r w:rsidRPr="00822C31">
        <w:rPr>
          <w:rFonts w:eastAsia="Cambria"/>
          <w:b/>
          <w:bCs/>
          <w:spacing w:val="-11"/>
          <w:w w:val="105"/>
          <w:sz w:val="22"/>
          <w:szCs w:val="22"/>
        </w:rPr>
        <w:t xml:space="preserve"> </w:t>
      </w:r>
      <w:r w:rsidRPr="00822C31">
        <w:rPr>
          <w:rFonts w:eastAsia="Cambria"/>
          <w:b/>
          <w:bCs/>
          <w:spacing w:val="-1"/>
          <w:w w:val="105"/>
          <w:sz w:val="22"/>
          <w:szCs w:val="22"/>
        </w:rPr>
        <w:t>Representative</w:t>
      </w:r>
      <w:r w:rsidRPr="00822C31">
        <w:rPr>
          <w:rFonts w:eastAsia="Cambria"/>
          <w:b/>
          <w:bCs/>
          <w:spacing w:val="-11"/>
          <w:w w:val="105"/>
          <w:sz w:val="22"/>
          <w:szCs w:val="22"/>
        </w:rPr>
        <w:t xml:space="preserve"> </w:t>
      </w:r>
      <w:r w:rsidRPr="00822C31">
        <w:rPr>
          <w:rFonts w:eastAsia="Cambria"/>
          <w:b/>
          <w:bCs/>
          <w:w w:val="105"/>
          <w:sz w:val="22"/>
          <w:szCs w:val="22"/>
        </w:rPr>
        <w:t>&amp;</w:t>
      </w:r>
      <w:r w:rsidRPr="00822C31">
        <w:rPr>
          <w:rFonts w:eastAsia="Cambria"/>
          <w:b/>
          <w:bCs/>
          <w:spacing w:val="-11"/>
          <w:w w:val="105"/>
          <w:sz w:val="22"/>
          <w:szCs w:val="22"/>
        </w:rPr>
        <w:t xml:space="preserve"> </w:t>
      </w:r>
      <w:r w:rsidRPr="00822C31">
        <w:rPr>
          <w:rFonts w:eastAsia="Cambria"/>
          <w:b/>
          <w:bCs/>
          <w:w w:val="105"/>
          <w:sz w:val="22"/>
          <w:szCs w:val="22"/>
        </w:rPr>
        <w:t>Construction</w:t>
      </w:r>
      <w:r w:rsidRPr="00822C31">
        <w:rPr>
          <w:rFonts w:eastAsia="Cambria"/>
          <w:b/>
          <w:bCs/>
          <w:spacing w:val="-13"/>
          <w:w w:val="105"/>
          <w:sz w:val="22"/>
          <w:szCs w:val="22"/>
        </w:rPr>
        <w:t xml:space="preserve"> </w:t>
      </w:r>
      <w:r w:rsidRPr="00822C31">
        <w:rPr>
          <w:rFonts w:eastAsia="Cambria"/>
          <w:b/>
          <w:bCs/>
          <w:w w:val="105"/>
          <w:sz w:val="22"/>
          <w:szCs w:val="22"/>
        </w:rPr>
        <w:t>Manager</w:t>
      </w:r>
    </w:p>
    <w:p w:rsidR="005A48C5" w:rsidRPr="00DF4A50" w:rsidRDefault="005A48C5">
      <w:pPr>
        <w:widowControl w:val="0"/>
        <w:autoSpaceDE w:val="0"/>
        <w:autoSpaceDN w:val="0"/>
        <w:spacing w:before="9"/>
        <w:rPr>
          <w:rFonts w:eastAsia="Cambria"/>
          <w:sz w:val="22"/>
          <w:szCs w:val="22"/>
        </w:rPr>
      </w:pPr>
    </w:p>
    <w:p w:rsidR="005A48C5" w:rsidRPr="00DF4A50" w:rsidRDefault="00D11752" w:rsidP="0076401F">
      <w:pPr>
        <w:widowControl w:val="0"/>
        <w:numPr>
          <w:ilvl w:val="2"/>
          <w:numId w:val="11"/>
        </w:numPr>
        <w:tabs>
          <w:tab w:val="left" w:pos="1289"/>
        </w:tabs>
        <w:autoSpaceDE w:val="0"/>
        <w:autoSpaceDN w:val="0"/>
        <w:spacing w:before="2" w:line="281" w:lineRule="exact"/>
        <w:ind w:right="1604"/>
        <w:jc w:val="both"/>
        <w:rPr>
          <w:rFonts w:eastAsia="Cambria"/>
          <w:sz w:val="22"/>
          <w:szCs w:val="22"/>
        </w:rPr>
      </w:pPr>
      <w:r w:rsidRPr="007D53EB">
        <w:rPr>
          <w:rFonts w:eastAsia="Cambria"/>
          <w:w w:val="105"/>
          <w:sz w:val="22"/>
          <w:szCs w:val="22"/>
        </w:rPr>
        <w:t xml:space="preserve">If the </w:t>
      </w:r>
      <w:proofErr w:type="spellStart"/>
      <w:r w:rsidRPr="007D53EB">
        <w:rPr>
          <w:rFonts w:eastAsia="Cambria"/>
          <w:w w:val="105"/>
          <w:sz w:val="22"/>
          <w:szCs w:val="22"/>
        </w:rPr>
        <w:t>Contractor‟s</w:t>
      </w:r>
      <w:proofErr w:type="spellEnd"/>
      <w:r w:rsidRPr="007D53EB">
        <w:rPr>
          <w:rFonts w:eastAsia="Cambria"/>
          <w:w w:val="105"/>
          <w:sz w:val="22"/>
          <w:szCs w:val="22"/>
        </w:rPr>
        <w:t xml:space="preserve"> Representative is not named in the Contract, then within</w:t>
      </w:r>
      <w:r w:rsidRPr="00DF4A50">
        <w:rPr>
          <w:rFonts w:eastAsia="Cambria"/>
          <w:sz w:val="22"/>
          <w:szCs w:val="22"/>
        </w:rPr>
        <w:t xml:space="preserve"> </w:t>
      </w:r>
      <w:r w:rsidRPr="00DF4A50">
        <w:rPr>
          <w:rFonts w:eastAsia="Cambria"/>
          <w:b/>
          <w:sz w:val="22"/>
          <w:szCs w:val="22"/>
        </w:rPr>
        <w:t>fourteen (14) days of the Effective Date</w:t>
      </w:r>
      <w:r w:rsidRPr="00DF4A50">
        <w:rPr>
          <w:rFonts w:eastAsia="Cambria"/>
          <w:sz w:val="22"/>
          <w:szCs w:val="22"/>
        </w:rPr>
        <w:t xml:space="preserve">, </w:t>
      </w:r>
      <w:r w:rsidRPr="007D53EB">
        <w:rPr>
          <w:rFonts w:eastAsia="Cambria"/>
          <w:w w:val="105"/>
          <w:sz w:val="22"/>
          <w:szCs w:val="22"/>
        </w:rPr>
        <w:t xml:space="preserve">the Contractor shall appoint the </w:t>
      </w:r>
      <w:proofErr w:type="spellStart"/>
      <w:r w:rsidRPr="007D53EB">
        <w:rPr>
          <w:rFonts w:eastAsia="Cambria"/>
          <w:w w:val="105"/>
          <w:sz w:val="22"/>
          <w:szCs w:val="22"/>
        </w:rPr>
        <w:t>Contractor‟s</w:t>
      </w:r>
      <w:proofErr w:type="spellEnd"/>
      <w:r w:rsidRPr="007D53EB">
        <w:rPr>
          <w:rFonts w:eastAsia="Cambria"/>
          <w:w w:val="105"/>
          <w:sz w:val="22"/>
          <w:szCs w:val="22"/>
        </w:rPr>
        <w:t xml:space="preserve"> Representative and shall request the Employer in writing to approve the person so appointed. If the Employer makes no objection to the appointment within fourteen</w:t>
      </w:r>
      <w:r w:rsidR="0076401F" w:rsidRPr="007D53EB">
        <w:rPr>
          <w:rFonts w:eastAsia="Cambria"/>
          <w:w w:val="105"/>
          <w:sz w:val="22"/>
          <w:szCs w:val="22"/>
        </w:rPr>
        <w:t xml:space="preserve"> </w:t>
      </w:r>
      <w:r w:rsidRPr="007D53EB">
        <w:rPr>
          <w:rFonts w:eastAsia="Cambria"/>
          <w:w w:val="105"/>
          <w:sz w:val="22"/>
          <w:szCs w:val="22"/>
        </w:rPr>
        <w:t xml:space="preserve">(14) days, the </w:t>
      </w:r>
      <w:proofErr w:type="spellStart"/>
      <w:r w:rsidRPr="007D53EB">
        <w:rPr>
          <w:rFonts w:eastAsia="Cambria"/>
          <w:w w:val="105"/>
          <w:sz w:val="22"/>
          <w:szCs w:val="22"/>
        </w:rPr>
        <w:t>Contractor‟s</w:t>
      </w:r>
      <w:proofErr w:type="spellEnd"/>
      <w:r w:rsidRPr="007D53EB">
        <w:rPr>
          <w:rFonts w:eastAsia="Cambria"/>
          <w:w w:val="105"/>
          <w:sz w:val="22"/>
          <w:szCs w:val="22"/>
        </w:rPr>
        <w:t xml:space="preserve"> Representative shall </w:t>
      </w:r>
      <w:r w:rsidRPr="007D53EB">
        <w:rPr>
          <w:rFonts w:eastAsia="Cambria"/>
          <w:w w:val="105"/>
          <w:sz w:val="22"/>
          <w:szCs w:val="22"/>
        </w:rPr>
        <w:lastRenderedPageBreak/>
        <w:t>be deemed to have been approved. If the Employer objects to the appointment within fourteen (14) days giving the reason therefor, then the Contractor shall appoint a replacement within fourteen (14) days of such objection, and the foregoing provisions of this</w:t>
      </w:r>
      <w:r w:rsidRPr="00DF4A50">
        <w:rPr>
          <w:rFonts w:eastAsia="Cambria"/>
          <w:spacing w:val="18"/>
          <w:sz w:val="22"/>
          <w:szCs w:val="22"/>
        </w:rPr>
        <w:t xml:space="preserve"> </w:t>
      </w:r>
      <w:r w:rsidRPr="00DF4A50">
        <w:rPr>
          <w:rFonts w:eastAsia="Cambria"/>
          <w:b/>
          <w:i/>
          <w:sz w:val="22"/>
          <w:szCs w:val="22"/>
        </w:rPr>
        <w:t>GCC</w:t>
      </w:r>
      <w:r w:rsidRPr="00DF4A50">
        <w:rPr>
          <w:rFonts w:eastAsia="Cambria"/>
          <w:b/>
          <w:i/>
          <w:spacing w:val="23"/>
          <w:sz w:val="22"/>
          <w:szCs w:val="22"/>
        </w:rPr>
        <w:t xml:space="preserve"> </w:t>
      </w:r>
      <w:r w:rsidRPr="00DF4A50">
        <w:rPr>
          <w:rFonts w:eastAsia="Cambria"/>
          <w:b/>
          <w:i/>
          <w:sz w:val="22"/>
          <w:szCs w:val="22"/>
        </w:rPr>
        <w:t>Sub-Clause</w:t>
      </w:r>
      <w:r w:rsidR="0076401F" w:rsidRPr="00DF4A50">
        <w:rPr>
          <w:rFonts w:eastAsia="Cambria"/>
          <w:b/>
          <w:i/>
          <w:sz w:val="22"/>
          <w:szCs w:val="22"/>
        </w:rPr>
        <w:t xml:space="preserve"> </w:t>
      </w:r>
      <w:r w:rsidRPr="00DF4A50">
        <w:rPr>
          <w:rFonts w:eastAsia="Cambria"/>
          <w:b/>
          <w:i/>
          <w:sz w:val="22"/>
          <w:szCs w:val="22"/>
        </w:rPr>
        <w:t>13.2.1</w:t>
      </w:r>
      <w:r w:rsidRPr="00DF4A50">
        <w:rPr>
          <w:rFonts w:eastAsia="Cambria"/>
          <w:b/>
          <w:i/>
          <w:spacing w:val="15"/>
          <w:sz w:val="22"/>
          <w:szCs w:val="22"/>
        </w:rPr>
        <w:t xml:space="preserve"> </w:t>
      </w:r>
      <w:r w:rsidRPr="007D53EB">
        <w:rPr>
          <w:rFonts w:eastAsia="Cambria"/>
          <w:w w:val="105"/>
          <w:sz w:val="22"/>
          <w:szCs w:val="22"/>
        </w:rPr>
        <w:t>shall apply thereto</w:t>
      </w:r>
      <w:r w:rsidRPr="00DF4A50">
        <w:rPr>
          <w:rFonts w:eastAsia="Cambria"/>
          <w:sz w:val="22"/>
          <w:szCs w:val="22"/>
        </w:rPr>
        <w:t>.</w:t>
      </w:r>
    </w:p>
    <w:p w:rsidR="005A48C5" w:rsidRPr="00DF4A50" w:rsidRDefault="005A48C5">
      <w:pPr>
        <w:widowControl w:val="0"/>
        <w:autoSpaceDE w:val="0"/>
        <w:autoSpaceDN w:val="0"/>
        <w:rPr>
          <w:rFonts w:eastAsia="Cambria"/>
          <w:sz w:val="22"/>
          <w:szCs w:val="22"/>
        </w:rPr>
      </w:pPr>
    </w:p>
    <w:p w:rsidR="005A48C5" w:rsidRPr="00DF4A50" w:rsidRDefault="00D11752">
      <w:pPr>
        <w:widowControl w:val="0"/>
        <w:numPr>
          <w:ilvl w:val="2"/>
          <w:numId w:val="11"/>
        </w:numPr>
        <w:tabs>
          <w:tab w:val="left" w:pos="1289"/>
        </w:tabs>
        <w:autoSpaceDE w:val="0"/>
        <w:autoSpaceDN w:val="0"/>
        <w:spacing w:line="254" w:lineRule="auto"/>
        <w:ind w:right="1604"/>
        <w:jc w:val="both"/>
        <w:rPr>
          <w:rFonts w:eastAsia="Cambria"/>
          <w:sz w:val="22"/>
          <w:szCs w:val="22"/>
        </w:rPr>
      </w:pPr>
      <w:r w:rsidRPr="007D53EB">
        <w:rPr>
          <w:rFonts w:eastAsia="Cambria"/>
          <w:w w:val="105"/>
          <w:sz w:val="22"/>
          <w:szCs w:val="22"/>
        </w:rPr>
        <w:t xml:space="preserve">The </w:t>
      </w:r>
      <w:proofErr w:type="spellStart"/>
      <w:r w:rsidRPr="007D53EB">
        <w:rPr>
          <w:rFonts w:eastAsia="Cambria"/>
          <w:w w:val="105"/>
          <w:sz w:val="22"/>
          <w:szCs w:val="22"/>
        </w:rPr>
        <w:t>Contractor‟s</w:t>
      </w:r>
      <w:proofErr w:type="spellEnd"/>
      <w:r w:rsidRPr="007D53EB">
        <w:rPr>
          <w:rFonts w:eastAsia="Cambria"/>
          <w:w w:val="105"/>
          <w:sz w:val="22"/>
          <w:szCs w:val="22"/>
        </w:rPr>
        <w:t xml:space="preserve"> Representative shall represent and act for the Contractor at all times during the currency of the Contract and shall give to the </w:t>
      </w:r>
      <w:r w:rsidR="00E63B39" w:rsidRPr="007D53EB">
        <w:rPr>
          <w:rFonts w:eastAsia="Cambria"/>
          <w:w w:val="105"/>
          <w:sz w:val="22"/>
          <w:szCs w:val="22"/>
        </w:rPr>
        <w:t xml:space="preserve">Project Manager </w:t>
      </w:r>
      <w:r w:rsidR="00BD0E31" w:rsidRPr="00EF5F16">
        <w:rPr>
          <w:rFonts w:eastAsia="Cambria"/>
          <w:w w:val="105"/>
          <w:sz w:val="22"/>
          <w:szCs w:val="22"/>
        </w:rPr>
        <w:t>/Engineer</w:t>
      </w:r>
      <w:r w:rsidRPr="007D53EB">
        <w:rPr>
          <w:rFonts w:eastAsia="Cambria"/>
          <w:w w:val="105"/>
          <w:sz w:val="22"/>
          <w:szCs w:val="22"/>
        </w:rPr>
        <w:t xml:space="preserve"> all the </w:t>
      </w:r>
      <w:proofErr w:type="spellStart"/>
      <w:r w:rsidRPr="007D53EB">
        <w:rPr>
          <w:rFonts w:eastAsia="Cambria"/>
          <w:w w:val="105"/>
          <w:sz w:val="22"/>
          <w:szCs w:val="22"/>
        </w:rPr>
        <w:t>Contractor‟s</w:t>
      </w:r>
      <w:proofErr w:type="spellEnd"/>
      <w:r w:rsidRPr="007D53EB">
        <w:rPr>
          <w:rFonts w:eastAsia="Cambria"/>
          <w:w w:val="105"/>
          <w:sz w:val="22"/>
          <w:szCs w:val="22"/>
        </w:rPr>
        <w:t xml:space="preserve"> notices, instructions, information and all other communications under the Contract. All notices, instructions, information and all other communications given by the Employer or the </w:t>
      </w:r>
      <w:r w:rsidR="00E63B39" w:rsidRPr="007D53EB">
        <w:rPr>
          <w:rFonts w:eastAsia="Cambria"/>
          <w:w w:val="105"/>
          <w:sz w:val="22"/>
          <w:szCs w:val="22"/>
        </w:rPr>
        <w:t xml:space="preserve">Project Manager </w:t>
      </w:r>
      <w:r w:rsidR="00BD0E31" w:rsidRPr="00EF5F16">
        <w:rPr>
          <w:rFonts w:eastAsia="Cambria"/>
          <w:w w:val="105"/>
          <w:sz w:val="22"/>
          <w:szCs w:val="22"/>
        </w:rPr>
        <w:t>/Engineer</w:t>
      </w:r>
      <w:r w:rsidRPr="007D53EB">
        <w:rPr>
          <w:rFonts w:eastAsia="Cambria"/>
          <w:w w:val="105"/>
          <w:sz w:val="22"/>
          <w:szCs w:val="22"/>
        </w:rPr>
        <w:t xml:space="preserve"> to the Contractor under the Contract shall be given to the </w:t>
      </w:r>
      <w:proofErr w:type="spellStart"/>
      <w:r w:rsidRPr="007D53EB">
        <w:rPr>
          <w:rFonts w:eastAsia="Cambria"/>
          <w:w w:val="105"/>
          <w:sz w:val="22"/>
          <w:szCs w:val="22"/>
        </w:rPr>
        <w:t>Contractor‟s</w:t>
      </w:r>
      <w:proofErr w:type="spellEnd"/>
      <w:r w:rsidRPr="007D53EB">
        <w:rPr>
          <w:rFonts w:eastAsia="Cambria"/>
          <w:w w:val="105"/>
          <w:sz w:val="22"/>
          <w:szCs w:val="22"/>
        </w:rPr>
        <w:t xml:space="preserve"> Representative or, in its absence, its deputy, except as herein otherwise provided. The Contractor shall not revoke the appointment of the </w:t>
      </w:r>
      <w:proofErr w:type="spellStart"/>
      <w:r w:rsidRPr="007D53EB">
        <w:rPr>
          <w:rFonts w:eastAsia="Cambria"/>
          <w:w w:val="105"/>
          <w:sz w:val="22"/>
          <w:szCs w:val="22"/>
        </w:rPr>
        <w:t>Contractor‟s</w:t>
      </w:r>
      <w:proofErr w:type="spellEnd"/>
      <w:r w:rsidRPr="007D53EB">
        <w:rPr>
          <w:rFonts w:eastAsia="Cambria"/>
          <w:w w:val="105"/>
          <w:sz w:val="22"/>
          <w:szCs w:val="22"/>
        </w:rPr>
        <w:t xml:space="preserve"> Representative without the </w:t>
      </w:r>
      <w:proofErr w:type="spellStart"/>
      <w:r w:rsidRPr="007D53EB">
        <w:rPr>
          <w:rFonts w:eastAsia="Cambria"/>
          <w:w w:val="105"/>
          <w:sz w:val="22"/>
          <w:szCs w:val="22"/>
        </w:rPr>
        <w:t>Employer‟s</w:t>
      </w:r>
      <w:proofErr w:type="spellEnd"/>
      <w:r w:rsidRPr="007D53EB">
        <w:rPr>
          <w:rFonts w:eastAsia="Cambria"/>
          <w:w w:val="105"/>
          <w:sz w:val="22"/>
          <w:szCs w:val="22"/>
        </w:rPr>
        <w:t xml:space="preserve"> prior written consent, which shall not be unreasonably withheld. If the Employer consents thereto, the Contractor shall appoint some other person as the </w:t>
      </w:r>
      <w:proofErr w:type="spellStart"/>
      <w:r w:rsidRPr="007D53EB">
        <w:rPr>
          <w:rFonts w:eastAsia="Cambria"/>
          <w:w w:val="105"/>
          <w:sz w:val="22"/>
          <w:szCs w:val="22"/>
        </w:rPr>
        <w:t>Contractor‟s</w:t>
      </w:r>
      <w:proofErr w:type="spellEnd"/>
      <w:r w:rsidRPr="007D53EB">
        <w:rPr>
          <w:rFonts w:eastAsia="Cambria"/>
          <w:w w:val="105"/>
          <w:sz w:val="22"/>
          <w:szCs w:val="22"/>
        </w:rPr>
        <w:t xml:space="preserve"> Representative, pursuant to the procedure set out in</w:t>
      </w:r>
      <w:r w:rsidRPr="00DF4A50">
        <w:rPr>
          <w:rFonts w:eastAsia="Cambria"/>
          <w:sz w:val="22"/>
          <w:szCs w:val="22"/>
        </w:rPr>
        <w:t xml:space="preserve"> </w:t>
      </w:r>
      <w:r w:rsidRPr="00DF4A50">
        <w:rPr>
          <w:rFonts w:eastAsia="Cambria"/>
          <w:b/>
          <w:sz w:val="22"/>
          <w:szCs w:val="22"/>
        </w:rPr>
        <w:t>GCC Sub-Clause</w:t>
      </w:r>
      <w:r w:rsidRPr="00DF4A50">
        <w:rPr>
          <w:rFonts w:eastAsia="Cambria"/>
          <w:b/>
          <w:spacing w:val="1"/>
          <w:sz w:val="22"/>
          <w:szCs w:val="22"/>
        </w:rPr>
        <w:t xml:space="preserve"> </w:t>
      </w:r>
      <w:r w:rsidRPr="00DF4A50">
        <w:rPr>
          <w:rFonts w:eastAsia="Cambria"/>
          <w:b/>
          <w:sz w:val="22"/>
          <w:szCs w:val="22"/>
        </w:rPr>
        <w:t>13.2.1</w:t>
      </w:r>
      <w:r w:rsidRPr="00DF4A50">
        <w:rPr>
          <w:rFonts w:eastAsia="Cambria"/>
          <w:sz w:val="22"/>
          <w:szCs w:val="22"/>
        </w:rPr>
        <w:t>.</w:t>
      </w:r>
    </w:p>
    <w:p w:rsidR="005A48C5" w:rsidRPr="00DF4A50" w:rsidRDefault="005A48C5">
      <w:pPr>
        <w:widowControl w:val="0"/>
        <w:autoSpaceDE w:val="0"/>
        <w:autoSpaceDN w:val="0"/>
        <w:spacing w:before="6"/>
        <w:rPr>
          <w:rFonts w:eastAsia="Cambria"/>
          <w:sz w:val="22"/>
          <w:szCs w:val="22"/>
        </w:rPr>
      </w:pPr>
    </w:p>
    <w:p w:rsidR="005A48C5" w:rsidRPr="007D53EB" w:rsidRDefault="00D11752" w:rsidP="0076401F">
      <w:pPr>
        <w:widowControl w:val="0"/>
        <w:numPr>
          <w:ilvl w:val="2"/>
          <w:numId w:val="11"/>
        </w:numPr>
        <w:tabs>
          <w:tab w:val="left" w:pos="1289"/>
        </w:tabs>
        <w:autoSpaceDE w:val="0"/>
        <w:autoSpaceDN w:val="0"/>
        <w:spacing w:before="64" w:line="254" w:lineRule="auto"/>
        <w:ind w:right="1603"/>
        <w:jc w:val="both"/>
        <w:rPr>
          <w:rFonts w:eastAsia="Cambria"/>
          <w:w w:val="105"/>
          <w:sz w:val="22"/>
          <w:szCs w:val="22"/>
        </w:rPr>
      </w:pPr>
      <w:r w:rsidRPr="007D53EB">
        <w:rPr>
          <w:rFonts w:eastAsia="Cambria"/>
          <w:w w:val="105"/>
          <w:sz w:val="22"/>
          <w:szCs w:val="22"/>
        </w:rPr>
        <w:t xml:space="preserve">The </w:t>
      </w:r>
      <w:proofErr w:type="spellStart"/>
      <w:r w:rsidRPr="007D53EB">
        <w:rPr>
          <w:rFonts w:eastAsia="Cambria"/>
          <w:w w:val="105"/>
          <w:sz w:val="22"/>
          <w:szCs w:val="22"/>
        </w:rPr>
        <w:t>Contractor‟s</w:t>
      </w:r>
      <w:proofErr w:type="spellEnd"/>
      <w:r w:rsidRPr="007D53EB">
        <w:rPr>
          <w:rFonts w:eastAsia="Cambria"/>
          <w:w w:val="105"/>
          <w:sz w:val="22"/>
          <w:szCs w:val="22"/>
        </w:rPr>
        <w:t xml:space="preserve"> Representative may, subject to the approval of the Employer (which shall not be unreasonably withheld), at any time delegate to any person any of the powers, functions and authorities vested in him or her. Any such delegation may be revoked at any time. Any such delegation or revocation shall be subject to a prior notice signed by the </w:t>
      </w:r>
      <w:proofErr w:type="spellStart"/>
      <w:r w:rsidRPr="007D53EB">
        <w:rPr>
          <w:rFonts w:eastAsia="Cambria"/>
          <w:w w:val="105"/>
          <w:sz w:val="22"/>
          <w:szCs w:val="22"/>
        </w:rPr>
        <w:t>Contractor‟s</w:t>
      </w:r>
      <w:proofErr w:type="spellEnd"/>
      <w:r w:rsidRPr="007D53EB">
        <w:rPr>
          <w:rFonts w:eastAsia="Cambria"/>
          <w:w w:val="105"/>
          <w:sz w:val="22"/>
          <w:szCs w:val="22"/>
        </w:rPr>
        <w:t xml:space="preserve"> Representative, and shall specify</w:t>
      </w:r>
      <w:r w:rsidR="0076401F" w:rsidRPr="007D53EB">
        <w:rPr>
          <w:rFonts w:eastAsia="Cambria"/>
          <w:w w:val="105"/>
          <w:sz w:val="22"/>
          <w:szCs w:val="22"/>
        </w:rPr>
        <w:t xml:space="preserve"> </w:t>
      </w:r>
      <w:r w:rsidRPr="007D53EB">
        <w:rPr>
          <w:rFonts w:eastAsia="Cambria"/>
          <w:w w:val="105"/>
          <w:sz w:val="22"/>
          <w:szCs w:val="22"/>
        </w:rPr>
        <w:t xml:space="preserve">the powers, functions and authorities thereby delegated or revoked. No such delegation or revocation shall take effect unless and until a copy thereof has been delivered to the Employer and the </w:t>
      </w:r>
      <w:r w:rsidR="00E63B39" w:rsidRPr="007D53EB">
        <w:rPr>
          <w:rFonts w:eastAsia="Cambria"/>
          <w:w w:val="105"/>
          <w:sz w:val="22"/>
          <w:szCs w:val="22"/>
        </w:rPr>
        <w:t>Project Manager/Engineer</w:t>
      </w:r>
      <w:r w:rsidRPr="007D53EB">
        <w:rPr>
          <w:rFonts w:eastAsia="Cambria"/>
          <w:w w:val="105"/>
          <w:sz w:val="22"/>
          <w:szCs w:val="22"/>
        </w:rPr>
        <w:t xml:space="preserve">. Any act or exercise by any person of powers, functions and authorities so delegated to him or her in accordance with this </w:t>
      </w:r>
      <w:r w:rsidRPr="00DF4A50">
        <w:rPr>
          <w:rFonts w:eastAsia="Cambria"/>
          <w:b/>
          <w:i/>
          <w:sz w:val="22"/>
          <w:szCs w:val="22"/>
        </w:rPr>
        <w:t>GCC</w:t>
      </w:r>
      <w:r w:rsidRPr="00DF4A50">
        <w:rPr>
          <w:rFonts w:eastAsia="Cambria"/>
          <w:b/>
          <w:i/>
          <w:spacing w:val="-50"/>
          <w:sz w:val="22"/>
          <w:szCs w:val="22"/>
        </w:rPr>
        <w:t xml:space="preserve"> </w:t>
      </w:r>
      <w:r w:rsidRPr="00DF4A50">
        <w:rPr>
          <w:rFonts w:eastAsia="Cambria"/>
          <w:b/>
          <w:i/>
          <w:sz w:val="22"/>
          <w:szCs w:val="22"/>
        </w:rPr>
        <w:t>Sub-Clause</w:t>
      </w:r>
      <w:r w:rsidRPr="00DF4A50">
        <w:rPr>
          <w:rFonts w:eastAsia="Cambria"/>
          <w:b/>
          <w:i/>
          <w:spacing w:val="1"/>
          <w:sz w:val="22"/>
          <w:szCs w:val="22"/>
        </w:rPr>
        <w:t xml:space="preserve"> </w:t>
      </w:r>
      <w:r w:rsidRPr="00DF4A50">
        <w:rPr>
          <w:rFonts w:eastAsia="Cambria"/>
          <w:b/>
          <w:i/>
          <w:sz w:val="22"/>
          <w:szCs w:val="22"/>
        </w:rPr>
        <w:t>13.2.3</w:t>
      </w:r>
      <w:r w:rsidRPr="00DF4A50">
        <w:rPr>
          <w:rFonts w:eastAsia="Cambria"/>
          <w:spacing w:val="1"/>
          <w:sz w:val="22"/>
          <w:szCs w:val="22"/>
        </w:rPr>
        <w:t xml:space="preserve"> </w:t>
      </w:r>
      <w:r w:rsidRPr="007D53EB">
        <w:rPr>
          <w:rFonts w:eastAsia="Cambria"/>
          <w:w w:val="105"/>
          <w:sz w:val="22"/>
          <w:szCs w:val="22"/>
        </w:rPr>
        <w:t xml:space="preserve">shall be deemed to be an act or exercise by the </w:t>
      </w:r>
      <w:proofErr w:type="spellStart"/>
      <w:r w:rsidRPr="007D53EB">
        <w:rPr>
          <w:rFonts w:eastAsia="Cambria"/>
          <w:w w:val="105"/>
          <w:sz w:val="22"/>
          <w:szCs w:val="22"/>
        </w:rPr>
        <w:t>Contractor‟s</w:t>
      </w:r>
      <w:proofErr w:type="spellEnd"/>
      <w:r w:rsidRPr="007D53EB">
        <w:rPr>
          <w:rFonts w:eastAsia="Cambria"/>
          <w:w w:val="105"/>
          <w:sz w:val="22"/>
          <w:szCs w:val="22"/>
        </w:rPr>
        <w:t xml:space="preserve"> Representative.</w:t>
      </w:r>
    </w:p>
    <w:p w:rsidR="005A48C5" w:rsidRPr="00DF4A50" w:rsidRDefault="005A48C5">
      <w:pPr>
        <w:widowControl w:val="0"/>
        <w:autoSpaceDE w:val="0"/>
        <w:autoSpaceDN w:val="0"/>
        <w:spacing w:before="5"/>
        <w:rPr>
          <w:rFonts w:eastAsia="Cambria"/>
          <w:sz w:val="22"/>
          <w:szCs w:val="22"/>
        </w:rPr>
      </w:pPr>
    </w:p>
    <w:p w:rsidR="005A48C5" w:rsidRPr="007D53EB" w:rsidRDefault="00D11752">
      <w:pPr>
        <w:widowControl w:val="0"/>
        <w:numPr>
          <w:ilvl w:val="3"/>
          <w:numId w:val="11"/>
        </w:numPr>
        <w:tabs>
          <w:tab w:val="left" w:pos="1289"/>
        </w:tabs>
        <w:autoSpaceDE w:val="0"/>
        <w:autoSpaceDN w:val="0"/>
        <w:spacing w:before="1" w:line="254" w:lineRule="auto"/>
        <w:ind w:right="1601"/>
        <w:jc w:val="both"/>
        <w:rPr>
          <w:rFonts w:eastAsia="Cambria"/>
          <w:w w:val="105"/>
          <w:sz w:val="22"/>
          <w:szCs w:val="22"/>
        </w:rPr>
      </w:pPr>
      <w:r w:rsidRPr="00DF4A50">
        <w:rPr>
          <w:rFonts w:eastAsia="Cambria"/>
          <w:w w:val="105"/>
          <w:sz w:val="22"/>
          <w:szCs w:val="22"/>
        </w:rPr>
        <w:t xml:space="preserve">Notwithstanding anything stated in </w:t>
      </w:r>
      <w:r w:rsidRPr="00DF4A50">
        <w:rPr>
          <w:rFonts w:eastAsia="Cambria"/>
          <w:b/>
          <w:i/>
          <w:w w:val="105"/>
          <w:sz w:val="22"/>
          <w:szCs w:val="22"/>
        </w:rPr>
        <w:t>GCC Sub-Clause 13.1 and 13.2.1</w:t>
      </w:r>
      <w:r w:rsidRPr="00DF4A50">
        <w:rPr>
          <w:rFonts w:eastAsia="Cambria"/>
          <w:spacing w:val="1"/>
          <w:w w:val="105"/>
          <w:sz w:val="22"/>
          <w:szCs w:val="22"/>
        </w:rPr>
        <w:t xml:space="preserve"> </w:t>
      </w:r>
      <w:r w:rsidRPr="00DF4A50">
        <w:rPr>
          <w:rFonts w:eastAsia="Cambria"/>
          <w:w w:val="105"/>
          <w:sz w:val="22"/>
          <w:szCs w:val="22"/>
        </w:rPr>
        <w:t>above, for the purpose of execution of Contract, the Employer and</w:t>
      </w:r>
      <w:r w:rsidRPr="007D53EB">
        <w:rPr>
          <w:rFonts w:eastAsia="Cambria"/>
          <w:w w:val="105"/>
          <w:sz w:val="22"/>
          <w:szCs w:val="22"/>
        </w:rPr>
        <w:t xml:space="preserve"> </w:t>
      </w:r>
      <w:r w:rsidRPr="00DF4A50">
        <w:rPr>
          <w:rFonts w:eastAsia="Cambria"/>
          <w:w w:val="105"/>
          <w:sz w:val="22"/>
          <w:szCs w:val="22"/>
        </w:rPr>
        <w:t>the Contractor shall finalize and agree to a Contract Co-ordination</w:t>
      </w:r>
      <w:r w:rsidRPr="007D53EB">
        <w:rPr>
          <w:rFonts w:eastAsia="Cambria"/>
          <w:w w:val="105"/>
          <w:sz w:val="22"/>
          <w:szCs w:val="22"/>
        </w:rPr>
        <w:t xml:space="preserve"> </w:t>
      </w:r>
      <w:r w:rsidRPr="00DF4A50">
        <w:rPr>
          <w:rFonts w:eastAsia="Cambria"/>
          <w:w w:val="105"/>
          <w:sz w:val="22"/>
          <w:szCs w:val="22"/>
        </w:rPr>
        <w:t>Procedure and all the communication under the Contract shall be in</w:t>
      </w:r>
      <w:r w:rsidRPr="007D53EB">
        <w:rPr>
          <w:rFonts w:eastAsia="Cambria"/>
          <w:w w:val="105"/>
          <w:sz w:val="22"/>
          <w:szCs w:val="22"/>
        </w:rPr>
        <w:t xml:space="preserve"> </w:t>
      </w:r>
      <w:r w:rsidRPr="00DF4A50">
        <w:rPr>
          <w:rFonts w:eastAsia="Cambria"/>
          <w:w w:val="105"/>
          <w:sz w:val="22"/>
          <w:szCs w:val="22"/>
        </w:rPr>
        <w:t>accordance</w:t>
      </w:r>
      <w:r w:rsidRPr="007D53EB">
        <w:rPr>
          <w:rFonts w:eastAsia="Cambria"/>
          <w:w w:val="105"/>
          <w:sz w:val="22"/>
          <w:szCs w:val="22"/>
        </w:rPr>
        <w:t xml:space="preserve"> </w:t>
      </w:r>
      <w:r w:rsidRPr="00DF4A50">
        <w:rPr>
          <w:rFonts w:eastAsia="Cambria"/>
          <w:w w:val="105"/>
          <w:sz w:val="22"/>
          <w:szCs w:val="22"/>
        </w:rPr>
        <w:t>with</w:t>
      </w:r>
      <w:r w:rsidRPr="007D53EB">
        <w:rPr>
          <w:rFonts w:eastAsia="Cambria"/>
          <w:w w:val="105"/>
          <w:sz w:val="22"/>
          <w:szCs w:val="22"/>
        </w:rPr>
        <w:t xml:space="preserve"> </w:t>
      </w:r>
      <w:r w:rsidRPr="00DF4A50">
        <w:rPr>
          <w:rFonts w:eastAsia="Cambria"/>
          <w:w w:val="105"/>
          <w:sz w:val="22"/>
          <w:szCs w:val="22"/>
        </w:rPr>
        <w:t>such</w:t>
      </w:r>
      <w:r w:rsidRPr="007D53EB">
        <w:rPr>
          <w:rFonts w:eastAsia="Cambria"/>
          <w:w w:val="105"/>
          <w:sz w:val="22"/>
          <w:szCs w:val="22"/>
        </w:rPr>
        <w:t xml:space="preserve"> </w:t>
      </w:r>
      <w:r w:rsidRPr="00DF4A50">
        <w:rPr>
          <w:rFonts w:eastAsia="Cambria"/>
          <w:w w:val="105"/>
          <w:sz w:val="22"/>
          <w:szCs w:val="22"/>
        </w:rPr>
        <w:t>Contract</w:t>
      </w:r>
      <w:r w:rsidRPr="007D53EB">
        <w:rPr>
          <w:rFonts w:eastAsia="Cambria"/>
          <w:w w:val="105"/>
          <w:sz w:val="22"/>
          <w:szCs w:val="22"/>
        </w:rPr>
        <w:t xml:space="preserve"> </w:t>
      </w:r>
      <w:r w:rsidRPr="00DF4A50">
        <w:rPr>
          <w:rFonts w:eastAsia="Cambria"/>
          <w:w w:val="105"/>
          <w:sz w:val="22"/>
          <w:szCs w:val="22"/>
        </w:rPr>
        <w:t>Coordination</w:t>
      </w:r>
      <w:r w:rsidRPr="007D53EB">
        <w:rPr>
          <w:rFonts w:eastAsia="Cambria"/>
          <w:w w:val="105"/>
          <w:sz w:val="22"/>
          <w:szCs w:val="22"/>
        </w:rPr>
        <w:t xml:space="preserve"> </w:t>
      </w:r>
      <w:r w:rsidRPr="00DF4A50">
        <w:rPr>
          <w:rFonts w:eastAsia="Cambria"/>
          <w:w w:val="105"/>
          <w:sz w:val="22"/>
          <w:szCs w:val="22"/>
        </w:rPr>
        <w:t>Procedure.</w:t>
      </w:r>
    </w:p>
    <w:p w:rsidR="005A48C5" w:rsidRPr="00DF4A50" w:rsidRDefault="005A48C5">
      <w:pPr>
        <w:widowControl w:val="0"/>
        <w:autoSpaceDE w:val="0"/>
        <w:autoSpaceDN w:val="0"/>
        <w:spacing w:before="6"/>
        <w:rPr>
          <w:rFonts w:eastAsia="Cambria"/>
          <w:sz w:val="22"/>
          <w:szCs w:val="22"/>
        </w:rPr>
      </w:pPr>
    </w:p>
    <w:p w:rsidR="005A48C5" w:rsidRPr="007D53EB" w:rsidRDefault="00D11752">
      <w:pPr>
        <w:widowControl w:val="0"/>
        <w:numPr>
          <w:ilvl w:val="2"/>
          <w:numId w:val="11"/>
        </w:numPr>
        <w:tabs>
          <w:tab w:val="left" w:pos="1289"/>
        </w:tabs>
        <w:autoSpaceDE w:val="0"/>
        <w:autoSpaceDN w:val="0"/>
        <w:spacing w:line="254" w:lineRule="auto"/>
        <w:ind w:right="1604"/>
        <w:jc w:val="both"/>
        <w:rPr>
          <w:rFonts w:eastAsia="Cambria"/>
          <w:w w:val="105"/>
          <w:sz w:val="22"/>
          <w:szCs w:val="22"/>
        </w:rPr>
      </w:pPr>
      <w:r w:rsidRPr="00DF4A50">
        <w:rPr>
          <w:rFonts w:eastAsia="Cambria"/>
          <w:sz w:val="22"/>
          <w:szCs w:val="22"/>
        </w:rPr>
        <w:t>From</w:t>
      </w:r>
      <w:r w:rsidRPr="00DF4A50">
        <w:rPr>
          <w:rFonts w:eastAsia="Cambria"/>
          <w:spacing w:val="1"/>
          <w:sz w:val="22"/>
          <w:szCs w:val="22"/>
        </w:rPr>
        <w:t xml:space="preserve"> </w:t>
      </w:r>
      <w:r w:rsidRPr="007D53EB">
        <w:rPr>
          <w:rFonts w:eastAsia="Cambria"/>
          <w:w w:val="105"/>
          <w:sz w:val="22"/>
          <w:szCs w:val="22"/>
        </w:rPr>
        <w:t>the commencement of installation of the Facilities at the Site until Operational Acceptance, the Contractor's Representative shall appoint a suitable person as the construction manager, (hereinafter referred to as "the Construction Manager"). The Construction Manager shall supervise all work done at the Site by the Contractor and shall be present at the Site through-out normal working hours except when on leave, sick or absent for reasons connected with the proper performance of the Contract. Whenever the Construction Manager is absent from the Site, a suitable person shall be appointed to act as his or her deputy.</w:t>
      </w:r>
    </w:p>
    <w:p w:rsidR="005A48C5" w:rsidRPr="00DF4A50" w:rsidRDefault="005A48C5">
      <w:pPr>
        <w:widowControl w:val="0"/>
        <w:autoSpaceDE w:val="0"/>
        <w:autoSpaceDN w:val="0"/>
        <w:spacing w:before="5"/>
        <w:rPr>
          <w:rFonts w:eastAsia="Cambria"/>
          <w:sz w:val="22"/>
          <w:szCs w:val="22"/>
        </w:rPr>
      </w:pPr>
    </w:p>
    <w:p w:rsidR="005A48C5" w:rsidRPr="007D53EB" w:rsidRDefault="00D11752">
      <w:pPr>
        <w:widowControl w:val="0"/>
        <w:numPr>
          <w:ilvl w:val="2"/>
          <w:numId w:val="11"/>
        </w:numPr>
        <w:tabs>
          <w:tab w:val="left" w:pos="1289"/>
        </w:tabs>
        <w:autoSpaceDE w:val="0"/>
        <w:autoSpaceDN w:val="0"/>
        <w:spacing w:line="254" w:lineRule="auto"/>
        <w:ind w:right="1607"/>
        <w:jc w:val="both"/>
        <w:rPr>
          <w:rFonts w:eastAsia="Cambria"/>
          <w:w w:val="105"/>
          <w:sz w:val="22"/>
          <w:szCs w:val="22"/>
        </w:rPr>
      </w:pP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Employer</w:t>
      </w:r>
      <w:r w:rsidRPr="007D53EB">
        <w:rPr>
          <w:rFonts w:eastAsia="Cambria"/>
          <w:w w:val="105"/>
          <w:sz w:val="22"/>
          <w:szCs w:val="22"/>
        </w:rPr>
        <w:t xml:space="preserve"> </w:t>
      </w:r>
      <w:r w:rsidRPr="00DF4A50">
        <w:rPr>
          <w:rFonts w:eastAsia="Cambria"/>
          <w:w w:val="105"/>
          <w:sz w:val="22"/>
          <w:szCs w:val="22"/>
        </w:rPr>
        <w:t>may</w:t>
      </w:r>
      <w:r w:rsidRPr="007D53EB">
        <w:rPr>
          <w:rFonts w:eastAsia="Cambria"/>
          <w:w w:val="105"/>
          <w:sz w:val="22"/>
          <w:szCs w:val="22"/>
        </w:rPr>
        <w:t xml:space="preserve"> </w:t>
      </w:r>
      <w:r w:rsidRPr="00DF4A50">
        <w:rPr>
          <w:rFonts w:eastAsia="Cambria"/>
          <w:w w:val="105"/>
          <w:sz w:val="22"/>
          <w:szCs w:val="22"/>
        </w:rPr>
        <w:t>by</w:t>
      </w:r>
      <w:r w:rsidRPr="007D53EB">
        <w:rPr>
          <w:rFonts w:eastAsia="Cambria"/>
          <w:w w:val="105"/>
          <w:sz w:val="22"/>
          <w:szCs w:val="22"/>
        </w:rPr>
        <w:t xml:space="preserve"> </w:t>
      </w:r>
      <w:r w:rsidRPr="00DF4A50">
        <w:rPr>
          <w:rFonts w:eastAsia="Cambria"/>
          <w:w w:val="105"/>
          <w:sz w:val="22"/>
          <w:szCs w:val="22"/>
        </w:rPr>
        <w:t>notice</w:t>
      </w:r>
      <w:r w:rsidRPr="007D53EB">
        <w:rPr>
          <w:rFonts w:eastAsia="Cambria"/>
          <w:w w:val="105"/>
          <w:sz w:val="22"/>
          <w:szCs w:val="22"/>
        </w:rPr>
        <w:t xml:space="preserve"> </w:t>
      </w:r>
      <w:r w:rsidRPr="00DF4A50">
        <w:rPr>
          <w:rFonts w:eastAsia="Cambria"/>
          <w:w w:val="105"/>
          <w:sz w:val="22"/>
          <w:szCs w:val="22"/>
        </w:rPr>
        <w:t>to</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Contractor</w:t>
      </w:r>
      <w:r w:rsidRPr="007D53EB">
        <w:rPr>
          <w:rFonts w:eastAsia="Cambria"/>
          <w:w w:val="105"/>
          <w:sz w:val="22"/>
          <w:szCs w:val="22"/>
        </w:rPr>
        <w:t xml:space="preserve"> </w:t>
      </w:r>
      <w:r w:rsidRPr="00DF4A50">
        <w:rPr>
          <w:rFonts w:eastAsia="Cambria"/>
          <w:w w:val="105"/>
          <w:sz w:val="22"/>
          <w:szCs w:val="22"/>
        </w:rPr>
        <w:t>object</w:t>
      </w:r>
      <w:r w:rsidRPr="007D53EB">
        <w:rPr>
          <w:rFonts w:eastAsia="Cambria"/>
          <w:w w:val="105"/>
          <w:sz w:val="22"/>
          <w:szCs w:val="22"/>
        </w:rPr>
        <w:t xml:space="preserve"> </w:t>
      </w:r>
      <w:r w:rsidRPr="00DF4A50">
        <w:rPr>
          <w:rFonts w:eastAsia="Cambria"/>
          <w:w w:val="105"/>
          <w:sz w:val="22"/>
          <w:szCs w:val="22"/>
        </w:rPr>
        <w:t>to</w:t>
      </w:r>
      <w:r w:rsidRPr="007D53EB">
        <w:rPr>
          <w:rFonts w:eastAsia="Cambria"/>
          <w:w w:val="105"/>
          <w:sz w:val="22"/>
          <w:szCs w:val="22"/>
        </w:rPr>
        <w:t xml:space="preserve"> </w:t>
      </w:r>
      <w:r w:rsidRPr="00DF4A50">
        <w:rPr>
          <w:rFonts w:eastAsia="Cambria"/>
          <w:w w:val="105"/>
          <w:sz w:val="22"/>
          <w:szCs w:val="22"/>
        </w:rPr>
        <w:t>any</w:t>
      </w:r>
      <w:r w:rsidRPr="007D53EB">
        <w:rPr>
          <w:rFonts w:eastAsia="Cambria"/>
          <w:w w:val="105"/>
          <w:sz w:val="22"/>
          <w:szCs w:val="22"/>
        </w:rPr>
        <w:t xml:space="preserve"> </w:t>
      </w:r>
      <w:r w:rsidRPr="00DF4A50">
        <w:rPr>
          <w:rFonts w:eastAsia="Cambria"/>
          <w:w w:val="105"/>
          <w:sz w:val="22"/>
          <w:szCs w:val="22"/>
        </w:rPr>
        <w:t>representative</w:t>
      </w:r>
      <w:r w:rsidRPr="007D53EB">
        <w:rPr>
          <w:rFonts w:eastAsia="Cambria"/>
          <w:w w:val="105"/>
          <w:sz w:val="22"/>
          <w:szCs w:val="22"/>
        </w:rPr>
        <w:t xml:space="preserve"> </w:t>
      </w:r>
      <w:r w:rsidRPr="00DF4A50">
        <w:rPr>
          <w:rFonts w:eastAsia="Cambria"/>
          <w:w w:val="105"/>
          <w:sz w:val="22"/>
          <w:szCs w:val="22"/>
        </w:rPr>
        <w:t>or</w:t>
      </w:r>
      <w:r w:rsidRPr="007D53EB">
        <w:rPr>
          <w:rFonts w:eastAsia="Cambria"/>
          <w:w w:val="105"/>
          <w:sz w:val="22"/>
          <w:szCs w:val="22"/>
        </w:rPr>
        <w:t xml:space="preserve"> </w:t>
      </w:r>
      <w:r w:rsidRPr="00DF4A50">
        <w:rPr>
          <w:rFonts w:eastAsia="Cambria"/>
          <w:w w:val="105"/>
          <w:sz w:val="22"/>
          <w:szCs w:val="22"/>
        </w:rPr>
        <w:t>person</w:t>
      </w:r>
      <w:r w:rsidRPr="007D53EB">
        <w:rPr>
          <w:rFonts w:eastAsia="Cambria"/>
          <w:w w:val="105"/>
          <w:sz w:val="22"/>
          <w:szCs w:val="22"/>
        </w:rPr>
        <w:t xml:space="preserve"> </w:t>
      </w:r>
      <w:r w:rsidRPr="00DF4A50">
        <w:rPr>
          <w:rFonts w:eastAsia="Cambria"/>
          <w:w w:val="105"/>
          <w:sz w:val="22"/>
          <w:szCs w:val="22"/>
        </w:rPr>
        <w:t>employed</w:t>
      </w:r>
      <w:r w:rsidRPr="007D53EB">
        <w:rPr>
          <w:rFonts w:eastAsia="Cambria"/>
          <w:w w:val="105"/>
          <w:sz w:val="22"/>
          <w:szCs w:val="22"/>
        </w:rPr>
        <w:t xml:space="preserve"> </w:t>
      </w:r>
      <w:r w:rsidRPr="00DF4A50">
        <w:rPr>
          <w:rFonts w:eastAsia="Cambria"/>
          <w:w w:val="105"/>
          <w:sz w:val="22"/>
          <w:szCs w:val="22"/>
        </w:rPr>
        <w:t>by</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Contractor</w:t>
      </w:r>
      <w:r w:rsidRPr="007D53EB">
        <w:rPr>
          <w:rFonts w:eastAsia="Cambria"/>
          <w:w w:val="105"/>
          <w:sz w:val="22"/>
          <w:szCs w:val="22"/>
        </w:rPr>
        <w:t xml:space="preserve"> </w:t>
      </w:r>
      <w:r w:rsidRPr="00DF4A50">
        <w:rPr>
          <w:rFonts w:eastAsia="Cambria"/>
          <w:w w:val="105"/>
          <w:sz w:val="22"/>
          <w:szCs w:val="22"/>
        </w:rPr>
        <w:t>in</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execution</w:t>
      </w:r>
      <w:r w:rsidRPr="007D53EB">
        <w:rPr>
          <w:rFonts w:eastAsia="Cambria"/>
          <w:w w:val="105"/>
          <w:sz w:val="22"/>
          <w:szCs w:val="22"/>
        </w:rPr>
        <w:t xml:space="preserve"> </w:t>
      </w:r>
      <w:r w:rsidRPr="00DF4A50">
        <w:rPr>
          <w:rFonts w:eastAsia="Cambria"/>
          <w:w w:val="105"/>
          <w:sz w:val="22"/>
          <w:szCs w:val="22"/>
        </w:rPr>
        <w:t>of</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Contract</w:t>
      </w:r>
      <w:r w:rsidRPr="007D53EB">
        <w:rPr>
          <w:rFonts w:eastAsia="Cambria"/>
          <w:w w:val="105"/>
          <w:sz w:val="22"/>
          <w:szCs w:val="22"/>
        </w:rPr>
        <w:t xml:space="preserve"> </w:t>
      </w:r>
      <w:r w:rsidRPr="00DF4A50">
        <w:rPr>
          <w:rFonts w:eastAsia="Cambria"/>
          <w:w w:val="105"/>
          <w:sz w:val="22"/>
          <w:szCs w:val="22"/>
        </w:rPr>
        <w:t>who,</w:t>
      </w:r>
      <w:r w:rsidRPr="007D53EB">
        <w:rPr>
          <w:rFonts w:eastAsia="Cambria"/>
          <w:w w:val="105"/>
          <w:sz w:val="22"/>
          <w:szCs w:val="22"/>
        </w:rPr>
        <w:t xml:space="preserve"> </w:t>
      </w:r>
      <w:r w:rsidRPr="00DF4A50">
        <w:rPr>
          <w:rFonts w:eastAsia="Cambria"/>
          <w:w w:val="105"/>
          <w:sz w:val="22"/>
          <w:szCs w:val="22"/>
        </w:rPr>
        <w:t>in</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reasonable</w:t>
      </w:r>
      <w:r w:rsidRPr="007D53EB">
        <w:rPr>
          <w:rFonts w:eastAsia="Cambria"/>
          <w:w w:val="105"/>
          <w:sz w:val="22"/>
          <w:szCs w:val="22"/>
        </w:rPr>
        <w:t xml:space="preserve"> </w:t>
      </w:r>
      <w:r w:rsidRPr="00DF4A50">
        <w:rPr>
          <w:rFonts w:eastAsia="Cambria"/>
          <w:w w:val="105"/>
          <w:sz w:val="22"/>
          <w:szCs w:val="22"/>
        </w:rPr>
        <w:t>opinion</w:t>
      </w:r>
      <w:r w:rsidRPr="007D53EB">
        <w:rPr>
          <w:rFonts w:eastAsia="Cambria"/>
          <w:w w:val="105"/>
          <w:sz w:val="22"/>
          <w:szCs w:val="22"/>
        </w:rPr>
        <w:t xml:space="preserve"> </w:t>
      </w:r>
      <w:r w:rsidRPr="00DF4A50">
        <w:rPr>
          <w:rFonts w:eastAsia="Cambria"/>
          <w:w w:val="105"/>
          <w:sz w:val="22"/>
          <w:szCs w:val="22"/>
        </w:rPr>
        <w:t>of</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Employer,</w:t>
      </w:r>
      <w:r w:rsidRPr="007D53EB">
        <w:rPr>
          <w:rFonts w:eastAsia="Cambria"/>
          <w:w w:val="105"/>
          <w:sz w:val="22"/>
          <w:szCs w:val="22"/>
        </w:rPr>
        <w:t xml:space="preserve"> </w:t>
      </w:r>
      <w:r w:rsidRPr="00DF4A50">
        <w:rPr>
          <w:rFonts w:eastAsia="Cambria"/>
          <w:w w:val="105"/>
          <w:sz w:val="22"/>
          <w:szCs w:val="22"/>
        </w:rPr>
        <w:t>may</w:t>
      </w:r>
      <w:r w:rsidRPr="007D53EB">
        <w:rPr>
          <w:rFonts w:eastAsia="Cambria"/>
          <w:w w:val="105"/>
          <w:sz w:val="22"/>
          <w:szCs w:val="22"/>
        </w:rPr>
        <w:t xml:space="preserve"> </w:t>
      </w:r>
      <w:r w:rsidRPr="00DF4A50">
        <w:rPr>
          <w:rFonts w:eastAsia="Cambria"/>
          <w:w w:val="105"/>
          <w:sz w:val="22"/>
          <w:szCs w:val="22"/>
        </w:rPr>
        <w:t>behave</w:t>
      </w:r>
      <w:r w:rsidRPr="007D53EB">
        <w:rPr>
          <w:rFonts w:eastAsia="Cambria"/>
          <w:w w:val="105"/>
          <w:sz w:val="22"/>
          <w:szCs w:val="22"/>
        </w:rPr>
        <w:t xml:space="preserve"> </w:t>
      </w:r>
      <w:r w:rsidRPr="00DF4A50">
        <w:rPr>
          <w:rFonts w:eastAsia="Cambria"/>
          <w:w w:val="105"/>
          <w:sz w:val="22"/>
          <w:szCs w:val="22"/>
        </w:rPr>
        <w:t>inappropriately,</w:t>
      </w:r>
      <w:r w:rsidRPr="007D53EB">
        <w:rPr>
          <w:rFonts w:eastAsia="Cambria"/>
          <w:w w:val="105"/>
          <w:sz w:val="22"/>
          <w:szCs w:val="22"/>
        </w:rPr>
        <w:t xml:space="preserve"> </w:t>
      </w:r>
      <w:r w:rsidRPr="00DF4A50">
        <w:rPr>
          <w:rFonts w:eastAsia="Cambria"/>
          <w:w w:val="105"/>
          <w:sz w:val="22"/>
          <w:szCs w:val="22"/>
        </w:rPr>
        <w:t>may</w:t>
      </w:r>
      <w:r w:rsidRPr="007D53EB">
        <w:rPr>
          <w:rFonts w:eastAsia="Cambria"/>
          <w:w w:val="105"/>
          <w:sz w:val="22"/>
          <w:szCs w:val="22"/>
        </w:rPr>
        <w:t xml:space="preserve"> </w:t>
      </w:r>
      <w:r w:rsidRPr="00DF4A50">
        <w:rPr>
          <w:rFonts w:eastAsia="Cambria"/>
          <w:w w:val="105"/>
          <w:sz w:val="22"/>
          <w:szCs w:val="22"/>
        </w:rPr>
        <w:t>be</w:t>
      </w:r>
      <w:r w:rsidRPr="007D53EB">
        <w:rPr>
          <w:rFonts w:eastAsia="Cambria"/>
          <w:w w:val="105"/>
          <w:sz w:val="22"/>
          <w:szCs w:val="22"/>
        </w:rPr>
        <w:t xml:space="preserve"> </w:t>
      </w:r>
      <w:r w:rsidRPr="00DF4A50">
        <w:rPr>
          <w:rFonts w:eastAsia="Cambria"/>
          <w:w w:val="105"/>
          <w:sz w:val="22"/>
          <w:szCs w:val="22"/>
        </w:rPr>
        <w:t>incompetent</w:t>
      </w:r>
      <w:r w:rsidRPr="007D53EB">
        <w:rPr>
          <w:rFonts w:eastAsia="Cambria"/>
          <w:w w:val="105"/>
          <w:sz w:val="22"/>
          <w:szCs w:val="22"/>
        </w:rPr>
        <w:t xml:space="preserve"> </w:t>
      </w:r>
      <w:r w:rsidRPr="00DF4A50">
        <w:rPr>
          <w:rFonts w:eastAsia="Cambria"/>
          <w:w w:val="105"/>
          <w:sz w:val="22"/>
          <w:szCs w:val="22"/>
        </w:rPr>
        <w:t>or</w:t>
      </w:r>
      <w:r w:rsidRPr="007D53EB">
        <w:rPr>
          <w:rFonts w:eastAsia="Cambria"/>
          <w:w w:val="105"/>
          <w:sz w:val="22"/>
          <w:szCs w:val="22"/>
        </w:rPr>
        <w:t xml:space="preserve"> </w:t>
      </w:r>
      <w:r w:rsidRPr="00DF4A50">
        <w:rPr>
          <w:rFonts w:eastAsia="Cambria"/>
          <w:w w:val="105"/>
          <w:sz w:val="22"/>
          <w:szCs w:val="22"/>
        </w:rPr>
        <w:t xml:space="preserve">negligent, or may commit a serious breach of the Site </w:t>
      </w:r>
      <w:r w:rsidRPr="00DF4A50">
        <w:rPr>
          <w:rFonts w:eastAsia="Cambria"/>
          <w:w w:val="105"/>
          <w:sz w:val="22"/>
          <w:szCs w:val="22"/>
        </w:rPr>
        <w:lastRenderedPageBreak/>
        <w:t>regulations</w:t>
      </w:r>
      <w:r w:rsidRPr="007D53EB">
        <w:rPr>
          <w:rFonts w:eastAsia="Cambria"/>
          <w:w w:val="105"/>
          <w:sz w:val="22"/>
          <w:szCs w:val="22"/>
        </w:rPr>
        <w:t xml:space="preserve"> </w:t>
      </w:r>
      <w:r w:rsidRPr="00DF4A50">
        <w:rPr>
          <w:rFonts w:eastAsia="Cambria"/>
          <w:w w:val="105"/>
          <w:sz w:val="22"/>
          <w:szCs w:val="22"/>
        </w:rPr>
        <w:t xml:space="preserve">provided under </w:t>
      </w:r>
      <w:r w:rsidRPr="00DF4A50">
        <w:rPr>
          <w:rFonts w:eastAsia="Cambria"/>
          <w:b/>
          <w:i/>
          <w:w w:val="105"/>
          <w:sz w:val="22"/>
          <w:szCs w:val="22"/>
        </w:rPr>
        <w:t>GCC Sub-Clause 18.3</w:t>
      </w:r>
      <w:r w:rsidRPr="00DF4A50">
        <w:rPr>
          <w:rFonts w:eastAsia="Cambria"/>
          <w:w w:val="105"/>
          <w:sz w:val="22"/>
          <w:szCs w:val="22"/>
        </w:rPr>
        <w:t>. The Employer shall provide</w:t>
      </w:r>
      <w:r w:rsidRPr="007D53EB">
        <w:rPr>
          <w:rFonts w:eastAsia="Cambria"/>
          <w:w w:val="105"/>
          <w:sz w:val="22"/>
          <w:szCs w:val="22"/>
        </w:rPr>
        <w:t xml:space="preserve"> </w:t>
      </w:r>
      <w:r w:rsidRPr="00DF4A50">
        <w:rPr>
          <w:rFonts w:eastAsia="Cambria"/>
          <w:w w:val="105"/>
          <w:sz w:val="22"/>
          <w:szCs w:val="22"/>
        </w:rPr>
        <w:t>evidence of the same, whereupon the Contractor shall remove such</w:t>
      </w:r>
      <w:r w:rsidRPr="007D53EB">
        <w:rPr>
          <w:rFonts w:eastAsia="Cambria"/>
          <w:w w:val="105"/>
          <w:sz w:val="22"/>
          <w:szCs w:val="22"/>
        </w:rPr>
        <w:t xml:space="preserve"> </w:t>
      </w:r>
      <w:r w:rsidRPr="00DF4A50">
        <w:rPr>
          <w:rFonts w:eastAsia="Cambria"/>
          <w:w w:val="105"/>
          <w:sz w:val="22"/>
          <w:szCs w:val="22"/>
        </w:rPr>
        <w:t>person</w:t>
      </w:r>
      <w:r w:rsidRPr="007D53EB">
        <w:rPr>
          <w:rFonts w:eastAsia="Cambria"/>
          <w:w w:val="105"/>
          <w:sz w:val="22"/>
          <w:szCs w:val="22"/>
        </w:rPr>
        <w:t xml:space="preserve"> </w:t>
      </w:r>
      <w:r w:rsidRPr="00DF4A50">
        <w:rPr>
          <w:rFonts w:eastAsia="Cambria"/>
          <w:w w:val="105"/>
          <w:sz w:val="22"/>
          <w:szCs w:val="22"/>
        </w:rPr>
        <w:t>from</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Facilities.</w:t>
      </w:r>
    </w:p>
    <w:p w:rsidR="005A48C5" w:rsidRPr="00DF4A50" w:rsidRDefault="005A48C5">
      <w:pPr>
        <w:widowControl w:val="0"/>
        <w:autoSpaceDE w:val="0"/>
        <w:autoSpaceDN w:val="0"/>
        <w:spacing w:before="5"/>
        <w:rPr>
          <w:rFonts w:eastAsia="Cambria"/>
          <w:sz w:val="22"/>
          <w:szCs w:val="22"/>
        </w:rPr>
      </w:pPr>
    </w:p>
    <w:p w:rsidR="005A48C5" w:rsidRPr="007D53EB" w:rsidRDefault="00D11752">
      <w:pPr>
        <w:widowControl w:val="0"/>
        <w:numPr>
          <w:ilvl w:val="2"/>
          <w:numId w:val="11"/>
        </w:numPr>
        <w:tabs>
          <w:tab w:val="left" w:pos="1289"/>
        </w:tabs>
        <w:autoSpaceDE w:val="0"/>
        <w:autoSpaceDN w:val="0"/>
        <w:spacing w:line="254" w:lineRule="auto"/>
        <w:ind w:right="1605"/>
        <w:jc w:val="both"/>
        <w:rPr>
          <w:rFonts w:eastAsia="Cambria"/>
          <w:w w:val="105"/>
          <w:sz w:val="22"/>
          <w:szCs w:val="22"/>
        </w:rPr>
      </w:pPr>
      <w:r w:rsidRPr="007D53EB">
        <w:rPr>
          <w:rFonts w:eastAsia="Cambria"/>
          <w:w w:val="105"/>
          <w:sz w:val="22"/>
          <w:szCs w:val="22"/>
        </w:rPr>
        <w:t>If any representative or person employed by the Contractor is removed in accordance with</w:t>
      </w:r>
      <w:r w:rsidRPr="00DF4A50">
        <w:rPr>
          <w:rFonts w:eastAsia="Cambria"/>
          <w:spacing w:val="1"/>
          <w:sz w:val="22"/>
          <w:szCs w:val="22"/>
        </w:rPr>
        <w:t xml:space="preserve"> </w:t>
      </w:r>
      <w:r w:rsidRPr="00DF4A50">
        <w:rPr>
          <w:rFonts w:eastAsia="Cambria"/>
          <w:b/>
          <w:i/>
          <w:sz w:val="22"/>
          <w:szCs w:val="22"/>
        </w:rPr>
        <w:t>GCC</w:t>
      </w:r>
      <w:r w:rsidRPr="00DF4A50">
        <w:rPr>
          <w:rFonts w:eastAsia="Cambria"/>
          <w:b/>
          <w:i/>
          <w:spacing w:val="1"/>
          <w:sz w:val="22"/>
          <w:szCs w:val="22"/>
        </w:rPr>
        <w:t xml:space="preserve"> </w:t>
      </w:r>
      <w:r w:rsidRPr="00DF4A50">
        <w:rPr>
          <w:rFonts w:eastAsia="Cambria"/>
          <w:b/>
          <w:i/>
          <w:sz w:val="22"/>
          <w:szCs w:val="22"/>
        </w:rPr>
        <w:t>Sub-Clause</w:t>
      </w:r>
      <w:r w:rsidRPr="00DF4A50">
        <w:rPr>
          <w:rFonts w:eastAsia="Cambria"/>
          <w:b/>
          <w:i/>
          <w:spacing w:val="1"/>
          <w:sz w:val="22"/>
          <w:szCs w:val="22"/>
        </w:rPr>
        <w:t xml:space="preserve"> </w:t>
      </w:r>
      <w:r w:rsidRPr="00DF4A50">
        <w:rPr>
          <w:rFonts w:eastAsia="Cambria"/>
          <w:b/>
          <w:i/>
          <w:sz w:val="22"/>
          <w:szCs w:val="22"/>
        </w:rPr>
        <w:t>13.2.5</w:t>
      </w:r>
      <w:r w:rsidRPr="00DF4A50">
        <w:rPr>
          <w:rFonts w:eastAsia="Cambria"/>
          <w:sz w:val="22"/>
          <w:szCs w:val="22"/>
        </w:rPr>
        <w:t>,</w:t>
      </w:r>
      <w:r w:rsidRPr="00DF4A50">
        <w:rPr>
          <w:rFonts w:eastAsia="Cambria"/>
          <w:spacing w:val="1"/>
          <w:sz w:val="22"/>
          <w:szCs w:val="22"/>
        </w:rPr>
        <w:t xml:space="preserve"> </w:t>
      </w:r>
      <w:r w:rsidRPr="007D53EB">
        <w:rPr>
          <w:rFonts w:eastAsia="Cambria"/>
          <w:w w:val="105"/>
          <w:sz w:val="22"/>
          <w:szCs w:val="22"/>
        </w:rPr>
        <w:t>the Contractor shall, where required, promptly appoint a replacement.</w:t>
      </w:r>
    </w:p>
    <w:p w:rsidR="005A48C5" w:rsidRPr="00DF4A50" w:rsidRDefault="005A48C5">
      <w:pPr>
        <w:widowControl w:val="0"/>
        <w:autoSpaceDE w:val="0"/>
        <w:autoSpaceDN w:val="0"/>
        <w:rPr>
          <w:rFonts w:eastAsia="Cambria"/>
          <w:sz w:val="22"/>
          <w:szCs w:val="22"/>
        </w:rPr>
      </w:pPr>
    </w:p>
    <w:p w:rsidR="005A48C5" w:rsidRPr="00DF4A50"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23" w:name="_Toc146280649"/>
      <w:r w:rsidRPr="00DF4A50">
        <w:rPr>
          <w:rFonts w:eastAsia="Palatino Linotype"/>
          <w:b/>
          <w:bCs/>
          <w:sz w:val="22"/>
          <w:szCs w:val="22"/>
        </w:rPr>
        <w:t>Work</w:t>
      </w:r>
      <w:r w:rsidRPr="00DF4A50">
        <w:rPr>
          <w:rFonts w:eastAsia="Palatino Linotype"/>
          <w:b/>
          <w:bCs/>
          <w:spacing w:val="-5"/>
          <w:sz w:val="22"/>
          <w:szCs w:val="22"/>
        </w:rPr>
        <w:t xml:space="preserve"> </w:t>
      </w:r>
      <w:r w:rsidRPr="00DF4A50">
        <w:rPr>
          <w:rFonts w:eastAsia="Palatino Linotype"/>
          <w:b/>
          <w:bCs/>
          <w:sz w:val="22"/>
          <w:szCs w:val="22"/>
        </w:rPr>
        <w:t>Program</w:t>
      </w:r>
      <w:bookmarkEnd w:id="23"/>
    </w:p>
    <w:p w:rsidR="005A48C5" w:rsidRPr="00DF4A50" w:rsidRDefault="005A48C5">
      <w:pPr>
        <w:widowControl w:val="0"/>
        <w:autoSpaceDE w:val="0"/>
        <w:autoSpaceDN w:val="0"/>
        <w:spacing w:before="10"/>
        <w:rPr>
          <w:rFonts w:eastAsia="Cambria"/>
          <w:b/>
          <w:sz w:val="22"/>
          <w:szCs w:val="22"/>
        </w:rPr>
      </w:pPr>
    </w:p>
    <w:p w:rsidR="005A48C5" w:rsidRPr="00822C31"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proofErr w:type="spellStart"/>
      <w:r w:rsidRPr="00822C31">
        <w:rPr>
          <w:rFonts w:eastAsia="Cambria"/>
          <w:b/>
          <w:bCs/>
          <w:spacing w:val="-1"/>
          <w:w w:val="105"/>
          <w:sz w:val="22"/>
          <w:szCs w:val="22"/>
        </w:rPr>
        <w:t>Contractor‟s</w:t>
      </w:r>
      <w:proofErr w:type="spellEnd"/>
      <w:r w:rsidRPr="00822C31">
        <w:rPr>
          <w:rFonts w:eastAsia="Cambria"/>
          <w:b/>
          <w:bCs/>
          <w:spacing w:val="-12"/>
          <w:w w:val="105"/>
          <w:sz w:val="22"/>
          <w:szCs w:val="22"/>
        </w:rPr>
        <w:t xml:space="preserve"> </w:t>
      </w:r>
      <w:r w:rsidRPr="00822C31">
        <w:rPr>
          <w:rFonts w:eastAsia="Cambria"/>
          <w:b/>
          <w:bCs/>
          <w:w w:val="105"/>
          <w:sz w:val="22"/>
          <w:szCs w:val="22"/>
        </w:rPr>
        <w:t>Organization</w:t>
      </w:r>
    </w:p>
    <w:p w:rsidR="005A48C5" w:rsidRPr="00DF4A50" w:rsidRDefault="005A48C5">
      <w:pPr>
        <w:widowControl w:val="0"/>
        <w:autoSpaceDE w:val="0"/>
        <w:autoSpaceDN w:val="0"/>
        <w:spacing w:before="11"/>
        <w:rPr>
          <w:rFonts w:eastAsia="Cambria"/>
          <w:sz w:val="22"/>
          <w:szCs w:val="22"/>
        </w:rPr>
      </w:pPr>
    </w:p>
    <w:p w:rsidR="005A48C5" w:rsidRPr="007D53EB" w:rsidRDefault="00D11752" w:rsidP="006B5E44">
      <w:pPr>
        <w:widowControl w:val="0"/>
        <w:autoSpaceDE w:val="0"/>
        <w:autoSpaceDN w:val="0"/>
        <w:spacing w:line="254" w:lineRule="auto"/>
        <w:ind w:left="1288" w:right="1608"/>
        <w:jc w:val="both"/>
        <w:rPr>
          <w:rFonts w:eastAsia="Cambria"/>
          <w:w w:val="105"/>
          <w:sz w:val="22"/>
          <w:szCs w:val="22"/>
        </w:rPr>
      </w:pPr>
      <w:r w:rsidRPr="00EF5F16">
        <w:rPr>
          <w:rFonts w:eastAsia="Cambria"/>
          <w:w w:val="105"/>
          <w:sz w:val="22"/>
          <w:szCs w:val="22"/>
        </w:rPr>
        <w:t>The</w:t>
      </w:r>
      <w:r w:rsidRPr="007D53EB">
        <w:rPr>
          <w:rFonts w:eastAsia="Cambria"/>
          <w:w w:val="105"/>
          <w:sz w:val="22"/>
          <w:szCs w:val="22"/>
        </w:rPr>
        <w:t xml:space="preserve"> </w:t>
      </w:r>
      <w:r w:rsidRPr="00EF5F16">
        <w:rPr>
          <w:rFonts w:eastAsia="Cambria"/>
          <w:w w:val="105"/>
          <w:sz w:val="22"/>
          <w:szCs w:val="22"/>
        </w:rPr>
        <w:t>Contractor</w:t>
      </w:r>
      <w:r w:rsidRPr="007D53EB">
        <w:rPr>
          <w:rFonts w:eastAsia="Cambria"/>
          <w:w w:val="105"/>
          <w:sz w:val="22"/>
          <w:szCs w:val="22"/>
        </w:rPr>
        <w:t xml:space="preserve"> </w:t>
      </w:r>
      <w:r w:rsidRPr="00EF5F16">
        <w:rPr>
          <w:rFonts w:eastAsia="Cambria"/>
          <w:w w:val="105"/>
          <w:sz w:val="22"/>
          <w:szCs w:val="22"/>
        </w:rPr>
        <w:t>shall</w:t>
      </w:r>
      <w:r w:rsidRPr="007D53EB">
        <w:rPr>
          <w:rFonts w:eastAsia="Cambria"/>
          <w:w w:val="105"/>
          <w:sz w:val="22"/>
          <w:szCs w:val="22"/>
        </w:rPr>
        <w:t xml:space="preserve"> </w:t>
      </w:r>
      <w:r w:rsidRPr="00EF5F16">
        <w:rPr>
          <w:rFonts w:eastAsia="Cambria"/>
          <w:w w:val="105"/>
          <w:sz w:val="22"/>
          <w:szCs w:val="22"/>
        </w:rPr>
        <w:t>supply</w:t>
      </w:r>
      <w:r w:rsidRPr="007D53EB">
        <w:rPr>
          <w:rFonts w:eastAsia="Cambria"/>
          <w:w w:val="105"/>
          <w:sz w:val="22"/>
          <w:szCs w:val="22"/>
        </w:rPr>
        <w:t xml:space="preserve"> </w:t>
      </w:r>
      <w:r w:rsidRPr="00EF5F16">
        <w:rPr>
          <w:rFonts w:eastAsia="Cambria"/>
          <w:w w:val="105"/>
          <w:sz w:val="22"/>
          <w:szCs w:val="22"/>
        </w:rPr>
        <w:t>to</w:t>
      </w:r>
      <w:r w:rsidRPr="007D53EB">
        <w:rPr>
          <w:rFonts w:eastAsia="Cambria"/>
          <w:w w:val="105"/>
          <w:sz w:val="22"/>
          <w:szCs w:val="22"/>
        </w:rPr>
        <w:t xml:space="preserve"> </w:t>
      </w:r>
      <w:r w:rsidRPr="00EF5F16">
        <w:rPr>
          <w:rFonts w:eastAsia="Cambria"/>
          <w:w w:val="105"/>
          <w:sz w:val="22"/>
          <w:szCs w:val="22"/>
        </w:rPr>
        <w:t>the</w:t>
      </w:r>
      <w:r w:rsidRPr="007D53EB">
        <w:rPr>
          <w:rFonts w:eastAsia="Cambria"/>
          <w:w w:val="105"/>
          <w:sz w:val="22"/>
          <w:szCs w:val="22"/>
        </w:rPr>
        <w:t xml:space="preserve"> </w:t>
      </w:r>
      <w:r w:rsidRPr="00EF5F16">
        <w:rPr>
          <w:rFonts w:eastAsia="Cambria"/>
          <w:w w:val="105"/>
          <w:sz w:val="22"/>
          <w:szCs w:val="22"/>
        </w:rPr>
        <w:t>Employer</w:t>
      </w:r>
      <w:r w:rsidRPr="007D53EB">
        <w:rPr>
          <w:rFonts w:eastAsia="Cambria"/>
          <w:w w:val="105"/>
          <w:sz w:val="22"/>
          <w:szCs w:val="22"/>
        </w:rPr>
        <w:t xml:space="preserve"> </w:t>
      </w:r>
      <w:r w:rsidRPr="00EF5F16">
        <w:rPr>
          <w:rFonts w:eastAsia="Cambria"/>
          <w:w w:val="105"/>
          <w:sz w:val="22"/>
          <w:szCs w:val="22"/>
        </w:rPr>
        <w:t>and</w:t>
      </w:r>
      <w:r w:rsidRPr="007D53EB">
        <w:rPr>
          <w:rFonts w:eastAsia="Cambria"/>
          <w:w w:val="105"/>
          <w:sz w:val="22"/>
          <w:szCs w:val="22"/>
        </w:rPr>
        <w:t xml:space="preserve"> </w:t>
      </w:r>
      <w:r w:rsidRPr="00EF5F16">
        <w:rPr>
          <w:rFonts w:eastAsia="Cambria"/>
          <w:w w:val="105"/>
          <w:sz w:val="22"/>
          <w:szCs w:val="22"/>
        </w:rPr>
        <w:t>the</w:t>
      </w:r>
      <w:r w:rsidRPr="007D53EB">
        <w:rPr>
          <w:rFonts w:eastAsia="Cambria"/>
          <w:w w:val="105"/>
          <w:sz w:val="22"/>
          <w:szCs w:val="22"/>
        </w:rPr>
        <w:t xml:space="preserve"> </w:t>
      </w:r>
      <w:r w:rsidR="00E63B39" w:rsidRPr="00EF5F16">
        <w:rPr>
          <w:rFonts w:eastAsia="Cambria"/>
          <w:w w:val="105"/>
          <w:sz w:val="22"/>
          <w:szCs w:val="22"/>
        </w:rPr>
        <w:t>Project Manager</w:t>
      </w:r>
      <w:r w:rsidR="006B5E44" w:rsidRPr="00EF5F16">
        <w:rPr>
          <w:rFonts w:eastAsia="Cambria"/>
          <w:w w:val="105"/>
          <w:sz w:val="22"/>
          <w:szCs w:val="22"/>
        </w:rPr>
        <w:t>/Engineer</w:t>
      </w:r>
      <w:r w:rsidRPr="007D53EB">
        <w:rPr>
          <w:rFonts w:eastAsia="Cambria"/>
          <w:w w:val="105"/>
          <w:sz w:val="22"/>
          <w:szCs w:val="22"/>
        </w:rPr>
        <w:t xml:space="preserve"> </w:t>
      </w:r>
      <w:r w:rsidRPr="00EF5F16">
        <w:rPr>
          <w:rFonts w:eastAsia="Cambria"/>
          <w:w w:val="105"/>
          <w:sz w:val="22"/>
          <w:szCs w:val="22"/>
        </w:rPr>
        <w:t>a</w:t>
      </w:r>
      <w:r w:rsidRPr="007D53EB">
        <w:rPr>
          <w:rFonts w:eastAsia="Cambria"/>
          <w:w w:val="105"/>
          <w:sz w:val="22"/>
          <w:szCs w:val="22"/>
        </w:rPr>
        <w:t xml:space="preserve"> </w:t>
      </w:r>
      <w:r w:rsidRPr="00EF5F16">
        <w:rPr>
          <w:rFonts w:eastAsia="Cambria"/>
          <w:w w:val="105"/>
          <w:sz w:val="22"/>
          <w:szCs w:val="22"/>
        </w:rPr>
        <w:t>chart</w:t>
      </w:r>
      <w:r w:rsidRPr="007D53EB">
        <w:rPr>
          <w:rFonts w:eastAsia="Cambria"/>
          <w:w w:val="105"/>
          <w:sz w:val="22"/>
          <w:szCs w:val="22"/>
        </w:rPr>
        <w:t xml:space="preserve"> </w:t>
      </w:r>
      <w:r w:rsidRPr="00EF5F16">
        <w:rPr>
          <w:rFonts w:eastAsia="Cambria"/>
          <w:w w:val="105"/>
          <w:sz w:val="22"/>
          <w:szCs w:val="22"/>
        </w:rPr>
        <w:t>showing</w:t>
      </w:r>
      <w:r w:rsidRPr="007D53EB">
        <w:rPr>
          <w:rFonts w:eastAsia="Cambria"/>
          <w:w w:val="105"/>
          <w:sz w:val="22"/>
          <w:szCs w:val="22"/>
        </w:rPr>
        <w:t xml:space="preserve"> </w:t>
      </w:r>
      <w:r w:rsidRPr="00EF5F16">
        <w:rPr>
          <w:rFonts w:eastAsia="Cambria"/>
          <w:w w:val="105"/>
          <w:sz w:val="22"/>
          <w:szCs w:val="22"/>
        </w:rPr>
        <w:t>the</w:t>
      </w:r>
      <w:r w:rsidRPr="007D53EB">
        <w:rPr>
          <w:rFonts w:eastAsia="Cambria"/>
          <w:w w:val="105"/>
          <w:sz w:val="22"/>
          <w:szCs w:val="22"/>
        </w:rPr>
        <w:t xml:space="preserve"> </w:t>
      </w:r>
      <w:r w:rsidRPr="00EF5F16">
        <w:rPr>
          <w:rFonts w:eastAsia="Cambria"/>
          <w:w w:val="105"/>
          <w:sz w:val="22"/>
          <w:szCs w:val="22"/>
        </w:rPr>
        <w:t>proposed</w:t>
      </w:r>
      <w:r w:rsidRPr="007D53EB">
        <w:rPr>
          <w:rFonts w:eastAsia="Cambria"/>
          <w:w w:val="105"/>
          <w:sz w:val="22"/>
          <w:szCs w:val="22"/>
        </w:rPr>
        <w:t xml:space="preserve"> </w:t>
      </w:r>
      <w:r w:rsidRPr="00EF5F16">
        <w:rPr>
          <w:rFonts w:eastAsia="Cambria"/>
          <w:w w:val="105"/>
          <w:sz w:val="22"/>
          <w:szCs w:val="22"/>
        </w:rPr>
        <w:t>organization</w:t>
      </w:r>
      <w:r w:rsidRPr="007D53EB">
        <w:rPr>
          <w:rFonts w:eastAsia="Cambria"/>
          <w:w w:val="105"/>
          <w:sz w:val="22"/>
          <w:szCs w:val="22"/>
        </w:rPr>
        <w:t xml:space="preserve"> </w:t>
      </w:r>
      <w:r w:rsidRPr="00EF5F16">
        <w:rPr>
          <w:rFonts w:eastAsia="Cambria"/>
          <w:w w:val="105"/>
          <w:sz w:val="22"/>
          <w:szCs w:val="22"/>
        </w:rPr>
        <w:t>to</w:t>
      </w:r>
      <w:r w:rsidRPr="007D53EB">
        <w:rPr>
          <w:rFonts w:eastAsia="Cambria"/>
          <w:w w:val="105"/>
          <w:sz w:val="22"/>
          <w:szCs w:val="22"/>
        </w:rPr>
        <w:t xml:space="preserve"> </w:t>
      </w:r>
      <w:r w:rsidRPr="00EF5F16">
        <w:rPr>
          <w:rFonts w:eastAsia="Cambria"/>
          <w:w w:val="105"/>
          <w:sz w:val="22"/>
          <w:szCs w:val="22"/>
        </w:rPr>
        <w:t>be</w:t>
      </w:r>
      <w:r w:rsidRPr="007D53EB">
        <w:rPr>
          <w:rFonts w:eastAsia="Cambria"/>
          <w:w w:val="105"/>
          <w:sz w:val="22"/>
          <w:szCs w:val="22"/>
        </w:rPr>
        <w:t xml:space="preserve"> </w:t>
      </w:r>
      <w:r w:rsidRPr="00EF5F16">
        <w:rPr>
          <w:rFonts w:eastAsia="Cambria"/>
          <w:w w:val="105"/>
          <w:sz w:val="22"/>
          <w:szCs w:val="22"/>
        </w:rPr>
        <w:t>established by the Contractor for carrying out work on the Facilities.</w:t>
      </w:r>
      <w:r w:rsidRPr="007D53EB">
        <w:rPr>
          <w:rFonts w:eastAsia="Cambria"/>
          <w:w w:val="105"/>
          <w:sz w:val="22"/>
          <w:szCs w:val="22"/>
        </w:rPr>
        <w:t xml:space="preserve"> </w:t>
      </w:r>
      <w:r w:rsidRPr="00EF5F16">
        <w:rPr>
          <w:rFonts w:eastAsia="Cambria"/>
          <w:w w:val="105"/>
          <w:sz w:val="22"/>
          <w:szCs w:val="22"/>
        </w:rPr>
        <w:t>The</w:t>
      </w:r>
      <w:r w:rsidRPr="007D53EB">
        <w:rPr>
          <w:rFonts w:eastAsia="Cambria"/>
          <w:w w:val="105"/>
          <w:sz w:val="22"/>
          <w:szCs w:val="22"/>
        </w:rPr>
        <w:t xml:space="preserve"> </w:t>
      </w:r>
      <w:r w:rsidRPr="00EF5F16">
        <w:rPr>
          <w:rFonts w:eastAsia="Cambria"/>
          <w:w w:val="105"/>
          <w:sz w:val="22"/>
          <w:szCs w:val="22"/>
        </w:rPr>
        <w:t>chart</w:t>
      </w:r>
      <w:r w:rsidRPr="007D53EB">
        <w:rPr>
          <w:rFonts w:eastAsia="Cambria"/>
          <w:w w:val="105"/>
          <w:sz w:val="22"/>
          <w:szCs w:val="22"/>
        </w:rPr>
        <w:t xml:space="preserve"> </w:t>
      </w:r>
      <w:r w:rsidRPr="00EF5F16">
        <w:rPr>
          <w:rFonts w:eastAsia="Cambria"/>
          <w:w w:val="105"/>
          <w:sz w:val="22"/>
          <w:szCs w:val="22"/>
        </w:rPr>
        <w:t>shall</w:t>
      </w:r>
      <w:r w:rsidRPr="007D53EB">
        <w:rPr>
          <w:rFonts w:eastAsia="Cambria"/>
          <w:w w:val="105"/>
          <w:sz w:val="22"/>
          <w:szCs w:val="22"/>
        </w:rPr>
        <w:t xml:space="preserve"> </w:t>
      </w:r>
      <w:r w:rsidRPr="00EF5F16">
        <w:rPr>
          <w:rFonts w:eastAsia="Cambria"/>
          <w:w w:val="105"/>
          <w:sz w:val="22"/>
          <w:szCs w:val="22"/>
        </w:rPr>
        <w:t>include</w:t>
      </w:r>
      <w:r w:rsidRPr="007D53EB">
        <w:rPr>
          <w:rFonts w:eastAsia="Cambria"/>
          <w:w w:val="105"/>
          <w:sz w:val="22"/>
          <w:szCs w:val="22"/>
        </w:rPr>
        <w:t xml:space="preserve"> </w:t>
      </w:r>
      <w:r w:rsidRPr="00EF5F16">
        <w:rPr>
          <w:rFonts w:eastAsia="Cambria"/>
          <w:w w:val="105"/>
          <w:sz w:val="22"/>
          <w:szCs w:val="22"/>
        </w:rPr>
        <w:t>the</w:t>
      </w:r>
      <w:r w:rsidRPr="007D53EB">
        <w:rPr>
          <w:rFonts w:eastAsia="Cambria"/>
          <w:w w:val="105"/>
          <w:sz w:val="22"/>
          <w:szCs w:val="22"/>
        </w:rPr>
        <w:t xml:space="preserve"> </w:t>
      </w:r>
      <w:r w:rsidRPr="00EF5F16">
        <w:rPr>
          <w:rFonts w:eastAsia="Cambria"/>
          <w:w w:val="105"/>
          <w:sz w:val="22"/>
          <w:szCs w:val="22"/>
        </w:rPr>
        <w:t>identities</w:t>
      </w:r>
      <w:r w:rsidRPr="007D53EB">
        <w:rPr>
          <w:rFonts w:eastAsia="Cambria"/>
          <w:w w:val="105"/>
          <w:sz w:val="22"/>
          <w:szCs w:val="22"/>
        </w:rPr>
        <w:t xml:space="preserve"> </w:t>
      </w:r>
      <w:r w:rsidRPr="00EF5F16">
        <w:rPr>
          <w:rFonts w:eastAsia="Cambria"/>
          <w:w w:val="105"/>
          <w:sz w:val="22"/>
          <w:szCs w:val="22"/>
        </w:rPr>
        <w:t>of</w:t>
      </w:r>
      <w:r w:rsidRPr="007D53EB">
        <w:rPr>
          <w:rFonts w:eastAsia="Cambria"/>
          <w:w w:val="105"/>
          <w:sz w:val="22"/>
          <w:szCs w:val="22"/>
        </w:rPr>
        <w:t xml:space="preserve"> </w:t>
      </w:r>
      <w:r w:rsidRPr="00EF5F16">
        <w:rPr>
          <w:rFonts w:eastAsia="Cambria"/>
          <w:w w:val="105"/>
          <w:sz w:val="22"/>
          <w:szCs w:val="22"/>
        </w:rPr>
        <w:t>the</w:t>
      </w:r>
      <w:r w:rsidRPr="007D53EB">
        <w:rPr>
          <w:rFonts w:eastAsia="Cambria"/>
          <w:w w:val="105"/>
          <w:sz w:val="22"/>
          <w:szCs w:val="22"/>
        </w:rPr>
        <w:t xml:space="preserve"> </w:t>
      </w:r>
      <w:r w:rsidRPr="00EF5F16">
        <w:rPr>
          <w:rFonts w:eastAsia="Cambria"/>
          <w:w w:val="105"/>
          <w:sz w:val="22"/>
          <w:szCs w:val="22"/>
        </w:rPr>
        <w:t>key</w:t>
      </w:r>
      <w:r w:rsidRPr="007D53EB">
        <w:rPr>
          <w:rFonts w:eastAsia="Cambria"/>
          <w:w w:val="105"/>
          <w:sz w:val="22"/>
          <w:szCs w:val="22"/>
        </w:rPr>
        <w:t xml:space="preserve"> </w:t>
      </w:r>
      <w:r w:rsidRPr="00EF5F16">
        <w:rPr>
          <w:rFonts w:eastAsia="Cambria"/>
          <w:w w:val="105"/>
          <w:sz w:val="22"/>
          <w:szCs w:val="22"/>
        </w:rPr>
        <w:t>personnel</w:t>
      </w:r>
      <w:r w:rsidRPr="007D53EB">
        <w:rPr>
          <w:rFonts w:eastAsia="Cambria"/>
          <w:w w:val="105"/>
          <w:sz w:val="22"/>
          <w:szCs w:val="22"/>
        </w:rPr>
        <w:t xml:space="preserve"> </w:t>
      </w:r>
      <w:r w:rsidRPr="00EF5F16">
        <w:rPr>
          <w:rFonts w:eastAsia="Cambria"/>
          <w:w w:val="105"/>
          <w:sz w:val="22"/>
          <w:szCs w:val="22"/>
        </w:rPr>
        <w:t>together</w:t>
      </w:r>
      <w:r w:rsidR="006B5E44" w:rsidRPr="00EF5F16">
        <w:rPr>
          <w:rFonts w:eastAsia="Cambria"/>
          <w:w w:val="105"/>
          <w:sz w:val="22"/>
          <w:szCs w:val="22"/>
        </w:rPr>
        <w:t xml:space="preserve"> </w:t>
      </w:r>
      <w:r w:rsidRPr="00EF5F16">
        <w:rPr>
          <w:rFonts w:eastAsia="Cambria"/>
          <w:w w:val="105"/>
          <w:sz w:val="22"/>
          <w:szCs w:val="22"/>
        </w:rPr>
        <w:t xml:space="preserve">with the curricula vitae of such key personnel to be employed </w:t>
      </w:r>
      <w:r w:rsidRPr="00EF5F16">
        <w:rPr>
          <w:rFonts w:eastAsia="Cambria"/>
          <w:b/>
          <w:w w:val="105"/>
          <w:sz w:val="22"/>
          <w:szCs w:val="22"/>
        </w:rPr>
        <w:t>within</w:t>
      </w:r>
      <w:r w:rsidRPr="00EF5F16">
        <w:rPr>
          <w:rFonts w:eastAsia="Cambria"/>
          <w:b/>
          <w:spacing w:val="-53"/>
          <w:w w:val="105"/>
          <w:sz w:val="22"/>
          <w:szCs w:val="22"/>
        </w:rPr>
        <w:t xml:space="preserve"> </w:t>
      </w:r>
      <w:r w:rsidRPr="00EF5F16">
        <w:rPr>
          <w:rFonts w:eastAsia="Cambria"/>
          <w:b/>
          <w:w w:val="105"/>
          <w:sz w:val="22"/>
          <w:szCs w:val="22"/>
        </w:rPr>
        <w:t>twenty-one</w:t>
      </w:r>
      <w:r w:rsidRPr="00EF5F16">
        <w:rPr>
          <w:rFonts w:eastAsia="Cambria"/>
          <w:b/>
          <w:spacing w:val="1"/>
          <w:w w:val="105"/>
          <w:sz w:val="22"/>
          <w:szCs w:val="22"/>
        </w:rPr>
        <w:t xml:space="preserve"> </w:t>
      </w:r>
      <w:r w:rsidRPr="00EF5F16">
        <w:rPr>
          <w:rFonts w:eastAsia="Cambria"/>
          <w:b/>
          <w:w w:val="105"/>
          <w:sz w:val="22"/>
          <w:szCs w:val="22"/>
        </w:rPr>
        <w:t>(21)</w:t>
      </w:r>
      <w:r w:rsidRPr="00EF5F16">
        <w:rPr>
          <w:rFonts w:eastAsia="Cambria"/>
          <w:b/>
          <w:spacing w:val="1"/>
          <w:w w:val="105"/>
          <w:sz w:val="22"/>
          <w:szCs w:val="22"/>
        </w:rPr>
        <w:t xml:space="preserve"> </w:t>
      </w:r>
      <w:r w:rsidRPr="00EF5F16">
        <w:rPr>
          <w:rFonts w:eastAsia="Cambria"/>
          <w:b/>
          <w:w w:val="105"/>
          <w:sz w:val="22"/>
          <w:szCs w:val="22"/>
        </w:rPr>
        <w:t>days</w:t>
      </w:r>
      <w:r w:rsidRPr="00EF5F16">
        <w:rPr>
          <w:rFonts w:eastAsia="Cambria"/>
          <w:spacing w:val="1"/>
          <w:w w:val="105"/>
          <w:sz w:val="22"/>
          <w:szCs w:val="22"/>
        </w:rPr>
        <w:t xml:space="preserve"> </w:t>
      </w:r>
      <w:r w:rsidRPr="00EF5F16">
        <w:rPr>
          <w:rFonts w:eastAsia="Cambria"/>
          <w:w w:val="105"/>
          <w:sz w:val="22"/>
          <w:szCs w:val="22"/>
        </w:rPr>
        <w:t>of</w:t>
      </w:r>
      <w:r w:rsidRPr="007D53EB">
        <w:rPr>
          <w:rFonts w:eastAsia="Cambria"/>
          <w:w w:val="105"/>
          <w:sz w:val="22"/>
          <w:szCs w:val="22"/>
        </w:rPr>
        <w:t xml:space="preserve"> </w:t>
      </w:r>
      <w:r w:rsidRPr="00EF5F16">
        <w:rPr>
          <w:rFonts w:eastAsia="Cambria"/>
          <w:w w:val="105"/>
          <w:sz w:val="22"/>
          <w:szCs w:val="22"/>
        </w:rPr>
        <w:t>the</w:t>
      </w:r>
      <w:r w:rsidRPr="007D53EB">
        <w:rPr>
          <w:rFonts w:eastAsia="Cambria"/>
          <w:w w:val="105"/>
          <w:sz w:val="22"/>
          <w:szCs w:val="22"/>
        </w:rPr>
        <w:t xml:space="preserve"> </w:t>
      </w:r>
      <w:r w:rsidRPr="00EF5F16">
        <w:rPr>
          <w:rFonts w:eastAsia="Cambria"/>
          <w:w w:val="105"/>
          <w:sz w:val="22"/>
          <w:szCs w:val="22"/>
        </w:rPr>
        <w:t>Effective</w:t>
      </w:r>
      <w:r w:rsidRPr="007D53EB">
        <w:rPr>
          <w:rFonts w:eastAsia="Cambria"/>
          <w:w w:val="105"/>
          <w:sz w:val="22"/>
          <w:szCs w:val="22"/>
        </w:rPr>
        <w:t xml:space="preserve"> </w:t>
      </w:r>
      <w:r w:rsidRPr="00EF5F16">
        <w:rPr>
          <w:rFonts w:eastAsia="Cambria"/>
          <w:w w:val="105"/>
          <w:sz w:val="22"/>
          <w:szCs w:val="22"/>
        </w:rPr>
        <w:t>Date.</w:t>
      </w:r>
      <w:r w:rsidRPr="007D53EB">
        <w:rPr>
          <w:rFonts w:eastAsia="Cambria"/>
          <w:w w:val="105"/>
          <w:sz w:val="22"/>
          <w:szCs w:val="22"/>
        </w:rPr>
        <w:t xml:space="preserve"> </w:t>
      </w:r>
      <w:r w:rsidRPr="00EF5F16">
        <w:rPr>
          <w:rFonts w:eastAsia="Cambria"/>
          <w:w w:val="105"/>
          <w:sz w:val="22"/>
          <w:szCs w:val="22"/>
        </w:rPr>
        <w:t>The</w:t>
      </w:r>
      <w:r w:rsidRPr="007D53EB">
        <w:rPr>
          <w:rFonts w:eastAsia="Cambria"/>
          <w:w w:val="105"/>
          <w:sz w:val="22"/>
          <w:szCs w:val="22"/>
        </w:rPr>
        <w:t xml:space="preserve"> </w:t>
      </w:r>
      <w:r w:rsidRPr="00EF5F16">
        <w:rPr>
          <w:rFonts w:eastAsia="Cambria"/>
          <w:w w:val="105"/>
          <w:sz w:val="22"/>
          <w:szCs w:val="22"/>
        </w:rPr>
        <w:t>Contractor</w:t>
      </w:r>
      <w:r w:rsidRPr="007D53EB">
        <w:rPr>
          <w:rFonts w:eastAsia="Cambria"/>
          <w:w w:val="105"/>
          <w:sz w:val="22"/>
          <w:szCs w:val="22"/>
        </w:rPr>
        <w:t xml:space="preserve"> </w:t>
      </w:r>
      <w:r w:rsidRPr="00EF5F16">
        <w:rPr>
          <w:rFonts w:eastAsia="Cambria"/>
          <w:w w:val="105"/>
          <w:sz w:val="22"/>
          <w:szCs w:val="22"/>
        </w:rPr>
        <w:t>shall</w:t>
      </w:r>
      <w:r w:rsidRPr="007D53EB">
        <w:rPr>
          <w:rFonts w:eastAsia="Cambria"/>
          <w:w w:val="105"/>
          <w:sz w:val="22"/>
          <w:szCs w:val="22"/>
        </w:rPr>
        <w:t xml:space="preserve"> </w:t>
      </w:r>
      <w:r w:rsidRPr="00EF5F16">
        <w:rPr>
          <w:rFonts w:eastAsia="Cambria"/>
          <w:w w:val="105"/>
          <w:sz w:val="22"/>
          <w:szCs w:val="22"/>
        </w:rPr>
        <w:t xml:space="preserve">promptly inform the Employer and the </w:t>
      </w:r>
      <w:r w:rsidR="00E63B39" w:rsidRPr="00EF5F16">
        <w:rPr>
          <w:rFonts w:eastAsia="Cambria"/>
          <w:w w:val="105"/>
          <w:sz w:val="22"/>
          <w:szCs w:val="22"/>
        </w:rPr>
        <w:t xml:space="preserve">Project Manager </w:t>
      </w:r>
      <w:r w:rsidR="006B5E44" w:rsidRPr="00EF5F16">
        <w:rPr>
          <w:rFonts w:eastAsia="Cambria"/>
          <w:w w:val="105"/>
          <w:sz w:val="22"/>
          <w:szCs w:val="22"/>
        </w:rPr>
        <w:t>/Engineer</w:t>
      </w:r>
      <w:r w:rsidRPr="00EF5F16">
        <w:rPr>
          <w:rFonts w:eastAsia="Cambria"/>
          <w:w w:val="105"/>
          <w:sz w:val="22"/>
          <w:szCs w:val="22"/>
        </w:rPr>
        <w:t xml:space="preserve"> in writing of</w:t>
      </w:r>
      <w:r w:rsidRPr="007D53EB">
        <w:rPr>
          <w:rFonts w:eastAsia="Cambria"/>
          <w:w w:val="105"/>
          <w:sz w:val="22"/>
          <w:szCs w:val="22"/>
        </w:rPr>
        <w:t xml:space="preserve"> </w:t>
      </w:r>
      <w:r w:rsidRPr="00EF5F16">
        <w:rPr>
          <w:rFonts w:eastAsia="Cambria"/>
          <w:w w:val="105"/>
          <w:sz w:val="22"/>
          <w:szCs w:val="22"/>
        </w:rPr>
        <w:t>any revision</w:t>
      </w:r>
      <w:r w:rsidRPr="007D53EB">
        <w:rPr>
          <w:rFonts w:eastAsia="Cambria"/>
          <w:w w:val="105"/>
          <w:sz w:val="22"/>
          <w:szCs w:val="22"/>
        </w:rPr>
        <w:t xml:space="preserve"> </w:t>
      </w:r>
      <w:r w:rsidRPr="00EF5F16">
        <w:rPr>
          <w:rFonts w:eastAsia="Cambria"/>
          <w:w w:val="105"/>
          <w:sz w:val="22"/>
          <w:szCs w:val="22"/>
        </w:rPr>
        <w:t>or</w:t>
      </w:r>
      <w:r w:rsidRPr="007D53EB">
        <w:rPr>
          <w:rFonts w:eastAsia="Cambria"/>
          <w:w w:val="105"/>
          <w:sz w:val="22"/>
          <w:szCs w:val="22"/>
        </w:rPr>
        <w:t xml:space="preserve"> </w:t>
      </w:r>
      <w:r w:rsidRPr="00EF5F16">
        <w:rPr>
          <w:rFonts w:eastAsia="Cambria"/>
          <w:w w:val="105"/>
          <w:sz w:val="22"/>
          <w:szCs w:val="22"/>
        </w:rPr>
        <w:t>alteration</w:t>
      </w:r>
      <w:r w:rsidRPr="007D53EB">
        <w:rPr>
          <w:rFonts w:eastAsia="Cambria"/>
          <w:w w:val="105"/>
          <w:sz w:val="22"/>
          <w:szCs w:val="22"/>
        </w:rPr>
        <w:t xml:space="preserve"> </w:t>
      </w:r>
      <w:r w:rsidRPr="00EF5F16">
        <w:rPr>
          <w:rFonts w:eastAsia="Cambria"/>
          <w:w w:val="105"/>
          <w:sz w:val="22"/>
          <w:szCs w:val="22"/>
        </w:rPr>
        <w:t>of such</w:t>
      </w:r>
      <w:r w:rsidRPr="007D53EB">
        <w:rPr>
          <w:rFonts w:eastAsia="Cambria"/>
          <w:w w:val="105"/>
          <w:sz w:val="22"/>
          <w:szCs w:val="22"/>
        </w:rPr>
        <w:t xml:space="preserve"> </w:t>
      </w:r>
      <w:r w:rsidRPr="00EF5F16">
        <w:rPr>
          <w:rFonts w:eastAsia="Cambria"/>
          <w:w w:val="105"/>
          <w:sz w:val="22"/>
          <w:szCs w:val="22"/>
        </w:rPr>
        <w:t>an organization</w:t>
      </w:r>
      <w:r w:rsidRPr="007D53EB">
        <w:rPr>
          <w:rFonts w:eastAsia="Cambria"/>
          <w:w w:val="105"/>
          <w:sz w:val="22"/>
          <w:szCs w:val="22"/>
        </w:rPr>
        <w:t xml:space="preserve"> </w:t>
      </w:r>
      <w:r w:rsidRPr="00EF5F16">
        <w:rPr>
          <w:rFonts w:eastAsia="Cambria"/>
          <w:w w:val="105"/>
          <w:sz w:val="22"/>
          <w:szCs w:val="22"/>
        </w:rPr>
        <w:t>chart.</w:t>
      </w:r>
    </w:p>
    <w:p w:rsidR="005A48C5" w:rsidRPr="00DF4A50" w:rsidRDefault="005A48C5">
      <w:pPr>
        <w:widowControl w:val="0"/>
        <w:autoSpaceDE w:val="0"/>
        <w:autoSpaceDN w:val="0"/>
        <w:spacing w:before="5"/>
        <w:rPr>
          <w:rFonts w:eastAsia="Cambria"/>
          <w:sz w:val="22"/>
          <w:szCs w:val="22"/>
        </w:rPr>
      </w:pPr>
    </w:p>
    <w:p w:rsidR="005A48C5" w:rsidRPr="00822C31"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822C31">
        <w:rPr>
          <w:rFonts w:eastAsia="Cambria"/>
          <w:b/>
          <w:bCs/>
          <w:w w:val="105"/>
          <w:sz w:val="22"/>
          <w:szCs w:val="22"/>
        </w:rPr>
        <w:t>Program</w:t>
      </w:r>
      <w:r w:rsidRPr="00822C31">
        <w:rPr>
          <w:rFonts w:eastAsia="Cambria"/>
          <w:b/>
          <w:bCs/>
          <w:spacing w:val="-14"/>
          <w:w w:val="105"/>
          <w:sz w:val="22"/>
          <w:szCs w:val="22"/>
        </w:rPr>
        <w:t xml:space="preserve"> </w:t>
      </w:r>
      <w:r w:rsidR="00D234D1" w:rsidRPr="00822C31">
        <w:rPr>
          <w:rFonts w:eastAsia="Cambria"/>
          <w:b/>
          <w:bCs/>
          <w:w w:val="105"/>
          <w:sz w:val="22"/>
          <w:szCs w:val="22"/>
        </w:rPr>
        <w:t>of</w:t>
      </w:r>
      <w:r w:rsidR="00D234D1" w:rsidRPr="00822C31">
        <w:rPr>
          <w:rFonts w:eastAsia="Cambria"/>
          <w:b/>
          <w:bCs/>
          <w:spacing w:val="-13"/>
          <w:w w:val="105"/>
          <w:sz w:val="22"/>
          <w:szCs w:val="22"/>
        </w:rPr>
        <w:t xml:space="preserve"> </w:t>
      </w:r>
      <w:r w:rsidR="00D234D1">
        <w:rPr>
          <w:rFonts w:eastAsia="Cambria"/>
          <w:b/>
          <w:bCs/>
          <w:spacing w:val="-13"/>
          <w:w w:val="105"/>
          <w:sz w:val="22"/>
          <w:szCs w:val="22"/>
        </w:rPr>
        <w:t>Performance</w:t>
      </w:r>
    </w:p>
    <w:p w:rsidR="005A48C5" w:rsidRPr="00DF4A50" w:rsidRDefault="005A48C5">
      <w:pPr>
        <w:widowControl w:val="0"/>
        <w:autoSpaceDE w:val="0"/>
        <w:autoSpaceDN w:val="0"/>
        <w:rPr>
          <w:rFonts w:eastAsia="Cambria"/>
          <w:sz w:val="22"/>
          <w:szCs w:val="22"/>
        </w:rPr>
      </w:pPr>
    </w:p>
    <w:p w:rsidR="005A48C5" w:rsidRPr="007D53EB" w:rsidRDefault="00D11752">
      <w:pPr>
        <w:widowControl w:val="0"/>
        <w:autoSpaceDE w:val="0"/>
        <w:autoSpaceDN w:val="0"/>
        <w:spacing w:line="254" w:lineRule="auto"/>
        <w:ind w:left="1288" w:right="1603"/>
        <w:jc w:val="both"/>
        <w:rPr>
          <w:rFonts w:eastAsia="Cambria"/>
          <w:w w:val="105"/>
          <w:sz w:val="22"/>
          <w:szCs w:val="22"/>
        </w:rPr>
      </w:pPr>
      <w:r w:rsidRPr="00EF5F16">
        <w:rPr>
          <w:rFonts w:eastAsia="Cambria"/>
          <w:w w:val="105"/>
          <w:sz w:val="22"/>
          <w:szCs w:val="22"/>
        </w:rPr>
        <w:t>Within</w:t>
      </w:r>
      <w:r w:rsidRPr="00EF5F16">
        <w:rPr>
          <w:rFonts w:eastAsia="Cambria"/>
          <w:spacing w:val="1"/>
          <w:w w:val="105"/>
          <w:sz w:val="22"/>
          <w:szCs w:val="22"/>
        </w:rPr>
        <w:t xml:space="preserve"> </w:t>
      </w:r>
      <w:r w:rsidRPr="00EF5F16">
        <w:rPr>
          <w:rFonts w:eastAsia="Cambria"/>
          <w:b/>
          <w:bCs/>
          <w:w w:val="105"/>
          <w:sz w:val="22"/>
          <w:szCs w:val="22"/>
        </w:rPr>
        <w:t>twenty-eight</w:t>
      </w:r>
      <w:r w:rsidRPr="00EF5F16">
        <w:rPr>
          <w:rFonts w:eastAsia="Cambria"/>
          <w:b/>
          <w:bCs/>
          <w:spacing w:val="1"/>
          <w:w w:val="105"/>
          <w:sz w:val="22"/>
          <w:szCs w:val="22"/>
        </w:rPr>
        <w:t xml:space="preserve"> </w:t>
      </w:r>
      <w:r w:rsidRPr="00EF5F16">
        <w:rPr>
          <w:rFonts w:eastAsia="Cambria"/>
          <w:b/>
          <w:bCs/>
          <w:w w:val="105"/>
          <w:sz w:val="22"/>
          <w:szCs w:val="22"/>
        </w:rPr>
        <w:t>(28)</w:t>
      </w:r>
      <w:r w:rsidRPr="00EF5F16">
        <w:rPr>
          <w:rFonts w:eastAsia="Cambria"/>
          <w:b/>
          <w:bCs/>
          <w:spacing w:val="1"/>
          <w:w w:val="105"/>
          <w:sz w:val="22"/>
          <w:szCs w:val="22"/>
        </w:rPr>
        <w:t xml:space="preserve"> </w:t>
      </w:r>
      <w:r w:rsidRPr="00EF5F16">
        <w:rPr>
          <w:rFonts w:eastAsia="Cambria"/>
          <w:b/>
          <w:bCs/>
          <w:w w:val="105"/>
          <w:sz w:val="22"/>
          <w:szCs w:val="22"/>
        </w:rPr>
        <w:t>days</w:t>
      </w:r>
      <w:r w:rsidRPr="00EF5F16">
        <w:rPr>
          <w:rFonts w:eastAsia="Cambria"/>
          <w:spacing w:val="1"/>
          <w:w w:val="105"/>
          <w:sz w:val="22"/>
          <w:szCs w:val="22"/>
        </w:rPr>
        <w:t xml:space="preserve"> </w:t>
      </w:r>
      <w:r w:rsidRPr="00EF5F16">
        <w:rPr>
          <w:rFonts w:eastAsia="Cambria"/>
          <w:w w:val="105"/>
          <w:sz w:val="22"/>
          <w:szCs w:val="22"/>
        </w:rPr>
        <w:t>after</w:t>
      </w:r>
      <w:r w:rsidRPr="007D53EB">
        <w:rPr>
          <w:rFonts w:eastAsia="Cambria"/>
          <w:w w:val="105"/>
          <w:sz w:val="22"/>
          <w:szCs w:val="22"/>
        </w:rPr>
        <w:t xml:space="preserve"> </w:t>
      </w:r>
      <w:r w:rsidRPr="00EF5F16">
        <w:rPr>
          <w:rFonts w:eastAsia="Cambria"/>
          <w:w w:val="105"/>
          <w:sz w:val="22"/>
          <w:szCs w:val="22"/>
        </w:rPr>
        <w:t>the</w:t>
      </w:r>
      <w:r w:rsidRPr="007D53EB">
        <w:rPr>
          <w:rFonts w:eastAsia="Cambria"/>
          <w:w w:val="105"/>
          <w:sz w:val="22"/>
          <w:szCs w:val="22"/>
        </w:rPr>
        <w:t xml:space="preserve"> </w:t>
      </w:r>
      <w:r w:rsidRPr="00EF5F16">
        <w:rPr>
          <w:rFonts w:eastAsia="Cambria"/>
          <w:w w:val="105"/>
          <w:sz w:val="22"/>
          <w:szCs w:val="22"/>
        </w:rPr>
        <w:t>date</w:t>
      </w:r>
      <w:r w:rsidRPr="007D53EB">
        <w:rPr>
          <w:rFonts w:eastAsia="Cambria"/>
          <w:w w:val="105"/>
          <w:sz w:val="22"/>
          <w:szCs w:val="22"/>
        </w:rPr>
        <w:t xml:space="preserve"> </w:t>
      </w:r>
      <w:r w:rsidRPr="00EF5F16">
        <w:rPr>
          <w:rFonts w:eastAsia="Cambria"/>
          <w:w w:val="105"/>
          <w:sz w:val="22"/>
          <w:szCs w:val="22"/>
        </w:rPr>
        <w:t>of</w:t>
      </w:r>
      <w:r w:rsidRPr="007D53EB">
        <w:rPr>
          <w:rFonts w:eastAsia="Cambria"/>
          <w:w w:val="105"/>
          <w:sz w:val="22"/>
          <w:szCs w:val="22"/>
        </w:rPr>
        <w:t xml:space="preserve"> </w:t>
      </w:r>
      <w:r w:rsidR="009C44F6" w:rsidRPr="00EF5F16">
        <w:rPr>
          <w:rFonts w:eastAsia="Cambria"/>
          <w:w w:val="105"/>
          <w:sz w:val="22"/>
          <w:szCs w:val="22"/>
        </w:rPr>
        <w:t>Letter</w:t>
      </w:r>
      <w:r w:rsidRPr="007D53EB">
        <w:rPr>
          <w:rFonts w:eastAsia="Cambria"/>
          <w:w w:val="105"/>
          <w:sz w:val="22"/>
          <w:szCs w:val="22"/>
        </w:rPr>
        <w:t xml:space="preserve"> </w:t>
      </w:r>
      <w:r w:rsidRPr="00EF5F16">
        <w:rPr>
          <w:rFonts w:eastAsia="Cambria"/>
          <w:w w:val="105"/>
          <w:sz w:val="22"/>
          <w:szCs w:val="22"/>
        </w:rPr>
        <w:t>of</w:t>
      </w:r>
      <w:r w:rsidRPr="007D53EB">
        <w:rPr>
          <w:rFonts w:eastAsia="Cambria"/>
          <w:w w:val="105"/>
          <w:sz w:val="22"/>
          <w:szCs w:val="22"/>
        </w:rPr>
        <w:t xml:space="preserve"> </w:t>
      </w:r>
      <w:r w:rsidRPr="00EF5F16">
        <w:rPr>
          <w:rFonts w:eastAsia="Cambria"/>
          <w:w w:val="105"/>
          <w:sz w:val="22"/>
          <w:szCs w:val="22"/>
        </w:rPr>
        <w:t>Award,</w:t>
      </w:r>
      <w:r w:rsidRPr="007D53EB">
        <w:rPr>
          <w:rFonts w:eastAsia="Cambria"/>
          <w:w w:val="105"/>
          <w:sz w:val="22"/>
          <w:szCs w:val="22"/>
        </w:rPr>
        <w:t xml:space="preserve"> </w:t>
      </w:r>
      <w:r w:rsidRPr="00EF5F16">
        <w:rPr>
          <w:rFonts w:eastAsia="Cambria"/>
          <w:w w:val="105"/>
          <w:sz w:val="22"/>
          <w:szCs w:val="22"/>
        </w:rPr>
        <w:t>the</w:t>
      </w:r>
      <w:r w:rsidRPr="007D53EB">
        <w:rPr>
          <w:rFonts w:eastAsia="Cambria"/>
          <w:w w:val="105"/>
          <w:sz w:val="22"/>
          <w:szCs w:val="22"/>
        </w:rPr>
        <w:t xml:space="preserve"> </w:t>
      </w:r>
      <w:r w:rsidRPr="00EF5F16">
        <w:rPr>
          <w:rFonts w:eastAsia="Cambria"/>
          <w:w w:val="105"/>
          <w:sz w:val="22"/>
          <w:szCs w:val="22"/>
        </w:rPr>
        <w:t>Contractor</w:t>
      </w:r>
      <w:r w:rsidRPr="007D53EB">
        <w:rPr>
          <w:rFonts w:eastAsia="Cambria"/>
          <w:w w:val="105"/>
          <w:sz w:val="22"/>
          <w:szCs w:val="22"/>
        </w:rPr>
        <w:t xml:space="preserve"> </w:t>
      </w:r>
      <w:r w:rsidRPr="00EF5F16">
        <w:rPr>
          <w:rFonts w:eastAsia="Cambria"/>
          <w:w w:val="105"/>
          <w:sz w:val="22"/>
          <w:szCs w:val="22"/>
        </w:rPr>
        <w:t>shall</w:t>
      </w:r>
      <w:r w:rsidRPr="007D53EB">
        <w:rPr>
          <w:rFonts w:eastAsia="Cambria"/>
          <w:w w:val="105"/>
          <w:sz w:val="22"/>
          <w:szCs w:val="22"/>
        </w:rPr>
        <w:t xml:space="preserve"> </w:t>
      </w:r>
      <w:r w:rsidRPr="00EF5F16">
        <w:rPr>
          <w:rFonts w:eastAsia="Cambria"/>
          <w:w w:val="105"/>
          <w:sz w:val="22"/>
          <w:szCs w:val="22"/>
        </w:rPr>
        <w:t>prepare</w:t>
      </w:r>
      <w:r w:rsidRPr="007D53EB">
        <w:rPr>
          <w:rFonts w:eastAsia="Cambria"/>
          <w:w w:val="105"/>
          <w:sz w:val="22"/>
          <w:szCs w:val="22"/>
        </w:rPr>
        <w:t xml:space="preserve"> </w:t>
      </w:r>
      <w:r w:rsidRPr="00EF5F16">
        <w:rPr>
          <w:rFonts w:eastAsia="Cambria"/>
          <w:w w:val="105"/>
          <w:sz w:val="22"/>
          <w:szCs w:val="22"/>
        </w:rPr>
        <w:t>and</w:t>
      </w:r>
      <w:r w:rsidRPr="007D53EB">
        <w:rPr>
          <w:rFonts w:eastAsia="Cambria"/>
          <w:w w:val="105"/>
          <w:sz w:val="22"/>
          <w:szCs w:val="22"/>
        </w:rPr>
        <w:t xml:space="preserve"> </w:t>
      </w:r>
      <w:r w:rsidRPr="00EF5F16">
        <w:rPr>
          <w:rFonts w:eastAsia="Cambria"/>
          <w:w w:val="105"/>
          <w:sz w:val="22"/>
          <w:szCs w:val="22"/>
        </w:rPr>
        <w:t>submit</w:t>
      </w:r>
      <w:r w:rsidRPr="007D53EB">
        <w:rPr>
          <w:rFonts w:eastAsia="Cambria"/>
          <w:w w:val="105"/>
          <w:sz w:val="22"/>
          <w:szCs w:val="22"/>
        </w:rPr>
        <w:t xml:space="preserve"> </w:t>
      </w:r>
      <w:r w:rsidRPr="00EF5F16">
        <w:rPr>
          <w:rFonts w:eastAsia="Cambria"/>
          <w:w w:val="105"/>
          <w:sz w:val="22"/>
          <w:szCs w:val="22"/>
        </w:rPr>
        <w:t>to</w:t>
      </w:r>
      <w:r w:rsidRPr="007D53EB">
        <w:rPr>
          <w:rFonts w:eastAsia="Cambria"/>
          <w:w w:val="105"/>
          <w:sz w:val="22"/>
          <w:szCs w:val="22"/>
        </w:rPr>
        <w:t xml:space="preserve"> </w:t>
      </w:r>
      <w:r w:rsidRPr="00EF5F16">
        <w:rPr>
          <w:rFonts w:eastAsia="Cambria"/>
          <w:w w:val="105"/>
          <w:sz w:val="22"/>
          <w:szCs w:val="22"/>
        </w:rPr>
        <w:t>the</w:t>
      </w:r>
      <w:r w:rsidRPr="007D53EB">
        <w:rPr>
          <w:rFonts w:eastAsia="Cambria"/>
          <w:w w:val="105"/>
          <w:sz w:val="22"/>
          <w:szCs w:val="22"/>
        </w:rPr>
        <w:t xml:space="preserve"> </w:t>
      </w:r>
      <w:r w:rsidR="00E63B39" w:rsidRPr="00EF5F16">
        <w:rPr>
          <w:rFonts w:eastAsia="Cambria"/>
          <w:w w:val="105"/>
          <w:sz w:val="22"/>
          <w:szCs w:val="22"/>
        </w:rPr>
        <w:t xml:space="preserve">Project Manager </w:t>
      </w:r>
      <w:r w:rsidR="006B5E44" w:rsidRPr="00EF5F16">
        <w:rPr>
          <w:rFonts w:eastAsia="Cambria"/>
          <w:w w:val="105"/>
          <w:sz w:val="22"/>
          <w:szCs w:val="22"/>
        </w:rPr>
        <w:t>/Engineer</w:t>
      </w:r>
      <w:r w:rsidRPr="007D53EB">
        <w:rPr>
          <w:rFonts w:eastAsia="Cambria"/>
          <w:w w:val="105"/>
          <w:sz w:val="22"/>
          <w:szCs w:val="22"/>
        </w:rPr>
        <w:t xml:space="preserve"> </w:t>
      </w:r>
      <w:r w:rsidRPr="00EF5F16">
        <w:rPr>
          <w:rFonts w:eastAsia="Cambria"/>
          <w:w w:val="105"/>
          <w:sz w:val="22"/>
          <w:szCs w:val="22"/>
        </w:rPr>
        <w:t>a</w:t>
      </w:r>
      <w:r w:rsidRPr="007D53EB">
        <w:rPr>
          <w:rFonts w:eastAsia="Cambria"/>
          <w:w w:val="105"/>
          <w:sz w:val="22"/>
          <w:szCs w:val="22"/>
        </w:rPr>
        <w:t xml:space="preserve"> </w:t>
      </w:r>
      <w:r w:rsidRPr="00EF5F16">
        <w:rPr>
          <w:rFonts w:eastAsia="Cambria"/>
          <w:w w:val="105"/>
          <w:sz w:val="22"/>
          <w:szCs w:val="22"/>
        </w:rPr>
        <w:t>detailed</w:t>
      </w:r>
      <w:r w:rsidRPr="007D53EB">
        <w:rPr>
          <w:rFonts w:eastAsia="Cambria"/>
          <w:w w:val="105"/>
          <w:sz w:val="22"/>
          <w:szCs w:val="22"/>
        </w:rPr>
        <w:t xml:space="preserve"> </w:t>
      </w:r>
      <w:r w:rsidRPr="00EF5F16">
        <w:rPr>
          <w:rFonts w:eastAsia="Cambria"/>
          <w:w w:val="105"/>
          <w:sz w:val="22"/>
          <w:szCs w:val="22"/>
        </w:rPr>
        <w:t>program</w:t>
      </w:r>
      <w:r w:rsidRPr="007D53EB">
        <w:rPr>
          <w:rFonts w:eastAsia="Cambria"/>
          <w:w w:val="105"/>
          <w:sz w:val="22"/>
          <w:szCs w:val="22"/>
        </w:rPr>
        <w:t xml:space="preserve"> </w:t>
      </w:r>
      <w:r w:rsidRPr="00EF5F16">
        <w:rPr>
          <w:rFonts w:eastAsia="Cambria"/>
          <w:w w:val="105"/>
          <w:sz w:val="22"/>
          <w:szCs w:val="22"/>
        </w:rPr>
        <w:t>of</w:t>
      </w:r>
      <w:r w:rsidRPr="007D53EB">
        <w:rPr>
          <w:rFonts w:eastAsia="Cambria"/>
          <w:w w:val="105"/>
          <w:sz w:val="22"/>
          <w:szCs w:val="22"/>
        </w:rPr>
        <w:t xml:space="preserve"> </w:t>
      </w:r>
      <w:r w:rsidRPr="00EF5F16">
        <w:rPr>
          <w:rFonts w:eastAsia="Cambria"/>
          <w:w w:val="105"/>
          <w:sz w:val="22"/>
          <w:szCs w:val="22"/>
        </w:rPr>
        <w:t>performance</w:t>
      </w:r>
      <w:r w:rsidRPr="007D53EB">
        <w:rPr>
          <w:rFonts w:eastAsia="Cambria"/>
          <w:w w:val="105"/>
          <w:sz w:val="22"/>
          <w:szCs w:val="22"/>
        </w:rPr>
        <w:t xml:space="preserve"> </w:t>
      </w:r>
      <w:r w:rsidRPr="00EF5F16">
        <w:rPr>
          <w:rFonts w:eastAsia="Cambria"/>
          <w:w w:val="105"/>
          <w:sz w:val="22"/>
          <w:szCs w:val="22"/>
        </w:rPr>
        <w:t>of</w:t>
      </w:r>
      <w:r w:rsidRPr="007D53EB">
        <w:rPr>
          <w:rFonts w:eastAsia="Cambria"/>
          <w:w w:val="105"/>
          <w:sz w:val="22"/>
          <w:szCs w:val="22"/>
        </w:rPr>
        <w:t xml:space="preserve"> </w:t>
      </w:r>
      <w:r w:rsidRPr="00EF5F16">
        <w:rPr>
          <w:rFonts w:eastAsia="Cambria"/>
          <w:w w:val="105"/>
          <w:sz w:val="22"/>
          <w:szCs w:val="22"/>
        </w:rPr>
        <w:t>the</w:t>
      </w:r>
      <w:r w:rsidRPr="007D53EB">
        <w:rPr>
          <w:rFonts w:eastAsia="Cambria"/>
          <w:w w:val="105"/>
          <w:sz w:val="22"/>
          <w:szCs w:val="22"/>
        </w:rPr>
        <w:t xml:space="preserve"> </w:t>
      </w:r>
      <w:r w:rsidRPr="00EF5F16">
        <w:rPr>
          <w:rFonts w:eastAsia="Cambria"/>
          <w:w w:val="105"/>
          <w:sz w:val="22"/>
          <w:szCs w:val="22"/>
        </w:rPr>
        <w:t>Contract</w:t>
      </w:r>
      <w:r w:rsidRPr="00EF5F16">
        <w:rPr>
          <w:rFonts w:eastAsia="Cambria"/>
          <w:spacing w:val="1"/>
          <w:w w:val="105"/>
          <w:sz w:val="22"/>
          <w:szCs w:val="22"/>
        </w:rPr>
        <w:t xml:space="preserve"> </w:t>
      </w:r>
      <w:r w:rsidRPr="00EF5F16">
        <w:rPr>
          <w:rFonts w:eastAsia="Cambria"/>
          <w:b/>
          <w:bCs/>
          <w:w w:val="105"/>
          <w:sz w:val="22"/>
          <w:szCs w:val="22"/>
        </w:rPr>
        <w:t>(L2</w:t>
      </w:r>
      <w:r w:rsidRPr="00EF5F16">
        <w:rPr>
          <w:rFonts w:eastAsia="Cambria"/>
          <w:b/>
          <w:bCs/>
          <w:spacing w:val="-53"/>
          <w:w w:val="105"/>
          <w:sz w:val="22"/>
          <w:szCs w:val="22"/>
        </w:rPr>
        <w:t xml:space="preserve"> </w:t>
      </w:r>
      <w:r w:rsidRPr="00EF5F16">
        <w:rPr>
          <w:rFonts w:eastAsia="Cambria"/>
          <w:b/>
          <w:bCs/>
          <w:w w:val="105"/>
          <w:sz w:val="22"/>
          <w:szCs w:val="22"/>
        </w:rPr>
        <w:t>Network)</w:t>
      </w:r>
      <w:r w:rsidRPr="00EF5F16">
        <w:rPr>
          <w:rFonts w:eastAsia="Cambria"/>
          <w:w w:val="105"/>
          <w:sz w:val="22"/>
          <w:szCs w:val="22"/>
        </w:rPr>
        <w:t xml:space="preserve"> in the form of </w:t>
      </w:r>
      <w:r w:rsidRPr="00DF4A50">
        <w:rPr>
          <w:rFonts w:eastAsia="Cambria"/>
          <w:w w:val="105"/>
          <w:sz w:val="22"/>
          <w:szCs w:val="22"/>
        </w:rPr>
        <w:t xml:space="preserve">the Critical Path Method </w:t>
      </w:r>
      <w:r w:rsidRPr="00DF4A50">
        <w:rPr>
          <w:rFonts w:eastAsia="Cambria"/>
          <w:b/>
          <w:bCs/>
          <w:w w:val="105"/>
          <w:sz w:val="22"/>
          <w:szCs w:val="22"/>
        </w:rPr>
        <w:t>(CPM),</w:t>
      </w:r>
      <w:r w:rsidRPr="00DF4A50">
        <w:rPr>
          <w:rFonts w:eastAsia="Cambria"/>
          <w:w w:val="105"/>
          <w:sz w:val="22"/>
          <w:szCs w:val="22"/>
        </w:rPr>
        <w:t xml:space="preserve"> the </w:t>
      </w:r>
      <w:r w:rsidRPr="00DF4A50">
        <w:rPr>
          <w:rFonts w:eastAsia="Cambria"/>
          <w:b/>
          <w:bCs/>
          <w:w w:val="105"/>
          <w:sz w:val="22"/>
          <w:szCs w:val="22"/>
        </w:rPr>
        <w:t>PERT</w:t>
      </w:r>
      <w:r w:rsidRPr="00DF4A50">
        <w:rPr>
          <w:rFonts w:eastAsia="Cambria"/>
          <w:b/>
          <w:bCs/>
          <w:spacing w:val="1"/>
          <w:w w:val="105"/>
          <w:sz w:val="22"/>
          <w:szCs w:val="22"/>
        </w:rPr>
        <w:t xml:space="preserve"> </w:t>
      </w:r>
      <w:r w:rsidRPr="00DF4A50">
        <w:rPr>
          <w:rFonts w:eastAsia="Cambria"/>
          <w:w w:val="105"/>
          <w:sz w:val="22"/>
          <w:szCs w:val="22"/>
        </w:rPr>
        <w:t>network, or other internationally used programs and showing the</w:t>
      </w:r>
      <w:r w:rsidRPr="007D53EB">
        <w:rPr>
          <w:rFonts w:eastAsia="Cambria"/>
          <w:w w:val="105"/>
          <w:sz w:val="22"/>
          <w:szCs w:val="22"/>
        </w:rPr>
        <w:t xml:space="preserve"> </w:t>
      </w:r>
      <w:r w:rsidRPr="00DF4A50">
        <w:rPr>
          <w:rFonts w:eastAsia="Cambria"/>
          <w:w w:val="105"/>
          <w:sz w:val="22"/>
          <w:szCs w:val="22"/>
        </w:rPr>
        <w:t>sequence</w:t>
      </w:r>
      <w:r w:rsidRPr="007D53EB">
        <w:rPr>
          <w:rFonts w:eastAsia="Cambria"/>
          <w:w w:val="105"/>
          <w:sz w:val="22"/>
          <w:szCs w:val="22"/>
        </w:rPr>
        <w:t xml:space="preserve"> </w:t>
      </w:r>
      <w:r w:rsidRPr="00DF4A50">
        <w:rPr>
          <w:rFonts w:eastAsia="Cambria"/>
          <w:w w:val="105"/>
          <w:sz w:val="22"/>
          <w:szCs w:val="22"/>
        </w:rPr>
        <w:t>in</w:t>
      </w:r>
      <w:r w:rsidRPr="007D53EB">
        <w:rPr>
          <w:rFonts w:eastAsia="Cambria"/>
          <w:w w:val="105"/>
          <w:sz w:val="22"/>
          <w:szCs w:val="22"/>
        </w:rPr>
        <w:t xml:space="preserve"> </w:t>
      </w:r>
      <w:r w:rsidRPr="00DF4A50">
        <w:rPr>
          <w:rFonts w:eastAsia="Cambria"/>
          <w:w w:val="105"/>
          <w:sz w:val="22"/>
          <w:szCs w:val="22"/>
        </w:rPr>
        <w:t>which</w:t>
      </w:r>
      <w:r w:rsidRPr="007D53EB">
        <w:rPr>
          <w:rFonts w:eastAsia="Cambria"/>
          <w:w w:val="105"/>
          <w:sz w:val="22"/>
          <w:szCs w:val="22"/>
        </w:rPr>
        <w:t xml:space="preserve"> </w:t>
      </w:r>
      <w:r w:rsidRPr="00DF4A50">
        <w:rPr>
          <w:rFonts w:eastAsia="Cambria"/>
          <w:w w:val="105"/>
          <w:sz w:val="22"/>
          <w:szCs w:val="22"/>
        </w:rPr>
        <w:t>it</w:t>
      </w:r>
      <w:r w:rsidRPr="007D53EB">
        <w:rPr>
          <w:rFonts w:eastAsia="Cambria"/>
          <w:w w:val="105"/>
          <w:sz w:val="22"/>
          <w:szCs w:val="22"/>
        </w:rPr>
        <w:t xml:space="preserve"> </w:t>
      </w:r>
      <w:r w:rsidRPr="00DF4A50">
        <w:rPr>
          <w:rFonts w:eastAsia="Cambria"/>
          <w:w w:val="105"/>
          <w:sz w:val="22"/>
          <w:szCs w:val="22"/>
        </w:rPr>
        <w:t>proposes</w:t>
      </w:r>
      <w:r w:rsidRPr="007D53EB">
        <w:rPr>
          <w:rFonts w:eastAsia="Cambria"/>
          <w:w w:val="105"/>
          <w:sz w:val="22"/>
          <w:szCs w:val="22"/>
        </w:rPr>
        <w:t xml:space="preserve"> </w:t>
      </w:r>
      <w:r w:rsidRPr="00DF4A50">
        <w:rPr>
          <w:rFonts w:eastAsia="Cambria"/>
          <w:w w:val="105"/>
          <w:sz w:val="22"/>
          <w:szCs w:val="22"/>
        </w:rPr>
        <w:t>to design, manufacture,</w:t>
      </w:r>
      <w:r w:rsidRPr="007D53EB">
        <w:rPr>
          <w:rFonts w:eastAsia="Cambria"/>
          <w:w w:val="105"/>
          <w:sz w:val="22"/>
          <w:szCs w:val="22"/>
        </w:rPr>
        <w:t xml:space="preserve"> </w:t>
      </w:r>
      <w:r w:rsidRPr="00DF4A50">
        <w:rPr>
          <w:rFonts w:eastAsia="Cambria"/>
          <w:w w:val="105"/>
          <w:sz w:val="22"/>
          <w:szCs w:val="22"/>
        </w:rPr>
        <w:t>transport,</w:t>
      </w:r>
      <w:r w:rsidRPr="007D53EB">
        <w:rPr>
          <w:rFonts w:eastAsia="Cambria"/>
          <w:w w:val="105"/>
          <w:sz w:val="22"/>
          <w:szCs w:val="22"/>
        </w:rPr>
        <w:t xml:space="preserve"> </w:t>
      </w:r>
      <w:r w:rsidRPr="00DF4A50">
        <w:rPr>
          <w:rFonts w:eastAsia="Cambria"/>
          <w:w w:val="105"/>
          <w:sz w:val="22"/>
          <w:szCs w:val="22"/>
        </w:rPr>
        <w:t>assemble, install and pre-commissioning the Facilities, as well as the</w:t>
      </w:r>
      <w:r w:rsidRPr="007D53EB">
        <w:rPr>
          <w:rFonts w:eastAsia="Cambria"/>
          <w:w w:val="105"/>
          <w:sz w:val="22"/>
          <w:szCs w:val="22"/>
        </w:rPr>
        <w:t xml:space="preserve"> </w:t>
      </w:r>
      <w:r w:rsidRPr="00DF4A50">
        <w:rPr>
          <w:rFonts w:eastAsia="Cambria"/>
          <w:w w:val="105"/>
          <w:sz w:val="22"/>
          <w:szCs w:val="22"/>
        </w:rPr>
        <w:t>date by which the Contractor reasonably requires that the Employer</w:t>
      </w:r>
      <w:r w:rsidRPr="007D53EB">
        <w:rPr>
          <w:rFonts w:eastAsia="Cambria"/>
          <w:w w:val="105"/>
          <w:sz w:val="22"/>
          <w:szCs w:val="22"/>
        </w:rPr>
        <w:t xml:space="preserve"> </w:t>
      </w:r>
      <w:r w:rsidRPr="00DF4A50">
        <w:rPr>
          <w:rFonts w:eastAsia="Cambria"/>
          <w:w w:val="105"/>
          <w:sz w:val="22"/>
          <w:szCs w:val="22"/>
        </w:rPr>
        <w:t>shall have fulfilled its obligations under the Contract so as to enable</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Contractor</w:t>
      </w:r>
      <w:r w:rsidRPr="007D53EB">
        <w:rPr>
          <w:rFonts w:eastAsia="Cambria"/>
          <w:w w:val="105"/>
          <w:sz w:val="22"/>
          <w:szCs w:val="22"/>
        </w:rPr>
        <w:t xml:space="preserve"> </w:t>
      </w:r>
      <w:r w:rsidRPr="00DF4A50">
        <w:rPr>
          <w:rFonts w:eastAsia="Cambria"/>
          <w:w w:val="105"/>
          <w:sz w:val="22"/>
          <w:szCs w:val="22"/>
        </w:rPr>
        <w:t>to</w:t>
      </w:r>
      <w:r w:rsidRPr="007D53EB">
        <w:rPr>
          <w:rFonts w:eastAsia="Cambria"/>
          <w:w w:val="105"/>
          <w:sz w:val="22"/>
          <w:szCs w:val="22"/>
        </w:rPr>
        <w:t xml:space="preserve"> </w:t>
      </w:r>
      <w:r w:rsidRPr="00DF4A50">
        <w:rPr>
          <w:rFonts w:eastAsia="Cambria"/>
          <w:w w:val="105"/>
          <w:sz w:val="22"/>
          <w:szCs w:val="22"/>
        </w:rPr>
        <w:t>execute</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Contract</w:t>
      </w:r>
      <w:r w:rsidRPr="007D53EB">
        <w:rPr>
          <w:rFonts w:eastAsia="Cambria"/>
          <w:w w:val="105"/>
          <w:sz w:val="22"/>
          <w:szCs w:val="22"/>
        </w:rPr>
        <w:t xml:space="preserve"> </w:t>
      </w:r>
      <w:r w:rsidRPr="00DF4A50">
        <w:rPr>
          <w:rFonts w:eastAsia="Cambria"/>
          <w:w w:val="105"/>
          <w:sz w:val="22"/>
          <w:szCs w:val="22"/>
        </w:rPr>
        <w:t>in</w:t>
      </w:r>
      <w:r w:rsidRPr="007D53EB">
        <w:rPr>
          <w:rFonts w:eastAsia="Cambria"/>
          <w:w w:val="105"/>
          <w:sz w:val="22"/>
          <w:szCs w:val="22"/>
        </w:rPr>
        <w:t xml:space="preserve"> </w:t>
      </w:r>
      <w:r w:rsidRPr="00DF4A50">
        <w:rPr>
          <w:rFonts w:eastAsia="Cambria"/>
          <w:w w:val="105"/>
          <w:sz w:val="22"/>
          <w:szCs w:val="22"/>
        </w:rPr>
        <w:t>accordance</w:t>
      </w:r>
      <w:r w:rsidRPr="007D53EB">
        <w:rPr>
          <w:rFonts w:eastAsia="Cambria"/>
          <w:w w:val="105"/>
          <w:sz w:val="22"/>
          <w:szCs w:val="22"/>
        </w:rPr>
        <w:t xml:space="preserve"> </w:t>
      </w:r>
      <w:r w:rsidRPr="00DF4A50">
        <w:rPr>
          <w:rFonts w:eastAsia="Cambria"/>
          <w:w w:val="105"/>
          <w:sz w:val="22"/>
          <w:szCs w:val="22"/>
        </w:rPr>
        <w:t>with</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program</w:t>
      </w:r>
      <w:r w:rsidRPr="007D53EB">
        <w:rPr>
          <w:rFonts w:eastAsia="Cambria"/>
          <w:w w:val="105"/>
          <w:sz w:val="22"/>
          <w:szCs w:val="22"/>
        </w:rPr>
        <w:t xml:space="preserve"> </w:t>
      </w:r>
      <w:r w:rsidRPr="00DF4A50">
        <w:rPr>
          <w:rFonts w:eastAsia="Cambria"/>
          <w:w w:val="105"/>
          <w:sz w:val="22"/>
          <w:szCs w:val="22"/>
        </w:rPr>
        <w:t>and</w:t>
      </w:r>
      <w:r w:rsidRPr="007D53EB">
        <w:rPr>
          <w:rFonts w:eastAsia="Cambria"/>
          <w:w w:val="105"/>
          <w:sz w:val="22"/>
          <w:szCs w:val="22"/>
        </w:rPr>
        <w:t xml:space="preserve"> </w:t>
      </w:r>
      <w:r w:rsidRPr="00DF4A50">
        <w:rPr>
          <w:rFonts w:eastAsia="Cambria"/>
          <w:w w:val="105"/>
          <w:sz w:val="22"/>
          <w:szCs w:val="22"/>
        </w:rPr>
        <w:t>to</w:t>
      </w:r>
      <w:r w:rsidRPr="007D53EB">
        <w:rPr>
          <w:rFonts w:eastAsia="Cambria"/>
          <w:w w:val="105"/>
          <w:sz w:val="22"/>
          <w:szCs w:val="22"/>
        </w:rPr>
        <w:t xml:space="preserve"> </w:t>
      </w:r>
      <w:r w:rsidRPr="00DF4A50">
        <w:rPr>
          <w:rFonts w:eastAsia="Cambria"/>
          <w:w w:val="105"/>
          <w:sz w:val="22"/>
          <w:szCs w:val="22"/>
        </w:rPr>
        <w:t>achieve</w:t>
      </w:r>
      <w:r w:rsidRPr="007D53EB">
        <w:rPr>
          <w:rFonts w:eastAsia="Cambria"/>
          <w:w w:val="105"/>
          <w:sz w:val="22"/>
          <w:szCs w:val="22"/>
        </w:rPr>
        <w:t xml:space="preserve"> </w:t>
      </w:r>
      <w:r w:rsidRPr="00DF4A50">
        <w:rPr>
          <w:rFonts w:eastAsia="Cambria"/>
          <w:w w:val="105"/>
          <w:sz w:val="22"/>
          <w:szCs w:val="22"/>
        </w:rPr>
        <w:t xml:space="preserve">Completion, </w:t>
      </w:r>
      <w:r w:rsidRPr="007D53EB">
        <w:rPr>
          <w:rFonts w:eastAsia="Cambria"/>
          <w:w w:val="105"/>
          <w:sz w:val="22"/>
          <w:szCs w:val="22"/>
        </w:rPr>
        <w:t xml:space="preserve"> </w:t>
      </w:r>
      <w:r w:rsidRPr="00DF4A50">
        <w:rPr>
          <w:rFonts w:eastAsia="Cambria"/>
          <w:w w:val="105"/>
          <w:sz w:val="22"/>
          <w:szCs w:val="22"/>
        </w:rPr>
        <w:t xml:space="preserve">Commissioning </w:t>
      </w:r>
      <w:r w:rsidRPr="007D53EB">
        <w:rPr>
          <w:rFonts w:eastAsia="Cambria"/>
          <w:w w:val="105"/>
          <w:sz w:val="22"/>
          <w:szCs w:val="22"/>
        </w:rPr>
        <w:t xml:space="preserve"> </w:t>
      </w:r>
      <w:r w:rsidRPr="00DF4A50">
        <w:rPr>
          <w:rFonts w:eastAsia="Cambria"/>
          <w:w w:val="105"/>
          <w:sz w:val="22"/>
          <w:szCs w:val="22"/>
        </w:rPr>
        <w:t>and</w:t>
      </w:r>
      <w:r w:rsidRPr="007D53EB">
        <w:rPr>
          <w:rFonts w:eastAsia="Cambria"/>
          <w:w w:val="105"/>
          <w:sz w:val="22"/>
          <w:szCs w:val="22"/>
        </w:rPr>
        <w:t xml:space="preserve"> </w:t>
      </w:r>
      <w:r w:rsidRPr="00DF4A50">
        <w:rPr>
          <w:rFonts w:eastAsia="Cambria"/>
          <w:w w:val="105"/>
          <w:sz w:val="22"/>
          <w:szCs w:val="22"/>
        </w:rPr>
        <w:t>Acceptance of the Facilities in accordance with the Contract. The</w:t>
      </w:r>
      <w:r w:rsidRPr="007D53EB">
        <w:rPr>
          <w:rFonts w:eastAsia="Cambria"/>
          <w:w w:val="105"/>
          <w:sz w:val="22"/>
          <w:szCs w:val="22"/>
        </w:rPr>
        <w:t xml:space="preserve"> </w:t>
      </w:r>
      <w:r w:rsidRPr="00DF4A50">
        <w:rPr>
          <w:rFonts w:eastAsia="Cambria"/>
          <w:w w:val="105"/>
          <w:sz w:val="22"/>
          <w:szCs w:val="22"/>
        </w:rPr>
        <w:t>program so submitted by the Contractor shall accord with the Time</w:t>
      </w:r>
      <w:r w:rsidRPr="007D53EB">
        <w:rPr>
          <w:rFonts w:eastAsia="Cambria"/>
          <w:w w:val="105"/>
          <w:sz w:val="22"/>
          <w:szCs w:val="22"/>
        </w:rPr>
        <w:t xml:space="preserve"> </w:t>
      </w:r>
      <w:r w:rsidRPr="00DF4A50">
        <w:rPr>
          <w:rFonts w:eastAsia="Cambria"/>
          <w:w w:val="105"/>
          <w:sz w:val="22"/>
          <w:szCs w:val="22"/>
        </w:rPr>
        <w:t xml:space="preserve">Schedule included in </w:t>
      </w:r>
      <w:r w:rsidRPr="00DF4A50">
        <w:rPr>
          <w:rFonts w:eastAsia="Cambria"/>
          <w:b/>
          <w:i/>
          <w:w w:val="105"/>
          <w:sz w:val="22"/>
          <w:szCs w:val="22"/>
        </w:rPr>
        <w:t>Appendix-4</w:t>
      </w:r>
      <w:r w:rsidRPr="00DF4A50">
        <w:rPr>
          <w:rFonts w:eastAsia="Cambria"/>
          <w:w w:val="105"/>
          <w:sz w:val="22"/>
          <w:szCs w:val="22"/>
        </w:rPr>
        <w:t xml:space="preserve"> (Time Schedule) to the Contract</w:t>
      </w:r>
      <w:r w:rsidRPr="007D53EB">
        <w:rPr>
          <w:rFonts w:eastAsia="Cambria"/>
          <w:w w:val="105"/>
          <w:sz w:val="22"/>
          <w:szCs w:val="22"/>
        </w:rPr>
        <w:t xml:space="preserve"> </w:t>
      </w:r>
      <w:r w:rsidRPr="00DF4A50">
        <w:rPr>
          <w:rFonts w:eastAsia="Cambria"/>
          <w:w w:val="105"/>
          <w:sz w:val="22"/>
          <w:szCs w:val="22"/>
        </w:rPr>
        <w:t>Agreement</w:t>
      </w:r>
      <w:r w:rsidRPr="007D53EB">
        <w:rPr>
          <w:rFonts w:eastAsia="Cambria"/>
          <w:w w:val="105"/>
          <w:sz w:val="22"/>
          <w:szCs w:val="22"/>
        </w:rPr>
        <w:t xml:space="preserve"> </w:t>
      </w:r>
      <w:r w:rsidRPr="00DF4A50">
        <w:rPr>
          <w:rFonts w:eastAsia="Cambria"/>
          <w:w w:val="105"/>
          <w:sz w:val="22"/>
          <w:szCs w:val="22"/>
        </w:rPr>
        <w:t>and</w:t>
      </w:r>
      <w:r w:rsidRPr="007D53EB">
        <w:rPr>
          <w:rFonts w:eastAsia="Cambria"/>
          <w:w w:val="105"/>
          <w:sz w:val="22"/>
          <w:szCs w:val="22"/>
        </w:rPr>
        <w:t xml:space="preserve"> </w:t>
      </w:r>
      <w:r w:rsidRPr="00DF4A50">
        <w:rPr>
          <w:rFonts w:eastAsia="Cambria"/>
          <w:w w:val="105"/>
          <w:sz w:val="22"/>
          <w:szCs w:val="22"/>
        </w:rPr>
        <w:t>any</w:t>
      </w:r>
      <w:r w:rsidRPr="007D53EB">
        <w:rPr>
          <w:rFonts w:eastAsia="Cambria"/>
          <w:w w:val="105"/>
          <w:sz w:val="22"/>
          <w:szCs w:val="22"/>
        </w:rPr>
        <w:t xml:space="preserve"> </w:t>
      </w:r>
      <w:r w:rsidRPr="00DF4A50">
        <w:rPr>
          <w:rFonts w:eastAsia="Cambria"/>
          <w:w w:val="105"/>
          <w:sz w:val="22"/>
          <w:szCs w:val="22"/>
        </w:rPr>
        <w:t>other</w:t>
      </w:r>
      <w:r w:rsidRPr="007D53EB">
        <w:rPr>
          <w:rFonts w:eastAsia="Cambria"/>
          <w:w w:val="105"/>
          <w:sz w:val="22"/>
          <w:szCs w:val="22"/>
        </w:rPr>
        <w:t xml:space="preserve"> </w:t>
      </w:r>
      <w:r w:rsidRPr="00DF4A50">
        <w:rPr>
          <w:rFonts w:eastAsia="Cambria"/>
          <w:w w:val="105"/>
          <w:sz w:val="22"/>
          <w:szCs w:val="22"/>
        </w:rPr>
        <w:t>dates</w:t>
      </w:r>
      <w:r w:rsidRPr="007D53EB">
        <w:rPr>
          <w:rFonts w:eastAsia="Cambria"/>
          <w:w w:val="105"/>
          <w:sz w:val="22"/>
          <w:szCs w:val="22"/>
        </w:rPr>
        <w:t xml:space="preserve"> </w:t>
      </w:r>
      <w:r w:rsidRPr="00DF4A50">
        <w:rPr>
          <w:rFonts w:eastAsia="Cambria"/>
          <w:w w:val="105"/>
          <w:sz w:val="22"/>
          <w:szCs w:val="22"/>
        </w:rPr>
        <w:t>and</w:t>
      </w:r>
      <w:r w:rsidRPr="007D53EB">
        <w:rPr>
          <w:rFonts w:eastAsia="Cambria"/>
          <w:w w:val="105"/>
          <w:sz w:val="22"/>
          <w:szCs w:val="22"/>
        </w:rPr>
        <w:t xml:space="preserve"> </w:t>
      </w:r>
      <w:r w:rsidRPr="00DF4A50">
        <w:rPr>
          <w:rFonts w:eastAsia="Cambria"/>
          <w:w w:val="105"/>
          <w:sz w:val="22"/>
          <w:szCs w:val="22"/>
        </w:rPr>
        <w:t>periods</w:t>
      </w:r>
      <w:r w:rsidRPr="007D53EB">
        <w:rPr>
          <w:rFonts w:eastAsia="Cambria"/>
          <w:w w:val="105"/>
          <w:sz w:val="22"/>
          <w:szCs w:val="22"/>
        </w:rPr>
        <w:t xml:space="preserve"> </w:t>
      </w:r>
      <w:r w:rsidRPr="00DF4A50">
        <w:rPr>
          <w:rFonts w:eastAsia="Cambria"/>
          <w:w w:val="105"/>
          <w:sz w:val="22"/>
          <w:szCs w:val="22"/>
        </w:rPr>
        <w:t>specified</w:t>
      </w:r>
      <w:r w:rsidRPr="007D53EB">
        <w:rPr>
          <w:rFonts w:eastAsia="Cambria"/>
          <w:w w:val="105"/>
          <w:sz w:val="22"/>
          <w:szCs w:val="22"/>
        </w:rPr>
        <w:t xml:space="preserve"> </w:t>
      </w:r>
      <w:r w:rsidRPr="00DF4A50">
        <w:rPr>
          <w:rFonts w:eastAsia="Cambria"/>
          <w:w w:val="105"/>
          <w:sz w:val="22"/>
          <w:szCs w:val="22"/>
        </w:rPr>
        <w:t>in</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 xml:space="preserve">Contract. </w:t>
      </w:r>
      <w:r w:rsidRPr="00EF5F16">
        <w:rPr>
          <w:rFonts w:eastAsia="Cambria"/>
          <w:w w:val="105"/>
          <w:sz w:val="22"/>
          <w:szCs w:val="22"/>
        </w:rPr>
        <w:t>The Contractor shall update and revise the program as and</w:t>
      </w:r>
      <w:r w:rsidRPr="007D53EB">
        <w:rPr>
          <w:rFonts w:eastAsia="Cambria"/>
          <w:w w:val="105"/>
          <w:sz w:val="22"/>
          <w:szCs w:val="22"/>
        </w:rPr>
        <w:t xml:space="preserve"> </w:t>
      </w:r>
      <w:r w:rsidRPr="00EF5F16">
        <w:rPr>
          <w:rFonts w:eastAsia="Cambria"/>
          <w:w w:val="105"/>
          <w:sz w:val="22"/>
          <w:szCs w:val="22"/>
        </w:rPr>
        <w:t xml:space="preserve">when appropriate or when required by the </w:t>
      </w:r>
      <w:r w:rsidR="00E63B39" w:rsidRPr="00EF5F16">
        <w:rPr>
          <w:rFonts w:eastAsia="Cambria"/>
          <w:w w:val="105"/>
          <w:sz w:val="22"/>
          <w:szCs w:val="22"/>
        </w:rPr>
        <w:t xml:space="preserve">Project Manager </w:t>
      </w:r>
      <w:r w:rsidR="006B5E44" w:rsidRPr="00EF5F16">
        <w:rPr>
          <w:rFonts w:eastAsia="Cambria"/>
          <w:w w:val="105"/>
          <w:sz w:val="22"/>
          <w:szCs w:val="22"/>
        </w:rPr>
        <w:t>/Engineer</w:t>
      </w:r>
      <w:r w:rsidRPr="00EF5F16">
        <w:rPr>
          <w:rFonts w:eastAsia="Cambria"/>
          <w:w w:val="105"/>
          <w:sz w:val="22"/>
          <w:szCs w:val="22"/>
        </w:rPr>
        <w:t>, but</w:t>
      </w:r>
      <w:r w:rsidRPr="007D53EB">
        <w:rPr>
          <w:rFonts w:eastAsia="Cambria"/>
          <w:w w:val="105"/>
          <w:sz w:val="22"/>
          <w:szCs w:val="22"/>
        </w:rPr>
        <w:t xml:space="preserve"> </w:t>
      </w:r>
      <w:r w:rsidRPr="00EF5F16">
        <w:rPr>
          <w:rFonts w:eastAsia="Cambria"/>
          <w:w w:val="105"/>
          <w:sz w:val="22"/>
          <w:szCs w:val="22"/>
        </w:rPr>
        <w:t xml:space="preserve">without modification in the Times for Completion under </w:t>
      </w:r>
      <w:r w:rsidRPr="00EF5F16">
        <w:rPr>
          <w:rFonts w:eastAsia="Cambria"/>
          <w:b/>
          <w:i/>
          <w:w w:val="105"/>
          <w:sz w:val="22"/>
          <w:szCs w:val="22"/>
        </w:rPr>
        <w:t>GCC Sub-</w:t>
      </w:r>
      <w:r w:rsidRPr="00EF5F16">
        <w:rPr>
          <w:rFonts w:eastAsia="Cambria"/>
          <w:b/>
          <w:i/>
          <w:spacing w:val="1"/>
          <w:w w:val="105"/>
          <w:sz w:val="22"/>
          <w:szCs w:val="22"/>
        </w:rPr>
        <w:t xml:space="preserve"> </w:t>
      </w:r>
      <w:r w:rsidRPr="00EF5F16">
        <w:rPr>
          <w:rFonts w:eastAsia="Cambria"/>
          <w:b/>
          <w:i/>
          <w:w w:val="105"/>
          <w:sz w:val="22"/>
          <w:szCs w:val="22"/>
        </w:rPr>
        <w:t>Clause</w:t>
      </w:r>
      <w:r w:rsidRPr="00EF5F16">
        <w:rPr>
          <w:rFonts w:eastAsia="Cambria"/>
          <w:b/>
          <w:i/>
          <w:spacing w:val="1"/>
          <w:w w:val="105"/>
          <w:sz w:val="22"/>
          <w:szCs w:val="22"/>
        </w:rPr>
        <w:t xml:space="preserve"> </w:t>
      </w:r>
      <w:r w:rsidRPr="00EF5F16">
        <w:rPr>
          <w:rFonts w:eastAsia="Cambria"/>
          <w:b/>
          <w:i/>
          <w:w w:val="105"/>
          <w:sz w:val="22"/>
          <w:szCs w:val="22"/>
        </w:rPr>
        <w:t>4.2</w:t>
      </w:r>
      <w:r w:rsidRPr="00EF5F16">
        <w:rPr>
          <w:rFonts w:eastAsia="Cambria"/>
          <w:spacing w:val="1"/>
          <w:w w:val="105"/>
          <w:sz w:val="22"/>
          <w:szCs w:val="22"/>
        </w:rPr>
        <w:t xml:space="preserve"> </w:t>
      </w:r>
      <w:r w:rsidRPr="00EF5F16">
        <w:rPr>
          <w:rFonts w:eastAsia="Cambria"/>
          <w:w w:val="105"/>
          <w:sz w:val="22"/>
          <w:szCs w:val="22"/>
        </w:rPr>
        <w:t>and</w:t>
      </w:r>
      <w:r w:rsidRPr="007D53EB">
        <w:rPr>
          <w:rFonts w:eastAsia="Cambria"/>
          <w:w w:val="105"/>
          <w:sz w:val="22"/>
          <w:szCs w:val="22"/>
        </w:rPr>
        <w:t xml:space="preserve"> </w:t>
      </w:r>
      <w:r w:rsidRPr="00EF5F16">
        <w:rPr>
          <w:rFonts w:eastAsia="Cambria"/>
          <w:w w:val="105"/>
          <w:sz w:val="22"/>
          <w:szCs w:val="22"/>
        </w:rPr>
        <w:t>any</w:t>
      </w:r>
      <w:r w:rsidRPr="007D53EB">
        <w:rPr>
          <w:rFonts w:eastAsia="Cambria"/>
          <w:w w:val="105"/>
          <w:sz w:val="22"/>
          <w:szCs w:val="22"/>
        </w:rPr>
        <w:t xml:space="preserve"> </w:t>
      </w:r>
      <w:r w:rsidRPr="00EF5F16">
        <w:rPr>
          <w:rFonts w:eastAsia="Cambria"/>
          <w:w w:val="105"/>
          <w:sz w:val="22"/>
          <w:szCs w:val="22"/>
        </w:rPr>
        <w:t>extension</w:t>
      </w:r>
      <w:r w:rsidRPr="007D53EB">
        <w:rPr>
          <w:rFonts w:eastAsia="Cambria"/>
          <w:w w:val="105"/>
          <w:sz w:val="22"/>
          <w:szCs w:val="22"/>
        </w:rPr>
        <w:t xml:space="preserve"> </w:t>
      </w:r>
      <w:r w:rsidRPr="00EF5F16">
        <w:rPr>
          <w:rFonts w:eastAsia="Cambria"/>
          <w:w w:val="105"/>
          <w:sz w:val="22"/>
          <w:szCs w:val="22"/>
        </w:rPr>
        <w:t>granted</w:t>
      </w:r>
      <w:r w:rsidRPr="007D53EB">
        <w:rPr>
          <w:rFonts w:eastAsia="Cambria"/>
          <w:w w:val="105"/>
          <w:sz w:val="22"/>
          <w:szCs w:val="22"/>
        </w:rPr>
        <w:t xml:space="preserve"> </w:t>
      </w:r>
      <w:r w:rsidRPr="00EF5F16">
        <w:rPr>
          <w:rFonts w:eastAsia="Cambria"/>
          <w:w w:val="105"/>
          <w:sz w:val="22"/>
          <w:szCs w:val="22"/>
        </w:rPr>
        <w:t>in</w:t>
      </w:r>
      <w:r w:rsidRPr="007D53EB">
        <w:rPr>
          <w:rFonts w:eastAsia="Cambria"/>
          <w:w w:val="105"/>
          <w:sz w:val="22"/>
          <w:szCs w:val="22"/>
        </w:rPr>
        <w:t xml:space="preserve"> </w:t>
      </w:r>
      <w:r w:rsidR="006B5E44" w:rsidRPr="00EF5F16">
        <w:rPr>
          <w:rFonts w:eastAsia="Cambria"/>
          <w:w w:val="105"/>
          <w:sz w:val="22"/>
          <w:szCs w:val="22"/>
        </w:rPr>
        <w:t xml:space="preserve">accordance with </w:t>
      </w:r>
      <w:r w:rsidR="006B5E44" w:rsidRPr="00EF5F16">
        <w:rPr>
          <w:rFonts w:eastAsia="Cambria"/>
          <w:b/>
          <w:i/>
          <w:w w:val="105"/>
          <w:sz w:val="22"/>
          <w:szCs w:val="22"/>
        </w:rPr>
        <w:t>GCC</w:t>
      </w:r>
      <w:r w:rsidRPr="00EF5F16">
        <w:rPr>
          <w:rFonts w:eastAsia="Cambria"/>
          <w:b/>
          <w:i/>
          <w:spacing w:val="1"/>
          <w:w w:val="105"/>
          <w:sz w:val="22"/>
          <w:szCs w:val="22"/>
        </w:rPr>
        <w:t xml:space="preserve"> </w:t>
      </w:r>
      <w:r w:rsidRPr="00EF5F16">
        <w:rPr>
          <w:rFonts w:eastAsia="Cambria"/>
          <w:b/>
          <w:i/>
          <w:w w:val="105"/>
          <w:sz w:val="22"/>
          <w:szCs w:val="22"/>
        </w:rPr>
        <w:t>Clause</w:t>
      </w:r>
      <w:r w:rsidRPr="00EF5F16">
        <w:rPr>
          <w:rFonts w:eastAsia="Cambria"/>
          <w:b/>
          <w:i/>
          <w:spacing w:val="-6"/>
          <w:w w:val="105"/>
          <w:sz w:val="22"/>
          <w:szCs w:val="22"/>
        </w:rPr>
        <w:t xml:space="preserve"> </w:t>
      </w:r>
      <w:r w:rsidRPr="00EF5F16">
        <w:rPr>
          <w:rFonts w:eastAsia="Cambria"/>
          <w:b/>
          <w:i/>
          <w:w w:val="105"/>
          <w:sz w:val="22"/>
          <w:szCs w:val="22"/>
        </w:rPr>
        <w:t>34</w:t>
      </w:r>
      <w:r w:rsidRPr="00EF5F16">
        <w:rPr>
          <w:rFonts w:eastAsia="Cambria"/>
          <w:w w:val="105"/>
          <w:sz w:val="22"/>
          <w:szCs w:val="22"/>
        </w:rPr>
        <w:t>,</w:t>
      </w:r>
      <w:r w:rsidRPr="007D53EB">
        <w:rPr>
          <w:rFonts w:eastAsia="Cambria"/>
          <w:w w:val="105"/>
          <w:sz w:val="22"/>
          <w:szCs w:val="22"/>
        </w:rPr>
        <w:t xml:space="preserve"> </w:t>
      </w:r>
      <w:r w:rsidRPr="00EF5F16">
        <w:rPr>
          <w:rFonts w:eastAsia="Cambria"/>
          <w:w w:val="105"/>
          <w:sz w:val="22"/>
          <w:szCs w:val="22"/>
        </w:rPr>
        <w:t>and</w:t>
      </w:r>
      <w:r w:rsidRPr="007D53EB">
        <w:rPr>
          <w:rFonts w:eastAsia="Cambria"/>
          <w:w w:val="105"/>
          <w:sz w:val="22"/>
          <w:szCs w:val="22"/>
        </w:rPr>
        <w:t xml:space="preserve"> </w:t>
      </w:r>
      <w:r w:rsidRPr="00EF5F16">
        <w:rPr>
          <w:rFonts w:eastAsia="Cambria"/>
          <w:w w:val="105"/>
          <w:sz w:val="22"/>
          <w:szCs w:val="22"/>
        </w:rPr>
        <w:t>shall</w:t>
      </w:r>
      <w:r w:rsidRPr="007D53EB">
        <w:rPr>
          <w:rFonts w:eastAsia="Cambria"/>
          <w:w w:val="105"/>
          <w:sz w:val="22"/>
          <w:szCs w:val="22"/>
        </w:rPr>
        <w:t xml:space="preserve"> </w:t>
      </w:r>
      <w:r w:rsidRPr="00EF5F16">
        <w:rPr>
          <w:rFonts w:eastAsia="Cambria"/>
          <w:w w:val="105"/>
          <w:sz w:val="22"/>
          <w:szCs w:val="22"/>
        </w:rPr>
        <w:t>submit</w:t>
      </w:r>
      <w:r w:rsidRPr="007D53EB">
        <w:rPr>
          <w:rFonts w:eastAsia="Cambria"/>
          <w:w w:val="105"/>
          <w:sz w:val="22"/>
          <w:szCs w:val="22"/>
        </w:rPr>
        <w:t xml:space="preserve"> </w:t>
      </w:r>
      <w:r w:rsidRPr="00EF5F16">
        <w:rPr>
          <w:rFonts w:eastAsia="Cambria"/>
          <w:w w:val="105"/>
          <w:sz w:val="22"/>
          <w:szCs w:val="22"/>
        </w:rPr>
        <w:t>all</w:t>
      </w:r>
      <w:r w:rsidRPr="007D53EB">
        <w:rPr>
          <w:rFonts w:eastAsia="Cambria"/>
          <w:w w:val="105"/>
          <w:sz w:val="22"/>
          <w:szCs w:val="22"/>
        </w:rPr>
        <w:t xml:space="preserve"> </w:t>
      </w:r>
      <w:r w:rsidRPr="00EF5F16">
        <w:rPr>
          <w:rFonts w:eastAsia="Cambria"/>
          <w:w w:val="105"/>
          <w:sz w:val="22"/>
          <w:szCs w:val="22"/>
        </w:rPr>
        <w:t>such</w:t>
      </w:r>
      <w:r w:rsidRPr="007D53EB">
        <w:rPr>
          <w:rFonts w:eastAsia="Cambria"/>
          <w:w w:val="105"/>
          <w:sz w:val="22"/>
          <w:szCs w:val="22"/>
        </w:rPr>
        <w:t xml:space="preserve"> </w:t>
      </w:r>
      <w:r w:rsidRPr="00EF5F16">
        <w:rPr>
          <w:rFonts w:eastAsia="Cambria"/>
          <w:w w:val="105"/>
          <w:sz w:val="22"/>
          <w:szCs w:val="22"/>
        </w:rPr>
        <w:t>revisions</w:t>
      </w:r>
      <w:r w:rsidRPr="007D53EB">
        <w:rPr>
          <w:rFonts w:eastAsia="Cambria"/>
          <w:w w:val="105"/>
          <w:sz w:val="22"/>
          <w:szCs w:val="22"/>
        </w:rPr>
        <w:t xml:space="preserve"> </w:t>
      </w:r>
      <w:r w:rsidRPr="00EF5F16">
        <w:rPr>
          <w:rFonts w:eastAsia="Cambria"/>
          <w:w w:val="105"/>
          <w:sz w:val="22"/>
          <w:szCs w:val="22"/>
        </w:rPr>
        <w:t>to</w:t>
      </w:r>
      <w:r w:rsidRPr="007D53EB">
        <w:rPr>
          <w:rFonts w:eastAsia="Cambria"/>
          <w:w w:val="105"/>
          <w:sz w:val="22"/>
          <w:szCs w:val="22"/>
        </w:rPr>
        <w:t xml:space="preserve"> </w:t>
      </w:r>
      <w:r w:rsidRPr="00EF5F16">
        <w:rPr>
          <w:rFonts w:eastAsia="Cambria"/>
          <w:w w:val="105"/>
          <w:sz w:val="22"/>
          <w:szCs w:val="22"/>
        </w:rPr>
        <w:t>the</w:t>
      </w:r>
      <w:r w:rsidRPr="007D53EB">
        <w:rPr>
          <w:rFonts w:eastAsia="Cambria"/>
          <w:w w:val="105"/>
          <w:sz w:val="22"/>
          <w:szCs w:val="22"/>
        </w:rPr>
        <w:t xml:space="preserve"> </w:t>
      </w:r>
      <w:r w:rsidR="00E63B39" w:rsidRPr="00EF5F16">
        <w:rPr>
          <w:rFonts w:eastAsia="Cambria"/>
          <w:w w:val="105"/>
          <w:sz w:val="22"/>
          <w:szCs w:val="22"/>
        </w:rPr>
        <w:t xml:space="preserve">Project Manager </w:t>
      </w:r>
      <w:r w:rsidR="006B5E44" w:rsidRPr="00EF5F16">
        <w:rPr>
          <w:rFonts w:eastAsia="Cambria"/>
          <w:w w:val="105"/>
          <w:sz w:val="22"/>
          <w:szCs w:val="22"/>
        </w:rPr>
        <w:t>/Engineer</w:t>
      </w:r>
      <w:r w:rsidRPr="00EF5F16">
        <w:rPr>
          <w:rFonts w:eastAsia="Cambria"/>
          <w:w w:val="105"/>
          <w:sz w:val="22"/>
          <w:szCs w:val="22"/>
        </w:rPr>
        <w:t>.</w:t>
      </w:r>
    </w:p>
    <w:p w:rsidR="005A48C5" w:rsidRPr="00DF4A50" w:rsidRDefault="005A48C5">
      <w:pPr>
        <w:widowControl w:val="0"/>
        <w:autoSpaceDE w:val="0"/>
        <w:autoSpaceDN w:val="0"/>
        <w:spacing w:before="4"/>
        <w:rPr>
          <w:rFonts w:eastAsia="Cambria"/>
          <w:sz w:val="22"/>
          <w:szCs w:val="22"/>
        </w:rPr>
      </w:pPr>
    </w:p>
    <w:p w:rsidR="005A48C5" w:rsidRPr="00822C31"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822C31">
        <w:rPr>
          <w:rFonts w:eastAsia="Cambria"/>
          <w:b/>
          <w:bCs/>
          <w:sz w:val="22"/>
          <w:szCs w:val="22"/>
        </w:rPr>
        <w:t>Progress</w:t>
      </w:r>
      <w:r w:rsidRPr="00822C31">
        <w:rPr>
          <w:rFonts w:eastAsia="Cambria"/>
          <w:b/>
          <w:bCs/>
          <w:spacing w:val="15"/>
          <w:sz w:val="22"/>
          <w:szCs w:val="22"/>
        </w:rPr>
        <w:t xml:space="preserve"> </w:t>
      </w:r>
      <w:r w:rsidRPr="00822C31">
        <w:rPr>
          <w:rFonts w:eastAsia="Cambria"/>
          <w:b/>
          <w:bCs/>
          <w:sz w:val="22"/>
          <w:szCs w:val="22"/>
        </w:rPr>
        <w:t>Report</w:t>
      </w:r>
    </w:p>
    <w:p w:rsidR="005A48C5" w:rsidRPr="00DF4A50" w:rsidRDefault="005A48C5">
      <w:pPr>
        <w:widowControl w:val="0"/>
        <w:autoSpaceDE w:val="0"/>
        <w:autoSpaceDN w:val="0"/>
        <w:rPr>
          <w:rFonts w:eastAsia="Cambria"/>
          <w:sz w:val="22"/>
          <w:szCs w:val="22"/>
        </w:rPr>
      </w:pPr>
    </w:p>
    <w:p w:rsidR="005A48C5" w:rsidRPr="007D53EB" w:rsidRDefault="00D11752">
      <w:pPr>
        <w:widowControl w:val="0"/>
        <w:autoSpaceDE w:val="0"/>
        <w:autoSpaceDN w:val="0"/>
        <w:spacing w:line="254" w:lineRule="auto"/>
        <w:ind w:left="1288" w:right="1606"/>
        <w:jc w:val="both"/>
        <w:rPr>
          <w:rFonts w:eastAsia="Cambria"/>
          <w:w w:val="105"/>
          <w:sz w:val="22"/>
          <w:szCs w:val="22"/>
        </w:rPr>
      </w:pPr>
      <w:r w:rsidRPr="00EF5F16">
        <w:rPr>
          <w:rFonts w:eastAsia="Cambria"/>
          <w:w w:val="105"/>
          <w:sz w:val="22"/>
          <w:szCs w:val="22"/>
        </w:rPr>
        <w:t>The</w:t>
      </w:r>
      <w:r w:rsidRPr="007D53EB">
        <w:rPr>
          <w:rFonts w:eastAsia="Cambria"/>
          <w:w w:val="105"/>
          <w:sz w:val="22"/>
          <w:szCs w:val="22"/>
        </w:rPr>
        <w:t xml:space="preserve"> </w:t>
      </w:r>
      <w:r w:rsidRPr="00EF5F16">
        <w:rPr>
          <w:rFonts w:eastAsia="Cambria"/>
          <w:w w:val="105"/>
          <w:sz w:val="22"/>
          <w:szCs w:val="22"/>
        </w:rPr>
        <w:t>Contractor</w:t>
      </w:r>
      <w:r w:rsidRPr="007D53EB">
        <w:rPr>
          <w:rFonts w:eastAsia="Cambria"/>
          <w:w w:val="105"/>
          <w:sz w:val="22"/>
          <w:szCs w:val="22"/>
        </w:rPr>
        <w:t xml:space="preserve"> </w:t>
      </w:r>
      <w:r w:rsidRPr="00EF5F16">
        <w:rPr>
          <w:rFonts w:eastAsia="Cambria"/>
          <w:w w:val="105"/>
          <w:sz w:val="22"/>
          <w:szCs w:val="22"/>
        </w:rPr>
        <w:t>shall</w:t>
      </w:r>
      <w:r w:rsidRPr="007D53EB">
        <w:rPr>
          <w:rFonts w:eastAsia="Cambria"/>
          <w:w w:val="105"/>
          <w:sz w:val="22"/>
          <w:szCs w:val="22"/>
        </w:rPr>
        <w:t xml:space="preserve"> </w:t>
      </w:r>
      <w:r w:rsidRPr="00EF5F16">
        <w:rPr>
          <w:rFonts w:eastAsia="Cambria"/>
          <w:w w:val="105"/>
          <w:sz w:val="22"/>
          <w:szCs w:val="22"/>
        </w:rPr>
        <w:t>monitor</w:t>
      </w:r>
      <w:r w:rsidRPr="007D53EB">
        <w:rPr>
          <w:rFonts w:eastAsia="Cambria"/>
          <w:w w:val="105"/>
          <w:sz w:val="22"/>
          <w:szCs w:val="22"/>
        </w:rPr>
        <w:t xml:space="preserve"> </w:t>
      </w:r>
      <w:r w:rsidRPr="00EF5F16">
        <w:rPr>
          <w:rFonts w:eastAsia="Cambria"/>
          <w:w w:val="105"/>
          <w:sz w:val="22"/>
          <w:szCs w:val="22"/>
        </w:rPr>
        <w:t>progress</w:t>
      </w:r>
      <w:r w:rsidRPr="007D53EB">
        <w:rPr>
          <w:rFonts w:eastAsia="Cambria"/>
          <w:w w:val="105"/>
          <w:sz w:val="22"/>
          <w:szCs w:val="22"/>
        </w:rPr>
        <w:t xml:space="preserve"> </w:t>
      </w:r>
      <w:r w:rsidRPr="00EF5F16">
        <w:rPr>
          <w:rFonts w:eastAsia="Cambria"/>
          <w:w w:val="105"/>
          <w:sz w:val="22"/>
          <w:szCs w:val="22"/>
        </w:rPr>
        <w:t>of</w:t>
      </w:r>
      <w:r w:rsidRPr="007D53EB">
        <w:rPr>
          <w:rFonts w:eastAsia="Cambria"/>
          <w:w w:val="105"/>
          <w:sz w:val="22"/>
          <w:szCs w:val="22"/>
        </w:rPr>
        <w:t xml:space="preserve"> </w:t>
      </w:r>
      <w:r w:rsidRPr="00EF5F16">
        <w:rPr>
          <w:rFonts w:eastAsia="Cambria"/>
          <w:w w:val="105"/>
          <w:sz w:val="22"/>
          <w:szCs w:val="22"/>
        </w:rPr>
        <w:t>all</w:t>
      </w:r>
      <w:r w:rsidRPr="007D53EB">
        <w:rPr>
          <w:rFonts w:eastAsia="Cambria"/>
          <w:w w:val="105"/>
          <w:sz w:val="22"/>
          <w:szCs w:val="22"/>
        </w:rPr>
        <w:t xml:space="preserve"> </w:t>
      </w:r>
      <w:r w:rsidRPr="00EF5F16">
        <w:rPr>
          <w:rFonts w:eastAsia="Cambria"/>
          <w:w w:val="105"/>
          <w:sz w:val="22"/>
          <w:szCs w:val="22"/>
        </w:rPr>
        <w:t>the</w:t>
      </w:r>
      <w:r w:rsidRPr="007D53EB">
        <w:rPr>
          <w:rFonts w:eastAsia="Cambria"/>
          <w:w w:val="105"/>
          <w:sz w:val="22"/>
          <w:szCs w:val="22"/>
        </w:rPr>
        <w:t xml:space="preserve"> </w:t>
      </w:r>
      <w:r w:rsidRPr="00EF5F16">
        <w:rPr>
          <w:rFonts w:eastAsia="Cambria"/>
          <w:w w:val="105"/>
          <w:sz w:val="22"/>
          <w:szCs w:val="22"/>
        </w:rPr>
        <w:t>activities</w:t>
      </w:r>
      <w:r w:rsidRPr="007D53EB">
        <w:rPr>
          <w:rFonts w:eastAsia="Cambria"/>
          <w:w w:val="105"/>
          <w:sz w:val="22"/>
          <w:szCs w:val="22"/>
        </w:rPr>
        <w:t xml:space="preserve"> </w:t>
      </w:r>
      <w:r w:rsidRPr="00EF5F16">
        <w:rPr>
          <w:rFonts w:eastAsia="Cambria"/>
          <w:w w:val="105"/>
          <w:sz w:val="22"/>
          <w:szCs w:val="22"/>
        </w:rPr>
        <w:t>specified</w:t>
      </w:r>
      <w:r w:rsidRPr="007D53EB">
        <w:rPr>
          <w:rFonts w:eastAsia="Cambria"/>
          <w:w w:val="105"/>
          <w:sz w:val="22"/>
          <w:szCs w:val="22"/>
        </w:rPr>
        <w:t xml:space="preserve"> </w:t>
      </w:r>
      <w:r w:rsidRPr="00EF5F16">
        <w:rPr>
          <w:rFonts w:eastAsia="Cambria"/>
          <w:w w:val="105"/>
          <w:sz w:val="22"/>
          <w:szCs w:val="22"/>
        </w:rPr>
        <w:t>in</w:t>
      </w:r>
      <w:r w:rsidRPr="007D53EB">
        <w:rPr>
          <w:rFonts w:eastAsia="Cambria"/>
          <w:w w:val="105"/>
          <w:sz w:val="22"/>
          <w:szCs w:val="22"/>
        </w:rPr>
        <w:t xml:space="preserve"> </w:t>
      </w:r>
      <w:r w:rsidRPr="00EF5F16">
        <w:rPr>
          <w:rFonts w:eastAsia="Cambria"/>
          <w:w w:val="105"/>
          <w:sz w:val="22"/>
          <w:szCs w:val="22"/>
        </w:rPr>
        <w:t xml:space="preserve">the program referred to in </w:t>
      </w:r>
      <w:r w:rsidRPr="00EF5F16">
        <w:rPr>
          <w:rFonts w:eastAsia="Cambria"/>
          <w:b/>
          <w:bCs/>
          <w:w w:val="105"/>
          <w:sz w:val="22"/>
          <w:szCs w:val="22"/>
        </w:rPr>
        <w:t>GCC Sub-Clause 14.2</w:t>
      </w:r>
      <w:r w:rsidRPr="00EF5F16">
        <w:rPr>
          <w:rFonts w:eastAsia="Cambria"/>
          <w:w w:val="105"/>
          <w:sz w:val="22"/>
          <w:szCs w:val="22"/>
        </w:rPr>
        <w:t xml:space="preserve"> above, and supply a</w:t>
      </w:r>
      <w:r w:rsidRPr="007D53EB">
        <w:rPr>
          <w:rFonts w:eastAsia="Cambria"/>
          <w:w w:val="105"/>
          <w:sz w:val="22"/>
          <w:szCs w:val="22"/>
        </w:rPr>
        <w:t xml:space="preserve"> </w:t>
      </w:r>
      <w:r w:rsidRPr="00EF5F16">
        <w:rPr>
          <w:rFonts w:eastAsia="Cambria"/>
          <w:w w:val="105"/>
          <w:sz w:val="22"/>
          <w:szCs w:val="22"/>
        </w:rPr>
        <w:t>progress</w:t>
      </w:r>
      <w:r w:rsidRPr="007D53EB">
        <w:rPr>
          <w:rFonts w:eastAsia="Cambria"/>
          <w:w w:val="105"/>
          <w:sz w:val="22"/>
          <w:szCs w:val="22"/>
        </w:rPr>
        <w:t xml:space="preserve"> </w:t>
      </w:r>
      <w:r w:rsidRPr="00EF5F16">
        <w:rPr>
          <w:rFonts w:eastAsia="Cambria"/>
          <w:w w:val="105"/>
          <w:sz w:val="22"/>
          <w:szCs w:val="22"/>
        </w:rPr>
        <w:t>report</w:t>
      </w:r>
      <w:r w:rsidRPr="007D53EB">
        <w:rPr>
          <w:rFonts w:eastAsia="Cambria"/>
          <w:w w:val="105"/>
          <w:sz w:val="22"/>
          <w:szCs w:val="22"/>
        </w:rPr>
        <w:t xml:space="preserve"> </w:t>
      </w:r>
      <w:r w:rsidRPr="00EF5F16">
        <w:rPr>
          <w:rFonts w:eastAsia="Cambria"/>
          <w:w w:val="105"/>
          <w:sz w:val="22"/>
          <w:szCs w:val="22"/>
        </w:rPr>
        <w:t>to the</w:t>
      </w:r>
      <w:r w:rsidRPr="007D53EB">
        <w:rPr>
          <w:rFonts w:eastAsia="Cambria"/>
          <w:w w:val="105"/>
          <w:sz w:val="22"/>
          <w:szCs w:val="22"/>
        </w:rPr>
        <w:t xml:space="preserve"> </w:t>
      </w:r>
      <w:r w:rsidR="00E63B39" w:rsidRPr="00EF5F16">
        <w:rPr>
          <w:rFonts w:eastAsia="Cambria"/>
          <w:w w:val="105"/>
          <w:sz w:val="22"/>
          <w:szCs w:val="22"/>
        </w:rPr>
        <w:t xml:space="preserve">Project Manager </w:t>
      </w:r>
      <w:r w:rsidR="006B5E44" w:rsidRPr="00EF5F16">
        <w:rPr>
          <w:rFonts w:eastAsia="Cambria"/>
          <w:w w:val="105"/>
          <w:sz w:val="22"/>
          <w:szCs w:val="22"/>
        </w:rPr>
        <w:t>/Engineer</w:t>
      </w:r>
      <w:r w:rsidRPr="007D53EB">
        <w:rPr>
          <w:rFonts w:eastAsia="Cambria"/>
          <w:w w:val="105"/>
          <w:sz w:val="22"/>
          <w:szCs w:val="22"/>
        </w:rPr>
        <w:t xml:space="preserve"> </w:t>
      </w:r>
      <w:r w:rsidRPr="00EF5F16">
        <w:rPr>
          <w:rFonts w:eastAsia="Cambria"/>
          <w:w w:val="105"/>
          <w:sz w:val="22"/>
          <w:szCs w:val="22"/>
        </w:rPr>
        <w:t>every</w:t>
      </w:r>
      <w:r w:rsidRPr="007D53EB">
        <w:rPr>
          <w:rFonts w:eastAsia="Cambria"/>
          <w:w w:val="105"/>
          <w:sz w:val="22"/>
          <w:szCs w:val="22"/>
        </w:rPr>
        <w:t xml:space="preserve"> </w:t>
      </w:r>
      <w:r w:rsidRPr="00EF5F16">
        <w:rPr>
          <w:rFonts w:eastAsia="Cambria"/>
          <w:w w:val="105"/>
          <w:sz w:val="22"/>
          <w:szCs w:val="22"/>
        </w:rPr>
        <w:t>month.</w:t>
      </w:r>
    </w:p>
    <w:p w:rsidR="005A48C5" w:rsidRPr="00EF5F16" w:rsidRDefault="005A48C5">
      <w:pPr>
        <w:widowControl w:val="0"/>
        <w:autoSpaceDE w:val="0"/>
        <w:autoSpaceDN w:val="0"/>
        <w:spacing w:before="5"/>
        <w:rPr>
          <w:rFonts w:eastAsia="Cambria"/>
          <w:sz w:val="22"/>
          <w:szCs w:val="22"/>
        </w:rPr>
      </w:pPr>
    </w:p>
    <w:p w:rsidR="005A48C5" w:rsidRPr="007D53EB" w:rsidRDefault="00D11752">
      <w:pPr>
        <w:widowControl w:val="0"/>
        <w:autoSpaceDE w:val="0"/>
        <w:autoSpaceDN w:val="0"/>
        <w:spacing w:line="254" w:lineRule="auto"/>
        <w:ind w:left="1288" w:right="1601"/>
        <w:jc w:val="both"/>
        <w:rPr>
          <w:rFonts w:eastAsia="Cambria"/>
          <w:w w:val="105"/>
          <w:sz w:val="22"/>
          <w:szCs w:val="22"/>
        </w:rPr>
      </w:pPr>
      <w:r w:rsidRPr="00EF5F16">
        <w:rPr>
          <w:rFonts w:eastAsia="Cambria"/>
          <w:sz w:val="22"/>
          <w:szCs w:val="22"/>
        </w:rPr>
        <w:t>The</w:t>
      </w:r>
      <w:r w:rsidRPr="00EF5F16">
        <w:rPr>
          <w:rFonts w:eastAsia="Cambria"/>
          <w:spacing w:val="1"/>
          <w:sz w:val="22"/>
          <w:szCs w:val="22"/>
        </w:rPr>
        <w:t xml:space="preserve"> </w:t>
      </w:r>
      <w:r w:rsidRPr="007D53EB">
        <w:rPr>
          <w:rFonts w:eastAsia="Cambria"/>
          <w:w w:val="105"/>
          <w:sz w:val="22"/>
          <w:szCs w:val="22"/>
        </w:rPr>
        <w:t xml:space="preserve">progress report shall be in a form acceptable to the </w:t>
      </w:r>
      <w:r w:rsidR="00E63B39" w:rsidRPr="007D53EB">
        <w:rPr>
          <w:rFonts w:eastAsia="Cambria"/>
          <w:w w:val="105"/>
          <w:sz w:val="22"/>
          <w:szCs w:val="22"/>
        </w:rPr>
        <w:t>Project Manager/</w:t>
      </w:r>
      <w:r w:rsidR="0076401F" w:rsidRPr="007D53EB">
        <w:rPr>
          <w:rFonts w:eastAsia="Cambria"/>
          <w:w w:val="105"/>
          <w:sz w:val="22"/>
          <w:szCs w:val="22"/>
        </w:rPr>
        <w:t>Engineer and</w:t>
      </w:r>
      <w:r w:rsidRPr="007D53EB">
        <w:rPr>
          <w:rFonts w:eastAsia="Cambria"/>
          <w:w w:val="105"/>
          <w:sz w:val="22"/>
          <w:szCs w:val="22"/>
        </w:rPr>
        <w:t xml:space="preserve"> shall indicate: (a) percentage completion achieved compared with the planned percentage completion for each activity; and (b) </w:t>
      </w:r>
      <w:r w:rsidRPr="007D53EB">
        <w:rPr>
          <w:rFonts w:eastAsia="Cambria"/>
          <w:w w:val="105"/>
          <w:sz w:val="22"/>
          <w:szCs w:val="22"/>
        </w:rPr>
        <w:lastRenderedPageBreak/>
        <w:t>where any activity is behind the program, giving comments and likely consequences and stating the corrective action being taken.</w:t>
      </w:r>
    </w:p>
    <w:p w:rsidR="005A48C5" w:rsidRPr="00DF4A50" w:rsidRDefault="005A48C5">
      <w:pPr>
        <w:widowControl w:val="0"/>
        <w:autoSpaceDE w:val="0"/>
        <w:autoSpaceDN w:val="0"/>
        <w:spacing w:before="6"/>
        <w:rPr>
          <w:rFonts w:eastAsia="Cambria"/>
          <w:sz w:val="22"/>
          <w:szCs w:val="22"/>
        </w:rPr>
      </w:pPr>
    </w:p>
    <w:p w:rsidR="005A48C5" w:rsidRPr="00766604"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766604">
        <w:rPr>
          <w:rFonts w:eastAsia="Cambria"/>
          <w:b/>
          <w:bCs/>
          <w:sz w:val="22"/>
          <w:szCs w:val="22"/>
        </w:rPr>
        <w:t>Progress</w:t>
      </w:r>
      <w:r w:rsidRPr="00766604">
        <w:rPr>
          <w:rFonts w:eastAsia="Cambria"/>
          <w:b/>
          <w:bCs/>
          <w:spacing w:val="17"/>
          <w:sz w:val="22"/>
          <w:szCs w:val="22"/>
        </w:rPr>
        <w:t xml:space="preserve"> </w:t>
      </w:r>
      <w:r w:rsidRPr="00766604">
        <w:rPr>
          <w:rFonts w:eastAsia="Cambria"/>
          <w:b/>
          <w:bCs/>
          <w:sz w:val="22"/>
          <w:szCs w:val="22"/>
        </w:rPr>
        <w:t>of</w:t>
      </w:r>
      <w:r w:rsidRPr="00766604">
        <w:rPr>
          <w:rFonts w:eastAsia="Cambria"/>
          <w:b/>
          <w:bCs/>
          <w:spacing w:val="21"/>
          <w:sz w:val="22"/>
          <w:szCs w:val="22"/>
        </w:rPr>
        <w:t xml:space="preserve"> </w:t>
      </w:r>
      <w:r w:rsidRPr="00766604">
        <w:rPr>
          <w:rFonts w:eastAsia="Cambria"/>
          <w:b/>
          <w:bCs/>
          <w:sz w:val="22"/>
          <w:szCs w:val="22"/>
        </w:rPr>
        <w:t>Performance</w:t>
      </w:r>
    </w:p>
    <w:p w:rsidR="005A48C5" w:rsidRPr="00DF4A50" w:rsidRDefault="005A48C5">
      <w:pPr>
        <w:widowControl w:val="0"/>
        <w:autoSpaceDE w:val="0"/>
        <w:autoSpaceDN w:val="0"/>
        <w:rPr>
          <w:rFonts w:eastAsia="Cambria"/>
          <w:sz w:val="22"/>
          <w:szCs w:val="22"/>
        </w:rPr>
      </w:pPr>
    </w:p>
    <w:p w:rsidR="005A48C5" w:rsidRPr="007D53EB" w:rsidRDefault="00D11752" w:rsidP="00766604">
      <w:pPr>
        <w:widowControl w:val="0"/>
        <w:autoSpaceDE w:val="0"/>
        <w:autoSpaceDN w:val="0"/>
        <w:spacing w:line="254" w:lineRule="auto"/>
        <w:ind w:left="1288" w:right="1606"/>
        <w:jc w:val="both"/>
        <w:rPr>
          <w:rFonts w:eastAsia="Cambria"/>
          <w:w w:val="105"/>
          <w:sz w:val="22"/>
          <w:szCs w:val="22"/>
        </w:rPr>
      </w:pPr>
      <w:r w:rsidRPr="00EF5F16">
        <w:rPr>
          <w:rFonts w:eastAsia="Cambria"/>
          <w:sz w:val="22"/>
          <w:szCs w:val="22"/>
        </w:rPr>
        <w:t>If</w:t>
      </w:r>
      <w:r w:rsidRPr="00EF5F16">
        <w:rPr>
          <w:rFonts w:eastAsia="Cambria"/>
          <w:spacing w:val="1"/>
          <w:sz w:val="22"/>
          <w:szCs w:val="22"/>
        </w:rPr>
        <w:t xml:space="preserve"> </w:t>
      </w:r>
      <w:r w:rsidRPr="007D53EB">
        <w:rPr>
          <w:rFonts w:eastAsia="Cambria"/>
          <w:w w:val="105"/>
          <w:sz w:val="22"/>
          <w:szCs w:val="22"/>
        </w:rPr>
        <w:t xml:space="preserve">at any time the </w:t>
      </w:r>
      <w:proofErr w:type="spellStart"/>
      <w:r w:rsidRPr="007D53EB">
        <w:rPr>
          <w:rFonts w:eastAsia="Cambria"/>
          <w:w w:val="105"/>
          <w:sz w:val="22"/>
          <w:szCs w:val="22"/>
        </w:rPr>
        <w:t>Contractor‟s</w:t>
      </w:r>
      <w:proofErr w:type="spellEnd"/>
      <w:r w:rsidRPr="007D53EB">
        <w:rPr>
          <w:rFonts w:eastAsia="Cambria"/>
          <w:w w:val="105"/>
          <w:sz w:val="22"/>
          <w:szCs w:val="22"/>
        </w:rPr>
        <w:t xml:space="preserve"> actual progress falls behind the program referred to in</w:t>
      </w:r>
      <w:r w:rsidRPr="00EF5F16">
        <w:rPr>
          <w:rFonts w:eastAsia="Cambria"/>
          <w:sz w:val="22"/>
          <w:szCs w:val="22"/>
        </w:rPr>
        <w:t xml:space="preserve"> </w:t>
      </w:r>
      <w:r w:rsidRPr="00EF5F16">
        <w:rPr>
          <w:rFonts w:eastAsia="Cambria"/>
          <w:b/>
          <w:i/>
          <w:sz w:val="22"/>
          <w:szCs w:val="22"/>
        </w:rPr>
        <w:t>GCC Sub-Clause 14.2</w:t>
      </w:r>
      <w:r w:rsidRPr="00EF5F16">
        <w:rPr>
          <w:rFonts w:eastAsia="Cambria"/>
          <w:sz w:val="22"/>
          <w:szCs w:val="22"/>
        </w:rPr>
        <w:t>,</w:t>
      </w:r>
      <w:r w:rsidRPr="00EF5F16">
        <w:rPr>
          <w:rFonts w:eastAsia="Cambria"/>
          <w:spacing w:val="52"/>
          <w:sz w:val="22"/>
          <w:szCs w:val="22"/>
        </w:rPr>
        <w:t xml:space="preserve"> </w:t>
      </w:r>
      <w:r w:rsidRPr="007D53EB">
        <w:rPr>
          <w:rFonts w:eastAsia="Cambria"/>
          <w:w w:val="105"/>
          <w:sz w:val="22"/>
          <w:szCs w:val="22"/>
        </w:rPr>
        <w:t>or it becomes apparent that it will so fall behind, the Contractor shall, at the request of the</w:t>
      </w:r>
      <w:r w:rsidR="00766604" w:rsidRPr="007D53EB">
        <w:rPr>
          <w:rFonts w:eastAsia="Cambria"/>
          <w:w w:val="105"/>
          <w:sz w:val="22"/>
          <w:szCs w:val="22"/>
        </w:rPr>
        <w:t xml:space="preserve"> </w:t>
      </w:r>
      <w:r w:rsidRPr="007D53EB">
        <w:rPr>
          <w:rFonts w:eastAsia="Cambria"/>
          <w:w w:val="105"/>
          <w:sz w:val="22"/>
          <w:szCs w:val="22"/>
        </w:rPr>
        <w:t xml:space="preserve">Employer or the </w:t>
      </w:r>
      <w:r w:rsidR="00E63B39" w:rsidRPr="007D53EB">
        <w:rPr>
          <w:rFonts w:eastAsia="Cambria"/>
          <w:w w:val="105"/>
          <w:sz w:val="22"/>
          <w:szCs w:val="22"/>
        </w:rPr>
        <w:t>Project Manager</w:t>
      </w:r>
      <w:r w:rsidR="006B5E44" w:rsidRPr="00EF5F16">
        <w:rPr>
          <w:rFonts w:eastAsia="Cambria"/>
          <w:w w:val="105"/>
          <w:sz w:val="22"/>
          <w:szCs w:val="22"/>
        </w:rPr>
        <w:t>/Engineer</w:t>
      </w:r>
      <w:r w:rsidRPr="007D53EB">
        <w:rPr>
          <w:rFonts w:eastAsia="Cambria"/>
          <w:w w:val="105"/>
          <w:sz w:val="22"/>
          <w:szCs w:val="22"/>
        </w:rPr>
        <w:t xml:space="preserve">, prepare and submit to the </w:t>
      </w:r>
      <w:r w:rsidR="00E63B39" w:rsidRPr="007D53EB">
        <w:rPr>
          <w:rFonts w:eastAsia="Cambria"/>
          <w:w w:val="105"/>
          <w:sz w:val="22"/>
          <w:szCs w:val="22"/>
        </w:rPr>
        <w:t xml:space="preserve">Project Manager </w:t>
      </w:r>
      <w:r w:rsidR="006B5E44" w:rsidRPr="00EF5F16">
        <w:rPr>
          <w:rFonts w:eastAsia="Cambria"/>
          <w:w w:val="105"/>
          <w:sz w:val="22"/>
          <w:szCs w:val="22"/>
        </w:rPr>
        <w:t>/Engineer</w:t>
      </w:r>
      <w:r w:rsidRPr="007D53EB">
        <w:rPr>
          <w:rFonts w:eastAsia="Cambria"/>
          <w:w w:val="105"/>
          <w:sz w:val="22"/>
          <w:szCs w:val="22"/>
        </w:rPr>
        <w:t xml:space="preserve"> a revised program, taking into account the prevailing circumstances, and shall notify the </w:t>
      </w:r>
      <w:r w:rsidR="00E63B39" w:rsidRPr="007D53EB">
        <w:rPr>
          <w:rFonts w:eastAsia="Cambria"/>
          <w:w w:val="105"/>
          <w:sz w:val="22"/>
          <w:szCs w:val="22"/>
        </w:rPr>
        <w:t>Project Manager</w:t>
      </w:r>
      <w:r w:rsidR="006B5E44" w:rsidRPr="00EF5F16">
        <w:rPr>
          <w:rFonts w:eastAsia="Cambria"/>
          <w:w w:val="105"/>
          <w:sz w:val="22"/>
          <w:szCs w:val="22"/>
        </w:rPr>
        <w:t>/Engineer</w:t>
      </w:r>
      <w:r w:rsidRPr="007D53EB">
        <w:rPr>
          <w:rFonts w:eastAsia="Cambria"/>
          <w:w w:val="105"/>
          <w:sz w:val="22"/>
          <w:szCs w:val="22"/>
        </w:rPr>
        <w:t xml:space="preserve"> of the steps being taken to expedite progress so as to attain Completion of the Facilities within the Time for Completion under</w:t>
      </w:r>
      <w:r w:rsidRPr="00DF4A50">
        <w:rPr>
          <w:rFonts w:eastAsia="Cambria"/>
          <w:spacing w:val="1"/>
          <w:sz w:val="22"/>
          <w:szCs w:val="22"/>
        </w:rPr>
        <w:t xml:space="preserve"> </w:t>
      </w:r>
      <w:r w:rsidRPr="00DF4A50">
        <w:rPr>
          <w:rFonts w:eastAsia="Cambria"/>
          <w:b/>
          <w:i/>
          <w:sz w:val="22"/>
          <w:szCs w:val="22"/>
        </w:rPr>
        <w:t>GCC</w:t>
      </w:r>
      <w:r w:rsidRPr="00DF4A50">
        <w:rPr>
          <w:rFonts w:eastAsia="Cambria"/>
          <w:b/>
          <w:i/>
          <w:spacing w:val="52"/>
          <w:sz w:val="22"/>
          <w:szCs w:val="22"/>
        </w:rPr>
        <w:t xml:space="preserve"> </w:t>
      </w:r>
      <w:r w:rsidRPr="00DF4A50">
        <w:rPr>
          <w:rFonts w:eastAsia="Cambria"/>
          <w:b/>
          <w:i/>
          <w:sz w:val="22"/>
          <w:szCs w:val="22"/>
        </w:rPr>
        <w:t>Sub-Clause</w:t>
      </w:r>
      <w:r w:rsidRPr="00DF4A50">
        <w:rPr>
          <w:rFonts w:eastAsia="Cambria"/>
          <w:b/>
          <w:i/>
          <w:spacing w:val="53"/>
          <w:sz w:val="22"/>
          <w:szCs w:val="22"/>
        </w:rPr>
        <w:t xml:space="preserve"> </w:t>
      </w:r>
      <w:r w:rsidRPr="00DF4A50">
        <w:rPr>
          <w:rFonts w:eastAsia="Cambria"/>
          <w:b/>
          <w:i/>
          <w:sz w:val="22"/>
          <w:szCs w:val="22"/>
        </w:rPr>
        <w:t>4.2</w:t>
      </w:r>
      <w:r w:rsidRPr="00DF4A50">
        <w:rPr>
          <w:rFonts w:eastAsia="Cambria"/>
          <w:sz w:val="22"/>
          <w:szCs w:val="22"/>
        </w:rPr>
        <w:t>,</w:t>
      </w:r>
      <w:r w:rsidRPr="00DF4A50">
        <w:rPr>
          <w:rFonts w:eastAsia="Cambria"/>
          <w:spacing w:val="1"/>
          <w:sz w:val="22"/>
          <w:szCs w:val="22"/>
        </w:rPr>
        <w:t xml:space="preserve"> </w:t>
      </w:r>
      <w:r w:rsidRPr="007D53EB">
        <w:rPr>
          <w:rFonts w:eastAsia="Cambria"/>
          <w:w w:val="105"/>
          <w:sz w:val="22"/>
          <w:szCs w:val="22"/>
        </w:rPr>
        <w:t>any extension thereof entitled under</w:t>
      </w:r>
      <w:r w:rsidRPr="00DF4A50">
        <w:rPr>
          <w:rFonts w:eastAsia="Cambria"/>
          <w:spacing w:val="1"/>
          <w:sz w:val="22"/>
          <w:szCs w:val="22"/>
        </w:rPr>
        <w:t xml:space="preserve"> </w:t>
      </w:r>
      <w:r w:rsidRPr="00DF4A50">
        <w:rPr>
          <w:rFonts w:eastAsia="Cambria"/>
          <w:b/>
          <w:sz w:val="22"/>
          <w:szCs w:val="22"/>
        </w:rPr>
        <w:t>GCC</w:t>
      </w:r>
      <w:r w:rsidRPr="00DF4A50">
        <w:rPr>
          <w:rFonts w:eastAsia="Cambria"/>
          <w:spacing w:val="1"/>
          <w:sz w:val="22"/>
          <w:szCs w:val="22"/>
        </w:rPr>
        <w:t xml:space="preserve"> </w:t>
      </w:r>
      <w:r w:rsidRPr="00DF4A50">
        <w:rPr>
          <w:rFonts w:eastAsia="Cambria"/>
          <w:b/>
          <w:i/>
          <w:sz w:val="22"/>
          <w:szCs w:val="22"/>
        </w:rPr>
        <w:t>Sub-Clause</w:t>
      </w:r>
      <w:r w:rsidRPr="00DF4A50">
        <w:rPr>
          <w:rFonts w:eastAsia="Cambria"/>
          <w:b/>
          <w:i/>
          <w:spacing w:val="1"/>
          <w:sz w:val="22"/>
          <w:szCs w:val="22"/>
        </w:rPr>
        <w:t xml:space="preserve"> </w:t>
      </w:r>
      <w:r w:rsidRPr="00DF4A50">
        <w:rPr>
          <w:rFonts w:eastAsia="Cambria"/>
          <w:b/>
          <w:i/>
          <w:sz w:val="22"/>
          <w:szCs w:val="22"/>
        </w:rPr>
        <w:t>34.1</w:t>
      </w:r>
      <w:r w:rsidRPr="00DF4A50">
        <w:rPr>
          <w:rFonts w:eastAsia="Cambria"/>
          <w:sz w:val="22"/>
          <w:szCs w:val="22"/>
        </w:rPr>
        <w:t>,</w:t>
      </w:r>
      <w:r w:rsidRPr="00DF4A50">
        <w:rPr>
          <w:rFonts w:eastAsia="Cambria"/>
          <w:spacing w:val="1"/>
          <w:sz w:val="22"/>
          <w:szCs w:val="22"/>
        </w:rPr>
        <w:t xml:space="preserve"> </w:t>
      </w:r>
      <w:r w:rsidRPr="007D53EB">
        <w:rPr>
          <w:rFonts w:eastAsia="Cambria"/>
          <w:w w:val="105"/>
          <w:sz w:val="22"/>
          <w:szCs w:val="22"/>
        </w:rPr>
        <w:t>or any extended period as may otherwise be agreed upon between the Employer and the Contractor.</w:t>
      </w:r>
    </w:p>
    <w:p w:rsidR="005A48C5" w:rsidRPr="00DF4A50" w:rsidRDefault="005A48C5">
      <w:pPr>
        <w:widowControl w:val="0"/>
        <w:autoSpaceDE w:val="0"/>
        <w:autoSpaceDN w:val="0"/>
        <w:spacing w:before="5"/>
        <w:rPr>
          <w:rFonts w:eastAsia="Cambria"/>
          <w:sz w:val="22"/>
          <w:szCs w:val="22"/>
        </w:rPr>
      </w:pPr>
    </w:p>
    <w:p w:rsidR="005A48C5" w:rsidRPr="00766604"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766604">
        <w:rPr>
          <w:rFonts w:eastAsia="Cambria"/>
          <w:b/>
          <w:bCs/>
          <w:sz w:val="22"/>
          <w:szCs w:val="22"/>
        </w:rPr>
        <w:t>Work</w:t>
      </w:r>
      <w:r w:rsidRPr="00766604">
        <w:rPr>
          <w:rFonts w:eastAsia="Cambria"/>
          <w:b/>
          <w:bCs/>
          <w:spacing w:val="51"/>
          <w:sz w:val="22"/>
          <w:szCs w:val="22"/>
        </w:rPr>
        <w:t xml:space="preserve"> </w:t>
      </w:r>
      <w:r w:rsidRPr="00766604">
        <w:rPr>
          <w:rFonts w:eastAsia="Cambria"/>
          <w:b/>
          <w:bCs/>
          <w:sz w:val="22"/>
          <w:szCs w:val="22"/>
        </w:rPr>
        <w:t>Procedures</w:t>
      </w:r>
    </w:p>
    <w:p w:rsidR="005A48C5" w:rsidRPr="00DF4A50" w:rsidRDefault="00D11752">
      <w:pPr>
        <w:widowControl w:val="0"/>
        <w:autoSpaceDE w:val="0"/>
        <w:autoSpaceDN w:val="0"/>
        <w:spacing w:line="254" w:lineRule="auto"/>
        <w:ind w:left="1288" w:right="1607"/>
        <w:jc w:val="both"/>
        <w:rPr>
          <w:rFonts w:eastAsia="Cambria"/>
          <w:sz w:val="22"/>
          <w:szCs w:val="22"/>
        </w:rPr>
      </w:pPr>
      <w:r w:rsidRPr="00DF4A50">
        <w:rPr>
          <w:rFonts w:eastAsia="Cambria"/>
          <w:w w:val="105"/>
          <w:sz w:val="22"/>
          <w:szCs w:val="22"/>
        </w:rPr>
        <w:t>The</w:t>
      </w:r>
      <w:r w:rsidRPr="00DF4A50">
        <w:rPr>
          <w:rFonts w:eastAsia="Cambria"/>
          <w:spacing w:val="1"/>
          <w:w w:val="105"/>
          <w:sz w:val="22"/>
          <w:szCs w:val="22"/>
        </w:rPr>
        <w:t xml:space="preserve"> </w:t>
      </w:r>
      <w:r w:rsidRPr="00DF4A50">
        <w:rPr>
          <w:rFonts w:eastAsia="Cambria"/>
          <w:w w:val="105"/>
          <w:sz w:val="22"/>
          <w:szCs w:val="22"/>
        </w:rPr>
        <w:t>Contract</w:t>
      </w:r>
      <w:r w:rsidRPr="007D53EB">
        <w:rPr>
          <w:rFonts w:eastAsia="Cambria"/>
          <w:w w:val="105"/>
          <w:sz w:val="22"/>
          <w:szCs w:val="22"/>
        </w:rPr>
        <w:t xml:space="preserve"> </w:t>
      </w:r>
      <w:r w:rsidRPr="00DF4A50">
        <w:rPr>
          <w:rFonts w:eastAsia="Cambria"/>
          <w:w w:val="105"/>
          <w:sz w:val="22"/>
          <w:szCs w:val="22"/>
        </w:rPr>
        <w:t>shall</w:t>
      </w:r>
      <w:r w:rsidRPr="007D53EB">
        <w:rPr>
          <w:rFonts w:eastAsia="Cambria"/>
          <w:w w:val="105"/>
          <w:sz w:val="22"/>
          <w:szCs w:val="22"/>
        </w:rPr>
        <w:t xml:space="preserve"> </w:t>
      </w:r>
      <w:r w:rsidRPr="00DF4A50">
        <w:rPr>
          <w:rFonts w:eastAsia="Cambria"/>
          <w:w w:val="105"/>
          <w:sz w:val="22"/>
          <w:szCs w:val="22"/>
        </w:rPr>
        <w:t>be</w:t>
      </w:r>
      <w:r w:rsidRPr="007D53EB">
        <w:rPr>
          <w:rFonts w:eastAsia="Cambria"/>
          <w:w w:val="105"/>
          <w:sz w:val="22"/>
          <w:szCs w:val="22"/>
        </w:rPr>
        <w:t xml:space="preserve"> </w:t>
      </w:r>
      <w:r w:rsidRPr="00DF4A50">
        <w:rPr>
          <w:rFonts w:eastAsia="Cambria"/>
          <w:w w:val="105"/>
          <w:sz w:val="22"/>
          <w:szCs w:val="22"/>
        </w:rPr>
        <w:t>executed</w:t>
      </w:r>
      <w:r w:rsidRPr="007D53EB">
        <w:rPr>
          <w:rFonts w:eastAsia="Cambria"/>
          <w:w w:val="105"/>
          <w:sz w:val="22"/>
          <w:szCs w:val="22"/>
        </w:rPr>
        <w:t xml:space="preserve"> </w:t>
      </w:r>
      <w:r w:rsidRPr="00DF4A50">
        <w:rPr>
          <w:rFonts w:eastAsia="Cambria"/>
          <w:w w:val="105"/>
          <w:sz w:val="22"/>
          <w:szCs w:val="22"/>
        </w:rPr>
        <w:t>in</w:t>
      </w:r>
      <w:r w:rsidRPr="007D53EB">
        <w:rPr>
          <w:rFonts w:eastAsia="Cambria"/>
          <w:w w:val="105"/>
          <w:sz w:val="22"/>
          <w:szCs w:val="22"/>
        </w:rPr>
        <w:t xml:space="preserve"> </w:t>
      </w:r>
      <w:r w:rsidRPr="00DF4A50">
        <w:rPr>
          <w:rFonts w:eastAsia="Cambria"/>
          <w:w w:val="105"/>
          <w:sz w:val="22"/>
          <w:szCs w:val="22"/>
        </w:rPr>
        <w:t>accordance</w:t>
      </w:r>
      <w:r w:rsidRPr="007D53EB">
        <w:rPr>
          <w:rFonts w:eastAsia="Cambria"/>
          <w:w w:val="105"/>
          <w:sz w:val="22"/>
          <w:szCs w:val="22"/>
        </w:rPr>
        <w:t xml:space="preserve"> </w:t>
      </w:r>
      <w:r w:rsidRPr="00DF4A50">
        <w:rPr>
          <w:rFonts w:eastAsia="Cambria"/>
          <w:w w:val="105"/>
          <w:sz w:val="22"/>
          <w:szCs w:val="22"/>
        </w:rPr>
        <w:t>with</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Contract</w:t>
      </w:r>
      <w:r w:rsidRPr="007D53EB">
        <w:rPr>
          <w:rFonts w:eastAsia="Cambria"/>
          <w:w w:val="105"/>
          <w:sz w:val="22"/>
          <w:szCs w:val="22"/>
        </w:rPr>
        <w:t xml:space="preserve"> </w:t>
      </w:r>
      <w:r w:rsidRPr="00DF4A50">
        <w:rPr>
          <w:rFonts w:eastAsia="Cambria"/>
          <w:w w:val="105"/>
          <w:sz w:val="22"/>
          <w:szCs w:val="22"/>
        </w:rPr>
        <w:t>Documents</w:t>
      </w:r>
      <w:r w:rsidRPr="007D53EB">
        <w:rPr>
          <w:rFonts w:eastAsia="Cambria"/>
          <w:w w:val="105"/>
          <w:sz w:val="22"/>
          <w:szCs w:val="22"/>
        </w:rPr>
        <w:t xml:space="preserve"> </w:t>
      </w:r>
      <w:r w:rsidRPr="00DF4A50">
        <w:rPr>
          <w:rFonts w:eastAsia="Cambria"/>
          <w:w w:val="105"/>
          <w:sz w:val="22"/>
          <w:szCs w:val="22"/>
        </w:rPr>
        <w:t>and</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procedures</w:t>
      </w:r>
      <w:r w:rsidRPr="007D53EB">
        <w:rPr>
          <w:rFonts w:eastAsia="Cambria"/>
          <w:w w:val="105"/>
          <w:sz w:val="22"/>
          <w:szCs w:val="22"/>
        </w:rPr>
        <w:t xml:space="preserve"> </w:t>
      </w:r>
      <w:r w:rsidRPr="00DF4A50">
        <w:rPr>
          <w:rFonts w:eastAsia="Cambria"/>
          <w:w w:val="105"/>
          <w:sz w:val="22"/>
          <w:szCs w:val="22"/>
        </w:rPr>
        <w:t>given</w:t>
      </w:r>
      <w:r w:rsidRPr="007D53EB">
        <w:rPr>
          <w:rFonts w:eastAsia="Cambria"/>
          <w:w w:val="105"/>
          <w:sz w:val="22"/>
          <w:szCs w:val="22"/>
        </w:rPr>
        <w:t xml:space="preserve"> </w:t>
      </w:r>
      <w:r w:rsidRPr="00DF4A50">
        <w:rPr>
          <w:rFonts w:eastAsia="Cambria"/>
          <w:w w:val="105"/>
          <w:sz w:val="22"/>
          <w:szCs w:val="22"/>
        </w:rPr>
        <w:t>in</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section</w:t>
      </w:r>
      <w:r w:rsidRPr="007D53EB">
        <w:rPr>
          <w:rFonts w:eastAsia="Cambria"/>
          <w:w w:val="105"/>
          <w:sz w:val="22"/>
          <w:szCs w:val="22"/>
        </w:rPr>
        <w:t xml:space="preserve"> </w:t>
      </w:r>
      <w:r w:rsidRPr="00DF4A50">
        <w:rPr>
          <w:rFonts w:eastAsia="Cambria"/>
          <w:w w:val="105"/>
          <w:sz w:val="22"/>
          <w:szCs w:val="22"/>
        </w:rPr>
        <w:t>on</w:t>
      </w:r>
      <w:r w:rsidRPr="007D53EB">
        <w:rPr>
          <w:rFonts w:eastAsia="Cambria"/>
          <w:w w:val="105"/>
          <w:sz w:val="22"/>
          <w:szCs w:val="22"/>
        </w:rPr>
        <w:t xml:space="preserve"> </w:t>
      </w:r>
      <w:r w:rsidRPr="00DF4A50">
        <w:rPr>
          <w:rFonts w:eastAsia="Cambria"/>
          <w:w w:val="105"/>
          <w:sz w:val="22"/>
          <w:szCs w:val="22"/>
        </w:rPr>
        <w:t>Sample</w:t>
      </w:r>
      <w:r w:rsidRPr="007D53EB">
        <w:rPr>
          <w:rFonts w:eastAsia="Cambria"/>
          <w:w w:val="105"/>
          <w:sz w:val="22"/>
          <w:szCs w:val="22"/>
        </w:rPr>
        <w:t xml:space="preserve"> </w:t>
      </w:r>
      <w:r w:rsidRPr="00DF4A50">
        <w:rPr>
          <w:rFonts w:eastAsia="Cambria"/>
          <w:w w:val="105"/>
          <w:sz w:val="22"/>
          <w:szCs w:val="22"/>
        </w:rPr>
        <w:t>Forms</w:t>
      </w:r>
      <w:r w:rsidRPr="007D53EB">
        <w:rPr>
          <w:rFonts w:eastAsia="Cambria"/>
          <w:w w:val="105"/>
          <w:sz w:val="22"/>
          <w:szCs w:val="22"/>
        </w:rPr>
        <w:t xml:space="preserve"> </w:t>
      </w:r>
      <w:r w:rsidR="006820D5" w:rsidRPr="007D53EB">
        <w:rPr>
          <w:rFonts w:eastAsia="Cambria"/>
          <w:w w:val="105"/>
          <w:sz w:val="22"/>
          <w:szCs w:val="22"/>
        </w:rPr>
        <w:t xml:space="preserve">   </w:t>
      </w:r>
      <w:r w:rsidRPr="00DF4A50">
        <w:rPr>
          <w:rFonts w:eastAsia="Cambria"/>
          <w:w w:val="105"/>
          <w:sz w:val="22"/>
          <w:szCs w:val="22"/>
        </w:rPr>
        <w:t>and</w:t>
      </w:r>
      <w:r w:rsidRPr="007D53EB">
        <w:rPr>
          <w:rFonts w:eastAsia="Cambria"/>
          <w:w w:val="105"/>
          <w:sz w:val="22"/>
          <w:szCs w:val="22"/>
        </w:rPr>
        <w:t xml:space="preserve"> </w:t>
      </w:r>
      <w:r w:rsidRPr="00DF4A50">
        <w:rPr>
          <w:rFonts w:eastAsia="Cambria"/>
          <w:w w:val="105"/>
          <w:sz w:val="22"/>
          <w:szCs w:val="22"/>
        </w:rPr>
        <w:t>Procedures</w:t>
      </w:r>
      <w:r w:rsidRPr="007D53EB">
        <w:rPr>
          <w:rFonts w:eastAsia="Cambria"/>
          <w:w w:val="105"/>
          <w:sz w:val="22"/>
          <w:szCs w:val="22"/>
        </w:rPr>
        <w:t xml:space="preserve"> </w:t>
      </w:r>
      <w:r w:rsidRPr="00DF4A50">
        <w:rPr>
          <w:rFonts w:eastAsia="Cambria"/>
          <w:w w:val="105"/>
          <w:sz w:val="22"/>
          <w:szCs w:val="22"/>
        </w:rPr>
        <w:t>of</w:t>
      </w:r>
      <w:r w:rsidRPr="007D53EB">
        <w:rPr>
          <w:rFonts w:eastAsia="Cambria"/>
          <w:w w:val="105"/>
          <w:sz w:val="22"/>
          <w:szCs w:val="22"/>
        </w:rPr>
        <w:t xml:space="preserve"> </w:t>
      </w:r>
      <w:r w:rsidRPr="00DF4A50">
        <w:rPr>
          <w:rFonts w:eastAsia="Cambria"/>
          <w:w w:val="105"/>
          <w:sz w:val="22"/>
          <w:szCs w:val="22"/>
        </w:rPr>
        <w:t>the</w:t>
      </w:r>
      <w:r w:rsidRPr="007D53EB">
        <w:rPr>
          <w:rFonts w:eastAsia="Cambria"/>
          <w:w w:val="105"/>
          <w:sz w:val="22"/>
          <w:szCs w:val="22"/>
        </w:rPr>
        <w:t xml:space="preserve"> </w:t>
      </w:r>
      <w:r w:rsidRPr="00DF4A50">
        <w:rPr>
          <w:rFonts w:eastAsia="Cambria"/>
          <w:w w:val="105"/>
          <w:sz w:val="22"/>
          <w:szCs w:val="22"/>
        </w:rPr>
        <w:t>Contract</w:t>
      </w:r>
      <w:r w:rsidRPr="007D53EB">
        <w:rPr>
          <w:rFonts w:eastAsia="Cambria"/>
          <w:w w:val="105"/>
          <w:sz w:val="22"/>
          <w:szCs w:val="22"/>
        </w:rPr>
        <w:t xml:space="preserve"> </w:t>
      </w:r>
      <w:r w:rsidRPr="00DF4A50">
        <w:rPr>
          <w:rFonts w:eastAsia="Cambria"/>
          <w:w w:val="105"/>
          <w:sz w:val="22"/>
          <w:szCs w:val="22"/>
        </w:rPr>
        <w:t>Documents.</w:t>
      </w:r>
    </w:p>
    <w:p w:rsidR="00766604" w:rsidRDefault="00766604">
      <w:pPr>
        <w:widowControl w:val="0"/>
        <w:autoSpaceDE w:val="0"/>
        <w:autoSpaceDN w:val="0"/>
        <w:spacing w:line="254" w:lineRule="auto"/>
        <w:ind w:left="1288" w:right="1609"/>
        <w:jc w:val="both"/>
        <w:rPr>
          <w:rFonts w:eastAsia="Cambria"/>
          <w:sz w:val="22"/>
          <w:szCs w:val="22"/>
        </w:rPr>
      </w:pPr>
    </w:p>
    <w:p w:rsidR="005A48C5" w:rsidRPr="007D53EB" w:rsidRDefault="00D11752">
      <w:pPr>
        <w:widowControl w:val="0"/>
        <w:autoSpaceDE w:val="0"/>
        <w:autoSpaceDN w:val="0"/>
        <w:spacing w:line="254" w:lineRule="auto"/>
        <w:ind w:left="1288" w:right="1609"/>
        <w:jc w:val="both"/>
        <w:rPr>
          <w:rFonts w:eastAsia="Cambria"/>
          <w:w w:val="105"/>
          <w:sz w:val="22"/>
          <w:szCs w:val="22"/>
        </w:rPr>
      </w:pPr>
      <w:r w:rsidRPr="00DF4A50">
        <w:rPr>
          <w:rFonts w:eastAsia="Cambria"/>
          <w:sz w:val="22"/>
          <w:szCs w:val="22"/>
        </w:rPr>
        <w:t xml:space="preserve">The </w:t>
      </w:r>
      <w:r w:rsidRPr="007D53EB">
        <w:rPr>
          <w:rFonts w:eastAsia="Cambria"/>
          <w:w w:val="105"/>
          <w:sz w:val="22"/>
          <w:szCs w:val="22"/>
        </w:rPr>
        <w:t>Contractor may execute the Contract in accordance with its own standard project execution plans and procedures to the extent that they do not conflict with the provisions contained in the Contract.</w:t>
      </w:r>
    </w:p>
    <w:p w:rsidR="005A48C5" w:rsidRPr="00DF4A50" w:rsidRDefault="005A48C5">
      <w:pPr>
        <w:widowControl w:val="0"/>
        <w:autoSpaceDE w:val="0"/>
        <w:autoSpaceDN w:val="0"/>
        <w:spacing w:before="2"/>
        <w:rPr>
          <w:rFonts w:eastAsia="Cambria"/>
          <w:sz w:val="22"/>
          <w:szCs w:val="22"/>
        </w:rPr>
      </w:pPr>
    </w:p>
    <w:p w:rsidR="005A48C5" w:rsidRPr="00DF4A50"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24" w:name="_Toc146280650"/>
      <w:r w:rsidRPr="00DF4A50">
        <w:rPr>
          <w:rFonts w:eastAsia="Palatino Linotype"/>
          <w:b/>
          <w:bCs/>
          <w:sz w:val="22"/>
          <w:szCs w:val="22"/>
        </w:rPr>
        <w:t>Subcontracting</w:t>
      </w:r>
      <w:bookmarkEnd w:id="24"/>
    </w:p>
    <w:p w:rsidR="005A48C5" w:rsidRPr="00DF4A50" w:rsidRDefault="005A48C5">
      <w:pPr>
        <w:widowControl w:val="0"/>
        <w:autoSpaceDE w:val="0"/>
        <w:autoSpaceDN w:val="0"/>
        <w:spacing w:before="9"/>
        <w:rPr>
          <w:rFonts w:eastAsia="Cambria"/>
          <w:b/>
          <w:sz w:val="22"/>
          <w:szCs w:val="22"/>
        </w:rPr>
      </w:pPr>
    </w:p>
    <w:p w:rsidR="005A48C5" w:rsidRPr="007D53EB" w:rsidRDefault="00D11752">
      <w:pPr>
        <w:widowControl w:val="0"/>
        <w:numPr>
          <w:ilvl w:val="2"/>
          <w:numId w:val="1"/>
        </w:numPr>
        <w:tabs>
          <w:tab w:val="left" w:pos="1288"/>
          <w:tab w:val="left" w:pos="1289"/>
        </w:tabs>
        <w:autoSpaceDE w:val="0"/>
        <w:autoSpaceDN w:val="0"/>
        <w:spacing w:line="254" w:lineRule="auto"/>
        <w:ind w:right="1604"/>
        <w:jc w:val="both"/>
        <w:rPr>
          <w:rFonts w:eastAsia="Cambria"/>
          <w:w w:val="105"/>
          <w:sz w:val="22"/>
          <w:szCs w:val="22"/>
        </w:rPr>
      </w:pPr>
      <w:r w:rsidRPr="007D53EB">
        <w:rPr>
          <w:rFonts w:eastAsia="Cambria"/>
          <w:w w:val="105"/>
          <w:sz w:val="22"/>
          <w:szCs w:val="22"/>
        </w:rPr>
        <w:t>The corresponding Appendix</w:t>
      </w:r>
      <w:r w:rsidRPr="00EF5F16">
        <w:rPr>
          <w:rFonts w:eastAsia="Cambria"/>
          <w:spacing w:val="52"/>
          <w:sz w:val="22"/>
          <w:szCs w:val="22"/>
        </w:rPr>
        <w:t xml:space="preserve"> </w:t>
      </w:r>
      <w:r w:rsidRPr="00EF5F16">
        <w:rPr>
          <w:rFonts w:eastAsia="Cambria"/>
          <w:b/>
          <w:bCs/>
          <w:sz w:val="22"/>
          <w:szCs w:val="22"/>
        </w:rPr>
        <w:t>(List</w:t>
      </w:r>
      <w:r w:rsidRPr="00EF5F16">
        <w:rPr>
          <w:rFonts w:eastAsia="Cambria"/>
          <w:b/>
          <w:bCs/>
          <w:spacing w:val="53"/>
          <w:sz w:val="22"/>
          <w:szCs w:val="22"/>
        </w:rPr>
        <w:t xml:space="preserve"> </w:t>
      </w:r>
      <w:r w:rsidRPr="00EF5F16">
        <w:rPr>
          <w:rFonts w:eastAsia="Cambria"/>
          <w:b/>
          <w:bCs/>
          <w:sz w:val="22"/>
          <w:szCs w:val="22"/>
        </w:rPr>
        <w:t>of</w:t>
      </w:r>
      <w:r w:rsidRPr="00EF5F16">
        <w:rPr>
          <w:rFonts w:eastAsia="Cambria"/>
          <w:b/>
          <w:bCs/>
          <w:spacing w:val="53"/>
          <w:sz w:val="22"/>
          <w:szCs w:val="22"/>
        </w:rPr>
        <w:t xml:space="preserve"> </w:t>
      </w:r>
      <w:r w:rsidRPr="00EF5F16">
        <w:rPr>
          <w:rFonts w:eastAsia="Cambria"/>
          <w:b/>
          <w:bCs/>
          <w:sz w:val="22"/>
          <w:szCs w:val="22"/>
        </w:rPr>
        <w:t>Approved</w:t>
      </w:r>
      <w:r w:rsidRPr="00EF5F16">
        <w:rPr>
          <w:rFonts w:eastAsia="Cambria"/>
          <w:b/>
          <w:bCs/>
          <w:spacing w:val="53"/>
          <w:sz w:val="22"/>
          <w:szCs w:val="22"/>
        </w:rPr>
        <w:t xml:space="preserve"> </w:t>
      </w:r>
      <w:r w:rsidR="00383ACD" w:rsidRPr="00EF5F16">
        <w:rPr>
          <w:rFonts w:eastAsia="Cambria"/>
          <w:b/>
          <w:bCs/>
          <w:sz w:val="22"/>
          <w:szCs w:val="22"/>
        </w:rPr>
        <w:t>Supplier</w:t>
      </w:r>
      <w:r w:rsidRPr="00EF5F16">
        <w:rPr>
          <w:rFonts w:eastAsia="Cambria"/>
          <w:sz w:val="22"/>
          <w:szCs w:val="22"/>
        </w:rPr>
        <w:t>)</w:t>
      </w:r>
      <w:r w:rsidRPr="00EF5F16">
        <w:rPr>
          <w:rFonts w:eastAsia="Cambria"/>
          <w:spacing w:val="53"/>
          <w:sz w:val="22"/>
          <w:szCs w:val="22"/>
        </w:rPr>
        <w:t xml:space="preserve"> </w:t>
      </w:r>
      <w:r w:rsidRPr="007D53EB">
        <w:rPr>
          <w:rFonts w:eastAsia="Cambria"/>
          <w:w w:val="105"/>
          <w:sz w:val="22"/>
          <w:szCs w:val="22"/>
        </w:rPr>
        <w:t xml:space="preserve">to the Contract Agreement specifies major items of supply and a list of approved </w:t>
      </w:r>
      <w:r w:rsidR="00696C56" w:rsidRPr="00EF5F16">
        <w:rPr>
          <w:rFonts w:eastAsia="Cambria"/>
          <w:b/>
          <w:bCs/>
          <w:sz w:val="22"/>
          <w:szCs w:val="22"/>
        </w:rPr>
        <w:t>Supplier</w:t>
      </w:r>
      <w:r w:rsidRPr="00EF5F16">
        <w:rPr>
          <w:rFonts w:eastAsia="Cambria"/>
          <w:spacing w:val="1"/>
          <w:sz w:val="22"/>
          <w:szCs w:val="22"/>
        </w:rPr>
        <w:t xml:space="preserve"> </w:t>
      </w:r>
      <w:r w:rsidRPr="007D53EB">
        <w:rPr>
          <w:rFonts w:eastAsia="Cambria"/>
          <w:w w:val="105"/>
          <w:sz w:val="22"/>
          <w:szCs w:val="22"/>
        </w:rPr>
        <w:t>against each item, including vendors. Insofar as no</w:t>
      </w:r>
      <w:r w:rsidRPr="00EF5F16">
        <w:rPr>
          <w:rFonts w:eastAsia="Cambria"/>
          <w:spacing w:val="1"/>
          <w:sz w:val="22"/>
          <w:szCs w:val="22"/>
        </w:rPr>
        <w:t xml:space="preserve"> </w:t>
      </w:r>
      <w:r w:rsidR="00383ACD" w:rsidRPr="00EF5F16">
        <w:rPr>
          <w:rFonts w:eastAsia="Cambria"/>
          <w:b/>
          <w:bCs/>
          <w:sz w:val="22"/>
          <w:szCs w:val="22"/>
        </w:rPr>
        <w:t>Supplier</w:t>
      </w:r>
      <w:r w:rsidRPr="00EF5F16">
        <w:rPr>
          <w:rFonts w:eastAsia="Cambria"/>
          <w:spacing w:val="52"/>
          <w:sz w:val="22"/>
          <w:szCs w:val="22"/>
        </w:rPr>
        <w:t xml:space="preserve"> </w:t>
      </w:r>
      <w:r w:rsidRPr="007D53EB">
        <w:rPr>
          <w:rFonts w:eastAsia="Cambria"/>
          <w:w w:val="105"/>
          <w:sz w:val="22"/>
          <w:szCs w:val="22"/>
        </w:rPr>
        <w:t>are listed against any such item, the Contractor shall prepare a list of</w:t>
      </w:r>
      <w:r w:rsidRPr="00EF5F16">
        <w:rPr>
          <w:rFonts w:eastAsia="Cambria"/>
          <w:spacing w:val="53"/>
          <w:sz w:val="22"/>
          <w:szCs w:val="22"/>
        </w:rPr>
        <w:t xml:space="preserve"> </w:t>
      </w:r>
      <w:r w:rsidR="00383ACD" w:rsidRPr="00EF5F16">
        <w:rPr>
          <w:rFonts w:eastAsia="Cambria"/>
          <w:b/>
          <w:bCs/>
          <w:sz w:val="22"/>
          <w:szCs w:val="22"/>
        </w:rPr>
        <w:t>Supplier</w:t>
      </w:r>
      <w:r w:rsidRPr="00EF5F16">
        <w:rPr>
          <w:rFonts w:eastAsia="Cambria"/>
          <w:spacing w:val="53"/>
          <w:sz w:val="22"/>
          <w:szCs w:val="22"/>
        </w:rPr>
        <w:t xml:space="preserve"> </w:t>
      </w:r>
      <w:r w:rsidRPr="007D53EB">
        <w:rPr>
          <w:rFonts w:eastAsia="Cambria"/>
          <w:w w:val="105"/>
          <w:sz w:val="22"/>
          <w:szCs w:val="22"/>
        </w:rPr>
        <w:t xml:space="preserve">for such item for inclusion in such list. The Contractor may from time to time propose any addition to or deletion from any such list. The Contractor shall submit any such list or any modification thereto to </w:t>
      </w:r>
      <w:r w:rsidR="00383ACD" w:rsidRPr="007D53EB">
        <w:rPr>
          <w:rFonts w:eastAsia="Cambria"/>
          <w:w w:val="105"/>
          <w:sz w:val="22"/>
          <w:szCs w:val="22"/>
        </w:rPr>
        <w:t xml:space="preserve">    </w:t>
      </w:r>
      <w:r w:rsidRPr="007D53EB">
        <w:rPr>
          <w:rFonts w:eastAsia="Cambria"/>
          <w:w w:val="105"/>
          <w:sz w:val="22"/>
          <w:szCs w:val="22"/>
        </w:rPr>
        <w:t>the Employer for its approval in sufficient time so as not to impede the progress of work on the Facilities. Such approval by the Employer for any of the</w:t>
      </w:r>
      <w:r w:rsidRPr="00EF5F16">
        <w:rPr>
          <w:rFonts w:eastAsia="Cambria"/>
          <w:spacing w:val="1"/>
          <w:sz w:val="22"/>
          <w:szCs w:val="22"/>
        </w:rPr>
        <w:t xml:space="preserve"> </w:t>
      </w:r>
      <w:r w:rsidR="00383ACD" w:rsidRPr="00EF5F16">
        <w:rPr>
          <w:rFonts w:eastAsia="Cambria"/>
          <w:b/>
          <w:bCs/>
          <w:sz w:val="22"/>
          <w:szCs w:val="22"/>
        </w:rPr>
        <w:t>Supplier</w:t>
      </w:r>
      <w:r w:rsidRPr="00EF5F16">
        <w:rPr>
          <w:rFonts w:eastAsia="Cambria"/>
          <w:spacing w:val="53"/>
          <w:sz w:val="22"/>
          <w:szCs w:val="22"/>
        </w:rPr>
        <w:t xml:space="preserve"> </w:t>
      </w:r>
      <w:r w:rsidRPr="007D53EB">
        <w:rPr>
          <w:rFonts w:eastAsia="Cambria"/>
          <w:w w:val="105"/>
          <w:sz w:val="22"/>
          <w:szCs w:val="22"/>
        </w:rPr>
        <w:t xml:space="preserve">shall not relieve the Contractor from any of its obligations, duties or </w:t>
      </w:r>
      <w:r w:rsidR="00F05397" w:rsidRPr="007D53EB">
        <w:rPr>
          <w:rFonts w:eastAsia="Cambria"/>
          <w:w w:val="105"/>
          <w:sz w:val="22"/>
          <w:szCs w:val="22"/>
        </w:rPr>
        <w:t>responsibilities under</w:t>
      </w:r>
      <w:r w:rsidRPr="007D53EB">
        <w:rPr>
          <w:rFonts w:eastAsia="Cambria"/>
          <w:w w:val="105"/>
          <w:sz w:val="22"/>
          <w:szCs w:val="22"/>
        </w:rPr>
        <w:t xml:space="preserve"> the Contract.</w:t>
      </w:r>
    </w:p>
    <w:p w:rsidR="005A48C5" w:rsidRPr="00EF5F16" w:rsidRDefault="005A48C5">
      <w:pPr>
        <w:widowControl w:val="0"/>
        <w:autoSpaceDE w:val="0"/>
        <w:autoSpaceDN w:val="0"/>
        <w:spacing w:before="6"/>
        <w:rPr>
          <w:rFonts w:eastAsia="Cambria"/>
          <w:sz w:val="22"/>
          <w:szCs w:val="22"/>
        </w:rPr>
      </w:pPr>
    </w:p>
    <w:p w:rsidR="005A48C5" w:rsidRPr="00EF5F16" w:rsidRDefault="00D11752">
      <w:pPr>
        <w:widowControl w:val="0"/>
        <w:numPr>
          <w:ilvl w:val="2"/>
          <w:numId w:val="1"/>
        </w:numPr>
        <w:tabs>
          <w:tab w:val="left" w:pos="1288"/>
          <w:tab w:val="left" w:pos="1289"/>
        </w:tabs>
        <w:autoSpaceDE w:val="0"/>
        <w:autoSpaceDN w:val="0"/>
        <w:spacing w:line="254" w:lineRule="auto"/>
        <w:ind w:right="1603"/>
        <w:jc w:val="both"/>
        <w:rPr>
          <w:rFonts w:eastAsia="Cambria"/>
          <w:b/>
          <w:i/>
          <w:sz w:val="22"/>
          <w:szCs w:val="22"/>
        </w:rPr>
      </w:pPr>
      <w:r w:rsidRPr="007D53EB">
        <w:rPr>
          <w:rFonts w:eastAsia="Cambria"/>
          <w:w w:val="105"/>
          <w:sz w:val="22"/>
          <w:szCs w:val="22"/>
        </w:rPr>
        <w:t>The Contractor shall select and employ its</w:t>
      </w:r>
      <w:r w:rsidRPr="00EF5F16">
        <w:rPr>
          <w:rFonts w:eastAsia="Cambria"/>
          <w:spacing w:val="1"/>
          <w:sz w:val="22"/>
          <w:szCs w:val="22"/>
        </w:rPr>
        <w:t xml:space="preserve"> </w:t>
      </w:r>
      <w:r w:rsidR="00383ACD" w:rsidRPr="00EF5F16">
        <w:rPr>
          <w:rFonts w:eastAsia="Cambria"/>
          <w:b/>
          <w:bCs/>
          <w:sz w:val="22"/>
          <w:szCs w:val="22"/>
        </w:rPr>
        <w:t>Supplier</w:t>
      </w:r>
      <w:r w:rsidRPr="00EF5F16">
        <w:rPr>
          <w:rFonts w:eastAsia="Cambria"/>
          <w:spacing w:val="1"/>
          <w:sz w:val="22"/>
          <w:szCs w:val="22"/>
        </w:rPr>
        <w:t xml:space="preserve"> </w:t>
      </w:r>
      <w:r w:rsidRPr="007D53EB">
        <w:rPr>
          <w:rFonts w:eastAsia="Cambria"/>
          <w:w w:val="105"/>
          <w:sz w:val="22"/>
          <w:szCs w:val="22"/>
        </w:rPr>
        <w:t xml:space="preserve">for such major items from those listed in the lists referred to in </w:t>
      </w:r>
      <w:r w:rsidRPr="00EF5F16">
        <w:rPr>
          <w:rFonts w:eastAsia="Cambria"/>
          <w:b/>
          <w:i/>
          <w:sz w:val="22"/>
          <w:szCs w:val="22"/>
        </w:rPr>
        <w:t>GCC</w:t>
      </w:r>
      <w:r w:rsidRPr="00EF5F16">
        <w:rPr>
          <w:rFonts w:eastAsia="Cambria"/>
          <w:b/>
          <w:i/>
          <w:spacing w:val="53"/>
          <w:sz w:val="22"/>
          <w:szCs w:val="22"/>
        </w:rPr>
        <w:t xml:space="preserve"> </w:t>
      </w:r>
      <w:r w:rsidRPr="00EF5F16">
        <w:rPr>
          <w:rFonts w:eastAsia="Cambria"/>
          <w:b/>
          <w:i/>
          <w:sz w:val="22"/>
          <w:szCs w:val="22"/>
        </w:rPr>
        <w:t>Sub-</w:t>
      </w:r>
      <w:r w:rsidRPr="00EF5F16">
        <w:rPr>
          <w:rFonts w:eastAsia="Cambria"/>
          <w:b/>
          <w:i/>
          <w:spacing w:val="1"/>
          <w:sz w:val="22"/>
          <w:szCs w:val="22"/>
        </w:rPr>
        <w:t xml:space="preserve"> </w:t>
      </w:r>
      <w:r w:rsidRPr="00EF5F16">
        <w:rPr>
          <w:rFonts w:eastAsia="Cambria"/>
          <w:b/>
          <w:i/>
          <w:sz w:val="22"/>
          <w:szCs w:val="22"/>
        </w:rPr>
        <w:t>Clause</w:t>
      </w:r>
      <w:r w:rsidRPr="00EF5F16">
        <w:rPr>
          <w:rFonts w:eastAsia="Cambria"/>
          <w:b/>
          <w:i/>
          <w:spacing w:val="7"/>
          <w:sz w:val="22"/>
          <w:szCs w:val="22"/>
        </w:rPr>
        <w:t xml:space="preserve"> </w:t>
      </w:r>
      <w:r w:rsidRPr="00EF5F16">
        <w:rPr>
          <w:rFonts w:eastAsia="Cambria"/>
          <w:b/>
          <w:i/>
          <w:sz w:val="22"/>
          <w:szCs w:val="22"/>
        </w:rPr>
        <w:t>15.1.</w:t>
      </w:r>
    </w:p>
    <w:p w:rsidR="005A48C5" w:rsidRPr="00EF5F16" w:rsidRDefault="005A48C5">
      <w:pPr>
        <w:widowControl w:val="0"/>
        <w:autoSpaceDE w:val="0"/>
        <w:autoSpaceDN w:val="0"/>
        <w:spacing w:before="6"/>
        <w:rPr>
          <w:rFonts w:eastAsia="Cambria"/>
          <w:sz w:val="22"/>
          <w:szCs w:val="22"/>
        </w:rPr>
      </w:pPr>
    </w:p>
    <w:p w:rsidR="005A48C5" w:rsidRPr="007D53EB" w:rsidRDefault="00D11752">
      <w:pPr>
        <w:widowControl w:val="0"/>
        <w:numPr>
          <w:ilvl w:val="2"/>
          <w:numId w:val="1"/>
        </w:numPr>
        <w:tabs>
          <w:tab w:val="left" w:pos="1288"/>
          <w:tab w:val="left" w:pos="1289"/>
        </w:tabs>
        <w:autoSpaceDE w:val="0"/>
        <w:autoSpaceDN w:val="0"/>
        <w:spacing w:line="254" w:lineRule="auto"/>
        <w:ind w:right="1604"/>
        <w:jc w:val="both"/>
        <w:rPr>
          <w:rFonts w:eastAsia="Cambria"/>
          <w:w w:val="105"/>
          <w:sz w:val="22"/>
          <w:szCs w:val="22"/>
        </w:rPr>
      </w:pPr>
      <w:r w:rsidRPr="007D53EB">
        <w:rPr>
          <w:rFonts w:eastAsia="Cambria"/>
          <w:w w:val="105"/>
          <w:sz w:val="22"/>
          <w:szCs w:val="22"/>
        </w:rPr>
        <w:t>For items or parts of the Facilities not specified in the corresponding Appendix (List of Approved Subcontractors) to the Contract Agreement for Supply Contract(s), the Contractor may employ such</w:t>
      </w:r>
      <w:r w:rsidRPr="00EF5F16">
        <w:rPr>
          <w:rFonts w:eastAsia="Cambria"/>
          <w:spacing w:val="1"/>
          <w:sz w:val="22"/>
          <w:szCs w:val="22"/>
        </w:rPr>
        <w:t xml:space="preserve"> </w:t>
      </w:r>
      <w:r w:rsidR="00383ACD" w:rsidRPr="00EF5F16">
        <w:rPr>
          <w:rFonts w:eastAsia="Cambria"/>
          <w:b/>
          <w:bCs/>
          <w:sz w:val="22"/>
          <w:szCs w:val="22"/>
        </w:rPr>
        <w:t>Supplier</w:t>
      </w:r>
      <w:r w:rsidRPr="00EF5F16">
        <w:rPr>
          <w:rFonts w:eastAsia="Cambria"/>
          <w:spacing w:val="7"/>
          <w:sz w:val="22"/>
          <w:szCs w:val="22"/>
        </w:rPr>
        <w:t xml:space="preserve"> </w:t>
      </w:r>
      <w:r w:rsidRPr="007D53EB">
        <w:rPr>
          <w:rFonts w:eastAsia="Cambria"/>
          <w:w w:val="105"/>
          <w:sz w:val="22"/>
          <w:szCs w:val="22"/>
        </w:rPr>
        <w:t>as it may select, at its discretion.</w:t>
      </w:r>
    </w:p>
    <w:p w:rsidR="005A48C5" w:rsidRPr="007D53EB" w:rsidRDefault="005A48C5">
      <w:pPr>
        <w:widowControl w:val="0"/>
        <w:autoSpaceDE w:val="0"/>
        <w:autoSpaceDN w:val="0"/>
        <w:spacing w:before="4"/>
        <w:rPr>
          <w:rFonts w:eastAsia="Cambria"/>
          <w:w w:val="105"/>
          <w:sz w:val="22"/>
          <w:szCs w:val="22"/>
        </w:rPr>
      </w:pPr>
    </w:p>
    <w:p w:rsidR="005A48C5" w:rsidRPr="00DF4A50" w:rsidRDefault="00D11752" w:rsidP="006820D5">
      <w:pPr>
        <w:widowControl w:val="0"/>
        <w:numPr>
          <w:ilvl w:val="2"/>
          <w:numId w:val="1"/>
        </w:numPr>
        <w:tabs>
          <w:tab w:val="left" w:pos="1288"/>
          <w:tab w:val="left" w:pos="1289"/>
        </w:tabs>
        <w:autoSpaceDE w:val="0"/>
        <w:autoSpaceDN w:val="0"/>
        <w:spacing w:before="64" w:line="254" w:lineRule="auto"/>
        <w:ind w:right="1604"/>
        <w:jc w:val="both"/>
        <w:rPr>
          <w:rFonts w:eastAsia="Cambria"/>
          <w:w w:val="105"/>
          <w:sz w:val="22"/>
          <w:szCs w:val="22"/>
        </w:rPr>
      </w:pPr>
      <w:r w:rsidRPr="00DF4A50">
        <w:rPr>
          <w:rFonts w:eastAsia="Cambria"/>
          <w:w w:val="105"/>
          <w:sz w:val="22"/>
          <w:szCs w:val="22"/>
        </w:rPr>
        <w:t>The Contractor shall furnish the details of items, components, raw</w:t>
      </w:r>
      <w:r w:rsidRPr="00DF4A50">
        <w:rPr>
          <w:rFonts w:eastAsia="Cambria"/>
          <w:spacing w:val="1"/>
          <w:w w:val="105"/>
          <w:sz w:val="22"/>
          <w:szCs w:val="22"/>
        </w:rPr>
        <w:t xml:space="preserve"> </w:t>
      </w:r>
      <w:r w:rsidRPr="00DF4A50">
        <w:rPr>
          <w:rFonts w:eastAsia="Cambria"/>
          <w:w w:val="105"/>
          <w:sz w:val="22"/>
          <w:szCs w:val="22"/>
        </w:rPr>
        <w:t>materials,</w:t>
      </w:r>
      <w:r w:rsidRPr="00DF4A50">
        <w:rPr>
          <w:rFonts w:eastAsia="Cambria"/>
          <w:spacing w:val="30"/>
          <w:w w:val="105"/>
          <w:sz w:val="22"/>
          <w:szCs w:val="22"/>
        </w:rPr>
        <w:t xml:space="preserve"> </w:t>
      </w:r>
      <w:r w:rsidRPr="00DF4A50">
        <w:rPr>
          <w:rFonts w:eastAsia="Cambria"/>
          <w:w w:val="105"/>
          <w:sz w:val="22"/>
          <w:szCs w:val="22"/>
        </w:rPr>
        <w:t>services</w:t>
      </w:r>
      <w:r w:rsidRPr="00DF4A50">
        <w:rPr>
          <w:rFonts w:eastAsia="Cambria"/>
          <w:spacing w:val="30"/>
          <w:w w:val="105"/>
          <w:sz w:val="22"/>
          <w:szCs w:val="22"/>
        </w:rPr>
        <w:t xml:space="preserve"> </w:t>
      </w:r>
      <w:r w:rsidRPr="00DF4A50">
        <w:rPr>
          <w:rFonts w:eastAsia="Cambria"/>
          <w:w w:val="105"/>
          <w:sz w:val="22"/>
          <w:szCs w:val="22"/>
        </w:rPr>
        <w:t>etc.</w:t>
      </w:r>
      <w:r w:rsidRPr="00DF4A50">
        <w:rPr>
          <w:rFonts w:eastAsia="Cambria"/>
          <w:spacing w:val="30"/>
          <w:w w:val="105"/>
          <w:sz w:val="22"/>
          <w:szCs w:val="22"/>
        </w:rPr>
        <w:t xml:space="preserve"> </w:t>
      </w:r>
      <w:r w:rsidRPr="00DF4A50">
        <w:rPr>
          <w:rFonts w:eastAsia="Cambria"/>
          <w:w w:val="105"/>
          <w:sz w:val="22"/>
          <w:szCs w:val="22"/>
        </w:rPr>
        <w:t>procured</w:t>
      </w:r>
      <w:r w:rsidRPr="00DF4A50">
        <w:rPr>
          <w:rFonts w:eastAsia="Cambria"/>
          <w:spacing w:val="30"/>
          <w:w w:val="105"/>
          <w:sz w:val="22"/>
          <w:szCs w:val="22"/>
        </w:rPr>
        <w:t xml:space="preserve"> </w:t>
      </w:r>
      <w:r w:rsidRPr="00F05397">
        <w:rPr>
          <w:rFonts w:eastAsia="Cambria"/>
          <w:w w:val="105"/>
          <w:sz w:val="22"/>
          <w:szCs w:val="22"/>
        </w:rPr>
        <w:t>from</w:t>
      </w:r>
      <w:r w:rsidRPr="00F05397">
        <w:rPr>
          <w:rFonts w:eastAsia="Cambria"/>
          <w:spacing w:val="30"/>
          <w:w w:val="105"/>
          <w:sz w:val="22"/>
          <w:szCs w:val="22"/>
        </w:rPr>
        <w:t xml:space="preserve"> </w:t>
      </w:r>
      <w:r w:rsidRPr="00F05397">
        <w:rPr>
          <w:rFonts w:eastAsia="Cambria"/>
          <w:w w:val="105"/>
          <w:sz w:val="22"/>
          <w:szCs w:val="22"/>
        </w:rPr>
        <w:t>MSEs</w:t>
      </w:r>
      <w:r w:rsidRPr="00F05397">
        <w:rPr>
          <w:rFonts w:eastAsia="Cambria"/>
          <w:spacing w:val="29"/>
          <w:w w:val="105"/>
          <w:sz w:val="22"/>
          <w:szCs w:val="22"/>
        </w:rPr>
        <w:t xml:space="preserve"> </w:t>
      </w:r>
      <w:r w:rsidRPr="00F05397">
        <w:rPr>
          <w:rFonts w:eastAsia="Cambria"/>
          <w:w w:val="105"/>
          <w:sz w:val="22"/>
          <w:szCs w:val="22"/>
        </w:rPr>
        <w:t>and</w:t>
      </w:r>
      <w:r w:rsidRPr="00F05397">
        <w:rPr>
          <w:rFonts w:eastAsia="Cambria"/>
          <w:spacing w:val="30"/>
          <w:w w:val="105"/>
          <w:sz w:val="22"/>
          <w:szCs w:val="22"/>
        </w:rPr>
        <w:t xml:space="preserve"> </w:t>
      </w:r>
      <w:r w:rsidRPr="00F05397">
        <w:rPr>
          <w:rFonts w:eastAsia="Cambria"/>
          <w:w w:val="105"/>
          <w:sz w:val="22"/>
          <w:szCs w:val="22"/>
        </w:rPr>
        <w:t>consumed</w:t>
      </w:r>
      <w:r w:rsidRPr="00DF4A50">
        <w:rPr>
          <w:rFonts w:eastAsia="Cambria"/>
          <w:w w:val="105"/>
          <w:sz w:val="22"/>
          <w:szCs w:val="22"/>
        </w:rPr>
        <w:t xml:space="preserve"> for</w:t>
      </w:r>
      <w:r w:rsidR="006820D5" w:rsidRPr="00DF4A50">
        <w:rPr>
          <w:rFonts w:eastAsia="Cambria"/>
          <w:w w:val="105"/>
          <w:sz w:val="22"/>
          <w:szCs w:val="22"/>
        </w:rPr>
        <w:t xml:space="preserve"> </w:t>
      </w:r>
      <w:r w:rsidR="006B5E44" w:rsidRPr="00DF4A50">
        <w:rPr>
          <w:rFonts w:eastAsia="Cambria"/>
          <w:w w:val="105"/>
          <w:sz w:val="22"/>
          <w:szCs w:val="22"/>
        </w:rPr>
        <w:t>Completion</w:t>
      </w:r>
      <w:r w:rsidRPr="00DF4A50">
        <w:rPr>
          <w:rFonts w:eastAsia="Cambria"/>
          <w:w w:val="105"/>
          <w:sz w:val="22"/>
          <w:szCs w:val="22"/>
        </w:rPr>
        <w:t xml:space="preserve"> of scope of works under the contract. The details shall be furnished as per the format enclosed at </w:t>
      </w:r>
      <w:r w:rsidRPr="00DF4A50">
        <w:rPr>
          <w:rFonts w:eastAsia="Cambria"/>
          <w:b/>
          <w:w w:val="105"/>
          <w:sz w:val="22"/>
          <w:szCs w:val="22"/>
        </w:rPr>
        <w:t>Section VI, Forms, Volume-I</w:t>
      </w:r>
      <w:r w:rsidRPr="00DF4A50">
        <w:rPr>
          <w:rFonts w:eastAsia="Cambria"/>
          <w:w w:val="105"/>
          <w:sz w:val="22"/>
          <w:szCs w:val="22"/>
        </w:rPr>
        <w:t xml:space="preserve"> of the bidding documents at the time </w:t>
      </w:r>
      <w:r w:rsidRPr="00DF4A50">
        <w:rPr>
          <w:rFonts w:eastAsia="Cambria"/>
          <w:w w:val="105"/>
          <w:sz w:val="22"/>
          <w:szCs w:val="22"/>
        </w:rPr>
        <w:lastRenderedPageBreak/>
        <w:t>of raising bills for payment against the supplies made/works done.</w:t>
      </w:r>
    </w:p>
    <w:p w:rsidR="005A48C5" w:rsidRPr="00DF4A50" w:rsidRDefault="005A48C5">
      <w:pPr>
        <w:widowControl w:val="0"/>
        <w:autoSpaceDE w:val="0"/>
        <w:autoSpaceDN w:val="0"/>
        <w:rPr>
          <w:rFonts w:eastAsia="Cambria"/>
          <w:w w:val="105"/>
          <w:sz w:val="22"/>
          <w:szCs w:val="22"/>
        </w:rPr>
      </w:pPr>
    </w:p>
    <w:p w:rsidR="005A48C5" w:rsidRPr="00DF4A50"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25" w:name="_Toc146280651"/>
      <w:r w:rsidRPr="00DF4A50">
        <w:rPr>
          <w:rFonts w:eastAsia="Palatino Linotype"/>
          <w:b/>
          <w:bCs/>
          <w:sz w:val="22"/>
          <w:szCs w:val="22"/>
        </w:rPr>
        <w:t>Design</w:t>
      </w:r>
      <w:r w:rsidRPr="00DF4A50">
        <w:rPr>
          <w:rFonts w:eastAsia="Palatino Linotype"/>
          <w:b/>
          <w:bCs/>
          <w:spacing w:val="-1"/>
          <w:sz w:val="22"/>
          <w:szCs w:val="22"/>
        </w:rPr>
        <w:t xml:space="preserve"> </w:t>
      </w:r>
      <w:r w:rsidRPr="00DF4A50">
        <w:rPr>
          <w:rFonts w:eastAsia="Palatino Linotype"/>
          <w:b/>
          <w:bCs/>
          <w:sz w:val="22"/>
          <w:szCs w:val="22"/>
        </w:rPr>
        <w:t>and Engineering</w:t>
      </w:r>
      <w:bookmarkEnd w:id="25"/>
    </w:p>
    <w:p w:rsidR="005A48C5" w:rsidRPr="00DF4A50" w:rsidRDefault="005A48C5">
      <w:pPr>
        <w:widowControl w:val="0"/>
        <w:autoSpaceDE w:val="0"/>
        <w:autoSpaceDN w:val="0"/>
        <w:spacing w:before="9"/>
        <w:rPr>
          <w:rFonts w:eastAsia="Cambria"/>
          <w:b/>
          <w:sz w:val="22"/>
          <w:szCs w:val="22"/>
        </w:rPr>
      </w:pPr>
    </w:p>
    <w:p w:rsidR="005A48C5" w:rsidRPr="00822C31" w:rsidRDefault="00D11752">
      <w:pPr>
        <w:widowControl w:val="0"/>
        <w:numPr>
          <w:ilvl w:val="2"/>
          <w:numId w:val="1"/>
        </w:numPr>
        <w:tabs>
          <w:tab w:val="left" w:pos="1288"/>
          <w:tab w:val="left" w:pos="1289"/>
        </w:tabs>
        <w:autoSpaceDE w:val="0"/>
        <w:autoSpaceDN w:val="0"/>
        <w:spacing w:before="1"/>
        <w:ind w:hanging="1081"/>
        <w:jc w:val="both"/>
        <w:rPr>
          <w:rFonts w:eastAsia="Cambria"/>
          <w:b/>
          <w:bCs/>
          <w:sz w:val="22"/>
          <w:szCs w:val="22"/>
        </w:rPr>
      </w:pPr>
      <w:r w:rsidRPr="00822C31">
        <w:rPr>
          <w:rFonts w:eastAsia="Cambria"/>
          <w:b/>
          <w:bCs/>
          <w:w w:val="105"/>
          <w:sz w:val="22"/>
          <w:szCs w:val="22"/>
        </w:rPr>
        <w:t>Specifications</w:t>
      </w:r>
      <w:r w:rsidRPr="00822C31">
        <w:rPr>
          <w:rFonts w:eastAsia="Cambria"/>
          <w:b/>
          <w:bCs/>
          <w:spacing w:val="-3"/>
          <w:w w:val="105"/>
          <w:sz w:val="22"/>
          <w:szCs w:val="22"/>
        </w:rPr>
        <w:t xml:space="preserve"> </w:t>
      </w:r>
      <w:r w:rsidRPr="00822C31">
        <w:rPr>
          <w:rFonts w:eastAsia="Cambria"/>
          <w:b/>
          <w:bCs/>
          <w:w w:val="105"/>
          <w:sz w:val="22"/>
          <w:szCs w:val="22"/>
        </w:rPr>
        <w:t>and</w:t>
      </w:r>
      <w:r w:rsidRPr="00822C31">
        <w:rPr>
          <w:rFonts w:eastAsia="Cambria"/>
          <w:b/>
          <w:bCs/>
          <w:spacing w:val="-3"/>
          <w:w w:val="105"/>
          <w:sz w:val="22"/>
          <w:szCs w:val="22"/>
        </w:rPr>
        <w:t xml:space="preserve"> </w:t>
      </w:r>
      <w:r w:rsidRPr="00822C31">
        <w:rPr>
          <w:rFonts w:eastAsia="Cambria"/>
          <w:b/>
          <w:bCs/>
          <w:w w:val="105"/>
          <w:sz w:val="22"/>
          <w:szCs w:val="22"/>
        </w:rPr>
        <w:t>Drawings</w:t>
      </w:r>
    </w:p>
    <w:p w:rsidR="005A48C5" w:rsidRPr="00DF4A50" w:rsidRDefault="005A48C5">
      <w:pPr>
        <w:widowControl w:val="0"/>
        <w:autoSpaceDE w:val="0"/>
        <w:autoSpaceDN w:val="0"/>
        <w:spacing w:before="11"/>
        <w:rPr>
          <w:rFonts w:eastAsia="Cambria"/>
          <w:sz w:val="22"/>
          <w:szCs w:val="22"/>
        </w:rPr>
      </w:pPr>
    </w:p>
    <w:p w:rsidR="005A48C5" w:rsidRPr="00DF4A50" w:rsidRDefault="00D11752">
      <w:pPr>
        <w:widowControl w:val="0"/>
        <w:numPr>
          <w:ilvl w:val="2"/>
          <w:numId w:val="12"/>
        </w:numPr>
        <w:tabs>
          <w:tab w:val="left" w:pos="1289"/>
        </w:tabs>
        <w:autoSpaceDE w:val="0"/>
        <w:autoSpaceDN w:val="0"/>
        <w:spacing w:line="254" w:lineRule="auto"/>
        <w:ind w:right="1605"/>
        <w:jc w:val="both"/>
        <w:rPr>
          <w:rFonts w:eastAsia="Cambria"/>
          <w:sz w:val="22"/>
          <w:szCs w:val="22"/>
        </w:rPr>
      </w:pPr>
      <w:r w:rsidRPr="00DF4A50">
        <w:rPr>
          <w:rFonts w:eastAsia="Cambria"/>
          <w:w w:val="105"/>
          <w:sz w:val="22"/>
          <w:szCs w:val="22"/>
        </w:rPr>
        <w:t>The Contractor shall execute the basic and detailed design and the</w:t>
      </w:r>
      <w:r w:rsidRPr="00BA65B8">
        <w:rPr>
          <w:rFonts w:eastAsia="Cambria"/>
          <w:w w:val="105"/>
          <w:sz w:val="22"/>
          <w:szCs w:val="22"/>
        </w:rPr>
        <w:t xml:space="preserve"> </w:t>
      </w:r>
      <w:r w:rsidRPr="00DF4A50">
        <w:rPr>
          <w:rFonts w:eastAsia="Cambria"/>
          <w:w w:val="105"/>
          <w:sz w:val="22"/>
          <w:szCs w:val="22"/>
        </w:rPr>
        <w:t>engineering work in compliance with the provisions of the Contract,</w:t>
      </w:r>
      <w:r w:rsidRPr="00BA65B8">
        <w:rPr>
          <w:rFonts w:eastAsia="Cambria"/>
          <w:w w:val="105"/>
          <w:sz w:val="22"/>
          <w:szCs w:val="22"/>
        </w:rPr>
        <w:t xml:space="preserve"> </w:t>
      </w:r>
      <w:r w:rsidRPr="00DF4A50">
        <w:rPr>
          <w:rFonts w:eastAsia="Cambria"/>
          <w:w w:val="105"/>
          <w:sz w:val="22"/>
          <w:szCs w:val="22"/>
        </w:rPr>
        <w:t>or</w:t>
      </w:r>
      <w:r w:rsidRPr="00BA65B8">
        <w:rPr>
          <w:rFonts w:eastAsia="Cambria"/>
          <w:w w:val="105"/>
          <w:sz w:val="22"/>
          <w:szCs w:val="22"/>
        </w:rPr>
        <w:t xml:space="preserve"> </w:t>
      </w:r>
      <w:r w:rsidRPr="00DF4A50">
        <w:rPr>
          <w:rFonts w:eastAsia="Cambria"/>
          <w:w w:val="105"/>
          <w:sz w:val="22"/>
          <w:szCs w:val="22"/>
        </w:rPr>
        <w:t>where</w:t>
      </w:r>
      <w:r w:rsidRPr="00BA65B8">
        <w:rPr>
          <w:rFonts w:eastAsia="Cambria"/>
          <w:w w:val="105"/>
          <w:sz w:val="22"/>
          <w:szCs w:val="22"/>
        </w:rPr>
        <w:t xml:space="preserve"> </w:t>
      </w:r>
      <w:r w:rsidRPr="00DF4A50">
        <w:rPr>
          <w:rFonts w:eastAsia="Cambria"/>
          <w:w w:val="105"/>
          <w:sz w:val="22"/>
          <w:szCs w:val="22"/>
        </w:rPr>
        <w:t>not</w:t>
      </w:r>
      <w:r w:rsidRPr="00BA65B8">
        <w:rPr>
          <w:rFonts w:eastAsia="Cambria"/>
          <w:w w:val="105"/>
          <w:sz w:val="22"/>
          <w:szCs w:val="22"/>
        </w:rPr>
        <w:t xml:space="preserve"> </w:t>
      </w:r>
      <w:r w:rsidRPr="00DF4A50">
        <w:rPr>
          <w:rFonts w:eastAsia="Cambria"/>
          <w:w w:val="105"/>
          <w:sz w:val="22"/>
          <w:szCs w:val="22"/>
        </w:rPr>
        <w:t>so</w:t>
      </w:r>
      <w:r w:rsidRPr="00BA65B8">
        <w:rPr>
          <w:rFonts w:eastAsia="Cambria"/>
          <w:w w:val="105"/>
          <w:sz w:val="22"/>
          <w:szCs w:val="22"/>
        </w:rPr>
        <w:t xml:space="preserve"> </w:t>
      </w:r>
      <w:r w:rsidRPr="00DF4A50">
        <w:rPr>
          <w:rFonts w:eastAsia="Cambria"/>
          <w:w w:val="105"/>
          <w:sz w:val="22"/>
          <w:szCs w:val="22"/>
        </w:rPr>
        <w:t>specified,</w:t>
      </w:r>
      <w:r w:rsidRPr="00BA65B8">
        <w:rPr>
          <w:rFonts w:eastAsia="Cambria"/>
          <w:w w:val="105"/>
          <w:sz w:val="22"/>
          <w:szCs w:val="22"/>
        </w:rPr>
        <w:t xml:space="preserve"> </w:t>
      </w:r>
      <w:r w:rsidRPr="00DF4A50">
        <w:rPr>
          <w:rFonts w:eastAsia="Cambria"/>
          <w:w w:val="105"/>
          <w:sz w:val="22"/>
          <w:szCs w:val="22"/>
        </w:rPr>
        <w:t>in</w:t>
      </w:r>
      <w:r w:rsidRPr="00BA65B8">
        <w:rPr>
          <w:rFonts w:eastAsia="Cambria"/>
          <w:w w:val="105"/>
          <w:sz w:val="22"/>
          <w:szCs w:val="22"/>
        </w:rPr>
        <w:t xml:space="preserve"> </w:t>
      </w:r>
      <w:r w:rsidRPr="00DF4A50">
        <w:rPr>
          <w:rFonts w:eastAsia="Cambria"/>
          <w:w w:val="105"/>
          <w:sz w:val="22"/>
          <w:szCs w:val="22"/>
        </w:rPr>
        <w:t>accordance</w:t>
      </w:r>
      <w:r w:rsidRPr="00BA65B8">
        <w:rPr>
          <w:rFonts w:eastAsia="Cambria"/>
          <w:w w:val="105"/>
          <w:sz w:val="22"/>
          <w:szCs w:val="22"/>
        </w:rPr>
        <w:t xml:space="preserve"> </w:t>
      </w:r>
      <w:r w:rsidRPr="00DF4A50">
        <w:rPr>
          <w:rFonts w:eastAsia="Cambria"/>
          <w:w w:val="105"/>
          <w:sz w:val="22"/>
          <w:szCs w:val="22"/>
        </w:rPr>
        <w:t>with</w:t>
      </w:r>
      <w:r w:rsidRPr="00BA65B8">
        <w:rPr>
          <w:rFonts w:eastAsia="Cambria"/>
          <w:w w:val="105"/>
          <w:sz w:val="22"/>
          <w:szCs w:val="22"/>
        </w:rPr>
        <w:t xml:space="preserve"> </w:t>
      </w:r>
      <w:r w:rsidRPr="00DF4A50">
        <w:rPr>
          <w:rFonts w:eastAsia="Cambria"/>
          <w:w w:val="105"/>
          <w:sz w:val="22"/>
          <w:szCs w:val="22"/>
        </w:rPr>
        <w:t>good</w:t>
      </w:r>
      <w:r w:rsidRPr="00BA65B8">
        <w:rPr>
          <w:rFonts w:eastAsia="Cambria"/>
          <w:w w:val="105"/>
          <w:sz w:val="22"/>
          <w:szCs w:val="22"/>
        </w:rPr>
        <w:t xml:space="preserve"> </w:t>
      </w:r>
      <w:r w:rsidRPr="00DF4A50">
        <w:rPr>
          <w:rFonts w:eastAsia="Cambria"/>
          <w:w w:val="105"/>
          <w:sz w:val="22"/>
          <w:szCs w:val="22"/>
        </w:rPr>
        <w:t>engineering</w:t>
      </w:r>
      <w:r w:rsidRPr="00BA65B8">
        <w:rPr>
          <w:rFonts w:eastAsia="Cambria"/>
          <w:w w:val="105"/>
          <w:sz w:val="22"/>
          <w:szCs w:val="22"/>
        </w:rPr>
        <w:t xml:space="preserve"> </w:t>
      </w:r>
      <w:r w:rsidRPr="00DF4A50">
        <w:rPr>
          <w:rFonts w:eastAsia="Cambria"/>
          <w:w w:val="105"/>
          <w:sz w:val="22"/>
          <w:szCs w:val="22"/>
        </w:rPr>
        <w:t>practice.</w:t>
      </w:r>
    </w:p>
    <w:p w:rsidR="005A48C5" w:rsidRPr="00DF4A50" w:rsidRDefault="005A48C5">
      <w:pPr>
        <w:widowControl w:val="0"/>
        <w:autoSpaceDE w:val="0"/>
        <w:autoSpaceDN w:val="0"/>
        <w:spacing w:before="5"/>
        <w:rPr>
          <w:rFonts w:eastAsia="Cambria"/>
          <w:sz w:val="22"/>
          <w:szCs w:val="22"/>
        </w:rPr>
      </w:pPr>
    </w:p>
    <w:p w:rsidR="005A48C5" w:rsidRPr="00BA65B8" w:rsidRDefault="00D11752">
      <w:pPr>
        <w:widowControl w:val="0"/>
        <w:autoSpaceDE w:val="0"/>
        <w:autoSpaceDN w:val="0"/>
        <w:spacing w:line="254" w:lineRule="auto"/>
        <w:ind w:left="1288" w:right="1604"/>
        <w:jc w:val="both"/>
        <w:rPr>
          <w:rFonts w:eastAsia="Cambria"/>
          <w:w w:val="105"/>
          <w:sz w:val="22"/>
          <w:szCs w:val="22"/>
        </w:rPr>
      </w:pPr>
      <w:r w:rsidRPr="00EF5F16">
        <w:rPr>
          <w:rFonts w:eastAsia="Cambria"/>
          <w:w w:val="105"/>
          <w:sz w:val="22"/>
          <w:szCs w:val="22"/>
        </w:rPr>
        <w:t>The Contractor shall be responsible for any discrepancies, errors or</w:t>
      </w:r>
      <w:r w:rsidRPr="00BA65B8">
        <w:rPr>
          <w:rFonts w:eastAsia="Cambria"/>
          <w:w w:val="105"/>
          <w:sz w:val="22"/>
          <w:szCs w:val="22"/>
        </w:rPr>
        <w:t xml:space="preserve"> </w:t>
      </w:r>
      <w:r w:rsidRPr="00EF5F16">
        <w:rPr>
          <w:rFonts w:eastAsia="Cambria"/>
          <w:w w:val="105"/>
          <w:sz w:val="22"/>
          <w:szCs w:val="22"/>
        </w:rPr>
        <w:t>omissions</w:t>
      </w:r>
      <w:r w:rsidRPr="00BA65B8">
        <w:rPr>
          <w:rFonts w:eastAsia="Cambria"/>
          <w:w w:val="105"/>
          <w:sz w:val="22"/>
          <w:szCs w:val="22"/>
        </w:rPr>
        <w:t xml:space="preserve"> </w:t>
      </w:r>
      <w:r w:rsidRPr="00EF5F16">
        <w:rPr>
          <w:rFonts w:eastAsia="Cambria"/>
          <w:w w:val="105"/>
          <w:sz w:val="22"/>
          <w:szCs w:val="22"/>
        </w:rPr>
        <w:t>in</w:t>
      </w:r>
      <w:r w:rsidRPr="00BA65B8">
        <w:rPr>
          <w:rFonts w:eastAsia="Cambria"/>
          <w:w w:val="105"/>
          <w:sz w:val="22"/>
          <w:szCs w:val="22"/>
        </w:rPr>
        <w:t xml:space="preserve"> </w:t>
      </w:r>
      <w:r w:rsidRPr="00EF5F16">
        <w:rPr>
          <w:rFonts w:eastAsia="Cambria"/>
          <w:w w:val="105"/>
          <w:sz w:val="22"/>
          <w:szCs w:val="22"/>
        </w:rPr>
        <w:t>the</w:t>
      </w:r>
      <w:r w:rsidRPr="00BA65B8">
        <w:rPr>
          <w:rFonts w:eastAsia="Cambria"/>
          <w:w w:val="105"/>
          <w:sz w:val="22"/>
          <w:szCs w:val="22"/>
        </w:rPr>
        <w:t xml:space="preserve"> </w:t>
      </w:r>
      <w:r w:rsidRPr="00EF5F16">
        <w:rPr>
          <w:rFonts w:eastAsia="Cambria"/>
          <w:w w:val="105"/>
          <w:sz w:val="22"/>
          <w:szCs w:val="22"/>
        </w:rPr>
        <w:t>specifications,</w:t>
      </w:r>
      <w:r w:rsidRPr="00BA65B8">
        <w:rPr>
          <w:rFonts w:eastAsia="Cambria"/>
          <w:w w:val="105"/>
          <w:sz w:val="22"/>
          <w:szCs w:val="22"/>
        </w:rPr>
        <w:t xml:space="preserve"> </w:t>
      </w:r>
      <w:r w:rsidRPr="00EF5F16">
        <w:rPr>
          <w:rFonts w:eastAsia="Cambria"/>
          <w:w w:val="105"/>
          <w:sz w:val="22"/>
          <w:szCs w:val="22"/>
        </w:rPr>
        <w:t>drawings</w:t>
      </w:r>
      <w:r w:rsidRPr="00BA65B8">
        <w:rPr>
          <w:rFonts w:eastAsia="Cambria"/>
          <w:w w:val="105"/>
          <w:sz w:val="22"/>
          <w:szCs w:val="22"/>
        </w:rPr>
        <w:t xml:space="preserve"> </w:t>
      </w:r>
      <w:r w:rsidRPr="00EF5F16">
        <w:rPr>
          <w:rFonts w:eastAsia="Cambria"/>
          <w:w w:val="105"/>
          <w:sz w:val="22"/>
          <w:szCs w:val="22"/>
        </w:rPr>
        <w:t>and</w:t>
      </w:r>
      <w:r w:rsidRPr="00BA65B8">
        <w:rPr>
          <w:rFonts w:eastAsia="Cambria"/>
          <w:w w:val="105"/>
          <w:sz w:val="22"/>
          <w:szCs w:val="22"/>
        </w:rPr>
        <w:t xml:space="preserve"> </w:t>
      </w:r>
      <w:r w:rsidRPr="00EF5F16">
        <w:rPr>
          <w:rFonts w:eastAsia="Cambria"/>
          <w:w w:val="105"/>
          <w:sz w:val="22"/>
          <w:szCs w:val="22"/>
        </w:rPr>
        <w:t>other</w:t>
      </w:r>
      <w:r w:rsidRPr="00BA65B8">
        <w:rPr>
          <w:rFonts w:eastAsia="Cambria"/>
          <w:w w:val="105"/>
          <w:sz w:val="22"/>
          <w:szCs w:val="22"/>
        </w:rPr>
        <w:t xml:space="preserve"> </w:t>
      </w:r>
      <w:r w:rsidRPr="00EF5F16">
        <w:rPr>
          <w:rFonts w:eastAsia="Cambria"/>
          <w:w w:val="105"/>
          <w:sz w:val="22"/>
          <w:szCs w:val="22"/>
        </w:rPr>
        <w:t>technical</w:t>
      </w:r>
      <w:r w:rsidRPr="00BA65B8">
        <w:rPr>
          <w:rFonts w:eastAsia="Cambria"/>
          <w:w w:val="105"/>
          <w:sz w:val="22"/>
          <w:szCs w:val="22"/>
        </w:rPr>
        <w:t xml:space="preserve"> </w:t>
      </w:r>
      <w:r w:rsidRPr="00EF5F16">
        <w:rPr>
          <w:rFonts w:eastAsia="Cambria"/>
          <w:w w:val="105"/>
          <w:sz w:val="22"/>
          <w:szCs w:val="22"/>
        </w:rPr>
        <w:t>documents</w:t>
      </w:r>
      <w:r w:rsidRPr="00BA65B8">
        <w:rPr>
          <w:rFonts w:eastAsia="Cambria"/>
          <w:w w:val="105"/>
          <w:sz w:val="22"/>
          <w:szCs w:val="22"/>
        </w:rPr>
        <w:t xml:space="preserve"> </w:t>
      </w:r>
      <w:r w:rsidRPr="00EF5F16">
        <w:rPr>
          <w:rFonts w:eastAsia="Cambria"/>
          <w:w w:val="105"/>
          <w:sz w:val="22"/>
          <w:szCs w:val="22"/>
        </w:rPr>
        <w:t>that</w:t>
      </w:r>
      <w:r w:rsidRPr="00BA65B8">
        <w:rPr>
          <w:rFonts w:eastAsia="Cambria"/>
          <w:w w:val="105"/>
          <w:sz w:val="22"/>
          <w:szCs w:val="22"/>
        </w:rPr>
        <w:t xml:space="preserve"> </w:t>
      </w:r>
      <w:r w:rsidRPr="00EF5F16">
        <w:rPr>
          <w:rFonts w:eastAsia="Cambria"/>
          <w:w w:val="105"/>
          <w:sz w:val="22"/>
          <w:szCs w:val="22"/>
        </w:rPr>
        <w:t>it</w:t>
      </w:r>
      <w:r w:rsidRPr="00BA65B8">
        <w:rPr>
          <w:rFonts w:eastAsia="Cambria"/>
          <w:w w:val="105"/>
          <w:sz w:val="22"/>
          <w:szCs w:val="22"/>
        </w:rPr>
        <w:t xml:space="preserve"> </w:t>
      </w:r>
      <w:r w:rsidRPr="00EF5F16">
        <w:rPr>
          <w:rFonts w:eastAsia="Cambria"/>
          <w:w w:val="105"/>
          <w:sz w:val="22"/>
          <w:szCs w:val="22"/>
        </w:rPr>
        <w:t>has</w:t>
      </w:r>
      <w:r w:rsidRPr="00BA65B8">
        <w:rPr>
          <w:rFonts w:eastAsia="Cambria"/>
          <w:w w:val="105"/>
          <w:sz w:val="22"/>
          <w:szCs w:val="22"/>
        </w:rPr>
        <w:t xml:space="preserve"> </w:t>
      </w:r>
      <w:r w:rsidRPr="00EF5F16">
        <w:rPr>
          <w:rFonts w:eastAsia="Cambria"/>
          <w:w w:val="105"/>
          <w:sz w:val="22"/>
          <w:szCs w:val="22"/>
        </w:rPr>
        <w:t>prepared,</w:t>
      </w:r>
      <w:r w:rsidRPr="00BA65B8">
        <w:rPr>
          <w:rFonts w:eastAsia="Cambria"/>
          <w:w w:val="105"/>
          <w:sz w:val="22"/>
          <w:szCs w:val="22"/>
        </w:rPr>
        <w:t xml:space="preserve"> </w:t>
      </w:r>
      <w:r w:rsidRPr="00EF5F16">
        <w:rPr>
          <w:rFonts w:eastAsia="Cambria"/>
          <w:w w:val="105"/>
          <w:sz w:val="22"/>
          <w:szCs w:val="22"/>
        </w:rPr>
        <w:t>whether</w:t>
      </w:r>
      <w:r w:rsidRPr="00BA65B8">
        <w:rPr>
          <w:rFonts w:eastAsia="Cambria"/>
          <w:w w:val="105"/>
          <w:sz w:val="22"/>
          <w:szCs w:val="22"/>
        </w:rPr>
        <w:t xml:space="preserve"> </w:t>
      </w:r>
      <w:r w:rsidRPr="00EF5F16">
        <w:rPr>
          <w:rFonts w:eastAsia="Cambria"/>
          <w:w w:val="105"/>
          <w:sz w:val="22"/>
          <w:szCs w:val="22"/>
        </w:rPr>
        <w:t>such</w:t>
      </w:r>
      <w:r w:rsidRPr="00BA65B8">
        <w:rPr>
          <w:rFonts w:eastAsia="Cambria"/>
          <w:w w:val="105"/>
          <w:sz w:val="22"/>
          <w:szCs w:val="22"/>
        </w:rPr>
        <w:t xml:space="preserve"> </w:t>
      </w:r>
      <w:r w:rsidRPr="00EF5F16">
        <w:rPr>
          <w:rFonts w:eastAsia="Cambria"/>
          <w:w w:val="105"/>
          <w:sz w:val="22"/>
          <w:szCs w:val="22"/>
        </w:rPr>
        <w:t>specifications,</w:t>
      </w:r>
      <w:r w:rsidRPr="00BA65B8">
        <w:rPr>
          <w:rFonts w:eastAsia="Cambria"/>
          <w:w w:val="105"/>
          <w:sz w:val="22"/>
          <w:szCs w:val="22"/>
        </w:rPr>
        <w:t xml:space="preserve"> </w:t>
      </w:r>
      <w:r w:rsidRPr="00EF5F16">
        <w:rPr>
          <w:rFonts w:eastAsia="Cambria"/>
          <w:w w:val="105"/>
          <w:sz w:val="22"/>
          <w:szCs w:val="22"/>
        </w:rPr>
        <w:t xml:space="preserve">drawings and other documents have been approved by the </w:t>
      </w:r>
      <w:r w:rsidR="00E63B39" w:rsidRPr="00EF5F16">
        <w:rPr>
          <w:rFonts w:eastAsia="Cambria"/>
          <w:w w:val="105"/>
          <w:sz w:val="22"/>
          <w:szCs w:val="22"/>
        </w:rPr>
        <w:t xml:space="preserve">Project Manager </w:t>
      </w:r>
      <w:r w:rsidR="006B5E44" w:rsidRPr="00EF5F16">
        <w:rPr>
          <w:rFonts w:eastAsia="Cambria"/>
          <w:w w:val="105"/>
          <w:sz w:val="22"/>
          <w:szCs w:val="22"/>
        </w:rPr>
        <w:t>/Engineer</w:t>
      </w:r>
      <w:r w:rsidRPr="00BA65B8">
        <w:rPr>
          <w:rFonts w:eastAsia="Cambria"/>
          <w:w w:val="105"/>
          <w:sz w:val="22"/>
          <w:szCs w:val="22"/>
        </w:rPr>
        <w:t xml:space="preserve"> </w:t>
      </w:r>
      <w:r w:rsidRPr="00EF5F16">
        <w:rPr>
          <w:rFonts w:eastAsia="Cambria"/>
          <w:w w:val="105"/>
          <w:sz w:val="22"/>
          <w:szCs w:val="22"/>
        </w:rPr>
        <w:t>or</w:t>
      </w:r>
      <w:r w:rsidRPr="00BA65B8">
        <w:rPr>
          <w:rFonts w:eastAsia="Cambria"/>
          <w:w w:val="105"/>
          <w:sz w:val="22"/>
          <w:szCs w:val="22"/>
        </w:rPr>
        <w:t xml:space="preserve"> </w:t>
      </w:r>
      <w:r w:rsidRPr="00EF5F16">
        <w:rPr>
          <w:rFonts w:eastAsia="Cambria"/>
          <w:w w:val="105"/>
          <w:sz w:val="22"/>
          <w:szCs w:val="22"/>
        </w:rPr>
        <w:t>not,</w:t>
      </w:r>
      <w:r w:rsidRPr="00BA65B8">
        <w:rPr>
          <w:rFonts w:eastAsia="Cambria"/>
          <w:w w:val="105"/>
          <w:sz w:val="22"/>
          <w:szCs w:val="22"/>
        </w:rPr>
        <w:t xml:space="preserve"> </w:t>
      </w:r>
      <w:r w:rsidRPr="00EF5F16">
        <w:rPr>
          <w:rFonts w:eastAsia="Cambria"/>
          <w:w w:val="105"/>
          <w:sz w:val="22"/>
          <w:szCs w:val="22"/>
        </w:rPr>
        <w:t>provided</w:t>
      </w:r>
      <w:r w:rsidRPr="00BA65B8">
        <w:rPr>
          <w:rFonts w:eastAsia="Cambria"/>
          <w:w w:val="105"/>
          <w:sz w:val="22"/>
          <w:szCs w:val="22"/>
        </w:rPr>
        <w:t xml:space="preserve"> </w:t>
      </w:r>
      <w:r w:rsidRPr="00EF5F16">
        <w:rPr>
          <w:rFonts w:eastAsia="Cambria"/>
          <w:w w:val="105"/>
          <w:sz w:val="22"/>
          <w:szCs w:val="22"/>
        </w:rPr>
        <w:t>that</w:t>
      </w:r>
      <w:r w:rsidRPr="00BA65B8">
        <w:rPr>
          <w:rFonts w:eastAsia="Cambria"/>
          <w:w w:val="105"/>
          <w:sz w:val="22"/>
          <w:szCs w:val="22"/>
        </w:rPr>
        <w:t xml:space="preserve"> </w:t>
      </w:r>
      <w:r w:rsidRPr="00EF5F16">
        <w:rPr>
          <w:rFonts w:eastAsia="Cambria"/>
          <w:w w:val="105"/>
          <w:sz w:val="22"/>
          <w:szCs w:val="22"/>
        </w:rPr>
        <w:t>such</w:t>
      </w:r>
      <w:r w:rsidRPr="00BA65B8">
        <w:rPr>
          <w:rFonts w:eastAsia="Cambria"/>
          <w:w w:val="105"/>
          <w:sz w:val="22"/>
          <w:szCs w:val="22"/>
        </w:rPr>
        <w:t xml:space="preserve"> </w:t>
      </w:r>
      <w:r w:rsidRPr="00EF5F16">
        <w:rPr>
          <w:rFonts w:eastAsia="Cambria"/>
          <w:w w:val="105"/>
          <w:sz w:val="22"/>
          <w:szCs w:val="22"/>
        </w:rPr>
        <w:t>discrepancies,</w:t>
      </w:r>
      <w:r w:rsidRPr="00BA65B8">
        <w:rPr>
          <w:rFonts w:eastAsia="Cambria"/>
          <w:w w:val="105"/>
          <w:sz w:val="22"/>
          <w:szCs w:val="22"/>
        </w:rPr>
        <w:t xml:space="preserve"> </w:t>
      </w:r>
      <w:r w:rsidRPr="00EF5F16">
        <w:rPr>
          <w:rFonts w:eastAsia="Cambria"/>
          <w:w w:val="105"/>
          <w:sz w:val="22"/>
          <w:szCs w:val="22"/>
        </w:rPr>
        <w:t>errors</w:t>
      </w:r>
      <w:r w:rsidRPr="00BA65B8">
        <w:rPr>
          <w:rFonts w:eastAsia="Cambria"/>
          <w:w w:val="105"/>
          <w:sz w:val="22"/>
          <w:szCs w:val="22"/>
        </w:rPr>
        <w:t xml:space="preserve"> </w:t>
      </w:r>
      <w:r w:rsidRPr="00EF5F16">
        <w:rPr>
          <w:rFonts w:eastAsia="Cambria"/>
          <w:w w:val="105"/>
          <w:sz w:val="22"/>
          <w:szCs w:val="22"/>
        </w:rPr>
        <w:t>or</w:t>
      </w:r>
      <w:r w:rsidRPr="00BA65B8">
        <w:rPr>
          <w:rFonts w:eastAsia="Cambria"/>
          <w:w w:val="105"/>
          <w:sz w:val="22"/>
          <w:szCs w:val="22"/>
        </w:rPr>
        <w:t xml:space="preserve"> </w:t>
      </w:r>
      <w:r w:rsidRPr="00EF5F16">
        <w:rPr>
          <w:rFonts w:eastAsia="Cambria"/>
          <w:w w:val="105"/>
          <w:sz w:val="22"/>
          <w:szCs w:val="22"/>
        </w:rPr>
        <w:t>omissions are not because of inaccurate information furnished in</w:t>
      </w:r>
      <w:r w:rsidRPr="00BA65B8">
        <w:rPr>
          <w:rFonts w:eastAsia="Cambria"/>
          <w:w w:val="105"/>
          <w:sz w:val="22"/>
          <w:szCs w:val="22"/>
        </w:rPr>
        <w:t xml:space="preserve"> </w:t>
      </w:r>
      <w:r w:rsidRPr="00EF5F16">
        <w:rPr>
          <w:rFonts w:eastAsia="Cambria"/>
          <w:w w:val="105"/>
          <w:sz w:val="22"/>
          <w:szCs w:val="22"/>
        </w:rPr>
        <w:t>writing</w:t>
      </w:r>
      <w:r w:rsidRPr="00BA65B8">
        <w:rPr>
          <w:rFonts w:eastAsia="Cambria"/>
          <w:w w:val="105"/>
          <w:sz w:val="22"/>
          <w:szCs w:val="22"/>
        </w:rPr>
        <w:t xml:space="preserve"> </w:t>
      </w:r>
      <w:r w:rsidRPr="00EF5F16">
        <w:rPr>
          <w:rFonts w:eastAsia="Cambria"/>
          <w:w w:val="105"/>
          <w:sz w:val="22"/>
          <w:szCs w:val="22"/>
        </w:rPr>
        <w:t>to</w:t>
      </w:r>
      <w:r w:rsidRPr="00BA65B8">
        <w:rPr>
          <w:rFonts w:eastAsia="Cambria"/>
          <w:w w:val="105"/>
          <w:sz w:val="22"/>
          <w:szCs w:val="22"/>
        </w:rPr>
        <w:t xml:space="preserve"> </w:t>
      </w:r>
      <w:r w:rsidRPr="00EF5F16">
        <w:rPr>
          <w:rFonts w:eastAsia="Cambria"/>
          <w:w w:val="105"/>
          <w:sz w:val="22"/>
          <w:szCs w:val="22"/>
        </w:rPr>
        <w:t>the</w:t>
      </w:r>
      <w:r w:rsidRPr="00BA65B8">
        <w:rPr>
          <w:rFonts w:eastAsia="Cambria"/>
          <w:w w:val="105"/>
          <w:sz w:val="22"/>
          <w:szCs w:val="22"/>
        </w:rPr>
        <w:t xml:space="preserve"> </w:t>
      </w:r>
      <w:r w:rsidRPr="00EF5F16">
        <w:rPr>
          <w:rFonts w:eastAsia="Cambria"/>
          <w:w w:val="105"/>
          <w:sz w:val="22"/>
          <w:szCs w:val="22"/>
        </w:rPr>
        <w:t>Contractor</w:t>
      </w:r>
      <w:r w:rsidRPr="00BA65B8">
        <w:rPr>
          <w:rFonts w:eastAsia="Cambria"/>
          <w:w w:val="105"/>
          <w:sz w:val="22"/>
          <w:szCs w:val="22"/>
        </w:rPr>
        <w:t xml:space="preserve"> </w:t>
      </w:r>
      <w:r w:rsidRPr="00EF5F16">
        <w:rPr>
          <w:rFonts w:eastAsia="Cambria"/>
          <w:w w:val="105"/>
          <w:sz w:val="22"/>
          <w:szCs w:val="22"/>
        </w:rPr>
        <w:t>by</w:t>
      </w:r>
      <w:r w:rsidRPr="00BA65B8">
        <w:rPr>
          <w:rFonts w:eastAsia="Cambria"/>
          <w:w w:val="105"/>
          <w:sz w:val="22"/>
          <w:szCs w:val="22"/>
        </w:rPr>
        <w:t xml:space="preserve"> </w:t>
      </w:r>
      <w:r w:rsidRPr="00EF5F16">
        <w:rPr>
          <w:rFonts w:eastAsia="Cambria"/>
          <w:w w:val="105"/>
          <w:sz w:val="22"/>
          <w:szCs w:val="22"/>
        </w:rPr>
        <w:t>or</w:t>
      </w:r>
      <w:r w:rsidRPr="00BA65B8">
        <w:rPr>
          <w:rFonts w:eastAsia="Cambria"/>
          <w:w w:val="105"/>
          <w:sz w:val="22"/>
          <w:szCs w:val="22"/>
        </w:rPr>
        <w:t xml:space="preserve"> </w:t>
      </w:r>
      <w:r w:rsidRPr="00EF5F16">
        <w:rPr>
          <w:rFonts w:eastAsia="Cambria"/>
          <w:w w:val="105"/>
          <w:sz w:val="22"/>
          <w:szCs w:val="22"/>
        </w:rPr>
        <w:t>on</w:t>
      </w:r>
      <w:r w:rsidRPr="00BA65B8">
        <w:rPr>
          <w:rFonts w:eastAsia="Cambria"/>
          <w:w w:val="105"/>
          <w:sz w:val="22"/>
          <w:szCs w:val="22"/>
        </w:rPr>
        <w:t xml:space="preserve"> </w:t>
      </w:r>
      <w:r w:rsidRPr="00EF5F16">
        <w:rPr>
          <w:rFonts w:eastAsia="Cambria"/>
          <w:w w:val="105"/>
          <w:sz w:val="22"/>
          <w:szCs w:val="22"/>
        </w:rPr>
        <w:t>behalf</w:t>
      </w:r>
      <w:r w:rsidRPr="00BA65B8">
        <w:rPr>
          <w:rFonts w:eastAsia="Cambria"/>
          <w:w w:val="105"/>
          <w:sz w:val="22"/>
          <w:szCs w:val="22"/>
        </w:rPr>
        <w:t xml:space="preserve"> </w:t>
      </w:r>
      <w:r w:rsidRPr="00EF5F16">
        <w:rPr>
          <w:rFonts w:eastAsia="Cambria"/>
          <w:w w:val="105"/>
          <w:sz w:val="22"/>
          <w:szCs w:val="22"/>
        </w:rPr>
        <w:t>of</w:t>
      </w:r>
      <w:r w:rsidRPr="00BA65B8">
        <w:rPr>
          <w:rFonts w:eastAsia="Cambria"/>
          <w:w w:val="105"/>
          <w:sz w:val="22"/>
          <w:szCs w:val="22"/>
        </w:rPr>
        <w:t xml:space="preserve"> </w:t>
      </w:r>
      <w:r w:rsidRPr="00EF5F16">
        <w:rPr>
          <w:rFonts w:eastAsia="Cambria"/>
          <w:w w:val="105"/>
          <w:sz w:val="22"/>
          <w:szCs w:val="22"/>
        </w:rPr>
        <w:t>the</w:t>
      </w:r>
      <w:r w:rsidRPr="00BA65B8">
        <w:rPr>
          <w:rFonts w:eastAsia="Cambria"/>
          <w:w w:val="105"/>
          <w:sz w:val="22"/>
          <w:szCs w:val="22"/>
        </w:rPr>
        <w:t xml:space="preserve"> </w:t>
      </w:r>
      <w:r w:rsidRPr="00EF5F16">
        <w:rPr>
          <w:rFonts w:eastAsia="Cambria"/>
          <w:w w:val="105"/>
          <w:sz w:val="22"/>
          <w:szCs w:val="22"/>
        </w:rPr>
        <w:t>Employer.</w:t>
      </w:r>
    </w:p>
    <w:p w:rsidR="005A48C5" w:rsidRPr="00EF5F16" w:rsidRDefault="00D11752">
      <w:pPr>
        <w:widowControl w:val="0"/>
        <w:numPr>
          <w:ilvl w:val="2"/>
          <w:numId w:val="12"/>
        </w:numPr>
        <w:tabs>
          <w:tab w:val="left" w:pos="1289"/>
        </w:tabs>
        <w:autoSpaceDE w:val="0"/>
        <w:autoSpaceDN w:val="0"/>
        <w:spacing w:before="199" w:line="254" w:lineRule="auto"/>
        <w:ind w:right="1606"/>
        <w:jc w:val="both"/>
        <w:rPr>
          <w:rFonts w:eastAsia="Cambria"/>
          <w:sz w:val="22"/>
          <w:szCs w:val="22"/>
        </w:rPr>
      </w:pPr>
      <w:r w:rsidRPr="00EF5F16">
        <w:rPr>
          <w:rFonts w:eastAsia="Cambria"/>
          <w:w w:val="105"/>
          <w:sz w:val="22"/>
          <w:szCs w:val="22"/>
        </w:rPr>
        <w:t>The Contractor shall be entitled to disclaim responsibility for any</w:t>
      </w:r>
      <w:r w:rsidRPr="00EF5F16">
        <w:rPr>
          <w:rFonts w:eastAsia="Cambria"/>
          <w:spacing w:val="1"/>
          <w:w w:val="105"/>
          <w:sz w:val="22"/>
          <w:szCs w:val="22"/>
        </w:rPr>
        <w:t xml:space="preserve"> </w:t>
      </w:r>
      <w:r w:rsidRPr="00EF5F16">
        <w:rPr>
          <w:rFonts w:eastAsia="Cambria"/>
          <w:w w:val="105"/>
          <w:sz w:val="22"/>
          <w:szCs w:val="22"/>
        </w:rPr>
        <w:t>design,</w:t>
      </w:r>
      <w:r w:rsidRPr="00EF5F16">
        <w:rPr>
          <w:rFonts w:eastAsia="Cambria"/>
          <w:spacing w:val="1"/>
          <w:w w:val="105"/>
          <w:sz w:val="22"/>
          <w:szCs w:val="22"/>
        </w:rPr>
        <w:t xml:space="preserve"> </w:t>
      </w:r>
      <w:r w:rsidRPr="00EF5F16">
        <w:rPr>
          <w:rFonts w:eastAsia="Cambria"/>
          <w:w w:val="105"/>
          <w:sz w:val="22"/>
          <w:szCs w:val="22"/>
        </w:rPr>
        <w:t>data,</w:t>
      </w:r>
      <w:r w:rsidRPr="00EF5F16">
        <w:rPr>
          <w:rFonts w:eastAsia="Cambria"/>
          <w:spacing w:val="1"/>
          <w:w w:val="105"/>
          <w:sz w:val="22"/>
          <w:szCs w:val="22"/>
        </w:rPr>
        <w:t xml:space="preserve"> </w:t>
      </w:r>
      <w:r w:rsidRPr="00EF5F16">
        <w:rPr>
          <w:rFonts w:eastAsia="Cambria"/>
          <w:w w:val="105"/>
          <w:sz w:val="22"/>
          <w:szCs w:val="22"/>
        </w:rPr>
        <w:t>drawing,</w:t>
      </w:r>
      <w:r w:rsidRPr="00EF5F16">
        <w:rPr>
          <w:rFonts w:eastAsia="Cambria"/>
          <w:spacing w:val="1"/>
          <w:w w:val="105"/>
          <w:sz w:val="22"/>
          <w:szCs w:val="22"/>
        </w:rPr>
        <w:t xml:space="preserve"> </w:t>
      </w:r>
      <w:r w:rsidRPr="00EF5F16">
        <w:rPr>
          <w:rFonts w:eastAsia="Cambria"/>
          <w:w w:val="105"/>
          <w:sz w:val="22"/>
          <w:szCs w:val="22"/>
        </w:rPr>
        <w:t>specification</w:t>
      </w:r>
      <w:r w:rsidRPr="00EF5F16">
        <w:rPr>
          <w:rFonts w:eastAsia="Cambria"/>
          <w:spacing w:val="1"/>
          <w:w w:val="105"/>
          <w:sz w:val="22"/>
          <w:szCs w:val="22"/>
        </w:rPr>
        <w:t xml:space="preserve"> </w:t>
      </w:r>
      <w:r w:rsidRPr="00EF5F16">
        <w:rPr>
          <w:rFonts w:eastAsia="Cambria"/>
          <w:w w:val="105"/>
          <w:sz w:val="22"/>
          <w:szCs w:val="22"/>
        </w:rPr>
        <w:t>or</w:t>
      </w:r>
      <w:r w:rsidRPr="00EF5F16">
        <w:rPr>
          <w:rFonts w:eastAsia="Cambria"/>
          <w:spacing w:val="1"/>
          <w:w w:val="105"/>
          <w:sz w:val="22"/>
          <w:szCs w:val="22"/>
        </w:rPr>
        <w:t xml:space="preserve"> </w:t>
      </w:r>
      <w:r w:rsidRPr="00EF5F16">
        <w:rPr>
          <w:rFonts w:eastAsia="Cambria"/>
          <w:w w:val="105"/>
          <w:sz w:val="22"/>
          <w:szCs w:val="22"/>
        </w:rPr>
        <w:t>other</w:t>
      </w:r>
      <w:r w:rsidRPr="00EF5F16">
        <w:rPr>
          <w:rFonts w:eastAsia="Cambria"/>
          <w:spacing w:val="1"/>
          <w:w w:val="105"/>
          <w:sz w:val="22"/>
          <w:szCs w:val="22"/>
        </w:rPr>
        <w:t xml:space="preserve"> </w:t>
      </w:r>
      <w:r w:rsidRPr="00EF5F16">
        <w:rPr>
          <w:rFonts w:eastAsia="Cambria"/>
          <w:w w:val="105"/>
          <w:sz w:val="22"/>
          <w:szCs w:val="22"/>
        </w:rPr>
        <w:t>document,</w:t>
      </w:r>
      <w:r w:rsidRPr="00EF5F16">
        <w:rPr>
          <w:rFonts w:eastAsia="Cambria"/>
          <w:spacing w:val="1"/>
          <w:w w:val="105"/>
          <w:sz w:val="22"/>
          <w:szCs w:val="22"/>
        </w:rPr>
        <w:t xml:space="preserve"> </w:t>
      </w:r>
      <w:r w:rsidRPr="00EF5F16">
        <w:rPr>
          <w:rFonts w:eastAsia="Cambria"/>
          <w:w w:val="105"/>
          <w:sz w:val="22"/>
          <w:szCs w:val="22"/>
        </w:rPr>
        <w:t>or</w:t>
      </w:r>
      <w:r w:rsidRPr="00EF5F16">
        <w:rPr>
          <w:rFonts w:eastAsia="Cambria"/>
          <w:spacing w:val="1"/>
          <w:w w:val="105"/>
          <w:sz w:val="22"/>
          <w:szCs w:val="22"/>
        </w:rPr>
        <w:t xml:space="preserve"> </w:t>
      </w:r>
      <w:r w:rsidRPr="00EF5F16">
        <w:rPr>
          <w:rFonts w:eastAsia="Cambria"/>
          <w:w w:val="105"/>
          <w:sz w:val="22"/>
          <w:szCs w:val="22"/>
        </w:rPr>
        <w:t>any</w:t>
      </w:r>
      <w:r w:rsidRPr="00EF5F16">
        <w:rPr>
          <w:rFonts w:eastAsia="Cambria"/>
          <w:spacing w:val="1"/>
          <w:w w:val="105"/>
          <w:sz w:val="22"/>
          <w:szCs w:val="22"/>
        </w:rPr>
        <w:t xml:space="preserve"> </w:t>
      </w:r>
      <w:r w:rsidRPr="00EF5F16">
        <w:rPr>
          <w:rFonts w:eastAsia="Cambria"/>
          <w:w w:val="105"/>
          <w:sz w:val="22"/>
          <w:szCs w:val="22"/>
        </w:rPr>
        <w:t>modification thereof provided or designated by or on behalf of the</w:t>
      </w:r>
      <w:r w:rsidRPr="00EF5F16">
        <w:rPr>
          <w:rFonts w:eastAsia="Cambria"/>
          <w:spacing w:val="1"/>
          <w:w w:val="105"/>
          <w:sz w:val="22"/>
          <w:szCs w:val="22"/>
        </w:rPr>
        <w:t xml:space="preserve"> </w:t>
      </w:r>
      <w:r w:rsidRPr="00EF5F16">
        <w:rPr>
          <w:rFonts w:eastAsia="Cambria"/>
          <w:w w:val="105"/>
          <w:sz w:val="22"/>
          <w:szCs w:val="22"/>
        </w:rPr>
        <w:t>Employer,</w:t>
      </w:r>
      <w:r w:rsidRPr="00EF5F16">
        <w:rPr>
          <w:rFonts w:eastAsia="Cambria"/>
          <w:spacing w:val="1"/>
          <w:w w:val="105"/>
          <w:sz w:val="22"/>
          <w:szCs w:val="22"/>
        </w:rPr>
        <w:t xml:space="preserve"> </w:t>
      </w:r>
      <w:r w:rsidRPr="00EF5F16">
        <w:rPr>
          <w:rFonts w:eastAsia="Cambria"/>
          <w:w w:val="105"/>
          <w:sz w:val="22"/>
          <w:szCs w:val="22"/>
        </w:rPr>
        <w:t>by</w:t>
      </w:r>
      <w:r w:rsidRPr="00EF5F16">
        <w:rPr>
          <w:rFonts w:eastAsia="Cambria"/>
          <w:spacing w:val="1"/>
          <w:w w:val="105"/>
          <w:sz w:val="22"/>
          <w:szCs w:val="22"/>
        </w:rPr>
        <w:t xml:space="preserve"> </w:t>
      </w:r>
      <w:r w:rsidRPr="00EF5F16">
        <w:rPr>
          <w:rFonts w:eastAsia="Cambria"/>
          <w:w w:val="105"/>
          <w:sz w:val="22"/>
          <w:szCs w:val="22"/>
        </w:rPr>
        <w:t>giving</w:t>
      </w:r>
      <w:r w:rsidRPr="00EF5F16">
        <w:rPr>
          <w:rFonts w:eastAsia="Cambria"/>
          <w:spacing w:val="1"/>
          <w:w w:val="105"/>
          <w:sz w:val="22"/>
          <w:szCs w:val="22"/>
        </w:rPr>
        <w:t xml:space="preserve"> </w:t>
      </w:r>
      <w:r w:rsidRPr="00EF5F16">
        <w:rPr>
          <w:rFonts w:eastAsia="Cambria"/>
          <w:w w:val="105"/>
          <w:sz w:val="22"/>
          <w:szCs w:val="22"/>
        </w:rPr>
        <w:t>a</w:t>
      </w:r>
      <w:r w:rsidRPr="00EF5F16">
        <w:rPr>
          <w:rFonts w:eastAsia="Cambria"/>
          <w:spacing w:val="1"/>
          <w:w w:val="105"/>
          <w:sz w:val="22"/>
          <w:szCs w:val="22"/>
        </w:rPr>
        <w:t xml:space="preserve"> </w:t>
      </w:r>
      <w:r w:rsidRPr="00EF5F16">
        <w:rPr>
          <w:rFonts w:eastAsia="Cambria"/>
          <w:w w:val="105"/>
          <w:sz w:val="22"/>
          <w:szCs w:val="22"/>
        </w:rPr>
        <w:t>notice</w:t>
      </w:r>
      <w:r w:rsidRPr="00EF5F16">
        <w:rPr>
          <w:rFonts w:eastAsia="Cambria"/>
          <w:spacing w:val="1"/>
          <w:w w:val="105"/>
          <w:sz w:val="22"/>
          <w:szCs w:val="22"/>
        </w:rPr>
        <w:t xml:space="preserve"> </w:t>
      </w:r>
      <w:r w:rsidRPr="00EF5F16">
        <w:rPr>
          <w:rFonts w:eastAsia="Cambria"/>
          <w:w w:val="105"/>
          <w:sz w:val="22"/>
          <w:szCs w:val="22"/>
        </w:rPr>
        <w:t>of</w:t>
      </w:r>
      <w:r w:rsidRPr="00EF5F16">
        <w:rPr>
          <w:rFonts w:eastAsia="Cambria"/>
          <w:spacing w:val="1"/>
          <w:w w:val="105"/>
          <w:sz w:val="22"/>
          <w:szCs w:val="22"/>
        </w:rPr>
        <w:t xml:space="preserve"> </w:t>
      </w:r>
      <w:r w:rsidRPr="00EF5F16">
        <w:rPr>
          <w:rFonts w:eastAsia="Cambria"/>
          <w:w w:val="105"/>
          <w:sz w:val="22"/>
          <w:szCs w:val="22"/>
        </w:rPr>
        <w:t>such</w:t>
      </w:r>
      <w:r w:rsidRPr="00EF5F16">
        <w:rPr>
          <w:rFonts w:eastAsia="Cambria"/>
          <w:spacing w:val="1"/>
          <w:w w:val="105"/>
          <w:sz w:val="22"/>
          <w:szCs w:val="22"/>
        </w:rPr>
        <w:t xml:space="preserve"> </w:t>
      </w:r>
      <w:r w:rsidRPr="00EF5F16">
        <w:rPr>
          <w:rFonts w:eastAsia="Cambria"/>
          <w:w w:val="105"/>
          <w:sz w:val="22"/>
          <w:szCs w:val="22"/>
        </w:rPr>
        <w:t>disclaimer</w:t>
      </w:r>
      <w:r w:rsidRPr="00EF5F16">
        <w:rPr>
          <w:rFonts w:eastAsia="Cambria"/>
          <w:spacing w:val="1"/>
          <w:w w:val="105"/>
          <w:sz w:val="22"/>
          <w:szCs w:val="22"/>
        </w:rPr>
        <w:t xml:space="preserve"> </w:t>
      </w:r>
      <w:r w:rsidRPr="00EF5F16">
        <w:rPr>
          <w:rFonts w:eastAsia="Cambria"/>
          <w:w w:val="105"/>
          <w:sz w:val="22"/>
          <w:szCs w:val="22"/>
        </w:rPr>
        <w:t>to</w:t>
      </w:r>
      <w:r w:rsidRPr="00EF5F16">
        <w:rPr>
          <w:rFonts w:eastAsia="Cambria"/>
          <w:spacing w:val="1"/>
          <w:w w:val="105"/>
          <w:sz w:val="22"/>
          <w:szCs w:val="22"/>
        </w:rPr>
        <w:t xml:space="preserve"> </w:t>
      </w:r>
      <w:r w:rsidRPr="00EF5F16">
        <w:rPr>
          <w:rFonts w:eastAsia="Cambria"/>
          <w:w w:val="105"/>
          <w:sz w:val="22"/>
          <w:szCs w:val="22"/>
        </w:rPr>
        <w:t>the</w:t>
      </w:r>
      <w:r w:rsidRPr="00EF5F16">
        <w:rPr>
          <w:rFonts w:eastAsia="Cambria"/>
          <w:spacing w:val="1"/>
          <w:w w:val="105"/>
          <w:sz w:val="22"/>
          <w:szCs w:val="22"/>
        </w:rPr>
        <w:t xml:space="preserve"> </w:t>
      </w:r>
      <w:r w:rsidR="006820D5" w:rsidRPr="00EF5F16">
        <w:rPr>
          <w:rFonts w:eastAsia="Cambria"/>
          <w:w w:val="105"/>
          <w:sz w:val="22"/>
          <w:szCs w:val="22"/>
        </w:rPr>
        <w:t>Project Manager/Engineer</w:t>
      </w:r>
      <w:r w:rsidRPr="00EF5F16">
        <w:rPr>
          <w:rFonts w:eastAsia="Cambria"/>
          <w:w w:val="105"/>
          <w:sz w:val="22"/>
          <w:szCs w:val="22"/>
        </w:rPr>
        <w:t>.</w:t>
      </w:r>
    </w:p>
    <w:p w:rsidR="005A48C5" w:rsidRPr="00DF4A50" w:rsidRDefault="005A48C5">
      <w:pPr>
        <w:widowControl w:val="0"/>
        <w:autoSpaceDE w:val="0"/>
        <w:autoSpaceDN w:val="0"/>
        <w:spacing w:before="4"/>
        <w:rPr>
          <w:rFonts w:eastAsia="Cambria"/>
          <w:sz w:val="22"/>
          <w:szCs w:val="22"/>
        </w:rPr>
      </w:pPr>
    </w:p>
    <w:p w:rsidR="005A48C5" w:rsidRPr="00822C31"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822C31">
        <w:rPr>
          <w:rFonts w:eastAsia="Cambria"/>
          <w:b/>
          <w:bCs/>
          <w:w w:val="105"/>
          <w:sz w:val="22"/>
          <w:szCs w:val="22"/>
        </w:rPr>
        <w:t>Codes</w:t>
      </w:r>
      <w:r w:rsidRPr="00822C31">
        <w:rPr>
          <w:rFonts w:eastAsia="Cambria"/>
          <w:b/>
          <w:bCs/>
          <w:spacing w:val="4"/>
          <w:w w:val="105"/>
          <w:sz w:val="22"/>
          <w:szCs w:val="22"/>
        </w:rPr>
        <w:t xml:space="preserve"> </w:t>
      </w:r>
      <w:r w:rsidRPr="00822C31">
        <w:rPr>
          <w:rFonts w:eastAsia="Cambria"/>
          <w:b/>
          <w:bCs/>
          <w:w w:val="105"/>
          <w:sz w:val="22"/>
          <w:szCs w:val="22"/>
        </w:rPr>
        <w:t>and</w:t>
      </w:r>
      <w:r w:rsidRPr="00822C31">
        <w:rPr>
          <w:rFonts w:eastAsia="Cambria"/>
          <w:b/>
          <w:bCs/>
          <w:spacing w:val="4"/>
          <w:w w:val="105"/>
          <w:sz w:val="22"/>
          <w:szCs w:val="22"/>
        </w:rPr>
        <w:t xml:space="preserve"> </w:t>
      </w:r>
      <w:r w:rsidRPr="00822C31">
        <w:rPr>
          <w:rFonts w:eastAsia="Cambria"/>
          <w:b/>
          <w:bCs/>
          <w:w w:val="105"/>
          <w:sz w:val="22"/>
          <w:szCs w:val="22"/>
        </w:rPr>
        <w:t>Standards</w:t>
      </w:r>
    </w:p>
    <w:p w:rsidR="005A48C5" w:rsidRPr="00DF4A50" w:rsidRDefault="005A48C5">
      <w:pPr>
        <w:widowControl w:val="0"/>
        <w:autoSpaceDE w:val="0"/>
        <w:autoSpaceDN w:val="0"/>
        <w:rPr>
          <w:rFonts w:eastAsia="Cambria"/>
          <w:sz w:val="22"/>
          <w:szCs w:val="22"/>
        </w:rPr>
      </w:pPr>
    </w:p>
    <w:p w:rsidR="005A48C5" w:rsidRPr="00DF4A50" w:rsidRDefault="00D11752">
      <w:pPr>
        <w:widowControl w:val="0"/>
        <w:autoSpaceDE w:val="0"/>
        <w:autoSpaceDN w:val="0"/>
        <w:spacing w:line="254" w:lineRule="auto"/>
        <w:ind w:left="1288" w:right="1605"/>
        <w:jc w:val="both"/>
        <w:rPr>
          <w:rFonts w:eastAsia="Cambria"/>
          <w:sz w:val="22"/>
          <w:szCs w:val="22"/>
        </w:rPr>
      </w:pPr>
      <w:r w:rsidRPr="00DF4A50">
        <w:rPr>
          <w:rFonts w:eastAsia="Cambria"/>
          <w:w w:val="105"/>
          <w:sz w:val="22"/>
          <w:szCs w:val="22"/>
        </w:rPr>
        <w:t>Wherever</w:t>
      </w:r>
      <w:r w:rsidRPr="00DF4A50">
        <w:rPr>
          <w:rFonts w:eastAsia="Cambria"/>
          <w:spacing w:val="54"/>
          <w:w w:val="105"/>
          <w:sz w:val="22"/>
          <w:szCs w:val="22"/>
        </w:rPr>
        <w:t xml:space="preserve"> </w:t>
      </w:r>
      <w:r w:rsidRPr="00DF4A50">
        <w:rPr>
          <w:rFonts w:eastAsia="Cambria"/>
          <w:w w:val="105"/>
          <w:sz w:val="22"/>
          <w:szCs w:val="22"/>
        </w:rPr>
        <w:t>references</w:t>
      </w:r>
      <w:r w:rsidRPr="00BA65B8">
        <w:rPr>
          <w:rFonts w:eastAsia="Cambria"/>
          <w:w w:val="105"/>
          <w:sz w:val="22"/>
          <w:szCs w:val="22"/>
        </w:rPr>
        <w:t xml:space="preserve"> </w:t>
      </w:r>
      <w:r w:rsidRPr="00DF4A50">
        <w:rPr>
          <w:rFonts w:eastAsia="Cambria"/>
          <w:w w:val="105"/>
          <w:sz w:val="22"/>
          <w:szCs w:val="22"/>
        </w:rPr>
        <w:t>are</w:t>
      </w:r>
      <w:r w:rsidRPr="00BA65B8">
        <w:rPr>
          <w:rFonts w:eastAsia="Cambria"/>
          <w:w w:val="105"/>
          <w:sz w:val="22"/>
          <w:szCs w:val="22"/>
        </w:rPr>
        <w:t xml:space="preserve"> </w:t>
      </w:r>
      <w:r w:rsidRPr="00DF4A50">
        <w:rPr>
          <w:rFonts w:eastAsia="Cambria"/>
          <w:w w:val="105"/>
          <w:sz w:val="22"/>
          <w:szCs w:val="22"/>
        </w:rPr>
        <w:t>made</w:t>
      </w:r>
      <w:r w:rsidRPr="00BA65B8">
        <w:rPr>
          <w:rFonts w:eastAsia="Cambria"/>
          <w:w w:val="105"/>
          <w:sz w:val="22"/>
          <w:szCs w:val="22"/>
        </w:rPr>
        <w:t xml:space="preserve"> </w:t>
      </w:r>
      <w:r w:rsidRPr="00DF4A50">
        <w:rPr>
          <w:rFonts w:eastAsia="Cambria"/>
          <w:w w:val="105"/>
          <w:sz w:val="22"/>
          <w:szCs w:val="22"/>
        </w:rPr>
        <w:t>in</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Contract</w:t>
      </w:r>
      <w:r w:rsidRPr="00BA65B8">
        <w:rPr>
          <w:rFonts w:eastAsia="Cambria"/>
          <w:w w:val="105"/>
          <w:sz w:val="22"/>
          <w:szCs w:val="22"/>
        </w:rPr>
        <w:t xml:space="preserve"> </w:t>
      </w:r>
      <w:r w:rsidRPr="00DF4A50">
        <w:rPr>
          <w:rFonts w:eastAsia="Cambria"/>
          <w:w w:val="105"/>
          <w:sz w:val="22"/>
          <w:szCs w:val="22"/>
        </w:rPr>
        <w:t>to</w:t>
      </w:r>
      <w:r w:rsidRPr="00BA65B8">
        <w:rPr>
          <w:rFonts w:eastAsia="Cambria"/>
          <w:w w:val="105"/>
          <w:sz w:val="22"/>
          <w:szCs w:val="22"/>
        </w:rPr>
        <w:t xml:space="preserve"> </w:t>
      </w:r>
      <w:r w:rsidRPr="00DF4A50">
        <w:rPr>
          <w:rFonts w:eastAsia="Cambria"/>
          <w:w w:val="105"/>
          <w:sz w:val="22"/>
          <w:szCs w:val="22"/>
        </w:rPr>
        <w:t>codes</w:t>
      </w:r>
      <w:r w:rsidRPr="00BA65B8">
        <w:rPr>
          <w:rFonts w:eastAsia="Cambria"/>
          <w:w w:val="105"/>
          <w:sz w:val="22"/>
          <w:szCs w:val="22"/>
        </w:rPr>
        <w:t xml:space="preserve"> </w:t>
      </w:r>
      <w:r w:rsidRPr="00DF4A50">
        <w:rPr>
          <w:rFonts w:eastAsia="Cambria"/>
          <w:w w:val="105"/>
          <w:sz w:val="22"/>
          <w:szCs w:val="22"/>
        </w:rPr>
        <w:t>and</w:t>
      </w:r>
      <w:r w:rsidRPr="00BA65B8">
        <w:rPr>
          <w:rFonts w:eastAsia="Cambria"/>
          <w:w w:val="105"/>
          <w:sz w:val="22"/>
          <w:szCs w:val="22"/>
        </w:rPr>
        <w:t xml:space="preserve"> </w:t>
      </w:r>
      <w:r w:rsidRPr="00DF4A50">
        <w:rPr>
          <w:rFonts w:eastAsia="Cambria"/>
          <w:w w:val="105"/>
          <w:sz w:val="22"/>
          <w:szCs w:val="22"/>
        </w:rPr>
        <w:t>standards in accordance with which the Contract shall be executed,</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edition</w:t>
      </w:r>
      <w:r w:rsidRPr="00BA65B8">
        <w:rPr>
          <w:rFonts w:eastAsia="Cambria"/>
          <w:w w:val="105"/>
          <w:sz w:val="22"/>
          <w:szCs w:val="22"/>
        </w:rPr>
        <w:t xml:space="preserve"> </w:t>
      </w:r>
      <w:r w:rsidRPr="00DF4A50">
        <w:rPr>
          <w:rFonts w:eastAsia="Cambria"/>
          <w:w w:val="105"/>
          <w:sz w:val="22"/>
          <w:szCs w:val="22"/>
        </w:rPr>
        <w:t>or</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revised</w:t>
      </w:r>
      <w:r w:rsidRPr="00BA65B8">
        <w:rPr>
          <w:rFonts w:eastAsia="Cambria"/>
          <w:w w:val="105"/>
          <w:sz w:val="22"/>
          <w:szCs w:val="22"/>
        </w:rPr>
        <w:t xml:space="preserve"> </w:t>
      </w:r>
      <w:r w:rsidRPr="00DF4A50">
        <w:rPr>
          <w:rFonts w:eastAsia="Cambria"/>
          <w:w w:val="105"/>
          <w:sz w:val="22"/>
          <w:szCs w:val="22"/>
        </w:rPr>
        <w:t>version</w:t>
      </w:r>
      <w:r w:rsidRPr="00BA65B8">
        <w:rPr>
          <w:rFonts w:eastAsia="Cambria"/>
          <w:w w:val="105"/>
          <w:sz w:val="22"/>
          <w:szCs w:val="22"/>
        </w:rPr>
        <w:t xml:space="preserve"> </w:t>
      </w:r>
      <w:r w:rsidRPr="00DF4A50">
        <w:rPr>
          <w:rFonts w:eastAsia="Cambria"/>
          <w:w w:val="105"/>
          <w:sz w:val="22"/>
          <w:szCs w:val="22"/>
        </w:rPr>
        <w:t>of</w:t>
      </w:r>
      <w:r w:rsidRPr="00BA65B8">
        <w:rPr>
          <w:rFonts w:eastAsia="Cambria"/>
          <w:w w:val="105"/>
          <w:sz w:val="22"/>
          <w:szCs w:val="22"/>
        </w:rPr>
        <w:t xml:space="preserve"> </w:t>
      </w:r>
      <w:r w:rsidRPr="00DF4A50">
        <w:rPr>
          <w:rFonts w:eastAsia="Cambria"/>
          <w:w w:val="105"/>
          <w:sz w:val="22"/>
          <w:szCs w:val="22"/>
        </w:rPr>
        <w:t>such</w:t>
      </w:r>
      <w:r w:rsidRPr="00BA65B8">
        <w:rPr>
          <w:rFonts w:eastAsia="Cambria"/>
          <w:w w:val="105"/>
          <w:sz w:val="22"/>
          <w:szCs w:val="22"/>
        </w:rPr>
        <w:t xml:space="preserve"> </w:t>
      </w:r>
      <w:r w:rsidRPr="00DF4A50">
        <w:rPr>
          <w:rFonts w:eastAsia="Cambria"/>
          <w:w w:val="105"/>
          <w:sz w:val="22"/>
          <w:szCs w:val="22"/>
        </w:rPr>
        <w:t>codes</w:t>
      </w:r>
      <w:r w:rsidRPr="00BA65B8">
        <w:rPr>
          <w:rFonts w:eastAsia="Cambria"/>
          <w:w w:val="105"/>
          <w:sz w:val="22"/>
          <w:szCs w:val="22"/>
        </w:rPr>
        <w:t xml:space="preserve"> </w:t>
      </w:r>
      <w:r w:rsidRPr="00DF4A50">
        <w:rPr>
          <w:rFonts w:eastAsia="Cambria"/>
          <w:w w:val="105"/>
          <w:sz w:val="22"/>
          <w:szCs w:val="22"/>
        </w:rPr>
        <w:t>and</w:t>
      </w:r>
      <w:r w:rsidRPr="00BA65B8">
        <w:rPr>
          <w:rFonts w:eastAsia="Cambria"/>
          <w:w w:val="105"/>
          <w:sz w:val="22"/>
          <w:szCs w:val="22"/>
        </w:rPr>
        <w:t xml:space="preserve"> </w:t>
      </w:r>
      <w:r w:rsidRPr="00DF4A50">
        <w:rPr>
          <w:rFonts w:eastAsia="Cambria"/>
          <w:w w:val="105"/>
          <w:sz w:val="22"/>
          <w:szCs w:val="22"/>
        </w:rPr>
        <w:t>standards</w:t>
      </w:r>
      <w:r w:rsidRPr="00BA65B8">
        <w:rPr>
          <w:rFonts w:eastAsia="Cambria"/>
          <w:w w:val="105"/>
          <w:sz w:val="22"/>
          <w:szCs w:val="22"/>
        </w:rPr>
        <w:t xml:space="preserve"> </w:t>
      </w:r>
      <w:r w:rsidRPr="00DF4A50">
        <w:rPr>
          <w:rFonts w:eastAsia="Cambria"/>
          <w:w w:val="105"/>
          <w:sz w:val="22"/>
          <w:szCs w:val="22"/>
        </w:rPr>
        <w:t>current</w:t>
      </w:r>
      <w:r w:rsidRPr="00BA65B8">
        <w:rPr>
          <w:rFonts w:eastAsia="Cambria"/>
          <w:w w:val="105"/>
          <w:sz w:val="22"/>
          <w:szCs w:val="22"/>
        </w:rPr>
        <w:t xml:space="preserve"> </w:t>
      </w:r>
      <w:r w:rsidRPr="00DF4A50">
        <w:rPr>
          <w:rFonts w:eastAsia="Cambria"/>
          <w:w w:val="105"/>
          <w:sz w:val="22"/>
          <w:szCs w:val="22"/>
        </w:rPr>
        <w:t>at</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date</w:t>
      </w:r>
      <w:r w:rsidRPr="00DF4A50">
        <w:rPr>
          <w:rFonts w:eastAsia="Cambria"/>
          <w:spacing w:val="1"/>
          <w:w w:val="105"/>
          <w:sz w:val="22"/>
          <w:szCs w:val="22"/>
        </w:rPr>
        <w:t xml:space="preserve"> </w:t>
      </w:r>
      <w:r w:rsidRPr="00DF4A50">
        <w:rPr>
          <w:rFonts w:eastAsia="Cambria"/>
          <w:b/>
          <w:bCs/>
          <w:w w:val="105"/>
          <w:sz w:val="22"/>
          <w:szCs w:val="22"/>
        </w:rPr>
        <w:t>twenty-eight</w:t>
      </w:r>
      <w:r w:rsidRPr="00DF4A50">
        <w:rPr>
          <w:rFonts w:eastAsia="Cambria"/>
          <w:b/>
          <w:bCs/>
          <w:spacing w:val="1"/>
          <w:w w:val="105"/>
          <w:sz w:val="22"/>
          <w:szCs w:val="22"/>
        </w:rPr>
        <w:t xml:space="preserve"> </w:t>
      </w:r>
      <w:r w:rsidRPr="00DF4A50">
        <w:rPr>
          <w:rFonts w:eastAsia="Cambria"/>
          <w:b/>
          <w:bCs/>
          <w:w w:val="105"/>
          <w:sz w:val="22"/>
          <w:szCs w:val="22"/>
        </w:rPr>
        <w:t>(28)</w:t>
      </w:r>
      <w:r w:rsidRPr="00DF4A50">
        <w:rPr>
          <w:rFonts w:eastAsia="Cambria"/>
          <w:b/>
          <w:bCs/>
          <w:spacing w:val="1"/>
          <w:w w:val="105"/>
          <w:sz w:val="22"/>
          <w:szCs w:val="22"/>
        </w:rPr>
        <w:t xml:space="preserve"> </w:t>
      </w:r>
      <w:r w:rsidRPr="00DF4A50">
        <w:rPr>
          <w:rFonts w:eastAsia="Cambria"/>
          <w:b/>
          <w:bCs/>
          <w:w w:val="105"/>
          <w:sz w:val="22"/>
          <w:szCs w:val="22"/>
        </w:rPr>
        <w:t>days</w:t>
      </w:r>
      <w:r w:rsidRPr="00DF4A50">
        <w:rPr>
          <w:rFonts w:eastAsia="Cambria"/>
          <w:spacing w:val="1"/>
          <w:w w:val="105"/>
          <w:sz w:val="22"/>
          <w:szCs w:val="22"/>
        </w:rPr>
        <w:t xml:space="preserve"> </w:t>
      </w:r>
      <w:r w:rsidRPr="00DF4A50">
        <w:rPr>
          <w:rFonts w:eastAsia="Cambria"/>
          <w:w w:val="105"/>
          <w:sz w:val="22"/>
          <w:szCs w:val="22"/>
        </w:rPr>
        <w:t>prior</w:t>
      </w:r>
      <w:r w:rsidRPr="00BA65B8">
        <w:rPr>
          <w:rFonts w:eastAsia="Cambria"/>
          <w:w w:val="105"/>
          <w:sz w:val="22"/>
          <w:szCs w:val="22"/>
        </w:rPr>
        <w:t xml:space="preserve"> </w:t>
      </w:r>
      <w:r w:rsidRPr="00DF4A50">
        <w:rPr>
          <w:rFonts w:eastAsia="Cambria"/>
          <w:w w:val="105"/>
          <w:sz w:val="22"/>
          <w:szCs w:val="22"/>
        </w:rPr>
        <w:t>to</w:t>
      </w:r>
      <w:r w:rsidRPr="00BA65B8">
        <w:rPr>
          <w:rFonts w:eastAsia="Cambria"/>
          <w:w w:val="105"/>
          <w:sz w:val="22"/>
          <w:szCs w:val="22"/>
        </w:rPr>
        <w:t xml:space="preserve"> </w:t>
      </w:r>
      <w:r w:rsidRPr="00DF4A50">
        <w:rPr>
          <w:rFonts w:eastAsia="Cambria"/>
          <w:w w:val="105"/>
          <w:sz w:val="22"/>
          <w:szCs w:val="22"/>
        </w:rPr>
        <w:t>date</w:t>
      </w:r>
      <w:r w:rsidRPr="00BA65B8">
        <w:rPr>
          <w:rFonts w:eastAsia="Cambria"/>
          <w:w w:val="105"/>
          <w:sz w:val="22"/>
          <w:szCs w:val="22"/>
        </w:rPr>
        <w:t xml:space="preserve"> </w:t>
      </w:r>
      <w:r w:rsidRPr="00DF4A50">
        <w:rPr>
          <w:rFonts w:eastAsia="Cambria"/>
          <w:w w:val="105"/>
          <w:sz w:val="22"/>
          <w:szCs w:val="22"/>
        </w:rPr>
        <w:t>of</w:t>
      </w:r>
      <w:r w:rsidRPr="00BA65B8">
        <w:rPr>
          <w:rFonts w:eastAsia="Cambria"/>
          <w:w w:val="105"/>
          <w:sz w:val="22"/>
          <w:szCs w:val="22"/>
        </w:rPr>
        <w:t xml:space="preserve"> </w:t>
      </w:r>
      <w:r w:rsidRPr="00DF4A50">
        <w:rPr>
          <w:rFonts w:eastAsia="Cambria"/>
          <w:w w:val="105"/>
          <w:sz w:val="22"/>
          <w:szCs w:val="22"/>
        </w:rPr>
        <w:t>bid</w:t>
      </w:r>
      <w:r w:rsidRPr="00BA65B8">
        <w:rPr>
          <w:rFonts w:eastAsia="Cambria"/>
          <w:w w:val="105"/>
          <w:sz w:val="22"/>
          <w:szCs w:val="22"/>
        </w:rPr>
        <w:t xml:space="preserve"> </w:t>
      </w:r>
      <w:r w:rsidRPr="00DF4A50">
        <w:rPr>
          <w:rFonts w:eastAsia="Cambria"/>
          <w:w w:val="105"/>
          <w:sz w:val="22"/>
          <w:szCs w:val="22"/>
        </w:rPr>
        <w:t>submission shall apply unless otherwise specified. During Contract</w:t>
      </w:r>
      <w:r w:rsidRPr="00BA65B8">
        <w:rPr>
          <w:rFonts w:eastAsia="Cambria"/>
          <w:w w:val="105"/>
          <w:sz w:val="22"/>
          <w:szCs w:val="22"/>
        </w:rPr>
        <w:t xml:space="preserve"> </w:t>
      </w:r>
      <w:r w:rsidRPr="00DF4A50">
        <w:rPr>
          <w:rFonts w:eastAsia="Cambria"/>
          <w:w w:val="105"/>
          <w:sz w:val="22"/>
          <w:szCs w:val="22"/>
        </w:rPr>
        <w:t>execution, any changes in such codes and standards shall be applied</w:t>
      </w:r>
      <w:r w:rsidRPr="00BA65B8">
        <w:rPr>
          <w:rFonts w:eastAsia="Cambria"/>
          <w:w w:val="105"/>
          <w:sz w:val="22"/>
          <w:szCs w:val="22"/>
        </w:rPr>
        <w:t xml:space="preserve"> </w:t>
      </w:r>
      <w:r w:rsidRPr="00DF4A50">
        <w:rPr>
          <w:rFonts w:eastAsia="Cambria"/>
          <w:w w:val="105"/>
          <w:sz w:val="22"/>
          <w:szCs w:val="22"/>
        </w:rPr>
        <w:t>after approval by the Employer and shall be treated in accordance</w:t>
      </w:r>
      <w:r w:rsidRPr="00BA65B8">
        <w:rPr>
          <w:rFonts w:eastAsia="Cambria"/>
          <w:w w:val="105"/>
          <w:sz w:val="22"/>
          <w:szCs w:val="22"/>
        </w:rPr>
        <w:t xml:space="preserve"> </w:t>
      </w:r>
      <w:r w:rsidRPr="00DF4A50">
        <w:rPr>
          <w:rFonts w:eastAsia="Cambria"/>
          <w:w w:val="105"/>
          <w:sz w:val="22"/>
          <w:szCs w:val="22"/>
        </w:rPr>
        <w:t>with</w:t>
      </w:r>
      <w:r w:rsidRPr="00DF4A50">
        <w:rPr>
          <w:rFonts w:eastAsia="Cambria"/>
          <w:spacing w:val="5"/>
          <w:w w:val="105"/>
          <w:sz w:val="22"/>
          <w:szCs w:val="22"/>
        </w:rPr>
        <w:t xml:space="preserve"> </w:t>
      </w:r>
      <w:r w:rsidRPr="00DF4A50">
        <w:rPr>
          <w:rFonts w:eastAsia="Cambria"/>
          <w:b/>
          <w:i/>
          <w:w w:val="105"/>
          <w:sz w:val="22"/>
          <w:szCs w:val="22"/>
        </w:rPr>
        <w:t>GCC</w:t>
      </w:r>
      <w:r w:rsidRPr="00DF4A50">
        <w:rPr>
          <w:rFonts w:eastAsia="Cambria"/>
          <w:b/>
          <w:i/>
          <w:spacing w:val="5"/>
          <w:w w:val="105"/>
          <w:sz w:val="22"/>
          <w:szCs w:val="22"/>
        </w:rPr>
        <w:t xml:space="preserve"> </w:t>
      </w:r>
      <w:r w:rsidRPr="00DF4A50">
        <w:rPr>
          <w:rFonts w:eastAsia="Cambria"/>
          <w:b/>
          <w:i/>
          <w:w w:val="105"/>
          <w:sz w:val="22"/>
          <w:szCs w:val="22"/>
        </w:rPr>
        <w:t>Clause</w:t>
      </w:r>
      <w:r w:rsidRPr="00DF4A50">
        <w:rPr>
          <w:rFonts w:eastAsia="Cambria"/>
          <w:b/>
          <w:i/>
          <w:spacing w:val="5"/>
          <w:w w:val="105"/>
          <w:sz w:val="22"/>
          <w:szCs w:val="22"/>
        </w:rPr>
        <w:t xml:space="preserve"> </w:t>
      </w:r>
      <w:r w:rsidRPr="00DF4A50">
        <w:rPr>
          <w:rFonts w:eastAsia="Cambria"/>
          <w:b/>
          <w:i/>
          <w:w w:val="105"/>
          <w:sz w:val="22"/>
          <w:szCs w:val="22"/>
        </w:rPr>
        <w:t>33</w:t>
      </w:r>
      <w:r w:rsidRPr="00DF4A50">
        <w:rPr>
          <w:rFonts w:eastAsia="Cambria"/>
          <w:w w:val="105"/>
          <w:sz w:val="22"/>
          <w:szCs w:val="22"/>
        </w:rPr>
        <w:t>.</w:t>
      </w:r>
    </w:p>
    <w:p w:rsidR="005A48C5" w:rsidRPr="00DF4A50" w:rsidRDefault="005A48C5">
      <w:pPr>
        <w:widowControl w:val="0"/>
        <w:autoSpaceDE w:val="0"/>
        <w:autoSpaceDN w:val="0"/>
        <w:spacing w:before="5"/>
        <w:rPr>
          <w:rFonts w:eastAsia="Cambria"/>
          <w:sz w:val="22"/>
          <w:szCs w:val="22"/>
        </w:rPr>
      </w:pPr>
    </w:p>
    <w:p w:rsidR="005A48C5" w:rsidRPr="00EF5F16" w:rsidRDefault="00D11752" w:rsidP="00822C31">
      <w:pPr>
        <w:widowControl w:val="0"/>
        <w:numPr>
          <w:ilvl w:val="2"/>
          <w:numId w:val="1"/>
        </w:numPr>
        <w:tabs>
          <w:tab w:val="left" w:pos="1288"/>
          <w:tab w:val="left" w:pos="1289"/>
        </w:tabs>
        <w:autoSpaceDE w:val="0"/>
        <w:autoSpaceDN w:val="0"/>
        <w:ind w:hanging="1004"/>
        <w:jc w:val="both"/>
        <w:rPr>
          <w:rFonts w:eastAsia="Cambria"/>
          <w:sz w:val="22"/>
          <w:szCs w:val="22"/>
        </w:rPr>
      </w:pPr>
      <w:r w:rsidRPr="00EF5F16">
        <w:rPr>
          <w:rFonts w:eastAsia="Cambria"/>
          <w:w w:val="105"/>
          <w:sz w:val="22"/>
          <w:szCs w:val="22"/>
        </w:rPr>
        <w:t>Approval/Review</w:t>
      </w:r>
      <w:r w:rsidRPr="00EF5F16">
        <w:rPr>
          <w:rFonts w:eastAsia="Cambria"/>
          <w:spacing w:val="1"/>
          <w:w w:val="105"/>
          <w:sz w:val="22"/>
          <w:szCs w:val="22"/>
        </w:rPr>
        <w:t xml:space="preserve"> </w:t>
      </w:r>
      <w:r w:rsidRPr="00EF5F16">
        <w:rPr>
          <w:rFonts w:eastAsia="Cambria"/>
          <w:w w:val="105"/>
          <w:sz w:val="22"/>
          <w:szCs w:val="22"/>
        </w:rPr>
        <w:t>of</w:t>
      </w:r>
      <w:r w:rsidRPr="00EF5F16">
        <w:rPr>
          <w:rFonts w:eastAsia="Cambria"/>
          <w:spacing w:val="2"/>
          <w:w w:val="105"/>
          <w:sz w:val="22"/>
          <w:szCs w:val="22"/>
        </w:rPr>
        <w:t xml:space="preserve"> </w:t>
      </w:r>
      <w:r w:rsidRPr="00EF5F16">
        <w:rPr>
          <w:rFonts w:eastAsia="Cambria"/>
          <w:w w:val="105"/>
          <w:sz w:val="22"/>
          <w:szCs w:val="22"/>
        </w:rPr>
        <w:t>Technical</w:t>
      </w:r>
      <w:r w:rsidRPr="00EF5F16">
        <w:rPr>
          <w:rFonts w:eastAsia="Cambria"/>
          <w:spacing w:val="5"/>
          <w:w w:val="105"/>
          <w:sz w:val="22"/>
          <w:szCs w:val="22"/>
        </w:rPr>
        <w:t xml:space="preserve"> </w:t>
      </w:r>
      <w:r w:rsidRPr="00EF5F16">
        <w:rPr>
          <w:rFonts w:eastAsia="Cambria"/>
          <w:w w:val="105"/>
          <w:sz w:val="22"/>
          <w:szCs w:val="22"/>
        </w:rPr>
        <w:t>Documents</w:t>
      </w:r>
      <w:r w:rsidRPr="00EF5F16">
        <w:rPr>
          <w:rFonts w:eastAsia="Cambria"/>
          <w:spacing w:val="3"/>
          <w:w w:val="105"/>
          <w:sz w:val="22"/>
          <w:szCs w:val="22"/>
        </w:rPr>
        <w:t xml:space="preserve"> </w:t>
      </w:r>
      <w:r w:rsidRPr="00EF5F16">
        <w:rPr>
          <w:rFonts w:eastAsia="Cambria"/>
          <w:w w:val="105"/>
          <w:sz w:val="22"/>
          <w:szCs w:val="22"/>
        </w:rPr>
        <w:t>by</w:t>
      </w:r>
      <w:r w:rsidRPr="00EF5F16">
        <w:rPr>
          <w:rFonts w:eastAsia="Cambria"/>
          <w:spacing w:val="3"/>
          <w:w w:val="105"/>
          <w:sz w:val="22"/>
          <w:szCs w:val="22"/>
        </w:rPr>
        <w:t xml:space="preserve"> </w:t>
      </w:r>
      <w:r w:rsidR="00E63B39" w:rsidRPr="00EF5F16">
        <w:rPr>
          <w:rFonts w:eastAsia="Cambria"/>
          <w:w w:val="105"/>
          <w:sz w:val="22"/>
          <w:szCs w:val="22"/>
        </w:rPr>
        <w:t xml:space="preserve">Project Manager </w:t>
      </w:r>
      <w:r w:rsidR="006B5E44" w:rsidRPr="00EF5F16">
        <w:rPr>
          <w:rFonts w:eastAsia="Cambria"/>
          <w:w w:val="105"/>
          <w:sz w:val="22"/>
          <w:szCs w:val="22"/>
        </w:rPr>
        <w:t>/Engineer</w:t>
      </w:r>
    </w:p>
    <w:p w:rsidR="005A48C5" w:rsidRPr="00EF5F16" w:rsidRDefault="005A48C5">
      <w:pPr>
        <w:widowControl w:val="0"/>
        <w:autoSpaceDE w:val="0"/>
        <w:autoSpaceDN w:val="0"/>
        <w:spacing w:before="11"/>
        <w:rPr>
          <w:rFonts w:eastAsia="Cambria"/>
          <w:sz w:val="22"/>
          <w:szCs w:val="22"/>
        </w:rPr>
      </w:pPr>
    </w:p>
    <w:p w:rsidR="005A48C5" w:rsidRPr="00EF5F16" w:rsidRDefault="00D11752" w:rsidP="00822C31">
      <w:pPr>
        <w:widowControl w:val="0"/>
        <w:numPr>
          <w:ilvl w:val="2"/>
          <w:numId w:val="13"/>
        </w:numPr>
        <w:tabs>
          <w:tab w:val="left" w:pos="1289"/>
        </w:tabs>
        <w:autoSpaceDE w:val="0"/>
        <w:autoSpaceDN w:val="0"/>
        <w:spacing w:before="64" w:line="254" w:lineRule="auto"/>
        <w:ind w:right="1603" w:hanging="1004"/>
        <w:rPr>
          <w:rFonts w:eastAsia="Cambria"/>
          <w:sz w:val="22"/>
          <w:szCs w:val="22"/>
        </w:rPr>
      </w:pPr>
      <w:r w:rsidRPr="00BA65B8">
        <w:rPr>
          <w:rFonts w:eastAsia="Cambria"/>
          <w:w w:val="105"/>
          <w:sz w:val="22"/>
          <w:szCs w:val="22"/>
        </w:rPr>
        <w:t xml:space="preserve">The Contractor shall prepare (or cause its Subcontractors to prepare) and furnish to the </w:t>
      </w:r>
      <w:r w:rsidR="00E63B39" w:rsidRPr="00BA65B8">
        <w:rPr>
          <w:rFonts w:eastAsia="Cambria"/>
          <w:w w:val="105"/>
          <w:sz w:val="22"/>
          <w:szCs w:val="22"/>
        </w:rPr>
        <w:t>Project Manager</w:t>
      </w:r>
      <w:r w:rsidR="006B5E44" w:rsidRPr="00EF5F16">
        <w:rPr>
          <w:rFonts w:eastAsia="Cambria"/>
          <w:w w:val="105"/>
          <w:sz w:val="22"/>
          <w:szCs w:val="22"/>
        </w:rPr>
        <w:t>/Engineer</w:t>
      </w:r>
      <w:r w:rsidRPr="00BA65B8">
        <w:rPr>
          <w:rFonts w:eastAsia="Cambria"/>
          <w:w w:val="105"/>
          <w:sz w:val="22"/>
          <w:szCs w:val="22"/>
        </w:rPr>
        <w:t xml:space="preserve"> the documents listed in</w:t>
      </w:r>
      <w:r w:rsidRPr="00EF5F16">
        <w:rPr>
          <w:rFonts w:eastAsia="Cambria"/>
          <w:spacing w:val="1"/>
          <w:sz w:val="22"/>
          <w:szCs w:val="22"/>
        </w:rPr>
        <w:t xml:space="preserve"> </w:t>
      </w:r>
      <w:r w:rsidRPr="00EF5F16">
        <w:rPr>
          <w:rFonts w:eastAsia="Cambria"/>
          <w:b/>
          <w:i/>
          <w:sz w:val="22"/>
          <w:szCs w:val="22"/>
        </w:rPr>
        <w:t>Appendix-7</w:t>
      </w:r>
      <w:r w:rsidRPr="00EF5F16">
        <w:rPr>
          <w:rFonts w:eastAsia="Cambria"/>
          <w:spacing w:val="1"/>
          <w:sz w:val="22"/>
          <w:szCs w:val="22"/>
        </w:rPr>
        <w:t xml:space="preserve"> </w:t>
      </w:r>
      <w:r w:rsidRPr="00BA65B8">
        <w:rPr>
          <w:rFonts w:eastAsia="Cambria"/>
          <w:w w:val="105"/>
          <w:sz w:val="22"/>
          <w:szCs w:val="22"/>
        </w:rPr>
        <w:t>(List of Documents for Approval or Review) to the Contract Agreement for its approval or review as specified and as in</w:t>
      </w:r>
      <w:r w:rsidR="00E63B39" w:rsidRPr="00BA65B8">
        <w:rPr>
          <w:rFonts w:eastAsia="Cambria"/>
          <w:w w:val="105"/>
          <w:sz w:val="22"/>
          <w:szCs w:val="22"/>
        </w:rPr>
        <w:t xml:space="preserve"> </w:t>
      </w:r>
      <w:r w:rsidRPr="00BA65B8">
        <w:rPr>
          <w:rFonts w:eastAsia="Cambria"/>
          <w:w w:val="105"/>
          <w:sz w:val="22"/>
          <w:szCs w:val="22"/>
        </w:rPr>
        <w:t>accordance with the requirements of</w:t>
      </w:r>
      <w:r w:rsidRPr="00EF5F16">
        <w:rPr>
          <w:rFonts w:eastAsia="Cambria"/>
          <w:sz w:val="22"/>
          <w:szCs w:val="22"/>
        </w:rPr>
        <w:t xml:space="preserve"> </w:t>
      </w:r>
      <w:r w:rsidR="00855DFD" w:rsidRPr="00EF5F16">
        <w:rPr>
          <w:rFonts w:eastAsia="Cambria"/>
          <w:sz w:val="22"/>
          <w:szCs w:val="22"/>
        </w:rPr>
        <w:t xml:space="preserve"> </w:t>
      </w:r>
      <w:r w:rsidRPr="00EF5F16">
        <w:rPr>
          <w:rFonts w:eastAsia="Cambria"/>
          <w:b/>
          <w:i/>
          <w:sz w:val="22"/>
          <w:szCs w:val="22"/>
        </w:rPr>
        <w:t>GCC</w:t>
      </w:r>
      <w:r w:rsidRPr="00EF5F16">
        <w:rPr>
          <w:rFonts w:eastAsia="Cambria"/>
          <w:b/>
          <w:i/>
          <w:spacing w:val="48"/>
          <w:sz w:val="22"/>
          <w:szCs w:val="22"/>
        </w:rPr>
        <w:t xml:space="preserve"> </w:t>
      </w:r>
      <w:r w:rsidRPr="00EF5F16">
        <w:rPr>
          <w:rFonts w:eastAsia="Cambria"/>
          <w:b/>
          <w:i/>
          <w:sz w:val="22"/>
          <w:szCs w:val="22"/>
        </w:rPr>
        <w:t>Sub-Clause</w:t>
      </w:r>
      <w:r w:rsidR="00DF4A50" w:rsidRPr="00EF5F16">
        <w:rPr>
          <w:rFonts w:eastAsia="Cambria"/>
          <w:b/>
          <w:i/>
          <w:sz w:val="22"/>
          <w:szCs w:val="22"/>
        </w:rPr>
        <w:t xml:space="preserve"> </w:t>
      </w:r>
      <w:r w:rsidRPr="00EF5F16">
        <w:rPr>
          <w:rFonts w:eastAsia="Cambria"/>
          <w:b/>
          <w:i/>
          <w:sz w:val="22"/>
          <w:szCs w:val="22"/>
        </w:rPr>
        <w:t>14.2</w:t>
      </w:r>
      <w:r w:rsidRPr="00EF5F16">
        <w:rPr>
          <w:rFonts w:eastAsia="Cambria"/>
          <w:spacing w:val="51"/>
          <w:sz w:val="22"/>
          <w:szCs w:val="22"/>
        </w:rPr>
        <w:t xml:space="preserve"> </w:t>
      </w:r>
      <w:r w:rsidRPr="00EF5F16">
        <w:rPr>
          <w:rFonts w:eastAsia="Cambria"/>
          <w:sz w:val="22"/>
          <w:szCs w:val="22"/>
        </w:rPr>
        <w:t>(Program</w:t>
      </w:r>
      <w:r w:rsidR="00855DFD" w:rsidRPr="00EF5F16">
        <w:rPr>
          <w:rFonts w:eastAsia="Cambria"/>
          <w:sz w:val="22"/>
          <w:szCs w:val="22"/>
        </w:rPr>
        <w:t xml:space="preserve"> </w:t>
      </w:r>
      <w:r w:rsidR="006820D5" w:rsidRPr="00EF5F16">
        <w:rPr>
          <w:rFonts w:eastAsia="Cambria"/>
          <w:sz w:val="22"/>
          <w:szCs w:val="22"/>
        </w:rPr>
        <w:t xml:space="preserve">of </w:t>
      </w:r>
      <w:r w:rsidRPr="00EF5F16">
        <w:rPr>
          <w:rFonts w:eastAsia="Cambria"/>
          <w:sz w:val="22"/>
          <w:szCs w:val="22"/>
        </w:rPr>
        <w:t>Performance).</w:t>
      </w:r>
    </w:p>
    <w:p w:rsidR="005A48C5" w:rsidRPr="00EF5F16" w:rsidRDefault="005A48C5">
      <w:pPr>
        <w:widowControl w:val="0"/>
        <w:autoSpaceDE w:val="0"/>
        <w:autoSpaceDN w:val="0"/>
        <w:spacing w:before="6"/>
        <w:rPr>
          <w:rFonts w:eastAsia="Cambria"/>
          <w:sz w:val="22"/>
          <w:szCs w:val="22"/>
        </w:rPr>
      </w:pPr>
    </w:p>
    <w:p w:rsidR="005A48C5" w:rsidRPr="00BA65B8" w:rsidRDefault="00D11752">
      <w:pPr>
        <w:widowControl w:val="0"/>
        <w:autoSpaceDE w:val="0"/>
        <w:autoSpaceDN w:val="0"/>
        <w:spacing w:line="254" w:lineRule="auto"/>
        <w:ind w:left="1288" w:right="1610"/>
        <w:jc w:val="both"/>
        <w:rPr>
          <w:rFonts w:eastAsia="Cambria"/>
          <w:w w:val="105"/>
          <w:sz w:val="22"/>
          <w:szCs w:val="22"/>
        </w:rPr>
      </w:pPr>
      <w:r w:rsidRPr="00EF5F16">
        <w:rPr>
          <w:rFonts w:eastAsia="Cambria"/>
          <w:w w:val="105"/>
          <w:sz w:val="22"/>
          <w:szCs w:val="22"/>
        </w:rPr>
        <w:t>Any part of the Facilities covered by or related to the documents to</w:t>
      </w:r>
      <w:r w:rsidRPr="00BA65B8">
        <w:rPr>
          <w:rFonts w:eastAsia="Cambria"/>
          <w:w w:val="105"/>
          <w:sz w:val="22"/>
          <w:szCs w:val="22"/>
        </w:rPr>
        <w:t xml:space="preserve"> </w:t>
      </w:r>
      <w:r w:rsidRPr="00EF5F16">
        <w:rPr>
          <w:rFonts w:eastAsia="Cambria"/>
          <w:w w:val="105"/>
          <w:sz w:val="22"/>
          <w:szCs w:val="22"/>
        </w:rPr>
        <w:t xml:space="preserve">be approved by the </w:t>
      </w:r>
      <w:r w:rsidR="00E63B39" w:rsidRPr="00EF5F16">
        <w:rPr>
          <w:rFonts w:eastAsia="Cambria"/>
          <w:w w:val="105"/>
          <w:sz w:val="22"/>
          <w:szCs w:val="22"/>
        </w:rPr>
        <w:t>Project Manager /Engineer</w:t>
      </w:r>
      <w:r w:rsidRPr="00EF5F16">
        <w:rPr>
          <w:rFonts w:eastAsia="Cambria"/>
          <w:w w:val="105"/>
          <w:sz w:val="22"/>
          <w:szCs w:val="22"/>
        </w:rPr>
        <w:t xml:space="preserve"> shall be executed only after the</w:t>
      </w:r>
      <w:r w:rsidRPr="00BA65B8">
        <w:rPr>
          <w:rFonts w:eastAsia="Cambria"/>
          <w:w w:val="105"/>
          <w:sz w:val="22"/>
          <w:szCs w:val="22"/>
        </w:rPr>
        <w:t xml:space="preserve"> </w:t>
      </w:r>
      <w:r w:rsidR="00E63B39" w:rsidRPr="00EF5F16">
        <w:rPr>
          <w:rFonts w:eastAsia="Cambria"/>
          <w:w w:val="105"/>
          <w:sz w:val="22"/>
          <w:szCs w:val="22"/>
        </w:rPr>
        <w:t xml:space="preserve">Project </w:t>
      </w:r>
      <w:r w:rsidR="006820D5" w:rsidRPr="00EF5F16">
        <w:rPr>
          <w:rFonts w:eastAsia="Cambria"/>
          <w:w w:val="105"/>
          <w:sz w:val="22"/>
          <w:szCs w:val="22"/>
        </w:rPr>
        <w:t>Manager’s</w:t>
      </w:r>
      <w:r w:rsidR="00E63B39" w:rsidRPr="00EF5F16">
        <w:rPr>
          <w:rFonts w:eastAsia="Cambria"/>
          <w:w w:val="105"/>
          <w:sz w:val="22"/>
          <w:szCs w:val="22"/>
        </w:rPr>
        <w:t>/Engineer’s</w:t>
      </w:r>
      <w:r w:rsidRPr="00BA65B8">
        <w:rPr>
          <w:rFonts w:eastAsia="Cambria"/>
          <w:w w:val="105"/>
          <w:sz w:val="22"/>
          <w:szCs w:val="22"/>
        </w:rPr>
        <w:t xml:space="preserve"> </w:t>
      </w:r>
      <w:r w:rsidRPr="00EF5F16">
        <w:rPr>
          <w:rFonts w:eastAsia="Cambria"/>
          <w:w w:val="105"/>
          <w:sz w:val="22"/>
          <w:szCs w:val="22"/>
        </w:rPr>
        <w:t>approval</w:t>
      </w:r>
      <w:r w:rsidRPr="00BA65B8">
        <w:rPr>
          <w:rFonts w:eastAsia="Cambria"/>
          <w:w w:val="105"/>
          <w:sz w:val="22"/>
          <w:szCs w:val="22"/>
        </w:rPr>
        <w:t xml:space="preserve"> </w:t>
      </w:r>
      <w:r w:rsidRPr="00EF5F16">
        <w:rPr>
          <w:rFonts w:eastAsia="Cambria"/>
          <w:w w:val="105"/>
          <w:sz w:val="22"/>
          <w:szCs w:val="22"/>
        </w:rPr>
        <w:t>thereof.</w:t>
      </w:r>
    </w:p>
    <w:p w:rsidR="005A48C5" w:rsidRPr="00EF5F16" w:rsidRDefault="005A48C5">
      <w:pPr>
        <w:widowControl w:val="0"/>
        <w:autoSpaceDE w:val="0"/>
        <w:autoSpaceDN w:val="0"/>
        <w:spacing w:before="5"/>
        <w:rPr>
          <w:rFonts w:eastAsia="Cambria"/>
          <w:sz w:val="22"/>
          <w:szCs w:val="22"/>
        </w:rPr>
      </w:pPr>
    </w:p>
    <w:p w:rsidR="005A48C5" w:rsidRPr="00BA65B8" w:rsidRDefault="00D11752">
      <w:pPr>
        <w:widowControl w:val="0"/>
        <w:autoSpaceDE w:val="0"/>
        <w:autoSpaceDN w:val="0"/>
        <w:spacing w:line="254" w:lineRule="auto"/>
        <w:ind w:left="1288" w:right="1606"/>
        <w:jc w:val="both"/>
        <w:rPr>
          <w:rFonts w:eastAsia="Cambria"/>
          <w:w w:val="105"/>
          <w:sz w:val="22"/>
          <w:szCs w:val="22"/>
        </w:rPr>
      </w:pPr>
      <w:r w:rsidRPr="00EF5F16">
        <w:rPr>
          <w:rFonts w:eastAsia="Cambria"/>
          <w:b/>
          <w:i/>
          <w:w w:val="105"/>
          <w:sz w:val="22"/>
          <w:szCs w:val="22"/>
        </w:rPr>
        <w:t>GCC</w:t>
      </w:r>
      <w:r w:rsidRPr="00EF5F16">
        <w:rPr>
          <w:rFonts w:eastAsia="Cambria"/>
          <w:b/>
          <w:i/>
          <w:spacing w:val="1"/>
          <w:w w:val="105"/>
          <w:sz w:val="22"/>
          <w:szCs w:val="22"/>
        </w:rPr>
        <w:t xml:space="preserve"> </w:t>
      </w:r>
      <w:r w:rsidRPr="00EF5F16">
        <w:rPr>
          <w:rFonts w:eastAsia="Cambria"/>
          <w:b/>
          <w:i/>
          <w:w w:val="105"/>
          <w:sz w:val="22"/>
          <w:szCs w:val="22"/>
        </w:rPr>
        <w:t>Sub-Clauses</w:t>
      </w:r>
      <w:r w:rsidRPr="00EF5F16">
        <w:rPr>
          <w:rFonts w:eastAsia="Cambria"/>
          <w:b/>
          <w:i/>
          <w:spacing w:val="1"/>
          <w:w w:val="105"/>
          <w:sz w:val="22"/>
          <w:szCs w:val="22"/>
        </w:rPr>
        <w:t xml:space="preserve"> </w:t>
      </w:r>
      <w:r w:rsidRPr="00EF5F16">
        <w:rPr>
          <w:rFonts w:eastAsia="Cambria"/>
          <w:b/>
          <w:i/>
          <w:w w:val="105"/>
          <w:sz w:val="22"/>
          <w:szCs w:val="22"/>
        </w:rPr>
        <w:t>16.3.2</w:t>
      </w:r>
      <w:r w:rsidRPr="00EF5F16">
        <w:rPr>
          <w:rFonts w:eastAsia="Cambria"/>
          <w:b/>
          <w:i/>
          <w:spacing w:val="1"/>
          <w:w w:val="105"/>
          <w:sz w:val="22"/>
          <w:szCs w:val="22"/>
        </w:rPr>
        <w:t xml:space="preserve"> </w:t>
      </w:r>
      <w:r w:rsidRPr="00EF5F16">
        <w:rPr>
          <w:rFonts w:eastAsia="Cambria"/>
          <w:b/>
          <w:i/>
          <w:w w:val="105"/>
          <w:sz w:val="22"/>
          <w:szCs w:val="22"/>
        </w:rPr>
        <w:t>through</w:t>
      </w:r>
      <w:r w:rsidRPr="00EF5F16">
        <w:rPr>
          <w:rFonts w:eastAsia="Cambria"/>
          <w:b/>
          <w:i/>
          <w:spacing w:val="1"/>
          <w:w w:val="105"/>
          <w:sz w:val="22"/>
          <w:szCs w:val="22"/>
        </w:rPr>
        <w:t xml:space="preserve"> </w:t>
      </w:r>
      <w:r w:rsidRPr="00EF5F16">
        <w:rPr>
          <w:rFonts w:eastAsia="Cambria"/>
          <w:b/>
          <w:i/>
          <w:w w:val="105"/>
          <w:sz w:val="22"/>
          <w:szCs w:val="22"/>
        </w:rPr>
        <w:t>16.3.7</w:t>
      </w:r>
      <w:r w:rsidRPr="00EF5F16">
        <w:rPr>
          <w:rFonts w:eastAsia="Cambria"/>
          <w:spacing w:val="1"/>
          <w:w w:val="105"/>
          <w:sz w:val="22"/>
          <w:szCs w:val="22"/>
        </w:rPr>
        <w:t xml:space="preserve"> </w:t>
      </w:r>
      <w:r w:rsidRPr="00EF5F16">
        <w:rPr>
          <w:rFonts w:eastAsia="Cambria"/>
          <w:w w:val="105"/>
          <w:sz w:val="22"/>
          <w:szCs w:val="22"/>
        </w:rPr>
        <w:t>shall</w:t>
      </w:r>
      <w:r w:rsidRPr="00BA65B8">
        <w:rPr>
          <w:rFonts w:eastAsia="Cambria"/>
          <w:w w:val="105"/>
          <w:sz w:val="22"/>
          <w:szCs w:val="22"/>
        </w:rPr>
        <w:t xml:space="preserve"> </w:t>
      </w:r>
      <w:r w:rsidRPr="00EF5F16">
        <w:rPr>
          <w:rFonts w:eastAsia="Cambria"/>
          <w:w w:val="105"/>
          <w:sz w:val="22"/>
          <w:szCs w:val="22"/>
        </w:rPr>
        <w:t>apply</w:t>
      </w:r>
      <w:r w:rsidRPr="00BA65B8">
        <w:rPr>
          <w:rFonts w:eastAsia="Cambria"/>
          <w:w w:val="105"/>
          <w:sz w:val="22"/>
          <w:szCs w:val="22"/>
        </w:rPr>
        <w:t xml:space="preserve"> </w:t>
      </w:r>
      <w:r w:rsidRPr="00EF5F16">
        <w:rPr>
          <w:rFonts w:eastAsia="Cambria"/>
          <w:w w:val="105"/>
          <w:sz w:val="22"/>
          <w:szCs w:val="22"/>
        </w:rPr>
        <w:t>to</w:t>
      </w:r>
      <w:r w:rsidRPr="00BA65B8">
        <w:rPr>
          <w:rFonts w:eastAsia="Cambria"/>
          <w:w w:val="105"/>
          <w:sz w:val="22"/>
          <w:szCs w:val="22"/>
        </w:rPr>
        <w:t xml:space="preserve"> </w:t>
      </w:r>
      <w:r w:rsidRPr="00EF5F16">
        <w:rPr>
          <w:rFonts w:eastAsia="Cambria"/>
          <w:w w:val="105"/>
          <w:sz w:val="22"/>
          <w:szCs w:val="22"/>
        </w:rPr>
        <w:t>those</w:t>
      </w:r>
      <w:r w:rsidRPr="00BA65B8">
        <w:rPr>
          <w:rFonts w:eastAsia="Cambria"/>
          <w:w w:val="105"/>
          <w:sz w:val="22"/>
          <w:szCs w:val="22"/>
        </w:rPr>
        <w:t xml:space="preserve"> documents </w:t>
      </w:r>
      <w:r w:rsidRPr="00EF5F16">
        <w:rPr>
          <w:rFonts w:eastAsia="Cambria"/>
          <w:w w:val="105"/>
          <w:sz w:val="22"/>
          <w:szCs w:val="22"/>
        </w:rPr>
        <w:t>requiring</w:t>
      </w:r>
      <w:r w:rsidRPr="00BA65B8">
        <w:rPr>
          <w:rFonts w:eastAsia="Cambria"/>
          <w:w w:val="105"/>
          <w:sz w:val="22"/>
          <w:szCs w:val="22"/>
        </w:rPr>
        <w:t xml:space="preserve"> </w:t>
      </w:r>
      <w:r w:rsidRPr="00EF5F16">
        <w:rPr>
          <w:rFonts w:eastAsia="Cambria"/>
          <w:w w:val="105"/>
          <w:sz w:val="22"/>
          <w:szCs w:val="22"/>
        </w:rPr>
        <w:t>the</w:t>
      </w:r>
      <w:r w:rsidRPr="00BA65B8">
        <w:rPr>
          <w:rFonts w:eastAsia="Cambria"/>
          <w:w w:val="105"/>
          <w:sz w:val="22"/>
          <w:szCs w:val="22"/>
        </w:rPr>
        <w:t xml:space="preserve"> </w:t>
      </w:r>
      <w:r w:rsidR="00E63B39" w:rsidRPr="00EF5F16">
        <w:rPr>
          <w:rFonts w:eastAsia="Cambria"/>
          <w:w w:val="105"/>
          <w:sz w:val="22"/>
          <w:szCs w:val="22"/>
        </w:rPr>
        <w:t>Project Manager</w:t>
      </w:r>
      <w:r w:rsidRPr="00EF5F16">
        <w:rPr>
          <w:rFonts w:eastAsia="Cambria"/>
          <w:w w:val="105"/>
          <w:sz w:val="22"/>
          <w:szCs w:val="22"/>
        </w:rPr>
        <w:t>'s</w:t>
      </w:r>
      <w:r w:rsidR="00E63B39" w:rsidRPr="00EF5F16">
        <w:rPr>
          <w:rFonts w:eastAsia="Cambria"/>
          <w:w w:val="105"/>
          <w:sz w:val="22"/>
          <w:szCs w:val="22"/>
        </w:rPr>
        <w:t>/Engineer’s</w:t>
      </w:r>
      <w:r w:rsidRPr="00BA65B8">
        <w:rPr>
          <w:rFonts w:eastAsia="Cambria"/>
          <w:w w:val="105"/>
          <w:sz w:val="22"/>
          <w:szCs w:val="22"/>
        </w:rPr>
        <w:t xml:space="preserve"> </w:t>
      </w:r>
      <w:r w:rsidRPr="00EF5F16">
        <w:rPr>
          <w:rFonts w:eastAsia="Cambria"/>
          <w:w w:val="105"/>
          <w:sz w:val="22"/>
          <w:szCs w:val="22"/>
        </w:rPr>
        <w:t>approval,</w:t>
      </w:r>
      <w:r w:rsidRPr="00BA65B8">
        <w:rPr>
          <w:rFonts w:eastAsia="Cambria"/>
          <w:w w:val="105"/>
          <w:sz w:val="22"/>
          <w:szCs w:val="22"/>
        </w:rPr>
        <w:t xml:space="preserve"> </w:t>
      </w:r>
      <w:r w:rsidRPr="00EF5F16">
        <w:rPr>
          <w:rFonts w:eastAsia="Cambria"/>
          <w:w w:val="105"/>
          <w:sz w:val="22"/>
          <w:szCs w:val="22"/>
        </w:rPr>
        <w:t>but</w:t>
      </w:r>
      <w:r w:rsidRPr="00BA65B8">
        <w:rPr>
          <w:rFonts w:eastAsia="Cambria"/>
          <w:w w:val="105"/>
          <w:sz w:val="22"/>
          <w:szCs w:val="22"/>
        </w:rPr>
        <w:t xml:space="preserve"> </w:t>
      </w:r>
      <w:r w:rsidRPr="00EF5F16">
        <w:rPr>
          <w:rFonts w:eastAsia="Cambria"/>
          <w:w w:val="105"/>
          <w:sz w:val="22"/>
          <w:szCs w:val="22"/>
        </w:rPr>
        <w:t>not</w:t>
      </w:r>
      <w:r w:rsidRPr="00BA65B8">
        <w:rPr>
          <w:rFonts w:eastAsia="Cambria"/>
          <w:w w:val="105"/>
          <w:sz w:val="22"/>
          <w:szCs w:val="22"/>
        </w:rPr>
        <w:t xml:space="preserve"> </w:t>
      </w:r>
      <w:r w:rsidRPr="00EF5F16">
        <w:rPr>
          <w:rFonts w:eastAsia="Cambria"/>
          <w:w w:val="105"/>
          <w:sz w:val="22"/>
          <w:szCs w:val="22"/>
        </w:rPr>
        <w:t>to</w:t>
      </w:r>
      <w:r w:rsidRPr="00BA65B8">
        <w:rPr>
          <w:rFonts w:eastAsia="Cambria"/>
          <w:w w:val="105"/>
          <w:sz w:val="22"/>
          <w:szCs w:val="22"/>
        </w:rPr>
        <w:t xml:space="preserve"> </w:t>
      </w:r>
      <w:r w:rsidR="00E63B39" w:rsidRPr="00EF5F16">
        <w:rPr>
          <w:rFonts w:eastAsia="Cambria"/>
          <w:w w:val="105"/>
          <w:sz w:val="22"/>
          <w:szCs w:val="22"/>
        </w:rPr>
        <w:t xml:space="preserve">those furnished </w:t>
      </w:r>
      <w:r w:rsidRPr="00EF5F16">
        <w:rPr>
          <w:rFonts w:eastAsia="Cambria"/>
          <w:w w:val="105"/>
          <w:sz w:val="22"/>
          <w:szCs w:val="22"/>
        </w:rPr>
        <w:t>to</w:t>
      </w:r>
      <w:r w:rsidRPr="00BA65B8">
        <w:rPr>
          <w:rFonts w:eastAsia="Cambria"/>
          <w:w w:val="105"/>
          <w:sz w:val="22"/>
          <w:szCs w:val="22"/>
        </w:rPr>
        <w:t xml:space="preserve"> </w:t>
      </w:r>
      <w:r w:rsidRPr="00EF5F16">
        <w:rPr>
          <w:rFonts w:eastAsia="Cambria"/>
          <w:w w:val="105"/>
          <w:sz w:val="22"/>
          <w:szCs w:val="22"/>
        </w:rPr>
        <w:t>the</w:t>
      </w:r>
      <w:r w:rsidRPr="00BA65B8">
        <w:rPr>
          <w:rFonts w:eastAsia="Cambria"/>
          <w:w w:val="105"/>
          <w:sz w:val="22"/>
          <w:szCs w:val="22"/>
        </w:rPr>
        <w:t xml:space="preserve"> </w:t>
      </w:r>
      <w:r w:rsidR="00E63B39" w:rsidRPr="00EF5F16">
        <w:rPr>
          <w:rFonts w:eastAsia="Cambria"/>
          <w:w w:val="105"/>
          <w:sz w:val="22"/>
          <w:szCs w:val="22"/>
        </w:rPr>
        <w:t>Project Manager /Engineer</w:t>
      </w:r>
      <w:r w:rsidRPr="00BA65B8">
        <w:rPr>
          <w:rFonts w:eastAsia="Cambria"/>
          <w:w w:val="105"/>
          <w:sz w:val="22"/>
          <w:szCs w:val="22"/>
        </w:rPr>
        <w:t xml:space="preserve"> </w:t>
      </w:r>
      <w:r w:rsidRPr="00EF5F16">
        <w:rPr>
          <w:rFonts w:eastAsia="Cambria"/>
          <w:w w:val="105"/>
          <w:sz w:val="22"/>
          <w:szCs w:val="22"/>
        </w:rPr>
        <w:t>for</w:t>
      </w:r>
      <w:r w:rsidRPr="00BA65B8">
        <w:rPr>
          <w:rFonts w:eastAsia="Cambria"/>
          <w:w w:val="105"/>
          <w:sz w:val="22"/>
          <w:szCs w:val="22"/>
        </w:rPr>
        <w:t xml:space="preserve"> </w:t>
      </w:r>
      <w:r w:rsidRPr="00EF5F16">
        <w:rPr>
          <w:rFonts w:eastAsia="Cambria"/>
          <w:w w:val="105"/>
          <w:sz w:val="22"/>
          <w:szCs w:val="22"/>
        </w:rPr>
        <w:t>its</w:t>
      </w:r>
      <w:r w:rsidRPr="00BA65B8">
        <w:rPr>
          <w:rFonts w:eastAsia="Cambria"/>
          <w:w w:val="105"/>
          <w:sz w:val="22"/>
          <w:szCs w:val="22"/>
        </w:rPr>
        <w:t xml:space="preserve"> </w:t>
      </w:r>
      <w:r w:rsidRPr="00EF5F16">
        <w:rPr>
          <w:rFonts w:eastAsia="Cambria"/>
          <w:w w:val="105"/>
          <w:sz w:val="22"/>
          <w:szCs w:val="22"/>
        </w:rPr>
        <w:t>review</w:t>
      </w:r>
      <w:r w:rsidRPr="00BA65B8">
        <w:rPr>
          <w:rFonts w:eastAsia="Cambria"/>
          <w:w w:val="105"/>
          <w:sz w:val="22"/>
          <w:szCs w:val="22"/>
        </w:rPr>
        <w:t xml:space="preserve"> </w:t>
      </w:r>
      <w:r w:rsidRPr="00EF5F16">
        <w:rPr>
          <w:rFonts w:eastAsia="Cambria"/>
          <w:w w:val="105"/>
          <w:sz w:val="22"/>
          <w:szCs w:val="22"/>
        </w:rPr>
        <w:t>only.</w:t>
      </w:r>
    </w:p>
    <w:p w:rsidR="005A48C5" w:rsidRPr="00EF5F16" w:rsidRDefault="005A48C5">
      <w:pPr>
        <w:widowControl w:val="0"/>
        <w:autoSpaceDE w:val="0"/>
        <w:autoSpaceDN w:val="0"/>
        <w:spacing w:before="5"/>
        <w:rPr>
          <w:rFonts w:eastAsia="Cambria"/>
          <w:sz w:val="22"/>
          <w:szCs w:val="22"/>
        </w:rPr>
      </w:pPr>
    </w:p>
    <w:p w:rsidR="005A48C5" w:rsidRPr="00BA65B8" w:rsidRDefault="00D11752">
      <w:pPr>
        <w:widowControl w:val="0"/>
        <w:numPr>
          <w:ilvl w:val="2"/>
          <w:numId w:val="13"/>
        </w:numPr>
        <w:tabs>
          <w:tab w:val="left" w:pos="1289"/>
        </w:tabs>
        <w:autoSpaceDE w:val="0"/>
        <w:autoSpaceDN w:val="0"/>
        <w:spacing w:line="254" w:lineRule="auto"/>
        <w:ind w:right="1605"/>
        <w:jc w:val="both"/>
        <w:rPr>
          <w:rFonts w:eastAsia="Cambria"/>
          <w:w w:val="105"/>
          <w:sz w:val="22"/>
          <w:szCs w:val="22"/>
        </w:rPr>
      </w:pPr>
      <w:r w:rsidRPr="00EF5F16">
        <w:rPr>
          <w:rFonts w:eastAsia="Cambria"/>
          <w:w w:val="105"/>
          <w:sz w:val="22"/>
          <w:szCs w:val="22"/>
        </w:rPr>
        <w:t xml:space="preserve">Within </w:t>
      </w:r>
      <w:r w:rsidR="00766604" w:rsidRPr="00EF5F16">
        <w:rPr>
          <w:rFonts w:eastAsia="Cambria"/>
          <w:b/>
          <w:bCs/>
          <w:w w:val="105"/>
          <w:sz w:val="22"/>
          <w:szCs w:val="22"/>
        </w:rPr>
        <w:t>twenty-one</w:t>
      </w:r>
      <w:r w:rsidRPr="00EF5F16">
        <w:rPr>
          <w:rFonts w:eastAsia="Cambria"/>
          <w:b/>
          <w:bCs/>
          <w:w w:val="105"/>
          <w:sz w:val="22"/>
          <w:szCs w:val="22"/>
        </w:rPr>
        <w:t xml:space="preserve"> (21)</w:t>
      </w:r>
      <w:r w:rsidRPr="00EF5F16">
        <w:rPr>
          <w:rFonts w:eastAsia="Cambria"/>
          <w:w w:val="105"/>
          <w:sz w:val="22"/>
          <w:szCs w:val="22"/>
        </w:rPr>
        <w:t xml:space="preserve"> days after receipt by the </w:t>
      </w:r>
      <w:r w:rsidR="00E63B39" w:rsidRPr="00EF5F16">
        <w:rPr>
          <w:rFonts w:eastAsia="Cambria"/>
          <w:w w:val="105"/>
          <w:sz w:val="22"/>
          <w:szCs w:val="22"/>
        </w:rPr>
        <w:t>Project Manager/Engineer</w:t>
      </w:r>
      <w:r w:rsidRPr="00EF5F16">
        <w:rPr>
          <w:rFonts w:eastAsia="Cambria"/>
          <w:w w:val="105"/>
          <w:sz w:val="22"/>
          <w:szCs w:val="22"/>
        </w:rPr>
        <w:t xml:space="preserve"> of</w:t>
      </w:r>
      <w:r w:rsidRPr="00BA65B8">
        <w:rPr>
          <w:rFonts w:eastAsia="Cambria"/>
          <w:w w:val="105"/>
          <w:sz w:val="22"/>
          <w:szCs w:val="22"/>
        </w:rPr>
        <w:t xml:space="preserve"> </w:t>
      </w:r>
      <w:r w:rsidRPr="00EF5F16">
        <w:rPr>
          <w:rFonts w:eastAsia="Cambria"/>
          <w:w w:val="105"/>
          <w:sz w:val="22"/>
          <w:szCs w:val="22"/>
        </w:rPr>
        <w:t>any</w:t>
      </w:r>
      <w:r w:rsidRPr="00BA65B8">
        <w:rPr>
          <w:rFonts w:eastAsia="Cambria"/>
          <w:w w:val="105"/>
          <w:sz w:val="22"/>
          <w:szCs w:val="22"/>
        </w:rPr>
        <w:t xml:space="preserve"> </w:t>
      </w:r>
      <w:r w:rsidRPr="00EF5F16">
        <w:rPr>
          <w:rFonts w:eastAsia="Cambria"/>
          <w:w w:val="105"/>
          <w:sz w:val="22"/>
          <w:szCs w:val="22"/>
        </w:rPr>
        <w:t>document</w:t>
      </w:r>
      <w:r w:rsidRPr="00BA65B8">
        <w:rPr>
          <w:rFonts w:eastAsia="Cambria"/>
          <w:w w:val="105"/>
          <w:sz w:val="22"/>
          <w:szCs w:val="22"/>
        </w:rPr>
        <w:t xml:space="preserve"> </w:t>
      </w:r>
      <w:r w:rsidRPr="00EF5F16">
        <w:rPr>
          <w:rFonts w:eastAsia="Cambria"/>
          <w:w w:val="105"/>
          <w:sz w:val="22"/>
          <w:szCs w:val="22"/>
        </w:rPr>
        <w:t>requiring</w:t>
      </w:r>
      <w:r w:rsidRPr="00BA65B8">
        <w:rPr>
          <w:rFonts w:eastAsia="Cambria"/>
          <w:w w:val="105"/>
          <w:sz w:val="22"/>
          <w:szCs w:val="22"/>
        </w:rPr>
        <w:t xml:space="preserve"> </w:t>
      </w:r>
      <w:r w:rsidRPr="00EF5F16">
        <w:rPr>
          <w:rFonts w:eastAsia="Cambria"/>
          <w:w w:val="105"/>
          <w:sz w:val="22"/>
          <w:szCs w:val="22"/>
        </w:rPr>
        <w:t>the</w:t>
      </w:r>
      <w:r w:rsidRPr="00BA65B8">
        <w:rPr>
          <w:rFonts w:eastAsia="Cambria"/>
          <w:w w:val="105"/>
          <w:sz w:val="22"/>
          <w:szCs w:val="22"/>
        </w:rPr>
        <w:t xml:space="preserve"> </w:t>
      </w:r>
      <w:r w:rsidR="00E63B39" w:rsidRPr="00EF5F16">
        <w:rPr>
          <w:rFonts w:eastAsia="Cambria"/>
          <w:w w:val="105"/>
          <w:sz w:val="22"/>
          <w:szCs w:val="22"/>
        </w:rPr>
        <w:t>Project Manager</w:t>
      </w:r>
      <w:r w:rsidR="006820D5" w:rsidRPr="00EF5F16">
        <w:rPr>
          <w:rFonts w:eastAsia="Cambria"/>
          <w:w w:val="105"/>
          <w:sz w:val="22"/>
          <w:szCs w:val="22"/>
        </w:rPr>
        <w:t>’s</w:t>
      </w:r>
      <w:r w:rsidR="00E63B39" w:rsidRPr="00EF5F16">
        <w:rPr>
          <w:rFonts w:eastAsia="Cambria"/>
          <w:w w:val="105"/>
          <w:sz w:val="22"/>
          <w:szCs w:val="22"/>
        </w:rPr>
        <w:t>/Engineer’s</w:t>
      </w:r>
      <w:r w:rsidRPr="00BA65B8">
        <w:rPr>
          <w:rFonts w:eastAsia="Cambria"/>
          <w:w w:val="105"/>
          <w:sz w:val="22"/>
          <w:szCs w:val="22"/>
        </w:rPr>
        <w:t xml:space="preserve"> </w:t>
      </w:r>
      <w:r w:rsidRPr="00EF5F16">
        <w:rPr>
          <w:rFonts w:eastAsia="Cambria"/>
          <w:w w:val="105"/>
          <w:sz w:val="22"/>
          <w:szCs w:val="22"/>
        </w:rPr>
        <w:t>approval</w:t>
      </w:r>
      <w:r w:rsidRPr="00BA65B8">
        <w:rPr>
          <w:rFonts w:eastAsia="Cambria"/>
          <w:w w:val="105"/>
          <w:sz w:val="22"/>
          <w:szCs w:val="22"/>
        </w:rPr>
        <w:t xml:space="preserve"> </w:t>
      </w:r>
      <w:r w:rsidRPr="00EF5F16">
        <w:rPr>
          <w:rFonts w:eastAsia="Cambria"/>
          <w:w w:val="105"/>
          <w:sz w:val="22"/>
          <w:szCs w:val="22"/>
        </w:rPr>
        <w:t>in</w:t>
      </w:r>
      <w:r w:rsidRPr="00BA65B8">
        <w:rPr>
          <w:rFonts w:eastAsia="Cambria"/>
          <w:w w:val="105"/>
          <w:sz w:val="22"/>
          <w:szCs w:val="22"/>
        </w:rPr>
        <w:t xml:space="preserve"> </w:t>
      </w:r>
      <w:r w:rsidRPr="00EF5F16">
        <w:rPr>
          <w:rFonts w:eastAsia="Cambria"/>
          <w:w w:val="105"/>
          <w:sz w:val="22"/>
          <w:szCs w:val="22"/>
        </w:rPr>
        <w:lastRenderedPageBreak/>
        <w:t xml:space="preserve">accordance with </w:t>
      </w:r>
      <w:r w:rsidRPr="00EF5F16">
        <w:rPr>
          <w:rFonts w:eastAsia="Cambria"/>
          <w:b/>
          <w:i/>
          <w:w w:val="105"/>
          <w:sz w:val="22"/>
          <w:szCs w:val="22"/>
        </w:rPr>
        <w:t>GCC Sub-Clause 16.3.1</w:t>
      </w:r>
      <w:r w:rsidRPr="00EF5F16">
        <w:rPr>
          <w:rFonts w:eastAsia="Cambria"/>
          <w:w w:val="105"/>
          <w:sz w:val="22"/>
          <w:szCs w:val="22"/>
        </w:rPr>
        <w:t xml:space="preserve">, the </w:t>
      </w:r>
      <w:r w:rsidR="00E63B39" w:rsidRPr="00EF5F16">
        <w:rPr>
          <w:rFonts w:eastAsia="Cambria"/>
          <w:w w:val="105"/>
          <w:sz w:val="22"/>
          <w:szCs w:val="22"/>
        </w:rPr>
        <w:t>Project Manager /Engineer</w:t>
      </w:r>
      <w:r w:rsidRPr="00EF5F16">
        <w:rPr>
          <w:rFonts w:eastAsia="Cambria"/>
          <w:w w:val="105"/>
          <w:sz w:val="22"/>
          <w:szCs w:val="22"/>
        </w:rPr>
        <w:t xml:space="preserve"> shall</w:t>
      </w:r>
      <w:r w:rsidRPr="00BA65B8">
        <w:rPr>
          <w:rFonts w:eastAsia="Cambria"/>
          <w:w w:val="105"/>
          <w:sz w:val="22"/>
          <w:szCs w:val="22"/>
        </w:rPr>
        <w:t xml:space="preserve"> </w:t>
      </w:r>
      <w:r w:rsidRPr="00EF5F16">
        <w:rPr>
          <w:rFonts w:eastAsia="Cambria"/>
          <w:w w:val="105"/>
          <w:sz w:val="22"/>
          <w:szCs w:val="22"/>
        </w:rPr>
        <w:t>either return one copy thereof to the Contractor with its approval</w:t>
      </w:r>
      <w:r w:rsidRPr="00BA65B8">
        <w:rPr>
          <w:rFonts w:eastAsia="Cambria"/>
          <w:w w:val="105"/>
          <w:sz w:val="22"/>
          <w:szCs w:val="22"/>
        </w:rPr>
        <w:t xml:space="preserve"> </w:t>
      </w:r>
      <w:r w:rsidRPr="00EF5F16">
        <w:rPr>
          <w:rFonts w:eastAsia="Cambria"/>
          <w:w w:val="105"/>
          <w:sz w:val="22"/>
          <w:szCs w:val="22"/>
        </w:rPr>
        <w:t>endorsed</w:t>
      </w:r>
      <w:r w:rsidRPr="00BA65B8">
        <w:rPr>
          <w:rFonts w:eastAsia="Cambria"/>
          <w:w w:val="105"/>
          <w:sz w:val="22"/>
          <w:szCs w:val="22"/>
        </w:rPr>
        <w:t xml:space="preserve"> </w:t>
      </w:r>
      <w:r w:rsidRPr="00EF5F16">
        <w:rPr>
          <w:rFonts w:eastAsia="Cambria"/>
          <w:w w:val="105"/>
          <w:sz w:val="22"/>
          <w:szCs w:val="22"/>
        </w:rPr>
        <w:t>thereon</w:t>
      </w:r>
      <w:r w:rsidRPr="00BA65B8">
        <w:rPr>
          <w:rFonts w:eastAsia="Cambria"/>
          <w:w w:val="105"/>
          <w:sz w:val="22"/>
          <w:szCs w:val="22"/>
        </w:rPr>
        <w:t xml:space="preserve"> </w:t>
      </w:r>
      <w:r w:rsidRPr="00EF5F16">
        <w:rPr>
          <w:rFonts w:eastAsia="Cambria"/>
          <w:w w:val="105"/>
          <w:sz w:val="22"/>
          <w:szCs w:val="22"/>
        </w:rPr>
        <w:t>or</w:t>
      </w:r>
      <w:r w:rsidRPr="00BA65B8">
        <w:rPr>
          <w:rFonts w:eastAsia="Cambria"/>
          <w:w w:val="105"/>
          <w:sz w:val="22"/>
          <w:szCs w:val="22"/>
        </w:rPr>
        <w:t xml:space="preserve"> </w:t>
      </w:r>
      <w:r w:rsidRPr="00EF5F16">
        <w:rPr>
          <w:rFonts w:eastAsia="Cambria"/>
          <w:w w:val="105"/>
          <w:sz w:val="22"/>
          <w:szCs w:val="22"/>
        </w:rPr>
        <w:t>shall</w:t>
      </w:r>
      <w:r w:rsidRPr="00BA65B8">
        <w:rPr>
          <w:rFonts w:eastAsia="Cambria"/>
          <w:w w:val="105"/>
          <w:sz w:val="22"/>
          <w:szCs w:val="22"/>
        </w:rPr>
        <w:t xml:space="preserve"> </w:t>
      </w:r>
      <w:r w:rsidRPr="00EF5F16">
        <w:rPr>
          <w:rFonts w:eastAsia="Cambria"/>
          <w:w w:val="105"/>
          <w:sz w:val="22"/>
          <w:szCs w:val="22"/>
        </w:rPr>
        <w:t>notify</w:t>
      </w:r>
      <w:r w:rsidRPr="00BA65B8">
        <w:rPr>
          <w:rFonts w:eastAsia="Cambria"/>
          <w:w w:val="105"/>
          <w:sz w:val="22"/>
          <w:szCs w:val="22"/>
        </w:rPr>
        <w:t xml:space="preserve"> </w:t>
      </w:r>
      <w:r w:rsidRPr="00EF5F16">
        <w:rPr>
          <w:rFonts w:eastAsia="Cambria"/>
          <w:w w:val="105"/>
          <w:sz w:val="22"/>
          <w:szCs w:val="22"/>
        </w:rPr>
        <w:t>the</w:t>
      </w:r>
      <w:r w:rsidRPr="00BA65B8">
        <w:rPr>
          <w:rFonts w:eastAsia="Cambria"/>
          <w:w w:val="105"/>
          <w:sz w:val="22"/>
          <w:szCs w:val="22"/>
        </w:rPr>
        <w:t xml:space="preserve"> </w:t>
      </w:r>
      <w:r w:rsidRPr="00EF5F16">
        <w:rPr>
          <w:rFonts w:eastAsia="Cambria"/>
          <w:w w:val="105"/>
          <w:sz w:val="22"/>
          <w:szCs w:val="22"/>
        </w:rPr>
        <w:t>Contractor</w:t>
      </w:r>
      <w:r w:rsidRPr="00BA65B8">
        <w:rPr>
          <w:rFonts w:eastAsia="Cambria"/>
          <w:w w:val="105"/>
          <w:sz w:val="22"/>
          <w:szCs w:val="22"/>
        </w:rPr>
        <w:t xml:space="preserve"> </w:t>
      </w:r>
      <w:r w:rsidRPr="00EF5F16">
        <w:rPr>
          <w:rFonts w:eastAsia="Cambria"/>
          <w:w w:val="105"/>
          <w:sz w:val="22"/>
          <w:szCs w:val="22"/>
        </w:rPr>
        <w:t>in</w:t>
      </w:r>
      <w:r w:rsidRPr="00BA65B8">
        <w:rPr>
          <w:rFonts w:eastAsia="Cambria"/>
          <w:w w:val="105"/>
          <w:sz w:val="22"/>
          <w:szCs w:val="22"/>
        </w:rPr>
        <w:t xml:space="preserve"> </w:t>
      </w:r>
      <w:r w:rsidRPr="00EF5F16">
        <w:rPr>
          <w:rFonts w:eastAsia="Cambria"/>
          <w:w w:val="105"/>
          <w:sz w:val="22"/>
          <w:szCs w:val="22"/>
        </w:rPr>
        <w:t>writing</w:t>
      </w:r>
      <w:r w:rsidRPr="00BA65B8">
        <w:rPr>
          <w:rFonts w:eastAsia="Cambria"/>
          <w:w w:val="105"/>
          <w:sz w:val="22"/>
          <w:szCs w:val="22"/>
        </w:rPr>
        <w:t xml:space="preserve"> </w:t>
      </w:r>
      <w:r w:rsidRPr="00EF5F16">
        <w:rPr>
          <w:rFonts w:eastAsia="Cambria"/>
          <w:w w:val="105"/>
          <w:sz w:val="22"/>
          <w:szCs w:val="22"/>
        </w:rPr>
        <w:t>of</w:t>
      </w:r>
      <w:r w:rsidRPr="00BA65B8">
        <w:rPr>
          <w:rFonts w:eastAsia="Cambria"/>
          <w:w w:val="105"/>
          <w:sz w:val="22"/>
          <w:szCs w:val="22"/>
        </w:rPr>
        <w:t xml:space="preserve"> </w:t>
      </w:r>
      <w:r w:rsidRPr="00EF5F16">
        <w:rPr>
          <w:rFonts w:eastAsia="Cambria"/>
          <w:w w:val="105"/>
          <w:sz w:val="22"/>
          <w:szCs w:val="22"/>
        </w:rPr>
        <w:t>its</w:t>
      </w:r>
      <w:r w:rsidRPr="00BA65B8">
        <w:rPr>
          <w:rFonts w:eastAsia="Cambria"/>
          <w:w w:val="105"/>
          <w:sz w:val="22"/>
          <w:szCs w:val="22"/>
        </w:rPr>
        <w:t xml:space="preserve"> </w:t>
      </w:r>
      <w:r w:rsidRPr="00EF5F16">
        <w:rPr>
          <w:rFonts w:eastAsia="Cambria"/>
          <w:w w:val="105"/>
          <w:sz w:val="22"/>
          <w:szCs w:val="22"/>
        </w:rPr>
        <w:t>disapproval thereof and the reasons therefor and the modifications</w:t>
      </w:r>
      <w:r w:rsidRPr="00BA65B8">
        <w:rPr>
          <w:rFonts w:eastAsia="Cambria"/>
          <w:w w:val="105"/>
          <w:sz w:val="22"/>
          <w:szCs w:val="22"/>
        </w:rPr>
        <w:t xml:space="preserve"> </w:t>
      </w:r>
      <w:r w:rsidRPr="00EF5F16">
        <w:rPr>
          <w:rFonts w:eastAsia="Cambria"/>
          <w:w w:val="105"/>
          <w:sz w:val="22"/>
          <w:szCs w:val="22"/>
        </w:rPr>
        <w:t>that</w:t>
      </w:r>
      <w:r w:rsidRPr="00BA65B8">
        <w:rPr>
          <w:rFonts w:eastAsia="Cambria"/>
          <w:w w:val="105"/>
          <w:sz w:val="22"/>
          <w:szCs w:val="22"/>
        </w:rPr>
        <w:t xml:space="preserve"> </w:t>
      </w:r>
      <w:r w:rsidRPr="00EF5F16">
        <w:rPr>
          <w:rFonts w:eastAsia="Cambria"/>
          <w:w w:val="105"/>
          <w:sz w:val="22"/>
          <w:szCs w:val="22"/>
        </w:rPr>
        <w:t>the</w:t>
      </w:r>
      <w:r w:rsidRPr="00BA65B8">
        <w:rPr>
          <w:rFonts w:eastAsia="Cambria"/>
          <w:w w:val="105"/>
          <w:sz w:val="22"/>
          <w:szCs w:val="22"/>
        </w:rPr>
        <w:t xml:space="preserve"> </w:t>
      </w:r>
      <w:r w:rsidR="00E63B39" w:rsidRPr="00EF5F16">
        <w:rPr>
          <w:rFonts w:eastAsia="Cambria"/>
          <w:w w:val="105"/>
          <w:sz w:val="22"/>
          <w:szCs w:val="22"/>
        </w:rPr>
        <w:t>Project Manager /Engineer</w:t>
      </w:r>
      <w:r w:rsidRPr="00BA65B8">
        <w:rPr>
          <w:rFonts w:eastAsia="Cambria"/>
          <w:w w:val="105"/>
          <w:sz w:val="22"/>
          <w:szCs w:val="22"/>
        </w:rPr>
        <w:t xml:space="preserve"> </w:t>
      </w:r>
      <w:r w:rsidRPr="00EF5F16">
        <w:rPr>
          <w:rFonts w:eastAsia="Cambria"/>
          <w:w w:val="105"/>
          <w:sz w:val="22"/>
          <w:szCs w:val="22"/>
        </w:rPr>
        <w:t>proposes.</w:t>
      </w:r>
    </w:p>
    <w:p w:rsidR="005A48C5" w:rsidRPr="00DF4A50" w:rsidRDefault="005A48C5">
      <w:pPr>
        <w:widowControl w:val="0"/>
        <w:autoSpaceDE w:val="0"/>
        <w:autoSpaceDN w:val="0"/>
        <w:spacing w:before="6"/>
        <w:rPr>
          <w:rFonts w:eastAsia="Cambria"/>
          <w:sz w:val="22"/>
          <w:szCs w:val="22"/>
        </w:rPr>
      </w:pPr>
    </w:p>
    <w:p w:rsidR="005A48C5" w:rsidRPr="00BA65B8" w:rsidRDefault="00D11752">
      <w:pPr>
        <w:widowControl w:val="0"/>
        <w:numPr>
          <w:ilvl w:val="2"/>
          <w:numId w:val="13"/>
        </w:numPr>
        <w:tabs>
          <w:tab w:val="left" w:pos="1289"/>
        </w:tabs>
        <w:autoSpaceDE w:val="0"/>
        <w:autoSpaceDN w:val="0"/>
        <w:spacing w:line="254" w:lineRule="auto"/>
        <w:ind w:right="1603"/>
        <w:jc w:val="both"/>
        <w:rPr>
          <w:rFonts w:eastAsia="Cambria"/>
          <w:w w:val="105"/>
          <w:sz w:val="22"/>
          <w:szCs w:val="22"/>
        </w:rPr>
      </w:pPr>
      <w:r w:rsidRPr="00EF5F16">
        <w:rPr>
          <w:rFonts w:eastAsia="Cambria"/>
          <w:w w:val="105"/>
          <w:sz w:val="22"/>
          <w:szCs w:val="22"/>
        </w:rPr>
        <w:t xml:space="preserve">The </w:t>
      </w:r>
      <w:r w:rsidR="00E63B39" w:rsidRPr="00EF5F16">
        <w:rPr>
          <w:rFonts w:eastAsia="Cambria"/>
          <w:w w:val="105"/>
          <w:sz w:val="22"/>
          <w:szCs w:val="22"/>
        </w:rPr>
        <w:t>Project Manager/Engineer</w:t>
      </w:r>
      <w:r w:rsidRPr="00EF5F16">
        <w:rPr>
          <w:rFonts w:eastAsia="Cambria"/>
          <w:w w:val="105"/>
          <w:sz w:val="22"/>
          <w:szCs w:val="22"/>
        </w:rPr>
        <w:t xml:space="preserve"> shall not disapprove any document, except on</w:t>
      </w:r>
      <w:r w:rsidRPr="00BA65B8">
        <w:rPr>
          <w:rFonts w:eastAsia="Cambria"/>
          <w:w w:val="105"/>
          <w:sz w:val="22"/>
          <w:szCs w:val="22"/>
        </w:rPr>
        <w:t xml:space="preserve"> </w:t>
      </w:r>
      <w:r w:rsidRPr="00EF5F16">
        <w:rPr>
          <w:rFonts w:eastAsia="Cambria"/>
          <w:w w:val="105"/>
          <w:sz w:val="22"/>
          <w:szCs w:val="22"/>
        </w:rPr>
        <w:t>the grounds that the document does not comply with some specified</w:t>
      </w:r>
      <w:r w:rsidRPr="00BA65B8">
        <w:rPr>
          <w:rFonts w:eastAsia="Cambria"/>
          <w:w w:val="105"/>
          <w:sz w:val="22"/>
          <w:szCs w:val="22"/>
        </w:rPr>
        <w:t xml:space="preserve"> </w:t>
      </w:r>
      <w:r w:rsidRPr="00EF5F16">
        <w:rPr>
          <w:rFonts w:eastAsia="Cambria"/>
          <w:w w:val="105"/>
          <w:sz w:val="22"/>
          <w:szCs w:val="22"/>
        </w:rPr>
        <w:t>provision of the Contract or that it is contrary to good engineering</w:t>
      </w:r>
      <w:r w:rsidRPr="00BA65B8">
        <w:rPr>
          <w:rFonts w:eastAsia="Cambria"/>
          <w:w w:val="105"/>
          <w:sz w:val="22"/>
          <w:szCs w:val="22"/>
        </w:rPr>
        <w:t xml:space="preserve"> </w:t>
      </w:r>
      <w:r w:rsidRPr="00EF5F16">
        <w:rPr>
          <w:rFonts w:eastAsia="Cambria"/>
          <w:w w:val="105"/>
          <w:sz w:val="22"/>
          <w:szCs w:val="22"/>
        </w:rPr>
        <w:t>practice.</w:t>
      </w:r>
    </w:p>
    <w:p w:rsidR="005A48C5" w:rsidRPr="00EF5F16" w:rsidRDefault="005A48C5">
      <w:pPr>
        <w:widowControl w:val="0"/>
        <w:autoSpaceDE w:val="0"/>
        <w:autoSpaceDN w:val="0"/>
        <w:spacing w:before="4"/>
        <w:rPr>
          <w:rFonts w:eastAsia="Cambria"/>
          <w:sz w:val="22"/>
          <w:szCs w:val="22"/>
        </w:rPr>
      </w:pPr>
    </w:p>
    <w:p w:rsidR="005A48C5" w:rsidRPr="00BA65B8" w:rsidRDefault="00D11752">
      <w:pPr>
        <w:widowControl w:val="0"/>
        <w:numPr>
          <w:ilvl w:val="2"/>
          <w:numId w:val="13"/>
        </w:numPr>
        <w:tabs>
          <w:tab w:val="left" w:pos="1289"/>
        </w:tabs>
        <w:autoSpaceDE w:val="0"/>
        <w:autoSpaceDN w:val="0"/>
        <w:spacing w:line="254" w:lineRule="auto"/>
        <w:ind w:right="1604"/>
        <w:jc w:val="both"/>
        <w:rPr>
          <w:rFonts w:eastAsia="Cambria"/>
          <w:w w:val="105"/>
          <w:sz w:val="22"/>
          <w:szCs w:val="22"/>
        </w:rPr>
      </w:pPr>
      <w:r w:rsidRPr="00BA65B8">
        <w:rPr>
          <w:rFonts w:eastAsia="Cambria"/>
          <w:w w:val="105"/>
          <w:sz w:val="22"/>
          <w:szCs w:val="22"/>
        </w:rPr>
        <w:t xml:space="preserve">If the </w:t>
      </w:r>
      <w:r w:rsidR="00E63B39" w:rsidRPr="00BA65B8">
        <w:rPr>
          <w:rFonts w:eastAsia="Cambria"/>
          <w:w w:val="105"/>
          <w:sz w:val="22"/>
          <w:szCs w:val="22"/>
        </w:rPr>
        <w:t>Project Manager</w:t>
      </w:r>
      <w:r w:rsidR="00E63B39" w:rsidRPr="00EF5F16">
        <w:rPr>
          <w:rFonts w:eastAsia="Cambria"/>
          <w:w w:val="105"/>
          <w:sz w:val="22"/>
          <w:szCs w:val="22"/>
        </w:rPr>
        <w:t>/Engineer</w:t>
      </w:r>
      <w:r w:rsidRPr="00BA65B8">
        <w:rPr>
          <w:rFonts w:eastAsia="Cambria"/>
          <w:w w:val="105"/>
          <w:sz w:val="22"/>
          <w:szCs w:val="22"/>
        </w:rPr>
        <w:t xml:space="preserve"> disapproves the document, the Contractor shall modify the document and resubmit it for the </w:t>
      </w:r>
      <w:r w:rsidR="00E63B39" w:rsidRPr="00BA65B8">
        <w:rPr>
          <w:rFonts w:eastAsia="Cambria"/>
          <w:w w:val="105"/>
          <w:sz w:val="22"/>
          <w:szCs w:val="22"/>
        </w:rPr>
        <w:t>Project Manager</w:t>
      </w:r>
      <w:r w:rsidR="00E63B39" w:rsidRPr="00EF5F16">
        <w:rPr>
          <w:rFonts w:eastAsia="Cambria"/>
          <w:w w:val="105"/>
          <w:sz w:val="22"/>
          <w:szCs w:val="22"/>
        </w:rPr>
        <w:t>/Engineer</w:t>
      </w:r>
      <w:r w:rsidRPr="00BA65B8">
        <w:rPr>
          <w:rFonts w:eastAsia="Cambria"/>
          <w:w w:val="105"/>
          <w:sz w:val="22"/>
          <w:szCs w:val="22"/>
        </w:rPr>
        <w:t xml:space="preserve"> approval in accordance with</w:t>
      </w:r>
      <w:r w:rsidRPr="00EF5F16">
        <w:rPr>
          <w:rFonts w:eastAsia="Cambria"/>
          <w:spacing w:val="1"/>
          <w:sz w:val="22"/>
          <w:szCs w:val="22"/>
        </w:rPr>
        <w:t xml:space="preserve"> </w:t>
      </w:r>
      <w:r w:rsidRPr="00EF5F16">
        <w:rPr>
          <w:rFonts w:eastAsia="Cambria"/>
          <w:b/>
          <w:i/>
          <w:sz w:val="22"/>
          <w:szCs w:val="22"/>
        </w:rPr>
        <w:t>GCC</w:t>
      </w:r>
      <w:r w:rsidRPr="00EF5F16">
        <w:rPr>
          <w:rFonts w:eastAsia="Cambria"/>
          <w:b/>
          <w:i/>
          <w:spacing w:val="1"/>
          <w:sz w:val="22"/>
          <w:szCs w:val="22"/>
        </w:rPr>
        <w:t xml:space="preserve"> </w:t>
      </w:r>
      <w:r w:rsidRPr="00EF5F16">
        <w:rPr>
          <w:rFonts w:eastAsia="Cambria"/>
          <w:b/>
          <w:i/>
          <w:sz w:val="22"/>
          <w:szCs w:val="22"/>
        </w:rPr>
        <w:t>Sub-Clause</w:t>
      </w:r>
      <w:r w:rsidRPr="00EF5F16">
        <w:rPr>
          <w:rFonts w:eastAsia="Cambria"/>
          <w:b/>
          <w:i/>
          <w:spacing w:val="1"/>
          <w:sz w:val="22"/>
          <w:szCs w:val="22"/>
        </w:rPr>
        <w:t xml:space="preserve"> </w:t>
      </w:r>
      <w:r w:rsidRPr="00EF5F16">
        <w:rPr>
          <w:rFonts w:eastAsia="Cambria"/>
          <w:b/>
          <w:i/>
          <w:sz w:val="22"/>
          <w:szCs w:val="22"/>
        </w:rPr>
        <w:t>16.3.2.</w:t>
      </w:r>
      <w:r w:rsidRPr="00EF5F16">
        <w:rPr>
          <w:rFonts w:eastAsia="Cambria"/>
          <w:spacing w:val="1"/>
          <w:sz w:val="22"/>
          <w:szCs w:val="22"/>
        </w:rPr>
        <w:t xml:space="preserve"> </w:t>
      </w:r>
      <w:r w:rsidRPr="00BA65B8">
        <w:rPr>
          <w:rFonts w:eastAsia="Cambria"/>
          <w:w w:val="105"/>
          <w:sz w:val="22"/>
          <w:szCs w:val="22"/>
        </w:rPr>
        <w:t xml:space="preserve">If the </w:t>
      </w:r>
      <w:r w:rsidR="00E63B39" w:rsidRPr="00BA65B8">
        <w:rPr>
          <w:rFonts w:eastAsia="Cambria"/>
          <w:w w:val="105"/>
          <w:sz w:val="22"/>
          <w:szCs w:val="22"/>
        </w:rPr>
        <w:t>Project Manager</w:t>
      </w:r>
      <w:r w:rsidR="00E63B39" w:rsidRPr="00EF5F16">
        <w:rPr>
          <w:rFonts w:eastAsia="Cambria"/>
          <w:w w:val="105"/>
          <w:sz w:val="22"/>
          <w:szCs w:val="22"/>
        </w:rPr>
        <w:t>/Engineer</w:t>
      </w:r>
      <w:r w:rsidRPr="00BA65B8">
        <w:rPr>
          <w:rFonts w:eastAsia="Cambria"/>
          <w:w w:val="105"/>
          <w:sz w:val="22"/>
          <w:szCs w:val="22"/>
        </w:rPr>
        <w:t xml:space="preserve"> approves the document subject to modification(s), the Contractor shall make the required modification(s), and upon resubmission with the required modifications the document shall be deemed to have been approved.</w:t>
      </w:r>
    </w:p>
    <w:p w:rsidR="005A48C5" w:rsidRPr="00EF5F16" w:rsidRDefault="005A48C5">
      <w:pPr>
        <w:widowControl w:val="0"/>
        <w:autoSpaceDE w:val="0"/>
        <w:autoSpaceDN w:val="0"/>
        <w:spacing w:before="7"/>
        <w:rPr>
          <w:rFonts w:eastAsia="Cambria"/>
          <w:sz w:val="22"/>
          <w:szCs w:val="22"/>
        </w:rPr>
      </w:pPr>
    </w:p>
    <w:p w:rsidR="0044025A" w:rsidRDefault="00D11752" w:rsidP="0044025A">
      <w:pPr>
        <w:widowControl w:val="0"/>
        <w:autoSpaceDE w:val="0"/>
        <w:autoSpaceDN w:val="0"/>
        <w:spacing w:before="1" w:line="254" w:lineRule="auto"/>
        <w:ind w:left="1288" w:right="1609"/>
        <w:jc w:val="both"/>
        <w:rPr>
          <w:rFonts w:eastAsia="Cambria"/>
          <w:w w:val="105"/>
          <w:sz w:val="22"/>
          <w:szCs w:val="22"/>
        </w:rPr>
      </w:pPr>
      <w:r w:rsidRPr="00EF5F16">
        <w:rPr>
          <w:rFonts w:eastAsia="Cambria"/>
          <w:w w:val="105"/>
          <w:sz w:val="22"/>
          <w:szCs w:val="22"/>
        </w:rPr>
        <w:t>The procedure for submission of the documents by the Contractor</w:t>
      </w:r>
      <w:r w:rsidRPr="00BA65B8">
        <w:rPr>
          <w:rFonts w:eastAsia="Cambria"/>
          <w:w w:val="105"/>
          <w:sz w:val="22"/>
          <w:szCs w:val="22"/>
        </w:rPr>
        <w:t xml:space="preserve"> </w:t>
      </w:r>
      <w:r w:rsidRPr="00EF5F16">
        <w:rPr>
          <w:rFonts w:eastAsia="Cambria"/>
          <w:w w:val="105"/>
          <w:sz w:val="22"/>
          <w:szCs w:val="22"/>
        </w:rPr>
        <w:t xml:space="preserve">and their approval by the </w:t>
      </w:r>
      <w:r w:rsidR="00E63B39" w:rsidRPr="00EF5F16">
        <w:rPr>
          <w:rFonts w:eastAsia="Cambria"/>
          <w:w w:val="105"/>
          <w:sz w:val="22"/>
          <w:szCs w:val="22"/>
        </w:rPr>
        <w:t>Project Manager /Engineer</w:t>
      </w:r>
      <w:r w:rsidRPr="00EF5F16">
        <w:rPr>
          <w:rFonts w:eastAsia="Cambria"/>
          <w:w w:val="105"/>
          <w:sz w:val="22"/>
          <w:szCs w:val="22"/>
        </w:rPr>
        <w:t xml:space="preserve"> </w:t>
      </w:r>
      <w:r w:rsidRPr="00DF4A50">
        <w:rPr>
          <w:rFonts w:eastAsia="Cambria"/>
          <w:w w:val="105"/>
          <w:sz w:val="22"/>
          <w:szCs w:val="22"/>
        </w:rPr>
        <w:t>shall be discussed and</w:t>
      </w:r>
      <w:r w:rsidRPr="00BA65B8">
        <w:rPr>
          <w:rFonts w:eastAsia="Cambria"/>
          <w:w w:val="105"/>
          <w:sz w:val="22"/>
          <w:szCs w:val="22"/>
        </w:rPr>
        <w:t xml:space="preserve"> </w:t>
      </w:r>
      <w:r w:rsidRPr="00DF4A50">
        <w:rPr>
          <w:rFonts w:eastAsia="Cambria"/>
          <w:w w:val="105"/>
          <w:sz w:val="22"/>
          <w:szCs w:val="22"/>
        </w:rPr>
        <w:t>finalized</w:t>
      </w:r>
      <w:r w:rsidRPr="00BA65B8">
        <w:rPr>
          <w:rFonts w:eastAsia="Cambria"/>
          <w:w w:val="105"/>
          <w:sz w:val="22"/>
          <w:szCs w:val="22"/>
        </w:rPr>
        <w:t xml:space="preserve"> </w:t>
      </w:r>
      <w:r w:rsidRPr="00DF4A50">
        <w:rPr>
          <w:rFonts w:eastAsia="Cambria"/>
          <w:w w:val="105"/>
          <w:sz w:val="22"/>
          <w:szCs w:val="22"/>
        </w:rPr>
        <w:t>with</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Contractor.</w:t>
      </w:r>
    </w:p>
    <w:p w:rsidR="00B07F85" w:rsidRPr="001A44AB" w:rsidRDefault="00D11752" w:rsidP="0044025A">
      <w:pPr>
        <w:widowControl w:val="0"/>
        <w:numPr>
          <w:ilvl w:val="2"/>
          <w:numId w:val="13"/>
        </w:numPr>
        <w:tabs>
          <w:tab w:val="left" w:pos="1289"/>
        </w:tabs>
        <w:autoSpaceDE w:val="0"/>
        <w:autoSpaceDN w:val="0"/>
        <w:spacing w:line="254" w:lineRule="auto"/>
        <w:ind w:right="1604"/>
        <w:jc w:val="both"/>
        <w:rPr>
          <w:rFonts w:eastAsia="Cambria"/>
          <w:strike/>
          <w:sz w:val="22"/>
          <w:szCs w:val="22"/>
        </w:rPr>
      </w:pPr>
      <w:r w:rsidRPr="00BA65B8">
        <w:rPr>
          <w:rFonts w:eastAsia="Cambria"/>
          <w:w w:val="105"/>
          <w:sz w:val="22"/>
          <w:szCs w:val="22"/>
        </w:rPr>
        <w:t>If any dispute or difference occurs between the Employer and the Contractor in connection with or arising out of the disapproval by the Project Manager/Engineer of any document and/or any modification(s) thereto that cannot be settled between the parties within a reasonable period, then such dispute or difference may be referred to</w:t>
      </w:r>
      <w:r w:rsidRPr="0044025A">
        <w:rPr>
          <w:rFonts w:eastAsia="Cambria"/>
          <w:sz w:val="22"/>
          <w:szCs w:val="22"/>
        </w:rPr>
        <w:t xml:space="preserve"> </w:t>
      </w:r>
      <w:r w:rsidR="001A44AB" w:rsidRPr="001F252E">
        <w:rPr>
          <w:rFonts w:eastAsia="Cambria"/>
          <w:sz w:val="22"/>
          <w:szCs w:val="22"/>
        </w:rPr>
        <w:t>the designated committee of the Employer for its decision/resolution</w:t>
      </w:r>
      <w:r w:rsidR="00752CC3" w:rsidRPr="001F252E">
        <w:rPr>
          <w:rFonts w:eastAsia="Cambria"/>
          <w:sz w:val="22"/>
          <w:szCs w:val="22"/>
        </w:rPr>
        <w:t xml:space="preserve"> on the dispute</w:t>
      </w:r>
      <w:r w:rsidR="001A44AB" w:rsidRPr="001F252E">
        <w:rPr>
          <w:rFonts w:eastAsia="Cambria"/>
          <w:sz w:val="22"/>
          <w:szCs w:val="22"/>
        </w:rPr>
        <w:t xml:space="preserve">. </w:t>
      </w:r>
    </w:p>
    <w:p w:rsidR="005A48C5" w:rsidRPr="005E431A" w:rsidRDefault="005A48C5">
      <w:pPr>
        <w:widowControl w:val="0"/>
        <w:autoSpaceDE w:val="0"/>
        <w:autoSpaceDN w:val="0"/>
        <w:spacing w:before="5"/>
        <w:rPr>
          <w:rFonts w:eastAsia="Cambria"/>
          <w:sz w:val="22"/>
          <w:szCs w:val="22"/>
          <w:lang w:val="en-IN"/>
        </w:rPr>
      </w:pPr>
    </w:p>
    <w:p w:rsidR="005A48C5" w:rsidRPr="00EF5F16" w:rsidRDefault="00D11752">
      <w:pPr>
        <w:widowControl w:val="0"/>
        <w:numPr>
          <w:ilvl w:val="2"/>
          <w:numId w:val="13"/>
        </w:numPr>
        <w:tabs>
          <w:tab w:val="left" w:pos="1289"/>
        </w:tabs>
        <w:autoSpaceDE w:val="0"/>
        <w:autoSpaceDN w:val="0"/>
        <w:spacing w:line="254" w:lineRule="auto"/>
        <w:ind w:right="1607"/>
        <w:jc w:val="both"/>
        <w:rPr>
          <w:rFonts w:eastAsia="Cambria"/>
          <w:sz w:val="22"/>
          <w:szCs w:val="22"/>
        </w:rPr>
      </w:pPr>
      <w:r w:rsidRPr="00EF5F16">
        <w:rPr>
          <w:rFonts w:eastAsia="Cambria"/>
          <w:w w:val="105"/>
          <w:sz w:val="22"/>
          <w:szCs w:val="22"/>
        </w:rPr>
        <w:t xml:space="preserve">The </w:t>
      </w:r>
      <w:r w:rsidR="00E63B39" w:rsidRPr="00EF5F16">
        <w:rPr>
          <w:rFonts w:eastAsia="Cambria"/>
          <w:w w:val="105"/>
          <w:sz w:val="22"/>
          <w:szCs w:val="22"/>
        </w:rPr>
        <w:t>Project Manager/Engineer’s</w:t>
      </w:r>
      <w:r w:rsidRPr="00EF5F16">
        <w:rPr>
          <w:rFonts w:eastAsia="Cambria"/>
          <w:w w:val="105"/>
          <w:sz w:val="22"/>
          <w:szCs w:val="22"/>
        </w:rPr>
        <w:t xml:space="preserve"> approval, with or without modification of the</w:t>
      </w:r>
      <w:r w:rsidRPr="00BA65B8">
        <w:rPr>
          <w:rFonts w:eastAsia="Cambria"/>
          <w:w w:val="105"/>
          <w:sz w:val="22"/>
          <w:szCs w:val="22"/>
        </w:rPr>
        <w:t xml:space="preserve"> </w:t>
      </w:r>
      <w:r w:rsidRPr="00EF5F16">
        <w:rPr>
          <w:rFonts w:eastAsia="Cambria"/>
          <w:w w:val="105"/>
          <w:sz w:val="22"/>
          <w:szCs w:val="22"/>
        </w:rPr>
        <w:t>document</w:t>
      </w:r>
      <w:r w:rsidRPr="00BA65B8">
        <w:rPr>
          <w:rFonts w:eastAsia="Cambria"/>
          <w:w w:val="105"/>
          <w:sz w:val="22"/>
          <w:szCs w:val="22"/>
        </w:rPr>
        <w:t xml:space="preserve"> </w:t>
      </w:r>
      <w:r w:rsidRPr="00EF5F16">
        <w:rPr>
          <w:rFonts w:eastAsia="Cambria"/>
          <w:w w:val="105"/>
          <w:sz w:val="22"/>
          <w:szCs w:val="22"/>
        </w:rPr>
        <w:t>furnished</w:t>
      </w:r>
      <w:r w:rsidRPr="00BA65B8">
        <w:rPr>
          <w:rFonts w:eastAsia="Cambria"/>
          <w:w w:val="105"/>
          <w:sz w:val="22"/>
          <w:szCs w:val="22"/>
        </w:rPr>
        <w:t xml:space="preserve"> </w:t>
      </w:r>
      <w:r w:rsidRPr="00EF5F16">
        <w:rPr>
          <w:rFonts w:eastAsia="Cambria"/>
          <w:w w:val="105"/>
          <w:sz w:val="22"/>
          <w:szCs w:val="22"/>
        </w:rPr>
        <w:t>by</w:t>
      </w:r>
      <w:r w:rsidRPr="00BA65B8">
        <w:rPr>
          <w:rFonts w:eastAsia="Cambria"/>
          <w:w w:val="105"/>
          <w:sz w:val="22"/>
          <w:szCs w:val="22"/>
        </w:rPr>
        <w:t xml:space="preserve"> </w:t>
      </w:r>
      <w:r w:rsidRPr="00EF5F16">
        <w:rPr>
          <w:rFonts w:eastAsia="Cambria"/>
          <w:w w:val="105"/>
          <w:sz w:val="22"/>
          <w:szCs w:val="22"/>
        </w:rPr>
        <w:t>the</w:t>
      </w:r>
      <w:r w:rsidRPr="00BA65B8">
        <w:rPr>
          <w:rFonts w:eastAsia="Cambria"/>
          <w:w w:val="105"/>
          <w:sz w:val="22"/>
          <w:szCs w:val="22"/>
        </w:rPr>
        <w:t xml:space="preserve"> </w:t>
      </w:r>
      <w:r w:rsidRPr="00EF5F16">
        <w:rPr>
          <w:rFonts w:eastAsia="Cambria"/>
          <w:w w:val="105"/>
          <w:sz w:val="22"/>
          <w:szCs w:val="22"/>
        </w:rPr>
        <w:t>Contractor,</w:t>
      </w:r>
      <w:r w:rsidRPr="00BA65B8">
        <w:rPr>
          <w:rFonts w:eastAsia="Cambria"/>
          <w:w w:val="105"/>
          <w:sz w:val="22"/>
          <w:szCs w:val="22"/>
        </w:rPr>
        <w:t xml:space="preserve"> </w:t>
      </w:r>
      <w:r w:rsidRPr="00EF5F16">
        <w:rPr>
          <w:rFonts w:eastAsia="Cambria"/>
          <w:w w:val="105"/>
          <w:sz w:val="22"/>
          <w:szCs w:val="22"/>
        </w:rPr>
        <w:t>shall</w:t>
      </w:r>
      <w:r w:rsidRPr="00BA65B8">
        <w:rPr>
          <w:rFonts w:eastAsia="Cambria"/>
          <w:w w:val="105"/>
          <w:sz w:val="22"/>
          <w:szCs w:val="22"/>
        </w:rPr>
        <w:t xml:space="preserve"> </w:t>
      </w:r>
      <w:r w:rsidRPr="00EF5F16">
        <w:rPr>
          <w:rFonts w:eastAsia="Cambria"/>
          <w:w w:val="105"/>
          <w:sz w:val="22"/>
          <w:szCs w:val="22"/>
        </w:rPr>
        <w:t>not</w:t>
      </w:r>
      <w:r w:rsidRPr="00BA65B8">
        <w:rPr>
          <w:rFonts w:eastAsia="Cambria"/>
          <w:w w:val="105"/>
          <w:sz w:val="22"/>
          <w:szCs w:val="22"/>
        </w:rPr>
        <w:t xml:space="preserve"> </w:t>
      </w:r>
      <w:r w:rsidRPr="00EF5F16">
        <w:rPr>
          <w:rFonts w:eastAsia="Cambria"/>
          <w:w w:val="105"/>
          <w:sz w:val="22"/>
          <w:szCs w:val="22"/>
        </w:rPr>
        <w:t>relieve</w:t>
      </w:r>
      <w:r w:rsidRPr="00BA65B8">
        <w:rPr>
          <w:rFonts w:eastAsia="Cambria"/>
          <w:w w:val="105"/>
          <w:sz w:val="22"/>
          <w:szCs w:val="22"/>
        </w:rPr>
        <w:t xml:space="preserve"> </w:t>
      </w:r>
      <w:r w:rsidRPr="00EF5F16">
        <w:rPr>
          <w:rFonts w:eastAsia="Cambria"/>
          <w:w w:val="105"/>
          <w:sz w:val="22"/>
          <w:szCs w:val="22"/>
        </w:rPr>
        <w:t>the</w:t>
      </w:r>
      <w:r w:rsidRPr="00BA65B8">
        <w:rPr>
          <w:rFonts w:eastAsia="Cambria"/>
          <w:w w:val="105"/>
          <w:sz w:val="22"/>
          <w:szCs w:val="22"/>
        </w:rPr>
        <w:t xml:space="preserve"> </w:t>
      </w:r>
      <w:r w:rsidRPr="00EF5F16">
        <w:rPr>
          <w:rFonts w:eastAsia="Cambria"/>
          <w:w w:val="105"/>
          <w:sz w:val="22"/>
          <w:szCs w:val="22"/>
        </w:rPr>
        <w:t>Contractor of any responsibility or liability imposed upon it by any</w:t>
      </w:r>
      <w:r w:rsidRPr="00BA65B8">
        <w:rPr>
          <w:rFonts w:eastAsia="Cambria"/>
          <w:w w:val="105"/>
          <w:sz w:val="22"/>
          <w:szCs w:val="22"/>
        </w:rPr>
        <w:t xml:space="preserve"> </w:t>
      </w:r>
      <w:r w:rsidRPr="00EF5F16">
        <w:rPr>
          <w:rFonts w:eastAsia="Cambria"/>
          <w:w w:val="105"/>
          <w:sz w:val="22"/>
          <w:szCs w:val="22"/>
        </w:rPr>
        <w:t>provisions of the Contract except to the extent that any subsequent</w:t>
      </w:r>
      <w:r w:rsidRPr="00BA65B8">
        <w:rPr>
          <w:rFonts w:eastAsia="Cambria"/>
          <w:w w:val="105"/>
          <w:sz w:val="22"/>
          <w:szCs w:val="22"/>
        </w:rPr>
        <w:t xml:space="preserve"> </w:t>
      </w:r>
      <w:r w:rsidRPr="00EF5F16">
        <w:rPr>
          <w:rFonts w:eastAsia="Cambria"/>
          <w:w w:val="105"/>
          <w:sz w:val="22"/>
          <w:szCs w:val="22"/>
        </w:rPr>
        <w:t>failure</w:t>
      </w:r>
      <w:r w:rsidRPr="00BA65B8">
        <w:rPr>
          <w:rFonts w:eastAsia="Cambria"/>
          <w:w w:val="105"/>
          <w:sz w:val="22"/>
          <w:szCs w:val="22"/>
        </w:rPr>
        <w:t xml:space="preserve"> </w:t>
      </w:r>
      <w:r w:rsidRPr="00EF5F16">
        <w:rPr>
          <w:rFonts w:eastAsia="Cambria"/>
          <w:w w:val="105"/>
          <w:sz w:val="22"/>
          <w:szCs w:val="22"/>
        </w:rPr>
        <w:t>results</w:t>
      </w:r>
      <w:r w:rsidRPr="00BA65B8">
        <w:rPr>
          <w:rFonts w:eastAsia="Cambria"/>
          <w:w w:val="105"/>
          <w:sz w:val="22"/>
          <w:szCs w:val="22"/>
        </w:rPr>
        <w:t xml:space="preserve"> </w:t>
      </w:r>
      <w:r w:rsidRPr="00EF5F16">
        <w:rPr>
          <w:rFonts w:eastAsia="Cambria"/>
          <w:w w:val="105"/>
          <w:sz w:val="22"/>
          <w:szCs w:val="22"/>
        </w:rPr>
        <w:t>from</w:t>
      </w:r>
      <w:r w:rsidRPr="00BA65B8">
        <w:rPr>
          <w:rFonts w:eastAsia="Cambria"/>
          <w:w w:val="105"/>
          <w:sz w:val="22"/>
          <w:szCs w:val="22"/>
        </w:rPr>
        <w:t xml:space="preserve"> </w:t>
      </w:r>
      <w:r w:rsidRPr="00EF5F16">
        <w:rPr>
          <w:rFonts w:eastAsia="Cambria"/>
          <w:w w:val="105"/>
          <w:sz w:val="22"/>
          <w:szCs w:val="22"/>
        </w:rPr>
        <w:t>modifications</w:t>
      </w:r>
      <w:r w:rsidRPr="00BA65B8">
        <w:rPr>
          <w:rFonts w:eastAsia="Cambria"/>
          <w:w w:val="105"/>
          <w:sz w:val="22"/>
          <w:szCs w:val="22"/>
        </w:rPr>
        <w:t xml:space="preserve"> </w:t>
      </w:r>
      <w:r w:rsidRPr="00EF5F16">
        <w:rPr>
          <w:rFonts w:eastAsia="Cambria"/>
          <w:w w:val="105"/>
          <w:sz w:val="22"/>
          <w:szCs w:val="22"/>
        </w:rPr>
        <w:t>required</w:t>
      </w:r>
      <w:r w:rsidRPr="00BA65B8">
        <w:rPr>
          <w:rFonts w:eastAsia="Cambria"/>
          <w:w w:val="105"/>
          <w:sz w:val="22"/>
          <w:szCs w:val="22"/>
        </w:rPr>
        <w:t xml:space="preserve"> </w:t>
      </w:r>
      <w:r w:rsidRPr="00EF5F16">
        <w:rPr>
          <w:rFonts w:eastAsia="Cambria"/>
          <w:w w:val="105"/>
          <w:sz w:val="22"/>
          <w:szCs w:val="22"/>
        </w:rPr>
        <w:t>by</w:t>
      </w:r>
      <w:r w:rsidRPr="00BA65B8">
        <w:rPr>
          <w:rFonts w:eastAsia="Cambria"/>
          <w:w w:val="105"/>
          <w:sz w:val="22"/>
          <w:szCs w:val="22"/>
        </w:rPr>
        <w:t xml:space="preserve"> </w:t>
      </w:r>
      <w:r w:rsidRPr="00EF5F16">
        <w:rPr>
          <w:rFonts w:eastAsia="Cambria"/>
          <w:w w:val="105"/>
          <w:sz w:val="22"/>
          <w:szCs w:val="22"/>
        </w:rPr>
        <w:t>the</w:t>
      </w:r>
      <w:r w:rsidRPr="00BA65B8">
        <w:rPr>
          <w:rFonts w:eastAsia="Cambria"/>
          <w:w w:val="105"/>
          <w:sz w:val="22"/>
          <w:szCs w:val="22"/>
        </w:rPr>
        <w:t xml:space="preserve"> </w:t>
      </w:r>
      <w:r w:rsidR="00E63B39" w:rsidRPr="00EF5F16">
        <w:rPr>
          <w:rFonts w:eastAsia="Cambria"/>
          <w:w w:val="105"/>
          <w:sz w:val="22"/>
          <w:szCs w:val="22"/>
        </w:rPr>
        <w:t>Project Manager /Engineer</w:t>
      </w:r>
      <w:r w:rsidRPr="00EF5F16">
        <w:rPr>
          <w:rFonts w:eastAsia="Cambria"/>
          <w:w w:val="105"/>
          <w:sz w:val="22"/>
          <w:szCs w:val="22"/>
        </w:rPr>
        <w:t>.</w:t>
      </w:r>
    </w:p>
    <w:p w:rsidR="005A48C5" w:rsidRPr="00DF4A50" w:rsidRDefault="005A48C5">
      <w:pPr>
        <w:widowControl w:val="0"/>
        <w:autoSpaceDE w:val="0"/>
        <w:autoSpaceDN w:val="0"/>
        <w:spacing w:before="6"/>
        <w:rPr>
          <w:rFonts w:eastAsia="Cambria"/>
          <w:sz w:val="22"/>
          <w:szCs w:val="22"/>
        </w:rPr>
      </w:pPr>
    </w:p>
    <w:p w:rsidR="005A48C5" w:rsidRPr="00BA65B8" w:rsidRDefault="00D11752">
      <w:pPr>
        <w:widowControl w:val="0"/>
        <w:numPr>
          <w:ilvl w:val="2"/>
          <w:numId w:val="13"/>
        </w:numPr>
        <w:tabs>
          <w:tab w:val="left" w:pos="1289"/>
        </w:tabs>
        <w:autoSpaceDE w:val="0"/>
        <w:autoSpaceDN w:val="0"/>
        <w:spacing w:before="1" w:line="254" w:lineRule="auto"/>
        <w:ind w:right="1605"/>
        <w:jc w:val="both"/>
        <w:rPr>
          <w:rFonts w:eastAsia="Cambria"/>
          <w:w w:val="105"/>
          <w:sz w:val="22"/>
          <w:szCs w:val="22"/>
        </w:rPr>
      </w:pPr>
      <w:r w:rsidRPr="00EF5F16">
        <w:rPr>
          <w:rFonts w:eastAsia="Cambria"/>
          <w:w w:val="105"/>
          <w:sz w:val="22"/>
          <w:szCs w:val="22"/>
        </w:rPr>
        <w:t>The Contractor shall not depart from any approved document unless</w:t>
      </w:r>
      <w:r w:rsidRPr="00BA65B8">
        <w:rPr>
          <w:rFonts w:eastAsia="Cambria"/>
          <w:w w:val="105"/>
          <w:sz w:val="22"/>
          <w:szCs w:val="22"/>
        </w:rPr>
        <w:t xml:space="preserve"> </w:t>
      </w:r>
      <w:r w:rsidRPr="00EF5F16">
        <w:rPr>
          <w:rFonts w:eastAsia="Cambria"/>
          <w:w w:val="105"/>
          <w:sz w:val="22"/>
          <w:szCs w:val="22"/>
        </w:rPr>
        <w:t>the</w:t>
      </w:r>
      <w:r w:rsidRPr="00BA65B8">
        <w:rPr>
          <w:rFonts w:eastAsia="Cambria"/>
          <w:w w:val="105"/>
          <w:sz w:val="22"/>
          <w:szCs w:val="22"/>
        </w:rPr>
        <w:t xml:space="preserve"> </w:t>
      </w:r>
      <w:r w:rsidRPr="00EF5F16">
        <w:rPr>
          <w:rFonts w:eastAsia="Cambria"/>
          <w:w w:val="105"/>
          <w:sz w:val="22"/>
          <w:szCs w:val="22"/>
        </w:rPr>
        <w:t>Contractor</w:t>
      </w:r>
      <w:r w:rsidRPr="00BA65B8">
        <w:rPr>
          <w:rFonts w:eastAsia="Cambria"/>
          <w:w w:val="105"/>
          <w:sz w:val="22"/>
          <w:szCs w:val="22"/>
        </w:rPr>
        <w:t xml:space="preserve"> </w:t>
      </w:r>
      <w:r w:rsidRPr="00EF5F16">
        <w:rPr>
          <w:rFonts w:eastAsia="Cambria"/>
          <w:w w:val="105"/>
          <w:sz w:val="22"/>
          <w:szCs w:val="22"/>
        </w:rPr>
        <w:t>has</w:t>
      </w:r>
      <w:r w:rsidRPr="00BA65B8">
        <w:rPr>
          <w:rFonts w:eastAsia="Cambria"/>
          <w:w w:val="105"/>
          <w:sz w:val="22"/>
          <w:szCs w:val="22"/>
        </w:rPr>
        <w:t xml:space="preserve"> </w:t>
      </w:r>
      <w:r w:rsidRPr="00EF5F16">
        <w:rPr>
          <w:rFonts w:eastAsia="Cambria"/>
          <w:w w:val="105"/>
          <w:sz w:val="22"/>
          <w:szCs w:val="22"/>
        </w:rPr>
        <w:t>first</w:t>
      </w:r>
      <w:r w:rsidRPr="00BA65B8">
        <w:rPr>
          <w:rFonts w:eastAsia="Cambria"/>
          <w:w w:val="105"/>
          <w:sz w:val="22"/>
          <w:szCs w:val="22"/>
        </w:rPr>
        <w:t xml:space="preserve"> </w:t>
      </w:r>
      <w:r w:rsidRPr="00EF5F16">
        <w:rPr>
          <w:rFonts w:eastAsia="Cambria"/>
          <w:w w:val="105"/>
          <w:sz w:val="22"/>
          <w:szCs w:val="22"/>
        </w:rPr>
        <w:t>submitted</w:t>
      </w:r>
      <w:r w:rsidRPr="00BA65B8">
        <w:rPr>
          <w:rFonts w:eastAsia="Cambria"/>
          <w:w w:val="105"/>
          <w:sz w:val="22"/>
          <w:szCs w:val="22"/>
        </w:rPr>
        <w:t xml:space="preserve"> </w:t>
      </w:r>
      <w:r w:rsidRPr="00EF5F16">
        <w:rPr>
          <w:rFonts w:eastAsia="Cambria"/>
          <w:w w:val="105"/>
          <w:sz w:val="22"/>
          <w:szCs w:val="22"/>
        </w:rPr>
        <w:t>to</w:t>
      </w:r>
      <w:r w:rsidRPr="00BA65B8">
        <w:rPr>
          <w:rFonts w:eastAsia="Cambria"/>
          <w:w w:val="105"/>
          <w:sz w:val="22"/>
          <w:szCs w:val="22"/>
        </w:rPr>
        <w:t xml:space="preserve"> </w:t>
      </w:r>
      <w:r w:rsidRPr="00EF5F16">
        <w:rPr>
          <w:rFonts w:eastAsia="Cambria"/>
          <w:w w:val="105"/>
          <w:sz w:val="22"/>
          <w:szCs w:val="22"/>
        </w:rPr>
        <w:t>the</w:t>
      </w:r>
      <w:r w:rsidRPr="00BA65B8">
        <w:rPr>
          <w:rFonts w:eastAsia="Cambria"/>
          <w:w w:val="105"/>
          <w:sz w:val="22"/>
          <w:szCs w:val="22"/>
        </w:rPr>
        <w:t xml:space="preserve"> </w:t>
      </w:r>
      <w:r w:rsidR="00E63B39" w:rsidRPr="00EF5F16">
        <w:rPr>
          <w:rFonts w:eastAsia="Cambria"/>
          <w:w w:val="105"/>
          <w:sz w:val="22"/>
          <w:szCs w:val="22"/>
        </w:rPr>
        <w:t>Project Manager /Engineer</w:t>
      </w:r>
      <w:r w:rsidRPr="00BA65B8">
        <w:rPr>
          <w:rFonts w:eastAsia="Cambria"/>
          <w:w w:val="105"/>
          <w:sz w:val="22"/>
          <w:szCs w:val="22"/>
        </w:rPr>
        <w:t xml:space="preserve"> </w:t>
      </w:r>
      <w:r w:rsidRPr="00EF5F16">
        <w:rPr>
          <w:rFonts w:eastAsia="Cambria"/>
          <w:w w:val="105"/>
          <w:sz w:val="22"/>
          <w:szCs w:val="22"/>
        </w:rPr>
        <w:t>an</w:t>
      </w:r>
      <w:r w:rsidRPr="00BA65B8">
        <w:rPr>
          <w:rFonts w:eastAsia="Cambria"/>
          <w:w w:val="105"/>
          <w:sz w:val="22"/>
          <w:szCs w:val="22"/>
        </w:rPr>
        <w:t xml:space="preserve"> </w:t>
      </w:r>
      <w:r w:rsidRPr="00EF5F16">
        <w:rPr>
          <w:rFonts w:eastAsia="Cambria"/>
          <w:w w:val="105"/>
          <w:sz w:val="22"/>
          <w:szCs w:val="22"/>
        </w:rPr>
        <w:t xml:space="preserve">amended document and obtained the </w:t>
      </w:r>
      <w:r w:rsidR="00E63B39" w:rsidRPr="00EF5F16">
        <w:rPr>
          <w:rFonts w:eastAsia="Cambria"/>
          <w:w w:val="105"/>
          <w:sz w:val="22"/>
          <w:szCs w:val="22"/>
        </w:rPr>
        <w:t>Project Manager/Engineer’s</w:t>
      </w:r>
      <w:r w:rsidRPr="00EF5F16">
        <w:rPr>
          <w:rFonts w:eastAsia="Cambria"/>
          <w:w w:val="105"/>
          <w:sz w:val="22"/>
          <w:szCs w:val="22"/>
        </w:rPr>
        <w:t xml:space="preserve"> approval</w:t>
      </w:r>
      <w:r w:rsidRPr="00BA65B8">
        <w:rPr>
          <w:rFonts w:eastAsia="Cambria"/>
          <w:w w:val="105"/>
          <w:sz w:val="22"/>
          <w:szCs w:val="22"/>
        </w:rPr>
        <w:t xml:space="preserve"> </w:t>
      </w:r>
      <w:r w:rsidRPr="00EF5F16">
        <w:rPr>
          <w:rFonts w:eastAsia="Cambria"/>
          <w:w w:val="105"/>
          <w:sz w:val="22"/>
          <w:szCs w:val="22"/>
        </w:rPr>
        <w:t>thereof, pursuant</w:t>
      </w:r>
      <w:r w:rsidRPr="00BA65B8">
        <w:rPr>
          <w:rFonts w:eastAsia="Cambria"/>
          <w:w w:val="105"/>
          <w:sz w:val="22"/>
          <w:szCs w:val="22"/>
        </w:rPr>
        <w:t xml:space="preserve"> </w:t>
      </w:r>
      <w:r w:rsidRPr="00EF5F16">
        <w:rPr>
          <w:rFonts w:eastAsia="Cambria"/>
          <w:w w:val="105"/>
          <w:sz w:val="22"/>
          <w:szCs w:val="22"/>
        </w:rPr>
        <w:t xml:space="preserve">to the provisions of this </w:t>
      </w:r>
      <w:r w:rsidRPr="00EF5F16">
        <w:rPr>
          <w:rFonts w:eastAsia="Cambria"/>
          <w:b/>
          <w:i/>
          <w:w w:val="105"/>
          <w:sz w:val="22"/>
          <w:szCs w:val="22"/>
        </w:rPr>
        <w:t>GCC</w:t>
      </w:r>
      <w:r w:rsidRPr="00EF5F16">
        <w:rPr>
          <w:rFonts w:eastAsia="Cambria"/>
          <w:b/>
          <w:i/>
          <w:spacing w:val="1"/>
          <w:w w:val="105"/>
          <w:sz w:val="22"/>
          <w:szCs w:val="22"/>
        </w:rPr>
        <w:t xml:space="preserve"> </w:t>
      </w:r>
      <w:r w:rsidRPr="00EF5F16">
        <w:rPr>
          <w:rFonts w:eastAsia="Cambria"/>
          <w:b/>
          <w:i/>
          <w:w w:val="105"/>
          <w:sz w:val="22"/>
          <w:szCs w:val="22"/>
        </w:rPr>
        <w:t>Sub-Clause</w:t>
      </w:r>
      <w:r w:rsidRPr="00EF5F16">
        <w:rPr>
          <w:rFonts w:eastAsia="Cambria"/>
          <w:b/>
          <w:i/>
          <w:spacing w:val="1"/>
          <w:w w:val="105"/>
          <w:sz w:val="22"/>
          <w:szCs w:val="22"/>
        </w:rPr>
        <w:t xml:space="preserve"> </w:t>
      </w:r>
      <w:r w:rsidRPr="00EF5F16">
        <w:rPr>
          <w:rFonts w:eastAsia="Cambria"/>
          <w:b/>
          <w:i/>
          <w:w w:val="105"/>
          <w:sz w:val="22"/>
          <w:szCs w:val="22"/>
        </w:rPr>
        <w:t>16.3</w:t>
      </w:r>
      <w:r w:rsidRPr="00EF5F16">
        <w:rPr>
          <w:rFonts w:eastAsia="Cambria"/>
          <w:w w:val="105"/>
          <w:sz w:val="22"/>
          <w:szCs w:val="22"/>
        </w:rPr>
        <w:t>.  If</w:t>
      </w:r>
      <w:r w:rsidRPr="00BA65B8">
        <w:rPr>
          <w:rFonts w:eastAsia="Cambria"/>
          <w:w w:val="105"/>
          <w:sz w:val="22"/>
          <w:szCs w:val="22"/>
        </w:rPr>
        <w:t xml:space="preserve"> </w:t>
      </w:r>
      <w:r w:rsidRPr="00EF5F16">
        <w:rPr>
          <w:rFonts w:eastAsia="Cambria"/>
          <w:w w:val="105"/>
          <w:sz w:val="22"/>
          <w:szCs w:val="22"/>
        </w:rPr>
        <w:t xml:space="preserve">the </w:t>
      </w:r>
      <w:r w:rsidR="00E63B39" w:rsidRPr="00EF5F16">
        <w:rPr>
          <w:rFonts w:eastAsia="Cambria"/>
          <w:w w:val="105"/>
          <w:sz w:val="22"/>
          <w:szCs w:val="22"/>
        </w:rPr>
        <w:t>Project Manager/Engineer</w:t>
      </w:r>
      <w:r w:rsidRPr="00EF5F16">
        <w:rPr>
          <w:rFonts w:eastAsia="Cambria"/>
          <w:w w:val="105"/>
          <w:sz w:val="22"/>
          <w:szCs w:val="22"/>
        </w:rPr>
        <w:t xml:space="preserve"> requests any change in any already approved</w:t>
      </w:r>
      <w:r w:rsidRPr="00BA65B8">
        <w:rPr>
          <w:rFonts w:eastAsia="Cambria"/>
          <w:w w:val="105"/>
          <w:sz w:val="22"/>
          <w:szCs w:val="22"/>
        </w:rPr>
        <w:t xml:space="preserve"> </w:t>
      </w:r>
      <w:r w:rsidRPr="00EF5F16">
        <w:rPr>
          <w:rFonts w:eastAsia="Cambria"/>
          <w:w w:val="105"/>
          <w:sz w:val="22"/>
          <w:szCs w:val="22"/>
        </w:rPr>
        <w:t>document and/or in any document based thereon, the provisions of</w:t>
      </w:r>
      <w:r w:rsidRPr="00BA65B8">
        <w:rPr>
          <w:rFonts w:eastAsia="Cambria"/>
          <w:w w:val="105"/>
          <w:sz w:val="22"/>
          <w:szCs w:val="22"/>
        </w:rPr>
        <w:t xml:space="preserve"> </w:t>
      </w:r>
      <w:r w:rsidRPr="00EF5F16">
        <w:rPr>
          <w:rFonts w:eastAsia="Cambria"/>
          <w:b/>
          <w:i/>
          <w:w w:val="105"/>
          <w:sz w:val="22"/>
          <w:szCs w:val="22"/>
        </w:rPr>
        <w:t>GCC</w:t>
      </w:r>
      <w:r w:rsidRPr="00EF5F16">
        <w:rPr>
          <w:rFonts w:eastAsia="Cambria"/>
          <w:b/>
          <w:i/>
          <w:spacing w:val="4"/>
          <w:w w:val="105"/>
          <w:sz w:val="22"/>
          <w:szCs w:val="22"/>
        </w:rPr>
        <w:t xml:space="preserve"> </w:t>
      </w:r>
      <w:r w:rsidRPr="00EF5F16">
        <w:rPr>
          <w:rFonts w:eastAsia="Cambria"/>
          <w:b/>
          <w:i/>
          <w:w w:val="105"/>
          <w:sz w:val="22"/>
          <w:szCs w:val="22"/>
        </w:rPr>
        <w:t>Clause</w:t>
      </w:r>
      <w:r w:rsidRPr="00EF5F16">
        <w:rPr>
          <w:rFonts w:eastAsia="Cambria"/>
          <w:b/>
          <w:i/>
          <w:spacing w:val="5"/>
          <w:w w:val="105"/>
          <w:sz w:val="22"/>
          <w:szCs w:val="22"/>
        </w:rPr>
        <w:t xml:space="preserve"> </w:t>
      </w:r>
      <w:r w:rsidRPr="00EF5F16">
        <w:rPr>
          <w:rFonts w:eastAsia="Cambria"/>
          <w:b/>
          <w:i/>
          <w:w w:val="105"/>
          <w:sz w:val="22"/>
          <w:szCs w:val="22"/>
        </w:rPr>
        <w:t>33</w:t>
      </w:r>
      <w:r w:rsidRPr="00EF5F16">
        <w:rPr>
          <w:rFonts w:eastAsia="Cambria"/>
          <w:spacing w:val="5"/>
          <w:w w:val="105"/>
          <w:sz w:val="22"/>
          <w:szCs w:val="22"/>
        </w:rPr>
        <w:t xml:space="preserve"> </w:t>
      </w:r>
      <w:r w:rsidRPr="00EF5F16">
        <w:rPr>
          <w:rFonts w:eastAsia="Cambria"/>
          <w:w w:val="105"/>
          <w:sz w:val="22"/>
          <w:szCs w:val="22"/>
        </w:rPr>
        <w:t>shall</w:t>
      </w:r>
      <w:r w:rsidRPr="00BA65B8">
        <w:rPr>
          <w:rFonts w:eastAsia="Cambria"/>
          <w:w w:val="105"/>
          <w:sz w:val="22"/>
          <w:szCs w:val="22"/>
        </w:rPr>
        <w:t xml:space="preserve"> </w:t>
      </w:r>
      <w:r w:rsidRPr="00EF5F16">
        <w:rPr>
          <w:rFonts w:eastAsia="Cambria"/>
          <w:w w:val="105"/>
          <w:sz w:val="22"/>
          <w:szCs w:val="22"/>
        </w:rPr>
        <w:t>apply</w:t>
      </w:r>
      <w:r w:rsidRPr="00BA65B8">
        <w:rPr>
          <w:rFonts w:eastAsia="Cambria"/>
          <w:w w:val="105"/>
          <w:sz w:val="22"/>
          <w:szCs w:val="22"/>
        </w:rPr>
        <w:t xml:space="preserve"> </w:t>
      </w:r>
      <w:r w:rsidRPr="00EF5F16">
        <w:rPr>
          <w:rFonts w:eastAsia="Cambria"/>
          <w:w w:val="105"/>
          <w:sz w:val="22"/>
          <w:szCs w:val="22"/>
        </w:rPr>
        <w:t>to</w:t>
      </w:r>
      <w:r w:rsidRPr="00BA65B8">
        <w:rPr>
          <w:rFonts w:eastAsia="Cambria"/>
          <w:w w:val="105"/>
          <w:sz w:val="22"/>
          <w:szCs w:val="22"/>
        </w:rPr>
        <w:t xml:space="preserve"> </w:t>
      </w:r>
      <w:r w:rsidRPr="00EF5F16">
        <w:rPr>
          <w:rFonts w:eastAsia="Cambria"/>
          <w:w w:val="105"/>
          <w:sz w:val="22"/>
          <w:szCs w:val="22"/>
        </w:rPr>
        <w:t>such</w:t>
      </w:r>
      <w:r w:rsidRPr="00BA65B8">
        <w:rPr>
          <w:rFonts w:eastAsia="Cambria"/>
          <w:w w:val="105"/>
          <w:sz w:val="22"/>
          <w:szCs w:val="22"/>
        </w:rPr>
        <w:t xml:space="preserve"> </w:t>
      </w:r>
      <w:r w:rsidRPr="00EF5F16">
        <w:rPr>
          <w:rFonts w:eastAsia="Cambria"/>
          <w:w w:val="105"/>
          <w:sz w:val="22"/>
          <w:szCs w:val="22"/>
        </w:rPr>
        <w:t>request.</w:t>
      </w:r>
    </w:p>
    <w:p w:rsidR="005A48C5" w:rsidRPr="00DF4A50" w:rsidRDefault="005A48C5">
      <w:pPr>
        <w:widowControl w:val="0"/>
        <w:autoSpaceDE w:val="0"/>
        <w:autoSpaceDN w:val="0"/>
        <w:spacing w:before="1"/>
        <w:rPr>
          <w:rFonts w:eastAsia="Cambria"/>
          <w:sz w:val="22"/>
          <w:szCs w:val="22"/>
        </w:rPr>
      </w:pPr>
    </w:p>
    <w:p w:rsidR="005A48C5" w:rsidRPr="00DF4A50"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26" w:name="_Toc146280652"/>
      <w:r w:rsidRPr="00DF4A50">
        <w:rPr>
          <w:rFonts w:eastAsia="Palatino Linotype"/>
          <w:b/>
          <w:bCs/>
          <w:sz w:val="22"/>
          <w:szCs w:val="22"/>
        </w:rPr>
        <w:t>Plant</w:t>
      </w:r>
      <w:r w:rsidRPr="00DF4A50">
        <w:rPr>
          <w:rFonts w:eastAsia="Palatino Linotype"/>
          <w:b/>
          <w:bCs/>
          <w:spacing w:val="-4"/>
          <w:sz w:val="22"/>
          <w:szCs w:val="22"/>
        </w:rPr>
        <w:t xml:space="preserve"> </w:t>
      </w:r>
      <w:r w:rsidRPr="00DF4A50">
        <w:rPr>
          <w:rFonts w:eastAsia="Palatino Linotype"/>
          <w:b/>
          <w:bCs/>
          <w:sz w:val="22"/>
          <w:szCs w:val="22"/>
        </w:rPr>
        <w:t>and</w:t>
      </w:r>
      <w:r w:rsidRPr="00DF4A50">
        <w:rPr>
          <w:rFonts w:eastAsia="Palatino Linotype"/>
          <w:b/>
          <w:bCs/>
          <w:spacing w:val="-2"/>
          <w:sz w:val="22"/>
          <w:szCs w:val="22"/>
        </w:rPr>
        <w:t xml:space="preserve"> </w:t>
      </w:r>
      <w:r w:rsidRPr="00DF4A50">
        <w:rPr>
          <w:rFonts w:eastAsia="Palatino Linotype"/>
          <w:b/>
          <w:bCs/>
          <w:sz w:val="22"/>
          <w:szCs w:val="22"/>
        </w:rPr>
        <w:t>Equipment</w:t>
      </w:r>
      <w:bookmarkEnd w:id="26"/>
    </w:p>
    <w:p w:rsidR="005A48C5" w:rsidRPr="00DF4A50" w:rsidRDefault="005A48C5">
      <w:pPr>
        <w:widowControl w:val="0"/>
        <w:autoSpaceDE w:val="0"/>
        <w:autoSpaceDN w:val="0"/>
        <w:spacing w:before="10"/>
        <w:rPr>
          <w:rFonts w:eastAsia="Cambria"/>
          <w:b/>
          <w:sz w:val="22"/>
          <w:szCs w:val="22"/>
        </w:rPr>
      </w:pPr>
    </w:p>
    <w:p w:rsidR="005A48C5" w:rsidRPr="00BA65B8" w:rsidRDefault="00D11752">
      <w:pPr>
        <w:widowControl w:val="0"/>
        <w:numPr>
          <w:ilvl w:val="2"/>
          <w:numId w:val="1"/>
        </w:numPr>
        <w:tabs>
          <w:tab w:val="left" w:pos="1288"/>
          <w:tab w:val="left" w:pos="1289"/>
        </w:tabs>
        <w:autoSpaceDE w:val="0"/>
        <w:autoSpaceDN w:val="0"/>
        <w:spacing w:line="254" w:lineRule="auto"/>
        <w:ind w:right="1608"/>
        <w:jc w:val="both"/>
        <w:rPr>
          <w:rFonts w:eastAsia="Cambria"/>
          <w:w w:val="105"/>
          <w:sz w:val="22"/>
          <w:szCs w:val="22"/>
        </w:rPr>
      </w:pPr>
      <w:r w:rsidRPr="00DF4A50">
        <w:rPr>
          <w:rFonts w:eastAsia="Cambria"/>
          <w:w w:val="105"/>
          <w:sz w:val="22"/>
          <w:szCs w:val="22"/>
        </w:rPr>
        <w:t xml:space="preserve">Subject to </w:t>
      </w:r>
      <w:r w:rsidRPr="00DF4A50">
        <w:rPr>
          <w:rFonts w:eastAsia="Cambria"/>
          <w:b/>
          <w:i/>
          <w:w w:val="105"/>
          <w:sz w:val="22"/>
          <w:szCs w:val="22"/>
        </w:rPr>
        <w:t>GCC Sub-Clause 10.2</w:t>
      </w:r>
      <w:r w:rsidRPr="00DF4A50">
        <w:rPr>
          <w:rFonts w:eastAsia="Cambria"/>
          <w:w w:val="105"/>
          <w:sz w:val="22"/>
          <w:szCs w:val="22"/>
        </w:rPr>
        <w:t>, the Contractor shall manufacture or</w:t>
      </w:r>
      <w:r w:rsidRPr="00BA65B8">
        <w:rPr>
          <w:rFonts w:eastAsia="Cambria"/>
          <w:w w:val="105"/>
          <w:sz w:val="22"/>
          <w:szCs w:val="22"/>
        </w:rPr>
        <w:t xml:space="preserve"> </w:t>
      </w:r>
      <w:r w:rsidRPr="00DF4A50">
        <w:rPr>
          <w:rFonts w:eastAsia="Cambria"/>
          <w:w w:val="105"/>
          <w:sz w:val="22"/>
          <w:szCs w:val="22"/>
        </w:rPr>
        <w:t>procure and transport all the Plant and Equipment in an expeditious</w:t>
      </w:r>
      <w:r w:rsidRPr="00BA65B8">
        <w:rPr>
          <w:rFonts w:eastAsia="Cambria"/>
          <w:w w:val="105"/>
          <w:sz w:val="22"/>
          <w:szCs w:val="22"/>
        </w:rPr>
        <w:t xml:space="preserve"> </w:t>
      </w:r>
      <w:r w:rsidR="00C7775E" w:rsidRPr="00BA65B8">
        <w:rPr>
          <w:rFonts w:eastAsia="Cambria"/>
          <w:w w:val="105"/>
          <w:sz w:val="22"/>
          <w:szCs w:val="22"/>
        </w:rPr>
        <w:t xml:space="preserve">    </w:t>
      </w:r>
      <w:r w:rsidRPr="00DF4A50">
        <w:rPr>
          <w:rFonts w:eastAsia="Cambria"/>
          <w:w w:val="105"/>
          <w:sz w:val="22"/>
          <w:szCs w:val="22"/>
        </w:rPr>
        <w:t>and</w:t>
      </w:r>
      <w:r w:rsidRPr="00BA65B8">
        <w:rPr>
          <w:rFonts w:eastAsia="Cambria"/>
          <w:w w:val="105"/>
          <w:sz w:val="22"/>
          <w:szCs w:val="22"/>
        </w:rPr>
        <w:t xml:space="preserve"> </w:t>
      </w:r>
      <w:r w:rsidRPr="00DF4A50">
        <w:rPr>
          <w:rFonts w:eastAsia="Cambria"/>
          <w:w w:val="105"/>
          <w:sz w:val="22"/>
          <w:szCs w:val="22"/>
        </w:rPr>
        <w:t>orderly</w:t>
      </w:r>
      <w:r w:rsidRPr="00BA65B8">
        <w:rPr>
          <w:rFonts w:eastAsia="Cambria"/>
          <w:w w:val="105"/>
          <w:sz w:val="22"/>
          <w:szCs w:val="22"/>
        </w:rPr>
        <w:t xml:space="preserve"> </w:t>
      </w:r>
      <w:r w:rsidRPr="00DF4A50">
        <w:rPr>
          <w:rFonts w:eastAsia="Cambria"/>
          <w:w w:val="105"/>
          <w:sz w:val="22"/>
          <w:szCs w:val="22"/>
        </w:rPr>
        <w:t>manner</w:t>
      </w:r>
      <w:r w:rsidRPr="00BA65B8">
        <w:rPr>
          <w:rFonts w:eastAsia="Cambria"/>
          <w:w w:val="105"/>
          <w:sz w:val="22"/>
          <w:szCs w:val="22"/>
        </w:rPr>
        <w:t xml:space="preserve"> </w:t>
      </w:r>
      <w:r w:rsidRPr="00DF4A50">
        <w:rPr>
          <w:rFonts w:eastAsia="Cambria"/>
          <w:w w:val="105"/>
          <w:sz w:val="22"/>
          <w:szCs w:val="22"/>
        </w:rPr>
        <w:t>to</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Site.</w:t>
      </w:r>
    </w:p>
    <w:p w:rsidR="005A48C5" w:rsidRPr="00DF4A50" w:rsidRDefault="005A48C5">
      <w:pPr>
        <w:widowControl w:val="0"/>
        <w:autoSpaceDE w:val="0"/>
        <w:autoSpaceDN w:val="0"/>
        <w:spacing w:before="5"/>
        <w:rPr>
          <w:rFonts w:eastAsia="Cambria"/>
          <w:sz w:val="22"/>
          <w:szCs w:val="22"/>
        </w:rPr>
      </w:pPr>
    </w:p>
    <w:p w:rsidR="005A48C5" w:rsidRPr="00DF4A50" w:rsidRDefault="00D11752">
      <w:pPr>
        <w:widowControl w:val="0"/>
        <w:numPr>
          <w:ilvl w:val="2"/>
          <w:numId w:val="1"/>
        </w:numPr>
        <w:tabs>
          <w:tab w:val="left" w:pos="1288"/>
          <w:tab w:val="left" w:pos="1289"/>
        </w:tabs>
        <w:autoSpaceDE w:val="0"/>
        <w:autoSpaceDN w:val="0"/>
        <w:ind w:hanging="1081"/>
        <w:jc w:val="both"/>
        <w:rPr>
          <w:rFonts w:eastAsia="Cambria"/>
          <w:b/>
          <w:sz w:val="22"/>
          <w:szCs w:val="22"/>
        </w:rPr>
      </w:pPr>
      <w:r w:rsidRPr="00DF4A50">
        <w:rPr>
          <w:rFonts w:eastAsia="Cambria"/>
          <w:b/>
          <w:w w:val="105"/>
          <w:sz w:val="22"/>
          <w:szCs w:val="22"/>
        </w:rPr>
        <w:t>Employer-Supplied</w:t>
      </w:r>
      <w:r w:rsidRPr="00DF4A50">
        <w:rPr>
          <w:rFonts w:eastAsia="Cambria"/>
          <w:b/>
          <w:spacing w:val="2"/>
          <w:w w:val="105"/>
          <w:sz w:val="22"/>
          <w:szCs w:val="22"/>
        </w:rPr>
        <w:t xml:space="preserve"> </w:t>
      </w:r>
      <w:r w:rsidRPr="00DF4A50">
        <w:rPr>
          <w:rFonts w:eastAsia="Cambria"/>
          <w:b/>
          <w:w w:val="105"/>
          <w:sz w:val="22"/>
          <w:szCs w:val="22"/>
        </w:rPr>
        <w:t>Plant,</w:t>
      </w:r>
      <w:r w:rsidRPr="00DF4A50">
        <w:rPr>
          <w:rFonts w:eastAsia="Cambria"/>
          <w:b/>
          <w:spacing w:val="1"/>
          <w:w w:val="105"/>
          <w:sz w:val="22"/>
          <w:szCs w:val="22"/>
        </w:rPr>
        <w:t xml:space="preserve"> </w:t>
      </w:r>
      <w:r w:rsidRPr="00DF4A50">
        <w:rPr>
          <w:rFonts w:eastAsia="Cambria"/>
          <w:b/>
          <w:w w:val="105"/>
          <w:sz w:val="22"/>
          <w:szCs w:val="22"/>
        </w:rPr>
        <w:t>Equipment,</w:t>
      </w:r>
      <w:r w:rsidRPr="00DF4A50">
        <w:rPr>
          <w:rFonts w:eastAsia="Cambria"/>
          <w:b/>
          <w:spacing w:val="2"/>
          <w:w w:val="105"/>
          <w:sz w:val="22"/>
          <w:szCs w:val="22"/>
        </w:rPr>
        <w:t xml:space="preserve"> </w:t>
      </w:r>
      <w:r w:rsidRPr="00DF4A50">
        <w:rPr>
          <w:rFonts w:eastAsia="Cambria"/>
          <w:b/>
          <w:w w:val="105"/>
          <w:sz w:val="22"/>
          <w:szCs w:val="22"/>
        </w:rPr>
        <w:t>and</w:t>
      </w:r>
      <w:r w:rsidRPr="00DF4A50">
        <w:rPr>
          <w:rFonts w:eastAsia="Cambria"/>
          <w:b/>
          <w:spacing w:val="2"/>
          <w:w w:val="105"/>
          <w:sz w:val="22"/>
          <w:szCs w:val="22"/>
        </w:rPr>
        <w:t xml:space="preserve"> </w:t>
      </w:r>
      <w:r w:rsidRPr="00DF4A50">
        <w:rPr>
          <w:rFonts w:eastAsia="Cambria"/>
          <w:b/>
          <w:w w:val="105"/>
          <w:sz w:val="22"/>
          <w:szCs w:val="22"/>
        </w:rPr>
        <w:t>Materials</w:t>
      </w:r>
    </w:p>
    <w:p w:rsidR="005A48C5" w:rsidRPr="00DF4A50" w:rsidRDefault="005A48C5">
      <w:pPr>
        <w:widowControl w:val="0"/>
        <w:autoSpaceDE w:val="0"/>
        <w:autoSpaceDN w:val="0"/>
        <w:rPr>
          <w:rFonts w:eastAsia="Cambria"/>
          <w:sz w:val="22"/>
          <w:szCs w:val="22"/>
        </w:rPr>
      </w:pPr>
    </w:p>
    <w:p w:rsidR="005A48C5" w:rsidRPr="00BA65B8" w:rsidRDefault="00D11752">
      <w:pPr>
        <w:widowControl w:val="0"/>
        <w:autoSpaceDE w:val="0"/>
        <w:autoSpaceDN w:val="0"/>
        <w:spacing w:line="254" w:lineRule="auto"/>
        <w:ind w:left="1288" w:right="1603"/>
        <w:jc w:val="both"/>
        <w:rPr>
          <w:rFonts w:eastAsia="Cambria"/>
          <w:w w:val="105"/>
          <w:sz w:val="22"/>
          <w:szCs w:val="22"/>
        </w:rPr>
      </w:pPr>
      <w:r w:rsidRPr="00DF4A50">
        <w:rPr>
          <w:rFonts w:eastAsia="Cambria"/>
          <w:w w:val="105"/>
          <w:sz w:val="22"/>
          <w:szCs w:val="22"/>
        </w:rPr>
        <w:lastRenderedPageBreak/>
        <w:t xml:space="preserve">If the corresponding </w:t>
      </w:r>
      <w:r w:rsidRPr="00DF4A50">
        <w:rPr>
          <w:rFonts w:eastAsia="Cambria"/>
          <w:b/>
          <w:w w:val="105"/>
          <w:sz w:val="22"/>
          <w:szCs w:val="22"/>
        </w:rPr>
        <w:t>Appendix – 6</w:t>
      </w:r>
      <w:r w:rsidRPr="00DF4A50">
        <w:rPr>
          <w:rFonts w:eastAsia="Cambria"/>
          <w:w w:val="105"/>
          <w:sz w:val="22"/>
          <w:szCs w:val="22"/>
        </w:rPr>
        <w:t xml:space="preserve"> (Scope of Works and Supply by</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Employer)</w:t>
      </w:r>
      <w:r w:rsidRPr="00BA65B8">
        <w:rPr>
          <w:rFonts w:eastAsia="Cambria"/>
          <w:w w:val="105"/>
          <w:sz w:val="22"/>
          <w:szCs w:val="22"/>
        </w:rPr>
        <w:t xml:space="preserve"> </w:t>
      </w:r>
      <w:r w:rsidRPr="00DF4A50">
        <w:rPr>
          <w:rFonts w:eastAsia="Cambria"/>
          <w:w w:val="105"/>
          <w:sz w:val="22"/>
          <w:szCs w:val="22"/>
        </w:rPr>
        <w:t>to</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Contract</w:t>
      </w:r>
      <w:r w:rsidRPr="00BA65B8">
        <w:rPr>
          <w:rFonts w:eastAsia="Cambria"/>
          <w:w w:val="105"/>
          <w:sz w:val="22"/>
          <w:szCs w:val="22"/>
        </w:rPr>
        <w:t xml:space="preserve"> </w:t>
      </w:r>
      <w:r w:rsidRPr="00DF4A50">
        <w:rPr>
          <w:rFonts w:eastAsia="Cambria"/>
          <w:w w:val="105"/>
          <w:sz w:val="22"/>
          <w:szCs w:val="22"/>
        </w:rPr>
        <w:t>Agreement</w:t>
      </w:r>
      <w:r w:rsidRPr="00BA65B8">
        <w:rPr>
          <w:rFonts w:eastAsia="Cambria"/>
          <w:w w:val="105"/>
          <w:sz w:val="22"/>
          <w:szCs w:val="22"/>
        </w:rPr>
        <w:t xml:space="preserve"> </w:t>
      </w:r>
      <w:r w:rsidRPr="00DF4A50">
        <w:rPr>
          <w:rFonts w:eastAsia="Cambria"/>
          <w:w w:val="105"/>
          <w:sz w:val="22"/>
          <w:szCs w:val="22"/>
        </w:rPr>
        <w:t>provides</w:t>
      </w:r>
      <w:r w:rsidRPr="00BA65B8">
        <w:rPr>
          <w:rFonts w:eastAsia="Cambria"/>
          <w:w w:val="105"/>
          <w:sz w:val="22"/>
          <w:szCs w:val="22"/>
        </w:rPr>
        <w:t xml:space="preserve"> </w:t>
      </w:r>
      <w:r w:rsidRPr="00DF4A50">
        <w:rPr>
          <w:rFonts w:eastAsia="Cambria"/>
          <w:w w:val="105"/>
          <w:sz w:val="22"/>
          <w:szCs w:val="22"/>
        </w:rPr>
        <w:t>that</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Employer shall furnish any specific items of machinery, equipment</w:t>
      </w:r>
      <w:r w:rsidRPr="00BA65B8">
        <w:rPr>
          <w:rFonts w:eastAsia="Cambria"/>
          <w:w w:val="105"/>
          <w:sz w:val="22"/>
          <w:szCs w:val="22"/>
        </w:rPr>
        <w:t xml:space="preserve"> </w:t>
      </w:r>
      <w:r w:rsidRPr="00DF4A50">
        <w:rPr>
          <w:rFonts w:eastAsia="Cambria"/>
          <w:w w:val="105"/>
          <w:sz w:val="22"/>
          <w:szCs w:val="22"/>
        </w:rPr>
        <w:t>or</w:t>
      </w:r>
      <w:r w:rsidRPr="00BA65B8">
        <w:rPr>
          <w:rFonts w:eastAsia="Cambria"/>
          <w:w w:val="105"/>
          <w:sz w:val="22"/>
          <w:szCs w:val="22"/>
        </w:rPr>
        <w:t xml:space="preserve"> </w:t>
      </w:r>
      <w:r w:rsidRPr="00DF4A50">
        <w:rPr>
          <w:rFonts w:eastAsia="Cambria"/>
          <w:w w:val="105"/>
          <w:sz w:val="22"/>
          <w:szCs w:val="22"/>
        </w:rPr>
        <w:t>materials</w:t>
      </w:r>
      <w:r w:rsidRPr="00BA65B8">
        <w:rPr>
          <w:rFonts w:eastAsia="Cambria"/>
          <w:w w:val="105"/>
          <w:sz w:val="22"/>
          <w:szCs w:val="22"/>
        </w:rPr>
        <w:t xml:space="preserve"> </w:t>
      </w:r>
      <w:r w:rsidRPr="00DF4A50">
        <w:rPr>
          <w:rFonts w:eastAsia="Cambria"/>
          <w:w w:val="105"/>
          <w:sz w:val="22"/>
          <w:szCs w:val="22"/>
        </w:rPr>
        <w:t>to</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Contractor,</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following</w:t>
      </w:r>
      <w:r w:rsidRPr="00BA65B8">
        <w:rPr>
          <w:rFonts w:eastAsia="Cambria"/>
          <w:w w:val="105"/>
          <w:sz w:val="22"/>
          <w:szCs w:val="22"/>
        </w:rPr>
        <w:t xml:space="preserve"> </w:t>
      </w:r>
      <w:r w:rsidRPr="00DF4A50">
        <w:rPr>
          <w:rFonts w:eastAsia="Cambria"/>
          <w:w w:val="105"/>
          <w:sz w:val="22"/>
          <w:szCs w:val="22"/>
        </w:rPr>
        <w:t>provisions</w:t>
      </w:r>
      <w:r w:rsidRPr="00BA65B8">
        <w:rPr>
          <w:rFonts w:eastAsia="Cambria"/>
          <w:w w:val="105"/>
          <w:sz w:val="22"/>
          <w:szCs w:val="22"/>
        </w:rPr>
        <w:t xml:space="preserve"> </w:t>
      </w:r>
      <w:r w:rsidRPr="00DF4A50">
        <w:rPr>
          <w:rFonts w:eastAsia="Cambria"/>
          <w:w w:val="105"/>
          <w:sz w:val="22"/>
          <w:szCs w:val="22"/>
        </w:rPr>
        <w:t>shall</w:t>
      </w:r>
      <w:r w:rsidRPr="00BA65B8">
        <w:rPr>
          <w:rFonts w:eastAsia="Cambria"/>
          <w:w w:val="105"/>
          <w:sz w:val="22"/>
          <w:szCs w:val="22"/>
        </w:rPr>
        <w:t xml:space="preserve"> </w:t>
      </w:r>
      <w:r w:rsidRPr="00DF4A50">
        <w:rPr>
          <w:rFonts w:eastAsia="Cambria"/>
          <w:w w:val="105"/>
          <w:sz w:val="22"/>
          <w:szCs w:val="22"/>
        </w:rPr>
        <w:t>apply:</w:t>
      </w:r>
    </w:p>
    <w:p w:rsidR="005A48C5" w:rsidRPr="00DF4A50" w:rsidRDefault="005A48C5">
      <w:pPr>
        <w:widowControl w:val="0"/>
        <w:autoSpaceDE w:val="0"/>
        <w:autoSpaceDN w:val="0"/>
        <w:spacing w:before="4"/>
        <w:rPr>
          <w:rFonts w:eastAsia="Cambria"/>
          <w:sz w:val="22"/>
          <w:szCs w:val="22"/>
        </w:rPr>
      </w:pPr>
    </w:p>
    <w:p w:rsidR="005A48C5" w:rsidRPr="00DF4A50" w:rsidRDefault="00D11752">
      <w:pPr>
        <w:widowControl w:val="0"/>
        <w:numPr>
          <w:ilvl w:val="2"/>
          <w:numId w:val="14"/>
        </w:numPr>
        <w:tabs>
          <w:tab w:val="left" w:pos="1289"/>
        </w:tabs>
        <w:autoSpaceDE w:val="0"/>
        <w:autoSpaceDN w:val="0"/>
        <w:spacing w:line="254" w:lineRule="auto"/>
        <w:ind w:right="1603"/>
        <w:jc w:val="both"/>
        <w:rPr>
          <w:rFonts w:eastAsia="Cambria"/>
          <w:sz w:val="22"/>
          <w:szCs w:val="22"/>
        </w:rPr>
      </w:pPr>
      <w:r w:rsidRPr="00DF4A50">
        <w:rPr>
          <w:rFonts w:eastAsia="Cambria"/>
          <w:w w:val="105"/>
          <w:sz w:val="22"/>
          <w:szCs w:val="22"/>
        </w:rPr>
        <w:t>The Employer shall, at its own risk and expense, transport each item</w:t>
      </w:r>
      <w:r w:rsidRPr="00DF4A50">
        <w:rPr>
          <w:rFonts w:eastAsia="Cambria"/>
          <w:spacing w:val="-53"/>
          <w:w w:val="105"/>
          <w:sz w:val="22"/>
          <w:szCs w:val="22"/>
        </w:rPr>
        <w:t xml:space="preserve"> </w:t>
      </w:r>
      <w:r w:rsidRPr="00DF4A50">
        <w:rPr>
          <w:rFonts w:eastAsia="Cambria"/>
          <w:b/>
          <w:w w:val="105"/>
          <w:sz w:val="22"/>
          <w:szCs w:val="22"/>
        </w:rPr>
        <w:t>to the place on or near the Site</w:t>
      </w:r>
      <w:r w:rsidRPr="00DF4A50">
        <w:rPr>
          <w:rFonts w:eastAsia="Cambria"/>
          <w:w w:val="105"/>
          <w:sz w:val="22"/>
          <w:szCs w:val="22"/>
        </w:rPr>
        <w:t xml:space="preserve"> as agreed upon by the parties and</w:t>
      </w:r>
      <w:r w:rsidRPr="00BA65B8">
        <w:rPr>
          <w:rFonts w:eastAsia="Cambria"/>
          <w:w w:val="105"/>
          <w:sz w:val="22"/>
          <w:szCs w:val="22"/>
        </w:rPr>
        <w:t xml:space="preserve"> </w:t>
      </w:r>
      <w:r w:rsidRPr="00DF4A50">
        <w:rPr>
          <w:rFonts w:eastAsia="Cambria"/>
          <w:w w:val="105"/>
          <w:sz w:val="22"/>
          <w:szCs w:val="22"/>
        </w:rPr>
        <w:t>make such item available to the Contractor at the time specified in</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program</w:t>
      </w:r>
      <w:r w:rsidRPr="00BA65B8">
        <w:rPr>
          <w:rFonts w:eastAsia="Cambria"/>
          <w:w w:val="105"/>
          <w:sz w:val="22"/>
          <w:szCs w:val="22"/>
        </w:rPr>
        <w:t xml:space="preserve"> </w:t>
      </w:r>
      <w:r w:rsidRPr="00DF4A50">
        <w:rPr>
          <w:rFonts w:eastAsia="Cambria"/>
          <w:w w:val="105"/>
          <w:sz w:val="22"/>
          <w:szCs w:val="22"/>
        </w:rPr>
        <w:t>furnished</w:t>
      </w:r>
      <w:r w:rsidRPr="00BA65B8">
        <w:rPr>
          <w:rFonts w:eastAsia="Cambria"/>
          <w:w w:val="105"/>
          <w:sz w:val="22"/>
          <w:szCs w:val="22"/>
        </w:rPr>
        <w:t xml:space="preserve"> </w:t>
      </w:r>
      <w:r w:rsidRPr="00DF4A50">
        <w:rPr>
          <w:rFonts w:eastAsia="Cambria"/>
          <w:w w:val="105"/>
          <w:sz w:val="22"/>
          <w:szCs w:val="22"/>
        </w:rPr>
        <w:t>by</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Contractor,</w:t>
      </w:r>
      <w:r w:rsidRPr="00BA65B8">
        <w:rPr>
          <w:rFonts w:eastAsia="Cambria"/>
          <w:w w:val="105"/>
          <w:sz w:val="22"/>
          <w:szCs w:val="22"/>
        </w:rPr>
        <w:t xml:space="preserve"> </w:t>
      </w:r>
      <w:r w:rsidRPr="00DF4A50">
        <w:rPr>
          <w:rFonts w:eastAsia="Cambria"/>
          <w:w w:val="105"/>
          <w:sz w:val="22"/>
          <w:szCs w:val="22"/>
        </w:rPr>
        <w:t>pursuant</w:t>
      </w:r>
      <w:r w:rsidRPr="00BA65B8">
        <w:rPr>
          <w:rFonts w:eastAsia="Cambria"/>
          <w:w w:val="105"/>
          <w:sz w:val="22"/>
          <w:szCs w:val="22"/>
        </w:rPr>
        <w:t xml:space="preserve"> </w:t>
      </w:r>
      <w:r w:rsidRPr="00DF4A50">
        <w:rPr>
          <w:rFonts w:eastAsia="Cambria"/>
          <w:w w:val="105"/>
          <w:sz w:val="22"/>
          <w:szCs w:val="22"/>
        </w:rPr>
        <w:t>to</w:t>
      </w:r>
      <w:r w:rsidRPr="00BA65B8">
        <w:rPr>
          <w:rFonts w:eastAsia="Cambria"/>
          <w:w w:val="105"/>
          <w:sz w:val="22"/>
          <w:szCs w:val="22"/>
        </w:rPr>
        <w:t xml:space="preserve"> </w:t>
      </w:r>
      <w:r w:rsidRPr="00DF4A50">
        <w:rPr>
          <w:rFonts w:eastAsia="Cambria"/>
          <w:b/>
          <w:i/>
          <w:w w:val="105"/>
          <w:sz w:val="22"/>
          <w:szCs w:val="22"/>
        </w:rPr>
        <w:t>GCC</w:t>
      </w:r>
      <w:r w:rsidRPr="00DF4A50">
        <w:rPr>
          <w:rFonts w:eastAsia="Cambria"/>
          <w:b/>
          <w:i/>
          <w:spacing w:val="1"/>
          <w:w w:val="105"/>
          <w:sz w:val="22"/>
          <w:szCs w:val="22"/>
        </w:rPr>
        <w:t xml:space="preserve"> </w:t>
      </w:r>
      <w:r w:rsidRPr="00DF4A50">
        <w:rPr>
          <w:rFonts w:eastAsia="Cambria"/>
          <w:b/>
          <w:i/>
          <w:w w:val="105"/>
          <w:sz w:val="22"/>
          <w:szCs w:val="22"/>
        </w:rPr>
        <w:t>Sub-</w:t>
      </w:r>
      <w:r w:rsidRPr="00DF4A50">
        <w:rPr>
          <w:rFonts w:eastAsia="Cambria"/>
          <w:b/>
          <w:i/>
          <w:spacing w:val="1"/>
          <w:w w:val="105"/>
          <w:sz w:val="22"/>
          <w:szCs w:val="22"/>
        </w:rPr>
        <w:t xml:space="preserve"> </w:t>
      </w:r>
      <w:r w:rsidRPr="00DF4A50">
        <w:rPr>
          <w:rFonts w:eastAsia="Cambria"/>
          <w:b/>
          <w:i/>
          <w:w w:val="105"/>
          <w:sz w:val="22"/>
          <w:szCs w:val="22"/>
        </w:rPr>
        <w:t>Clause</w:t>
      </w:r>
      <w:r w:rsidRPr="00DF4A50">
        <w:rPr>
          <w:rFonts w:eastAsia="Cambria"/>
          <w:b/>
          <w:i/>
          <w:spacing w:val="2"/>
          <w:w w:val="105"/>
          <w:sz w:val="22"/>
          <w:szCs w:val="22"/>
        </w:rPr>
        <w:t xml:space="preserve"> </w:t>
      </w:r>
      <w:r w:rsidRPr="00DF4A50">
        <w:rPr>
          <w:rFonts w:eastAsia="Cambria"/>
          <w:b/>
          <w:i/>
          <w:w w:val="105"/>
          <w:sz w:val="22"/>
          <w:szCs w:val="22"/>
        </w:rPr>
        <w:t>14.2</w:t>
      </w:r>
      <w:r w:rsidRPr="00DF4A50">
        <w:rPr>
          <w:rFonts w:eastAsia="Cambria"/>
          <w:w w:val="105"/>
          <w:sz w:val="22"/>
          <w:szCs w:val="22"/>
        </w:rPr>
        <w:t>,</w:t>
      </w:r>
      <w:r w:rsidRPr="00DF4A50">
        <w:rPr>
          <w:rFonts w:eastAsia="Cambria"/>
          <w:spacing w:val="3"/>
          <w:w w:val="105"/>
          <w:sz w:val="22"/>
          <w:szCs w:val="22"/>
        </w:rPr>
        <w:t xml:space="preserve"> </w:t>
      </w:r>
      <w:r w:rsidRPr="00DF4A50">
        <w:rPr>
          <w:rFonts w:eastAsia="Cambria"/>
          <w:w w:val="105"/>
          <w:sz w:val="22"/>
          <w:szCs w:val="22"/>
        </w:rPr>
        <w:t>unless</w:t>
      </w:r>
      <w:r w:rsidRPr="00DF4A50">
        <w:rPr>
          <w:rFonts w:eastAsia="Cambria"/>
          <w:spacing w:val="2"/>
          <w:w w:val="105"/>
          <w:sz w:val="22"/>
          <w:szCs w:val="22"/>
        </w:rPr>
        <w:t xml:space="preserve"> </w:t>
      </w:r>
      <w:r w:rsidRPr="00DF4A50">
        <w:rPr>
          <w:rFonts w:eastAsia="Cambria"/>
          <w:w w:val="105"/>
          <w:sz w:val="22"/>
          <w:szCs w:val="22"/>
        </w:rPr>
        <w:t>otherwise</w:t>
      </w:r>
      <w:r w:rsidRPr="00DF4A50">
        <w:rPr>
          <w:rFonts w:eastAsia="Cambria"/>
          <w:spacing w:val="2"/>
          <w:w w:val="105"/>
          <w:sz w:val="22"/>
          <w:szCs w:val="22"/>
        </w:rPr>
        <w:t xml:space="preserve"> </w:t>
      </w:r>
      <w:r w:rsidRPr="00DF4A50">
        <w:rPr>
          <w:rFonts w:eastAsia="Cambria"/>
          <w:w w:val="105"/>
          <w:sz w:val="22"/>
          <w:szCs w:val="22"/>
        </w:rPr>
        <w:t>mutually</w:t>
      </w:r>
      <w:r w:rsidRPr="00DF4A50">
        <w:rPr>
          <w:rFonts w:eastAsia="Cambria"/>
          <w:spacing w:val="3"/>
          <w:w w:val="105"/>
          <w:sz w:val="22"/>
          <w:szCs w:val="22"/>
        </w:rPr>
        <w:t xml:space="preserve"> </w:t>
      </w:r>
      <w:r w:rsidRPr="00DF4A50">
        <w:rPr>
          <w:rFonts w:eastAsia="Cambria"/>
          <w:w w:val="105"/>
          <w:sz w:val="22"/>
          <w:szCs w:val="22"/>
        </w:rPr>
        <w:t>agreed.</w:t>
      </w:r>
    </w:p>
    <w:p w:rsidR="005A48C5" w:rsidRPr="00DF4A50" w:rsidRDefault="005A48C5">
      <w:pPr>
        <w:widowControl w:val="0"/>
        <w:autoSpaceDE w:val="0"/>
        <w:autoSpaceDN w:val="0"/>
        <w:spacing w:before="7"/>
        <w:rPr>
          <w:rFonts w:eastAsia="Cambria"/>
          <w:sz w:val="22"/>
          <w:szCs w:val="22"/>
        </w:rPr>
      </w:pPr>
    </w:p>
    <w:p w:rsidR="005A48C5" w:rsidRPr="00BA65B8" w:rsidRDefault="00D11752" w:rsidP="00E63B39">
      <w:pPr>
        <w:widowControl w:val="0"/>
        <w:numPr>
          <w:ilvl w:val="2"/>
          <w:numId w:val="14"/>
        </w:numPr>
        <w:tabs>
          <w:tab w:val="left" w:pos="1289"/>
        </w:tabs>
        <w:autoSpaceDE w:val="0"/>
        <w:autoSpaceDN w:val="0"/>
        <w:spacing w:before="64" w:line="254" w:lineRule="auto"/>
        <w:ind w:right="1607"/>
        <w:jc w:val="both"/>
        <w:rPr>
          <w:rFonts w:eastAsia="Cambria"/>
          <w:w w:val="105"/>
          <w:sz w:val="22"/>
          <w:szCs w:val="22"/>
        </w:rPr>
      </w:pPr>
      <w:r w:rsidRPr="00BA65B8">
        <w:rPr>
          <w:rFonts w:eastAsia="Cambria"/>
          <w:w w:val="105"/>
          <w:sz w:val="22"/>
          <w:szCs w:val="22"/>
        </w:rPr>
        <w:t>The equipment &amp; materials to be furnished by the Employer shall be supplied to the Contractor at the depots established by the Contractor or the Employer</w:t>
      </w:r>
      <w:r w:rsidRPr="00DF4A50">
        <w:rPr>
          <w:rFonts w:eastAsia="Cambria"/>
          <w:sz w:val="22"/>
          <w:szCs w:val="22"/>
        </w:rPr>
        <w:t>.</w:t>
      </w:r>
      <w:r w:rsidRPr="00DF4A50">
        <w:rPr>
          <w:rFonts w:eastAsia="Cambria"/>
          <w:spacing w:val="27"/>
          <w:sz w:val="22"/>
          <w:szCs w:val="22"/>
        </w:rPr>
        <w:t xml:space="preserve"> </w:t>
      </w:r>
      <w:r w:rsidRPr="00DF4A50">
        <w:rPr>
          <w:rFonts w:eastAsia="Cambria"/>
          <w:b/>
          <w:sz w:val="22"/>
          <w:szCs w:val="22"/>
        </w:rPr>
        <w:t>The</w:t>
      </w:r>
      <w:r w:rsidRPr="00DF4A50">
        <w:rPr>
          <w:rFonts w:eastAsia="Cambria"/>
          <w:b/>
          <w:spacing w:val="29"/>
          <w:sz w:val="22"/>
          <w:szCs w:val="22"/>
        </w:rPr>
        <w:t xml:space="preserve"> </w:t>
      </w:r>
      <w:r w:rsidRPr="00DF4A50">
        <w:rPr>
          <w:rFonts w:eastAsia="Cambria"/>
          <w:b/>
          <w:sz w:val="22"/>
          <w:szCs w:val="22"/>
        </w:rPr>
        <w:t>Lorry</w:t>
      </w:r>
      <w:r w:rsidRPr="00DF4A50">
        <w:rPr>
          <w:rFonts w:eastAsia="Cambria"/>
          <w:b/>
          <w:spacing w:val="29"/>
          <w:sz w:val="22"/>
          <w:szCs w:val="22"/>
        </w:rPr>
        <w:t xml:space="preserve"> </w:t>
      </w:r>
      <w:r w:rsidRPr="00DF4A50">
        <w:rPr>
          <w:rFonts w:eastAsia="Cambria"/>
          <w:b/>
          <w:sz w:val="22"/>
          <w:szCs w:val="22"/>
        </w:rPr>
        <w:t>Receipts</w:t>
      </w:r>
      <w:r w:rsidRPr="00DF4A50">
        <w:rPr>
          <w:rFonts w:eastAsia="Cambria"/>
          <w:b/>
          <w:spacing w:val="28"/>
          <w:sz w:val="22"/>
          <w:szCs w:val="22"/>
        </w:rPr>
        <w:t xml:space="preserve"> </w:t>
      </w:r>
      <w:r w:rsidRPr="00DF4A50">
        <w:rPr>
          <w:rFonts w:eastAsia="Cambria"/>
          <w:b/>
          <w:sz w:val="22"/>
          <w:szCs w:val="22"/>
        </w:rPr>
        <w:t>for</w:t>
      </w:r>
      <w:r w:rsidRPr="00DF4A50">
        <w:rPr>
          <w:rFonts w:eastAsia="Cambria"/>
          <w:b/>
          <w:spacing w:val="28"/>
          <w:sz w:val="22"/>
          <w:szCs w:val="22"/>
        </w:rPr>
        <w:t xml:space="preserve"> </w:t>
      </w:r>
      <w:r w:rsidRPr="00DF4A50">
        <w:rPr>
          <w:rFonts w:eastAsia="Cambria"/>
          <w:b/>
          <w:sz w:val="22"/>
          <w:szCs w:val="22"/>
        </w:rPr>
        <w:t>the</w:t>
      </w:r>
      <w:r w:rsidRPr="00DF4A50">
        <w:rPr>
          <w:rFonts w:eastAsia="Cambria"/>
          <w:b/>
          <w:spacing w:val="29"/>
          <w:sz w:val="22"/>
          <w:szCs w:val="22"/>
        </w:rPr>
        <w:t xml:space="preserve"> </w:t>
      </w:r>
      <w:r w:rsidRPr="00DF4A50">
        <w:rPr>
          <w:rFonts w:eastAsia="Cambria"/>
          <w:b/>
          <w:sz w:val="22"/>
          <w:szCs w:val="22"/>
        </w:rPr>
        <w:t>materials</w:t>
      </w:r>
      <w:r w:rsidRPr="00DF4A50">
        <w:rPr>
          <w:rFonts w:eastAsia="Cambria"/>
          <w:b/>
          <w:spacing w:val="27"/>
          <w:sz w:val="22"/>
          <w:szCs w:val="22"/>
        </w:rPr>
        <w:t xml:space="preserve"> </w:t>
      </w:r>
      <w:r w:rsidR="00C7775E" w:rsidRPr="00DF4A50">
        <w:rPr>
          <w:rFonts w:eastAsia="Cambria"/>
          <w:b/>
          <w:sz w:val="22"/>
          <w:szCs w:val="22"/>
        </w:rPr>
        <w:t>will</w:t>
      </w:r>
      <w:r w:rsidR="00C7775E">
        <w:rPr>
          <w:rFonts w:eastAsia="Cambria"/>
          <w:b/>
          <w:sz w:val="22"/>
          <w:szCs w:val="22"/>
        </w:rPr>
        <w:t xml:space="preserve"> </w:t>
      </w:r>
      <w:r w:rsidR="00C7775E" w:rsidRPr="00C7775E">
        <w:rPr>
          <w:rFonts w:eastAsia="Cambria"/>
          <w:b/>
          <w:sz w:val="22"/>
          <w:szCs w:val="22"/>
        </w:rPr>
        <w:t>be</w:t>
      </w:r>
      <w:r w:rsidRPr="00C7775E">
        <w:rPr>
          <w:rFonts w:eastAsia="Cambria"/>
          <w:b/>
          <w:sz w:val="22"/>
          <w:szCs w:val="22"/>
        </w:rPr>
        <w:t xml:space="preserve"> </w:t>
      </w:r>
      <w:r w:rsidRPr="00DF4A50">
        <w:rPr>
          <w:rFonts w:eastAsia="Cambria"/>
          <w:b/>
          <w:sz w:val="22"/>
          <w:szCs w:val="22"/>
        </w:rPr>
        <w:t>handed</w:t>
      </w:r>
      <w:r w:rsidRPr="00DF4A50">
        <w:rPr>
          <w:rFonts w:eastAsia="Cambria"/>
          <w:b/>
          <w:spacing w:val="1"/>
          <w:sz w:val="22"/>
          <w:szCs w:val="22"/>
        </w:rPr>
        <w:t xml:space="preserve"> </w:t>
      </w:r>
      <w:r w:rsidRPr="00DF4A50">
        <w:rPr>
          <w:rFonts w:eastAsia="Cambria"/>
          <w:b/>
          <w:sz w:val="22"/>
          <w:szCs w:val="22"/>
        </w:rPr>
        <w:t>over</w:t>
      </w:r>
      <w:r w:rsidRPr="00DF4A50">
        <w:rPr>
          <w:rFonts w:eastAsia="Cambria"/>
          <w:b/>
          <w:spacing w:val="4"/>
          <w:sz w:val="22"/>
          <w:szCs w:val="22"/>
        </w:rPr>
        <w:t xml:space="preserve"> </w:t>
      </w:r>
      <w:r w:rsidRPr="00DF4A50">
        <w:rPr>
          <w:rFonts w:eastAsia="Cambria"/>
          <w:b/>
          <w:sz w:val="22"/>
          <w:szCs w:val="22"/>
        </w:rPr>
        <w:t>to</w:t>
      </w:r>
      <w:r w:rsidRPr="00DF4A50">
        <w:rPr>
          <w:rFonts w:eastAsia="Cambria"/>
          <w:b/>
          <w:spacing w:val="2"/>
          <w:sz w:val="22"/>
          <w:szCs w:val="22"/>
        </w:rPr>
        <w:t xml:space="preserve"> </w:t>
      </w:r>
      <w:r w:rsidRPr="00DF4A50">
        <w:rPr>
          <w:rFonts w:eastAsia="Cambria"/>
          <w:b/>
          <w:sz w:val="22"/>
          <w:szCs w:val="22"/>
        </w:rPr>
        <w:t>the</w:t>
      </w:r>
      <w:r w:rsidRPr="00DF4A50">
        <w:rPr>
          <w:rFonts w:eastAsia="Cambria"/>
          <w:b/>
          <w:spacing w:val="1"/>
          <w:sz w:val="22"/>
          <w:szCs w:val="22"/>
        </w:rPr>
        <w:t xml:space="preserve"> </w:t>
      </w:r>
      <w:r w:rsidRPr="00DF4A50">
        <w:rPr>
          <w:rFonts w:eastAsia="Cambria"/>
          <w:b/>
          <w:sz w:val="22"/>
          <w:szCs w:val="22"/>
        </w:rPr>
        <w:t>Contractor</w:t>
      </w:r>
      <w:r w:rsidRPr="00DF4A50">
        <w:rPr>
          <w:rFonts w:eastAsia="Cambria"/>
          <w:spacing w:val="2"/>
          <w:sz w:val="22"/>
          <w:szCs w:val="22"/>
        </w:rPr>
        <w:t xml:space="preserve"> </w:t>
      </w:r>
      <w:r w:rsidRPr="00BA65B8">
        <w:rPr>
          <w:rFonts w:eastAsia="Cambria"/>
          <w:w w:val="105"/>
          <w:sz w:val="22"/>
          <w:szCs w:val="22"/>
        </w:rPr>
        <w:t>by the representative of the</w:t>
      </w:r>
      <w:r w:rsidR="00E63B39" w:rsidRPr="00BA65B8">
        <w:rPr>
          <w:rFonts w:eastAsia="Cambria"/>
          <w:w w:val="105"/>
          <w:sz w:val="22"/>
          <w:szCs w:val="22"/>
        </w:rPr>
        <w:t xml:space="preserve"> </w:t>
      </w:r>
      <w:r w:rsidRPr="00BA65B8">
        <w:rPr>
          <w:rFonts w:eastAsia="Cambria"/>
          <w:w w:val="105"/>
          <w:sz w:val="22"/>
          <w:szCs w:val="22"/>
        </w:rPr>
        <w:t>Employer as and when the same are received. The Contractor shall be responsible for taking delivery of these materials from the railways/road transporter, unloading them from the transporter, carting them to different stores built by him for the purpose, the unloading and cartage being at the cost of the Contractor.</w:t>
      </w:r>
      <w:r w:rsidRPr="00DF4A50">
        <w:rPr>
          <w:rFonts w:eastAsia="Cambria"/>
          <w:spacing w:val="1"/>
          <w:w w:val="105"/>
          <w:sz w:val="22"/>
          <w:szCs w:val="22"/>
        </w:rPr>
        <w:t xml:space="preserve"> </w:t>
      </w:r>
      <w:r w:rsidRPr="00DF4A50">
        <w:rPr>
          <w:rFonts w:eastAsia="Cambria"/>
          <w:b/>
          <w:w w:val="105"/>
          <w:sz w:val="22"/>
          <w:szCs w:val="22"/>
        </w:rPr>
        <w:t>All</w:t>
      </w:r>
      <w:r w:rsidRPr="00DF4A50">
        <w:rPr>
          <w:rFonts w:eastAsia="Cambria"/>
          <w:b/>
          <w:spacing w:val="1"/>
          <w:w w:val="105"/>
          <w:sz w:val="22"/>
          <w:szCs w:val="22"/>
        </w:rPr>
        <w:t xml:space="preserve"> </w:t>
      </w:r>
      <w:proofErr w:type="spellStart"/>
      <w:r w:rsidRPr="00DF4A50">
        <w:rPr>
          <w:rFonts w:eastAsia="Cambria"/>
          <w:b/>
          <w:w w:val="105"/>
          <w:sz w:val="22"/>
          <w:szCs w:val="22"/>
        </w:rPr>
        <w:t>wharfage</w:t>
      </w:r>
      <w:proofErr w:type="spellEnd"/>
      <w:r w:rsidRPr="00DF4A50">
        <w:rPr>
          <w:rFonts w:eastAsia="Cambria"/>
          <w:b/>
          <w:w w:val="105"/>
          <w:sz w:val="22"/>
          <w:szCs w:val="22"/>
        </w:rPr>
        <w:t xml:space="preserve"> and demurrage charges incurred due to delay in taking</w:t>
      </w:r>
      <w:r w:rsidRPr="00DF4A50">
        <w:rPr>
          <w:rFonts w:eastAsia="Cambria"/>
          <w:b/>
          <w:spacing w:val="1"/>
          <w:w w:val="105"/>
          <w:sz w:val="22"/>
          <w:szCs w:val="22"/>
        </w:rPr>
        <w:t xml:space="preserve"> </w:t>
      </w:r>
      <w:r w:rsidRPr="00DF4A50">
        <w:rPr>
          <w:rFonts w:eastAsia="Cambria"/>
          <w:b/>
          <w:w w:val="105"/>
          <w:sz w:val="22"/>
          <w:szCs w:val="22"/>
        </w:rPr>
        <w:t xml:space="preserve">delivery will be to the </w:t>
      </w:r>
      <w:proofErr w:type="spellStart"/>
      <w:r w:rsidRPr="00DF4A50">
        <w:rPr>
          <w:rFonts w:eastAsia="Cambria"/>
          <w:b/>
          <w:w w:val="105"/>
          <w:sz w:val="22"/>
          <w:szCs w:val="22"/>
        </w:rPr>
        <w:t>Contractor‟s</w:t>
      </w:r>
      <w:proofErr w:type="spellEnd"/>
      <w:r w:rsidRPr="00DF4A50">
        <w:rPr>
          <w:rFonts w:eastAsia="Cambria"/>
          <w:b/>
          <w:w w:val="105"/>
          <w:sz w:val="22"/>
          <w:szCs w:val="22"/>
        </w:rPr>
        <w:t xml:space="preserve"> account</w:t>
      </w:r>
      <w:r w:rsidRPr="00DF4A50">
        <w:rPr>
          <w:rFonts w:eastAsia="Cambria"/>
          <w:w w:val="105"/>
          <w:sz w:val="22"/>
          <w:szCs w:val="22"/>
        </w:rPr>
        <w:t xml:space="preserve">, </w:t>
      </w:r>
      <w:r w:rsidRPr="00BA65B8">
        <w:rPr>
          <w:rFonts w:eastAsia="Cambria"/>
          <w:w w:val="105"/>
          <w:sz w:val="22"/>
          <w:szCs w:val="22"/>
        </w:rPr>
        <w:t>except those due to reasons beyond his control in which case the Contractor shall immediately intimate the Engineer for settling the claims. The Contractor shall be responsible for proper handling and storage of these materials from the time of receipt up</w:t>
      </w:r>
      <w:r w:rsidR="00F019C7" w:rsidRPr="00BA65B8">
        <w:rPr>
          <w:rFonts w:eastAsia="Cambria"/>
          <w:w w:val="105"/>
          <w:sz w:val="22"/>
          <w:szCs w:val="22"/>
        </w:rPr>
        <w:t xml:space="preserve"> </w:t>
      </w:r>
      <w:r w:rsidRPr="00BA65B8">
        <w:rPr>
          <w:rFonts w:eastAsia="Cambria"/>
          <w:w w:val="105"/>
          <w:sz w:val="22"/>
          <w:szCs w:val="22"/>
        </w:rPr>
        <w:t>to the time of Taking Over of the Facilities by the Employer.</w:t>
      </w:r>
    </w:p>
    <w:p w:rsidR="005A48C5" w:rsidRPr="00DF4A50" w:rsidRDefault="005A48C5">
      <w:pPr>
        <w:widowControl w:val="0"/>
        <w:autoSpaceDE w:val="0"/>
        <w:autoSpaceDN w:val="0"/>
        <w:spacing w:before="5"/>
        <w:rPr>
          <w:rFonts w:eastAsia="Cambria"/>
          <w:sz w:val="22"/>
          <w:szCs w:val="22"/>
        </w:rPr>
      </w:pPr>
    </w:p>
    <w:p w:rsidR="005A48C5" w:rsidRPr="00DF4A50" w:rsidRDefault="00D11752">
      <w:pPr>
        <w:widowControl w:val="0"/>
        <w:numPr>
          <w:ilvl w:val="2"/>
          <w:numId w:val="14"/>
        </w:numPr>
        <w:tabs>
          <w:tab w:val="left" w:pos="1289"/>
        </w:tabs>
        <w:autoSpaceDE w:val="0"/>
        <w:autoSpaceDN w:val="0"/>
        <w:spacing w:line="254" w:lineRule="auto"/>
        <w:ind w:right="1604"/>
        <w:jc w:val="both"/>
        <w:rPr>
          <w:rFonts w:eastAsia="Cambria"/>
          <w:sz w:val="22"/>
          <w:szCs w:val="22"/>
        </w:rPr>
      </w:pPr>
      <w:r w:rsidRPr="00BA65B8">
        <w:rPr>
          <w:rFonts w:eastAsia="Cambria"/>
          <w:w w:val="105"/>
          <w:sz w:val="22"/>
          <w:szCs w:val="22"/>
        </w:rPr>
        <w:t xml:space="preserve">Yards and store provided by the Contractor for stacking and storage of materials shall be open for inspection by the Employer as and when required. The cost of handling and storage shall be to the </w:t>
      </w:r>
      <w:proofErr w:type="spellStart"/>
      <w:r w:rsidRPr="00BA65B8">
        <w:rPr>
          <w:rFonts w:eastAsia="Cambria"/>
          <w:w w:val="105"/>
          <w:sz w:val="22"/>
          <w:szCs w:val="22"/>
        </w:rPr>
        <w:t>Contractor‟s</w:t>
      </w:r>
      <w:proofErr w:type="spellEnd"/>
      <w:r w:rsidRPr="00DF4A50">
        <w:rPr>
          <w:rFonts w:eastAsia="Cambria"/>
          <w:spacing w:val="7"/>
          <w:sz w:val="22"/>
          <w:szCs w:val="22"/>
        </w:rPr>
        <w:t xml:space="preserve"> </w:t>
      </w:r>
      <w:r w:rsidRPr="00DF4A50">
        <w:rPr>
          <w:rFonts w:eastAsia="Cambria"/>
          <w:sz w:val="22"/>
          <w:szCs w:val="22"/>
        </w:rPr>
        <w:t>account.</w:t>
      </w:r>
    </w:p>
    <w:p w:rsidR="005A48C5" w:rsidRPr="00DF4A50" w:rsidRDefault="005A48C5">
      <w:pPr>
        <w:widowControl w:val="0"/>
        <w:autoSpaceDE w:val="0"/>
        <w:autoSpaceDN w:val="0"/>
        <w:spacing w:before="7"/>
        <w:rPr>
          <w:rFonts w:eastAsia="Cambria"/>
          <w:sz w:val="22"/>
          <w:szCs w:val="22"/>
        </w:rPr>
      </w:pPr>
    </w:p>
    <w:p w:rsidR="005A48C5" w:rsidRPr="00BA65B8" w:rsidRDefault="00D11752">
      <w:pPr>
        <w:widowControl w:val="0"/>
        <w:numPr>
          <w:ilvl w:val="2"/>
          <w:numId w:val="14"/>
        </w:numPr>
        <w:tabs>
          <w:tab w:val="left" w:pos="1289"/>
        </w:tabs>
        <w:autoSpaceDE w:val="0"/>
        <w:autoSpaceDN w:val="0"/>
        <w:spacing w:line="254" w:lineRule="auto"/>
        <w:ind w:right="1604"/>
        <w:jc w:val="both"/>
        <w:rPr>
          <w:rFonts w:eastAsia="Cambria"/>
          <w:w w:val="105"/>
          <w:sz w:val="22"/>
          <w:szCs w:val="22"/>
        </w:rPr>
      </w:pPr>
      <w:r w:rsidRPr="00EF5F16">
        <w:rPr>
          <w:rFonts w:eastAsia="Cambria"/>
          <w:w w:val="105"/>
          <w:sz w:val="22"/>
          <w:szCs w:val="22"/>
        </w:rPr>
        <w:t>Upon receipt of such</w:t>
      </w:r>
      <w:r w:rsidRPr="00BA65B8">
        <w:rPr>
          <w:rFonts w:eastAsia="Cambria"/>
          <w:w w:val="105"/>
          <w:sz w:val="22"/>
          <w:szCs w:val="22"/>
        </w:rPr>
        <w:t xml:space="preserve"> </w:t>
      </w:r>
      <w:r w:rsidRPr="00EF5F16">
        <w:rPr>
          <w:rFonts w:eastAsia="Cambria"/>
          <w:w w:val="105"/>
          <w:sz w:val="22"/>
          <w:szCs w:val="22"/>
        </w:rPr>
        <w:t>item, the Contractor shall inspect</w:t>
      </w:r>
      <w:r w:rsidRPr="00BA65B8">
        <w:rPr>
          <w:rFonts w:eastAsia="Cambria"/>
          <w:w w:val="105"/>
          <w:sz w:val="22"/>
          <w:szCs w:val="22"/>
        </w:rPr>
        <w:t xml:space="preserve"> </w:t>
      </w:r>
      <w:r w:rsidRPr="00EF5F16">
        <w:rPr>
          <w:rFonts w:eastAsia="Cambria"/>
          <w:w w:val="105"/>
          <w:sz w:val="22"/>
          <w:szCs w:val="22"/>
        </w:rPr>
        <w:t>the same</w:t>
      </w:r>
      <w:r w:rsidRPr="00BA65B8">
        <w:rPr>
          <w:rFonts w:eastAsia="Cambria"/>
          <w:w w:val="105"/>
          <w:sz w:val="22"/>
          <w:szCs w:val="22"/>
        </w:rPr>
        <w:t xml:space="preserve"> </w:t>
      </w:r>
      <w:r w:rsidRPr="00EF5F16">
        <w:rPr>
          <w:rFonts w:eastAsia="Cambria"/>
          <w:w w:val="105"/>
          <w:sz w:val="22"/>
          <w:szCs w:val="22"/>
        </w:rPr>
        <w:t xml:space="preserve">visually and notify the </w:t>
      </w:r>
      <w:r w:rsidR="00E63B39" w:rsidRPr="00EF5F16">
        <w:rPr>
          <w:rFonts w:eastAsia="Cambria"/>
          <w:w w:val="105"/>
          <w:sz w:val="22"/>
          <w:szCs w:val="22"/>
        </w:rPr>
        <w:t>Project Manager/Engineer</w:t>
      </w:r>
      <w:r w:rsidRPr="00EF5F16">
        <w:rPr>
          <w:rFonts w:eastAsia="Cambria"/>
          <w:w w:val="105"/>
          <w:sz w:val="22"/>
          <w:szCs w:val="22"/>
        </w:rPr>
        <w:t xml:space="preserve"> of any detected shortage,</w:t>
      </w:r>
      <w:r w:rsidRPr="00BA65B8">
        <w:rPr>
          <w:rFonts w:eastAsia="Cambria"/>
          <w:w w:val="105"/>
          <w:sz w:val="22"/>
          <w:szCs w:val="22"/>
        </w:rPr>
        <w:t xml:space="preserve"> </w:t>
      </w:r>
      <w:r w:rsidRPr="00EF5F16">
        <w:rPr>
          <w:rFonts w:eastAsia="Cambria"/>
          <w:w w:val="105"/>
          <w:sz w:val="22"/>
          <w:szCs w:val="22"/>
        </w:rPr>
        <w:t>defect or default. For the material being arranged by the Employer</w:t>
      </w:r>
      <w:r w:rsidRPr="00BA65B8">
        <w:rPr>
          <w:rFonts w:eastAsia="Cambria"/>
          <w:w w:val="105"/>
          <w:sz w:val="22"/>
          <w:szCs w:val="22"/>
        </w:rPr>
        <w:t xml:space="preserve"> </w:t>
      </w:r>
      <w:r w:rsidRPr="00EF5F16">
        <w:rPr>
          <w:rFonts w:eastAsia="Cambria"/>
          <w:w w:val="105"/>
          <w:sz w:val="22"/>
          <w:szCs w:val="22"/>
        </w:rPr>
        <w:t>and</w:t>
      </w:r>
      <w:r w:rsidRPr="00BA65B8">
        <w:rPr>
          <w:rFonts w:eastAsia="Cambria"/>
          <w:w w:val="105"/>
          <w:sz w:val="22"/>
          <w:szCs w:val="22"/>
        </w:rPr>
        <w:t xml:space="preserve"> </w:t>
      </w:r>
      <w:r w:rsidRPr="00EF5F16">
        <w:rPr>
          <w:rFonts w:eastAsia="Cambria"/>
          <w:w w:val="105"/>
          <w:sz w:val="22"/>
          <w:szCs w:val="22"/>
        </w:rPr>
        <w:t>supplied</w:t>
      </w:r>
      <w:r w:rsidRPr="00BA65B8">
        <w:rPr>
          <w:rFonts w:eastAsia="Cambria"/>
          <w:w w:val="105"/>
          <w:sz w:val="22"/>
          <w:szCs w:val="22"/>
        </w:rPr>
        <w:t xml:space="preserve"> </w:t>
      </w:r>
      <w:r w:rsidRPr="00EF5F16">
        <w:rPr>
          <w:rFonts w:eastAsia="Cambria"/>
          <w:w w:val="105"/>
          <w:sz w:val="22"/>
          <w:szCs w:val="22"/>
        </w:rPr>
        <w:t>to</w:t>
      </w:r>
      <w:r w:rsidRPr="00BA65B8">
        <w:rPr>
          <w:rFonts w:eastAsia="Cambria"/>
          <w:w w:val="105"/>
          <w:sz w:val="22"/>
          <w:szCs w:val="22"/>
        </w:rPr>
        <w:t xml:space="preserve"> </w:t>
      </w:r>
      <w:r w:rsidRPr="00EF5F16">
        <w:rPr>
          <w:rFonts w:eastAsia="Cambria"/>
          <w:w w:val="105"/>
          <w:sz w:val="22"/>
          <w:szCs w:val="22"/>
        </w:rPr>
        <w:t>the</w:t>
      </w:r>
      <w:r w:rsidRPr="00BA65B8">
        <w:rPr>
          <w:rFonts w:eastAsia="Cambria"/>
          <w:w w:val="105"/>
          <w:sz w:val="22"/>
          <w:szCs w:val="22"/>
        </w:rPr>
        <w:t xml:space="preserve"> </w:t>
      </w:r>
      <w:r w:rsidRPr="00EF5F16">
        <w:rPr>
          <w:rFonts w:eastAsia="Cambria"/>
          <w:w w:val="105"/>
          <w:sz w:val="22"/>
          <w:szCs w:val="22"/>
        </w:rPr>
        <w:t>Contractor</w:t>
      </w:r>
      <w:r w:rsidRPr="00BA65B8">
        <w:rPr>
          <w:rFonts w:eastAsia="Cambria"/>
          <w:w w:val="105"/>
          <w:sz w:val="22"/>
          <w:szCs w:val="22"/>
        </w:rPr>
        <w:t xml:space="preserve"> </w:t>
      </w:r>
      <w:r w:rsidRPr="00EF5F16">
        <w:rPr>
          <w:rFonts w:eastAsia="Cambria"/>
          <w:w w:val="105"/>
          <w:sz w:val="22"/>
          <w:szCs w:val="22"/>
        </w:rPr>
        <w:t>for</w:t>
      </w:r>
      <w:r w:rsidRPr="00BA65B8">
        <w:rPr>
          <w:rFonts w:eastAsia="Cambria"/>
          <w:w w:val="105"/>
          <w:sz w:val="22"/>
          <w:szCs w:val="22"/>
        </w:rPr>
        <w:t xml:space="preserve"> </w:t>
      </w:r>
      <w:r w:rsidRPr="00EF5F16">
        <w:rPr>
          <w:rFonts w:eastAsia="Cambria"/>
          <w:w w:val="105"/>
          <w:sz w:val="22"/>
          <w:szCs w:val="22"/>
        </w:rPr>
        <w:t>erection,</w:t>
      </w:r>
      <w:r w:rsidRPr="00BA65B8">
        <w:rPr>
          <w:rFonts w:eastAsia="Cambria"/>
          <w:w w:val="105"/>
          <w:sz w:val="22"/>
          <w:szCs w:val="22"/>
        </w:rPr>
        <w:t xml:space="preserve"> </w:t>
      </w:r>
      <w:r w:rsidRPr="00EF5F16">
        <w:rPr>
          <w:rFonts w:eastAsia="Cambria"/>
          <w:w w:val="105"/>
          <w:sz w:val="22"/>
          <w:szCs w:val="22"/>
        </w:rPr>
        <w:t>are</w:t>
      </w:r>
      <w:r w:rsidRPr="00BA65B8">
        <w:rPr>
          <w:rFonts w:eastAsia="Cambria"/>
          <w:w w:val="105"/>
          <w:sz w:val="22"/>
          <w:szCs w:val="22"/>
        </w:rPr>
        <w:t xml:space="preserve"> </w:t>
      </w:r>
      <w:r w:rsidRPr="00EF5F16">
        <w:rPr>
          <w:rFonts w:eastAsia="Cambria"/>
          <w:w w:val="105"/>
          <w:sz w:val="22"/>
          <w:szCs w:val="22"/>
        </w:rPr>
        <w:t>received</w:t>
      </w:r>
      <w:r w:rsidRPr="00BA65B8">
        <w:rPr>
          <w:rFonts w:eastAsia="Cambria"/>
          <w:w w:val="105"/>
          <w:sz w:val="22"/>
          <w:szCs w:val="22"/>
        </w:rPr>
        <w:t xml:space="preserve"> </w:t>
      </w:r>
      <w:r w:rsidRPr="00EF5F16">
        <w:rPr>
          <w:rFonts w:eastAsia="Cambria"/>
          <w:w w:val="105"/>
          <w:sz w:val="22"/>
          <w:szCs w:val="22"/>
        </w:rPr>
        <w:t>short,</w:t>
      </w:r>
      <w:r w:rsidRPr="00BA65B8">
        <w:rPr>
          <w:rFonts w:eastAsia="Cambria"/>
          <w:w w:val="105"/>
          <w:sz w:val="22"/>
          <w:szCs w:val="22"/>
        </w:rPr>
        <w:t xml:space="preserve"> </w:t>
      </w:r>
      <w:r w:rsidRPr="00EF5F16">
        <w:rPr>
          <w:rFonts w:eastAsia="Cambria"/>
          <w:w w:val="105"/>
          <w:sz w:val="22"/>
          <w:szCs w:val="22"/>
        </w:rPr>
        <w:t>broken</w:t>
      </w:r>
      <w:r w:rsidRPr="00BA65B8">
        <w:rPr>
          <w:rFonts w:eastAsia="Cambria"/>
          <w:w w:val="105"/>
          <w:sz w:val="22"/>
          <w:szCs w:val="22"/>
        </w:rPr>
        <w:t xml:space="preserve"> </w:t>
      </w:r>
      <w:r w:rsidRPr="00EF5F16">
        <w:rPr>
          <w:rFonts w:eastAsia="Cambria"/>
          <w:w w:val="105"/>
          <w:sz w:val="22"/>
          <w:szCs w:val="22"/>
        </w:rPr>
        <w:t>or</w:t>
      </w:r>
      <w:r w:rsidRPr="00BA65B8">
        <w:rPr>
          <w:rFonts w:eastAsia="Cambria"/>
          <w:w w:val="105"/>
          <w:sz w:val="22"/>
          <w:szCs w:val="22"/>
        </w:rPr>
        <w:t xml:space="preserve"> </w:t>
      </w:r>
      <w:r w:rsidRPr="00EF5F16">
        <w:rPr>
          <w:rFonts w:eastAsia="Cambria"/>
          <w:w w:val="105"/>
          <w:sz w:val="22"/>
          <w:szCs w:val="22"/>
        </w:rPr>
        <w:t>damaged,</w:t>
      </w:r>
      <w:r w:rsidRPr="00BA65B8">
        <w:rPr>
          <w:rFonts w:eastAsia="Cambria"/>
          <w:w w:val="105"/>
          <w:sz w:val="22"/>
          <w:szCs w:val="22"/>
        </w:rPr>
        <w:t xml:space="preserve"> </w:t>
      </w:r>
      <w:r w:rsidRPr="00EF5F16">
        <w:rPr>
          <w:rFonts w:eastAsia="Cambria"/>
          <w:w w:val="105"/>
          <w:sz w:val="22"/>
          <w:szCs w:val="22"/>
        </w:rPr>
        <w:t>an</w:t>
      </w:r>
      <w:r w:rsidRPr="00BA65B8">
        <w:rPr>
          <w:rFonts w:eastAsia="Cambria"/>
          <w:w w:val="105"/>
          <w:sz w:val="22"/>
          <w:szCs w:val="22"/>
        </w:rPr>
        <w:t xml:space="preserve"> </w:t>
      </w:r>
      <w:r w:rsidRPr="00EF5F16">
        <w:rPr>
          <w:rFonts w:eastAsia="Cambria"/>
          <w:w w:val="105"/>
          <w:sz w:val="22"/>
          <w:szCs w:val="22"/>
        </w:rPr>
        <w:t>entry</w:t>
      </w:r>
      <w:r w:rsidRPr="00BA65B8">
        <w:rPr>
          <w:rFonts w:eastAsia="Cambria"/>
          <w:w w:val="105"/>
          <w:sz w:val="22"/>
          <w:szCs w:val="22"/>
        </w:rPr>
        <w:t xml:space="preserve"> </w:t>
      </w:r>
      <w:r w:rsidRPr="00EF5F16">
        <w:rPr>
          <w:rFonts w:eastAsia="Cambria"/>
          <w:w w:val="105"/>
          <w:sz w:val="22"/>
          <w:szCs w:val="22"/>
        </w:rPr>
        <w:t>shall</w:t>
      </w:r>
      <w:r w:rsidRPr="00BA65B8">
        <w:rPr>
          <w:rFonts w:eastAsia="Cambria"/>
          <w:w w:val="105"/>
          <w:sz w:val="22"/>
          <w:szCs w:val="22"/>
        </w:rPr>
        <w:t xml:space="preserve"> </w:t>
      </w:r>
      <w:r w:rsidRPr="00EF5F16">
        <w:rPr>
          <w:rFonts w:eastAsia="Cambria"/>
          <w:w w:val="105"/>
          <w:sz w:val="22"/>
          <w:szCs w:val="22"/>
        </w:rPr>
        <w:t>be</w:t>
      </w:r>
      <w:r w:rsidRPr="00BA65B8">
        <w:rPr>
          <w:rFonts w:eastAsia="Cambria"/>
          <w:w w:val="105"/>
          <w:sz w:val="22"/>
          <w:szCs w:val="22"/>
        </w:rPr>
        <w:t xml:space="preserve"> </w:t>
      </w:r>
      <w:r w:rsidRPr="00EF5F16">
        <w:rPr>
          <w:rFonts w:eastAsia="Cambria"/>
          <w:w w:val="105"/>
          <w:sz w:val="22"/>
          <w:szCs w:val="22"/>
        </w:rPr>
        <w:t>made</w:t>
      </w:r>
      <w:r w:rsidRPr="00BA65B8">
        <w:rPr>
          <w:rFonts w:eastAsia="Cambria"/>
          <w:w w:val="105"/>
          <w:sz w:val="22"/>
          <w:szCs w:val="22"/>
        </w:rPr>
        <w:t xml:space="preserve"> </w:t>
      </w:r>
      <w:r w:rsidRPr="00EF5F16">
        <w:rPr>
          <w:rFonts w:eastAsia="Cambria"/>
          <w:w w:val="105"/>
          <w:sz w:val="22"/>
          <w:szCs w:val="22"/>
        </w:rPr>
        <w:t>in</w:t>
      </w:r>
      <w:r w:rsidRPr="00BA65B8">
        <w:rPr>
          <w:rFonts w:eastAsia="Cambria"/>
          <w:w w:val="105"/>
          <w:sz w:val="22"/>
          <w:szCs w:val="22"/>
        </w:rPr>
        <w:t xml:space="preserve"> </w:t>
      </w:r>
      <w:r w:rsidRPr="00EF5F16">
        <w:rPr>
          <w:rFonts w:eastAsia="Cambria"/>
          <w:w w:val="105"/>
          <w:sz w:val="22"/>
          <w:szCs w:val="22"/>
        </w:rPr>
        <w:t>the</w:t>
      </w:r>
      <w:r w:rsidRPr="00BA65B8">
        <w:rPr>
          <w:rFonts w:eastAsia="Cambria"/>
          <w:w w:val="105"/>
          <w:sz w:val="22"/>
          <w:szCs w:val="22"/>
        </w:rPr>
        <w:t xml:space="preserve"> </w:t>
      </w:r>
      <w:r w:rsidRPr="00EF5F16">
        <w:rPr>
          <w:rFonts w:eastAsia="Cambria"/>
          <w:w w:val="105"/>
          <w:sz w:val="22"/>
          <w:szCs w:val="22"/>
        </w:rPr>
        <w:t>delivery</w:t>
      </w:r>
      <w:r w:rsidRPr="00BA65B8">
        <w:rPr>
          <w:rFonts w:eastAsia="Cambria"/>
          <w:w w:val="105"/>
          <w:sz w:val="22"/>
          <w:szCs w:val="22"/>
        </w:rPr>
        <w:t xml:space="preserve"> </w:t>
      </w:r>
      <w:r w:rsidRPr="00EF5F16">
        <w:rPr>
          <w:rFonts w:eastAsia="Cambria"/>
          <w:w w:val="105"/>
          <w:sz w:val="22"/>
          <w:szCs w:val="22"/>
        </w:rPr>
        <w:t>register</w:t>
      </w:r>
      <w:r w:rsidRPr="00BA65B8">
        <w:rPr>
          <w:rFonts w:eastAsia="Cambria"/>
          <w:w w:val="105"/>
          <w:sz w:val="22"/>
          <w:szCs w:val="22"/>
        </w:rPr>
        <w:t xml:space="preserve"> </w:t>
      </w:r>
      <w:r w:rsidRPr="00EF5F16">
        <w:rPr>
          <w:rFonts w:eastAsia="Cambria"/>
          <w:w w:val="105"/>
          <w:sz w:val="22"/>
          <w:szCs w:val="22"/>
        </w:rPr>
        <w:t>of</w:t>
      </w:r>
      <w:r w:rsidR="00C7775E" w:rsidRPr="00EF5F16">
        <w:rPr>
          <w:rFonts w:eastAsia="Cambria"/>
          <w:w w:val="105"/>
          <w:sz w:val="22"/>
          <w:szCs w:val="22"/>
        </w:rPr>
        <w:t xml:space="preserve"> </w:t>
      </w:r>
      <w:r w:rsidRPr="00BA65B8">
        <w:rPr>
          <w:rFonts w:eastAsia="Cambria"/>
          <w:w w:val="105"/>
          <w:sz w:val="22"/>
          <w:szCs w:val="22"/>
        </w:rPr>
        <w:t xml:space="preserve"> </w:t>
      </w:r>
      <w:r w:rsidRPr="00EF5F16">
        <w:rPr>
          <w:rFonts w:eastAsia="Cambria"/>
          <w:w w:val="105"/>
          <w:sz w:val="22"/>
          <w:szCs w:val="22"/>
        </w:rPr>
        <w:t>the railway authorities/road transporter as far as possible</w:t>
      </w:r>
      <w:r w:rsidRPr="00BA65B8">
        <w:rPr>
          <w:rFonts w:eastAsia="Cambria"/>
          <w:w w:val="105"/>
          <w:sz w:val="22"/>
          <w:szCs w:val="22"/>
        </w:rPr>
        <w:t xml:space="preserve"> </w:t>
      </w:r>
      <w:r w:rsidRPr="00EF5F16">
        <w:rPr>
          <w:rFonts w:eastAsia="Cambria"/>
          <w:w w:val="105"/>
          <w:sz w:val="22"/>
          <w:szCs w:val="22"/>
        </w:rPr>
        <w:t>and a</w:t>
      </w:r>
      <w:r w:rsidRPr="00BA65B8">
        <w:rPr>
          <w:rFonts w:eastAsia="Cambria"/>
          <w:w w:val="105"/>
          <w:sz w:val="22"/>
          <w:szCs w:val="22"/>
        </w:rPr>
        <w:t xml:space="preserve"> </w:t>
      </w:r>
      <w:r w:rsidRPr="00EF5F16">
        <w:rPr>
          <w:rFonts w:eastAsia="Cambria"/>
          <w:w w:val="105"/>
          <w:sz w:val="22"/>
          <w:szCs w:val="22"/>
        </w:rPr>
        <w:t>report of the same giving full details of shortage and damages along</w:t>
      </w:r>
      <w:r w:rsidRPr="00BA65B8">
        <w:rPr>
          <w:rFonts w:eastAsia="Cambria"/>
          <w:w w:val="105"/>
          <w:sz w:val="22"/>
          <w:szCs w:val="22"/>
        </w:rPr>
        <w:t xml:space="preserve"> </w:t>
      </w:r>
      <w:r w:rsidRPr="00EF5F16">
        <w:rPr>
          <w:rFonts w:eastAsia="Cambria"/>
          <w:w w:val="105"/>
          <w:sz w:val="22"/>
          <w:szCs w:val="22"/>
        </w:rPr>
        <w:t>with a copy of report entered in the delivery register of the road</w:t>
      </w:r>
      <w:r w:rsidRPr="00BA65B8">
        <w:rPr>
          <w:rFonts w:eastAsia="Cambria"/>
          <w:w w:val="105"/>
          <w:sz w:val="22"/>
          <w:szCs w:val="22"/>
        </w:rPr>
        <w:t xml:space="preserve"> </w:t>
      </w:r>
      <w:r w:rsidRPr="00EF5F16">
        <w:rPr>
          <w:rFonts w:eastAsia="Cambria"/>
          <w:w w:val="105"/>
          <w:sz w:val="22"/>
          <w:szCs w:val="22"/>
        </w:rPr>
        <w:t>transporter/railways shall be submitted by the Contractor to the</w:t>
      </w:r>
      <w:r w:rsidRPr="00BA65B8">
        <w:rPr>
          <w:rFonts w:eastAsia="Cambria"/>
          <w:w w:val="105"/>
          <w:sz w:val="22"/>
          <w:szCs w:val="22"/>
        </w:rPr>
        <w:t xml:space="preserve"> </w:t>
      </w:r>
      <w:r w:rsidR="00E63B39" w:rsidRPr="00EF5F16">
        <w:rPr>
          <w:rFonts w:eastAsia="Cambria"/>
          <w:w w:val="105"/>
          <w:sz w:val="22"/>
          <w:szCs w:val="22"/>
        </w:rPr>
        <w:t xml:space="preserve">Project Manager/Engineer </w:t>
      </w:r>
      <w:r w:rsidRPr="00BA65B8">
        <w:rPr>
          <w:rFonts w:eastAsia="Cambria"/>
          <w:w w:val="105"/>
          <w:sz w:val="22"/>
          <w:szCs w:val="22"/>
        </w:rPr>
        <w:t xml:space="preserve"> </w:t>
      </w:r>
      <w:r w:rsidRPr="00DF4A50">
        <w:rPr>
          <w:rFonts w:eastAsia="Cambria"/>
          <w:w w:val="105"/>
          <w:sz w:val="22"/>
          <w:szCs w:val="22"/>
        </w:rPr>
        <w:t>and</w:t>
      </w:r>
      <w:r w:rsidRPr="00BA65B8">
        <w:rPr>
          <w:rFonts w:eastAsia="Cambria"/>
          <w:w w:val="105"/>
          <w:sz w:val="22"/>
          <w:szCs w:val="22"/>
        </w:rPr>
        <w:t xml:space="preserve"> </w:t>
      </w:r>
      <w:proofErr w:type="spellStart"/>
      <w:r w:rsidRPr="00DF4A50">
        <w:rPr>
          <w:rFonts w:eastAsia="Cambria"/>
          <w:w w:val="105"/>
          <w:sz w:val="22"/>
          <w:szCs w:val="22"/>
        </w:rPr>
        <w:t>Employer‟s</w:t>
      </w:r>
      <w:proofErr w:type="spellEnd"/>
      <w:r w:rsidRPr="00BA65B8">
        <w:rPr>
          <w:rFonts w:eastAsia="Cambria"/>
          <w:w w:val="105"/>
          <w:sz w:val="22"/>
          <w:szCs w:val="22"/>
        </w:rPr>
        <w:t xml:space="preserve"> </w:t>
      </w:r>
      <w:r w:rsidRPr="00DF4A50">
        <w:rPr>
          <w:rFonts w:eastAsia="Cambria"/>
          <w:w w:val="105"/>
          <w:sz w:val="22"/>
          <w:szCs w:val="22"/>
        </w:rPr>
        <w:t>consignee</w:t>
      </w:r>
      <w:r w:rsidRPr="00BA65B8">
        <w:rPr>
          <w:rFonts w:eastAsia="Cambria"/>
          <w:w w:val="105"/>
          <w:sz w:val="22"/>
          <w:szCs w:val="22"/>
        </w:rPr>
        <w:t xml:space="preserve"> </w:t>
      </w:r>
      <w:r w:rsidRPr="00DF4A50">
        <w:rPr>
          <w:rFonts w:eastAsia="Cambria"/>
          <w:w w:val="105"/>
          <w:sz w:val="22"/>
          <w:szCs w:val="22"/>
        </w:rPr>
        <w:t>immediately.</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Employer shall immediately remedy any shortage, defect or default,</w:t>
      </w:r>
      <w:r w:rsidRPr="00BA65B8">
        <w:rPr>
          <w:rFonts w:eastAsia="Cambria"/>
          <w:w w:val="105"/>
          <w:sz w:val="22"/>
          <w:szCs w:val="22"/>
        </w:rPr>
        <w:t xml:space="preserve"> </w:t>
      </w:r>
      <w:r w:rsidRPr="00DF4A50">
        <w:rPr>
          <w:rFonts w:eastAsia="Cambria"/>
          <w:w w:val="105"/>
          <w:sz w:val="22"/>
          <w:szCs w:val="22"/>
        </w:rPr>
        <w:t>or the Contractor shall, if practicable and possible, at the request of</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Employer,</w:t>
      </w:r>
      <w:r w:rsidRPr="00BA65B8">
        <w:rPr>
          <w:rFonts w:eastAsia="Cambria"/>
          <w:w w:val="105"/>
          <w:sz w:val="22"/>
          <w:szCs w:val="22"/>
        </w:rPr>
        <w:t xml:space="preserve"> </w:t>
      </w:r>
      <w:r w:rsidRPr="00DF4A50">
        <w:rPr>
          <w:rFonts w:eastAsia="Cambria"/>
          <w:w w:val="105"/>
          <w:sz w:val="22"/>
          <w:szCs w:val="22"/>
        </w:rPr>
        <w:t>remedy</w:t>
      </w:r>
      <w:r w:rsidRPr="00BA65B8">
        <w:rPr>
          <w:rFonts w:eastAsia="Cambria"/>
          <w:w w:val="105"/>
          <w:sz w:val="22"/>
          <w:szCs w:val="22"/>
        </w:rPr>
        <w:t xml:space="preserve"> </w:t>
      </w:r>
      <w:r w:rsidRPr="00DF4A50">
        <w:rPr>
          <w:rFonts w:eastAsia="Cambria"/>
          <w:w w:val="105"/>
          <w:sz w:val="22"/>
          <w:szCs w:val="22"/>
        </w:rPr>
        <w:t>such</w:t>
      </w:r>
      <w:r w:rsidRPr="00BA65B8">
        <w:rPr>
          <w:rFonts w:eastAsia="Cambria"/>
          <w:w w:val="105"/>
          <w:sz w:val="22"/>
          <w:szCs w:val="22"/>
        </w:rPr>
        <w:t xml:space="preserve"> </w:t>
      </w:r>
      <w:r w:rsidRPr="00DF4A50">
        <w:rPr>
          <w:rFonts w:eastAsia="Cambria"/>
          <w:w w:val="105"/>
          <w:sz w:val="22"/>
          <w:szCs w:val="22"/>
        </w:rPr>
        <w:t>shortage,</w:t>
      </w:r>
      <w:r w:rsidRPr="00BA65B8">
        <w:rPr>
          <w:rFonts w:eastAsia="Cambria"/>
          <w:w w:val="105"/>
          <w:sz w:val="22"/>
          <w:szCs w:val="22"/>
        </w:rPr>
        <w:t xml:space="preserve"> </w:t>
      </w:r>
      <w:r w:rsidRPr="00DF4A50">
        <w:rPr>
          <w:rFonts w:eastAsia="Cambria"/>
          <w:w w:val="105"/>
          <w:sz w:val="22"/>
          <w:szCs w:val="22"/>
        </w:rPr>
        <w:t>defect</w:t>
      </w:r>
      <w:r w:rsidRPr="00BA65B8">
        <w:rPr>
          <w:rFonts w:eastAsia="Cambria"/>
          <w:w w:val="105"/>
          <w:sz w:val="22"/>
          <w:szCs w:val="22"/>
        </w:rPr>
        <w:t xml:space="preserve"> </w:t>
      </w:r>
      <w:r w:rsidRPr="00DF4A50">
        <w:rPr>
          <w:rFonts w:eastAsia="Cambria"/>
          <w:w w:val="105"/>
          <w:sz w:val="22"/>
          <w:szCs w:val="22"/>
        </w:rPr>
        <w:t>or</w:t>
      </w:r>
      <w:r w:rsidRPr="00BA65B8">
        <w:rPr>
          <w:rFonts w:eastAsia="Cambria"/>
          <w:w w:val="105"/>
          <w:sz w:val="22"/>
          <w:szCs w:val="22"/>
        </w:rPr>
        <w:t xml:space="preserve"> </w:t>
      </w:r>
      <w:r w:rsidRPr="00DF4A50">
        <w:rPr>
          <w:rFonts w:eastAsia="Cambria"/>
          <w:w w:val="105"/>
          <w:sz w:val="22"/>
          <w:szCs w:val="22"/>
        </w:rPr>
        <w:t>default</w:t>
      </w:r>
      <w:r w:rsidRPr="00BA65B8">
        <w:rPr>
          <w:rFonts w:eastAsia="Cambria"/>
          <w:w w:val="105"/>
          <w:sz w:val="22"/>
          <w:szCs w:val="22"/>
        </w:rPr>
        <w:t xml:space="preserve"> </w:t>
      </w:r>
      <w:r w:rsidRPr="00DF4A50">
        <w:rPr>
          <w:rFonts w:eastAsia="Cambria"/>
          <w:w w:val="105"/>
          <w:sz w:val="22"/>
          <w:szCs w:val="22"/>
        </w:rPr>
        <w:t>at</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proofErr w:type="spellStart"/>
      <w:r w:rsidRPr="00DF4A50">
        <w:rPr>
          <w:rFonts w:eastAsia="Cambria"/>
          <w:w w:val="105"/>
          <w:sz w:val="22"/>
          <w:szCs w:val="22"/>
        </w:rPr>
        <w:t>Employer‟s</w:t>
      </w:r>
      <w:proofErr w:type="spellEnd"/>
      <w:r w:rsidRPr="00DF4A50">
        <w:rPr>
          <w:rFonts w:eastAsia="Cambria"/>
          <w:w w:val="105"/>
          <w:sz w:val="22"/>
          <w:szCs w:val="22"/>
        </w:rPr>
        <w:t xml:space="preserve"> cost and expense. After inspection, such item shall fall</w:t>
      </w:r>
      <w:r w:rsidRPr="00BA65B8">
        <w:rPr>
          <w:rFonts w:eastAsia="Cambria"/>
          <w:w w:val="105"/>
          <w:sz w:val="22"/>
          <w:szCs w:val="22"/>
        </w:rPr>
        <w:t xml:space="preserve"> </w:t>
      </w:r>
      <w:r w:rsidRPr="00DF4A50">
        <w:rPr>
          <w:rFonts w:eastAsia="Cambria"/>
          <w:w w:val="105"/>
          <w:sz w:val="22"/>
          <w:szCs w:val="22"/>
        </w:rPr>
        <w:t>under the care, custody and control of the Contractor. The provision</w:t>
      </w:r>
      <w:r w:rsidRPr="00BA65B8">
        <w:rPr>
          <w:rFonts w:eastAsia="Cambria"/>
          <w:w w:val="105"/>
          <w:sz w:val="22"/>
          <w:szCs w:val="22"/>
        </w:rPr>
        <w:t xml:space="preserve"> </w:t>
      </w:r>
      <w:r w:rsidRPr="00DF4A50">
        <w:rPr>
          <w:rFonts w:eastAsia="Cambria"/>
          <w:w w:val="105"/>
          <w:sz w:val="22"/>
          <w:szCs w:val="22"/>
        </w:rPr>
        <w:t xml:space="preserve">of this </w:t>
      </w:r>
      <w:r w:rsidRPr="00BA65B8">
        <w:rPr>
          <w:rFonts w:eastAsia="Cambria"/>
          <w:w w:val="105"/>
          <w:sz w:val="22"/>
          <w:szCs w:val="22"/>
        </w:rPr>
        <w:t>GCC Sub-Clause 17.2.4</w:t>
      </w:r>
      <w:r w:rsidRPr="00DF4A50">
        <w:rPr>
          <w:rFonts w:eastAsia="Cambria"/>
          <w:w w:val="105"/>
          <w:sz w:val="22"/>
          <w:szCs w:val="22"/>
        </w:rPr>
        <w:t xml:space="preserve"> shall apply to any item supplied to</w:t>
      </w:r>
      <w:r w:rsidRPr="00BA65B8">
        <w:rPr>
          <w:rFonts w:eastAsia="Cambria"/>
          <w:w w:val="105"/>
          <w:sz w:val="22"/>
          <w:szCs w:val="22"/>
        </w:rPr>
        <w:t xml:space="preserve"> </w:t>
      </w:r>
      <w:r w:rsidRPr="00DF4A50">
        <w:rPr>
          <w:rFonts w:eastAsia="Cambria"/>
          <w:w w:val="105"/>
          <w:sz w:val="22"/>
          <w:szCs w:val="22"/>
        </w:rPr>
        <w:t>remedy</w:t>
      </w:r>
      <w:r w:rsidRPr="00BA65B8">
        <w:rPr>
          <w:rFonts w:eastAsia="Cambria"/>
          <w:w w:val="105"/>
          <w:sz w:val="22"/>
          <w:szCs w:val="22"/>
        </w:rPr>
        <w:t xml:space="preserve"> </w:t>
      </w:r>
      <w:r w:rsidRPr="00DF4A50">
        <w:rPr>
          <w:rFonts w:eastAsia="Cambria"/>
          <w:w w:val="105"/>
          <w:sz w:val="22"/>
          <w:szCs w:val="22"/>
        </w:rPr>
        <w:t>any</w:t>
      </w:r>
      <w:r w:rsidRPr="00BA65B8">
        <w:rPr>
          <w:rFonts w:eastAsia="Cambria"/>
          <w:w w:val="105"/>
          <w:sz w:val="22"/>
          <w:szCs w:val="22"/>
        </w:rPr>
        <w:t xml:space="preserve"> </w:t>
      </w:r>
      <w:r w:rsidRPr="00DF4A50">
        <w:rPr>
          <w:rFonts w:eastAsia="Cambria"/>
          <w:w w:val="105"/>
          <w:sz w:val="22"/>
          <w:szCs w:val="22"/>
        </w:rPr>
        <w:t>such</w:t>
      </w:r>
      <w:r w:rsidRPr="00BA65B8">
        <w:rPr>
          <w:rFonts w:eastAsia="Cambria"/>
          <w:w w:val="105"/>
          <w:sz w:val="22"/>
          <w:szCs w:val="22"/>
        </w:rPr>
        <w:t xml:space="preserve"> </w:t>
      </w:r>
      <w:r w:rsidRPr="00DF4A50">
        <w:rPr>
          <w:rFonts w:eastAsia="Cambria"/>
          <w:w w:val="105"/>
          <w:sz w:val="22"/>
          <w:szCs w:val="22"/>
        </w:rPr>
        <w:t>shortage</w:t>
      </w:r>
      <w:r w:rsidRPr="00BA65B8">
        <w:rPr>
          <w:rFonts w:eastAsia="Cambria"/>
          <w:w w:val="105"/>
          <w:sz w:val="22"/>
          <w:szCs w:val="22"/>
        </w:rPr>
        <w:t xml:space="preserve"> </w:t>
      </w:r>
      <w:r w:rsidRPr="00DF4A50">
        <w:rPr>
          <w:rFonts w:eastAsia="Cambria"/>
          <w:w w:val="105"/>
          <w:sz w:val="22"/>
          <w:szCs w:val="22"/>
        </w:rPr>
        <w:t>or</w:t>
      </w:r>
      <w:r w:rsidRPr="00BA65B8">
        <w:rPr>
          <w:rFonts w:eastAsia="Cambria"/>
          <w:w w:val="105"/>
          <w:sz w:val="22"/>
          <w:szCs w:val="22"/>
        </w:rPr>
        <w:t xml:space="preserve"> </w:t>
      </w:r>
      <w:r w:rsidRPr="00DF4A50">
        <w:rPr>
          <w:rFonts w:eastAsia="Cambria"/>
          <w:w w:val="105"/>
          <w:sz w:val="22"/>
          <w:szCs w:val="22"/>
        </w:rPr>
        <w:t>default</w:t>
      </w:r>
      <w:r w:rsidRPr="00BA65B8">
        <w:rPr>
          <w:rFonts w:eastAsia="Cambria"/>
          <w:w w:val="105"/>
          <w:sz w:val="22"/>
          <w:szCs w:val="22"/>
        </w:rPr>
        <w:t xml:space="preserve"> </w:t>
      </w:r>
      <w:r w:rsidRPr="00DF4A50">
        <w:rPr>
          <w:rFonts w:eastAsia="Cambria"/>
          <w:w w:val="105"/>
          <w:sz w:val="22"/>
          <w:szCs w:val="22"/>
        </w:rPr>
        <w:t>or</w:t>
      </w:r>
      <w:r w:rsidRPr="00BA65B8">
        <w:rPr>
          <w:rFonts w:eastAsia="Cambria"/>
          <w:w w:val="105"/>
          <w:sz w:val="22"/>
          <w:szCs w:val="22"/>
        </w:rPr>
        <w:t xml:space="preserve"> </w:t>
      </w:r>
      <w:r w:rsidRPr="00DF4A50">
        <w:rPr>
          <w:rFonts w:eastAsia="Cambria"/>
          <w:w w:val="105"/>
          <w:sz w:val="22"/>
          <w:szCs w:val="22"/>
        </w:rPr>
        <w:t>to</w:t>
      </w:r>
      <w:r w:rsidRPr="00BA65B8">
        <w:rPr>
          <w:rFonts w:eastAsia="Cambria"/>
          <w:w w:val="105"/>
          <w:sz w:val="22"/>
          <w:szCs w:val="22"/>
        </w:rPr>
        <w:t xml:space="preserve"> </w:t>
      </w:r>
      <w:r w:rsidRPr="00DF4A50">
        <w:rPr>
          <w:rFonts w:eastAsia="Cambria"/>
          <w:w w:val="105"/>
          <w:sz w:val="22"/>
          <w:szCs w:val="22"/>
        </w:rPr>
        <w:t>substitute</w:t>
      </w:r>
      <w:r w:rsidRPr="00BA65B8">
        <w:rPr>
          <w:rFonts w:eastAsia="Cambria"/>
          <w:w w:val="105"/>
          <w:sz w:val="22"/>
          <w:szCs w:val="22"/>
        </w:rPr>
        <w:t xml:space="preserve"> </w:t>
      </w:r>
      <w:r w:rsidRPr="00DF4A50">
        <w:rPr>
          <w:rFonts w:eastAsia="Cambria"/>
          <w:w w:val="105"/>
          <w:sz w:val="22"/>
          <w:szCs w:val="22"/>
        </w:rPr>
        <w:t>for</w:t>
      </w:r>
      <w:r w:rsidRPr="00BA65B8">
        <w:rPr>
          <w:rFonts w:eastAsia="Cambria"/>
          <w:w w:val="105"/>
          <w:sz w:val="22"/>
          <w:szCs w:val="22"/>
        </w:rPr>
        <w:t xml:space="preserve"> </w:t>
      </w:r>
      <w:r w:rsidRPr="00DF4A50">
        <w:rPr>
          <w:rFonts w:eastAsia="Cambria"/>
          <w:w w:val="105"/>
          <w:sz w:val="22"/>
          <w:szCs w:val="22"/>
        </w:rPr>
        <w:t>any</w:t>
      </w:r>
      <w:r w:rsidRPr="00BA65B8">
        <w:rPr>
          <w:rFonts w:eastAsia="Cambria"/>
          <w:w w:val="105"/>
          <w:sz w:val="22"/>
          <w:szCs w:val="22"/>
        </w:rPr>
        <w:t xml:space="preserve"> </w:t>
      </w:r>
      <w:r w:rsidRPr="00DF4A50">
        <w:rPr>
          <w:rFonts w:eastAsia="Cambria"/>
          <w:w w:val="105"/>
          <w:sz w:val="22"/>
          <w:szCs w:val="22"/>
        </w:rPr>
        <w:t>defective</w:t>
      </w:r>
      <w:r w:rsidRPr="00BA65B8">
        <w:rPr>
          <w:rFonts w:eastAsia="Cambria"/>
          <w:w w:val="105"/>
          <w:sz w:val="22"/>
          <w:szCs w:val="22"/>
        </w:rPr>
        <w:t xml:space="preserve"> </w:t>
      </w:r>
      <w:r w:rsidRPr="00DF4A50">
        <w:rPr>
          <w:rFonts w:eastAsia="Cambria"/>
          <w:w w:val="105"/>
          <w:sz w:val="22"/>
          <w:szCs w:val="22"/>
        </w:rPr>
        <w:t>item,</w:t>
      </w:r>
      <w:r w:rsidRPr="00BA65B8">
        <w:rPr>
          <w:rFonts w:eastAsia="Cambria"/>
          <w:w w:val="105"/>
          <w:sz w:val="22"/>
          <w:szCs w:val="22"/>
        </w:rPr>
        <w:t xml:space="preserve"> </w:t>
      </w:r>
      <w:r w:rsidRPr="00DF4A50">
        <w:rPr>
          <w:rFonts w:eastAsia="Cambria"/>
          <w:w w:val="105"/>
          <w:sz w:val="22"/>
          <w:szCs w:val="22"/>
        </w:rPr>
        <w:t>or</w:t>
      </w:r>
      <w:r w:rsidRPr="00BA65B8">
        <w:rPr>
          <w:rFonts w:eastAsia="Cambria"/>
          <w:w w:val="105"/>
          <w:sz w:val="22"/>
          <w:szCs w:val="22"/>
        </w:rPr>
        <w:t xml:space="preserve"> </w:t>
      </w:r>
      <w:r w:rsidRPr="00DF4A50">
        <w:rPr>
          <w:rFonts w:eastAsia="Cambria"/>
          <w:w w:val="105"/>
          <w:sz w:val="22"/>
          <w:szCs w:val="22"/>
        </w:rPr>
        <w:t>shall</w:t>
      </w:r>
      <w:r w:rsidRPr="00BA65B8">
        <w:rPr>
          <w:rFonts w:eastAsia="Cambria"/>
          <w:w w:val="105"/>
          <w:sz w:val="22"/>
          <w:szCs w:val="22"/>
        </w:rPr>
        <w:t xml:space="preserve"> </w:t>
      </w:r>
      <w:r w:rsidRPr="00DF4A50">
        <w:rPr>
          <w:rFonts w:eastAsia="Cambria"/>
          <w:w w:val="105"/>
          <w:sz w:val="22"/>
          <w:szCs w:val="22"/>
        </w:rPr>
        <w:t>apply</w:t>
      </w:r>
      <w:r w:rsidRPr="00BA65B8">
        <w:rPr>
          <w:rFonts w:eastAsia="Cambria"/>
          <w:w w:val="105"/>
          <w:sz w:val="22"/>
          <w:szCs w:val="22"/>
        </w:rPr>
        <w:t xml:space="preserve"> </w:t>
      </w:r>
      <w:r w:rsidRPr="00DF4A50">
        <w:rPr>
          <w:rFonts w:eastAsia="Cambria"/>
          <w:w w:val="105"/>
          <w:sz w:val="22"/>
          <w:szCs w:val="22"/>
        </w:rPr>
        <w:t>to</w:t>
      </w:r>
      <w:r w:rsidRPr="00BA65B8">
        <w:rPr>
          <w:rFonts w:eastAsia="Cambria"/>
          <w:w w:val="105"/>
          <w:sz w:val="22"/>
          <w:szCs w:val="22"/>
        </w:rPr>
        <w:t xml:space="preserve"> </w:t>
      </w:r>
      <w:r w:rsidRPr="00DF4A50">
        <w:rPr>
          <w:rFonts w:eastAsia="Cambria"/>
          <w:w w:val="105"/>
          <w:sz w:val="22"/>
          <w:szCs w:val="22"/>
        </w:rPr>
        <w:t>defective</w:t>
      </w:r>
      <w:r w:rsidRPr="00BA65B8">
        <w:rPr>
          <w:rFonts w:eastAsia="Cambria"/>
          <w:w w:val="105"/>
          <w:sz w:val="22"/>
          <w:szCs w:val="22"/>
        </w:rPr>
        <w:t xml:space="preserve"> </w:t>
      </w:r>
      <w:r w:rsidRPr="00DF4A50">
        <w:rPr>
          <w:rFonts w:eastAsia="Cambria"/>
          <w:w w:val="105"/>
          <w:sz w:val="22"/>
          <w:szCs w:val="22"/>
        </w:rPr>
        <w:t>items</w:t>
      </w:r>
      <w:r w:rsidRPr="00BA65B8">
        <w:rPr>
          <w:rFonts w:eastAsia="Cambria"/>
          <w:w w:val="105"/>
          <w:sz w:val="22"/>
          <w:szCs w:val="22"/>
        </w:rPr>
        <w:t xml:space="preserve"> </w:t>
      </w:r>
      <w:r w:rsidRPr="00DF4A50">
        <w:rPr>
          <w:rFonts w:eastAsia="Cambria"/>
          <w:w w:val="105"/>
          <w:sz w:val="22"/>
          <w:szCs w:val="22"/>
        </w:rPr>
        <w:t>that</w:t>
      </w:r>
      <w:r w:rsidRPr="00BA65B8">
        <w:rPr>
          <w:rFonts w:eastAsia="Cambria"/>
          <w:w w:val="105"/>
          <w:sz w:val="22"/>
          <w:szCs w:val="22"/>
        </w:rPr>
        <w:t xml:space="preserve"> </w:t>
      </w:r>
      <w:r w:rsidRPr="00DF4A50">
        <w:rPr>
          <w:rFonts w:eastAsia="Cambria"/>
          <w:w w:val="105"/>
          <w:sz w:val="22"/>
          <w:szCs w:val="22"/>
        </w:rPr>
        <w:t>have</w:t>
      </w:r>
      <w:r w:rsidRPr="00BA65B8">
        <w:rPr>
          <w:rFonts w:eastAsia="Cambria"/>
          <w:w w:val="105"/>
          <w:sz w:val="22"/>
          <w:szCs w:val="22"/>
        </w:rPr>
        <w:t xml:space="preserve"> </w:t>
      </w:r>
      <w:r w:rsidRPr="00DF4A50">
        <w:rPr>
          <w:rFonts w:eastAsia="Cambria"/>
          <w:w w:val="105"/>
          <w:sz w:val="22"/>
          <w:szCs w:val="22"/>
        </w:rPr>
        <w:t>been</w:t>
      </w:r>
      <w:r w:rsidRPr="00BA65B8">
        <w:rPr>
          <w:rFonts w:eastAsia="Cambria"/>
          <w:w w:val="105"/>
          <w:sz w:val="22"/>
          <w:szCs w:val="22"/>
        </w:rPr>
        <w:t xml:space="preserve"> </w:t>
      </w:r>
      <w:r w:rsidRPr="00DF4A50">
        <w:rPr>
          <w:rFonts w:eastAsia="Cambria"/>
          <w:w w:val="105"/>
          <w:sz w:val="22"/>
          <w:szCs w:val="22"/>
        </w:rPr>
        <w:t>repaired.</w:t>
      </w:r>
    </w:p>
    <w:p w:rsidR="005A48C5" w:rsidRPr="00DF4A50" w:rsidRDefault="005A48C5">
      <w:pPr>
        <w:widowControl w:val="0"/>
        <w:autoSpaceDE w:val="0"/>
        <w:autoSpaceDN w:val="0"/>
        <w:spacing w:before="5"/>
        <w:rPr>
          <w:rFonts w:eastAsia="Cambria"/>
          <w:sz w:val="22"/>
          <w:szCs w:val="22"/>
        </w:rPr>
      </w:pPr>
    </w:p>
    <w:p w:rsidR="005A48C5" w:rsidRPr="00DF4A50" w:rsidRDefault="00D11752">
      <w:pPr>
        <w:widowControl w:val="0"/>
        <w:numPr>
          <w:ilvl w:val="2"/>
          <w:numId w:val="14"/>
        </w:numPr>
        <w:tabs>
          <w:tab w:val="left" w:pos="1289"/>
        </w:tabs>
        <w:autoSpaceDE w:val="0"/>
        <w:autoSpaceDN w:val="0"/>
        <w:spacing w:line="254" w:lineRule="auto"/>
        <w:ind w:right="1608"/>
        <w:jc w:val="both"/>
        <w:rPr>
          <w:rFonts w:eastAsia="Cambria"/>
          <w:sz w:val="22"/>
          <w:szCs w:val="22"/>
        </w:rPr>
      </w:pPr>
      <w:r w:rsidRPr="00BA65B8">
        <w:rPr>
          <w:rFonts w:eastAsia="Cambria"/>
          <w:w w:val="105"/>
          <w:sz w:val="22"/>
          <w:szCs w:val="22"/>
        </w:rPr>
        <w:t>The foregoing responsibilities of the Contractor and its obligations of care, custody and control shall not relieve the Employer of liability for any undetected shortage, defect or default, nor place the Contractor under any liability for any such shortage, defect or default whether under</w:t>
      </w:r>
      <w:r w:rsidRPr="00DF4A50">
        <w:rPr>
          <w:rFonts w:eastAsia="Cambria"/>
          <w:spacing w:val="1"/>
          <w:sz w:val="22"/>
          <w:szCs w:val="22"/>
        </w:rPr>
        <w:t xml:space="preserve"> </w:t>
      </w:r>
      <w:r w:rsidRPr="00DF4A50">
        <w:rPr>
          <w:rFonts w:eastAsia="Cambria"/>
          <w:b/>
          <w:i/>
          <w:sz w:val="22"/>
          <w:szCs w:val="22"/>
        </w:rPr>
        <w:t>GCC</w:t>
      </w:r>
      <w:r w:rsidRPr="00DF4A50">
        <w:rPr>
          <w:rFonts w:eastAsia="Cambria"/>
          <w:b/>
          <w:i/>
          <w:spacing w:val="52"/>
          <w:sz w:val="22"/>
          <w:szCs w:val="22"/>
        </w:rPr>
        <w:t xml:space="preserve"> </w:t>
      </w:r>
      <w:r w:rsidRPr="00DF4A50">
        <w:rPr>
          <w:rFonts w:eastAsia="Cambria"/>
          <w:b/>
          <w:i/>
          <w:sz w:val="22"/>
          <w:szCs w:val="22"/>
        </w:rPr>
        <w:t>Clause</w:t>
      </w:r>
      <w:r w:rsidRPr="00DF4A50">
        <w:rPr>
          <w:rFonts w:eastAsia="Cambria"/>
          <w:b/>
          <w:i/>
          <w:spacing w:val="53"/>
          <w:sz w:val="22"/>
          <w:szCs w:val="22"/>
        </w:rPr>
        <w:t xml:space="preserve"> </w:t>
      </w:r>
      <w:r w:rsidRPr="00DF4A50">
        <w:rPr>
          <w:rFonts w:eastAsia="Cambria"/>
          <w:b/>
          <w:i/>
          <w:sz w:val="22"/>
          <w:szCs w:val="22"/>
        </w:rPr>
        <w:t>22</w:t>
      </w:r>
      <w:r w:rsidRPr="00DF4A50">
        <w:rPr>
          <w:rFonts w:eastAsia="Cambria"/>
          <w:spacing w:val="53"/>
          <w:sz w:val="22"/>
          <w:szCs w:val="22"/>
        </w:rPr>
        <w:t xml:space="preserve"> </w:t>
      </w:r>
      <w:r w:rsidRPr="00DF4A50">
        <w:rPr>
          <w:rFonts w:eastAsia="Cambria"/>
          <w:sz w:val="22"/>
          <w:szCs w:val="22"/>
        </w:rPr>
        <w:lastRenderedPageBreak/>
        <w:t>or</w:t>
      </w:r>
      <w:r w:rsidRPr="00DF4A50">
        <w:rPr>
          <w:rFonts w:eastAsia="Cambria"/>
          <w:spacing w:val="53"/>
          <w:sz w:val="22"/>
          <w:szCs w:val="22"/>
        </w:rPr>
        <w:t xml:space="preserve"> </w:t>
      </w:r>
      <w:r w:rsidRPr="00DF4A50">
        <w:rPr>
          <w:rFonts w:eastAsia="Cambria"/>
          <w:sz w:val="22"/>
          <w:szCs w:val="22"/>
        </w:rPr>
        <w:t>under</w:t>
      </w:r>
      <w:r w:rsidRPr="00DF4A50">
        <w:rPr>
          <w:rFonts w:eastAsia="Cambria"/>
          <w:spacing w:val="53"/>
          <w:sz w:val="22"/>
          <w:szCs w:val="22"/>
        </w:rPr>
        <w:t xml:space="preserve"> </w:t>
      </w:r>
      <w:r w:rsidRPr="00DF4A50">
        <w:rPr>
          <w:rFonts w:eastAsia="Cambria"/>
          <w:sz w:val="22"/>
          <w:szCs w:val="22"/>
        </w:rPr>
        <w:t>any</w:t>
      </w:r>
      <w:r w:rsidRPr="00DF4A50">
        <w:rPr>
          <w:rFonts w:eastAsia="Cambria"/>
          <w:spacing w:val="53"/>
          <w:sz w:val="22"/>
          <w:szCs w:val="22"/>
        </w:rPr>
        <w:t xml:space="preserve"> </w:t>
      </w:r>
      <w:r w:rsidRPr="00DF4A50">
        <w:rPr>
          <w:rFonts w:eastAsia="Cambria"/>
          <w:sz w:val="22"/>
          <w:szCs w:val="22"/>
        </w:rPr>
        <w:t>other</w:t>
      </w:r>
      <w:r w:rsidRPr="00DF4A50">
        <w:rPr>
          <w:rFonts w:eastAsia="Cambria"/>
          <w:spacing w:val="52"/>
          <w:sz w:val="22"/>
          <w:szCs w:val="22"/>
        </w:rPr>
        <w:t xml:space="preserve"> </w:t>
      </w:r>
      <w:r w:rsidRPr="00DF4A50">
        <w:rPr>
          <w:rFonts w:eastAsia="Cambria"/>
          <w:sz w:val="22"/>
          <w:szCs w:val="22"/>
        </w:rPr>
        <w:t>provision</w:t>
      </w:r>
      <w:r w:rsidRPr="00DF4A50">
        <w:rPr>
          <w:rFonts w:eastAsia="Cambria"/>
          <w:spacing w:val="-50"/>
          <w:sz w:val="22"/>
          <w:szCs w:val="22"/>
        </w:rPr>
        <w:t xml:space="preserve"> </w:t>
      </w:r>
      <w:r w:rsidRPr="00DF4A50">
        <w:rPr>
          <w:rFonts w:eastAsia="Cambria"/>
          <w:sz w:val="22"/>
          <w:szCs w:val="22"/>
        </w:rPr>
        <w:t>of</w:t>
      </w:r>
      <w:r w:rsidRPr="00DF4A50">
        <w:rPr>
          <w:rFonts w:eastAsia="Cambria"/>
          <w:spacing w:val="7"/>
          <w:sz w:val="22"/>
          <w:szCs w:val="22"/>
        </w:rPr>
        <w:t xml:space="preserve"> </w:t>
      </w:r>
      <w:r w:rsidRPr="00DF4A50">
        <w:rPr>
          <w:rFonts w:eastAsia="Cambria"/>
          <w:sz w:val="22"/>
          <w:szCs w:val="22"/>
        </w:rPr>
        <w:t>Contract.</w:t>
      </w:r>
    </w:p>
    <w:p w:rsidR="005A48C5" w:rsidRPr="00DF4A50" w:rsidRDefault="00D11752">
      <w:pPr>
        <w:widowControl w:val="0"/>
        <w:numPr>
          <w:ilvl w:val="2"/>
          <w:numId w:val="1"/>
        </w:numPr>
        <w:tabs>
          <w:tab w:val="left" w:pos="1288"/>
          <w:tab w:val="left" w:pos="1289"/>
        </w:tabs>
        <w:autoSpaceDE w:val="0"/>
        <w:autoSpaceDN w:val="0"/>
        <w:spacing w:before="64"/>
        <w:ind w:hanging="1081"/>
        <w:jc w:val="both"/>
        <w:rPr>
          <w:rFonts w:eastAsia="Cambria"/>
          <w:b/>
          <w:sz w:val="22"/>
          <w:szCs w:val="22"/>
        </w:rPr>
      </w:pPr>
      <w:r w:rsidRPr="00DF4A50">
        <w:rPr>
          <w:rFonts w:eastAsia="Cambria"/>
          <w:b/>
          <w:sz w:val="22"/>
          <w:szCs w:val="22"/>
        </w:rPr>
        <w:t>Transportation</w:t>
      </w:r>
    </w:p>
    <w:p w:rsidR="005A48C5" w:rsidRPr="00DF4A50" w:rsidRDefault="005A48C5">
      <w:pPr>
        <w:widowControl w:val="0"/>
        <w:autoSpaceDE w:val="0"/>
        <w:autoSpaceDN w:val="0"/>
        <w:rPr>
          <w:rFonts w:eastAsia="Cambria"/>
          <w:sz w:val="22"/>
          <w:szCs w:val="22"/>
        </w:rPr>
      </w:pPr>
    </w:p>
    <w:p w:rsidR="005A48C5" w:rsidRPr="00BA65B8" w:rsidRDefault="00D11752">
      <w:pPr>
        <w:widowControl w:val="0"/>
        <w:numPr>
          <w:ilvl w:val="2"/>
          <w:numId w:val="15"/>
        </w:numPr>
        <w:tabs>
          <w:tab w:val="left" w:pos="1289"/>
        </w:tabs>
        <w:autoSpaceDE w:val="0"/>
        <w:autoSpaceDN w:val="0"/>
        <w:spacing w:before="1" w:line="254" w:lineRule="auto"/>
        <w:ind w:right="1606"/>
        <w:jc w:val="both"/>
        <w:rPr>
          <w:rFonts w:eastAsia="Cambria"/>
          <w:w w:val="105"/>
          <w:sz w:val="22"/>
          <w:szCs w:val="22"/>
        </w:rPr>
      </w:pPr>
      <w:r w:rsidRPr="00DF4A50">
        <w:rPr>
          <w:rFonts w:eastAsia="Cambria"/>
          <w:sz w:val="22"/>
          <w:szCs w:val="22"/>
        </w:rPr>
        <w:t>The</w:t>
      </w:r>
      <w:r w:rsidRPr="00DF4A50">
        <w:rPr>
          <w:rFonts w:eastAsia="Cambria"/>
          <w:spacing w:val="1"/>
          <w:sz w:val="22"/>
          <w:szCs w:val="22"/>
        </w:rPr>
        <w:t xml:space="preserve"> </w:t>
      </w:r>
      <w:r w:rsidRPr="00BA65B8">
        <w:rPr>
          <w:rFonts w:eastAsia="Cambria"/>
          <w:w w:val="105"/>
          <w:sz w:val="22"/>
          <w:szCs w:val="22"/>
        </w:rPr>
        <w:t xml:space="preserve">Contractor shall at its own risk and expense transport all the Plant and Equipment and the </w:t>
      </w:r>
      <w:proofErr w:type="spellStart"/>
      <w:r w:rsidRPr="00BA65B8">
        <w:rPr>
          <w:rFonts w:eastAsia="Cambria"/>
          <w:w w:val="105"/>
          <w:sz w:val="22"/>
          <w:szCs w:val="22"/>
        </w:rPr>
        <w:t>Contractor‟s</w:t>
      </w:r>
      <w:proofErr w:type="spellEnd"/>
      <w:r w:rsidRPr="00BA65B8">
        <w:rPr>
          <w:rFonts w:eastAsia="Cambria"/>
          <w:w w:val="105"/>
          <w:sz w:val="22"/>
          <w:szCs w:val="22"/>
        </w:rPr>
        <w:t xml:space="preserve"> Equipment to the Site by</w:t>
      </w:r>
      <w:r w:rsidR="00BA65B8">
        <w:rPr>
          <w:rFonts w:eastAsia="Cambria"/>
          <w:w w:val="105"/>
          <w:sz w:val="22"/>
          <w:szCs w:val="22"/>
        </w:rPr>
        <w:t xml:space="preserve"> </w:t>
      </w:r>
      <w:r w:rsidRPr="00BA65B8">
        <w:rPr>
          <w:rFonts w:eastAsia="Cambria"/>
          <w:w w:val="105"/>
          <w:sz w:val="22"/>
          <w:szCs w:val="22"/>
        </w:rPr>
        <w:t>the mode of transport that the Contractor judges most suitable under all the circumstances.</w:t>
      </w:r>
    </w:p>
    <w:p w:rsidR="005A48C5" w:rsidRPr="00DF4A50" w:rsidRDefault="005A48C5">
      <w:pPr>
        <w:widowControl w:val="0"/>
        <w:autoSpaceDE w:val="0"/>
        <w:autoSpaceDN w:val="0"/>
        <w:spacing w:before="4"/>
        <w:rPr>
          <w:rFonts w:eastAsia="Cambria"/>
          <w:sz w:val="22"/>
          <w:szCs w:val="22"/>
        </w:rPr>
      </w:pPr>
    </w:p>
    <w:p w:rsidR="005A48C5" w:rsidRPr="00BA65B8" w:rsidRDefault="00D11752">
      <w:pPr>
        <w:widowControl w:val="0"/>
        <w:numPr>
          <w:ilvl w:val="2"/>
          <w:numId w:val="15"/>
        </w:numPr>
        <w:tabs>
          <w:tab w:val="left" w:pos="1289"/>
        </w:tabs>
        <w:autoSpaceDE w:val="0"/>
        <w:autoSpaceDN w:val="0"/>
        <w:spacing w:line="254" w:lineRule="auto"/>
        <w:ind w:right="1601"/>
        <w:jc w:val="both"/>
        <w:rPr>
          <w:rFonts w:eastAsia="Cambria"/>
          <w:w w:val="105"/>
          <w:sz w:val="22"/>
          <w:szCs w:val="22"/>
        </w:rPr>
      </w:pPr>
      <w:r w:rsidRPr="00DF4A50">
        <w:rPr>
          <w:rFonts w:eastAsia="Cambria"/>
          <w:sz w:val="22"/>
          <w:szCs w:val="22"/>
        </w:rPr>
        <w:t>Unless</w:t>
      </w:r>
      <w:r w:rsidRPr="00DF4A50">
        <w:rPr>
          <w:rFonts w:eastAsia="Cambria"/>
          <w:spacing w:val="1"/>
          <w:sz w:val="22"/>
          <w:szCs w:val="22"/>
        </w:rPr>
        <w:t xml:space="preserve"> </w:t>
      </w:r>
      <w:r w:rsidRPr="00BA65B8">
        <w:rPr>
          <w:rFonts w:eastAsia="Cambria"/>
          <w:w w:val="105"/>
          <w:sz w:val="22"/>
          <w:szCs w:val="22"/>
        </w:rPr>
        <w:t xml:space="preserve">otherwise provided in the Contract, the Contractor shall be entitled to select any safe mode of transport operated by any person </w:t>
      </w:r>
      <w:r w:rsidR="002D0F23" w:rsidRPr="00BA65B8">
        <w:rPr>
          <w:rFonts w:eastAsia="Cambria"/>
          <w:w w:val="105"/>
          <w:sz w:val="22"/>
          <w:szCs w:val="22"/>
        </w:rPr>
        <w:t xml:space="preserve">    </w:t>
      </w:r>
      <w:r w:rsidRPr="00BA65B8">
        <w:rPr>
          <w:rFonts w:eastAsia="Cambria"/>
          <w:w w:val="105"/>
          <w:sz w:val="22"/>
          <w:szCs w:val="22"/>
        </w:rPr>
        <w:t xml:space="preserve">to carry the Plant and Equipment and the </w:t>
      </w:r>
      <w:proofErr w:type="spellStart"/>
      <w:r w:rsidRPr="00BA65B8">
        <w:rPr>
          <w:rFonts w:eastAsia="Cambria"/>
          <w:w w:val="105"/>
          <w:sz w:val="22"/>
          <w:szCs w:val="22"/>
        </w:rPr>
        <w:t>Contractor‟s</w:t>
      </w:r>
      <w:proofErr w:type="spellEnd"/>
      <w:r w:rsidRPr="00BA65B8">
        <w:rPr>
          <w:rFonts w:eastAsia="Cambria"/>
          <w:w w:val="105"/>
          <w:sz w:val="22"/>
          <w:szCs w:val="22"/>
        </w:rPr>
        <w:t xml:space="preserve"> Equipment. In case of transportation by road, the Contractor shall transport all the goods only through registered common carriers in line with “The Carriage by Road Act,2007” including amendment thereof.</w:t>
      </w:r>
    </w:p>
    <w:p w:rsidR="005A48C5" w:rsidRPr="00DF4A50" w:rsidRDefault="005A48C5">
      <w:pPr>
        <w:widowControl w:val="0"/>
        <w:autoSpaceDE w:val="0"/>
        <w:autoSpaceDN w:val="0"/>
        <w:spacing w:before="6"/>
        <w:rPr>
          <w:rFonts w:eastAsia="Cambria"/>
          <w:sz w:val="22"/>
          <w:szCs w:val="22"/>
        </w:rPr>
      </w:pPr>
    </w:p>
    <w:p w:rsidR="005A48C5" w:rsidRPr="00BA65B8" w:rsidRDefault="00D11752">
      <w:pPr>
        <w:widowControl w:val="0"/>
        <w:numPr>
          <w:ilvl w:val="2"/>
          <w:numId w:val="15"/>
        </w:numPr>
        <w:tabs>
          <w:tab w:val="left" w:pos="1289"/>
        </w:tabs>
        <w:autoSpaceDE w:val="0"/>
        <w:autoSpaceDN w:val="0"/>
        <w:spacing w:line="254" w:lineRule="auto"/>
        <w:ind w:right="1606"/>
        <w:jc w:val="both"/>
        <w:rPr>
          <w:rFonts w:eastAsia="Cambria"/>
          <w:w w:val="105"/>
          <w:sz w:val="22"/>
          <w:szCs w:val="22"/>
        </w:rPr>
      </w:pPr>
      <w:r w:rsidRPr="00DF4A50">
        <w:rPr>
          <w:rFonts w:eastAsia="Cambria"/>
          <w:w w:val="105"/>
          <w:sz w:val="22"/>
          <w:szCs w:val="22"/>
        </w:rPr>
        <w:t>Upon dispatch of each shipment of the Plant and Equipment and the</w:t>
      </w:r>
      <w:r w:rsidRPr="00BA65B8">
        <w:rPr>
          <w:rFonts w:eastAsia="Cambria"/>
          <w:w w:val="105"/>
          <w:sz w:val="22"/>
          <w:szCs w:val="22"/>
        </w:rPr>
        <w:t xml:space="preserve"> </w:t>
      </w:r>
      <w:proofErr w:type="spellStart"/>
      <w:r w:rsidRPr="00DF4A50">
        <w:rPr>
          <w:rFonts w:eastAsia="Cambria"/>
          <w:w w:val="105"/>
          <w:sz w:val="22"/>
          <w:szCs w:val="22"/>
        </w:rPr>
        <w:t>Contractor‟s</w:t>
      </w:r>
      <w:proofErr w:type="spellEnd"/>
      <w:r w:rsidRPr="00DF4A50">
        <w:rPr>
          <w:rFonts w:eastAsia="Cambria"/>
          <w:w w:val="105"/>
          <w:sz w:val="22"/>
          <w:szCs w:val="22"/>
        </w:rPr>
        <w:t xml:space="preserve"> Equipment, the Contractor shall notify the Employer by</w:t>
      </w:r>
      <w:r w:rsidRPr="00BA65B8">
        <w:rPr>
          <w:rFonts w:eastAsia="Cambria"/>
          <w:w w:val="105"/>
          <w:sz w:val="22"/>
          <w:szCs w:val="22"/>
        </w:rPr>
        <w:t xml:space="preserve"> </w:t>
      </w:r>
      <w:r w:rsidRPr="00DF4A50">
        <w:rPr>
          <w:rFonts w:eastAsia="Cambria"/>
          <w:w w:val="105"/>
          <w:sz w:val="22"/>
          <w:szCs w:val="22"/>
        </w:rPr>
        <w:t>telex,</w:t>
      </w:r>
      <w:r w:rsidRPr="00BA65B8">
        <w:rPr>
          <w:rFonts w:eastAsia="Cambria"/>
          <w:w w:val="105"/>
          <w:sz w:val="22"/>
          <w:szCs w:val="22"/>
        </w:rPr>
        <w:t xml:space="preserve"> </w:t>
      </w:r>
      <w:r w:rsidRPr="00DF4A50">
        <w:rPr>
          <w:rFonts w:eastAsia="Cambria"/>
          <w:w w:val="105"/>
          <w:sz w:val="22"/>
          <w:szCs w:val="22"/>
        </w:rPr>
        <w:t>facsimile</w:t>
      </w:r>
      <w:r w:rsidRPr="00BA65B8">
        <w:rPr>
          <w:rFonts w:eastAsia="Cambria"/>
          <w:w w:val="105"/>
          <w:sz w:val="22"/>
          <w:szCs w:val="22"/>
        </w:rPr>
        <w:t xml:space="preserve"> </w:t>
      </w:r>
      <w:r w:rsidRPr="00DF4A50">
        <w:rPr>
          <w:rFonts w:eastAsia="Cambria"/>
          <w:w w:val="105"/>
          <w:sz w:val="22"/>
          <w:szCs w:val="22"/>
        </w:rPr>
        <w:t>or</w:t>
      </w:r>
      <w:r w:rsidRPr="00BA65B8">
        <w:rPr>
          <w:rFonts w:eastAsia="Cambria"/>
          <w:w w:val="105"/>
          <w:sz w:val="22"/>
          <w:szCs w:val="22"/>
        </w:rPr>
        <w:t xml:space="preserve"> </w:t>
      </w:r>
      <w:r w:rsidRPr="00DF4A50">
        <w:rPr>
          <w:rFonts w:eastAsia="Cambria"/>
          <w:w w:val="105"/>
          <w:sz w:val="22"/>
          <w:szCs w:val="22"/>
        </w:rPr>
        <w:t>Electronic</w:t>
      </w:r>
      <w:r w:rsidRPr="00BA65B8">
        <w:rPr>
          <w:rFonts w:eastAsia="Cambria"/>
          <w:w w:val="105"/>
          <w:sz w:val="22"/>
          <w:szCs w:val="22"/>
        </w:rPr>
        <w:t xml:space="preserve"> </w:t>
      </w:r>
      <w:r w:rsidRPr="00DF4A50">
        <w:rPr>
          <w:rFonts w:eastAsia="Cambria"/>
          <w:w w:val="105"/>
          <w:sz w:val="22"/>
          <w:szCs w:val="22"/>
        </w:rPr>
        <w:t>Data</w:t>
      </w:r>
      <w:r w:rsidRPr="00BA65B8">
        <w:rPr>
          <w:rFonts w:eastAsia="Cambria"/>
          <w:w w:val="105"/>
          <w:sz w:val="22"/>
          <w:szCs w:val="22"/>
        </w:rPr>
        <w:t xml:space="preserve"> </w:t>
      </w:r>
      <w:r w:rsidRPr="00DF4A50">
        <w:rPr>
          <w:rFonts w:eastAsia="Cambria"/>
          <w:w w:val="105"/>
          <w:sz w:val="22"/>
          <w:szCs w:val="22"/>
        </w:rPr>
        <w:t>Interchange</w:t>
      </w:r>
      <w:r w:rsidRPr="00BA65B8">
        <w:rPr>
          <w:rFonts w:eastAsia="Cambria"/>
          <w:w w:val="105"/>
          <w:sz w:val="22"/>
          <w:szCs w:val="22"/>
        </w:rPr>
        <w:t xml:space="preserve"> </w:t>
      </w:r>
      <w:r w:rsidRPr="00DF4A50">
        <w:rPr>
          <w:rFonts w:eastAsia="Cambria"/>
          <w:w w:val="105"/>
          <w:sz w:val="22"/>
          <w:szCs w:val="22"/>
        </w:rPr>
        <w:t>(EDI)</w:t>
      </w:r>
      <w:r w:rsidRPr="00BA65B8">
        <w:rPr>
          <w:rFonts w:eastAsia="Cambria"/>
          <w:w w:val="105"/>
          <w:sz w:val="22"/>
          <w:szCs w:val="22"/>
        </w:rPr>
        <w:t xml:space="preserve"> </w:t>
      </w:r>
      <w:r w:rsidRPr="00DF4A50">
        <w:rPr>
          <w:rFonts w:eastAsia="Cambria"/>
          <w:w w:val="105"/>
          <w:sz w:val="22"/>
          <w:szCs w:val="22"/>
        </w:rPr>
        <w:t>of</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description</w:t>
      </w:r>
      <w:r w:rsidRPr="00BA65B8">
        <w:rPr>
          <w:rFonts w:eastAsia="Cambria"/>
          <w:w w:val="105"/>
          <w:sz w:val="22"/>
          <w:szCs w:val="22"/>
        </w:rPr>
        <w:t xml:space="preserve"> </w:t>
      </w:r>
      <w:r w:rsidRPr="00DF4A50">
        <w:rPr>
          <w:rFonts w:eastAsia="Cambria"/>
          <w:w w:val="105"/>
          <w:sz w:val="22"/>
          <w:szCs w:val="22"/>
        </w:rPr>
        <w:t>of</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Plant</w:t>
      </w:r>
      <w:r w:rsidRPr="00BA65B8">
        <w:rPr>
          <w:rFonts w:eastAsia="Cambria"/>
          <w:w w:val="105"/>
          <w:sz w:val="22"/>
          <w:szCs w:val="22"/>
        </w:rPr>
        <w:t xml:space="preserve"> </w:t>
      </w:r>
      <w:r w:rsidRPr="00DF4A50">
        <w:rPr>
          <w:rFonts w:eastAsia="Cambria"/>
          <w:w w:val="105"/>
          <w:sz w:val="22"/>
          <w:szCs w:val="22"/>
        </w:rPr>
        <w:t>and</w:t>
      </w:r>
      <w:r w:rsidRPr="00BA65B8">
        <w:rPr>
          <w:rFonts w:eastAsia="Cambria"/>
          <w:w w:val="105"/>
          <w:sz w:val="22"/>
          <w:szCs w:val="22"/>
        </w:rPr>
        <w:t xml:space="preserve"> </w:t>
      </w:r>
      <w:r w:rsidRPr="00DF4A50">
        <w:rPr>
          <w:rFonts w:eastAsia="Cambria"/>
          <w:w w:val="105"/>
          <w:sz w:val="22"/>
          <w:szCs w:val="22"/>
        </w:rPr>
        <w:t>Equipment</w:t>
      </w:r>
      <w:r w:rsidRPr="00BA65B8">
        <w:rPr>
          <w:rFonts w:eastAsia="Cambria"/>
          <w:w w:val="105"/>
          <w:sz w:val="22"/>
          <w:szCs w:val="22"/>
        </w:rPr>
        <w:t xml:space="preserve"> </w:t>
      </w:r>
      <w:r w:rsidRPr="00DF4A50">
        <w:rPr>
          <w:rFonts w:eastAsia="Cambria"/>
          <w:w w:val="105"/>
          <w:sz w:val="22"/>
          <w:szCs w:val="22"/>
        </w:rPr>
        <w:t>and</w:t>
      </w:r>
      <w:r w:rsidRPr="00BA65B8">
        <w:rPr>
          <w:rFonts w:eastAsia="Cambria"/>
          <w:w w:val="105"/>
          <w:sz w:val="22"/>
          <w:szCs w:val="22"/>
        </w:rPr>
        <w:t xml:space="preserve"> </w:t>
      </w:r>
      <w:r w:rsidRPr="00DF4A50">
        <w:rPr>
          <w:rFonts w:eastAsia="Cambria"/>
          <w:w w:val="105"/>
          <w:sz w:val="22"/>
          <w:szCs w:val="22"/>
        </w:rPr>
        <w:t>of</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proofErr w:type="spellStart"/>
      <w:r w:rsidRPr="00DF4A50">
        <w:rPr>
          <w:rFonts w:eastAsia="Cambria"/>
          <w:w w:val="105"/>
          <w:sz w:val="22"/>
          <w:szCs w:val="22"/>
        </w:rPr>
        <w:t>Contractor‟s</w:t>
      </w:r>
      <w:proofErr w:type="spellEnd"/>
      <w:r w:rsidRPr="00BA65B8">
        <w:rPr>
          <w:rFonts w:eastAsia="Cambria"/>
          <w:w w:val="105"/>
          <w:sz w:val="22"/>
          <w:szCs w:val="22"/>
        </w:rPr>
        <w:t xml:space="preserve"> </w:t>
      </w:r>
      <w:r w:rsidRPr="00DF4A50">
        <w:rPr>
          <w:rFonts w:eastAsia="Cambria"/>
          <w:w w:val="105"/>
          <w:sz w:val="22"/>
          <w:szCs w:val="22"/>
        </w:rPr>
        <w:t>Equipment, the point and means of dispatch, and the estimated time</w:t>
      </w:r>
      <w:r w:rsidRPr="00BA65B8">
        <w:rPr>
          <w:rFonts w:eastAsia="Cambria"/>
          <w:w w:val="105"/>
          <w:sz w:val="22"/>
          <w:szCs w:val="22"/>
        </w:rPr>
        <w:t xml:space="preserve"> </w:t>
      </w:r>
      <w:r w:rsidRPr="00DF4A50">
        <w:rPr>
          <w:rFonts w:eastAsia="Cambria"/>
          <w:w w:val="105"/>
          <w:sz w:val="22"/>
          <w:szCs w:val="22"/>
        </w:rPr>
        <w:t>and</w:t>
      </w:r>
      <w:r w:rsidRPr="00BA65B8">
        <w:rPr>
          <w:rFonts w:eastAsia="Cambria"/>
          <w:w w:val="105"/>
          <w:sz w:val="22"/>
          <w:szCs w:val="22"/>
        </w:rPr>
        <w:t xml:space="preserve"> </w:t>
      </w:r>
      <w:r w:rsidRPr="00DF4A50">
        <w:rPr>
          <w:rFonts w:eastAsia="Cambria"/>
          <w:w w:val="105"/>
          <w:sz w:val="22"/>
          <w:szCs w:val="22"/>
        </w:rPr>
        <w:t>point</w:t>
      </w:r>
      <w:r w:rsidRPr="00BA65B8">
        <w:rPr>
          <w:rFonts w:eastAsia="Cambria"/>
          <w:w w:val="105"/>
          <w:sz w:val="22"/>
          <w:szCs w:val="22"/>
        </w:rPr>
        <w:t xml:space="preserve"> </w:t>
      </w:r>
      <w:r w:rsidRPr="00DF4A50">
        <w:rPr>
          <w:rFonts w:eastAsia="Cambria"/>
          <w:w w:val="105"/>
          <w:sz w:val="22"/>
          <w:szCs w:val="22"/>
        </w:rPr>
        <w:t>of</w:t>
      </w:r>
      <w:r w:rsidRPr="00BA65B8">
        <w:rPr>
          <w:rFonts w:eastAsia="Cambria"/>
          <w:w w:val="105"/>
          <w:sz w:val="22"/>
          <w:szCs w:val="22"/>
        </w:rPr>
        <w:t xml:space="preserve"> </w:t>
      </w:r>
      <w:r w:rsidRPr="00DF4A50">
        <w:rPr>
          <w:rFonts w:eastAsia="Cambria"/>
          <w:w w:val="105"/>
          <w:sz w:val="22"/>
          <w:szCs w:val="22"/>
        </w:rPr>
        <w:t>arrival</w:t>
      </w:r>
      <w:r w:rsidRPr="00BA65B8">
        <w:rPr>
          <w:rFonts w:eastAsia="Cambria"/>
          <w:w w:val="105"/>
          <w:sz w:val="22"/>
          <w:szCs w:val="22"/>
        </w:rPr>
        <w:t xml:space="preserve"> </w:t>
      </w:r>
      <w:r w:rsidRPr="00DF4A50">
        <w:rPr>
          <w:rFonts w:eastAsia="Cambria"/>
          <w:w w:val="105"/>
          <w:sz w:val="22"/>
          <w:szCs w:val="22"/>
        </w:rPr>
        <w:t>in</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country</w:t>
      </w:r>
      <w:r w:rsidRPr="00BA65B8">
        <w:rPr>
          <w:rFonts w:eastAsia="Cambria"/>
          <w:w w:val="105"/>
          <w:sz w:val="22"/>
          <w:szCs w:val="22"/>
        </w:rPr>
        <w:t xml:space="preserve"> </w:t>
      </w:r>
      <w:r w:rsidRPr="00DF4A50">
        <w:rPr>
          <w:rFonts w:eastAsia="Cambria"/>
          <w:w w:val="105"/>
          <w:sz w:val="22"/>
          <w:szCs w:val="22"/>
        </w:rPr>
        <w:t>where</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Site</w:t>
      </w:r>
      <w:r w:rsidRPr="00BA65B8">
        <w:rPr>
          <w:rFonts w:eastAsia="Cambria"/>
          <w:w w:val="105"/>
          <w:sz w:val="22"/>
          <w:szCs w:val="22"/>
        </w:rPr>
        <w:t xml:space="preserve"> </w:t>
      </w:r>
      <w:r w:rsidRPr="00DF4A50">
        <w:rPr>
          <w:rFonts w:eastAsia="Cambria"/>
          <w:w w:val="105"/>
          <w:sz w:val="22"/>
          <w:szCs w:val="22"/>
        </w:rPr>
        <w:t>is</w:t>
      </w:r>
      <w:r w:rsidRPr="00BA65B8">
        <w:rPr>
          <w:rFonts w:eastAsia="Cambria"/>
          <w:w w:val="105"/>
          <w:sz w:val="22"/>
          <w:szCs w:val="22"/>
        </w:rPr>
        <w:t xml:space="preserve"> </w:t>
      </w:r>
      <w:r w:rsidRPr="00DF4A50">
        <w:rPr>
          <w:rFonts w:eastAsia="Cambria"/>
          <w:w w:val="105"/>
          <w:sz w:val="22"/>
          <w:szCs w:val="22"/>
        </w:rPr>
        <w:t>located,</w:t>
      </w:r>
      <w:r w:rsidRPr="00BA65B8">
        <w:rPr>
          <w:rFonts w:eastAsia="Cambria"/>
          <w:w w:val="105"/>
          <w:sz w:val="22"/>
          <w:szCs w:val="22"/>
        </w:rPr>
        <w:t xml:space="preserve"> </w:t>
      </w:r>
      <w:r w:rsidRPr="00DF4A50">
        <w:rPr>
          <w:rFonts w:eastAsia="Cambria"/>
          <w:w w:val="105"/>
          <w:sz w:val="22"/>
          <w:szCs w:val="22"/>
        </w:rPr>
        <w:t>if</w:t>
      </w:r>
      <w:r w:rsidRPr="00BA65B8">
        <w:rPr>
          <w:rFonts w:eastAsia="Cambria"/>
          <w:w w:val="105"/>
          <w:sz w:val="22"/>
          <w:szCs w:val="22"/>
        </w:rPr>
        <w:t xml:space="preserve"> </w:t>
      </w:r>
      <w:r w:rsidRPr="00DF4A50">
        <w:rPr>
          <w:rFonts w:eastAsia="Cambria"/>
          <w:w w:val="105"/>
          <w:sz w:val="22"/>
          <w:szCs w:val="22"/>
        </w:rPr>
        <w:t>applicable,</w:t>
      </w:r>
      <w:r w:rsidRPr="00BA65B8">
        <w:rPr>
          <w:rFonts w:eastAsia="Cambria"/>
          <w:w w:val="105"/>
          <w:sz w:val="22"/>
          <w:szCs w:val="22"/>
        </w:rPr>
        <w:t xml:space="preserve"> </w:t>
      </w:r>
      <w:r w:rsidRPr="00DF4A50">
        <w:rPr>
          <w:rFonts w:eastAsia="Cambria"/>
          <w:w w:val="105"/>
          <w:sz w:val="22"/>
          <w:szCs w:val="22"/>
        </w:rPr>
        <w:t>and</w:t>
      </w:r>
      <w:r w:rsidRPr="00BA65B8">
        <w:rPr>
          <w:rFonts w:eastAsia="Cambria"/>
          <w:w w:val="105"/>
          <w:sz w:val="22"/>
          <w:szCs w:val="22"/>
        </w:rPr>
        <w:t xml:space="preserve"> </w:t>
      </w:r>
      <w:r w:rsidRPr="00DF4A50">
        <w:rPr>
          <w:rFonts w:eastAsia="Cambria"/>
          <w:w w:val="105"/>
          <w:sz w:val="22"/>
          <w:szCs w:val="22"/>
        </w:rPr>
        <w:t>at</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Site.</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Contractor</w:t>
      </w:r>
      <w:r w:rsidRPr="00BA65B8">
        <w:rPr>
          <w:rFonts w:eastAsia="Cambria"/>
          <w:w w:val="105"/>
          <w:sz w:val="22"/>
          <w:szCs w:val="22"/>
        </w:rPr>
        <w:t xml:space="preserve"> </w:t>
      </w:r>
      <w:r w:rsidRPr="00DF4A50">
        <w:rPr>
          <w:rFonts w:eastAsia="Cambria"/>
          <w:w w:val="105"/>
          <w:sz w:val="22"/>
          <w:szCs w:val="22"/>
        </w:rPr>
        <w:t>shall</w:t>
      </w:r>
      <w:r w:rsidRPr="00BA65B8">
        <w:rPr>
          <w:rFonts w:eastAsia="Cambria"/>
          <w:w w:val="105"/>
          <w:sz w:val="22"/>
          <w:szCs w:val="22"/>
        </w:rPr>
        <w:t xml:space="preserve"> </w:t>
      </w:r>
      <w:r w:rsidRPr="00DF4A50">
        <w:rPr>
          <w:rFonts w:eastAsia="Cambria"/>
          <w:w w:val="105"/>
          <w:sz w:val="22"/>
          <w:szCs w:val="22"/>
        </w:rPr>
        <w:t>furnish</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Employer</w:t>
      </w:r>
      <w:r w:rsidRPr="00BA65B8">
        <w:rPr>
          <w:rFonts w:eastAsia="Cambria"/>
          <w:w w:val="105"/>
          <w:sz w:val="22"/>
          <w:szCs w:val="22"/>
        </w:rPr>
        <w:t xml:space="preserve"> </w:t>
      </w:r>
      <w:r w:rsidRPr="00DF4A50">
        <w:rPr>
          <w:rFonts w:eastAsia="Cambria"/>
          <w:w w:val="105"/>
          <w:sz w:val="22"/>
          <w:szCs w:val="22"/>
        </w:rPr>
        <w:t>with relevant shipping documents to be agreed upon between the</w:t>
      </w:r>
      <w:r w:rsidRPr="00BA65B8">
        <w:rPr>
          <w:rFonts w:eastAsia="Cambria"/>
          <w:w w:val="105"/>
          <w:sz w:val="22"/>
          <w:szCs w:val="22"/>
        </w:rPr>
        <w:t xml:space="preserve"> </w:t>
      </w:r>
      <w:r w:rsidRPr="00DF4A50">
        <w:rPr>
          <w:rFonts w:eastAsia="Cambria"/>
          <w:w w:val="105"/>
          <w:sz w:val="22"/>
          <w:szCs w:val="22"/>
        </w:rPr>
        <w:t>parties.</w:t>
      </w:r>
    </w:p>
    <w:p w:rsidR="005A48C5" w:rsidRPr="00DF4A50" w:rsidRDefault="005A48C5">
      <w:pPr>
        <w:widowControl w:val="0"/>
        <w:autoSpaceDE w:val="0"/>
        <w:autoSpaceDN w:val="0"/>
        <w:spacing w:before="3"/>
        <w:rPr>
          <w:rFonts w:eastAsia="Cambria"/>
          <w:sz w:val="22"/>
          <w:szCs w:val="22"/>
        </w:rPr>
      </w:pPr>
    </w:p>
    <w:p w:rsidR="005A48C5" w:rsidRPr="00BA65B8" w:rsidRDefault="00D11752">
      <w:pPr>
        <w:widowControl w:val="0"/>
        <w:numPr>
          <w:ilvl w:val="2"/>
          <w:numId w:val="15"/>
        </w:numPr>
        <w:tabs>
          <w:tab w:val="left" w:pos="1289"/>
        </w:tabs>
        <w:autoSpaceDE w:val="0"/>
        <w:autoSpaceDN w:val="0"/>
        <w:spacing w:line="254" w:lineRule="auto"/>
        <w:ind w:right="1608"/>
        <w:jc w:val="both"/>
        <w:rPr>
          <w:rFonts w:eastAsia="Cambria"/>
          <w:w w:val="105"/>
          <w:sz w:val="22"/>
          <w:szCs w:val="22"/>
        </w:rPr>
      </w:pPr>
      <w:r w:rsidRPr="00DF4A50">
        <w:rPr>
          <w:rFonts w:eastAsia="Cambria"/>
          <w:sz w:val="22"/>
          <w:szCs w:val="22"/>
        </w:rPr>
        <w:t>The</w:t>
      </w:r>
      <w:r w:rsidRPr="00DF4A50">
        <w:rPr>
          <w:rFonts w:eastAsia="Cambria"/>
          <w:spacing w:val="1"/>
          <w:sz w:val="22"/>
          <w:szCs w:val="22"/>
        </w:rPr>
        <w:t xml:space="preserve"> </w:t>
      </w:r>
      <w:r w:rsidRPr="00BA65B8">
        <w:rPr>
          <w:rFonts w:eastAsia="Cambria"/>
          <w:w w:val="105"/>
          <w:sz w:val="22"/>
          <w:szCs w:val="22"/>
        </w:rPr>
        <w:t xml:space="preserve">Contractor shall be responsible for obtaining, if necessary, approvals from the authorities for transportation of the Plant and Equipment and the </w:t>
      </w:r>
      <w:proofErr w:type="spellStart"/>
      <w:r w:rsidRPr="00BA65B8">
        <w:rPr>
          <w:rFonts w:eastAsia="Cambria"/>
          <w:w w:val="105"/>
          <w:sz w:val="22"/>
          <w:szCs w:val="22"/>
        </w:rPr>
        <w:t>Contractor‟s</w:t>
      </w:r>
      <w:proofErr w:type="spellEnd"/>
      <w:r w:rsidRPr="00BA65B8">
        <w:rPr>
          <w:rFonts w:eastAsia="Cambria"/>
          <w:w w:val="105"/>
          <w:sz w:val="22"/>
          <w:szCs w:val="22"/>
        </w:rPr>
        <w:t xml:space="preserve"> Equipment to the Site. </w:t>
      </w:r>
      <w:r w:rsidR="00C7775E" w:rsidRPr="00BA65B8">
        <w:rPr>
          <w:rFonts w:eastAsia="Cambria"/>
          <w:w w:val="105"/>
          <w:sz w:val="22"/>
          <w:szCs w:val="22"/>
        </w:rPr>
        <w:t>The Employer</w:t>
      </w:r>
      <w:r w:rsidRPr="00BA65B8">
        <w:rPr>
          <w:rFonts w:eastAsia="Cambria"/>
          <w:w w:val="105"/>
          <w:sz w:val="22"/>
          <w:szCs w:val="22"/>
        </w:rPr>
        <w:t xml:space="preserve"> shall use its best endeavors in a timely and expeditious manner to assist the Contractor in obtaining such approvals, if requested by the Contractor. The Contractor shall indemnify and hold harmless the Employer from and against any claim for </w:t>
      </w:r>
      <w:r w:rsidR="00C7775E" w:rsidRPr="00BA65B8">
        <w:rPr>
          <w:rFonts w:eastAsia="Cambria"/>
          <w:w w:val="105"/>
          <w:sz w:val="22"/>
          <w:szCs w:val="22"/>
        </w:rPr>
        <w:t>damage to</w:t>
      </w:r>
      <w:r w:rsidRPr="00BA65B8">
        <w:rPr>
          <w:rFonts w:eastAsia="Cambria"/>
          <w:w w:val="105"/>
          <w:sz w:val="22"/>
          <w:szCs w:val="22"/>
        </w:rPr>
        <w:t xml:space="preserve"> roads, bridges or any other traffic facilities that may be caused by the transport of the Plant and Equipment and the </w:t>
      </w:r>
      <w:proofErr w:type="spellStart"/>
      <w:r w:rsidRPr="00BA65B8">
        <w:rPr>
          <w:rFonts w:eastAsia="Cambria"/>
          <w:w w:val="105"/>
          <w:sz w:val="22"/>
          <w:szCs w:val="22"/>
        </w:rPr>
        <w:t>Contractor‟s</w:t>
      </w:r>
      <w:proofErr w:type="spellEnd"/>
      <w:r w:rsidRPr="00BA65B8">
        <w:rPr>
          <w:rFonts w:eastAsia="Cambria"/>
          <w:w w:val="105"/>
          <w:sz w:val="22"/>
          <w:szCs w:val="22"/>
        </w:rPr>
        <w:t xml:space="preserve"> Equipment to the Site.</w:t>
      </w:r>
    </w:p>
    <w:p w:rsidR="005A48C5" w:rsidRPr="00DF4A50" w:rsidRDefault="005A48C5">
      <w:pPr>
        <w:widowControl w:val="0"/>
        <w:autoSpaceDE w:val="0"/>
        <w:autoSpaceDN w:val="0"/>
        <w:spacing w:before="6"/>
        <w:rPr>
          <w:rFonts w:eastAsia="Cambria"/>
          <w:sz w:val="22"/>
          <w:szCs w:val="22"/>
        </w:rPr>
      </w:pPr>
    </w:p>
    <w:p w:rsidR="005A48C5" w:rsidRPr="00822C31"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822C31">
        <w:rPr>
          <w:rFonts w:eastAsia="Cambria"/>
          <w:b/>
          <w:bCs/>
          <w:w w:val="105"/>
          <w:sz w:val="22"/>
          <w:szCs w:val="22"/>
        </w:rPr>
        <w:t>Delivery</w:t>
      </w:r>
      <w:r w:rsidRPr="00822C31">
        <w:rPr>
          <w:rFonts w:eastAsia="Cambria"/>
          <w:b/>
          <w:bCs/>
          <w:spacing w:val="6"/>
          <w:w w:val="105"/>
          <w:sz w:val="22"/>
          <w:szCs w:val="22"/>
        </w:rPr>
        <w:t xml:space="preserve"> </w:t>
      </w:r>
      <w:r w:rsidRPr="00822C31">
        <w:rPr>
          <w:rFonts w:eastAsia="Cambria"/>
          <w:b/>
          <w:bCs/>
          <w:w w:val="105"/>
          <w:sz w:val="22"/>
          <w:szCs w:val="22"/>
        </w:rPr>
        <w:t>and</w:t>
      </w:r>
      <w:r w:rsidRPr="00822C31">
        <w:rPr>
          <w:rFonts w:eastAsia="Cambria"/>
          <w:b/>
          <w:bCs/>
          <w:spacing w:val="5"/>
          <w:w w:val="105"/>
          <w:sz w:val="22"/>
          <w:szCs w:val="22"/>
        </w:rPr>
        <w:t xml:space="preserve"> </w:t>
      </w:r>
      <w:r w:rsidRPr="00822C31">
        <w:rPr>
          <w:rFonts w:eastAsia="Cambria"/>
          <w:b/>
          <w:bCs/>
          <w:w w:val="105"/>
          <w:sz w:val="22"/>
          <w:szCs w:val="22"/>
        </w:rPr>
        <w:t>Documents</w:t>
      </w:r>
    </w:p>
    <w:p w:rsidR="005A48C5" w:rsidRPr="00DF4A50" w:rsidRDefault="005A48C5">
      <w:pPr>
        <w:widowControl w:val="0"/>
        <w:autoSpaceDE w:val="0"/>
        <w:autoSpaceDN w:val="0"/>
        <w:spacing w:before="11"/>
        <w:rPr>
          <w:rFonts w:eastAsia="Cambria"/>
          <w:sz w:val="22"/>
          <w:szCs w:val="22"/>
        </w:rPr>
      </w:pPr>
    </w:p>
    <w:p w:rsidR="005A48C5" w:rsidRPr="00822C31" w:rsidRDefault="00D11752">
      <w:pPr>
        <w:widowControl w:val="0"/>
        <w:numPr>
          <w:ilvl w:val="2"/>
          <w:numId w:val="16"/>
        </w:numPr>
        <w:tabs>
          <w:tab w:val="left" w:pos="1288"/>
          <w:tab w:val="left" w:pos="1289"/>
        </w:tabs>
        <w:autoSpaceDE w:val="0"/>
        <w:autoSpaceDN w:val="0"/>
        <w:ind w:hanging="1081"/>
        <w:jc w:val="both"/>
        <w:rPr>
          <w:rFonts w:eastAsia="Cambria"/>
          <w:b/>
          <w:bCs/>
          <w:sz w:val="22"/>
          <w:szCs w:val="22"/>
        </w:rPr>
      </w:pPr>
      <w:r w:rsidRPr="00822C31">
        <w:rPr>
          <w:rFonts w:eastAsia="Cambria"/>
          <w:b/>
          <w:bCs/>
          <w:w w:val="105"/>
          <w:sz w:val="22"/>
          <w:szCs w:val="22"/>
        </w:rPr>
        <w:t>Delivery</w:t>
      </w:r>
      <w:r w:rsidRPr="00822C31">
        <w:rPr>
          <w:rFonts w:eastAsia="Cambria"/>
          <w:b/>
          <w:bCs/>
          <w:spacing w:val="5"/>
          <w:w w:val="105"/>
          <w:sz w:val="22"/>
          <w:szCs w:val="22"/>
        </w:rPr>
        <w:t xml:space="preserve"> </w:t>
      </w:r>
      <w:r w:rsidRPr="00822C31">
        <w:rPr>
          <w:rFonts w:eastAsia="Cambria"/>
          <w:b/>
          <w:bCs/>
          <w:w w:val="105"/>
          <w:sz w:val="22"/>
          <w:szCs w:val="22"/>
        </w:rPr>
        <w:t>Documents</w:t>
      </w:r>
    </w:p>
    <w:p w:rsidR="005A48C5" w:rsidRPr="00DF4A50" w:rsidRDefault="005A48C5">
      <w:pPr>
        <w:widowControl w:val="0"/>
        <w:autoSpaceDE w:val="0"/>
        <w:autoSpaceDN w:val="0"/>
        <w:spacing w:before="10"/>
        <w:rPr>
          <w:rFonts w:eastAsia="Cambria"/>
          <w:sz w:val="22"/>
          <w:szCs w:val="22"/>
        </w:rPr>
      </w:pPr>
    </w:p>
    <w:p w:rsidR="005A48C5" w:rsidRPr="00DF4A50" w:rsidRDefault="00D11752">
      <w:pPr>
        <w:widowControl w:val="0"/>
        <w:autoSpaceDE w:val="0"/>
        <w:autoSpaceDN w:val="0"/>
        <w:spacing w:line="254" w:lineRule="auto"/>
        <w:ind w:left="1288" w:right="1603"/>
        <w:jc w:val="both"/>
        <w:rPr>
          <w:rFonts w:eastAsia="Cambria"/>
          <w:sz w:val="22"/>
          <w:szCs w:val="22"/>
        </w:rPr>
      </w:pPr>
      <w:r w:rsidRPr="00DF4A50">
        <w:rPr>
          <w:rFonts w:eastAsia="Cambria"/>
          <w:w w:val="105"/>
          <w:sz w:val="22"/>
          <w:szCs w:val="22"/>
        </w:rPr>
        <w:t>Upon shipment, the Contractor shall notify the Employer with full</w:t>
      </w:r>
      <w:r w:rsidRPr="00BA65B8">
        <w:rPr>
          <w:rFonts w:eastAsia="Cambria"/>
          <w:w w:val="105"/>
          <w:sz w:val="22"/>
          <w:szCs w:val="22"/>
        </w:rPr>
        <w:t xml:space="preserve"> </w:t>
      </w:r>
      <w:r w:rsidRPr="00DF4A50">
        <w:rPr>
          <w:rFonts w:eastAsia="Cambria"/>
          <w:w w:val="105"/>
          <w:sz w:val="22"/>
          <w:szCs w:val="22"/>
        </w:rPr>
        <w:t>details</w:t>
      </w:r>
      <w:r w:rsidRPr="00BA65B8">
        <w:rPr>
          <w:rFonts w:eastAsia="Cambria"/>
          <w:w w:val="105"/>
          <w:sz w:val="22"/>
          <w:szCs w:val="22"/>
        </w:rPr>
        <w:t xml:space="preserve"> </w:t>
      </w:r>
      <w:r w:rsidRPr="00DF4A50">
        <w:rPr>
          <w:rFonts w:eastAsia="Cambria"/>
          <w:w w:val="105"/>
          <w:sz w:val="22"/>
          <w:szCs w:val="22"/>
        </w:rPr>
        <w:t>of</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dispatch</w:t>
      </w:r>
      <w:r w:rsidRPr="00BA65B8">
        <w:rPr>
          <w:rFonts w:eastAsia="Cambria"/>
          <w:w w:val="105"/>
          <w:sz w:val="22"/>
          <w:szCs w:val="22"/>
        </w:rPr>
        <w:t xml:space="preserve"> </w:t>
      </w:r>
      <w:r w:rsidRPr="00DF4A50">
        <w:rPr>
          <w:rFonts w:eastAsia="Cambria"/>
          <w:w w:val="105"/>
          <w:sz w:val="22"/>
          <w:szCs w:val="22"/>
        </w:rPr>
        <w:t>and</w:t>
      </w:r>
      <w:r w:rsidRPr="00BA65B8">
        <w:rPr>
          <w:rFonts w:eastAsia="Cambria"/>
          <w:w w:val="105"/>
          <w:sz w:val="22"/>
          <w:szCs w:val="22"/>
        </w:rPr>
        <w:t xml:space="preserve"> </w:t>
      </w:r>
      <w:r w:rsidRPr="00DF4A50">
        <w:rPr>
          <w:rFonts w:eastAsia="Cambria"/>
          <w:w w:val="105"/>
          <w:sz w:val="22"/>
          <w:szCs w:val="22"/>
        </w:rPr>
        <w:t>shall</w:t>
      </w:r>
      <w:r w:rsidRPr="00BA65B8">
        <w:rPr>
          <w:rFonts w:eastAsia="Cambria"/>
          <w:w w:val="105"/>
          <w:sz w:val="22"/>
          <w:szCs w:val="22"/>
        </w:rPr>
        <w:t xml:space="preserve"> </w:t>
      </w:r>
      <w:r w:rsidRPr="00DF4A50">
        <w:rPr>
          <w:rFonts w:eastAsia="Cambria"/>
          <w:w w:val="105"/>
          <w:sz w:val="22"/>
          <w:szCs w:val="22"/>
        </w:rPr>
        <w:t>furnish</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documents</w:t>
      </w:r>
      <w:r w:rsidRPr="00BA65B8">
        <w:rPr>
          <w:rFonts w:eastAsia="Cambria"/>
          <w:w w:val="105"/>
          <w:sz w:val="22"/>
          <w:szCs w:val="22"/>
        </w:rPr>
        <w:t xml:space="preserve"> </w:t>
      </w:r>
      <w:r w:rsidRPr="00DF4A50">
        <w:rPr>
          <w:rFonts w:eastAsia="Cambria"/>
          <w:w w:val="105"/>
          <w:sz w:val="22"/>
          <w:szCs w:val="22"/>
        </w:rPr>
        <w:t>as</w:t>
      </w:r>
      <w:r w:rsidRPr="00BA65B8">
        <w:rPr>
          <w:rFonts w:eastAsia="Cambria"/>
          <w:w w:val="105"/>
          <w:sz w:val="22"/>
          <w:szCs w:val="22"/>
        </w:rPr>
        <w:t xml:space="preserve"> </w:t>
      </w:r>
      <w:r w:rsidRPr="00DF4A50">
        <w:rPr>
          <w:rFonts w:eastAsia="Cambria"/>
          <w:w w:val="105"/>
          <w:sz w:val="22"/>
          <w:szCs w:val="22"/>
        </w:rPr>
        <w:t>specified</w:t>
      </w:r>
      <w:r w:rsidRPr="00BA65B8">
        <w:rPr>
          <w:rFonts w:eastAsia="Cambria"/>
          <w:w w:val="105"/>
          <w:sz w:val="22"/>
          <w:szCs w:val="22"/>
        </w:rPr>
        <w:t xml:space="preserve"> </w:t>
      </w:r>
      <w:r w:rsidRPr="00DF4A50">
        <w:rPr>
          <w:rFonts w:eastAsia="Cambria"/>
          <w:w w:val="105"/>
          <w:sz w:val="22"/>
          <w:szCs w:val="22"/>
        </w:rPr>
        <w:t>in</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corresponding</w:t>
      </w:r>
      <w:r w:rsidRPr="00DF4A50">
        <w:rPr>
          <w:rFonts w:eastAsia="Cambria"/>
          <w:spacing w:val="1"/>
          <w:w w:val="105"/>
          <w:sz w:val="22"/>
          <w:szCs w:val="22"/>
        </w:rPr>
        <w:t xml:space="preserve"> </w:t>
      </w:r>
      <w:r w:rsidRPr="00DF4A50">
        <w:rPr>
          <w:rFonts w:eastAsia="Cambria"/>
          <w:b/>
          <w:i/>
          <w:w w:val="105"/>
          <w:sz w:val="22"/>
          <w:szCs w:val="22"/>
        </w:rPr>
        <w:t>Appendix</w:t>
      </w:r>
      <w:r w:rsidRPr="00DF4A50">
        <w:rPr>
          <w:rFonts w:eastAsia="Cambria"/>
          <w:b/>
          <w:i/>
          <w:spacing w:val="1"/>
          <w:w w:val="105"/>
          <w:sz w:val="22"/>
          <w:szCs w:val="22"/>
        </w:rPr>
        <w:t xml:space="preserve"> </w:t>
      </w:r>
      <w:r w:rsidRPr="00DF4A50">
        <w:rPr>
          <w:rFonts w:eastAsia="Cambria"/>
          <w:b/>
          <w:i/>
          <w:w w:val="105"/>
          <w:sz w:val="22"/>
          <w:szCs w:val="22"/>
        </w:rPr>
        <w:t>-</w:t>
      </w:r>
      <w:r w:rsidRPr="00DF4A50">
        <w:rPr>
          <w:rFonts w:eastAsia="Cambria"/>
          <w:b/>
          <w:i/>
          <w:spacing w:val="1"/>
          <w:w w:val="105"/>
          <w:sz w:val="22"/>
          <w:szCs w:val="22"/>
        </w:rPr>
        <w:t xml:space="preserve"> </w:t>
      </w:r>
      <w:r w:rsidRPr="00DF4A50">
        <w:rPr>
          <w:rFonts w:eastAsia="Cambria"/>
          <w:b/>
          <w:i/>
          <w:w w:val="105"/>
          <w:sz w:val="22"/>
          <w:szCs w:val="22"/>
        </w:rPr>
        <w:t>1</w:t>
      </w:r>
      <w:r w:rsidRPr="00DF4A50">
        <w:rPr>
          <w:rFonts w:eastAsia="Cambria"/>
          <w:spacing w:val="1"/>
          <w:w w:val="105"/>
          <w:sz w:val="22"/>
          <w:szCs w:val="22"/>
        </w:rPr>
        <w:t xml:space="preserve"> </w:t>
      </w:r>
      <w:r w:rsidRPr="00DF4A50">
        <w:rPr>
          <w:rFonts w:eastAsia="Cambria"/>
          <w:w w:val="105"/>
          <w:sz w:val="22"/>
          <w:szCs w:val="22"/>
        </w:rPr>
        <w:t>(Terms</w:t>
      </w:r>
      <w:r w:rsidRPr="00DF4A50">
        <w:rPr>
          <w:rFonts w:eastAsia="Cambria"/>
          <w:spacing w:val="1"/>
          <w:w w:val="105"/>
          <w:sz w:val="22"/>
          <w:szCs w:val="22"/>
        </w:rPr>
        <w:t xml:space="preserve"> </w:t>
      </w:r>
      <w:r w:rsidRPr="00DF4A50">
        <w:rPr>
          <w:rFonts w:eastAsia="Cambria"/>
          <w:w w:val="105"/>
          <w:sz w:val="22"/>
          <w:szCs w:val="22"/>
        </w:rPr>
        <w:t>and</w:t>
      </w:r>
      <w:r w:rsidRPr="00DF4A50">
        <w:rPr>
          <w:rFonts w:eastAsia="Cambria"/>
          <w:spacing w:val="1"/>
          <w:w w:val="105"/>
          <w:sz w:val="22"/>
          <w:szCs w:val="22"/>
        </w:rPr>
        <w:t xml:space="preserve"> </w:t>
      </w:r>
      <w:r w:rsidRPr="00DF4A50">
        <w:rPr>
          <w:rFonts w:eastAsia="Cambria"/>
          <w:w w:val="105"/>
          <w:sz w:val="22"/>
          <w:szCs w:val="22"/>
        </w:rPr>
        <w:t>Procedures</w:t>
      </w:r>
      <w:r w:rsidRPr="00DF4A50">
        <w:rPr>
          <w:rFonts w:eastAsia="Cambria"/>
          <w:spacing w:val="1"/>
          <w:w w:val="105"/>
          <w:sz w:val="22"/>
          <w:szCs w:val="22"/>
        </w:rPr>
        <w:t xml:space="preserve"> </w:t>
      </w:r>
      <w:r w:rsidRPr="00DF4A50">
        <w:rPr>
          <w:rFonts w:eastAsia="Cambria"/>
          <w:w w:val="105"/>
          <w:sz w:val="22"/>
          <w:szCs w:val="22"/>
        </w:rPr>
        <w:t>of</w:t>
      </w:r>
      <w:r w:rsidRPr="00DF4A50">
        <w:rPr>
          <w:rFonts w:eastAsia="Cambria"/>
          <w:spacing w:val="1"/>
          <w:w w:val="105"/>
          <w:sz w:val="22"/>
          <w:szCs w:val="22"/>
        </w:rPr>
        <w:t xml:space="preserve"> </w:t>
      </w:r>
      <w:r w:rsidRPr="00DF4A50">
        <w:rPr>
          <w:rFonts w:eastAsia="Cambria"/>
          <w:w w:val="105"/>
          <w:sz w:val="22"/>
          <w:szCs w:val="22"/>
        </w:rPr>
        <w:t>Payment)</w:t>
      </w:r>
      <w:r w:rsidRPr="00DF4A50">
        <w:rPr>
          <w:rFonts w:eastAsia="Cambria"/>
          <w:spacing w:val="3"/>
          <w:w w:val="105"/>
          <w:sz w:val="22"/>
          <w:szCs w:val="22"/>
        </w:rPr>
        <w:t xml:space="preserve"> </w:t>
      </w:r>
      <w:r w:rsidRPr="00DF4A50">
        <w:rPr>
          <w:rFonts w:eastAsia="Cambria"/>
          <w:w w:val="105"/>
          <w:sz w:val="22"/>
          <w:szCs w:val="22"/>
        </w:rPr>
        <w:t>to</w:t>
      </w:r>
      <w:r w:rsidRPr="00DF4A50">
        <w:rPr>
          <w:rFonts w:eastAsia="Cambria"/>
          <w:spacing w:val="4"/>
          <w:w w:val="105"/>
          <w:sz w:val="22"/>
          <w:szCs w:val="22"/>
        </w:rPr>
        <w:t xml:space="preserve"> </w:t>
      </w:r>
      <w:r w:rsidRPr="00DF4A50">
        <w:rPr>
          <w:rFonts w:eastAsia="Cambria"/>
          <w:w w:val="105"/>
          <w:sz w:val="22"/>
          <w:szCs w:val="22"/>
        </w:rPr>
        <w:t>the</w:t>
      </w:r>
      <w:r w:rsidRPr="00DF4A50">
        <w:rPr>
          <w:rFonts w:eastAsia="Cambria"/>
          <w:spacing w:val="3"/>
          <w:w w:val="105"/>
          <w:sz w:val="22"/>
          <w:szCs w:val="22"/>
        </w:rPr>
        <w:t xml:space="preserve"> </w:t>
      </w:r>
      <w:r w:rsidRPr="00DF4A50">
        <w:rPr>
          <w:rFonts w:eastAsia="Cambria"/>
          <w:w w:val="105"/>
          <w:sz w:val="22"/>
          <w:szCs w:val="22"/>
        </w:rPr>
        <w:t>Contract</w:t>
      </w:r>
      <w:r w:rsidRPr="00DF4A50">
        <w:rPr>
          <w:rFonts w:eastAsia="Cambria"/>
          <w:spacing w:val="4"/>
          <w:w w:val="105"/>
          <w:sz w:val="22"/>
          <w:szCs w:val="22"/>
        </w:rPr>
        <w:t xml:space="preserve"> </w:t>
      </w:r>
      <w:r w:rsidRPr="00DF4A50">
        <w:rPr>
          <w:rFonts w:eastAsia="Cambria"/>
          <w:w w:val="105"/>
          <w:sz w:val="22"/>
          <w:szCs w:val="22"/>
        </w:rPr>
        <w:t>Agreement</w:t>
      </w:r>
    </w:p>
    <w:p w:rsidR="005A48C5" w:rsidRPr="00822C31" w:rsidRDefault="00D11752">
      <w:pPr>
        <w:widowControl w:val="0"/>
        <w:numPr>
          <w:ilvl w:val="2"/>
          <w:numId w:val="16"/>
        </w:numPr>
        <w:tabs>
          <w:tab w:val="left" w:pos="1288"/>
          <w:tab w:val="left" w:pos="1289"/>
        </w:tabs>
        <w:autoSpaceDE w:val="0"/>
        <w:autoSpaceDN w:val="0"/>
        <w:spacing w:before="64"/>
        <w:ind w:hanging="1081"/>
        <w:jc w:val="both"/>
        <w:rPr>
          <w:rFonts w:eastAsia="Cambria"/>
          <w:b/>
          <w:bCs/>
          <w:sz w:val="22"/>
          <w:szCs w:val="22"/>
        </w:rPr>
      </w:pPr>
      <w:r w:rsidRPr="00822C31">
        <w:rPr>
          <w:rFonts w:eastAsia="Cambria"/>
          <w:b/>
          <w:bCs/>
          <w:w w:val="105"/>
          <w:sz w:val="22"/>
          <w:szCs w:val="22"/>
        </w:rPr>
        <w:t>Packing</w:t>
      </w:r>
    </w:p>
    <w:p w:rsidR="005A48C5" w:rsidRPr="00DF4A50" w:rsidRDefault="005A48C5">
      <w:pPr>
        <w:widowControl w:val="0"/>
        <w:autoSpaceDE w:val="0"/>
        <w:autoSpaceDN w:val="0"/>
        <w:rPr>
          <w:rFonts w:eastAsia="Cambria"/>
          <w:sz w:val="22"/>
          <w:szCs w:val="22"/>
        </w:rPr>
      </w:pPr>
    </w:p>
    <w:p w:rsidR="005A48C5" w:rsidRPr="00BA65B8" w:rsidRDefault="00D11752">
      <w:pPr>
        <w:widowControl w:val="0"/>
        <w:numPr>
          <w:ilvl w:val="3"/>
          <w:numId w:val="16"/>
        </w:numPr>
        <w:tabs>
          <w:tab w:val="left" w:pos="1289"/>
        </w:tabs>
        <w:autoSpaceDE w:val="0"/>
        <w:autoSpaceDN w:val="0"/>
        <w:spacing w:before="1" w:line="254" w:lineRule="auto"/>
        <w:ind w:right="1606"/>
        <w:jc w:val="both"/>
        <w:rPr>
          <w:rFonts w:eastAsia="Cambria"/>
          <w:w w:val="105"/>
          <w:sz w:val="22"/>
          <w:szCs w:val="22"/>
        </w:rPr>
      </w:pPr>
      <w:r w:rsidRPr="00DF4A50">
        <w:rPr>
          <w:rFonts w:eastAsia="Cambria"/>
          <w:w w:val="105"/>
          <w:sz w:val="22"/>
          <w:szCs w:val="22"/>
        </w:rPr>
        <w:t>The</w:t>
      </w:r>
      <w:r w:rsidRPr="00DF4A50">
        <w:rPr>
          <w:rFonts w:eastAsia="Cambria"/>
          <w:spacing w:val="1"/>
          <w:w w:val="105"/>
          <w:sz w:val="22"/>
          <w:szCs w:val="22"/>
        </w:rPr>
        <w:t xml:space="preserve"> </w:t>
      </w:r>
      <w:r w:rsidRPr="00DF4A50">
        <w:rPr>
          <w:rFonts w:eastAsia="Cambria"/>
          <w:w w:val="105"/>
          <w:sz w:val="22"/>
          <w:szCs w:val="22"/>
        </w:rPr>
        <w:t>Contractor</w:t>
      </w:r>
      <w:r w:rsidRPr="00BA65B8">
        <w:rPr>
          <w:rFonts w:eastAsia="Cambria"/>
          <w:w w:val="105"/>
          <w:sz w:val="22"/>
          <w:szCs w:val="22"/>
        </w:rPr>
        <w:t xml:space="preserve"> </w:t>
      </w:r>
      <w:r w:rsidRPr="00DF4A50">
        <w:rPr>
          <w:rFonts w:eastAsia="Cambria"/>
          <w:w w:val="105"/>
          <w:sz w:val="22"/>
          <w:szCs w:val="22"/>
        </w:rPr>
        <w:t>shall</w:t>
      </w:r>
      <w:r w:rsidRPr="00BA65B8">
        <w:rPr>
          <w:rFonts w:eastAsia="Cambria"/>
          <w:w w:val="105"/>
          <w:sz w:val="22"/>
          <w:szCs w:val="22"/>
        </w:rPr>
        <w:t xml:space="preserve"> </w:t>
      </w:r>
      <w:r w:rsidRPr="00DF4A50">
        <w:rPr>
          <w:rFonts w:eastAsia="Cambria"/>
          <w:w w:val="105"/>
          <w:sz w:val="22"/>
          <w:szCs w:val="22"/>
        </w:rPr>
        <w:t>provide</w:t>
      </w:r>
      <w:r w:rsidRPr="00BA65B8">
        <w:rPr>
          <w:rFonts w:eastAsia="Cambria"/>
          <w:w w:val="105"/>
          <w:sz w:val="22"/>
          <w:szCs w:val="22"/>
        </w:rPr>
        <w:t xml:space="preserve"> </w:t>
      </w:r>
      <w:r w:rsidRPr="00DF4A50">
        <w:rPr>
          <w:rFonts w:eastAsia="Cambria"/>
          <w:w w:val="105"/>
          <w:sz w:val="22"/>
          <w:szCs w:val="22"/>
        </w:rPr>
        <w:t>such</w:t>
      </w:r>
      <w:r w:rsidRPr="00BA65B8">
        <w:rPr>
          <w:rFonts w:eastAsia="Cambria"/>
          <w:w w:val="105"/>
          <w:sz w:val="22"/>
          <w:szCs w:val="22"/>
        </w:rPr>
        <w:t xml:space="preserve"> </w:t>
      </w:r>
      <w:r w:rsidRPr="00DF4A50">
        <w:rPr>
          <w:rFonts w:eastAsia="Cambria"/>
          <w:w w:val="105"/>
          <w:sz w:val="22"/>
          <w:szCs w:val="22"/>
        </w:rPr>
        <w:t>packing</w:t>
      </w:r>
      <w:r w:rsidRPr="00BA65B8">
        <w:rPr>
          <w:rFonts w:eastAsia="Cambria"/>
          <w:w w:val="105"/>
          <w:sz w:val="22"/>
          <w:szCs w:val="22"/>
        </w:rPr>
        <w:t xml:space="preserve"> </w:t>
      </w:r>
      <w:r w:rsidRPr="00DF4A50">
        <w:rPr>
          <w:rFonts w:eastAsia="Cambria"/>
          <w:w w:val="105"/>
          <w:sz w:val="22"/>
          <w:szCs w:val="22"/>
        </w:rPr>
        <w:t>of</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Goods</w:t>
      </w:r>
      <w:r w:rsidRPr="00BA65B8">
        <w:rPr>
          <w:rFonts w:eastAsia="Cambria"/>
          <w:w w:val="105"/>
          <w:sz w:val="22"/>
          <w:szCs w:val="22"/>
        </w:rPr>
        <w:t xml:space="preserve"> </w:t>
      </w:r>
      <w:r w:rsidRPr="00DF4A50">
        <w:rPr>
          <w:rFonts w:eastAsia="Cambria"/>
          <w:w w:val="105"/>
          <w:sz w:val="22"/>
          <w:szCs w:val="22"/>
        </w:rPr>
        <w:t>as</w:t>
      </w:r>
      <w:r w:rsidRPr="00BA65B8">
        <w:rPr>
          <w:rFonts w:eastAsia="Cambria"/>
          <w:w w:val="105"/>
          <w:sz w:val="22"/>
          <w:szCs w:val="22"/>
        </w:rPr>
        <w:t xml:space="preserve"> </w:t>
      </w:r>
      <w:r w:rsidRPr="00DF4A50">
        <w:rPr>
          <w:rFonts w:eastAsia="Cambria"/>
          <w:w w:val="105"/>
          <w:sz w:val="22"/>
          <w:szCs w:val="22"/>
        </w:rPr>
        <w:t>it</w:t>
      </w:r>
      <w:r w:rsidRPr="00BA65B8">
        <w:rPr>
          <w:rFonts w:eastAsia="Cambria"/>
          <w:w w:val="105"/>
          <w:sz w:val="22"/>
          <w:szCs w:val="22"/>
        </w:rPr>
        <w:t xml:space="preserve"> </w:t>
      </w:r>
      <w:r w:rsidRPr="00DF4A50">
        <w:rPr>
          <w:rFonts w:eastAsia="Cambria"/>
          <w:w w:val="105"/>
          <w:sz w:val="22"/>
          <w:szCs w:val="22"/>
        </w:rPr>
        <w:t>is</w:t>
      </w:r>
      <w:r w:rsidRPr="00BA65B8">
        <w:rPr>
          <w:rFonts w:eastAsia="Cambria"/>
          <w:w w:val="105"/>
          <w:sz w:val="22"/>
          <w:szCs w:val="22"/>
        </w:rPr>
        <w:t xml:space="preserve"> </w:t>
      </w:r>
      <w:r w:rsidRPr="00DF4A50">
        <w:rPr>
          <w:rFonts w:eastAsia="Cambria"/>
          <w:w w:val="105"/>
          <w:sz w:val="22"/>
          <w:szCs w:val="22"/>
        </w:rPr>
        <w:t>required to prevent their damage or deterioration during transit to</w:t>
      </w:r>
      <w:r w:rsidRPr="00BA65B8">
        <w:rPr>
          <w:rFonts w:eastAsia="Cambria"/>
          <w:w w:val="105"/>
          <w:sz w:val="22"/>
          <w:szCs w:val="22"/>
        </w:rPr>
        <w:t xml:space="preserve"> </w:t>
      </w:r>
      <w:r w:rsidRPr="00DF4A50">
        <w:rPr>
          <w:rFonts w:eastAsia="Cambria"/>
          <w:w w:val="105"/>
          <w:sz w:val="22"/>
          <w:szCs w:val="22"/>
        </w:rPr>
        <w:t>their final destination as indicated in the Contract.</w:t>
      </w:r>
      <w:r w:rsidRPr="00BA65B8">
        <w:rPr>
          <w:rFonts w:eastAsia="Cambria"/>
          <w:w w:val="105"/>
          <w:sz w:val="22"/>
          <w:szCs w:val="22"/>
        </w:rPr>
        <w:t xml:space="preserve"> </w:t>
      </w:r>
      <w:r w:rsidRPr="00DF4A50">
        <w:rPr>
          <w:rFonts w:eastAsia="Cambria"/>
          <w:w w:val="105"/>
          <w:sz w:val="22"/>
          <w:szCs w:val="22"/>
        </w:rPr>
        <w:t>The packing shall</w:t>
      </w:r>
      <w:r w:rsidRPr="00BA65B8">
        <w:rPr>
          <w:rFonts w:eastAsia="Cambria"/>
          <w:w w:val="105"/>
          <w:sz w:val="22"/>
          <w:szCs w:val="22"/>
        </w:rPr>
        <w:t xml:space="preserve"> </w:t>
      </w:r>
      <w:r w:rsidRPr="00DF4A50">
        <w:rPr>
          <w:rFonts w:eastAsia="Cambria"/>
          <w:w w:val="105"/>
          <w:sz w:val="22"/>
          <w:szCs w:val="22"/>
        </w:rPr>
        <w:t>be sufficient to withstand, without limitation, rough handling during</w:t>
      </w:r>
      <w:r w:rsidRPr="00BA65B8">
        <w:rPr>
          <w:rFonts w:eastAsia="Cambria"/>
          <w:w w:val="105"/>
          <w:sz w:val="22"/>
          <w:szCs w:val="22"/>
        </w:rPr>
        <w:t xml:space="preserve"> </w:t>
      </w:r>
      <w:r w:rsidRPr="00DF4A50">
        <w:rPr>
          <w:rFonts w:eastAsia="Cambria"/>
          <w:w w:val="105"/>
          <w:sz w:val="22"/>
          <w:szCs w:val="22"/>
        </w:rPr>
        <w:t>transit and exposure to extreme temperatures, salt and precipitation</w:t>
      </w:r>
      <w:r w:rsidRPr="00BA65B8">
        <w:rPr>
          <w:rFonts w:eastAsia="Cambria"/>
          <w:w w:val="105"/>
          <w:sz w:val="22"/>
          <w:szCs w:val="22"/>
        </w:rPr>
        <w:t xml:space="preserve"> </w:t>
      </w:r>
      <w:r w:rsidRPr="00DF4A50">
        <w:rPr>
          <w:rFonts w:eastAsia="Cambria"/>
          <w:w w:val="105"/>
          <w:sz w:val="22"/>
          <w:szCs w:val="22"/>
        </w:rPr>
        <w:t>during transit and open storage.</w:t>
      </w:r>
      <w:r w:rsidRPr="00BA65B8">
        <w:rPr>
          <w:rFonts w:eastAsia="Cambria"/>
          <w:w w:val="105"/>
          <w:sz w:val="22"/>
          <w:szCs w:val="22"/>
        </w:rPr>
        <w:t xml:space="preserve"> </w:t>
      </w:r>
      <w:r w:rsidRPr="00DF4A50">
        <w:rPr>
          <w:rFonts w:eastAsia="Cambria"/>
          <w:w w:val="105"/>
          <w:sz w:val="22"/>
          <w:szCs w:val="22"/>
        </w:rPr>
        <w:t>Packing case size and weights shall</w:t>
      </w:r>
      <w:r w:rsidRPr="00BA65B8">
        <w:rPr>
          <w:rFonts w:eastAsia="Cambria"/>
          <w:w w:val="105"/>
          <w:sz w:val="22"/>
          <w:szCs w:val="22"/>
        </w:rPr>
        <w:t xml:space="preserve"> </w:t>
      </w:r>
      <w:r w:rsidRPr="00DF4A50">
        <w:rPr>
          <w:rFonts w:eastAsia="Cambria"/>
          <w:w w:val="105"/>
          <w:sz w:val="22"/>
          <w:szCs w:val="22"/>
        </w:rPr>
        <w:t>take into consideration, where appropriate, the remoteness of the</w:t>
      </w:r>
      <w:r w:rsidRPr="00BA65B8">
        <w:rPr>
          <w:rFonts w:eastAsia="Cambria"/>
          <w:w w:val="105"/>
          <w:sz w:val="22"/>
          <w:szCs w:val="22"/>
        </w:rPr>
        <w:t xml:space="preserve"> </w:t>
      </w:r>
      <w:r w:rsidRPr="00DF4A50">
        <w:rPr>
          <w:rFonts w:eastAsia="Cambria"/>
          <w:w w:val="105"/>
          <w:sz w:val="22"/>
          <w:szCs w:val="22"/>
        </w:rPr>
        <w:t>Goods final destination and the absence of heavy handling facilities</w:t>
      </w:r>
      <w:r w:rsidRPr="00BA65B8">
        <w:rPr>
          <w:rFonts w:eastAsia="Cambria"/>
          <w:w w:val="105"/>
          <w:sz w:val="22"/>
          <w:szCs w:val="22"/>
        </w:rPr>
        <w:t xml:space="preserve"> </w:t>
      </w:r>
      <w:r w:rsidRPr="00DF4A50">
        <w:rPr>
          <w:rFonts w:eastAsia="Cambria"/>
          <w:w w:val="105"/>
          <w:sz w:val="22"/>
          <w:szCs w:val="22"/>
        </w:rPr>
        <w:t>at</w:t>
      </w:r>
      <w:r w:rsidRPr="00BA65B8">
        <w:rPr>
          <w:rFonts w:eastAsia="Cambria"/>
          <w:w w:val="105"/>
          <w:sz w:val="22"/>
          <w:szCs w:val="22"/>
        </w:rPr>
        <w:t xml:space="preserve"> </w:t>
      </w:r>
      <w:r w:rsidRPr="00DF4A50">
        <w:rPr>
          <w:rFonts w:eastAsia="Cambria"/>
          <w:w w:val="105"/>
          <w:sz w:val="22"/>
          <w:szCs w:val="22"/>
        </w:rPr>
        <w:t>all</w:t>
      </w:r>
      <w:r w:rsidRPr="00BA65B8">
        <w:rPr>
          <w:rFonts w:eastAsia="Cambria"/>
          <w:w w:val="105"/>
          <w:sz w:val="22"/>
          <w:szCs w:val="22"/>
        </w:rPr>
        <w:t xml:space="preserve"> </w:t>
      </w:r>
      <w:r w:rsidRPr="00DF4A50">
        <w:rPr>
          <w:rFonts w:eastAsia="Cambria"/>
          <w:w w:val="105"/>
          <w:sz w:val="22"/>
          <w:szCs w:val="22"/>
        </w:rPr>
        <w:t>points</w:t>
      </w:r>
      <w:r w:rsidRPr="00BA65B8">
        <w:rPr>
          <w:rFonts w:eastAsia="Cambria"/>
          <w:w w:val="105"/>
          <w:sz w:val="22"/>
          <w:szCs w:val="22"/>
        </w:rPr>
        <w:t xml:space="preserve"> </w:t>
      </w:r>
      <w:r w:rsidRPr="00DF4A50">
        <w:rPr>
          <w:rFonts w:eastAsia="Cambria"/>
          <w:w w:val="105"/>
          <w:sz w:val="22"/>
          <w:szCs w:val="22"/>
        </w:rPr>
        <w:t>in</w:t>
      </w:r>
      <w:r w:rsidRPr="00BA65B8">
        <w:rPr>
          <w:rFonts w:eastAsia="Cambria"/>
          <w:w w:val="105"/>
          <w:sz w:val="22"/>
          <w:szCs w:val="22"/>
        </w:rPr>
        <w:t xml:space="preserve"> </w:t>
      </w:r>
      <w:r w:rsidRPr="00DF4A50">
        <w:rPr>
          <w:rFonts w:eastAsia="Cambria"/>
          <w:w w:val="105"/>
          <w:sz w:val="22"/>
          <w:szCs w:val="22"/>
        </w:rPr>
        <w:t>transit.</w:t>
      </w:r>
    </w:p>
    <w:p w:rsidR="005A48C5" w:rsidRPr="00DF4A50" w:rsidRDefault="005A48C5">
      <w:pPr>
        <w:widowControl w:val="0"/>
        <w:autoSpaceDE w:val="0"/>
        <w:autoSpaceDN w:val="0"/>
        <w:spacing w:before="3"/>
        <w:rPr>
          <w:rFonts w:eastAsia="Cambria"/>
          <w:sz w:val="22"/>
          <w:szCs w:val="22"/>
        </w:rPr>
      </w:pPr>
    </w:p>
    <w:p w:rsidR="005A48C5" w:rsidRPr="00BA65B8" w:rsidRDefault="00D11752">
      <w:pPr>
        <w:widowControl w:val="0"/>
        <w:numPr>
          <w:ilvl w:val="3"/>
          <w:numId w:val="16"/>
        </w:numPr>
        <w:tabs>
          <w:tab w:val="left" w:pos="1289"/>
        </w:tabs>
        <w:autoSpaceDE w:val="0"/>
        <w:autoSpaceDN w:val="0"/>
        <w:spacing w:line="254" w:lineRule="auto"/>
        <w:ind w:right="1605"/>
        <w:jc w:val="both"/>
        <w:rPr>
          <w:rFonts w:eastAsia="Cambria"/>
          <w:w w:val="105"/>
          <w:sz w:val="22"/>
          <w:szCs w:val="22"/>
        </w:rPr>
      </w:pPr>
      <w:r w:rsidRPr="00DF4A50">
        <w:rPr>
          <w:rFonts w:eastAsia="Cambria"/>
          <w:w w:val="105"/>
          <w:sz w:val="22"/>
          <w:szCs w:val="22"/>
        </w:rPr>
        <w:lastRenderedPageBreak/>
        <w:t>The</w:t>
      </w:r>
      <w:r w:rsidRPr="00DF4A50">
        <w:rPr>
          <w:rFonts w:eastAsia="Cambria"/>
          <w:spacing w:val="1"/>
          <w:w w:val="105"/>
          <w:sz w:val="22"/>
          <w:szCs w:val="22"/>
        </w:rPr>
        <w:t xml:space="preserve"> </w:t>
      </w:r>
      <w:r w:rsidRPr="00DF4A50">
        <w:rPr>
          <w:rFonts w:eastAsia="Cambria"/>
          <w:w w:val="105"/>
          <w:sz w:val="22"/>
          <w:szCs w:val="22"/>
        </w:rPr>
        <w:t>packing,</w:t>
      </w:r>
      <w:r w:rsidRPr="00BA65B8">
        <w:rPr>
          <w:rFonts w:eastAsia="Cambria"/>
          <w:w w:val="105"/>
          <w:sz w:val="22"/>
          <w:szCs w:val="22"/>
        </w:rPr>
        <w:t xml:space="preserve"> </w:t>
      </w:r>
      <w:r w:rsidRPr="00DF4A50">
        <w:rPr>
          <w:rFonts w:eastAsia="Cambria"/>
          <w:w w:val="105"/>
          <w:sz w:val="22"/>
          <w:szCs w:val="22"/>
        </w:rPr>
        <w:t>marking and documentation</w:t>
      </w:r>
      <w:r w:rsidRPr="00BA65B8">
        <w:rPr>
          <w:rFonts w:eastAsia="Cambria"/>
          <w:w w:val="105"/>
          <w:sz w:val="22"/>
          <w:szCs w:val="22"/>
        </w:rPr>
        <w:t xml:space="preserve"> </w:t>
      </w:r>
      <w:r w:rsidRPr="00DF4A50">
        <w:rPr>
          <w:rFonts w:eastAsia="Cambria"/>
          <w:w w:val="105"/>
          <w:sz w:val="22"/>
          <w:szCs w:val="22"/>
        </w:rPr>
        <w:t>within and outside</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packages</w:t>
      </w:r>
      <w:r w:rsidRPr="00BA65B8">
        <w:rPr>
          <w:rFonts w:eastAsia="Cambria"/>
          <w:w w:val="105"/>
          <w:sz w:val="22"/>
          <w:szCs w:val="22"/>
        </w:rPr>
        <w:t xml:space="preserve"> </w:t>
      </w:r>
      <w:r w:rsidRPr="00DF4A50">
        <w:rPr>
          <w:rFonts w:eastAsia="Cambria"/>
          <w:w w:val="105"/>
          <w:sz w:val="22"/>
          <w:szCs w:val="22"/>
        </w:rPr>
        <w:t>shall</w:t>
      </w:r>
      <w:r w:rsidRPr="00BA65B8">
        <w:rPr>
          <w:rFonts w:eastAsia="Cambria"/>
          <w:w w:val="105"/>
          <w:sz w:val="22"/>
          <w:szCs w:val="22"/>
        </w:rPr>
        <w:t xml:space="preserve"> </w:t>
      </w:r>
      <w:r w:rsidRPr="00DF4A50">
        <w:rPr>
          <w:rFonts w:eastAsia="Cambria"/>
          <w:w w:val="105"/>
          <w:sz w:val="22"/>
          <w:szCs w:val="22"/>
        </w:rPr>
        <w:t>comply</w:t>
      </w:r>
      <w:r w:rsidRPr="00BA65B8">
        <w:rPr>
          <w:rFonts w:eastAsia="Cambria"/>
          <w:w w:val="105"/>
          <w:sz w:val="22"/>
          <w:szCs w:val="22"/>
        </w:rPr>
        <w:t xml:space="preserve"> </w:t>
      </w:r>
      <w:r w:rsidRPr="00DF4A50">
        <w:rPr>
          <w:rFonts w:eastAsia="Cambria"/>
          <w:w w:val="105"/>
          <w:sz w:val="22"/>
          <w:szCs w:val="22"/>
        </w:rPr>
        <w:t>strictly</w:t>
      </w:r>
      <w:r w:rsidRPr="00BA65B8">
        <w:rPr>
          <w:rFonts w:eastAsia="Cambria"/>
          <w:w w:val="105"/>
          <w:sz w:val="22"/>
          <w:szCs w:val="22"/>
        </w:rPr>
        <w:t xml:space="preserve"> </w:t>
      </w:r>
      <w:r w:rsidRPr="00DF4A50">
        <w:rPr>
          <w:rFonts w:eastAsia="Cambria"/>
          <w:w w:val="105"/>
          <w:sz w:val="22"/>
          <w:szCs w:val="22"/>
        </w:rPr>
        <w:t>with</w:t>
      </w:r>
      <w:r w:rsidRPr="00BA65B8">
        <w:rPr>
          <w:rFonts w:eastAsia="Cambria"/>
          <w:w w:val="105"/>
          <w:sz w:val="22"/>
          <w:szCs w:val="22"/>
        </w:rPr>
        <w:t xml:space="preserve"> </w:t>
      </w:r>
      <w:r w:rsidRPr="00DF4A50">
        <w:rPr>
          <w:rFonts w:eastAsia="Cambria"/>
          <w:w w:val="105"/>
          <w:sz w:val="22"/>
          <w:szCs w:val="22"/>
        </w:rPr>
        <w:t>such</w:t>
      </w:r>
      <w:r w:rsidRPr="00BA65B8">
        <w:rPr>
          <w:rFonts w:eastAsia="Cambria"/>
          <w:w w:val="105"/>
          <w:sz w:val="22"/>
          <w:szCs w:val="22"/>
        </w:rPr>
        <w:t xml:space="preserve"> </w:t>
      </w:r>
      <w:r w:rsidRPr="00DF4A50">
        <w:rPr>
          <w:rFonts w:eastAsia="Cambria"/>
          <w:w w:val="105"/>
          <w:sz w:val="22"/>
          <w:szCs w:val="22"/>
        </w:rPr>
        <w:t>special</w:t>
      </w:r>
      <w:r w:rsidRPr="00BA65B8">
        <w:rPr>
          <w:rFonts w:eastAsia="Cambria"/>
          <w:w w:val="105"/>
          <w:sz w:val="22"/>
          <w:szCs w:val="22"/>
        </w:rPr>
        <w:t xml:space="preserve"> </w:t>
      </w:r>
      <w:r w:rsidRPr="00DF4A50">
        <w:rPr>
          <w:rFonts w:eastAsia="Cambria"/>
          <w:w w:val="105"/>
          <w:sz w:val="22"/>
          <w:szCs w:val="22"/>
        </w:rPr>
        <w:t>requirements</w:t>
      </w:r>
      <w:r w:rsidRPr="00BA65B8">
        <w:rPr>
          <w:rFonts w:eastAsia="Cambria"/>
          <w:w w:val="105"/>
          <w:sz w:val="22"/>
          <w:szCs w:val="22"/>
        </w:rPr>
        <w:t xml:space="preserve"> </w:t>
      </w:r>
      <w:r w:rsidRPr="00DF4A50">
        <w:rPr>
          <w:rFonts w:eastAsia="Cambria"/>
          <w:w w:val="105"/>
          <w:sz w:val="22"/>
          <w:szCs w:val="22"/>
        </w:rPr>
        <w:t>as</w:t>
      </w:r>
      <w:r w:rsidRPr="00BA65B8">
        <w:rPr>
          <w:rFonts w:eastAsia="Cambria"/>
          <w:w w:val="105"/>
          <w:sz w:val="22"/>
          <w:szCs w:val="22"/>
        </w:rPr>
        <w:t xml:space="preserve"> </w:t>
      </w:r>
      <w:r w:rsidRPr="00DF4A50">
        <w:rPr>
          <w:rFonts w:eastAsia="Cambria"/>
          <w:w w:val="105"/>
          <w:sz w:val="22"/>
          <w:szCs w:val="22"/>
        </w:rPr>
        <w:t>shall be expressly provided for in the Contract and, subject to any</w:t>
      </w:r>
      <w:r w:rsidRPr="00BA65B8">
        <w:rPr>
          <w:rFonts w:eastAsia="Cambria"/>
          <w:w w:val="105"/>
          <w:sz w:val="22"/>
          <w:szCs w:val="22"/>
        </w:rPr>
        <w:t xml:space="preserve"> </w:t>
      </w:r>
      <w:r w:rsidRPr="00DF4A50">
        <w:rPr>
          <w:rFonts w:eastAsia="Cambria"/>
          <w:w w:val="105"/>
          <w:sz w:val="22"/>
          <w:szCs w:val="22"/>
        </w:rPr>
        <w:t>subsequent instruction ordered by the Employer consistent with the</w:t>
      </w:r>
      <w:r w:rsidRPr="00BA65B8">
        <w:rPr>
          <w:rFonts w:eastAsia="Cambria"/>
          <w:w w:val="105"/>
          <w:sz w:val="22"/>
          <w:szCs w:val="22"/>
        </w:rPr>
        <w:t xml:space="preserve"> </w:t>
      </w:r>
      <w:r w:rsidRPr="00DF4A50">
        <w:rPr>
          <w:rFonts w:eastAsia="Cambria"/>
          <w:w w:val="105"/>
          <w:sz w:val="22"/>
          <w:szCs w:val="22"/>
        </w:rPr>
        <w:t>requirements</w:t>
      </w:r>
      <w:r w:rsidRPr="00BA65B8">
        <w:rPr>
          <w:rFonts w:eastAsia="Cambria"/>
          <w:w w:val="105"/>
          <w:sz w:val="22"/>
          <w:szCs w:val="22"/>
        </w:rPr>
        <w:t xml:space="preserve"> </w:t>
      </w:r>
      <w:r w:rsidRPr="00DF4A50">
        <w:rPr>
          <w:rFonts w:eastAsia="Cambria"/>
          <w:w w:val="105"/>
          <w:sz w:val="22"/>
          <w:szCs w:val="22"/>
        </w:rPr>
        <w:t>of</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Contract.</w:t>
      </w:r>
    </w:p>
    <w:p w:rsidR="00F019C7" w:rsidRPr="00DF4A50" w:rsidRDefault="00F019C7">
      <w:pPr>
        <w:widowControl w:val="0"/>
        <w:autoSpaceDE w:val="0"/>
        <w:autoSpaceDN w:val="0"/>
        <w:spacing w:before="1"/>
        <w:rPr>
          <w:rFonts w:eastAsia="Cambria"/>
          <w:sz w:val="22"/>
          <w:szCs w:val="22"/>
        </w:rPr>
      </w:pPr>
    </w:p>
    <w:p w:rsidR="005A48C5" w:rsidRPr="00DF4A50"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27" w:name="_Toc146280653"/>
      <w:r w:rsidRPr="00DF4A50">
        <w:rPr>
          <w:rFonts w:eastAsia="Palatino Linotype"/>
          <w:b/>
          <w:bCs/>
          <w:sz w:val="22"/>
          <w:szCs w:val="22"/>
        </w:rPr>
        <w:t>Installation</w:t>
      </w:r>
      <w:bookmarkEnd w:id="27"/>
    </w:p>
    <w:p w:rsidR="005A48C5" w:rsidRPr="00DF4A50" w:rsidRDefault="005A48C5">
      <w:pPr>
        <w:widowControl w:val="0"/>
        <w:autoSpaceDE w:val="0"/>
        <w:autoSpaceDN w:val="0"/>
        <w:spacing w:before="7"/>
        <w:rPr>
          <w:rFonts w:eastAsia="Cambria"/>
          <w:b/>
          <w:sz w:val="22"/>
          <w:szCs w:val="22"/>
        </w:rPr>
      </w:pPr>
    </w:p>
    <w:p w:rsidR="005A48C5" w:rsidRPr="00DF4A50" w:rsidRDefault="00D11752">
      <w:pPr>
        <w:widowControl w:val="0"/>
        <w:numPr>
          <w:ilvl w:val="2"/>
          <w:numId w:val="1"/>
        </w:numPr>
        <w:tabs>
          <w:tab w:val="left" w:pos="1288"/>
          <w:tab w:val="left" w:pos="1289"/>
        </w:tabs>
        <w:autoSpaceDE w:val="0"/>
        <w:autoSpaceDN w:val="0"/>
        <w:spacing w:before="1"/>
        <w:ind w:hanging="1081"/>
        <w:jc w:val="both"/>
        <w:rPr>
          <w:rFonts w:eastAsia="Cambria"/>
          <w:sz w:val="22"/>
          <w:szCs w:val="22"/>
        </w:rPr>
      </w:pPr>
      <w:r w:rsidRPr="00DF4A50">
        <w:rPr>
          <w:rFonts w:eastAsia="Cambria"/>
          <w:w w:val="105"/>
          <w:sz w:val="22"/>
          <w:szCs w:val="22"/>
        </w:rPr>
        <w:t>Setting</w:t>
      </w:r>
      <w:r w:rsidRPr="00DF4A50">
        <w:rPr>
          <w:rFonts w:eastAsia="Cambria"/>
          <w:spacing w:val="13"/>
          <w:w w:val="105"/>
          <w:sz w:val="22"/>
          <w:szCs w:val="22"/>
        </w:rPr>
        <w:t xml:space="preserve"> </w:t>
      </w:r>
      <w:r w:rsidRPr="00DF4A50">
        <w:rPr>
          <w:rFonts w:eastAsia="Cambria"/>
          <w:w w:val="105"/>
          <w:sz w:val="22"/>
          <w:szCs w:val="22"/>
        </w:rPr>
        <w:t>Out/Supervision/Labor</w:t>
      </w:r>
    </w:p>
    <w:p w:rsidR="005A48C5" w:rsidRPr="00DF4A50" w:rsidRDefault="005A48C5">
      <w:pPr>
        <w:widowControl w:val="0"/>
        <w:autoSpaceDE w:val="0"/>
        <w:autoSpaceDN w:val="0"/>
        <w:spacing w:before="11"/>
        <w:rPr>
          <w:rFonts w:eastAsia="Cambria"/>
          <w:sz w:val="22"/>
          <w:szCs w:val="22"/>
        </w:rPr>
      </w:pPr>
    </w:p>
    <w:p w:rsidR="005A48C5" w:rsidRPr="00BA65B8" w:rsidRDefault="00D11752">
      <w:pPr>
        <w:widowControl w:val="0"/>
        <w:numPr>
          <w:ilvl w:val="2"/>
          <w:numId w:val="17"/>
        </w:numPr>
        <w:tabs>
          <w:tab w:val="left" w:pos="1289"/>
        </w:tabs>
        <w:autoSpaceDE w:val="0"/>
        <w:autoSpaceDN w:val="0"/>
        <w:spacing w:line="254" w:lineRule="auto"/>
        <w:ind w:right="1604"/>
        <w:jc w:val="both"/>
        <w:rPr>
          <w:rFonts w:eastAsia="Cambria"/>
          <w:w w:val="105"/>
          <w:sz w:val="22"/>
          <w:szCs w:val="22"/>
        </w:rPr>
      </w:pPr>
      <w:r w:rsidRPr="007B4934">
        <w:rPr>
          <w:rFonts w:eastAsia="Cambria"/>
          <w:b/>
          <w:bCs/>
          <w:sz w:val="22"/>
          <w:szCs w:val="22"/>
        </w:rPr>
        <w:t>Bench</w:t>
      </w:r>
      <w:r w:rsidRPr="007B4934">
        <w:rPr>
          <w:rFonts w:eastAsia="Cambria"/>
          <w:b/>
          <w:bCs/>
          <w:spacing w:val="1"/>
          <w:sz w:val="22"/>
          <w:szCs w:val="22"/>
        </w:rPr>
        <w:t xml:space="preserve"> </w:t>
      </w:r>
      <w:r w:rsidRPr="007B4934">
        <w:rPr>
          <w:rFonts w:eastAsia="Cambria"/>
          <w:b/>
          <w:bCs/>
          <w:sz w:val="22"/>
          <w:szCs w:val="22"/>
        </w:rPr>
        <w:t>Mark</w:t>
      </w:r>
      <w:r w:rsidRPr="00DF4A50">
        <w:rPr>
          <w:rFonts w:eastAsia="Cambria"/>
          <w:sz w:val="22"/>
          <w:szCs w:val="22"/>
        </w:rPr>
        <w:t>:</w:t>
      </w:r>
      <w:r w:rsidRPr="00DF4A50">
        <w:rPr>
          <w:rFonts w:eastAsia="Cambria"/>
          <w:spacing w:val="1"/>
          <w:sz w:val="22"/>
          <w:szCs w:val="22"/>
        </w:rPr>
        <w:t xml:space="preserve"> </w:t>
      </w:r>
      <w:r w:rsidRPr="00BA65B8">
        <w:rPr>
          <w:rFonts w:eastAsia="Cambria"/>
          <w:w w:val="105"/>
          <w:sz w:val="22"/>
          <w:szCs w:val="22"/>
        </w:rPr>
        <w:t>The Contractor shall be responsible for the true and proper setting-out of the Facilities in relation to bench marks, reference marks and lines provided to it in writing by or on behalf of the Employer.</w:t>
      </w:r>
    </w:p>
    <w:p w:rsidR="005A48C5" w:rsidRPr="00DF4A50" w:rsidRDefault="005A48C5">
      <w:pPr>
        <w:widowControl w:val="0"/>
        <w:autoSpaceDE w:val="0"/>
        <w:autoSpaceDN w:val="0"/>
        <w:spacing w:before="4"/>
        <w:rPr>
          <w:rFonts w:eastAsia="Cambria"/>
          <w:sz w:val="22"/>
          <w:szCs w:val="22"/>
        </w:rPr>
      </w:pPr>
    </w:p>
    <w:p w:rsidR="005A48C5" w:rsidRPr="00BA65B8" w:rsidRDefault="00D11752">
      <w:pPr>
        <w:widowControl w:val="0"/>
        <w:autoSpaceDE w:val="0"/>
        <w:autoSpaceDN w:val="0"/>
        <w:spacing w:before="1" w:line="254" w:lineRule="auto"/>
        <w:ind w:left="1288" w:right="1608"/>
        <w:jc w:val="both"/>
        <w:rPr>
          <w:rFonts w:eastAsia="Cambria"/>
          <w:w w:val="105"/>
          <w:sz w:val="22"/>
          <w:szCs w:val="22"/>
        </w:rPr>
      </w:pPr>
      <w:r w:rsidRPr="00BA65B8">
        <w:rPr>
          <w:rFonts w:eastAsia="Cambria"/>
          <w:w w:val="105"/>
          <w:sz w:val="22"/>
          <w:szCs w:val="22"/>
        </w:rPr>
        <w:t xml:space="preserve">If, at any time during the progress of installation of the Facilities, any error shall appear in the position, level or alignment of the Facilities, the Contractor shall forthwith notify the </w:t>
      </w:r>
      <w:r w:rsidR="00E63B39" w:rsidRPr="00BA65B8">
        <w:rPr>
          <w:rFonts w:eastAsia="Cambria"/>
          <w:w w:val="105"/>
          <w:sz w:val="22"/>
          <w:szCs w:val="22"/>
        </w:rPr>
        <w:t xml:space="preserve">Project Manager/Engineer </w:t>
      </w:r>
      <w:r w:rsidRPr="00BA65B8">
        <w:rPr>
          <w:rFonts w:eastAsia="Cambria"/>
          <w:w w:val="105"/>
          <w:sz w:val="22"/>
          <w:szCs w:val="22"/>
        </w:rPr>
        <w:t xml:space="preserve">of such error and, at its own expense, immediately rectify such error to the reasonable satisfaction of the </w:t>
      </w:r>
      <w:r w:rsidR="00E63B39" w:rsidRPr="00BA65B8">
        <w:rPr>
          <w:rFonts w:eastAsia="Cambria"/>
          <w:w w:val="105"/>
          <w:sz w:val="22"/>
          <w:szCs w:val="22"/>
        </w:rPr>
        <w:t>Project Manager/Engineer</w:t>
      </w:r>
      <w:r w:rsidRPr="00BA65B8">
        <w:rPr>
          <w:rFonts w:eastAsia="Cambria"/>
          <w:w w:val="105"/>
          <w:sz w:val="22"/>
          <w:szCs w:val="22"/>
        </w:rPr>
        <w:t xml:space="preserve">. If such error is based on incorrect data provided in writing by or on behalf of the Employer, the expense of rectifying the same shall be borne by </w:t>
      </w:r>
      <w:r w:rsidR="00F019C7" w:rsidRPr="00BA65B8">
        <w:rPr>
          <w:rFonts w:eastAsia="Cambria"/>
          <w:w w:val="105"/>
          <w:sz w:val="22"/>
          <w:szCs w:val="22"/>
        </w:rPr>
        <w:t xml:space="preserve">the Employer. </w:t>
      </w:r>
    </w:p>
    <w:p w:rsidR="005A48C5" w:rsidRPr="00DF4A50" w:rsidRDefault="005A48C5">
      <w:pPr>
        <w:widowControl w:val="0"/>
        <w:autoSpaceDE w:val="0"/>
        <w:autoSpaceDN w:val="0"/>
        <w:spacing w:before="6"/>
        <w:rPr>
          <w:rFonts w:eastAsia="Cambria"/>
          <w:sz w:val="22"/>
          <w:szCs w:val="22"/>
        </w:rPr>
      </w:pPr>
    </w:p>
    <w:p w:rsidR="005A48C5" w:rsidRPr="00BA65B8" w:rsidRDefault="00D11752">
      <w:pPr>
        <w:widowControl w:val="0"/>
        <w:numPr>
          <w:ilvl w:val="2"/>
          <w:numId w:val="17"/>
        </w:numPr>
        <w:tabs>
          <w:tab w:val="left" w:pos="1289"/>
        </w:tabs>
        <w:autoSpaceDE w:val="0"/>
        <w:autoSpaceDN w:val="0"/>
        <w:spacing w:line="254" w:lineRule="auto"/>
        <w:ind w:right="1606"/>
        <w:jc w:val="both"/>
        <w:rPr>
          <w:rFonts w:eastAsia="Cambria"/>
          <w:w w:val="105"/>
          <w:sz w:val="22"/>
          <w:szCs w:val="22"/>
        </w:rPr>
      </w:pPr>
      <w:proofErr w:type="spellStart"/>
      <w:r w:rsidRPr="007B4934">
        <w:rPr>
          <w:rFonts w:eastAsia="Cambria"/>
          <w:b/>
          <w:bCs/>
          <w:w w:val="105"/>
          <w:sz w:val="22"/>
          <w:szCs w:val="22"/>
        </w:rPr>
        <w:t>Contractor‟s</w:t>
      </w:r>
      <w:proofErr w:type="spellEnd"/>
      <w:r w:rsidRPr="007B4934">
        <w:rPr>
          <w:rFonts w:eastAsia="Cambria"/>
          <w:b/>
          <w:bCs/>
          <w:w w:val="105"/>
          <w:sz w:val="22"/>
          <w:szCs w:val="22"/>
        </w:rPr>
        <w:t xml:space="preserve"> Supervision</w:t>
      </w:r>
      <w:r w:rsidRPr="00DF4A50">
        <w:rPr>
          <w:rFonts w:eastAsia="Cambria"/>
          <w:w w:val="105"/>
          <w:sz w:val="22"/>
          <w:szCs w:val="22"/>
        </w:rPr>
        <w:t>: The Contractor shall give or provide all</w:t>
      </w:r>
      <w:r w:rsidRPr="00BA65B8">
        <w:rPr>
          <w:rFonts w:eastAsia="Cambria"/>
          <w:w w:val="105"/>
          <w:sz w:val="22"/>
          <w:szCs w:val="22"/>
        </w:rPr>
        <w:t xml:space="preserve"> </w:t>
      </w:r>
      <w:r w:rsidRPr="00DF4A50">
        <w:rPr>
          <w:rFonts w:eastAsia="Cambria"/>
          <w:w w:val="105"/>
          <w:sz w:val="22"/>
          <w:szCs w:val="22"/>
        </w:rPr>
        <w:t>necessary superintendence during the installation of the Facilities,</w:t>
      </w:r>
      <w:r w:rsidRPr="00BA65B8">
        <w:rPr>
          <w:rFonts w:eastAsia="Cambria"/>
          <w:w w:val="105"/>
          <w:sz w:val="22"/>
          <w:szCs w:val="22"/>
        </w:rPr>
        <w:t xml:space="preserve"> </w:t>
      </w:r>
      <w:r w:rsidRPr="00DF4A50">
        <w:rPr>
          <w:rFonts w:eastAsia="Cambria"/>
          <w:w w:val="105"/>
          <w:sz w:val="22"/>
          <w:szCs w:val="22"/>
        </w:rPr>
        <w:t>and the Construction Manager or its deputy shall be constantly on</w:t>
      </w:r>
      <w:r w:rsidRPr="00BA65B8">
        <w:rPr>
          <w:rFonts w:eastAsia="Cambria"/>
          <w:w w:val="105"/>
          <w:sz w:val="22"/>
          <w:szCs w:val="22"/>
        </w:rPr>
        <w:t xml:space="preserve"> </w:t>
      </w:r>
      <w:r w:rsidRPr="00DF4A50">
        <w:rPr>
          <w:rFonts w:eastAsia="Cambria"/>
          <w:w w:val="105"/>
          <w:sz w:val="22"/>
          <w:szCs w:val="22"/>
        </w:rPr>
        <w:t>the Site to provide full-time superintendence of the installation. The</w:t>
      </w:r>
      <w:r w:rsidRPr="00BA65B8">
        <w:rPr>
          <w:rFonts w:eastAsia="Cambria"/>
          <w:w w:val="105"/>
          <w:sz w:val="22"/>
          <w:szCs w:val="22"/>
        </w:rPr>
        <w:t xml:space="preserve"> </w:t>
      </w:r>
      <w:r w:rsidRPr="00DF4A50">
        <w:rPr>
          <w:rFonts w:eastAsia="Cambria"/>
          <w:w w:val="105"/>
          <w:sz w:val="22"/>
          <w:szCs w:val="22"/>
        </w:rPr>
        <w:t>Contractor shall provide and employ only technical personnel who</w:t>
      </w:r>
      <w:r w:rsidRPr="00BA65B8">
        <w:rPr>
          <w:rFonts w:eastAsia="Cambria"/>
          <w:w w:val="105"/>
          <w:sz w:val="22"/>
          <w:szCs w:val="22"/>
        </w:rPr>
        <w:t xml:space="preserve"> </w:t>
      </w:r>
      <w:r w:rsidRPr="00DF4A50">
        <w:rPr>
          <w:rFonts w:eastAsia="Cambria"/>
          <w:w w:val="105"/>
          <w:sz w:val="22"/>
          <w:szCs w:val="22"/>
        </w:rPr>
        <w:t>are</w:t>
      </w:r>
      <w:r w:rsidRPr="00BA65B8">
        <w:rPr>
          <w:rFonts w:eastAsia="Cambria"/>
          <w:w w:val="105"/>
          <w:sz w:val="22"/>
          <w:szCs w:val="22"/>
        </w:rPr>
        <w:t xml:space="preserve"> </w:t>
      </w:r>
      <w:r w:rsidRPr="00DF4A50">
        <w:rPr>
          <w:rFonts w:eastAsia="Cambria"/>
          <w:w w:val="105"/>
          <w:sz w:val="22"/>
          <w:szCs w:val="22"/>
        </w:rPr>
        <w:t>skilled</w:t>
      </w:r>
      <w:r w:rsidRPr="00BA65B8">
        <w:rPr>
          <w:rFonts w:eastAsia="Cambria"/>
          <w:w w:val="105"/>
          <w:sz w:val="22"/>
          <w:szCs w:val="22"/>
        </w:rPr>
        <w:t xml:space="preserve"> </w:t>
      </w:r>
      <w:r w:rsidRPr="00DF4A50">
        <w:rPr>
          <w:rFonts w:eastAsia="Cambria"/>
          <w:w w:val="105"/>
          <w:sz w:val="22"/>
          <w:szCs w:val="22"/>
        </w:rPr>
        <w:t>and</w:t>
      </w:r>
      <w:r w:rsidRPr="00BA65B8">
        <w:rPr>
          <w:rFonts w:eastAsia="Cambria"/>
          <w:w w:val="105"/>
          <w:sz w:val="22"/>
          <w:szCs w:val="22"/>
        </w:rPr>
        <w:t xml:space="preserve"> </w:t>
      </w:r>
      <w:r w:rsidRPr="00DF4A50">
        <w:rPr>
          <w:rFonts w:eastAsia="Cambria"/>
          <w:w w:val="105"/>
          <w:sz w:val="22"/>
          <w:szCs w:val="22"/>
        </w:rPr>
        <w:t>experienced</w:t>
      </w:r>
      <w:r w:rsidRPr="00BA65B8">
        <w:rPr>
          <w:rFonts w:eastAsia="Cambria"/>
          <w:w w:val="105"/>
          <w:sz w:val="22"/>
          <w:szCs w:val="22"/>
        </w:rPr>
        <w:t xml:space="preserve"> </w:t>
      </w:r>
      <w:r w:rsidRPr="00DF4A50">
        <w:rPr>
          <w:rFonts w:eastAsia="Cambria"/>
          <w:w w:val="105"/>
          <w:sz w:val="22"/>
          <w:szCs w:val="22"/>
        </w:rPr>
        <w:t>in</w:t>
      </w:r>
      <w:r w:rsidRPr="00BA65B8">
        <w:rPr>
          <w:rFonts w:eastAsia="Cambria"/>
          <w:w w:val="105"/>
          <w:sz w:val="22"/>
          <w:szCs w:val="22"/>
        </w:rPr>
        <w:t xml:space="preserve"> </w:t>
      </w:r>
      <w:r w:rsidRPr="00DF4A50">
        <w:rPr>
          <w:rFonts w:eastAsia="Cambria"/>
          <w:w w:val="105"/>
          <w:sz w:val="22"/>
          <w:szCs w:val="22"/>
        </w:rPr>
        <w:t>their</w:t>
      </w:r>
      <w:r w:rsidRPr="00BA65B8">
        <w:rPr>
          <w:rFonts w:eastAsia="Cambria"/>
          <w:w w:val="105"/>
          <w:sz w:val="22"/>
          <w:szCs w:val="22"/>
        </w:rPr>
        <w:t xml:space="preserve"> </w:t>
      </w:r>
      <w:r w:rsidRPr="00DF4A50">
        <w:rPr>
          <w:rFonts w:eastAsia="Cambria"/>
          <w:w w:val="105"/>
          <w:sz w:val="22"/>
          <w:szCs w:val="22"/>
        </w:rPr>
        <w:t>respective</w:t>
      </w:r>
      <w:r w:rsidRPr="00BA65B8">
        <w:rPr>
          <w:rFonts w:eastAsia="Cambria"/>
          <w:w w:val="105"/>
          <w:sz w:val="22"/>
          <w:szCs w:val="22"/>
        </w:rPr>
        <w:t xml:space="preserve"> </w:t>
      </w:r>
      <w:r w:rsidRPr="00DF4A50">
        <w:rPr>
          <w:rFonts w:eastAsia="Cambria"/>
          <w:w w:val="105"/>
          <w:sz w:val="22"/>
          <w:szCs w:val="22"/>
        </w:rPr>
        <w:t>callings</w:t>
      </w:r>
      <w:r w:rsidRPr="00BA65B8">
        <w:rPr>
          <w:rFonts w:eastAsia="Cambria"/>
          <w:w w:val="105"/>
          <w:sz w:val="22"/>
          <w:szCs w:val="22"/>
        </w:rPr>
        <w:t xml:space="preserve"> </w:t>
      </w:r>
      <w:r w:rsidRPr="00DF4A50">
        <w:rPr>
          <w:rFonts w:eastAsia="Cambria"/>
          <w:w w:val="105"/>
          <w:sz w:val="22"/>
          <w:szCs w:val="22"/>
        </w:rPr>
        <w:t>and</w:t>
      </w:r>
      <w:r w:rsidRPr="00BA65B8">
        <w:rPr>
          <w:rFonts w:eastAsia="Cambria"/>
          <w:w w:val="105"/>
          <w:sz w:val="22"/>
          <w:szCs w:val="22"/>
        </w:rPr>
        <w:t xml:space="preserve"> </w:t>
      </w:r>
      <w:r w:rsidRPr="00DF4A50">
        <w:rPr>
          <w:rFonts w:eastAsia="Cambria"/>
          <w:w w:val="105"/>
          <w:sz w:val="22"/>
          <w:szCs w:val="22"/>
        </w:rPr>
        <w:t>supervisory staff who are competent to adequately supervise the</w:t>
      </w:r>
      <w:r w:rsidRPr="00BA65B8">
        <w:rPr>
          <w:rFonts w:eastAsia="Cambria"/>
          <w:w w:val="105"/>
          <w:sz w:val="22"/>
          <w:szCs w:val="22"/>
        </w:rPr>
        <w:t xml:space="preserve"> </w:t>
      </w:r>
      <w:r w:rsidRPr="00DF4A50">
        <w:rPr>
          <w:rFonts w:eastAsia="Cambria"/>
          <w:w w:val="105"/>
          <w:sz w:val="22"/>
          <w:szCs w:val="22"/>
        </w:rPr>
        <w:t>work</w:t>
      </w:r>
      <w:r w:rsidRPr="00BA65B8">
        <w:rPr>
          <w:rFonts w:eastAsia="Cambria"/>
          <w:w w:val="105"/>
          <w:sz w:val="22"/>
          <w:szCs w:val="22"/>
        </w:rPr>
        <w:t xml:space="preserve"> </w:t>
      </w:r>
      <w:r w:rsidRPr="00DF4A50">
        <w:rPr>
          <w:rFonts w:eastAsia="Cambria"/>
          <w:w w:val="105"/>
          <w:sz w:val="22"/>
          <w:szCs w:val="22"/>
        </w:rPr>
        <w:t>at</w:t>
      </w:r>
      <w:r w:rsidRPr="00BA65B8">
        <w:rPr>
          <w:rFonts w:eastAsia="Cambria"/>
          <w:w w:val="105"/>
          <w:sz w:val="22"/>
          <w:szCs w:val="22"/>
        </w:rPr>
        <w:t xml:space="preserve"> </w:t>
      </w:r>
      <w:r w:rsidRPr="00DF4A50">
        <w:rPr>
          <w:rFonts w:eastAsia="Cambria"/>
          <w:w w:val="105"/>
          <w:sz w:val="22"/>
          <w:szCs w:val="22"/>
        </w:rPr>
        <w:t>hand.</w:t>
      </w:r>
    </w:p>
    <w:p w:rsidR="005A48C5" w:rsidRPr="00822C31" w:rsidRDefault="00D11752">
      <w:pPr>
        <w:widowControl w:val="0"/>
        <w:numPr>
          <w:ilvl w:val="2"/>
          <w:numId w:val="17"/>
        </w:numPr>
        <w:tabs>
          <w:tab w:val="left" w:pos="1288"/>
          <w:tab w:val="left" w:pos="1289"/>
        </w:tabs>
        <w:autoSpaceDE w:val="0"/>
        <w:autoSpaceDN w:val="0"/>
        <w:spacing w:before="64"/>
        <w:ind w:hanging="1081"/>
        <w:jc w:val="both"/>
        <w:rPr>
          <w:rFonts w:eastAsia="Cambria"/>
          <w:b/>
          <w:bCs/>
          <w:sz w:val="22"/>
          <w:szCs w:val="22"/>
        </w:rPr>
      </w:pPr>
      <w:proofErr w:type="spellStart"/>
      <w:r w:rsidRPr="00822C31">
        <w:rPr>
          <w:rFonts w:eastAsia="Cambria"/>
          <w:b/>
          <w:bCs/>
          <w:sz w:val="22"/>
          <w:szCs w:val="22"/>
        </w:rPr>
        <w:t>Labo</w:t>
      </w:r>
      <w:r w:rsidR="004157C0">
        <w:rPr>
          <w:rFonts w:eastAsia="Cambria"/>
          <w:b/>
          <w:bCs/>
          <w:sz w:val="22"/>
          <w:szCs w:val="22"/>
        </w:rPr>
        <w:t>u</w:t>
      </w:r>
      <w:r w:rsidRPr="00822C31">
        <w:rPr>
          <w:rFonts w:eastAsia="Cambria"/>
          <w:b/>
          <w:bCs/>
          <w:sz w:val="22"/>
          <w:szCs w:val="22"/>
        </w:rPr>
        <w:t>r</w:t>
      </w:r>
      <w:proofErr w:type="spellEnd"/>
      <w:r w:rsidRPr="00822C31">
        <w:rPr>
          <w:rFonts w:eastAsia="Cambria"/>
          <w:b/>
          <w:bCs/>
          <w:sz w:val="22"/>
          <w:szCs w:val="22"/>
        </w:rPr>
        <w:t>:</w:t>
      </w:r>
    </w:p>
    <w:p w:rsidR="005A48C5" w:rsidRPr="00DF4A50" w:rsidRDefault="005A48C5">
      <w:pPr>
        <w:widowControl w:val="0"/>
        <w:autoSpaceDE w:val="0"/>
        <w:autoSpaceDN w:val="0"/>
        <w:rPr>
          <w:rFonts w:eastAsia="Cambria"/>
          <w:sz w:val="22"/>
          <w:szCs w:val="22"/>
        </w:rPr>
      </w:pPr>
    </w:p>
    <w:p w:rsidR="005A48C5" w:rsidRPr="00BA65B8" w:rsidRDefault="00D11752">
      <w:pPr>
        <w:widowControl w:val="0"/>
        <w:numPr>
          <w:ilvl w:val="3"/>
          <w:numId w:val="17"/>
        </w:numPr>
        <w:tabs>
          <w:tab w:val="left" w:pos="1829"/>
        </w:tabs>
        <w:autoSpaceDE w:val="0"/>
        <w:autoSpaceDN w:val="0"/>
        <w:spacing w:before="1" w:line="254" w:lineRule="auto"/>
        <w:ind w:right="1606"/>
        <w:jc w:val="both"/>
        <w:rPr>
          <w:rFonts w:eastAsia="Cambria"/>
          <w:w w:val="105"/>
          <w:sz w:val="22"/>
          <w:szCs w:val="22"/>
        </w:rPr>
      </w:pPr>
      <w:r w:rsidRPr="00DF4A50">
        <w:rPr>
          <w:rFonts w:eastAsia="Cambria"/>
          <w:w w:val="105"/>
          <w:sz w:val="22"/>
          <w:szCs w:val="22"/>
        </w:rPr>
        <w:t>The</w:t>
      </w:r>
      <w:r w:rsidRPr="00DF4A50">
        <w:rPr>
          <w:rFonts w:eastAsia="Cambria"/>
          <w:spacing w:val="1"/>
          <w:w w:val="105"/>
          <w:sz w:val="22"/>
          <w:szCs w:val="22"/>
        </w:rPr>
        <w:t xml:space="preserve"> </w:t>
      </w:r>
      <w:r w:rsidRPr="00DF4A50">
        <w:rPr>
          <w:rFonts w:eastAsia="Cambria"/>
          <w:w w:val="105"/>
          <w:sz w:val="22"/>
          <w:szCs w:val="22"/>
        </w:rPr>
        <w:t>Contractor</w:t>
      </w:r>
      <w:r w:rsidRPr="00BA65B8">
        <w:rPr>
          <w:rFonts w:eastAsia="Cambria"/>
          <w:w w:val="105"/>
          <w:sz w:val="22"/>
          <w:szCs w:val="22"/>
        </w:rPr>
        <w:t xml:space="preserve"> </w:t>
      </w:r>
      <w:r w:rsidRPr="00DF4A50">
        <w:rPr>
          <w:rFonts w:eastAsia="Cambria"/>
          <w:w w:val="105"/>
          <w:sz w:val="22"/>
          <w:szCs w:val="22"/>
        </w:rPr>
        <w:t>shall</w:t>
      </w:r>
      <w:r w:rsidRPr="00BA65B8">
        <w:rPr>
          <w:rFonts w:eastAsia="Cambria"/>
          <w:w w:val="105"/>
          <w:sz w:val="22"/>
          <w:szCs w:val="22"/>
        </w:rPr>
        <w:t xml:space="preserve"> </w:t>
      </w:r>
      <w:r w:rsidRPr="00DF4A50">
        <w:rPr>
          <w:rFonts w:eastAsia="Cambria"/>
          <w:w w:val="105"/>
          <w:sz w:val="22"/>
          <w:szCs w:val="22"/>
        </w:rPr>
        <w:t>provide</w:t>
      </w:r>
      <w:r w:rsidRPr="00BA65B8">
        <w:rPr>
          <w:rFonts w:eastAsia="Cambria"/>
          <w:w w:val="105"/>
          <w:sz w:val="22"/>
          <w:szCs w:val="22"/>
        </w:rPr>
        <w:t xml:space="preserve"> </w:t>
      </w:r>
      <w:r w:rsidRPr="00DF4A50">
        <w:rPr>
          <w:rFonts w:eastAsia="Cambria"/>
          <w:w w:val="105"/>
          <w:sz w:val="22"/>
          <w:szCs w:val="22"/>
        </w:rPr>
        <w:t>and</w:t>
      </w:r>
      <w:r w:rsidRPr="00BA65B8">
        <w:rPr>
          <w:rFonts w:eastAsia="Cambria"/>
          <w:w w:val="105"/>
          <w:sz w:val="22"/>
          <w:szCs w:val="22"/>
        </w:rPr>
        <w:t xml:space="preserve"> </w:t>
      </w:r>
      <w:r w:rsidRPr="00DF4A50">
        <w:rPr>
          <w:rFonts w:eastAsia="Cambria"/>
          <w:w w:val="105"/>
          <w:sz w:val="22"/>
          <w:szCs w:val="22"/>
        </w:rPr>
        <w:t>employ</w:t>
      </w:r>
      <w:r w:rsidRPr="00BA65B8">
        <w:rPr>
          <w:rFonts w:eastAsia="Cambria"/>
          <w:w w:val="105"/>
          <w:sz w:val="22"/>
          <w:szCs w:val="22"/>
        </w:rPr>
        <w:t xml:space="preserve"> </w:t>
      </w:r>
      <w:r w:rsidRPr="00DF4A50">
        <w:rPr>
          <w:rFonts w:eastAsia="Cambria"/>
          <w:w w:val="105"/>
          <w:sz w:val="22"/>
          <w:szCs w:val="22"/>
        </w:rPr>
        <w:t>on</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Site</w:t>
      </w:r>
      <w:r w:rsidRPr="00BA65B8">
        <w:rPr>
          <w:rFonts w:eastAsia="Cambria"/>
          <w:w w:val="105"/>
          <w:sz w:val="22"/>
          <w:szCs w:val="22"/>
        </w:rPr>
        <w:t xml:space="preserve"> </w:t>
      </w:r>
      <w:r w:rsidRPr="00DF4A50">
        <w:rPr>
          <w:rFonts w:eastAsia="Cambria"/>
          <w:w w:val="105"/>
          <w:sz w:val="22"/>
          <w:szCs w:val="22"/>
        </w:rPr>
        <w:t>in</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installation</w:t>
      </w:r>
      <w:r w:rsidRPr="00BA65B8">
        <w:rPr>
          <w:rFonts w:eastAsia="Cambria"/>
          <w:w w:val="105"/>
          <w:sz w:val="22"/>
          <w:szCs w:val="22"/>
        </w:rPr>
        <w:t xml:space="preserve"> </w:t>
      </w:r>
      <w:r w:rsidRPr="00DF4A50">
        <w:rPr>
          <w:rFonts w:eastAsia="Cambria"/>
          <w:w w:val="105"/>
          <w:sz w:val="22"/>
          <w:szCs w:val="22"/>
        </w:rPr>
        <w:t>of</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Facilities</w:t>
      </w:r>
      <w:r w:rsidRPr="00BA65B8">
        <w:rPr>
          <w:rFonts w:eastAsia="Cambria"/>
          <w:w w:val="105"/>
          <w:sz w:val="22"/>
          <w:szCs w:val="22"/>
        </w:rPr>
        <w:t xml:space="preserve"> </w:t>
      </w:r>
      <w:r w:rsidRPr="00DF4A50">
        <w:rPr>
          <w:rFonts w:eastAsia="Cambria"/>
          <w:w w:val="105"/>
          <w:sz w:val="22"/>
          <w:szCs w:val="22"/>
        </w:rPr>
        <w:t>such</w:t>
      </w:r>
      <w:r w:rsidRPr="00BA65B8">
        <w:rPr>
          <w:rFonts w:eastAsia="Cambria"/>
          <w:w w:val="105"/>
          <w:sz w:val="22"/>
          <w:szCs w:val="22"/>
        </w:rPr>
        <w:t xml:space="preserve"> </w:t>
      </w:r>
      <w:r w:rsidRPr="00DF4A50">
        <w:rPr>
          <w:rFonts w:eastAsia="Cambria"/>
          <w:w w:val="105"/>
          <w:sz w:val="22"/>
          <w:szCs w:val="22"/>
        </w:rPr>
        <w:t>skilled,</w:t>
      </w:r>
      <w:r w:rsidRPr="00BA65B8">
        <w:rPr>
          <w:rFonts w:eastAsia="Cambria"/>
          <w:w w:val="105"/>
          <w:sz w:val="22"/>
          <w:szCs w:val="22"/>
        </w:rPr>
        <w:t xml:space="preserve"> </w:t>
      </w:r>
      <w:r w:rsidRPr="00DF4A50">
        <w:rPr>
          <w:rFonts w:eastAsia="Cambria"/>
          <w:w w:val="105"/>
          <w:sz w:val="22"/>
          <w:szCs w:val="22"/>
        </w:rPr>
        <w:t>semi-skilled</w:t>
      </w:r>
      <w:r w:rsidRPr="00BA65B8">
        <w:rPr>
          <w:rFonts w:eastAsia="Cambria"/>
          <w:w w:val="105"/>
          <w:sz w:val="22"/>
          <w:szCs w:val="22"/>
        </w:rPr>
        <w:t xml:space="preserve"> </w:t>
      </w:r>
      <w:r w:rsidRPr="00DF4A50">
        <w:rPr>
          <w:rFonts w:eastAsia="Cambria"/>
          <w:w w:val="105"/>
          <w:sz w:val="22"/>
          <w:szCs w:val="22"/>
        </w:rPr>
        <w:t>and</w:t>
      </w:r>
      <w:r w:rsidRPr="00BA65B8">
        <w:rPr>
          <w:rFonts w:eastAsia="Cambria"/>
          <w:w w:val="105"/>
          <w:sz w:val="22"/>
          <w:szCs w:val="22"/>
        </w:rPr>
        <w:t xml:space="preserve"> </w:t>
      </w:r>
      <w:r w:rsidRPr="00DF4A50">
        <w:rPr>
          <w:rFonts w:eastAsia="Cambria"/>
          <w:w w:val="105"/>
          <w:sz w:val="22"/>
          <w:szCs w:val="22"/>
        </w:rPr>
        <w:t>unskilled</w:t>
      </w:r>
      <w:r w:rsidRPr="00BA65B8">
        <w:rPr>
          <w:rFonts w:eastAsia="Cambria"/>
          <w:w w:val="105"/>
          <w:sz w:val="22"/>
          <w:szCs w:val="22"/>
        </w:rPr>
        <w:t xml:space="preserve"> </w:t>
      </w:r>
      <w:r w:rsidRPr="00DF4A50">
        <w:rPr>
          <w:rFonts w:eastAsia="Cambria"/>
          <w:w w:val="105"/>
          <w:sz w:val="22"/>
          <w:szCs w:val="22"/>
        </w:rPr>
        <w:t>labor</w:t>
      </w:r>
      <w:r w:rsidRPr="00BA65B8">
        <w:rPr>
          <w:rFonts w:eastAsia="Cambria"/>
          <w:w w:val="105"/>
          <w:sz w:val="22"/>
          <w:szCs w:val="22"/>
        </w:rPr>
        <w:t xml:space="preserve"> </w:t>
      </w:r>
      <w:r w:rsidRPr="00DF4A50">
        <w:rPr>
          <w:rFonts w:eastAsia="Cambria"/>
          <w:w w:val="105"/>
          <w:sz w:val="22"/>
          <w:szCs w:val="22"/>
        </w:rPr>
        <w:t>as</w:t>
      </w:r>
      <w:r w:rsidRPr="00BA65B8">
        <w:rPr>
          <w:rFonts w:eastAsia="Cambria"/>
          <w:w w:val="105"/>
          <w:sz w:val="22"/>
          <w:szCs w:val="22"/>
        </w:rPr>
        <w:t xml:space="preserve"> </w:t>
      </w:r>
      <w:r w:rsidRPr="00DF4A50">
        <w:rPr>
          <w:rFonts w:eastAsia="Cambria"/>
          <w:w w:val="105"/>
          <w:sz w:val="22"/>
          <w:szCs w:val="22"/>
        </w:rPr>
        <w:t>is</w:t>
      </w:r>
      <w:r w:rsidRPr="00BA65B8">
        <w:rPr>
          <w:rFonts w:eastAsia="Cambria"/>
          <w:w w:val="105"/>
          <w:sz w:val="22"/>
          <w:szCs w:val="22"/>
        </w:rPr>
        <w:t xml:space="preserve"> </w:t>
      </w:r>
      <w:r w:rsidRPr="00DF4A50">
        <w:rPr>
          <w:rFonts w:eastAsia="Cambria"/>
          <w:w w:val="105"/>
          <w:sz w:val="22"/>
          <w:szCs w:val="22"/>
        </w:rPr>
        <w:t>necessary</w:t>
      </w:r>
      <w:r w:rsidRPr="00BA65B8">
        <w:rPr>
          <w:rFonts w:eastAsia="Cambria"/>
          <w:w w:val="105"/>
          <w:sz w:val="22"/>
          <w:szCs w:val="22"/>
        </w:rPr>
        <w:t xml:space="preserve"> </w:t>
      </w:r>
      <w:r w:rsidRPr="00DF4A50">
        <w:rPr>
          <w:rFonts w:eastAsia="Cambria"/>
          <w:w w:val="105"/>
          <w:sz w:val="22"/>
          <w:szCs w:val="22"/>
        </w:rPr>
        <w:t>for</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proper</w:t>
      </w:r>
      <w:r w:rsidRPr="00BA65B8">
        <w:rPr>
          <w:rFonts w:eastAsia="Cambria"/>
          <w:w w:val="105"/>
          <w:sz w:val="22"/>
          <w:szCs w:val="22"/>
        </w:rPr>
        <w:t xml:space="preserve"> </w:t>
      </w:r>
      <w:r w:rsidRPr="00DF4A50">
        <w:rPr>
          <w:rFonts w:eastAsia="Cambria"/>
          <w:w w:val="105"/>
          <w:sz w:val="22"/>
          <w:szCs w:val="22"/>
        </w:rPr>
        <w:t>and</w:t>
      </w:r>
      <w:r w:rsidRPr="00BA65B8">
        <w:rPr>
          <w:rFonts w:eastAsia="Cambria"/>
          <w:w w:val="105"/>
          <w:sz w:val="22"/>
          <w:szCs w:val="22"/>
        </w:rPr>
        <w:t xml:space="preserve"> </w:t>
      </w:r>
      <w:r w:rsidRPr="00DF4A50">
        <w:rPr>
          <w:rFonts w:eastAsia="Cambria"/>
          <w:w w:val="105"/>
          <w:sz w:val="22"/>
          <w:szCs w:val="22"/>
        </w:rPr>
        <w:t>timely</w:t>
      </w:r>
      <w:r w:rsidRPr="00BA65B8">
        <w:rPr>
          <w:rFonts w:eastAsia="Cambria"/>
          <w:w w:val="105"/>
          <w:sz w:val="22"/>
          <w:szCs w:val="22"/>
        </w:rPr>
        <w:t xml:space="preserve"> </w:t>
      </w:r>
      <w:r w:rsidRPr="00DF4A50">
        <w:rPr>
          <w:rFonts w:eastAsia="Cambria"/>
          <w:w w:val="105"/>
          <w:sz w:val="22"/>
          <w:szCs w:val="22"/>
        </w:rPr>
        <w:t xml:space="preserve">execution of the Contract. </w:t>
      </w:r>
      <w:r w:rsidRPr="00BA65B8">
        <w:rPr>
          <w:rFonts w:eastAsia="Cambria"/>
          <w:w w:val="105"/>
          <w:sz w:val="22"/>
          <w:szCs w:val="22"/>
        </w:rPr>
        <w:t>The Contractor is encouraged to use local labor preferably from weaker sections of society particularly SC &amp; ST persons, that has the necessary skills.</w:t>
      </w:r>
    </w:p>
    <w:p w:rsidR="005A48C5" w:rsidRPr="00DF4A50" w:rsidRDefault="005A48C5">
      <w:pPr>
        <w:widowControl w:val="0"/>
        <w:autoSpaceDE w:val="0"/>
        <w:autoSpaceDN w:val="0"/>
        <w:spacing w:before="2"/>
        <w:rPr>
          <w:rFonts w:eastAsia="Cambria"/>
          <w:sz w:val="22"/>
          <w:szCs w:val="22"/>
        </w:rPr>
      </w:pPr>
    </w:p>
    <w:p w:rsidR="005A48C5" w:rsidRPr="00BA65B8" w:rsidRDefault="00D11752">
      <w:pPr>
        <w:widowControl w:val="0"/>
        <w:numPr>
          <w:ilvl w:val="3"/>
          <w:numId w:val="17"/>
        </w:numPr>
        <w:tabs>
          <w:tab w:val="left" w:pos="1829"/>
        </w:tabs>
        <w:autoSpaceDE w:val="0"/>
        <w:autoSpaceDN w:val="0"/>
        <w:spacing w:before="1" w:line="254" w:lineRule="auto"/>
        <w:ind w:right="1605"/>
        <w:jc w:val="both"/>
        <w:rPr>
          <w:rFonts w:eastAsia="Cambria"/>
          <w:w w:val="105"/>
          <w:sz w:val="22"/>
          <w:szCs w:val="22"/>
        </w:rPr>
      </w:pPr>
      <w:r w:rsidRPr="00DF4A50">
        <w:rPr>
          <w:rFonts w:eastAsia="Cambria"/>
          <w:w w:val="105"/>
          <w:sz w:val="22"/>
          <w:szCs w:val="22"/>
        </w:rPr>
        <w:t>Unless otherwise provided in the Contract, the Contractor at its</w:t>
      </w:r>
      <w:r w:rsidRPr="00BA65B8">
        <w:rPr>
          <w:rFonts w:eastAsia="Cambria"/>
          <w:w w:val="105"/>
          <w:sz w:val="22"/>
          <w:szCs w:val="22"/>
        </w:rPr>
        <w:t xml:space="preserve"> </w:t>
      </w:r>
      <w:r w:rsidRPr="00DF4A50">
        <w:rPr>
          <w:rFonts w:eastAsia="Cambria"/>
          <w:w w:val="105"/>
          <w:sz w:val="22"/>
          <w:szCs w:val="22"/>
        </w:rPr>
        <w:t>own</w:t>
      </w:r>
      <w:r w:rsidRPr="00BA65B8">
        <w:rPr>
          <w:rFonts w:eastAsia="Cambria"/>
          <w:w w:val="105"/>
          <w:sz w:val="22"/>
          <w:szCs w:val="22"/>
        </w:rPr>
        <w:t xml:space="preserve"> </w:t>
      </w:r>
      <w:r w:rsidRPr="00DF4A50">
        <w:rPr>
          <w:rFonts w:eastAsia="Cambria"/>
          <w:w w:val="105"/>
          <w:sz w:val="22"/>
          <w:szCs w:val="22"/>
        </w:rPr>
        <w:t>expense</w:t>
      </w:r>
      <w:r w:rsidRPr="00BA65B8">
        <w:rPr>
          <w:rFonts w:eastAsia="Cambria"/>
          <w:w w:val="105"/>
          <w:sz w:val="22"/>
          <w:szCs w:val="22"/>
        </w:rPr>
        <w:t xml:space="preserve"> </w:t>
      </w:r>
      <w:r w:rsidRPr="00DF4A50">
        <w:rPr>
          <w:rFonts w:eastAsia="Cambria"/>
          <w:w w:val="105"/>
          <w:sz w:val="22"/>
          <w:szCs w:val="22"/>
        </w:rPr>
        <w:t>shall</w:t>
      </w:r>
      <w:r w:rsidRPr="00BA65B8">
        <w:rPr>
          <w:rFonts w:eastAsia="Cambria"/>
          <w:w w:val="105"/>
          <w:sz w:val="22"/>
          <w:szCs w:val="22"/>
        </w:rPr>
        <w:t xml:space="preserve"> </w:t>
      </w:r>
      <w:r w:rsidRPr="00DF4A50">
        <w:rPr>
          <w:rFonts w:eastAsia="Cambria"/>
          <w:w w:val="105"/>
          <w:sz w:val="22"/>
          <w:szCs w:val="22"/>
        </w:rPr>
        <w:t>be</w:t>
      </w:r>
      <w:r w:rsidRPr="00BA65B8">
        <w:rPr>
          <w:rFonts w:eastAsia="Cambria"/>
          <w:w w:val="105"/>
          <w:sz w:val="22"/>
          <w:szCs w:val="22"/>
        </w:rPr>
        <w:t xml:space="preserve"> </w:t>
      </w:r>
      <w:r w:rsidRPr="00DF4A50">
        <w:rPr>
          <w:rFonts w:eastAsia="Cambria"/>
          <w:w w:val="105"/>
          <w:sz w:val="22"/>
          <w:szCs w:val="22"/>
        </w:rPr>
        <w:t>responsible</w:t>
      </w:r>
      <w:r w:rsidRPr="00BA65B8">
        <w:rPr>
          <w:rFonts w:eastAsia="Cambria"/>
          <w:w w:val="105"/>
          <w:sz w:val="22"/>
          <w:szCs w:val="22"/>
        </w:rPr>
        <w:t xml:space="preserve"> </w:t>
      </w:r>
      <w:r w:rsidRPr="00DF4A50">
        <w:rPr>
          <w:rFonts w:eastAsia="Cambria"/>
          <w:w w:val="105"/>
          <w:sz w:val="22"/>
          <w:szCs w:val="22"/>
        </w:rPr>
        <w:t>for</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recruitment,</w:t>
      </w:r>
      <w:r w:rsidRPr="00BA65B8">
        <w:rPr>
          <w:rFonts w:eastAsia="Cambria"/>
          <w:w w:val="105"/>
          <w:sz w:val="22"/>
          <w:szCs w:val="22"/>
        </w:rPr>
        <w:t xml:space="preserve"> </w:t>
      </w:r>
      <w:r w:rsidRPr="00DF4A50">
        <w:rPr>
          <w:rFonts w:eastAsia="Cambria"/>
          <w:w w:val="105"/>
          <w:sz w:val="22"/>
          <w:szCs w:val="22"/>
        </w:rPr>
        <w:t>transportation,</w:t>
      </w:r>
      <w:r w:rsidRPr="00BA65B8">
        <w:rPr>
          <w:rFonts w:eastAsia="Cambria"/>
          <w:w w:val="105"/>
          <w:sz w:val="22"/>
          <w:szCs w:val="22"/>
        </w:rPr>
        <w:t xml:space="preserve"> </w:t>
      </w:r>
      <w:r w:rsidRPr="00DF4A50">
        <w:rPr>
          <w:rFonts w:eastAsia="Cambria"/>
          <w:w w:val="105"/>
          <w:sz w:val="22"/>
          <w:szCs w:val="22"/>
        </w:rPr>
        <w:t>accommodation</w:t>
      </w:r>
      <w:r w:rsidRPr="00BA65B8">
        <w:rPr>
          <w:rFonts w:eastAsia="Cambria"/>
          <w:w w:val="105"/>
          <w:sz w:val="22"/>
          <w:szCs w:val="22"/>
        </w:rPr>
        <w:t xml:space="preserve"> </w:t>
      </w:r>
      <w:r w:rsidRPr="00DF4A50">
        <w:rPr>
          <w:rFonts w:eastAsia="Cambria"/>
          <w:w w:val="105"/>
          <w:sz w:val="22"/>
          <w:szCs w:val="22"/>
        </w:rPr>
        <w:t>and</w:t>
      </w:r>
      <w:r w:rsidRPr="00BA65B8">
        <w:rPr>
          <w:rFonts w:eastAsia="Cambria"/>
          <w:w w:val="105"/>
          <w:sz w:val="22"/>
          <w:szCs w:val="22"/>
        </w:rPr>
        <w:t xml:space="preserve"> </w:t>
      </w:r>
      <w:r w:rsidRPr="00DF4A50">
        <w:rPr>
          <w:rFonts w:eastAsia="Cambria"/>
          <w:w w:val="105"/>
          <w:sz w:val="22"/>
          <w:szCs w:val="22"/>
        </w:rPr>
        <w:t>catering</w:t>
      </w:r>
      <w:r w:rsidRPr="00BA65B8">
        <w:rPr>
          <w:rFonts w:eastAsia="Cambria"/>
          <w:w w:val="105"/>
          <w:sz w:val="22"/>
          <w:szCs w:val="22"/>
        </w:rPr>
        <w:t xml:space="preserve"> </w:t>
      </w:r>
      <w:r w:rsidRPr="00DF4A50">
        <w:rPr>
          <w:rFonts w:eastAsia="Cambria"/>
          <w:w w:val="105"/>
          <w:sz w:val="22"/>
          <w:szCs w:val="22"/>
        </w:rPr>
        <w:t>of</w:t>
      </w:r>
      <w:r w:rsidRPr="00BA65B8">
        <w:rPr>
          <w:rFonts w:eastAsia="Cambria"/>
          <w:w w:val="105"/>
          <w:sz w:val="22"/>
          <w:szCs w:val="22"/>
        </w:rPr>
        <w:t xml:space="preserve"> </w:t>
      </w:r>
      <w:r w:rsidRPr="00DF4A50">
        <w:rPr>
          <w:rFonts w:eastAsia="Cambria"/>
          <w:w w:val="105"/>
          <w:sz w:val="22"/>
          <w:szCs w:val="22"/>
        </w:rPr>
        <w:t>all</w:t>
      </w:r>
      <w:r w:rsidRPr="00BA65B8">
        <w:rPr>
          <w:rFonts w:eastAsia="Cambria"/>
          <w:w w:val="105"/>
          <w:sz w:val="22"/>
          <w:szCs w:val="22"/>
        </w:rPr>
        <w:t xml:space="preserve"> </w:t>
      </w:r>
      <w:r w:rsidRPr="00DF4A50">
        <w:rPr>
          <w:rFonts w:eastAsia="Cambria"/>
          <w:w w:val="105"/>
          <w:sz w:val="22"/>
          <w:szCs w:val="22"/>
        </w:rPr>
        <w:t>labor,</w:t>
      </w:r>
      <w:r w:rsidRPr="00BA65B8">
        <w:rPr>
          <w:rFonts w:eastAsia="Cambria"/>
          <w:w w:val="105"/>
          <w:sz w:val="22"/>
          <w:szCs w:val="22"/>
        </w:rPr>
        <w:t xml:space="preserve"> </w:t>
      </w:r>
      <w:r w:rsidRPr="00DF4A50">
        <w:rPr>
          <w:rFonts w:eastAsia="Cambria"/>
          <w:w w:val="105"/>
          <w:sz w:val="22"/>
          <w:szCs w:val="22"/>
        </w:rPr>
        <w:t>local</w:t>
      </w:r>
      <w:r w:rsidRPr="00BA65B8">
        <w:rPr>
          <w:rFonts w:eastAsia="Cambria"/>
          <w:w w:val="105"/>
          <w:sz w:val="22"/>
          <w:szCs w:val="22"/>
        </w:rPr>
        <w:t xml:space="preserve"> </w:t>
      </w:r>
      <w:r w:rsidRPr="00DF4A50">
        <w:rPr>
          <w:rFonts w:eastAsia="Cambria"/>
          <w:w w:val="105"/>
          <w:sz w:val="22"/>
          <w:szCs w:val="22"/>
        </w:rPr>
        <w:t>or</w:t>
      </w:r>
      <w:r w:rsidRPr="00BA65B8">
        <w:rPr>
          <w:rFonts w:eastAsia="Cambria"/>
          <w:w w:val="105"/>
          <w:sz w:val="22"/>
          <w:szCs w:val="22"/>
        </w:rPr>
        <w:t xml:space="preserve"> </w:t>
      </w:r>
      <w:r w:rsidRPr="00DF4A50">
        <w:rPr>
          <w:rFonts w:eastAsia="Cambria"/>
          <w:w w:val="105"/>
          <w:sz w:val="22"/>
          <w:szCs w:val="22"/>
        </w:rPr>
        <w:t>expatriate, required for the execution of the Contract and for all</w:t>
      </w:r>
      <w:r w:rsidRPr="00BA65B8">
        <w:rPr>
          <w:rFonts w:eastAsia="Cambria"/>
          <w:w w:val="105"/>
          <w:sz w:val="22"/>
          <w:szCs w:val="22"/>
        </w:rPr>
        <w:t xml:space="preserve"> </w:t>
      </w:r>
      <w:r w:rsidRPr="00DF4A50">
        <w:rPr>
          <w:rFonts w:eastAsia="Cambria"/>
          <w:w w:val="105"/>
          <w:sz w:val="22"/>
          <w:szCs w:val="22"/>
        </w:rPr>
        <w:t>payments</w:t>
      </w:r>
      <w:r w:rsidRPr="00BA65B8">
        <w:rPr>
          <w:rFonts w:eastAsia="Cambria"/>
          <w:w w:val="105"/>
          <w:sz w:val="22"/>
          <w:szCs w:val="22"/>
        </w:rPr>
        <w:t xml:space="preserve"> </w:t>
      </w:r>
      <w:r w:rsidRPr="00DF4A50">
        <w:rPr>
          <w:rFonts w:eastAsia="Cambria"/>
          <w:w w:val="105"/>
          <w:sz w:val="22"/>
          <w:szCs w:val="22"/>
        </w:rPr>
        <w:t>in</w:t>
      </w:r>
      <w:r w:rsidRPr="00BA65B8">
        <w:rPr>
          <w:rFonts w:eastAsia="Cambria"/>
          <w:w w:val="105"/>
          <w:sz w:val="22"/>
          <w:szCs w:val="22"/>
        </w:rPr>
        <w:t xml:space="preserve"> </w:t>
      </w:r>
      <w:r w:rsidRPr="00DF4A50">
        <w:rPr>
          <w:rFonts w:eastAsia="Cambria"/>
          <w:w w:val="105"/>
          <w:sz w:val="22"/>
          <w:szCs w:val="22"/>
        </w:rPr>
        <w:t>connection</w:t>
      </w:r>
      <w:r w:rsidRPr="00BA65B8">
        <w:rPr>
          <w:rFonts w:eastAsia="Cambria"/>
          <w:w w:val="105"/>
          <w:sz w:val="22"/>
          <w:szCs w:val="22"/>
        </w:rPr>
        <w:t xml:space="preserve"> </w:t>
      </w:r>
      <w:r w:rsidRPr="00DF4A50">
        <w:rPr>
          <w:rFonts w:eastAsia="Cambria"/>
          <w:w w:val="105"/>
          <w:sz w:val="22"/>
          <w:szCs w:val="22"/>
        </w:rPr>
        <w:t>therewith.</w:t>
      </w:r>
    </w:p>
    <w:p w:rsidR="005A48C5" w:rsidRPr="00DF4A50" w:rsidRDefault="005A48C5">
      <w:pPr>
        <w:widowControl w:val="0"/>
        <w:autoSpaceDE w:val="0"/>
        <w:autoSpaceDN w:val="0"/>
        <w:spacing w:before="6"/>
        <w:rPr>
          <w:rFonts w:eastAsia="Cambria"/>
          <w:sz w:val="22"/>
          <w:szCs w:val="22"/>
        </w:rPr>
      </w:pPr>
    </w:p>
    <w:p w:rsidR="005A48C5" w:rsidRPr="00DF4A50" w:rsidRDefault="00D11752">
      <w:pPr>
        <w:widowControl w:val="0"/>
        <w:numPr>
          <w:ilvl w:val="3"/>
          <w:numId w:val="17"/>
        </w:numPr>
        <w:tabs>
          <w:tab w:val="left" w:pos="1829"/>
        </w:tabs>
        <w:autoSpaceDE w:val="0"/>
        <w:autoSpaceDN w:val="0"/>
        <w:spacing w:line="254" w:lineRule="auto"/>
        <w:ind w:right="1603"/>
        <w:jc w:val="both"/>
        <w:rPr>
          <w:rFonts w:eastAsia="Cambria"/>
          <w:sz w:val="22"/>
          <w:szCs w:val="22"/>
        </w:rPr>
      </w:pPr>
      <w:r w:rsidRPr="00DF4A50">
        <w:rPr>
          <w:rFonts w:eastAsia="Cambria"/>
          <w:sz w:val="22"/>
          <w:szCs w:val="22"/>
        </w:rPr>
        <w:t>The</w:t>
      </w:r>
      <w:r w:rsidRPr="00DF4A50">
        <w:rPr>
          <w:rFonts w:eastAsia="Cambria"/>
          <w:spacing w:val="1"/>
          <w:sz w:val="22"/>
          <w:szCs w:val="22"/>
        </w:rPr>
        <w:t xml:space="preserve"> </w:t>
      </w:r>
      <w:r w:rsidRPr="00BA65B8">
        <w:rPr>
          <w:rFonts w:eastAsia="Cambria"/>
          <w:w w:val="105"/>
          <w:sz w:val="22"/>
          <w:szCs w:val="22"/>
        </w:rPr>
        <w:t>Contractor shall at all times during the progress of the Contract use its best endeavors to prevent any unlawful, riotous or disorderly conduct or behavior by or amongst its employees and the labor of its Subcontractors.</w:t>
      </w:r>
    </w:p>
    <w:p w:rsidR="005A48C5" w:rsidRPr="00DF4A50" w:rsidRDefault="005A48C5">
      <w:pPr>
        <w:widowControl w:val="0"/>
        <w:autoSpaceDE w:val="0"/>
        <w:autoSpaceDN w:val="0"/>
        <w:spacing w:before="4"/>
        <w:rPr>
          <w:rFonts w:eastAsia="Cambria"/>
          <w:sz w:val="22"/>
          <w:szCs w:val="22"/>
        </w:rPr>
      </w:pPr>
    </w:p>
    <w:p w:rsidR="005A48C5" w:rsidRPr="00DF4A50" w:rsidRDefault="00D11752">
      <w:pPr>
        <w:widowControl w:val="0"/>
        <w:numPr>
          <w:ilvl w:val="3"/>
          <w:numId w:val="17"/>
        </w:numPr>
        <w:tabs>
          <w:tab w:val="left" w:pos="1829"/>
        </w:tabs>
        <w:autoSpaceDE w:val="0"/>
        <w:autoSpaceDN w:val="0"/>
        <w:spacing w:before="1" w:line="254" w:lineRule="auto"/>
        <w:ind w:right="1609"/>
        <w:jc w:val="both"/>
        <w:rPr>
          <w:rFonts w:eastAsia="Cambria"/>
          <w:sz w:val="22"/>
          <w:szCs w:val="22"/>
        </w:rPr>
      </w:pPr>
      <w:r w:rsidRPr="00DF4A50">
        <w:rPr>
          <w:rFonts w:eastAsia="Cambria"/>
          <w:w w:val="105"/>
          <w:sz w:val="22"/>
          <w:szCs w:val="22"/>
        </w:rPr>
        <w:t>The Contractor shall, in all dealings with its labor and the labor</w:t>
      </w:r>
      <w:r w:rsidRPr="00BA65B8">
        <w:rPr>
          <w:rFonts w:eastAsia="Cambria"/>
          <w:w w:val="105"/>
          <w:sz w:val="22"/>
          <w:szCs w:val="22"/>
        </w:rPr>
        <w:t xml:space="preserve"> </w:t>
      </w:r>
      <w:r w:rsidRPr="00DF4A50">
        <w:rPr>
          <w:rFonts w:eastAsia="Cambria"/>
          <w:w w:val="105"/>
          <w:sz w:val="22"/>
          <w:szCs w:val="22"/>
        </w:rPr>
        <w:t>of its Subcontractors currently employed on or connected with</w:t>
      </w:r>
      <w:r w:rsidRPr="00BA65B8">
        <w:rPr>
          <w:rFonts w:eastAsia="Cambria"/>
          <w:w w:val="105"/>
          <w:sz w:val="22"/>
          <w:szCs w:val="22"/>
        </w:rPr>
        <w:t xml:space="preserve"> </w:t>
      </w:r>
      <w:r w:rsidRPr="00DF4A50">
        <w:rPr>
          <w:rFonts w:eastAsia="Cambria"/>
          <w:w w:val="105"/>
          <w:sz w:val="22"/>
          <w:szCs w:val="22"/>
        </w:rPr>
        <w:t>the Contract, pay due regard to all recognized festivals, official</w:t>
      </w:r>
      <w:r w:rsidRPr="00BA65B8">
        <w:rPr>
          <w:rFonts w:eastAsia="Cambria"/>
          <w:w w:val="105"/>
          <w:sz w:val="22"/>
          <w:szCs w:val="22"/>
        </w:rPr>
        <w:t xml:space="preserve"> </w:t>
      </w:r>
      <w:r w:rsidRPr="00DF4A50">
        <w:rPr>
          <w:rFonts w:eastAsia="Cambria"/>
          <w:w w:val="105"/>
          <w:sz w:val="22"/>
          <w:szCs w:val="22"/>
        </w:rPr>
        <w:t>holidays,</w:t>
      </w:r>
      <w:r w:rsidRPr="00BA65B8">
        <w:rPr>
          <w:rFonts w:eastAsia="Cambria"/>
          <w:w w:val="105"/>
          <w:sz w:val="22"/>
          <w:szCs w:val="22"/>
        </w:rPr>
        <w:t xml:space="preserve"> </w:t>
      </w:r>
      <w:r w:rsidRPr="00DF4A50">
        <w:rPr>
          <w:rFonts w:eastAsia="Cambria"/>
          <w:w w:val="105"/>
          <w:sz w:val="22"/>
          <w:szCs w:val="22"/>
        </w:rPr>
        <w:t>religious</w:t>
      </w:r>
      <w:r w:rsidRPr="00BA65B8">
        <w:rPr>
          <w:rFonts w:eastAsia="Cambria"/>
          <w:w w:val="105"/>
          <w:sz w:val="22"/>
          <w:szCs w:val="22"/>
        </w:rPr>
        <w:t xml:space="preserve"> </w:t>
      </w:r>
      <w:r w:rsidRPr="00DF4A50">
        <w:rPr>
          <w:rFonts w:eastAsia="Cambria"/>
          <w:w w:val="105"/>
          <w:sz w:val="22"/>
          <w:szCs w:val="22"/>
        </w:rPr>
        <w:t>or</w:t>
      </w:r>
      <w:r w:rsidRPr="00BA65B8">
        <w:rPr>
          <w:rFonts w:eastAsia="Cambria"/>
          <w:w w:val="105"/>
          <w:sz w:val="22"/>
          <w:szCs w:val="22"/>
        </w:rPr>
        <w:t xml:space="preserve"> </w:t>
      </w:r>
      <w:r w:rsidRPr="00DF4A50">
        <w:rPr>
          <w:rFonts w:eastAsia="Cambria"/>
          <w:w w:val="105"/>
          <w:sz w:val="22"/>
          <w:szCs w:val="22"/>
        </w:rPr>
        <w:lastRenderedPageBreak/>
        <w:t>other</w:t>
      </w:r>
      <w:r w:rsidRPr="00BA65B8">
        <w:rPr>
          <w:rFonts w:eastAsia="Cambria"/>
          <w:w w:val="105"/>
          <w:sz w:val="22"/>
          <w:szCs w:val="22"/>
        </w:rPr>
        <w:t xml:space="preserve"> </w:t>
      </w:r>
      <w:r w:rsidRPr="00DF4A50">
        <w:rPr>
          <w:rFonts w:eastAsia="Cambria"/>
          <w:w w:val="105"/>
          <w:sz w:val="22"/>
          <w:szCs w:val="22"/>
        </w:rPr>
        <w:t>customs</w:t>
      </w:r>
      <w:r w:rsidRPr="00BA65B8">
        <w:rPr>
          <w:rFonts w:eastAsia="Cambria"/>
          <w:w w:val="105"/>
          <w:sz w:val="22"/>
          <w:szCs w:val="22"/>
        </w:rPr>
        <w:t xml:space="preserve"> </w:t>
      </w:r>
      <w:r w:rsidRPr="00DF4A50">
        <w:rPr>
          <w:rFonts w:eastAsia="Cambria"/>
          <w:w w:val="105"/>
          <w:sz w:val="22"/>
          <w:szCs w:val="22"/>
        </w:rPr>
        <w:t>and</w:t>
      </w:r>
      <w:r w:rsidRPr="00BA65B8">
        <w:rPr>
          <w:rFonts w:eastAsia="Cambria"/>
          <w:w w:val="105"/>
          <w:sz w:val="22"/>
          <w:szCs w:val="22"/>
        </w:rPr>
        <w:t xml:space="preserve"> </w:t>
      </w:r>
      <w:r w:rsidRPr="00DF4A50">
        <w:rPr>
          <w:rFonts w:eastAsia="Cambria"/>
          <w:w w:val="105"/>
          <w:sz w:val="22"/>
          <w:szCs w:val="22"/>
        </w:rPr>
        <w:t>all</w:t>
      </w:r>
      <w:r w:rsidRPr="00BA65B8">
        <w:rPr>
          <w:rFonts w:eastAsia="Cambria"/>
          <w:w w:val="105"/>
          <w:sz w:val="22"/>
          <w:szCs w:val="22"/>
        </w:rPr>
        <w:t xml:space="preserve"> </w:t>
      </w:r>
      <w:r w:rsidRPr="00DF4A50">
        <w:rPr>
          <w:rFonts w:eastAsia="Cambria"/>
          <w:w w:val="105"/>
          <w:sz w:val="22"/>
          <w:szCs w:val="22"/>
        </w:rPr>
        <w:t>local</w:t>
      </w:r>
      <w:r w:rsidRPr="00BA65B8">
        <w:rPr>
          <w:rFonts w:eastAsia="Cambria"/>
          <w:w w:val="105"/>
          <w:sz w:val="22"/>
          <w:szCs w:val="22"/>
        </w:rPr>
        <w:t xml:space="preserve"> </w:t>
      </w:r>
      <w:r w:rsidRPr="00DF4A50">
        <w:rPr>
          <w:rFonts w:eastAsia="Cambria"/>
          <w:w w:val="105"/>
          <w:sz w:val="22"/>
          <w:szCs w:val="22"/>
        </w:rPr>
        <w:t>laws</w:t>
      </w:r>
      <w:r w:rsidRPr="00BA65B8">
        <w:rPr>
          <w:rFonts w:eastAsia="Cambria"/>
          <w:w w:val="105"/>
          <w:sz w:val="22"/>
          <w:szCs w:val="22"/>
        </w:rPr>
        <w:t xml:space="preserve"> </w:t>
      </w:r>
      <w:r w:rsidRPr="00DF4A50">
        <w:rPr>
          <w:rFonts w:eastAsia="Cambria"/>
          <w:w w:val="105"/>
          <w:sz w:val="22"/>
          <w:szCs w:val="22"/>
        </w:rPr>
        <w:t>and</w:t>
      </w:r>
      <w:r w:rsidRPr="00BA65B8">
        <w:rPr>
          <w:rFonts w:eastAsia="Cambria"/>
          <w:w w:val="105"/>
          <w:sz w:val="22"/>
          <w:szCs w:val="22"/>
        </w:rPr>
        <w:t xml:space="preserve"> </w:t>
      </w:r>
      <w:r w:rsidRPr="00DF4A50">
        <w:rPr>
          <w:rFonts w:eastAsia="Cambria"/>
          <w:w w:val="105"/>
          <w:sz w:val="22"/>
          <w:szCs w:val="22"/>
        </w:rPr>
        <w:t>regulations pertaining</w:t>
      </w:r>
      <w:r w:rsidRPr="00BA65B8">
        <w:rPr>
          <w:rFonts w:eastAsia="Cambria"/>
          <w:w w:val="105"/>
          <w:sz w:val="22"/>
          <w:szCs w:val="22"/>
        </w:rPr>
        <w:t xml:space="preserve"> </w:t>
      </w:r>
      <w:r w:rsidRPr="00DF4A50">
        <w:rPr>
          <w:rFonts w:eastAsia="Cambria"/>
          <w:w w:val="105"/>
          <w:sz w:val="22"/>
          <w:szCs w:val="22"/>
        </w:rPr>
        <w:t>to</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employment</w:t>
      </w:r>
      <w:r w:rsidRPr="00BA65B8">
        <w:rPr>
          <w:rFonts w:eastAsia="Cambria"/>
          <w:w w:val="105"/>
          <w:sz w:val="22"/>
          <w:szCs w:val="22"/>
        </w:rPr>
        <w:t xml:space="preserve"> </w:t>
      </w:r>
      <w:r w:rsidRPr="00DF4A50">
        <w:rPr>
          <w:rFonts w:eastAsia="Cambria"/>
          <w:w w:val="105"/>
          <w:sz w:val="22"/>
          <w:szCs w:val="22"/>
        </w:rPr>
        <w:t>of</w:t>
      </w:r>
      <w:r w:rsidRPr="00BA65B8">
        <w:rPr>
          <w:rFonts w:eastAsia="Cambria"/>
          <w:w w:val="105"/>
          <w:sz w:val="22"/>
          <w:szCs w:val="22"/>
        </w:rPr>
        <w:t xml:space="preserve"> </w:t>
      </w:r>
      <w:r w:rsidRPr="00DF4A50">
        <w:rPr>
          <w:rFonts w:eastAsia="Cambria"/>
          <w:w w:val="105"/>
          <w:sz w:val="22"/>
          <w:szCs w:val="22"/>
        </w:rPr>
        <w:t>labor.</w:t>
      </w:r>
    </w:p>
    <w:p w:rsidR="005A48C5" w:rsidRPr="00DF4A50" w:rsidRDefault="005A48C5">
      <w:pPr>
        <w:widowControl w:val="0"/>
        <w:autoSpaceDE w:val="0"/>
        <w:autoSpaceDN w:val="0"/>
        <w:spacing w:before="6"/>
        <w:rPr>
          <w:rFonts w:eastAsia="Cambria"/>
          <w:sz w:val="22"/>
          <w:szCs w:val="22"/>
        </w:rPr>
      </w:pPr>
    </w:p>
    <w:p w:rsidR="005A48C5" w:rsidRPr="00822C31"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proofErr w:type="spellStart"/>
      <w:r w:rsidRPr="00822C31">
        <w:rPr>
          <w:rFonts w:eastAsia="Cambria"/>
          <w:b/>
          <w:bCs/>
          <w:sz w:val="22"/>
          <w:szCs w:val="22"/>
        </w:rPr>
        <w:t>Contractor‟s</w:t>
      </w:r>
      <w:proofErr w:type="spellEnd"/>
      <w:r w:rsidRPr="00822C31">
        <w:rPr>
          <w:rFonts w:eastAsia="Cambria"/>
          <w:b/>
          <w:bCs/>
          <w:spacing w:val="32"/>
          <w:sz w:val="22"/>
          <w:szCs w:val="22"/>
        </w:rPr>
        <w:t xml:space="preserve"> </w:t>
      </w:r>
      <w:r w:rsidRPr="00822C31">
        <w:rPr>
          <w:rFonts w:eastAsia="Cambria"/>
          <w:b/>
          <w:bCs/>
          <w:sz w:val="22"/>
          <w:szCs w:val="22"/>
        </w:rPr>
        <w:t>Equipment</w:t>
      </w:r>
    </w:p>
    <w:p w:rsidR="005A48C5" w:rsidRPr="00DF4A50" w:rsidRDefault="005A48C5">
      <w:pPr>
        <w:widowControl w:val="0"/>
        <w:autoSpaceDE w:val="0"/>
        <w:autoSpaceDN w:val="0"/>
        <w:spacing w:before="9"/>
        <w:rPr>
          <w:rFonts w:eastAsia="Cambria"/>
          <w:sz w:val="22"/>
          <w:szCs w:val="22"/>
        </w:rPr>
      </w:pPr>
    </w:p>
    <w:p w:rsidR="005A48C5" w:rsidRPr="00BA65B8" w:rsidRDefault="00D11752">
      <w:pPr>
        <w:widowControl w:val="0"/>
        <w:numPr>
          <w:ilvl w:val="2"/>
          <w:numId w:val="18"/>
        </w:numPr>
        <w:tabs>
          <w:tab w:val="left" w:pos="1289"/>
        </w:tabs>
        <w:autoSpaceDE w:val="0"/>
        <w:autoSpaceDN w:val="0"/>
        <w:spacing w:line="254" w:lineRule="auto"/>
        <w:ind w:right="1605"/>
        <w:jc w:val="both"/>
        <w:rPr>
          <w:rFonts w:eastAsia="Cambria"/>
          <w:w w:val="105"/>
          <w:sz w:val="22"/>
          <w:szCs w:val="22"/>
        </w:rPr>
      </w:pPr>
      <w:r w:rsidRPr="00EF5F16">
        <w:rPr>
          <w:rFonts w:eastAsia="Cambria"/>
          <w:sz w:val="22"/>
          <w:szCs w:val="22"/>
        </w:rPr>
        <w:t>All</w:t>
      </w:r>
      <w:r w:rsidRPr="00EF5F16">
        <w:rPr>
          <w:rFonts w:eastAsia="Cambria"/>
          <w:spacing w:val="1"/>
          <w:sz w:val="22"/>
          <w:szCs w:val="22"/>
        </w:rPr>
        <w:t xml:space="preserve"> </w:t>
      </w:r>
      <w:proofErr w:type="spellStart"/>
      <w:r w:rsidRPr="00BA65B8">
        <w:rPr>
          <w:rFonts w:eastAsia="Cambria"/>
          <w:w w:val="105"/>
          <w:sz w:val="22"/>
          <w:szCs w:val="22"/>
        </w:rPr>
        <w:t>Contractor‟s</w:t>
      </w:r>
      <w:proofErr w:type="spellEnd"/>
      <w:r w:rsidRPr="00BA65B8">
        <w:rPr>
          <w:rFonts w:eastAsia="Cambria"/>
          <w:w w:val="105"/>
          <w:sz w:val="22"/>
          <w:szCs w:val="22"/>
        </w:rPr>
        <w:t xml:space="preserve"> Equipment brought by the Contractor onto the Site shall be deemed to be intended to be used exclusively for the execution of the Contract. The Contractor shall not remove the same from the Site without the </w:t>
      </w:r>
      <w:r w:rsidR="00E63B39" w:rsidRPr="00BA65B8">
        <w:rPr>
          <w:rFonts w:eastAsia="Cambria"/>
          <w:w w:val="105"/>
          <w:sz w:val="22"/>
          <w:szCs w:val="22"/>
        </w:rPr>
        <w:t xml:space="preserve">Project Manager/Engineer </w:t>
      </w:r>
      <w:r w:rsidRPr="00BA65B8">
        <w:rPr>
          <w:rFonts w:eastAsia="Cambria"/>
          <w:w w:val="105"/>
          <w:sz w:val="22"/>
          <w:szCs w:val="22"/>
        </w:rPr>
        <w:t xml:space="preserve">‟s consent that such </w:t>
      </w:r>
      <w:proofErr w:type="spellStart"/>
      <w:r w:rsidRPr="00BA65B8">
        <w:rPr>
          <w:rFonts w:eastAsia="Cambria"/>
          <w:w w:val="105"/>
          <w:sz w:val="22"/>
          <w:szCs w:val="22"/>
        </w:rPr>
        <w:t>Contractor‟s</w:t>
      </w:r>
      <w:proofErr w:type="spellEnd"/>
      <w:r w:rsidRPr="00BA65B8">
        <w:rPr>
          <w:rFonts w:eastAsia="Cambria"/>
          <w:w w:val="105"/>
          <w:sz w:val="22"/>
          <w:szCs w:val="22"/>
        </w:rPr>
        <w:t xml:space="preserve"> Equipment is no longer required for the execution of the Contract.</w:t>
      </w:r>
    </w:p>
    <w:p w:rsidR="005A48C5" w:rsidRPr="00DF4A50" w:rsidRDefault="005A48C5">
      <w:pPr>
        <w:widowControl w:val="0"/>
        <w:autoSpaceDE w:val="0"/>
        <w:autoSpaceDN w:val="0"/>
        <w:spacing w:before="5"/>
        <w:rPr>
          <w:rFonts w:eastAsia="Cambria"/>
          <w:sz w:val="22"/>
          <w:szCs w:val="22"/>
        </w:rPr>
      </w:pPr>
    </w:p>
    <w:p w:rsidR="005A48C5" w:rsidRPr="00BA65B8" w:rsidRDefault="00D11752">
      <w:pPr>
        <w:widowControl w:val="0"/>
        <w:numPr>
          <w:ilvl w:val="2"/>
          <w:numId w:val="18"/>
        </w:numPr>
        <w:tabs>
          <w:tab w:val="left" w:pos="1289"/>
        </w:tabs>
        <w:autoSpaceDE w:val="0"/>
        <w:autoSpaceDN w:val="0"/>
        <w:spacing w:line="254" w:lineRule="auto"/>
        <w:ind w:right="1610"/>
        <w:jc w:val="both"/>
        <w:rPr>
          <w:rFonts w:eastAsia="Cambria"/>
          <w:w w:val="105"/>
          <w:sz w:val="22"/>
          <w:szCs w:val="22"/>
        </w:rPr>
      </w:pPr>
      <w:r w:rsidRPr="00DF4A50">
        <w:rPr>
          <w:rFonts w:eastAsia="Cambria"/>
          <w:w w:val="105"/>
          <w:sz w:val="22"/>
          <w:szCs w:val="22"/>
        </w:rPr>
        <w:t>Unless otherwise specified in the Contract, upon completion of the</w:t>
      </w:r>
      <w:r w:rsidRPr="00BA65B8">
        <w:rPr>
          <w:rFonts w:eastAsia="Cambria"/>
          <w:w w:val="105"/>
          <w:sz w:val="22"/>
          <w:szCs w:val="22"/>
        </w:rPr>
        <w:t xml:space="preserve"> </w:t>
      </w:r>
      <w:r w:rsidRPr="00DF4A50">
        <w:rPr>
          <w:rFonts w:eastAsia="Cambria"/>
          <w:w w:val="105"/>
          <w:sz w:val="22"/>
          <w:szCs w:val="22"/>
        </w:rPr>
        <w:t>Facilities, the Contractor shall remove from the Site all Equipment</w:t>
      </w:r>
      <w:r w:rsidRPr="00BA65B8">
        <w:rPr>
          <w:rFonts w:eastAsia="Cambria"/>
          <w:w w:val="105"/>
          <w:sz w:val="22"/>
          <w:szCs w:val="22"/>
        </w:rPr>
        <w:t xml:space="preserve"> </w:t>
      </w:r>
      <w:r w:rsidRPr="00DF4A50">
        <w:rPr>
          <w:rFonts w:eastAsia="Cambria"/>
          <w:w w:val="105"/>
          <w:sz w:val="22"/>
          <w:szCs w:val="22"/>
        </w:rPr>
        <w:t>brought by the Contractor onto the Site and any surplus materials</w:t>
      </w:r>
      <w:r w:rsidRPr="00BA65B8">
        <w:rPr>
          <w:rFonts w:eastAsia="Cambria"/>
          <w:w w:val="105"/>
          <w:sz w:val="22"/>
          <w:szCs w:val="22"/>
        </w:rPr>
        <w:t xml:space="preserve"> </w:t>
      </w:r>
      <w:r w:rsidRPr="00DF4A50">
        <w:rPr>
          <w:rFonts w:eastAsia="Cambria"/>
          <w:w w:val="105"/>
          <w:sz w:val="22"/>
          <w:szCs w:val="22"/>
        </w:rPr>
        <w:t>remaining</w:t>
      </w:r>
      <w:r w:rsidRPr="00BA65B8">
        <w:rPr>
          <w:rFonts w:eastAsia="Cambria"/>
          <w:w w:val="105"/>
          <w:sz w:val="22"/>
          <w:szCs w:val="22"/>
        </w:rPr>
        <w:t xml:space="preserve"> </w:t>
      </w:r>
      <w:r w:rsidRPr="00DF4A50">
        <w:rPr>
          <w:rFonts w:eastAsia="Cambria"/>
          <w:w w:val="105"/>
          <w:sz w:val="22"/>
          <w:szCs w:val="22"/>
        </w:rPr>
        <w:t>thereon.</w:t>
      </w:r>
    </w:p>
    <w:p w:rsidR="005A48C5" w:rsidRPr="00DF4A50" w:rsidRDefault="005A48C5">
      <w:pPr>
        <w:widowControl w:val="0"/>
        <w:autoSpaceDE w:val="0"/>
        <w:autoSpaceDN w:val="0"/>
        <w:spacing w:before="8"/>
        <w:rPr>
          <w:rFonts w:eastAsia="Cambria"/>
          <w:sz w:val="22"/>
          <w:szCs w:val="22"/>
        </w:rPr>
      </w:pPr>
    </w:p>
    <w:p w:rsidR="005A48C5" w:rsidRPr="00BA65B8" w:rsidRDefault="00D11752">
      <w:pPr>
        <w:widowControl w:val="0"/>
        <w:numPr>
          <w:ilvl w:val="2"/>
          <w:numId w:val="18"/>
        </w:numPr>
        <w:tabs>
          <w:tab w:val="left" w:pos="1289"/>
        </w:tabs>
        <w:autoSpaceDE w:val="0"/>
        <w:autoSpaceDN w:val="0"/>
        <w:spacing w:line="254" w:lineRule="auto"/>
        <w:ind w:right="1604"/>
        <w:jc w:val="both"/>
        <w:rPr>
          <w:rFonts w:eastAsia="Cambria"/>
          <w:w w:val="105"/>
          <w:sz w:val="22"/>
          <w:szCs w:val="22"/>
        </w:rPr>
      </w:pPr>
      <w:r w:rsidRPr="00DF4A50">
        <w:rPr>
          <w:rFonts w:eastAsia="Cambria"/>
          <w:w w:val="105"/>
          <w:sz w:val="22"/>
          <w:szCs w:val="22"/>
        </w:rPr>
        <w:t>The Employer will, if requested, use its best endeavors to assist the</w:t>
      </w:r>
      <w:r w:rsidRPr="00BA65B8">
        <w:rPr>
          <w:rFonts w:eastAsia="Cambria"/>
          <w:w w:val="105"/>
          <w:sz w:val="22"/>
          <w:szCs w:val="22"/>
        </w:rPr>
        <w:t xml:space="preserve"> </w:t>
      </w:r>
      <w:r w:rsidRPr="00DF4A50">
        <w:rPr>
          <w:rFonts w:eastAsia="Cambria"/>
          <w:w w:val="105"/>
          <w:sz w:val="22"/>
          <w:szCs w:val="22"/>
        </w:rPr>
        <w:t>Contractor</w:t>
      </w:r>
      <w:r w:rsidRPr="00BA65B8">
        <w:rPr>
          <w:rFonts w:eastAsia="Cambria"/>
          <w:w w:val="105"/>
          <w:sz w:val="22"/>
          <w:szCs w:val="22"/>
        </w:rPr>
        <w:t xml:space="preserve"> </w:t>
      </w:r>
      <w:r w:rsidRPr="00DF4A50">
        <w:rPr>
          <w:rFonts w:eastAsia="Cambria"/>
          <w:w w:val="105"/>
          <w:sz w:val="22"/>
          <w:szCs w:val="22"/>
        </w:rPr>
        <w:t>in</w:t>
      </w:r>
      <w:r w:rsidRPr="00BA65B8">
        <w:rPr>
          <w:rFonts w:eastAsia="Cambria"/>
          <w:w w:val="105"/>
          <w:sz w:val="22"/>
          <w:szCs w:val="22"/>
        </w:rPr>
        <w:t xml:space="preserve"> </w:t>
      </w:r>
      <w:r w:rsidRPr="00DF4A50">
        <w:rPr>
          <w:rFonts w:eastAsia="Cambria"/>
          <w:w w:val="105"/>
          <w:sz w:val="22"/>
          <w:szCs w:val="22"/>
        </w:rPr>
        <w:t>obtaining</w:t>
      </w:r>
      <w:r w:rsidRPr="00BA65B8">
        <w:rPr>
          <w:rFonts w:eastAsia="Cambria"/>
          <w:w w:val="105"/>
          <w:sz w:val="22"/>
          <w:szCs w:val="22"/>
        </w:rPr>
        <w:t xml:space="preserve"> </w:t>
      </w:r>
      <w:r w:rsidRPr="00DF4A50">
        <w:rPr>
          <w:rFonts w:eastAsia="Cambria"/>
          <w:w w:val="105"/>
          <w:sz w:val="22"/>
          <w:szCs w:val="22"/>
        </w:rPr>
        <w:t>any</w:t>
      </w:r>
      <w:r w:rsidRPr="00BA65B8">
        <w:rPr>
          <w:rFonts w:eastAsia="Cambria"/>
          <w:w w:val="105"/>
          <w:sz w:val="22"/>
          <w:szCs w:val="22"/>
        </w:rPr>
        <w:t xml:space="preserve"> </w:t>
      </w:r>
      <w:r w:rsidRPr="00DF4A50">
        <w:rPr>
          <w:rFonts w:eastAsia="Cambria"/>
          <w:w w:val="105"/>
          <w:sz w:val="22"/>
          <w:szCs w:val="22"/>
        </w:rPr>
        <w:t>local,</w:t>
      </w:r>
      <w:r w:rsidRPr="00BA65B8">
        <w:rPr>
          <w:rFonts w:eastAsia="Cambria"/>
          <w:w w:val="105"/>
          <w:sz w:val="22"/>
          <w:szCs w:val="22"/>
        </w:rPr>
        <w:t xml:space="preserve"> </w:t>
      </w:r>
      <w:r w:rsidRPr="00DF4A50">
        <w:rPr>
          <w:rFonts w:eastAsia="Cambria"/>
          <w:w w:val="105"/>
          <w:sz w:val="22"/>
          <w:szCs w:val="22"/>
        </w:rPr>
        <w:t>state</w:t>
      </w:r>
      <w:r w:rsidRPr="00BA65B8">
        <w:rPr>
          <w:rFonts w:eastAsia="Cambria"/>
          <w:w w:val="105"/>
          <w:sz w:val="22"/>
          <w:szCs w:val="22"/>
        </w:rPr>
        <w:t xml:space="preserve"> </w:t>
      </w:r>
      <w:r w:rsidRPr="00DF4A50">
        <w:rPr>
          <w:rFonts w:eastAsia="Cambria"/>
          <w:w w:val="105"/>
          <w:sz w:val="22"/>
          <w:szCs w:val="22"/>
        </w:rPr>
        <w:t>or</w:t>
      </w:r>
      <w:r w:rsidRPr="00BA65B8">
        <w:rPr>
          <w:rFonts w:eastAsia="Cambria"/>
          <w:w w:val="105"/>
          <w:sz w:val="22"/>
          <w:szCs w:val="22"/>
        </w:rPr>
        <w:t xml:space="preserve"> </w:t>
      </w:r>
      <w:r w:rsidRPr="00DF4A50">
        <w:rPr>
          <w:rFonts w:eastAsia="Cambria"/>
          <w:w w:val="105"/>
          <w:sz w:val="22"/>
          <w:szCs w:val="22"/>
        </w:rPr>
        <w:t>national</w:t>
      </w:r>
      <w:r w:rsidRPr="00BA65B8">
        <w:rPr>
          <w:rFonts w:eastAsia="Cambria"/>
          <w:w w:val="105"/>
          <w:sz w:val="22"/>
          <w:szCs w:val="22"/>
        </w:rPr>
        <w:t xml:space="preserve"> </w:t>
      </w:r>
      <w:r w:rsidRPr="00DF4A50">
        <w:rPr>
          <w:rFonts w:eastAsia="Cambria"/>
          <w:w w:val="105"/>
          <w:sz w:val="22"/>
          <w:szCs w:val="22"/>
        </w:rPr>
        <w:t>government</w:t>
      </w:r>
      <w:r w:rsidRPr="00BA65B8">
        <w:rPr>
          <w:rFonts w:eastAsia="Cambria"/>
          <w:w w:val="105"/>
          <w:sz w:val="22"/>
          <w:szCs w:val="22"/>
        </w:rPr>
        <w:t xml:space="preserve"> </w:t>
      </w:r>
      <w:r w:rsidRPr="00DF4A50">
        <w:rPr>
          <w:rFonts w:eastAsia="Cambria"/>
          <w:w w:val="105"/>
          <w:sz w:val="22"/>
          <w:szCs w:val="22"/>
        </w:rPr>
        <w:t>permission</w:t>
      </w:r>
      <w:r w:rsidRPr="00BA65B8">
        <w:rPr>
          <w:rFonts w:eastAsia="Cambria"/>
          <w:w w:val="105"/>
          <w:sz w:val="22"/>
          <w:szCs w:val="22"/>
        </w:rPr>
        <w:t xml:space="preserve"> </w:t>
      </w:r>
      <w:r w:rsidRPr="00DF4A50">
        <w:rPr>
          <w:rFonts w:eastAsia="Cambria"/>
          <w:w w:val="105"/>
          <w:sz w:val="22"/>
          <w:szCs w:val="22"/>
        </w:rPr>
        <w:t>required</w:t>
      </w:r>
      <w:r w:rsidRPr="00BA65B8">
        <w:rPr>
          <w:rFonts w:eastAsia="Cambria"/>
          <w:w w:val="105"/>
          <w:sz w:val="22"/>
          <w:szCs w:val="22"/>
        </w:rPr>
        <w:t xml:space="preserve"> </w:t>
      </w:r>
      <w:r w:rsidRPr="00DF4A50">
        <w:rPr>
          <w:rFonts w:eastAsia="Cambria"/>
          <w:w w:val="105"/>
          <w:sz w:val="22"/>
          <w:szCs w:val="22"/>
        </w:rPr>
        <w:t>by</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Contractor</w:t>
      </w:r>
      <w:r w:rsidRPr="00BA65B8">
        <w:rPr>
          <w:rFonts w:eastAsia="Cambria"/>
          <w:w w:val="105"/>
          <w:sz w:val="22"/>
          <w:szCs w:val="22"/>
        </w:rPr>
        <w:t xml:space="preserve"> </w:t>
      </w:r>
      <w:r w:rsidRPr="00DF4A50">
        <w:rPr>
          <w:rFonts w:eastAsia="Cambria"/>
          <w:w w:val="105"/>
          <w:sz w:val="22"/>
          <w:szCs w:val="22"/>
        </w:rPr>
        <w:t>for</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export</w:t>
      </w:r>
      <w:r w:rsidRPr="00BA65B8">
        <w:rPr>
          <w:rFonts w:eastAsia="Cambria"/>
          <w:w w:val="105"/>
          <w:sz w:val="22"/>
          <w:szCs w:val="22"/>
        </w:rPr>
        <w:t xml:space="preserve"> </w:t>
      </w:r>
      <w:r w:rsidRPr="00DF4A50">
        <w:rPr>
          <w:rFonts w:eastAsia="Cambria"/>
          <w:w w:val="105"/>
          <w:sz w:val="22"/>
          <w:szCs w:val="22"/>
        </w:rPr>
        <w:t>of</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proofErr w:type="spellStart"/>
      <w:r w:rsidRPr="00DF4A50">
        <w:rPr>
          <w:rFonts w:eastAsia="Cambria"/>
          <w:w w:val="105"/>
          <w:sz w:val="22"/>
          <w:szCs w:val="22"/>
        </w:rPr>
        <w:t>Contractor‟s</w:t>
      </w:r>
      <w:proofErr w:type="spellEnd"/>
      <w:r w:rsidRPr="00DF4A50">
        <w:rPr>
          <w:rFonts w:eastAsia="Cambria"/>
          <w:w w:val="105"/>
          <w:sz w:val="22"/>
          <w:szCs w:val="22"/>
        </w:rPr>
        <w:t xml:space="preserve"> Equipment imported by the Contractor for use in the</w:t>
      </w:r>
      <w:r w:rsidRPr="00BA65B8">
        <w:rPr>
          <w:rFonts w:eastAsia="Cambria"/>
          <w:w w:val="105"/>
          <w:sz w:val="22"/>
          <w:szCs w:val="22"/>
        </w:rPr>
        <w:t xml:space="preserve"> </w:t>
      </w:r>
      <w:r w:rsidRPr="00DF4A50">
        <w:rPr>
          <w:rFonts w:eastAsia="Cambria"/>
          <w:w w:val="105"/>
          <w:sz w:val="22"/>
          <w:szCs w:val="22"/>
        </w:rPr>
        <w:t>execution of the Contract that is no longer required for the execution</w:t>
      </w:r>
      <w:r w:rsidRPr="00BA65B8">
        <w:rPr>
          <w:rFonts w:eastAsia="Cambria"/>
          <w:w w:val="105"/>
          <w:sz w:val="22"/>
          <w:szCs w:val="22"/>
        </w:rPr>
        <w:t xml:space="preserve"> </w:t>
      </w:r>
      <w:r w:rsidRPr="00DF4A50">
        <w:rPr>
          <w:rFonts w:eastAsia="Cambria"/>
          <w:w w:val="105"/>
          <w:sz w:val="22"/>
          <w:szCs w:val="22"/>
        </w:rPr>
        <w:t>of</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Contract.</w:t>
      </w:r>
    </w:p>
    <w:p w:rsidR="005A48C5" w:rsidRPr="00DF4A50" w:rsidRDefault="00D11752">
      <w:pPr>
        <w:widowControl w:val="0"/>
        <w:numPr>
          <w:ilvl w:val="2"/>
          <w:numId w:val="1"/>
        </w:numPr>
        <w:tabs>
          <w:tab w:val="left" w:pos="1288"/>
          <w:tab w:val="left" w:pos="1289"/>
        </w:tabs>
        <w:autoSpaceDE w:val="0"/>
        <w:autoSpaceDN w:val="0"/>
        <w:spacing w:before="82"/>
        <w:ind w:hanging="1081"/>
        <w:jc w:val="both"/>
        <w:rPr>
          <w:rFonts w:eastAsia="Cambria"/>
          <w:sz w:val="22"/>
          <w:szCs w:val="22"/>
        </w:rPr>
      </w:pPr>
      <w:r w:rsidRPr="00DF4A50">
        <w:rPr>
          <w:rFonts w:eastAsia="Cambria"/>
          <w:w w:val="105"/>
          <w:sz w:val="22"/>
          <w:szCs w:val="22"/>
        </w:rPr>
        <w:t>Site</w:t>
      </w:r>
      <w:r w:rsidRPr="00DF4A50">
        <w:rPr>
          <w:rFonts w:eastAsia="Cambria"/>
          <w:spacing w:val="-3"/>
          <w:w w:val="105"/>
          <w:sz w:val="22"/>
          <w:szCs w:val="22"/>
        </w:rPr>
        <w:t xml:space="preserve"> </w:t>
      </w:r>
      <w:r w:rsidRPr="00DF4A50">
        <w:rPr>
          <w:rFonts w:eastAsia="Cambria"/>
          <w:w w:val="105"/>
          <w:sz w:val="22"/>
          <w:szCs w:val="22"/>
        </w:rPr>
        <w:t>Regulations</w:t>
      </w:r>
      <w:r w:rsidRPr="00DF4A50">
        <w:rPr>
          <w:rFonts w:eastAsia="Cambria"/>
          <w:spacing w:val="-4"/>
          <w:w w:val="105"/>
          <w:sz w:val="22"/>
          <w:szCs w:val="22"/>
        </w:rPr>
        <w:t xml:space="preserve"> </w:t>
      </w:r>
      <w:r w:rsidRPr="00DF4A50">
        <w:rPr>
          <w:rFonts w:eastAsia="Cambria"/>
          <w:w w:val="105"/>
          <w:sz w:val="22"/>
          <w:szCs w:val="22"/>
        </w:rPr>
        <w:t>and</w:t>
      </w:r>
      <w:r w:rsidRPr="00DF4A50">
        <w:rPr>
          <w:rFonts w:eastAsia="Cambria"/>
          <w:spacing w:val="-4"/>
          <w:w w:val="105"/>
          <w:sz w:val="22"/>
          <w:szCs w:val="22"/>
        </w:rPr>
        <w:t xml:space="preserve"> </w:t>
      </w:r>
      <w:r w:rsidRPr="00DF4A50">
        <w:rPr>
          <w:rFonts w:eastAsia="Cambria"/>
          <w:w w:val="105"/>
          <w:sz w:val="22"/>
          <w:szCs w:val="22"/>
        </w:rPr>
        <w:t>Safety</w:t>
      </w:r>
    </w:p>
    <w:p w:rsidR="005A48C5" w:rsidRPr="00DF4A50" w:rsidRDefault="005A48C5">
      <w:pPr>
        <w:widowControl w:val="0"/>
        <w:autoSpaceDE w:val="0"/>
        <w:autoSpaceDN w:val="0"/>
        <w:rPr>
          <w:rFonts w:eastAsia="Cambria"/>
          <w:sz w:val="22"/>
          <w:szCs w:val="22"/>
        </w:rPr>
      </w:pPr>
    </w:p>
    <w:p w:rsidR="005A48C5" w:rsidRPr="00BA65B8" w:rsidRDefault="00D11752">
      <w:pPr>
        <w:widowControl w:val="0"/>
        <w:autoSpaceDE w:val="0"/>
        <w:autoSpaceDN w:val="0"/>
        <w:spacing w:line="254" w:lineRule="auto"/>
        <w:ind w:left="1288" w:right="1605"/>
        <w:jc w:val="both"/>
        <w:rPr>
          <w:rFonts w:eastAsia="Cambria"/>
          <w:w w:val="105"/>
          <w:sz w:val="22"/>
          <w:szCs w:val="22"/>
        </w:rPr>
      </w:pPr>
      <w:r w:rsidRPr="00EF5F16">
        <w:rPr>
          <w:rFonts w:eastAsia="Cambria"/>
          <w:w w:val="105"/>
          <w:sz w:val="22"/>
          <w:szCs w:val="22"/>
        </w:rPr>
        <w:t>The</w:t>
      </w:r>
      <w:r w:rsidRPr="00EF5F16">
        <w:rPr>
          <w:rFonts w:eastAsia="Cambria"/>
          <w:spacing w:val="1"/>
          <w:w w:val="105"/>
          <w:sz w:val="22"/>
          <w:szCs w:val="22"/>
        </w:rPr>
        <w:t xml:space="preserve"> </w:t>
      </w:r>
      <w:r w:rsidRPr="00EF5F16">
        <w:rPr>
          <w:rFonts w:eastAsia="Cambria"/>
          <w:w w:val="105"/>
          <w:sz w:val="22"/>
          <w:szCs w:val="22"/>
        </w:rPr>
        <w:t>Employer</w:t>
      </w:r>
      <w:r w:rsidRPr="00BA65B8">
        <w:rPr>
          <w:rFonts w:eastAsia="Cambria"/>
          <w:w w:val="105"/>
          <w:sz w:val="22"/>
          <w:szCs w:val="22"/>
        </w:rPr>
        <w:t xml:space="preserve"> </w:t>
      </w:r>
      <w:r w:rsidRPr="00EF5F16">
        <w:rPr>
          <w:rFonts w:eastAsia="Cambria"/>
          <w:w w:val="105"/>
          <w:sz w:val="22"/>
          <w:szCs w:val="22"/>
        </w:rPr>
        <w:t>and</w:t>
      </w:r>
      <w:r w:rsidRPr="00BA65B8">
        <w:rPr>
          <w:rFonts w:eastAsia="Cambria"/>
          <w:w w:val="105"/>
          <w:sz w:val="22"/>
          <w:szCs w:val="22"/>
        </w:rPr>
        <w:t xml:space="preserve"> </w:t>
      </w:r>
      <w:r w:rsidRPr="00EF5F16">
        <w:rPr>
          <w:rFonts w:eastAsia="Cambria"/>
          <w:w w:val="105"/>
          <w:sz w:val="22"/>
          <w:szCs w:val="22"/>
        </w:rPr>
        <w:t>the</w:t>
      </w:r>
      <w:r w:rsidRPr="00BA65B8">
        <w:rPr>
          <w:rFonts w:eastAsia="Cambria"/>
          <w:w w:val="105"/>
          <w:sz w:val="22"/>
          <w:szCs w:val="22"/>
        </w:rPr>
        <w:t xml:space="preserve"> </w:t>
      </w:r>
      <w:r w:rsidRPr="00EF5F16">
        <w:rPr>
          <w:rFonts w:eastAsia="Cambria"/>
          <w:w w:val="105"/>
          <w:sz w:val="22"/>
          <w:szCs w:val="22"/>
        </w:rPr>
        <w:t>Contractor</w:t>
      </w:r>
      <w:r w:rsidRPr="00BA65B8">
        <w:rPr>
          <w:rFonts w:eastAsia="Cambria"/>
          <w:w w:val="105"/>
          <w:sz w:val="22"/>
          <w:szCs w:val="22"/>
        </w:rPr>
        <w:t xml:space="preserve"> </w:t>
      </w:r>
      <w:r w:rsidRPr="00EF5F16">
        <w:rPr>
          <w:rFonts w:eastAsia="Cambria"/>
          <w:w w:val="105"/>
          <w:sz w:val="22"/>
          <w:szCs w:val="22"/>
        </w:rPr>
        <w:t>shall</w:t>
      </w:r>
      <w:r w:rsidRPr="00BA65B8">
        <w:rPr>
          <w:rFonts w:eastAsia="Cambria"/>
          <w:w w:val="105"/>
          <w:sz w:val="22"/>
          <w:szCs w:val="22"/>
        </w:rPr>
        <w:t xml:space="preserve"> </w:t>
      </w:r>
      <w:r w:rsidRPr="00EF5F16">
        <w:rPr>
          <w:rFonts w:eastAsia="Cambria"/>
          <w:w w:val="105"/>
          <w:sz w:val="22"/>
          <w:szCs w:val="22"/>
        </w:rPr>
        <w:t>establish</w:t>
      </w:r>
      <w:r w:rsidRPr="00BA65B8">
        <w:rPr>
          <w:rFonts w:eastAsia="Cambria"/>
          <w:w w:val="105"/>
          <w:sz w:val="22"/>
          <w:szCs w:val="22"/>
        </w:rPr>
        <w:t xml:space="preserve"> </w:t>
      </w:r>
      <w:r w:rsidRPr="00EF5F16">
        <w:rPr>
          <w:rFonts w:eastAsia="Cambria"/>
          <w:w w:val="105"/>
          <w:sz w:val="22"/>
          <w:szCs w:val="22"/>
        </w:rPr>
        <w:t>Site</w:t>
      </w:r>
      <w:r w:rsidRPr="00BA65B8">
        <w:rPr>
          <w:rFonts w:eastAsia="Cambria"/>
          <w:w w:val="105"/>
          <w:sz w:val="22"/>
          <w:szCs w:val="22"/>
        </w:rPr>
        <w:t xml:space="preserve"> </w:t>
      </w:r>
      <w:r w:rsidRPr="00EF5F16">
        <w:rPr>
          <w:rFonts w:eastAsia="Cambria"/>
          <w:w w:val="105"/>
          <w:sz w:val="22"/>
          <w:szCs w:val="22"/>
        </w:rPr>
        <w:t>regulations</w:t>
      </w:r>
      <w:r w:rsidRPr="00BA65B8">
        <w:rPr>
          <w:rFonts w:eastAsia="Cambria"/>
          <w:w w:val="105"/>
          <w:sz w:val="22"/>
          <w:szCs w:val="22"/>
        </w:rPr>
        <w:t xml:space="preserve"> </w:t>
      </w:r>
      <w:r w:rsidRPr="00EF5F16">
        <w:rPr>
          <w:rFonts w:eastAsia="Cambria"/>
          <w:w w:val="105"/>
          <w:sz w:val="22"/>
          <w:szCs w:val="22"/>
        </w:rPr>
        <w:t>setting</w:t>
      </w:r>
      <w:r w:rsidRPr="00BA65B8">
        <w:rPr>
          <w:rFonts w:eastAsia="Cambria"/>
          <w:w w:val="105"/>
          <w:sz w:val="22"/>
          <w:szCs w:val="22"/>
        </w:rPr>
        <w:t xml:space="preserve"> </w:t>
      </w:r>
      <w:r w:rsidRPr="00EF5F16">
        <w:rPr>
          <w:rFonts w:eastAsia="Cambria"/>
          <w:w w:val="105"/>
          <w:sz w:val="22"/>
          <w:szCs w:val="22"/>
        </w:rPr>
        <w:t>out</w:t>
      </w:r>
      <w:r w:rsidRPr="00BA65B8">
        <w:rPr>
          <w:rFonts w:eastAsia="Cambria"/>
          <w:w w:val="105"/>
          <w:sz w:val="22"/>
          <w:szCs w:val="22"/>
        </w:rPr>
        <w:t xml:space="preserve"> </w:t>
      </w:r>
      <w:r w:rsidRPr="00EF5F16">
        <w:rPr>
          <w:rFonts w:eastAsia="Cambria"/>
          <w:w w:val="105"/>
          <w:sz w:val="22"/>
          <w:szCs w:val="22"/>
        </w:rPr>
        <w:t>the</w:t>
      </w:r>
      <w:r w:rsidRPr="00BA65B8">
        <w:rPr>
          <w:rFonts w:eastAsia="Cambria"/>
          <w:w w:val="105"/>
          <w:sz w:val="22"/>
          <w:szCs w:val="22"/>
        </w:rPr>
        <w:t xml:space="preserve"> </w:t>
      </w:r>
      <w:r w:rsidRPr="00EF5F16">
        <w:rPr>
          <w:rFonts w:eastAsia="Cambria"/>
          <w:w w:val="105"/>
          <w:sz w:val="22"/>
          <w:szCs w:val="22"/>
        </w:rPr>
        <w:t>rules</w:t>
      </w:r>
      <w:r w:rsidRPr="00BA65B8">
        <w:rPr>
          <w:rFonts w:eastAsia="Cambria"/>
          <w:w w:val="105"/>
          <w:sz w:val="22"/>
          <w:szCs w:val="22"/>
        </w:rPr>
        <w:t xml:space="preserve"> </w:t>
      </w:r>
      <w:r w:rsidRPr="00EF5F16">
        <w:rPr>
          <w:rFonts w:eastAsia="Cambria"/>
          <w:w w:val="105"/>
          <w:sz w:val="22"/>
          <w:szCs w:val="22"/>
        </w:rPr>
        <w:t>to</w:t>
      </w:r>
      <w:r w:rsidRPr="00BA65B8">
        <w:rPr>
          <w:rFonts w:eastAsia="Cambria"/>
          <w:w w:val="105"/>
          <w:sz w:val="22"/>
          <w:szCs w:val="22"/>
        </w:rPr>
        <w:t xml:space="preserve"> </w:t>
      </w:r>
      <w:r w:rsidRPr="00EF5F16">
        <w:rPr>
          <w:rFonts w:eastAsia="Cambria"/>
          <w:w w:val="105"/>
          <w:sz w:val="22"/>
          <w:szCs w:val="22"/>
        </w:rPr>
        <w:t>be</w:t>
      </w:r>
      <w:r w:rsidRPr="00BA65B8">
        <w:rPr>
          <w:rFonts w:eastAsia="Cambria"/>
          <w:w w:val="105"/>
          <w:sz w:val="22"/>
          <w:szCs w:val="22"/>
        </w:rPr>
        <w:t xml:space="preserve"> </w:t>
      </w:r>
      <w:r w:rsidRPr="00EF5F16">
        <w:rPr>
          <w:rFonts w:eastAsia="Cambria"/>
          <w:w w:val="105"/>
          <w:sz w:val="22"/>
          <w:szCs w:val="22"/>
        </w:rPr>
        <w:t>observed</w:t>
      </w:r>
      <w:r w:rsidRPr="00BA65B8">
        <w:rPr>
          <w:rFonts w:eastAsia="Cambria"/>
          <w:w w:val="105"/>
          <w:sz w:val="22"/>
          <w:szCs w:val="22"/>
        </w:rPr>
        <w:t xml:space="preserve"> </w:t>
      </w:r>
      <w:r w:rsidRPr="00EF5F16">
        <w:rPr>
          <w:rFonts w:eastAsia="Cambria"/>
          <w:w w:val="105"/>
          <w:sz w:val="22"/>
          <w:szCs w:val="22"/>
        </w:rPr>
        <w:t>in</w:t>
      </w:r>
      <w:r w:rsidRPr="00BA65B8">
        <w:rPr>
          <w:rFonts w:eastAsia="Cambria"/>
          <w:w w:val="105"/>
          <w:sz w:val="22"/>
          <w:szCs w:val="22"/>
        </w:rPr>
        <w:t xml:space="preserve"> </w:t>
      </w:r>
      <w:r w:rsidRPr="00EF5F16">
        <w:rPr>
          <w:rFonts w:eastAsia="Cambria"/>
          <w:w w:val="105"/>
          <w:sz w:val="22"/>
          <w:szCs w:val="22"/>
        </w:rPr>
        <w:t>the</w:t>
      </w:r>
      <w:r w:rsidRPr="00BA65B8">
        <w:rPr>
          <w:rFonts w:eastAsia="Cambria"/>
          <w:w w:val="105"/>
          <w:sz w:val="22"/>
          <w:szCs w:val="22"/>
        </w:rPr>
        <w:t xml:space="preserve"> </w:t>
      </w:r>
      <w:r w:rsidRPr="00EF5F16">
        <w:rPr>
          <w:rFonts w:eastAsia="Cambria"/>
          <w:w w:val="105"/>
          <w:sz w:val="22"/>
          <w:szCs w:val="22"/>
        </w:rPr>
        <w:t>execution</w:t>
      </w:r>
      <w:r w:rsidRPr="00BA65B8">
        <w:rPr>
          <w:rFonts w:eastAsia="Cambria"/>
          <w:w w:val="105"/>
          <w:sz w:val="22"/>
          <w:szCs w:val="22"/>
        </w:rPr>
        <w:t xml:space="preserve"> </w:t>
      </w:r>
      <w:r w:rsidRPr="00EF5F16">
        <w:rPr>
          <w:rFonts w:eastAsia="Cambria"/>
          <w:w w:val="105"/>
          <w:sz w:val="22"/>
          <w:szCs w:val="22"/>
        </w:rPr>
        <w:t>of</w:t>
      </w:r>
      <w:r w:rsidRPr="00BA65B8">
        <w:rPr>
          <w:rFonts w:eastAsia="Cambria"/>
          <w:w w:val="105"/>
          <w:sz w:val="22"/>
          <w:szCs w:val="22"/>
        </w:rPr>
        <w:t xml:space="preserve"> </w:t>
      </w:r>
      <w:r w:rsidRPr="00EF5F16">
        <w:rPr>
          <w:rFonts w:eastAsia="Cambria"/>
          <w:w w:val="105"/>
          <w:sz w:val="22"/>
          <w:szCs w:val="22"/>
        </w:rPr>
        <w:t>the</w:t>
      </w:r>
      <w:r w:rsidRPr="00BA65B8">
        <w:rPr>
          <w:rFonts w:eastAsia="Cambria"/>
          <w:w w:val="105"/>
          <w:sz w:val="22"/>
          <w:szCs w:val="22"/>
        </w:rPr>
        <w:t xml:space="preserve"> </w:t>
      </w:r>
      <w:r w:rsidRPr="00EF5F16">
        <w:rPr>
          <w:rFonts w:eastAsia="Cambria"/>
          <w:w w:val="105"/>
          <w:sz w:val="22"/>
          <w:szCs w:val="22"/>
        </w:rPr>
        <w:t>Contract</w:t>
      </w:r>
      <w:r w:rsidRPr="00BA65B8">
        <w:rPr>
          <w:rFonts w:eastAsia="Cambria"/>
          <w:w w:val="105"/>
          <w:sz w:val="22"/>
          <w:szCs w:val="22"/>
        </w:rPr>
        <w:t xml:space="preserve"> </w:t>
      </w:r>
      <w:r w:rsidRPr="00EF5F16">
        <w:rPr>
          <w:rFonts w:eastAsia="Cambria"/>
          <w:w w:val="105"/>
          <w:sz w:val="22"/>
          <w:szCs w:val="22"/>
        </w:rPr>
        <w:t>at</w:t>
      </w:r>
      <w:r w:rsidRPr="00BA65B8">
        <w:rPr>
          <w:rFonts w:eastAsia="Cambria"/>
          <w:w w:val="105"/>
          <w:sz w:val="22"/>
          <w:szCs w:val="22"/>
        </w:rPr>
        <w:t xml:space="preserve"> </w:t>
      </w:r>
      <w:r w:rsidRPr="00EF5F16">
        <w:rPr>
          <w:rFonts w:eastAsia="Cambria"/>
          <w:w w:val="105"/>
          <w:sz w:val="22"/>
          <w:szCs w:val="22"/>
        </w:rPr>
        <w:t>the Site and shall comply therewith. The Contractor shall prepare</w:t>
      </w:r>
      <w:r w:rsidRPr="00BA65B8">
        <w:rPr>
          <w:rFonts w:eastAsia="Cambria"/>
          <w:w w:val="105"/>
          <w:sz w:val="22"/>
          <w:szCs w:val="22"/>
        </w:rPr>
        <w:t xml:space="preserve"> </w:t>
      </w:r>
      <w:r w:rsidRPr="00EF5F16">
        <w:rPr>
          <w:rFonts w:eastAsia="Cambria"/>
          <w:w w:val="105"/>
          <w:sz w:val="22"/>
          <w:szCs w:val="22"/>
        </w:rPr>
        <w:t xml:space="preserve">and submit to the Employer, with a copy to the </w:t>
      </w:r>
      <w:r w:rsidR="00E63B39" w:rsidRPr="00EF5F16">
        <w:rPr>
          <w:rFonts w:eastAsia="Cambria"/>
          <w:w w:val="105"/>
          <w:sz w:val="22"/>
          <w:szCs w:val="22"/>
        </w:rPr>
        <w:t>Project Manager/Engineer</w:t>
      </w:r>
      <w:r w:rsidRPr="00EF5F16">
        <w:rPr>
          <w:rFonts w:eastAsia="Cambria"/>
          <w:w w:val="105"/>
          <w:sz w:val="22"/>
          <w:szCs w:val="22"/>
        </w:rPr>
        <w:t>,</w:t>
      </w:r>
      <w:r w:rsidRPr="00BA65B8">
        <w:rPr>
          <w:rFonts w:eastAsia="Cambria"/>
          <w:w w:val="105"/>
          <w:sz w:val="22"/>
          <w:szCs w:val="22"/>
        </w:rPr>
        <w:t xml:space="preserve"> </w:t>
      </w:r>
      <w:r w:rsidRPr="00EF5F16">
        <w:rPr>
          <w:rFonts w:eastAsia="Cambria"/>
          <w:w w:val="105"/>
          <w:sz w:val="22"/>
          <w:szCs w:val="22"/>
        </w:rPr>
        <w:t>proposed</w:t>
      </w:r>
      <w:r w:rsidRPr="00BA65B8">
        <w:rPr>
          <w:rFonts w:eastAsia="Cambria"/>
          <w:w w:val="105"/>
          <w:sz w:val="22"/>
          <w:szCs w:val="22"/>
        </w:rPr>
        <w:t xml:space="preserve"> </w:t>
      </w:r>
      <w:r w:rsidRPr="00EF5F16">
        <w:rPr>
          <w:rFonts w:eastAsia="Cambria"/>
          <w:w w:val="105"/>
          <w:sz w:val="22"/>
          <w:szCs w:val="22"/>
        </w:rPr>
        <w:t>Site</w:t>
      </w:r>
      <w:r w:rsidRPr="00BA65B8">
        <w:rPr>
          <w:rFonts w:eastAsia="Cambria"/>
          <w:w w:val="105"/>
          <w:sz w:val="22"/>
          <w:szCs w:val="22"/>
        </w:rPr>
        <w:t xml:space="preserve"> </w:t>
      </w:r>
      <w:r w:rsidRPr="00EF5F16">
        <w:rPr>
          <w:rFonts w:eastAsia="Cambria"/>
          <w:w w:val="105"/>
          <w:sz w:val="22"/>
          <w:szCs w:val="22"/>
        </w:rPr>
        <w:t>regulations</w:t>
      </w:r>
      <w:r w:rsidRPr="00BA65B8">
        <w:rPr>
          <w:rFonts w:eastAsia="Cambria"/>
          <w:w w:val="105"/>
          <w:sz w:val="22"/>
          <w:szCs w:val="22"/>
        </w:rPr>
        <w:t xml:space="preserve"> </w:t>
      </w:r>
      <w:r w:rsidRPr="00EF5F16">
        <w:rPr>
          <w:rFonts w:eastAsia="Cambria"/>
          <w:w w:val="105"/>
          <w:sz w:val="22"/>
          <w:szCs w:val="22"/>
        </w:rPr>
        <w:t>for</w:t>
      </w:r>
      <w:r w:rsidRPr="00BA65B8">
        <w:rPr>
          <w:rFonts w:eastAsia="Cambria"/>
          <w:w w:val="105"/>
          <w:sz w:val="22"/>
          <w:szCs w:val="22"/>
        </w:rPr>
        <w:t xml:space="preserve"> </w:t>
      </w:r>
      <w:r w:rsidRPr="00EF5F16">
        <w:rPr>
          <w:rFonts w:eastAsia="Cambria"/>
          <w:w w:val="105"/>
          <w:sz w:val="22"/>
          <w:szCs w:val="22"/>
        </w:rPr>
        <w:t>the</w:t>
      </w:r>
      <w:r w:rsidRPr="00BA65B8">
        <w:rPr>
          <w:rFonts w:eastAsia="Cambria"/>
          <w:w w:val="105"/>
          <w:sz w:val="22"/>
          <w:szCs w:val="22"/>
        </w:rPr>
        <w:t xml:space="preserve"> </w:t>
      </w:r>
      <w:proofErr w:type="spellStart"/>
      <w:r w:rsidRPr="00EF5F16">
        <w:rPr>
          <w:rFonts w:eastAsia="Cambria"/>
          <w:w w:val="105"/>
          <w:sz w:val="22"/>
          <w:szCs w:val="22"/>
        </w:rPr>
        <w:t>Employer‟s</w:t>
      </w:r>
      <w:proofErr w:type="spellEnd"/>
      <w:r w:rsidRPr="00BA65B8">
        <w:rPr>
          <w:rFonts w:eastAsia="Cambria"/>
          <w:w w:val="105"/>
          <w:sz w:val="22"/>
          <w:szCs w:val="22"/>
        </w:rPr>
        <w:t xml:space="preserve"> </w:t>
      </w:r>
      <w:r w:rsidRPr="00EF5F16">
        <w:rPr>
          <w:rFonts w:eastAsia="Cambria"/>
          <w:w w:val="105"/>
          <w:sz w:val="22"/>
          <w:szCs w:val="22"/>
        </w:rPr>
        <w:t>approval,</w:t>
      </w:r>
      <w:r w:rsidRPr="00BA65B8">
        <w:rPr>
          <w:rFonts w:eastAsia="Cambria"/>
          <w:w w:val="105"/>
          <w:sz w:val="22"/>
          <w:szCs w:val="22"/>
        </w:rPr>
        <w:t xml:space="preserve"> </w:t>
      </w:r>
      <w:r w:rsidRPr="00EF5F16">
        <w:rPr>
          <w:rFonts w:eastAsia="Cambria"/>
          <w:w w:val="105"/>
          <w:sz w:val="22"/>
          <w:szCs w:val="22"/>
        </w:rPr>
        <w:t>which</w:t>
      </w:r>
      <w:r w:rsidRPr="00BA65B8">
        <w:rPr>
          <w:rFonts w:eastAsia="Cambria"/>
          <w:w w:val="105"/>
          <w:sz w:val="22"/>
          <w:szCs w:val="22"/>
        </w:rPr>
        <w:t xml:space="preserve"> </w:t>
      </w:r>
      <w:r w:rsidRPr="00EF5F16">
        <w:rPr>
          <w:rFonts w:eastAsia="Cambria"/>
          <w:w w:val="105"/>
          <w:sz w:val="22"/>
          <w:szCs w:val="22"/>
        </w:rPr>
        <w:t>approval</w:t>
      </w:r>
      <w:r w:rsidRPr="00BA65B8">
        <w:rPr>
          <w:rFonts w:eastAsia="Cambria"/>
          <w:w w:val="105"/>
          <w:sz w:val="22"/>
          <w:szCs w:val="22"/>
        </w:rPr>
        <w:t xml:space="preserve"> </w:t>
      </w:r>
      <w:r w:rsidRPr="00EF5F16">
        <w:rPr>
          <w:rFonts w:eastAsia="Cambria"/>
          <w:w w:val="105"/>
          <w:sz w:val="22"/>
          <w:szCs w:val="22"/>
        </w:rPr>
        <w:t>shall</w:t>
      </w:r>
      <w:r w:rsidRPr="00BA65B8">
        <w:rPr>
          <w:rFonts w:eastAsia="Cambria"/>
          <w:w w:val="105"/>
          <w:sz w:val="22"/>
          <w:szCs w:val="22"/>
        </w:rPr>
        <w:t xml:space="preserve"> </w:t>
      </w:r>
      <w:r w:rsidRPr="00EF5F16">
        <w:rPr>
          <w:rFonts w:eastAsia="Cambria"/>
          <w:w w:val="105"/>
          <w:sz w:val="22"/>
          <w:szCs w:val="22"/>
        </w:rPr>
        <w:t>not</w:t>
      </w:r>
      <w:r w:rsidRPr="00BA65B8">
        <w:rPr>
          <w:rFonts w:eastAsia="Cambria"/>
          <w:w w:val="105"/>
          <w:sz w:val="22"/>
          <w:szCs w:val="22"/>
        </w:rPr>
        <w:t xml:space="preserve"> </w:t>
      </w:r>
      <w:r w:rsidRPr="00DF4A50">
        <w:rPr>
          <w:rFonts w:eastAsia="Cambria"/>
          <w:w w:val="105"/>
          <w:sz w:val="22"/>
          <w:szCs w:val="22"/>
        </w:rPr>
        <w:t>be</w:t>
      </w:r>
      <w:r w:rsidRPr="00BA65B8">
        <w:rPr>
          <w:rFonts w:eastAsia="Cambria"/>
          <w:w w:val="105"/>
          <w:sz w:val="22"/>
          <w:szCs w:val="22"/>
        </w:rPr>
        <w:t xml:space="preserve"> </w:t>
      </w:r>
      <w:r w:rsidRPr="00DF4A50">
        <w:rPr>
          <w:rFonts w:eastAsia="Cambria"/>
          <w:w w:val="105"/>
          <w:sz w:val="22"/>
          <w:szCs w:val="22"/>
        </w:rPr>
        <w:t>unreasonably</w:t>
      </w:r>
      <w:r w:rsidRPr="00BA65B8">
        <w:rPr>
          <w:rFonts w:eastAsia="Cambria"/>
          <w:w w:val="105"/>
          <w:sz w:val="22"/>
          <w:szCs w:val="22"/>
        </w:rPr>
        <w:t xml:space="preserve"> </w:t>
      </w:r>
      <w:r w:rsidRPr="00DF4A50">
        <w:rPr>
          <w:rFonts w:eastAsia="Cambria"/>
          <w:w w:val="105"/>
          <w:sz w:val="22"/>
          <w:szCs w:val="22"/>
        </w:rPr>
        <w:t>withheld.</w:t>
      </w:r>
    </w:p>
    <w:p w:rsidR="005A48C5" w:rsidRPr="00DF4A50" w:rsidRDefault="005A48C5">
      <w:pPr>
        <w:widowControl w:val="0"/>
        <w:autoSpaceDE w:val="0"/>
        <w:autoSpaceDN w:val="0"/>
        <w:spacing w:before="5"/>
        <w:rPr>
          <w:rFonts w:eastAsia="Cambria"/>
          <w:sz w:val="22"/>
          <w:szCs w:val="22"/>
        </w:rPr>
      </w:pPr>
    </w:p>
    <w:p w:rsidR="005A48C5" w:rsidRPr="00BA65B8" w:rsidRDefault="00D11752">
      <w:pPr>
        <w:widowControl w:val="0"/>
        <w:autoSpaceDE w:val="0"/>
        <w:autoSpaceDN w:val="0"/>
        <w:spacing w:before="1" w:line="254" w:lineRule="auto"/>
        <w:ind w:left="1288" w:right="1609"/>
        <w:jc w:val="both"/>
        <w:rPr>
          <w:rFonts w:eastAsia="Cambria"/>
          <w:w w:val="105"/>
          <w:sz w:val="22"/>
          <w:szCs w:val="22"/>
        </w:rPr>
      </w:pPr>
      <w:r w:rsidRPr="00DF4A50">
        <w:rPr>
          <w:rFonts w:eastAsia="Cambria"/>
          <w:w w:val="105"/>
          <w:sz w:val="22"/>
          <w:szCs w:val="22"/>
        </w:rPr>
        <w:t>Such Site regulations shall include, but shall not be limited to, rules</w:t>
      </w:r>
      <w:r w:rsidRPr="00BA65B8">
        <w:rPr>
          <w:rFonts w:eastAsia="Cambria"/>
          <w:w w:val="105"/>
          <w:sz w:val="22"/>
          <w:szCs w:val="22"/>
        </w:rPr>
        <w:t xml:space="preserve"> </w:t>
      </w:r>
      <w:r w:rsidRPr="00DF4A50">
        <w:rPr>
          <w:rFonts w:eastAsia="Cambria"/>
          <w:w w:val="105"/>
          <w:sz w:val="22"/>
          <w:szCs w:val="22"/>
        </w:rPr>
        <w:t>in respect of security, safety of the Facilities, gate control, sanitation,</w:t>
      </w:r>
      <w:r w:rsidRPr="00BA65B8">
        <w:rPr>
          <w:rFonts w:eastAsia="Cambria"/>
          <w:w w:val="105"/>
          <w:sz w:val="22"/>
          <w:szCs w:val="22"/>
        </w:rPr>
        <w:t xml:space="preserve"> </w:t>
      </w:r>
      <w:r w:rsidRPr="00DF4A50">
        <w:rPr>
          <w:rFonts w:eastAsia="Cambria"/>
          <w:w w:val="105"/>
          <w:sz w:val="22"/>
          <w:szCs w:val="22"/>
        </w:rPr>
        <w:t>medical</w:t>
      </w:r>
      <w:r w:rsidRPr="00BA65B8">
        <w:rPr>
          <w:rFonts w:eastAsia="Cambria"/>
          <w:w w:val="105"/>
          <w:sz w:val="22"/>
          <w:szCs w:val="22"/>
        </w:rPr>
        <w:t xml:space="preserve"> </w:t>
      </w:r>
      <w:r w:rsidRPr="00DF4A50">
        <w:rPr>
          <w:rFonts w:eastAsia="Cambria"/>
          <w:w w:val="105"/>
          <w:sz w:val="22"/>
          <w:szCs w:val="22"/>
        </w:rPr>
        <w:t>care,</w:t>
      </w:r>
      <w:r w:rsidRPr="00BA65B8">
        <w:rPr>
          <w:rFonts w:eastAsia="Cambria"/>
          <w:w w:val="105"/>
          <w:sz w:val="22"/>
          <w:szCs w:val="22"/>
        </w:rPr>
        <w:t xml:space="preserve"> </w:t>
      </w:r>
      <w:r w:rsidRPr="00DF4A50">
        <w:rPr>
          <w:rFonts w:eastAsia="Cambria"/>
          <w:w w:val="105"/>
          <w:sz w:val="22"/>
          <w:szCs w:val="22"/>
        </w:rPr>
        <w:t>and</w:t>
      </w:r>
      <w:r w:rsidRPr="00BA65B8">
        <w:rPr>
          <w:rFonts w:eastAsia="Cambria"/>
          <w:w w:val="105"/>
          <w:sz w:val="22"/>
          <w:szCs w:val="22"/>
        </w:rPr>
        <w:t xml:space="preserve"> </w:t>
      </w:r>
      <w:r w:rsidRPr="00DF4A50">
        <w:rPr>
          <w:rFonts w:eastAsia="Cambria"/>
          <w:w w:val="105"/>
          <w:sz w:val="22"/>
          <w:szCs w:val="22"/>
        </w:rPr>
        <w:t>fire</w:t>
      </w:r>
      <w:r w:rsidRPr="00BA65B8">
        <w:rPr>
          <w:rFonts w:eastAsia="Cambria"/>
          <w:w w:val="105"/>
          <w:sz w:val="22"/>
          <w:szCs w:val="22"/>
        </w:rPr>
        <w:t xml:space="preserve"> </w:t>
      </w:r>
      <w:r w:rsidRPr="00DF4A50">
        <w:rPr>
          <w:rFonts w:eastAsia="Cambria"/>
          <w:w w:val="105"/>
          <w:sz w:val="22"/>
          <w:szCs w:val="22"/>
        </w:rPr>
        <w:t>prevention.</w:t>
      </w:r>
    </w:p>
    <w:p w:rsidR="005A48C5" w:rsidRPr="00DF4A50" w:rsidRDefault="005A48C5">
      <w:pPr>
        <w:widowControl w:val="0"/>
        <w:autoSpaceDE w:val="0"/>
        <w:autoSpaceDN w:val="0"/>
        <w:spacing w:before="5"/>
        <w:rPr>
          <w:rFonts w:eastAsia="Cambria"/>
          <w:sz w:val="22"/>
          <w:szCs w:val="22"/>
        </w:rPr>
      </w:pPr>
    </w:p>
    <w:p w:rsidR="005A48C5" w:rsidRPr="00822C31" w:rsidRDefault="00D11752">
      <w:pPr>
        <w:widowControl w:val="0"/>
        <w:numPr>
          <w:ilvl w:val="2"/>
          <w:numId w:val="19"/>
        </w:numPr>
        <w:tabs>
          <w:tab w:val="left" w:pos="1288"/>
          <w:tab w:val="left" w:pos="1289"/>
        </w:tabs>
        <w:autoSpaceDE w:val="0"/>
        <w:autoSpaceDN w:val="0"/>
        <w:ind w:hanging="1081"/>
        <w:jc w:val="both"/>
        <w:rPr>
          <w:rFonts w:eastAsia="Cambria"/>
          <w:b/>
          <w:bCs/>
          <w:sz w:val="22"/>
          <w:szCs w:val="22"/>
        </w:rPr>
      </w:pPr>
      <w:r w:rsidRPr="00822C31">
        <w:rPr>
          <w:rFonts w:eastAsia="Cambria"/>
          <w:b/>
          <w:bCs/>
          <w:w w:val="105"/>
          <w:sz w:val="22"/>
          <w:szCs w:val="22"/>
        </w:rPr>
        <w:t>Compliance</w:t>
      </w:r>
      <w:r w:rsidRPr="00822C31">
        <w:rPr>
          <w:rFonts w:eastAsia="Cambria"/>
          <w:b/>
          <w:bCs/>
          <w:spacing w:val="3"/>
          <w:w w:val="105"/>
          <w:sz w:val="22"/>
          <w:szCs w:val="22"/>
        </w:rPr>
        <w:t xml:space="preserve"> </w:t>
      </w:r>
      <w:r w:rsidRPr="00822C31">
        <w:rPr>
          <w:rFonts w:eastAsia="Cambria"/>
          <w:b/>
          <w:bCs/>
          <w:w w:val="105"/>
          <w:sz w:val="22"/>
          <w:szCs w:val="22"/>
        </w:rPr>
        <w:t>with</w:t>
      </w:r>
      <w:r w:rsidRPr="00822C31">
        <w:rPr>
          <w:rFonts w:eastAsia="Cambria"/>
          <w:b/>
          <w:bCs/>
          <w:spacing w:val="4"/>
          <w:w w:val="105"/>
          <w:sz w:val="22"/>
          <w:szCs w:val="22"/>
        </w:rPr>
        <w:t xml:space="preserve"> </w:t>
      </w:r>
      <w:proofErr w:type="spellStart"/>
      <w:r w:rsidRPr="00822C31">
        <w:rPr>
          <w:rFonts w:eastAsia="Cambria"/>
          <w:b/>
          <w:bCs/>
          <w:w w:val="105"/>
          <w:sz w:val="22"/>
          <w:szCs w:val="22"/>
        </w:rPr>
        <w:t>Labour</w:t>
      </w:r>
      <w:proofErr w:type="spellEnd"/>
      <w:r w:rsidRPr="00822C31">
        <w:rPr>
          <w:rFonts w:eastAsia="Cambria"/>
          <w:b/>
          <w:bCs/>
          <w:spacing w:val="5"/>
          <w:w w:val="105"/>
          <w:sz w:val="22"/>
          <w:szCs w:val="22"/>
        </w:rPr>
        <w:t xml:space="preserve"> </w:t>
      </w:r>
      <w:r w:rsidRPr="00822C31">
        <w:rPr>
          <w:rFonts w:eastAsia="Cambria"/>
          <w:b/>
          <w:bCs/>
          <w:w w:val="105"/>
          <w:sz w:val="22"/>
          <w:szCs w:val="22"/>
        </w:rPr>
        <w:t>Regulations</w:t>
      </w:r>
    </w:p>
    <w:p w:rsidR="005A48C5" w:rsidRPr="00DF4A50" w:rsidRDefault="005A48C5">
      <w:pPr>
        <w:widowControl w:val="0"/>
        <w:autoSpaceDE w:val="0"/>
        <w:autoSpaceDN w:val="0"/>
        <w:spacing w:before="1"/>
        <w:rPr>
          <w:rFonts w:eastAsia="Cambria"/>
          <w:sz w:val="22"/>
          <w:szCs w:val="22"/>
        </w:rPr>
      </w:pPr>
    </w:p>
    <w:p w:rsidR="005A48C5" w:rsidRPr="00BA65B8" w:rsidRDefault="00D11752">
      <w:pPr>
        <w:widowControl w:val="0"/>
        <w:numPr>
          <w:ilvl w:val="3"/>
          <w:numId w:val="19"/>
        </w:numPr>
        <w:tabs>
          <w:tab w:val="left" w:pos="1289"/>
        </w:tabs>
        <w:autoSpaceDE w:val="0"/>
        <w:autoSpaceDN w:val="0"/>
        <w:spacing w:line="254" w:lineRule="auto"/>
        <w:ind w:right="1603"/>
        <w:jc w:val="both"/>
        <w:rPr>
          <w:rFonts w:eastAsia="Cambria"/>
          <w:w w:val="105"/>
          <w:sz w:val="22"/>
          <w:szCs w:val="22"/>
        </w:rPr>
      </w:pPr>
      <w:r w:rsidRPr="00DF4A50">
        <w:rPr>
          <w:rFonts w:eastAsia="Cambria"/>
          <w:sz w:val="22"/>
          <w:szCs w:val="22"/>
        </w:rPr>
        <w:t>During</w:t>
      </w:r>
      <w:r w:rsidRPr="00DF4A50">
        <w:rPr>
          <w:rFonts w:eastAsia="Cambria"/>
          <w:spacing w:val="1"/>
          <w:sz w:val="22"/>
          <w:szCs w:val="22"/>
        </w:rPr>
        <w:t xml:space="preserve"> </w:t>
      </w:r>
      <w:r w:rsidRPr="00BA65B8">
        <w:rPr>
          <w:rFonts w:eastAsia="Cambria"/>
          <w:w w:val="105"/>
          <w:sz w:val="22"/>
          <w:szCs w:val="22"/>
        </w:rPr>
        <w:t xml:space="preserve">continuance of the contract, the Contractor and his sub- contractors shall abide at all times by all applicable existing </w:t>
      </w:r>
      <w:proofErr w:type="spellStart"/>
      <w:r w:rsidRPr="00BA65B8">
        <w:rPr>
          <w:rFonts w:eastAsia="Cambria"/>
          <w:w w:val="105"/>
          <w:sz w:val="22"/>
          <w:szCs w:val="22"/>
        </w:rPr>
        <w:t>labour</w:t>
      </w:r>
      <w:proofErr w:type="spellEnd"/>
      <w:r w:rsidRPr="00BA65B8">
        <w:rPr>
          <w:rFonts w:eastAsia="Cambria"/>
          <w:w w:val="105"/>
          <w:sz w:val="22"/>
          <w:szCs w:val="22"/>
        </w:rPr>
        <w:t xml:space="preserve"> enactments and rules made thereunder, regulations </w:t>
      </w:r>
      <w:r w:rsidR="009C44F6" w:rsidRPr="00BA65B8">
        <w:rPr>
          <w:rFonts w:eastAsia="Cambria"/>
          <w:w w:val="105"/>
          <w:sz w:val="22"/>
          <w:szCs w:val="22"/>
        </w:rPr>
        <w:t>Letter</w:t>
      </w:r>
      <w:r w:rsidRPr="00BA65B8">
        <w:rPr>
          <w:rFonts w:eastAsia="Cambria"/>
          <w:w w:val="105"/>
          <w:sz w:val="22"/>
          <w:szCs w:val="22"/>
        </w:rPr>
        <w:t xml:space="preserve">s and byelaws of the State or Central Government or local authority and any other </w:t>
      </w:r>
      <w:proofErr w:type="spellStart"/>
      <w:r w:rsidRPr="00BA65B8">
        <w:rPr>
          <w:rFonts w:eastAsia="Cambria"/>
          <w:w w:val="105"/>
          <w:sz w:val="22"/>
          <w:szCs w:val="22"/>
        </w:rPr>
        <w:t>labour</w:t>
      </w:r>
      <w:proofErr w:type="spellEnd"/>
      <w:r w:rsidRPr="00BA65B8">
        <w:rPr>
          <w:rFonts w:eastAsia="Cambria"/>
          <w:w w:val="105"/>
          <w:sz w:val="22"/>
          <w:szCs w:val="22"/>
        </w:rPr>
        <w:t xml:space="preserve"> law (including rules), regulations bye laws that may be passed or </w:t>
      </w:r>
      <w:r w:rsidR="009C44F6" w:rsidRPr="00BA65B8">
        <w:rPr>
          <w:rFonts w:eastAsia="Cambria"/>
          <w:w w:val="105"/>
          <w:sz w:val="22"/>
          <w:szCs w:val="22"/>
        </w:rPr>
        <w:t>Letter</w:t>
      </w:r>
      <w:r w:rsidRPr="00BA65B8">
        <w:rPr>
          <w:rFonts w:eastAsia="Cambria"/>
          <w:w w:val="105"/>
          <w:sz w:val="22"/>
          <w:szCs w:val="22"/>
        </w:rPr>
        <w:t xml:space="preserve"> that may be issued under any </w:t>
      </w:r>
      <w:proofErr w:type="spellStart"/>
      <w:r w:rsidRPr="00BA65B8">
        <w:rPr>
          <w:rFonts w:eastAsia="Cambria"/>
          <w:w w:val="105"/>
          <w:sz w:val="22"/>
          <w:szCs w:val="22"/>
        </w:rPr>
        <w:t>labour</w:t>
      </w:r>
      <w:proofErr w:type="spellEnd"/>
      <w:r w:rsidRPr="00BA65B8">
        <w:rPr>
          <w:rFonts w:eastAsia="Cambria"/>
          <w:w w:val="105"/>
          <w:sz w:val="22"/>
          <w:szCs w:val="22"/>
        </w:rPr>
        <w:t xml:space="preserve"> law in future either by the State or the Central Government or the local authority. The employees of the Contractor and the Sub-contractor in no case shall be treated as the employees of the Employer at any point of time.</w:t>
      </w:r>
    </w:p>
    <w:p w:rsidR="005A48C5" w:rsidRPr="00DF4A50" w:rsidRDefault="005A48C5">
      <w:pPr>
        <w:widowControl w:val="0"/>
        <w:autoSpaceDE w:val="0"/>
        <w:autoSpaceDN w:val="0"/>
        <w:spacing w:before="5"/>
        <w:rPr>
          <w:rFonts w:eastAsia="Cambria"/>
          <w:sz w:val="22"/>
          <w:szCs w:val="22"/>
        </w:rPr>
      </w:pPr>
    </w:p>
    <w:p w:rsidR="005A48C5" w:rsidRPr="00BA65B8" w:rsidRDefault="00D11752">
      <w:pPr>
        <w:widowControl w:val="0"/>
        <w:numPr>
          <w:ilvl w:val="3"/>
          <w:numId w:val="19"/>
        </w:numPr>
        <w:tabs>
          <w:tab w:val="left" w:pos="1289"/>
        </w:tabs>
        <w:autoSpaceDE w:val="0"/>
        <w:autoSpaceDN w:val="0"/>
        <w:spacing w:before="1" w:line="254" w:lineRule="auto"/>
        <w:ind w:right="1609"/>
        <w:jc w:val="both"/>
        <w:rPr>
          <w:rFonts w:eastAsia="Cambria"/>
          <w:w w:val="105"/>
          <w:sz w:val="22"/>
          <w:szCs w:val="22"/>
        </w:rPr>
      </w:pPr>
      <w:r w:rsidRPr="00DF4A50">
        <w:rPr>
          <w:rFonts w:eastAsia="Cambria"/>
          <w:w w:val="105"/>
          <w:sz w:val="22"/>
          <w:szCs w:val="22"/>
        </w:rPr>
        <w:t>The</w:t>
      </w:r>
      <w:r w:rsidRPr="00DF4A50">
        <w:rPr>
          <w:rFonts w:eastAsia="Cambria"/>
          <w:spacing w:val="1"/>
          <w:w w:val="105"/>
          <w:sz w:val="22"/>
          <w:szCs w:val="22"/>
        </w:rPr>
        <w:t xml:space="preserve"> </w:t>
      </w:r>
      <w:r w:rsidRPr="00DF4A50">
        <w:rPr>
          <w:rFonts w:eastAsia="Cambria"/>
          <w:w w:val="105"/>
          <w:sz w:val="22"/>
          <w:szCs w:val="22"/>
        </w:rPr>
        <w:t>Contractor</w:t>
      </w:r>
      <w:r w:rsidRPr="00BA65B8">
        <w:rPr>
          <w:rFonts w:eastAsia="Cambria"/>
          <w:w w:val="105"/>
          <w:sz w:val="22"/>
          <w:szCs w:val="22"/>
        </w:rPr>
        <w:t xml:space="preserve"> </w:t>
      </w:r>
      <w:r w:rsidRPr="00DF4A50">
        <w:rPr>
          <w:rFonts w:eastAsia="Cambria"/>
          <w:w w:val="105"/>
          <w:sz w:val="22"/>
          <w:szCs w:val="22"/>
        </w:rPr>
        <w:t>shall</w:t>
      </w:r>
      <w:r w:rsidRPr="00BA65B8">
        <w:rPr>
          <w:rFonts w:eastAsia="Cambria"/>
          <w:w w:val="105"/>
          <w:sz w:val="22"/>
          <w:szCs w:val="22"/>
        </w:rPr>
        <w:t xml:space="preserve"> </w:t>
      </w:r>
      <w:r w:rsidRPr="00DF4A50">
        <w:rPr>
          <w:rFonts w:eastAsia="Cambria"/>
          <w:w w:val="105"/>
          <w:sz w:val="22"/>
          <w:szCs w:val="22"/>
        </w:rPr>
        <w:t>keep</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Employer</w:t>
      </w:r>
      <w:r w:rsidRPr="00BA65B8">
        <w:rPr>
          <w:rFonts w:eastAsia="Cambria"/>
          <w:w w:val="105"/>
          <w:sz w:val="22"/>
          <w:szCs w:val="22"/>
        </w:rPr>
        <w:t xml:space="preserve"> </w:t>
      </w:r>
      <w:r w:rsidRPr="00DF4A50">
        <w:rPr>
          <w:rFonts w:eastAsia="Cambria"/>
          <w:w w:val="105"/>
          <w:sz w:val="22"/>
          <w:szCs w:val="22"/>
        </w:rPr>
        <w:t>indemnified</w:t>
      </w:r>
      <w:r w:rsidRPr="00BA65B8">
        <w:rPr>
          <w:rFonts w:eastAsia="Cambria"/>
          <w:w w:val="105"/>
          <w:sz w:val="22"/>
          <w:szCs w:val="22"/>
        </w:rPr>
        <w:t xml:space="preserve"> </w:t>
      </w:r>
      <w:r w:rsidRPr="00DF4A50">
        <w:rPr>
          <w:rFonts w:eastAsia="Cambria"/>
          <w:w w:val="105"/>
          <w:sz w:val="22"/>
          <w:szCs w:val="22"/>
        </w:rPr>
        <w:t>in</w:t>
      </w:r>
      <w:r w:rsidRPr="00BA65B8">
        <w:rPr>
          <w:rFonts w:eastAsia="Cambria"/>
          <w:w w:val="105"/>
          <w:sz w:val="22"/>
          <w:szCs w:val="22"/>
        </w:rPr>
        <w:t xml:space="preserve"> </w:t>
      </w:r>
      <w:r w:rsidRPr="00DF4A50">
        <w:rPr>
          <w:rFonts w:eastAsia="Cambria"/>
          <w:w w:val="105"/>
          <w:sz w:val="22"/>
          <w:szCs w:val="22"/>
        </w:rPr>
        <w:t>case</w:t>
      </w:r>
      <w:r w:rsidRPr="00BA65B8">
        <w:rPr>
          <w:rFonts w:eastAsia="Cambria"/>
          <w:w w:val="105"/>
          <w:sz w:val="22"/>
          <w:szCs w:val="22"/>
        </w:rPr>
        <w:t xml:space="preserve"> </w:t>
      </w:r>
      <w:r w:rsidRPr="00DF4A50">
        <w:rPr>
          <w:rFonts w:eastAsia="Cambria"/>
          <w:w w:val="105"/>
          <w:sz w:val="22"/>
          <w:szCs w:val="22"/>
        </w:rPr>
        <w:t>any</w:t>
      </w:r>
      <w:r w:rsidRPr="00BA65B8">
        <w:rPr>
          <w:rFonts w:eastAsia="Cambria"/>
          <w:w w:val="105"/>
          <w:sz w:val="22"/>
          <w:szCs w:val="22"/>
        </w:rPr>
        <w:t xml:space="preserve"> </w:t>
      </w:r>
      <w:r w:rsidRPr="00DF4A50">
        <w:rPr>
          <w:rFonts w:eastAsia="Cambria"/>
          <w:w w:val="105"/>
          <w:sz w:val="22"/>
          <w:szCs w:val="22"/>
        </w:rPr>
        <w:t>action is taken against the Employer by the competent authority on</w:t>
      </w:r>
      <w:r w:rsidRPr="00BA65B8">
        <w:rPr>
          <w:rFonts w:eastAsia="Cambria"/>
          <w:w w:val="105"/>
          <w:sz w:val="22"/>
          <w:szCs w:val="22"/>
        </w:rPr>
        <w:t xml:space="preserve"> </w:t>
      </w:r>
      <w:r w:rsidRPr="00DF4A50">
        <w:rPr>
          <w:rFonts w:eastAsia="Cambria"/>
          <w:w w:val="105"/>
          <w:sz w:val="22"/>
          <w:szCs w:val="22"/>
        </w:rPr>
        <w:t>account of contravention of any of the provisions of any Act or rules</w:t>
      </w:r>
      <w:r w:rsidRPr="00BA65B8">
        <w:rPr>
          <w:rFonts w:eastAsia="Cambria"/>
          <w:w w:val="105"/>
          <w:sz w:val="22"/>
          <w:szCs w:val="22"/>
        </w:rPr>
        <w:t xml:space="preserve"> </w:t>
      </w:r>
      <w:r w:rsidRPr="00DF4A50">
        <w:rPr>
          <w:rFonts w:eastAsia="Cambria"/>
          <w:w w:val="105"/>
          <w:sz w:val="22"/>
          <w:szCs w:val="22"/>
        </w:rPr>
        <w:t>made</w:t>
      </w:r>
      <w:r w:rsidRPr="00BA65B8">
        <w:rPr>
          <w:rFonts w:eastAsia="Cambria"/>
          <w:w w:val="105"/>
          <w:sz w:val="22"/>
          <w:szCs w:val="22"/>
        </w:rPr>
        <w:t xml:space="preserve"> </w:t>
      </w:r>
      <w:r w:rsidRPr="00DF4A50">
        <w:rPr>
          <w:rFonts w:eastAsia="Cambria"/>
          <w:w w:val="105"/>
          <w:sz w:val="22"/>
          <w:szCs w:val="22"/>
        </w:rPr>
        <w:t>thereunder,</w:t>
      </w:r>
      <w:r w:rsidRPr="00BA65B8">
        <w:rPr>
          <w:rFonts w:eastAsia="Cambria"/>
          <w:w w:val="105"/>
          <w:sz w:val="22"/>
          <w:szCs w:val="22"/>
        </w:rPr>
        <w:t xml:space="preserve"> </w:t>
      </w:r>
      <w:r w:rsidRPr="00DF4A50">
        <w:rPr>
          <w:rFonts w:eastAsia="Cambria"/>
          <w:w w:val="105"/>
          <w:sz w:val="22"/>
          <w:szCs w:val="22"/>
        </w:rPr>
        <w:t>regulations</w:t>
      </w:r>
      <w:r w:rsidRPr="00BA65B8">
        <w:rPr>
          <w:rFonts w:eastAsia="Cambria"/>
          <w:w w:val="105"/>
          <w:sz w:val="22"/>
          <w:szCs w:val="22"/>
        </w:rPr>
        <w:t xml:space="preserve"> </w:t>
      </w:r>
      <w:r w:rsidRPr="00DF4A50">
        <w:rPr>
          <w:rFonts w:eastAsia="Cambria"/>
          <w:w w:val="105"/>
          <w:sz w:val="22"/>
          <w:szCs w:val="22"/>
        </w:rPr>
        <w:t>or</w:t>
      </w:r>
      <w:r w:rsidRPr="00BA65B8">
        <w:rPr>
          <w:rFonts w:eastAsia="Cambria"/>
          <w:w w:val="105"/>
          <w:sz w:val="22"/>
          <w:szCs w:val="22"/>
        </w:rPr>
        <w:t xml:space="preserve"> </w:t>
      </w:r>
      <w:r w:rsidR="009C44F6" w:rsidRPr="00DF4A50">
        <w:rPr>
          <w:rFonts w:eastAsia="Cambria"/>
          <w:w w:val="105"/>
          <w:sz w:val="22"/>
          <w:szCs w:val="22"/>
        </w:rPr>
        <w:t>Letter</w:t>
      </w:r>
      <w:r w:rsidRPr="00DF4A50">
        <w:rPr>
          <w:rFonts w:eastAsia="Cambria"/>
          <w:w w:val="105"/>
          <w:sz w:val="22"/>
          <w:szCs w:val="22"/>
        </w:rPr>
        <w:t>s</w:t>
      </w:r>
      <w:r w:rsidRPr="00C7775E">
        <w:rPr>
          <w:rFonts w:eastAsia="Cambria"/>
          <w:w w:val="105"/>
          <w:sz w:val="22"/>
          <w:szCs w:val="22"/>
        </w:rPr>
        <w:t xml:space="preserve"> </w:t>
      </w:r>
      <w:r w:rsidRPr="00DF4A50">
        <w:rPr>
          <w:rFonts w:eastAsia="Cambria"/>
          <w:w w:val="105"/>
          <w:sz w:val="22"/>
          <w:szCs w:val="22"/>
        </w:rPr>
        <w:t>including</w:t>
      </w:r>
      <w:r w:rsidRPr="00C7775E">
        <w:rPr>
          <w:rFonts w:eastAsia="Cambria"/>
          <w:w w:val="105"/>
          <w:sz w:val="22"/>
          <w:szCs w:val="22"/>
        </w:rPr>
        <w:t xml:space="preserve"> </w:t>
      </w:r>
      <w:r w:rsidRPr="00DF4A50">
        <w:rPr>
          <w:rFonts w:eastAsia="Cambria"/>
          <w:w w:val="105"/>
          <w:sz w:val="22"/>
          <w:szCs w:val="22"/>
        </w:rPr>
        <w:t>amendments.</w:t>
      </w:r>
    </w:p>
    <w:p w:rsidR="005A48C5" w:rsidRPr="00DF4A50" w:rsidRDefault="005A48C5">
      <w:pPr>
        <w:widowControl w:val="0"/>
        <w:autoSpaceDE w:val="0"/>
        <w:autoSpaceDN w:val="0"/>
        <w:spacing w:before="7"/>
        <w:rPr>
          <w:rFonts w:eastAsia="Cambria"/>
          <w:sz w:val="22"/>
          <w:szCs w:val="22"/>
        </w:rPr>
      </w:pPr>
    </w:p>
    <w:p w:rsidR="005A48C5" w:rsidRPr="00BA65B8" w:rsidRDefault="00D11752">
      <w:pPr>
        <w:widowControl w:val="0"/>
        <w:numPr>
          <w:ilvl w:val="3"/>
          <w:numId w:val="19"/>
        </w:numPr>
        <w:tabs>
          <w:tab w:val="left" w:pos="1289"/>
        </w:tabs>
        <w:autoSpaceDE w:val="0"/>
        <w:autoSpaceDN w:val="0"/>
        <w:spacing w:line="254" w:lineRule="auto"/>
        <w:ind w:right="1602"/>
        <w:jc w:val="both"/>
        <w:rPr>
          <w:rFonts w:eastAsia="Cambria"/>
          <w:w w:val="105"/>
          <w:sz w:val="22"/>
          <w:szCs w:val="22"/>
        </w:rPr>
      </w:pPr>
      <w:r w:rsidRPr="00DF4A50">
        <w:rPr>
          <w:rFonts w:eastAsia="Cambria"/>
          <w:w w:val="105"/>
          <w:sz w:val="22"/>
          <w:szCs w:val="22"/>
        </w:rPr>
        <w:t>If</w:t>
      </w:r>
      <w:r w:rsidRPr="00DF4A50">
        <w:rPr>
          <w:rFonts w:eastAsia="Cambria"/>
          <w:spacing w:val="1"/>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Employer</w:t>
      </w:r>
      <w:r w:rsidRPr="00BA65B8">
        <w:rPr>
          <w:rFonts w:eastAsia="Cambria"/>
          <w:w w:val="105"/>
          <w:sz w:val="22"/>
          <w:szCs w:val="22"/>
        </w:rPr>
        <w:t xml:space="preserve"> </w:t>
      </w:r>
      <w:r w:rsidRPr="00DF4A50">
        <w:rPr>
          <w:rFonts w:eastAsia="Cambria"/>
          <w:w w:val="105"/>
          <w:sz w:val="22"/>
          <w:szCs w:val="22"/>
        </w:rPr>
        <w:t>is</w:t>
      </w:r>
      <w:r w:rsidRPr="00BA65B8">
        <w:rPr>
          <w:rFonts w:eastAsia="Cambria"/>
          <w:w w:val="105"/>
          <w:sz w:val="22"/>
          <w:szCs w:val="22"/>
        </w:rPr>
        <w:t xml:space="preserve"> </w:t>
      </w:r>
      <w:r w:rsidRPr="00DF4A50">
        <w:rPr>
          <w:rFonts w:eastAsia="Cambria"/>
          <w:w w:val="105"/>
          <w:sz w:val="22"/>
          <w:szCs w:val="22"/>
        </w:rPr>
        <w:t>caused</w:t>
      </w:r>
      <w:r w:rsidRPr="00BA65B8">
        <w:rPr>
          <w:rFonts w:eastAsia="Cambria"/>
          <w:w w:val="105"/>
          <w:sz w:val="22"/>
          <w:szCs w:val="22"/>
        </w:rPr>
        <w:t xml:space="preserve"> </w:t>
      </w:r>
      <w:r w:rsidRPr="00DF4A50">
        <w:rPr>
          <w:rFonts w:eastAsia="Cambria"/>
          <w:w w:val="105"/>
          <w:sz w:val="22"/>
          <w:szCs w:val="22"/>
        </w:rPr>
        <w:t>to</w:t>
      </w:r>
      <w:r w:rsidRPr="00BA65B8">
        <w:rPr>
          <w:rFonts w:eastAsia="Cambria"/>
          <w:w w:val="105"/>
          <w:sz w:val="22"/>
          <w:szCs w:val="22"/>
        </w:rPr>
        <w:t xml:space="preserve"> </w:t>
      </w:r>
      <w:r w:rsidRPr="00DF4A50">
        <w:rPr>
          <w:rFonts w:eastAsia="Cambria"/>
          <w:w w:val="105"/>
          <w:sz w:val="22"/>
          <w:szCs w:val="22"/>
        </w:rPr>
        <w:t>pay</w:t>
      </w:r>
      <w:r w:rsidRPr="00BA65B8">
        <w:rPr>
          <w:rFonts w:eastAsia="Cambria"/>
          <w:w w:val="105"/>
          <w:sz w:val="22"/>
          <w:szCs w:val="22"/>
        </w:rPr>
        <w:t xml:space="preserve"> </w:t>
      </w:r>
      <w:r w:rsidRPr="00DF4A50">
        <w:rPr>
          <w:rFonts w:eastAsia="Cambria"/>
          <w:w w:val="105"/>
          <w:sz w:val="22"/>
          <w:szCs w:val="22"/>
        </w:rPr>
        <w:t>under</w:t>
      </w:r>
      <w:r w:rsidRPr="00BA65B8">
        <w:rPr>
          <w:rFonts w:eastAsia="Cambria"/>
          <w:w w:val="105"/>
          <w:sz w:val="22"/>
          <w:szCs w:val="22"/>
        </w:rPr>
        <w:t xml:space="preserve"> </w:t>
      </w:r>
      <w:r w:rsidRPr="00DF4A50">
        <w:rPr>
          <w:rFonts w:eastAsia="Cambria"/>
          <w:w w:val="105"/>
          <w:sz w:val="22"/>
          <w:szCs w:val="22"/>
        </w:rPr>
        <w:t>any</w:t>
      </w:r>
      <w:r w:rsidRPr="00BA65B8">
        <w:rPr>
          <w:rFonts w:eastAsia="Cambria"/>
          <w:w w:val="105"/>
          <w:sz w:val="22"/>
          <w:szCs w:val="22"/>
        </w:rPr>
        <w:t xml:space="preserve"> </w:t>
      </w:r>
      <w:r w:rsidRPr="00DF4A50">
        <w:rPr>
          <w:rFonts w:eastAsia="Cambria"/>
          <w:w w:val="105"/>
          <w:sz w:val="22"/>
          <w:szCs w:val="22"/>
        </w:rPr>
        <w:t>law</w:t>
      </w:r>
      <w:r w:rsidRPr="00BA65B8">
        <w:rPr>
          <w:rFonts w:eastAsia="Cambria"/>
          <w:w w:val="105"/>
          <w:sz w:val="22"/>
          <w:szCs w:val="22"/>
        </w:rPr>
        <w:t xml:space="preserve"> </w:t>
      </w:r>
      <w:r w:rsidRPr="00DF4A50">
        <w:rPr>
          <w:rFonts w:eastAsia="Cambria"/>
          <w:w w:val="105"/>
          <w:sz w:val="22"/>
          <w:szCs w:val="22"/>
        </w:rPr>
        <w:t>as  principal</w:t>
      </w:r>
      <w:r w:rsidRPr="00BA65B8">
        <w:rPr>
          <w:rFonts w:eastAsia="Cambria"/>
          <w:w w:val="105"/>
          <w:sz w:val="22"/>
          <w:szCs w:val="22"/>
        </w:rPr>
        <w:t xml:space="preserve"> </w:t>
      </w:r>
      <w:r w:rsidRPr="00DF4A50">
        <w:rPr>
          <w:rFonts w:eastAsia="Cambria"/>
          <w:w w:val="105"/>
          <w:sz w:val="22"/>
          <w:szCs w:val="22"/>
        </w:rPr>
        <w:t>employer such amounts as may be necessary to cause or observe, or</w:t>
      </w:r>
      <w:r w:rsidRPr="00BA65B8">
        <w:rPr>
          <w:rFonts w:eastAsia="Cambria"/>
          <w:w w:val="105"/>
          <w:sz w:val="22"/>
          <w:szCs w:val="22"/>
        </w:rPr>
        <w:t xml:space="preserve"> </w:t>
      </w:r>
      <w:r w:rsidRPr="00DF4A50">
        <w:rPr>
          <w:rFonts w:eastAsia="Cambria"/>
          <w:w w:val="105"/>
          <w:sz w:val="22"/>
          <w:szCs w:val="22"/>
        </w:rPr>
        <w:t xml:space="preserve">for </w:t>
      </w:r>
      <w:r w:rsidR="00753658" w:rsidRPr="00DF4A50">
        <w:rPr>
          <w:rFonts w:eastAsia="Cambria"/>
          <w:w w:val="105"/>
          <w:sz w:val="22"/>
          <w:szCs w:val="22"/>
        </w:rPr>
        <w:t>non-observance</w:t>
      </w:r>
      <w:r w:rsidRPr="00DF4A50">
        <w:rPr>
          <w:rFonts w:eastAsia="Cambria"/>
          <w:w w:val="105"/>
          <w:sz w:val="22"/>
          <w:szCs w:val="22"/>
        </w:rPr>
        <w:t xml:space="preserve"> of the </w:t>
      </w:r>
      <w:r w:rsidRPr="00DF4A50">
        <w:rPr>
          <w:rFonts w:eastAsia="Cambria"/>
          <w:w w:val="105"/>
          <w:sz w:val="22"/>
          <w:szCs w:val="22"/>
        </w:rPr>
        <w:lastRenderedPageBreak/>
        <w:t xml:space="preserve">provisions stipulated in the </w:t>
      </w:r>
      <w:r w:rsidR="009C44F6" w:rsidRPr="00DF4A50">
        <w:rPr>
          <w:rFonts w:eastAsia="Cambria"/>
          <w:w w:val="105"/>
          <w:sz w:val="22"/>
          <w:szCs w:val="22"/>
        </w:rPr>
        <w:t>Letter</w:t>
      </w:r>
      <w:r w:rsidRPr="00DF4A50">
        <w:rPr>
          <w:rFonts w:eastAsia="Cambria"/>
          <w:w w:val="105"/>
          <w:sz w:val="22"/>
          <w:szCs w:val="22"/>
        </w:rPr>
        <w:t>s/</w:t>
      </w:r>
      <w:r w:rsidRPr="00BA65B8">
        <w:rPr>
          <w:rFonts w:eastAsia="Cambria"/>
          <w:w w:val="105"/>
          <w:sz w:val="22"/>
          <w:szCs w:val="22"/>
        </w:rPr>
        <w:t xml:space="preserve"> </w:t>
      </w:r>
      <w:r w:rsidRPr="00DF4A50">
        <w:rPr>
          <w:rFonts w:eastAsia="Cambria"/>
          <w:w w:val="105"/>
          <w:sz w:val="22"/>
          <w:szCs w:val="22"/>
        </w:rPr>
        <w:t>bye</w:t>
      </w:r>
      <w:r w:rsidR="00C7775E">
        <w:rPr>
          <w:rFonts w:eastAsia="Cambria"/>
          <w:w w:val="105"/>
          <w:sz w:val="22"/>
          <w:szCs w:val="22"/>
        </w:rPr>
        <w:t xml:space="preserve"> </w:t>
      </w:r>
      <w:r w:rsidRPr="00DF4A50">
        <w:rPr>
          <w:rFonts w:eastAsia="Cambria"/>
          <w:w w:val="105"/>
          <w:sz w:val="22"/>
          <w:szCs w:val="22"/>
        </w:rPr>
        <w:t>laws/Acts/ Rules/regulations including amendments, if any, on</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part</w:t>
      </w:r>
      <w:r w:rsidRPr="00BA65B8">
        <w:rPr>
          <w:rFonts w:eastAsia="Cambria"/>
          <w:w w:val="105"/>
          <w:sz w:val="22"/>
          <w:szCs w:val="22"/>
        </w:rPr>
        <w:t xml:space="preserve"> </w:t>
      </w:r>
      <w:r w:rsidRPr="00DF4A50">
        <w:rPr>
          <w:rFonts w:eastAsia="Cambria"/>
          <w:w w:val="105"/>
          <w:sz w:val="22"/>
          <w:szCs w:val="22"/>
        </w:rPr>
        <w:t>of</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Contractor,</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Employer</w:t>
      </w:r>
      <w:r w:rsidRPr="00BA65B8">
        <w:rPr>
          <w:rFonts w:eastAsia="Cambria"/>
          <w:w w:val="105"/>
          <w:sz w:val="22"/>
          <w:szCs w:val="22"/>
        </w:rPr>
        <w:t xml:space="preserve"> </w:t>
      </w:r>
      <w:r w:rsidRPr="00DF4A50">
        <w:rPr>
          <w:rFonts w:eastAsia="Cambria"/>
          <w:w w:val="105"/>
          <w:sz w:val="22"/>
          <w:szCs w:val="22"/>
        </w:rPr>
        <w:t>shall</w:t>
      </w:r>
      <w:r w:rsidRPr="00BA65B8">
        <w:rPr>
          <w:rFonts w:eastAsia="Cambria"/>
          <w:w w:val="105"/>
          <w:sz w:val="22"/>
          <w:szCs w:val="22"/>
        </w:rPr>
        <w:t xml:space="preserve"> </w:t>
      </w:r>
      <w:r w:rsidRPr="00DF4A50">
        <w:rPr>
          <w:rFonts w:eastAsia="Cambria"/>
          <w:w w:val="105"/>
          <w:sz w:val="22"/>
          <w:szCs w:val="22"/>
        </w:rPr>
        <w:t>have</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right</w:t>
      </w:r>
      <w:r w:rsidRPr="00BA65B8">
        <w:rPr>
          <w:rFonts w:eastAsia="Cambria"/>
          <w:w w:val="105"/>
          <w:sz w:val="22"/>
          <w:szCs w:val="22"/>
        </w:rPr>
        <w:t xml:space="preserve"> </w:t>
      </w:r>
      <w:r w:rsidRPr="00DF4A50">
        <w:rPr>
          <w:rFonts w:eastAsia="Cambria"/>
          <w:w w:val="105"/>
          <w:sz w:val="22"/>
          <w:szCs w:val="22"/>
        </w:rPr>
        <w:t>to</w:t>
      </w:r>
      <w:r w:rsidRPr="00BA65B8">
        <w:rPr>
          <w:rFonts w:eastAsia="Cambria"/>
          <w:w w:val="105"/>
          <w:sz w:val="22"/>
          <w:szCs w:val="22"/>
        </w:rPr>
        <w:t xml:space="preserve"> </w:t>
      </w:r>
      <w:r w:rsidRPr="00DF4A50">
        <w:rPr>
          <w:rFonts w:eastAsia="Cambria"/>
          <w:w w:val="105"/>
          <w:sz w:val="22"/>
          <w:szCs w:val="22"/>
        </w:rPr>
        <w:t>deduct any money due to the Contractor under this contract or any</w:t>
      </w:r>
      <w:r w:rsidRPr="00BA65B8">
        <w:rPr>
          <w:rFonts w:eastAsia="Cambria"/>
          <w:w w:val="105"/>
          <w:sz w:val="22"/>
          <w:szCs w:val="22"/>
        </w:rPr>
        <w:t xml:space="preserve"> </w:t>
      </w:r>
      <w:r w:rsidRPr="00DF4A50">
        <w:rPr>
          <w:rFonts w:eastAsia="Cambria"/>
          <w:w w:val="105"/>
          <w:sz w:val="22"/>
          <w:szCs w:val="22"/>
        </w:rPr>
        <w:t>other</w:t>
      </w:r>
      <w:r w:rsidRPr="00BA65B8">
        <w:rPr>
          <w:rFonts w:eastAsia="Cambria"/>
          <w:w w:val="105"/>
          <w:sz w:val="22"/>
          <w:szCs w:val="22"/>
        </w:rPr>
        <w:t xml:space="preserve"> </w:t>
      </w:r>
      <w:r w:rsidRPr="00DF4A50">
        <w:rPr>
          <w:rFonts w:eastAsia="Cambria"/>
          <w:w w:val="105"/>
          <w:sz w:val="22"/>
          <w:szCs w:val="22"/>
        </w:rPr>
        <w:t>contract</w:t>
      </w:r>
      <w:r w:rsidRPr="00BA65B8">
        <w:rPr>
          <w:rFonts w:eastAsia="Cambria"/>
          <w:w w:val="105"/>
          <w:sz w:val="22"/>
          <w:szCs w:val="22"/>
        </w:rPr>
        <w:t xml:space="preserve"> </w:t>
      </w:r>
      <w:r w:rsidRPr="00DF4A50">
        <w:rPr>
          <w:rFonts w:eastAsia="Cambria"/>
          <w:w w:val="105"/>
          <w:sz w:val="22"/>
          <w:szCs w:val="22"/>
        </w:rPr>
        <w:t>with</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employer</w:t>
      </w:r>
      <w:r w:rsidRPr="00BA65B8">
        <w:rPr>
          <w:rFonts w:eastAsia="Cambria"/>
          <w:w w:val="105"/>
          <w:sz w:val="22"/>
          <w:szCs w:val="22"/>
        </w:rPr>
        <w:t xml:space="preserve"> </w:t>
      </w:r>
      <w:r w:rsidRPr="00DF4A50">
        <w:rPr>
          <w:rFonts w:eastAsia="Cambria"/>
          <w:w w:val="105"/>
          <w:sz w:val="22"/>
          <w:szCs w:val="22"/>
        </w:rPr>
        <w:t>including</w:t>
      </w:r>
      <w:r w:rsidRPr="00BA65B8">
        <w:rPr>
          <w:rFonts w:eastAsia="Cambria"/>
          <w:w w:val="105"/>
          <w:sz w:val="22"/>
          <w:szCs w:val="22"/>
        </w:rPr>
        <w:t xml:space="preserve"> </w:t>
      </w:r>
      <w:r w:rsidRPr="00DF4A50">
        <w:rPr>
          <w:rFonts w:eastAsia="Cambria"/>
          <w:w w:val="105"/>
          <w:sz w:val="22"/>
          <w:szCs w:val="22"/>
        </w:rPr>
        <w:t>his</w:t>
      </w:r>
      <w:r w:rsidRPr="00BA65B8">
        <w:rPr>
          <w:rFonts w:eastAsia="Cambria"/>
          <w:w w:val="105"/>
          <w:sz w:val="22"/>
          <w:szCs w:val="22"/>
        </w:rPr>
        <w:t xml:space="preserve"> </w:t>
      </w:r>
      <w:r w:rsidRPr="00DF4A50">
        <w:rPr>
          <w:rFonts w:eastAsia="Cambria"/>
          <w:w w:val="105"/>
          <w:sz w:val="22"/>
          <w:szCs w:val="22"/>
        </w:rPr>
        <w:t>amount</w:t>
      </w:r>
      <w:r w:rsidRPr="00BA65B8">
        <w:rPr>
          <w:rFonts w:eastAsia="Cambria"/>
          <w:w w:val="105"/>
          <w:sz w:val="22"/>
          <w:szCs w:val="22"/>
        </w:rPr>
        <w:t xml:space="preserve"> </w:t>
      </w:r>
      <w:r w:rsidRPr="00DF4A50">
        <w:rPr>
          <w:rFonts w:eastAsia="Cambria"/>
          <w:w w:val="105"/>
          <w:sz w:val="22"/>
          <w:szCs w:val="22"/>
        </w:rPr>
        <w:t>of</w:t>
      </w:r>
      <w:r w:rsidRPr="00BA65B8">
        <w:rPr>
          <w:rFonts w:eastAsia="Cambria"/>
          <w:w w:val="105"/>
          <w:sz w:val="22"/>
          <w:szCs w:val="22"/>
        </w:rPr>
        <w:t xml:space="preserve"> </w:t>
      </w:r>
      <w:r w:rsidRPr="00DF4A50">
        <w:rPr>
          <w:rFonts w:eastAsia="Cambria"/>
          <w:w w:val="105"/>
          <w:sz w:val="22"/>
          <w:szCs w:val="22"/>
        </w:rPr>
        <w:t>performance</w:t>
      </w:r>
      <w:r w:rsidRPr="00BA65B8">
        <w:rPr>
          <w:rFonts w:eastAsia="Cambria"/>
          <w:w w:val="105"/>
          <w:sz w:val="22"/>
          <w:szCs w:val="22"/>
        </w:rPr>
        <w:t xml:space="preserve"> </w:t>
      </w:r>
      <w:r w:rsidRPr="00DF4A50">
        <w:rPr>
          <w:rFonts w:eastAsia="Cambria"/>
          <w:w w:val="105"/>
          <w:sz w:val="22"/>
          <w:szCs w:val="22"/>
        </w:rPr>
        <w:t>security</w:t>
      </w:r>
      <w:r w:rsidRPr="00BA65B8">
        <w:rPr>
          <w:rFonts w:eastAsia="Cambria"/>
          <w:w w:val="105"/>
          <w:sz w:val="22"/>
          <w:szCs w:val="22"/>
        </w:rPr>
        <w:t xml:space="preserve"> </w:t>
      </w:r>
      <w:r w:rsidRPr="00DF4A50">
        <w:rPr>
          <w:rFonts w:eastAsia="Cambria"/>
          <w:w w:val="105"/>
          <w:sz w:val="22"/>
          <w:szCs w:val="22"/>
        </w:rPr>
        <w:t>for</w:t>
      </w:r>
      <w:r w:rsidRPr="00BA65B8">
        <w:rPr>
          <w:rFonts w:eastAsia="Cambria"/>
          <w:w w:val="105"/>
          <w:sz w:val="22"/>
          <w:szCs w:val="22"/>
        </w:rPr>
        <w:t xml:space="preserve"> </w:t>
      </w:r>
      <w:r w:rsidRPr="00DF4A50">
        <w:rPr>
          <w:rFonts w:eastAsia="Cambria"/>
          <w:w w:val="105"/>
          <w:sz w:val="22"/>
          <w:szCs w:val="22"/>
        </w:rPr>
        <w:t>adjusting</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aforesaid</w:t>
      </w:r>
      <w:r w:rsidRPr="00BA65B8">
        <w:rPr>
          <w:rFonts w:eastAsia="Cambria"/>
          <w:w w:val="105"/>
          <w:sz w:val="22"/>
          <w:szCs w:val="22"/>
        </w:rPr>
        <w:t xml:space="preserve"> </w:t>
      </w:r>
      <w:r w:rsidRPr="00DF4A50">
        <w:rPr>
          <w:rFonts w:eastAsia="Cambria"/>
          <w:w w:val="105"/>
          <w:sz w:val="22"/>
          <w:szCs w:val="22"/>
        </w:rPr>
        <w:t>payment.</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Employer shall also have right to recover from the Contractor any</w:t>
      </w:r>
      <w:r w:rsidRPr="00BA65B8">
        <w:rPr>
          <w:rFonts w:eastAsia="Cambria"/>
          <w:w w:val="105"/>
          <w:sz w:val="22"/>
          <w:szCs w:val="22"/>
        </w:rPr>
        <w:t xml:space="preserve"> </w:t>
      </w:r>
      <w:r w:rsidRPr="00DF4A50">
        <w:rPr>
          <w:rFonts w:eastAsia="Cambria"/>
          <w:w w:val="105"/>
          <w:sz w:val="22"/>
          <w:szCs w:val="22"/>
        </w:rPr>
        <w:t>sum</w:t>
      </w:r>
      <w:r w:rsidRPr="00BA65B8">
        <w:rPr>
          <w:rFonts w:eastAsia="Cambria"/>
          <w:w w:val="105"/>
          <w:sz w:val="22"/>
          <w:szCs w:val="22"/>
        </w:rPr>
        <w:t xml:space="preserve"> </w:t>
      </w:r>
      <w:r w:rsidRPr="00DF4A50">
        <w:rPr>
          <w:rFonts w:eastAsia="Cambria"/>
          <w:w w:val="105"/>
          <w:sz w:val="22"/>
          <w:szCs w:val="22"/>
        </w:rPr>
        <w:t>required</w:t>
      </w:r>
      <w:r w:rsidRPr="00BA65B8">
        <w:rPr>
          <w:rFonts w:eastAsia="Cambria"/>
          <w:w w:val="105"/>
          <w:sz w:val="22"/>
          <w:szCs w:val="22"/>
        </w:rPr>
        <w:t xml:space="preserve"> </w:t>
      </w:r>
      <w:r w:rsidRPr="00DF4A50">
        <w:rPr>
          <w:rFonts w:eastAsia="Cambria"/>
          <w:w w:val="105"/>
          <w:sz w:val="22"/>
          <w:szCs w:val="22"/>
        </w:rPr>
        <w:t>or</w:t>
      </w:r>
      <w:r w:rsidRPr="00BA65B8">
        <w:rPr>
          <w:rFonts w:eastAsia="Cambria"/>
          <w:w w:val="105"/>
          <w:sz w:val="22"/>
          <w:szCs w:val="22"/>
        </w:rPr>
        <w:t xml:space="preserve"> </w:t>
      </w:r>
      <w:r w:rsidRPr="00DF4A50">
        <w:rPr>
          <w:rFonts w:eastAsia="Cambria"/>
          <w:w w:val="105"/>
          <w:sz w:val="22"/>
          <w:szCs w:val="22"/>
        </w:rPr>
        <w:t>estimated</w:t>
      </w:r>
      <w:r w:rsidRPr="00BA65B8">
        <w:rPr>
          <w:rFonts w:eastAsia="Cambria"/>
          <w:w w:val="105"/>
          <w:sz w:val="22"/>
          <w:szCs w:val="22"/>
        </w:rPr>
        <w:t xml:space="preserve"> </w:t>
      </w:r>
      <w:r w:rsidRPr="00DF4A50">
        <w:rPr>
          <w:rFonts w:eastAsia="Cambria"/>
          <w:w w:val="105"/>
          <w:sz w:val="22"/>
          <w:szCs w:val="22"/>
        </w:rPr>
        <w:t>to</w:t>
      </w:r>
      <w:r w:rsidRPr="00BA65B8">
        <w:rPr>
          <w:rFonts w:eastAsia="Cambria"/>
          <w:w w:val="105"/>
          <w:sz w:val="22"/>
          <w:szCs w:val="22"/>
        </w:rPr>
        <w:t xml:space="preserve"> </w:t>
      </w:r>
      <w:r w:rsidRPr="00DF4A50">
        <w:rPr>
          <w:rFonts w:eastAsia="Cambria"/>
          <w:w w:val="105"/>
          <w:sz w:val="22"/>
          <w:szCs w:val="22"/>
        </w:rPr>
        <w:t>be</w:t>
      </w:r>
      <w:r w:rsidRPr="00BA65B8">
        <w:rPr>
          <w:rFonts w:eastAsia="Cambria"/>
          <w:w w:val="105"/>
          <w:sz w:val="22"/>
          <w:szCs w:val="22"/>
        </w:rPr>
        <w:t xml:space="preserve"> </w:t>
      </w:r>
      <w:r w:rsidRPr="00DF4A50">
        <w:rPr>
          <w:rFonts w:eastAsia="Cambria"/>
          <w:w w:val="105"/>
          <w:sz w:val="22"/>
          <w:szCs w:val="22"/>
        </w:rPr>
        <w:t>required</w:t>
      </w:r>
      <w:r w:rsidRPr="00BA65B8">
        <w:rPr>
          <w:rFonts w:eastAsia="Cambria"/>
          <w:w w:val="105"/>
          <w:sz w:val="22"/>
          <w:szCs w:val="22"/>
        </w:rPr>
        <w:t xml:space="preserve"> </w:t>
      </w:r>
      <w:r w:rsidRPr="00DF4A50">
        <w:rPr>
          <w:rFonts w:eastAsia="Cambria"/>
          <w:w w:val="105"/>
          <w:sz w:val="22"/>
          <w:szCs w:val="22"/>
        </w:rPr>
        <w:t>for</w:t>
      </w:r>
      <w:r w:rsidRPr="00BA65B8">
        <w:rPr>
          <w:rFonts w:eastAsia="Cambria"/>
          <w:w w:val="105"/>
          <w:sz w:val="22"/>
          <w:szCs w:val="22"/>
        </w:rPr>
        <w:t xml:space="preserve"> </w:t>
      </w:r>
      <w:r w:rsidRPr="00DF4A50">
        <w:rPr>
          <w:rFonts w:eastAsia="Cambria"/>
          <w:w w:val="105"/>
          <w:sz w:val="22"/>
          <w:szCs w:val="22"/>
        </w:rPr>
        <w:t>making</w:t>
      </w:r>
      <w:r w:rsidRPr="00BA65B8">
        <w:rPr>
          <w:rFonts w:eastAsia="Cambria"/>
          <w:w w:val="105"/>
          <w:sz w:val="22"/>
          <w:szCs w:val="22"/>
        </w:rPr>
        <w:t xml:space="preserve"> </w:t>
      </w:r>
      <w:r w:rsidRPr="00DF4A50">
        <w:rPr>
          <w:rFonts w:eastAsia="Cambria"/>
          <w:w w:val="105"/>
          <w:sz w:val="22"/>
          <w:szCs w:val="22"/>
        </w:rPr>
        <w:t>good</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loss</w:t>
      </w:r>
      <w:r w:rsidRPr="00BA65B8">
        <w:rPr>
          <w:rFonts w:eastAsia="Cambria"/>
          <w:w w:val="105"/>
          <w:sz w:val="22"/>
          <w:szCs w:val="22"/>
        </w:rPr>
        <w:t xml:space="preserve"> </w:t>
      </w:r>
      <w:r w:rsidRPr="00DF4A50">
        <w:rPr>
          <w:rFonts w:eastAsia="Cambria"/>
          <w:w w:val="105"/>
          <w:sz w:val="22"/>
          <w:szCs w:val="22"/>
        </w:rPr>
        <w:t>or</w:t>
      </w:r>
      <w:r w:rsidRPr="00BA65B8">
        <w:rPr>
          <w:rFonts w:eastAsia="Cambria"/>
          <w:w w:val="105"/>
          <w:sz w:val="22"/>
          <w:szCs w:val="22"/>
        </w:rPr>
        <w:t xml:space="preserve"> </w:t>
      </w:r>
      <w:r w:rsidRPr="00DF4A50">
        <w:rPr>
          <w:rFonts w:eastAsia="Cambria"/>
          <w:w w:val="105"/>
          <w:sz w:val="22"/>
          <w:szCs w:val="22"/>
        </w:rPr>
        <w:t>damage</w:t>
      </w:r>
      <w:r w:rsidRPr="00BA65B8">
        <w:rPr>
          <w:rFonts w:eastAsia="Cambria"/>
          <w:w w:val="105"/>
          <w:sz w:val="22"/>
          <w:szCs w:val="22"/>
        </w:rPr>
        <w:t xml:space="preserve"> </w:t>
      </w:r>
      <w:r w:rsidRPr="00DF4A50">
        <w:rPr>
          <w:rFonts w:eastAsia="Cambria"/>
          <w:w w:val="105"/>
          <w:sz w:val="22"/>
          <w:szCs w:val="22"/>
        </w:rPr>
        <w:t>suffered</w:t>
      </w:r>
      <w:r w:rsidRPr="00BA65B8">
        <w:rPr>
          <w:rFonts w:eastAsia="Cambria"/>
          <w:w w:val="105"/>
          <w:sz w:val="22"/>
          <w:szCs w:val="22"/>
        </w:rPr>
        <w:t xml:space="preserve"> </w:t>
      </w:r>
      <w:r w:rsidRPr="00DF4A50">
        <w:rPr>
          <w:rFonts w:eastAsia="Cambria"/>
          <w:w w:val="105"/>
          <w:sz w:val="22"/>
          <w:szCs w:val="22"/>
        </w:rPr>
        <w:t>by</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Employer.</w:t>
      </w:r>
    </w:p>
    <w:p w:rsidR="005A48C5" w:rsidRPr="00BA65B8" w:rsidRDefault="00D11752">
      <w:pPr>
        <w:widowControl w:val="0"/>
        <w:autoSpaceDE w:val="0"/>
        <w:autoSpaceDN w:val="0"/>
        <w:spacing w:before="64" w:line="254" w:lineRule="auto"/>
        <w:ind w:left="1288" w:right="1603"/>
        <w:jc w:val="both"/>
        <w:rPr>
          <w:rFonts w:eastAsia="Cambria"/>
          <w:w w:val="105"/>
          <w:sz w:val="22"/>
          <w:szCs w:val="22"/>
        </w:rPr>
      </w:pPr>
      <w:r w:rsidRPr="00DF4A50">
        <w:rPr>
          <w:rFonts w:eastAsia="Cambria"/>
          <w:w w:val="105"/>
          <w:sz w:val="22"/>
          <w:szCs w:val="22"/>
        </w:rPr>
        <w:t>Notwithstanding</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above,</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Contractor</w:t>
      </w:r>
      <w:r w:rsidRPr="00BA65B8">
        <w:rPr>
          <w:rFonts w:eastAsia="Cambria"/>
          <w:w w:val="105"/>
          <w:sz w:val="22"/>
          <w:szCs w:val="22"/>
        </w:rPr>
        <w:t xml:space="preserve"> </w:t>
      </w:r>
      <w:r w:rsidRPr="00DF4A50">
        <w:rPr>
          <w:rFonts w:eastAsia="Cambria"/>
          <w:w w:val="105"/>
          <w:sz w:val="22"/>
          <w:szCs w:val="22"/>
        </w:rPr>
        <w:t>shall</w:t>
      </w:r>
      <w:r w:rsidRPr="00BA65B8">
        <w:rPr>
          <w:rFonts w:eastAsia="Cambria"/>
          <w:w w:val="105"/>
          <w:sz w:val="22"/>
          <w:szCs w:val="22"/>
        </w:rPr>
        <w:t xml:space="preserve"> </w:t>
      </w:r>
      <w:r w:rsidRPr="00DF4A50">
        <w:rPr>
          <w:rFonts w:eastAsia="Cambria"/>
          <w:w w:val="105"/>
          <w:sz w:val="22"/>
          <w:szCs w:val="22"/>
        </w:rPr>
        <w:t>furnish</w:t>
      </w:r>
      <w:r w:rsidRPr="00BA65B8">
        <w:rPr>
          <w:rFonts w:eastAsia="Cambria"/>
          <w:w w:val="105"/>
          <w:sz w:val="22"/>
          <w:szCs w:val="22"/>
        </w:rPr>
        <w:t xml:space="preserve"> </w:t>
      </w:r>
      <w:r w:rsidRPr="00DF4A50">
        <w:rPr>
          <w:rFonts w:eastAsia="Cambria"/>
          <w:w w:val="105"/>
          <w:sz w:val="22"/>
          <w:szCs w:val="22"/>
        </w:rPr>
        <w:t>to</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Employer</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details/documents</w:t>
      </w:r>
      <w:r w:rsidRPr="00BA65B8">
        <w:rPr>
          <w:rFonts w:eastAsia="Cambria"/>
          <w:w w:val="105"/>
          <w:sz w:val="22"/>
          <w:szCs w:val="22"/>
        </w:rPr>
        <w:t xml:space="preserve"> </w:t>
      </w:r>
      <w:r w:rsidRPr="00DF4A50">
        <w:rPr>
          <w:rFonts w:eastAsia="Cambria"/>
          <w:w w:val="105"/>
          <w:sz w:val="22"/>
          <w:szCs w:val="22"/>
        </w:rPr>
        <w:t>evidencing</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proofErr w:type="spellStart"/>
      <w:r w:rsidRPr="00DF4A50">
        <w:rPr>
          <w:rFonts w:eastAsia="Cambria"/>
          <w:w w:val="105"/>
          <w:sz w:val="22"/>
          <w:szCs w:val="22"/>
        </w:rPr>
        <w:t>Contractor‟s</w:t>
      </w:r>
      <w:proofErr w:type="spellEnd"/>
      <w:r w:rsidRPr="00BA65B8">
        <w:rPr>
          <w:rFonts w:eastAsia="Cambria"/>
          <w:w w:val="105"/>
          <w:sz w:val="22"/>
          <w:szCs w:val="22"/>
        </w:rPr>
        <w:t xml:space="preserve"> </w:t>
      </w:r>
      <w:r w:rsidRPr="00DF4A50">
        <w:rPr>
          <w:rFonts w:eastAsia="Cambria"/>
          <w:w w:val="105"/>
          <w:sz w:val="22"/>
          <w:szCs w:val="22"/>
        </w:rPr>
        <w:t>compliance</w:t>
      </w:r>
      <w:r w:rsidRPr="00BA65B8">
        <w:rPr>
          <w:rFonts w:eastAsia="Cambria"/>
          <w:w w:val="105"/>
          <w:sz w:val="22"/>
          <w:szCs w:val="22"/>
        </w:rPr>
        <w:t xml:space="preserve"> </w:t>
      </w:r>
      <w:r w:rsidRPr="00DF4A50">
        <w:rPr>
          <w:rFonts w:eastAsia="Cambria"/>
          <w:w w:val="105"/>
          <w:sz w:val="22"/>
          <w:szCs w:val="22"/>
        </w:rPr>
        <w:t>to</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laws</w:t>
      </w:r>
      <w:r w:rsidRPr="00BA65B8">
        <w:rPr>
          <w:rFonts w:eastAsia="Cambria"/>
          <w:w w:val="105"/>
          <w:sz w:val="22"/>
          <w:szCs w:val="22"/>
        </w:rPr>
        <w:t xml:space="preserve"> </w:t>
      </w:r>
      <w:r w:rsidRPr="00DF4A50">
        <w:rPr>
          <w:rFonts w:eastAsia="Cambria"/>
          <w:w w:val="105"/>
          <w:sz w:val="22"/>
          <w:szCs w:val="22"/>
        </w:rPr>
        <w:t>applicable</w:t>
      </w:r>
      <w:r w:rsidRPr="00BA65B8">
        <w:rPr>
          <w:rFonts w:eastAsia="Cambria"/>
          <w:w w:val="105"/>
          <w:sz w:val="22"/>
          <w:szCs w:val="22"/>
        </w:rPr>
        <w:t xml:space="preserve"> </w:t>
      </w:r>
      <w:r w:rsidRPr="00DF4A50">
        <w:rPr>
          <w:rFonts w:eastAsia="Cambria"/>
          <w:w w:val="105"/>
          <w:sz w:val="22"/>
          <w:szCs w:val="22"/>
        </w:rPr>
        <w:t>to</w:t>
      </w:r>
      <w:r w:rsidRPr="00BA65B8">
        <w:rPr>
          <w:rFonts w:eastAsia="Cambria"/>
          <w:w w:val="105"/>
          <w:sz w:val="22"/>
          <w:szCs w:val="22"/>
        </w:rPr>
        <w:t xml:space="preserve"> </w:t>
      </w:r>
      <w:r w:rsidRPr="00DF4A50">
        <w:rPr>
          <w:rFonts w:eastAsia="Cambria"/>
          <w:w w:val="105"/>
          <w:sz w:val="22"/>
          <w:szCs w:val="22"/>
        </w:rPr>
        <w:t>establishments</w:t>
      </w:r>
      <w:r w:rsidRPr="00BA65B8">
        <w:rPr>
          <w:rFonts w:eastAsia="Cambria"/>
          <w:w w:val="105"/>
          <w:sz w:val="22"/>
          <w:szCs w:val="22"/>
        </w:rPr>
        <w:t xml:space="preserve"> </w:t>
      </w:r>
      <w:r w:rsidRPr="00DF4A50">
        <w:rPr>
          <w:rFonts w:eastAsia="Cambria"/>
          <w:w w:val="105"/>
          <w:sz w:val="22"/>
          <w:szCs w:val="22"/>
        </w:rPr>
        <w:t>engaged</w:t>
      </w:r>
      <w:r w:rsidRPr="00BA65B8">
        <w:rPr>
          <w:rFonts w:eastAsia="Cambria"/>
          <w:w w:val="105"/>
          <w:sz w:val="22"/>
          <w:szCs w:val="22"/>
        </w:rPr>
        <w:t xml:space="preserve"> </w:t>
      </w:r>
      <w:r w:rsidRPr="00DF4A50">
        <w:rPr>
          <w:rFonts w:eastAsia="Cambria"/>
          <w:w w:val="105"/>
          <w:sz w:val="22"/>
          <w:szCs w:val="22"/>
        </w:rPr>
        <w:t>in</w:t>
      </w:r>
      <w:r w:rsidRPr="00BA65B8">
        <w:rPr>
          <w:rFonts w:eastAsia="Cambria"/>
          <w:w w:val="105"/>
          <w:sz w:val="22"/>
          <w:szCs w:val="22"/>
        </w:rPr>
        <w:t xml:space="preserve"> </w:t>
      </w:r>
      <w:r w:rsidRPr="00DF4A50">
        <w:rPr>
          <w:rFonts w:eastAsia="Cambria"/>
          <w:w w:val="105"/>
          <w:sz w:val="22"/>
          <w:szCs w:val="22"/>
        </w:rPr>
        <w:t>building</w:t>
      </w:r>
      <w:r w:rsidRPr="00BA65B8">
        <w:rPr>
          <w:rFonts w:eastAsia="Cambria"/>
          <w:w w:val="105"/>
          <w:sz w:val="22"/>
          <w:szCs w:val="22"/>
        </w:rPr>
        <w:t xml:space="preserve"> </w:t>
      </w:r>
      <w:r w:rsidRPr="00DF4A50">
        <w:rPr>
          <w:rFonts w:eastAsia="Cambria"/>
          <w:w w:val="105"/>
          <w:sz w:val="22"/>
          <w:szCs w:val="22"/>
        </w:rPr>
        <w:t>and</w:t>
      </w:r>
      <w:r w:rsidRPr="00BA65B8">
        <w:rPr>
          <w:rFonts w:eastAsia="Cambria"/>
          <w:w w:val="105"/>
          <w:sz w:val="22"/>
          <w:szCs w:val="22"/>
        </w:rPr>
        <w:t xml:space="preserve"> </w:t>
      </w:r>
      <w:r w:rsidRPr="00DF4A50">
        <w:rPr>
          <w:rFonts w:eastAsia="Cambria"/>
          <w:w w:val="105"/>
          <w:sz w:val="22"/>
          <w:szCs w:val="22"/>
        </w:rPr>
        <w:t>other</w:t>
      </w:r>
      <w:r w:rsidRPr="00BA65B8">
        <w:rPr>
          <w:rFonts w:eastAsia="Cambria"/>
          <w:w w:val="105"/>
          <w:sz w:val="22"/>
          <w:szCs w:val="22"/>
        </w:rPr>
        <w:t xml:space="preserve"> </w:t>
      </w:r>
      <w:r w:rsidRPr="00DF4A50">
        <w:rPr>
          <w:rFonts w:eastAsia="Cambria"/>
          <w:w w:val="105"/>
          <w:sz w:val="22"/>
          <w:szCs w:val="22"/>
        </w:rPr>
        <w:t>construction</w:t>
      </w:r>
      <w:r w:rsidRPr="00BA65B8">
        <w:rPr>
          <w:rFonts w:eastAsia="Cambria"/>
          <w:w w:val="105"/>
          <w:sz w:val="22"/>
          <w:szCs w:val="22"/>
        </w:rPr>
        <w:t xml:space="preserve"> </w:t>
      </w:r>
      <w:r w:rsidRPr="00DF4A50">
        <w:rPr>
          <w:rFonts w:eastAsia="Cambria"/>
          <w:w w:val="105"/>
          <w:sz w:val="22"/>
          <w:szCs w:val="22"/>
        </w:rPr>
        <w:t>works,</w:t>
      </w:r>
      <w:r w:rsidRPr="00BA65B8">
        <w:rPr>
          <w:rFonts w:eastAsia="Cambria"/>
          <w:w w:val="105"/>
          <w:sz w:val="22"/>
          <w:szCs w:val="22"/>
        </w:rPr>
        <w:t xml:space="preserve"> </w:t>
      </w:r>
      <w:r w:rsidRPr="00DF4A50">
        <w:rPr>
          <w:rFonts w:eastAsia="Cambria"/>
          <w:w w:val="105"/>
          <w:sz w:val="22"/>
          <w:szCs w:val="22"/>
        </w:rPr>
        <w:t>as</w:t>
      </w:r>
      <w:r w:rsidRPr="00BA65B8">
        <w:rPr>
          <w:rFonts w:eastAsia="Cambria"/>
          <w:w w:val="105"/>
          <w:sz w:val="22"/>
          <w:szCs w:val="22"/>
        </w:rPr>
        <w:t xml:space="preserve"> </w:t>
      </w:r>
      <w:r w:rsidRPr="00DF4A50">
        <w:rPr>
          <w:rFonts w:eastAsia="Cambria"/>
          <w:w w:val="105"/>
          <w:sz w:val="22"/>
          <w:szCs w:val="22"/>
        </w:rPr>
        <w:t>may</w:t>
      </w:r>
      <w:r w:rsidRPr="00BA65B8">
        <w:rPr>
          <w:rFonts w:eastAsia="Cambria"/>
          <w:w w:val="105"/>
          <w:sz w:val="22"/>
          <w:szCs w:val="22"/>
        </w:rPr>
        <w:t xml:space="preserve"> </w:t>
      </w:r>
      <w:r w:rsidRPr="00DF4A50">
        <w:rPr>
          <w:rFonts w:eastAsia="Cambria"/>
          <w:w w:val="105"/>
          <w:sz w:val="22"/>
          <w:szCs w:val="22"/>
        </w:rPr>
        <w:t>be</w:t>
      </w:r>
      <w:r w:rsidRPr="00BA65B8">
        <w:rPr>
          <w:rFonts w:eastAsia="Cambria"/>
          <w:w w:val="105"/>
          <w:sz w:val="22"/>
          <w:szCs w:val="22"/>
        </w:rPr>
        <w:t xml:space="preserve"> </w:t>
      </w:r>
      <w:r w:rsidRPr="00DF4A50">
        <w:rPr>
          <w:rFonts w:eastAsia="Cambria"/>
          <w:w w:val="105"/>
          <w:sz w:val="22"/>
          <w:szCs w:val="22"/>
        </w:rPr>
        <w:t>sought</w:t>
      </w:r>
      <w:r w:rsidRPr="00BA65B8">
        <w:rPr>
          <w:rFonts w:eastAsia="Cambria"/>
          <w:w w:val="105"/>
          <w:sz w:val="22"/>
          <w:szCs w:val="22"/>
        </w:rPr>
        <w:t xml:space="preserve"> </w:t>
      </w:r>
      <w:r w:rsidRPr="00DF4A50">
        <w:rPr>
          <w:rFonts w:eastAsia="Cambria"/>
          <w:w w:val="105"/>
          <w:sz w:val="22"/>
          <w:szCs w:val="22"/>
        </w:rPr>
        <w:t>by the</w:t>
      </w:r>
      <w:r w:rsidRPr="00BA65B8">
        <w:rPr>
          <w:rFonts w:eastAsia="Cambria"/>
          <w:w w:val="105"/>
          <w:sz w:val="22"/>
          <w:szCs w:val="22"/>
        </w:rPr>
        <w:t xml:space="preserve"> </w:t>
      </w:r>
      <w:r w:rsidRPr="00DF4A50">
        <w:rPr>
          <w:rFonts w:eastAsia="Cambria"/>
          <w:w w:val="105"/>
          <w:sz w:val="22"/>
          <w:szCs w:val="22"/>
        </w:rPr>
        <w:t>Employer.</w:t>
      </w:r>
      <w:r w:rsidRPr="00BA65B8">
        <w:rPr>
          <w:rFonts w:eastAsia="Cambria"/>
          <w:w w:val="105"/>
          <w:sz w:val="22"/>
          <w:szCs w:val="22"/>
        </w:rPr>
        <w:t xml:space="preserve"> </w:t>
      </w:r>
      <w:r w:rsidRPr="00DF4A50">
        <w:rPr>
          <w:rFonts w:eastAsia="Cambria"/>
          <w:w w:val="105"/>
          <w:sz w:val="22"/>
          <w:szCs w:val="22"/>
        </w:rPr>
        <w:t>In</w:t>
      </w:r>
      <w:r w:rsidRPr="00BA65B8">
        <w:rPr>
          <w:rFonts w:eastAsia="Cambria"/>
          <w:w w:val="105"/>
          <w:sz w:val="22"/>
          <w:szCs w:val="22"/>
        </w:rPr>
        <w:t xml:space="preserve"> </w:t>
      </w:r>
      <w:r w:rsidRPr="00DF4A50">
        <w:rPr>
          <w:rFonts w:eastAsia="Cambria"/>
          <w:w w:val="105"/>
          <w:sz w:val="22"/>
          <w:szCs w:val="22"/>
        </w:rPr>
        <w:t>particular</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Contractor</w:t>
      </w:r>
      <w:r w:rsidRPr="00BA65B8">
        <w:rPr>
          <w:rFonts w:eastAsia="Cambria"/>
          <w:w w:val="105"/>
          <w:sz w:val="22"/>
          <w:szCs w:val="22"/>
        </w:rPr>
        <w:t xml:space="preserve"> </w:t>
      </w:r>
      <w:r w:rsidRPr="00DF4A50">
        <w:rPr>
          <w:rFonts w:eastAsia="Cambria"/>
          <w:w w:val="105"/>
          <w:sz w:val="22"/>
          <w:szCs w:val="22"/>
        </w:rPr>
        <w:t>shall</w:t>
      </w:r>
      <w:r w:rsidRPr="00BA65B8">
        <w:rPr>
          <w:rFonts w:eastAsia="Cambria"/>
          <w:w w:val="105"/>
          <w:sz w:val="22"/>
          <w:szCs w:val="22"/>
        </w:rPr>
        <w:t xml:space="preserve"> </w:t>
      </w:r>
      <w:r w:rsidRPr="00DF4A50">
        <w:rPr>
          <w:rFonts w:eastAsia="Cambria"/>
          <w:w w:val="105"/>
          <w:sz w:val="22"/>
          <w:szCs w:val="22"/>
        </w:rPr>
        <w:t>submit</w:t>
      </w:r>
      <w:r w:rsidRPr="00BA65B8">
        <w:rPr>
          <w:rFonts w:eastAsia="Cambria"/>
          <w:w w:val="105"/>
          <w:sz w:val="22"/>
          <w:szCs w:val="22"/>
        </w:rPr>
        <w:t xml:space="preserve"> </w:t>
      </w:r>
      <w:r w:rsidRPr="00DF4A50">
        <w:rPr>
          <w:rFonts w:eastAsia="Cambria"/>
          <w:w w:val="105"/>
          <w:sz w:val="22"/>
          <w:szCs w:val="22"/>
        </w:rPr>
        <w:t>quarterly</w:t>
      </w:r>
      <w:r w:rsidRPr="00BA65B8">
        <w:rPr>
          <w:rFonts w:eastAsia="Cambria"/>
          <w:w w:val="105"/>
          <w:sz w:val="22"/>
          <w:szCs w:val="22"/>
        </w:rPr>
        <w:t xml:space="preserve"> </w:t>
      </w:r>
      <w:r w:rsidRPr="00DF4A50">
        <w:rPr>
          <w:rFonts w:eastAsia="Cambria"/>
          <w:w w:val="105"/>
          <w:sz w:val="22"/>
          <w:szCs w:val="22"/>
        </w:rPr>
        <w:t>certificate</w:t>
      </w:r>
      <w:r w:rsidRPr="00BA65B8">
        <w:rPr>
          <w:rFonts w:eastAsia="Cambria"/>
          <w:w w:val="105"/>
          <w:sz w:val="22"/>
          <w:szCs w:val="22"/>
        </w:rPr>
        <w:t xml:space="preserve"> </w:t>
      </w:r>
      <w:r w:rsidRPr="00DF4A50">
        <w:rPr>
          <w:rFonts w:eastAsia="Cambria"/>
          <w:w w:val="105"/>
          <w:sz w:val="22"/>
          <w:szCs w:val="22"/>
        </w:rPr>
        <w:t>regarding</w:t>
      </w:r>
      <w:r w:rsidRPr="00BA65B8">
        <w:rPr>
          <w:rFonts w:eastAsia="Cambria"/>
          <w:w w:val="105"/>
          <w:sz w:val="22"/>
          <w:szCs w:val="22"/>
        </w:rPr>
        <w:t xml:space="preserve"> </w:t>
      </w:r>
      <w:r w:rsidRPr="00DF4A50">
        <w:rPr>
          <w:rFonts w:eastAsia="Cambria"/>
          <w:w w:val="105"/>
          <w:sz w:val="22"/>
          <w:szCs w:val="22"/>
        </w:rPr>
        <w:t>compliance</w:t>
      </w:r>
      <w:r w:rsidRPr="00BA65B8">
        <w:rPr>
          <w:rFonts w:eastAsia="Cambria"/>
          <w:w w:val="105"/>
          <w:sz w:val="22"/>
          <w:szCs w:val="22"/>
        </w:rPr>
        <w:t xml:space="preserve"> </w:t>
      </w:r>
      <w:r w:rsidRPr="00DF4A50">
        <w:rPr>
          <w:rFonts w:eastAsia="Cambria"/>
          <w:w w:val="105"/>
          <w:sz w:val="22"/>
          <w:szCs w:val="22"/>
        </w:rPr>
        <w:t>in</w:t>
      </w:r>
      <w:r w:rsidRPr="00BA65B8">
        <w:rPr>
          <w:rFonts w:eastAsia="Cambria"/>
          <w:w w:val="105"/>
          <w:sz w:val="22"/>
          <w:szCs w:val="22"/>
        </w:rPr>
        <w:t xml:space="preserve"> </w:t>
      </w:r>
      <w:r w:rsidRPr="00DF4A50">
        <w:rPr>
          <w:rFonts w:eastAsia="Cambria"/>
          <w:w w:val="105"/>
          <w:sz w:val="22"/>
          <w:szCs w:val="22"/>
        </w:rPr>
        <w:t>respect</w:t>
      </w:r>
      <w:r w:rsidRPr="00BA65B8">
        <w:rPr>
          <w:rFonts w:eastAsia="Cambria"/>
          <w:w w:val="105"/>
          <w:sz w:val="22"/>
          <w:szCs w:val="22"/>
        </w:rPr>
        <w:t xml:space="preserve"> </w:t>
      </w:r>
      <w:r w:rsidRPr="00DF4A50">
        <w:rPr>
          <w:rFonts w:eastAsia="Cambria"/>
          <w:w w:val="105"/>
          <w:sz w:val="22"/>
          <w:szCs w:val="22"/>
        </w:rPr>
        <w:t>of</w:t>
      </w:r>
      <w:r w:rsidRPr="00BA65B8">
        <w:rPr>
          <w:rFonts w:eastAsia="Cambria"/>
          <w:w w:val="105"/>
          <w:sz w:val="22"/>
          <w:szCs w:val="22"/>
        </w:rPr>
        <w:t xml:space="preserve"> </w:t>
      </w:r>
      <w:r w:rsidRPr="00DF4A50">
        <w:rPr>
          <w:rFonts w:eastAsia="Cambria"/>
          <w:w w:val="105"/>
          <w:sz w:val="22"/>
          <w:szCs w:val="22"/>
        </w:rPr>
        <w:t>provisions</w:t>
      </w:r>
      <w:r w:rsidRPr="00BA65B8">
        <w:rPr>
          <w:rFonts w:eastAsia="Cambria"/>
          <w:w w:val="105"/>
          <w:sz w:val="22"/>
          <w:szCs w:val="22"/>
        </w:rPr>
        <w:t xml:space="preserve"> </w:t>
      </w:r>
      <w:r w:rsidRPr="00DF4A50">
        <w:rPr>
          <w:rFonts w:eastAsia="Cambria"/>
          <w:w w:val="105"/>
          <w:sz w:val="22"/>
          <w:szCs w:val="22"/>
        </w:rPr>
        <w:t>of</w:t>
      </w:r>
      <w:r w:rsidRPr="00BA65B8">
        <w:rPr>
          <w:rFonts w:eastAsia="Cambria"/>
          <w:w w:val="105"/>
          <w:sz w:val="22"/>
          <w:szCs w:val="22"/>
        </w:rPr>
        <w:t xml:space="preserve"> </w:t>
      </w:r>
      <w:r w:rsidRPr="00DF4A50">
        <w:rPr>
          <w:rFonts w:eastAsia="Cambria"/>
          <w:w w:val="105"/>
          <w:sz w:val="22"/>
          <w:szCs w:val="22"/>
        </w:rPr>
        <w:t xml:space="preserve">Employees‟ </w:t>
      </w:r>
      <w:r w:rsidRPr="00F05397">
        <w:rPr>
          <w:rFonts w:eastAsia="Cambria"/>
          <w:b/>
          <w:bCs/>
          <w:w w:val="105"/>
          <w:sz w:val="22"/>
          <w:szCs w:val="22"/>
        </w:rPr>
        <w:t>Provident Fund and Misc. Provisions Act 1952</w:t>
      </w:r>
      <w:r w:rsidRPr="00DF4A50">
        <w:rPr>
          <w:rFonts w:eastAsia="Cambria"/>
          <w:b/>
          <w:bCs/>
          <w:w w:val="105"/>
          <w:sz w:val="22"/>
          <w:szCs w:val="22"/>
        </w:rPr>
        <w:t xml:space="preserve"> </w:t>
      </w:r>
      <w:r w:rsidRPr="00DF4A50">
        <w:rPr>
          <w:rFonts w:eastAsia="Cambria"/>
          <w:w w:val="105"/>
          <w:sz w:val="22"/>
          <w:szCs w:val="22"/>
        </w:rPr>
        <w:t>to the</w:t>
      </w:r>
      <w:r w:rsidRPr="00BA65B8">
        <w:rPr>
          <w:rFonts w:eastAsia="Cambria"/>
          <w:w w:val="105"/>
          <w:sz w:val="22"/>
          <w:szCs w:val="22"/>
        </w:rPr>
        <w:t xml:space="preserve"> </w:t>
      </w:r>
      <w:r w:rsidRPr="00DF4A50">
        <w:rPr>
          <w:rFonts w:eastAsia="Cambria"/>
          <w:w w:val="105"/>
          <w:sz w:val="22"/>
          <w:szCs w:val="22"/>
        </w:rPr>
        <w:t>Employer.</w:t>
      </w:r>
      <w:r w:rsidRPr="00BA65B8">
        <w:rPr>
          <w:rFonts w:eastAsia="Cambria"/>
          <w:w w:val="105"/>
          <w:sz w:val="22"/>
          <w:szCs w:val="22"/>
        </w:rPr>
        <w:t xml:space="preserve"> </w:t>
      </w:r>
      <w:r w:rsidRPr="00DF4A50">
        <w:rPr>
          <w:rFonts w:eastAsia="Cambria"/>
          <w:w w:val="105"/>
          <w:sz w:val="22"/>
          <w:szCs w:val="22"/>
        </w:rPr>
        <w:t>For</w:t>
      </w:r>
      <w:r w:rsidRPr="00BA65B8">
        <w:rPr>
          <w:rFonts w:eastAsia="Cambria"/>
          <w:w w:val="105"/>
          <w:sz w:val="22"/>
          <w:szCs w:val="22"/>
        </w:rPr>
        <w:t xml:space="preserve"> </w:t>
      </w:r>
      <w:r w:rsidRPr="00DF4A50">
        <w:rPr>
          <w:rFonts w:eastAsia="Cambria"/>
          <w:w w:val="105"/>
          <w:sz w:val="22"/>
          <w:szCs w:val="22"/>
        </w:rPr>
        <w:t>this</w:t>
      </w:r>
      <w:r w:rsidRPr="00BA65B8">
        <w:rPr>
          <w:rFonts w:eastAsia="Cambria"/>
          <w:w w:val="105"/>
          <w:sz w:val="22"/>
          <w:szCs w:val="22"/>
        </w:rPr>
        <w:t xml:space="preserve"> </w:t>
      </w:r>
      <w:r w:rsidRPr="00DF4A50">
        <w:rPr>
          <w:rFonts w:eastAsia="Cambria"/>
          <w:w w:val="105"/>
          <w:sz w:val="22"/>
          <w:szCs w:val="22"/>
        </w:rPr>
        <w:t>purpose,</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Contractor</w:t>
      </w:r>
      <w:r w:rsidRPr="00BA65B8">
        <w:rPr>
          <w:rFonts w:eastAsia="Cambria"/>
          <w:w w:val="105"/>
          <w:sz w:val="22"/>
          <w:szCs w:val="22"/>
        </w:rPr>
        <w:t xml:space="preserve"> </w:t>
      </w:r>
      <w:r w:rsidRPr="00DF4A50">
        <w:rPr>
          <w:rFonts w:eastAsia="Cambria"/>
          <w:w w:val="105"/>
          <w:sz w:val="22"/>
          <w:szCs w:val="22"/>
        </w:rPr>
        <w:t>as</w:t>
      </w:r>
      <w:r w:rsidRPr="00BA65B8">
        <w:rPr>
          <w:rFonts w:eastAsia="Cambria"/>
          <w:w w:val="105"/>
          <w:sz w:val="22"/>
          <w:szCs w:val="22"/>
        </w:rPr>
        <w:t xml:space="preserve"> </w:t>
      </w:r>
      <w:r w:rsidRPr="00DF4A50">
        <w:rPr>
          <w:rFonts w:eastAsia="Cambria"/>
          <w:w w:val="105"/>
          <w:sz w:val="22"/>
          <w:szCs w:val="22"/>
        </w:rPr>
        <w:t>well</w:t>
      </w:r>
      <w:r w:rsidRPr="00BA65B8">
        <w:rPr>
          <w:rFonts w:eastAsia="Cambria"/>
          <w:w w:val="105"/>
          <w:sz w:val="22"/>
          <w:szCs w:val="22"/>
        </w:rPr>
        <w:t xml:space="preserve"> </w:t>
      </w:r>
      <w:r w:rsidRPr="00DF4A50">
        <w:rPr>
          <w:rFonts w:eastAsia="Cambria"/>
          <w:w w:val="105"/>
          <w:sz w:val="22"/>
          <w:szCs w:val="22"/>
        </w:rPr>
        <w:t>as</w:t>
      </w:r>
      <w:r w:rsidRPr="00BA65B8">
        <w:rPr>
          <w:rFonts w:eastAsia="Cambria"/>
          <w:w w:val="105"/>
          <w:sz w:val="22"/>
          <w:szCs w:val="22"/>
        </w:rPr>
        <w:t xml:space="preserve"> </w:t>
      </w:r>
      <w:r w:rsidRPr="00DF4A50">
        <w:rPr>
          <w:rFonts w:eastAsia="Cambria"/>
          <w:w w:val="105"/>
          <w:sz w:val="22"/>
          <w:szCs w:val="22"/>
        </w:rPr>
        <w:t>its</w:t>
      </w:r>
      <w:r w:rsidRPr="00BA65B8">
        <w:rPr>
          <w:rFonts w:eastAsia="Cambria"/>
          <w:w w:val="105"/>
          <w:sz w:val="22"/>
          <w:szCs w:val="22"/>
        </w:rPr>
        <w:t xml:space="preserve"> </w:t>
      </w:r>
      <w:r w:rsidRPr="00DF4A50">
        <w:rPr>
          <w:rFonts w:eastAsia="Cambria"/>
          <w:w w:val="105"/>
          <w:sz w:val="22"/>
          <w:szCs w:val="22"/>
        </w:rPr>
        <w:t>Sub-</w:t>
      </w:r>
      <w:r w:rsidRPr="00BA65B8">
        <w:rPr>
          <w:rFonts w:eastAsia="Cambria"/>
          <w:w w:val="105"/>
          <w:sz w:val="22"/>
          <w:szCs w:val="22"/>
        </w:rPr>
        <w:t xml:space="preserve"> </w:t>
      </w:r>
      <w:r w:rsidRPr="00DF4A50">
        <w:rPr>
          <w:rFonts w:eastAsia="Cambria"/>
          <w:w w:val="105"/>
          <w:sz w:val="22"/>
          <w:szCs w:val="22"/>
        </w:rPr>
        <w:t>Contractor(s) should have Provident Fund Code Number and all the</w:t>
      </w:r>
      <w:r w:rsidRPr="00BA65B8">
        <w:rPr>
          <w:rFonts w:eastAsia="Cambria"/>
          <w:w w:val="105"/>
          <w:sz w:val="22"/>
          <w:szCs w:val="22"/>
        </w:rPr>
        <w:t xml:space="preserve"> </w:t>
      </w:r>
      <w:r w:rsidRPr="00DF4A50">
        <w:rPr>
          <w:rFonts w:eastAsia="Cambria"/>
          <w:w w:val="105"/>
          <w:sz w:val="22"/>
          <w:szCs w:val="22"/>
        </w:rPr>
        <w:t>workers</w:t>
      </w:r>
      <w:r w:rsidRPr="00BA65B8">
        <w:rPr>
          <w:rFonts w:eastAsia="Cambria"/>
          <w:w w:val="105"/>
          <w:sz w:val="22"/>
          <w:szCs w:val="22"/>
        </w:rPr>
        <w:t xml:space="preserve"> </w:t>
      </w:r>
      <w:r w:rsidRPr="00DF4A50">
        <w:rPr>
          <w:rFonts w:eastAsia="Cambria"/>
          <w:w w:val="105"/>
          <w:sz w:val="22"/>
          <w:szCs w:val="22"/>
        </w:rPr>
        <w:t>deployed</w:t>
      </w:r>
      <w:r w:rsidRPr="00BA65B8">
        <w:rPr>
          <w:rFonts w:eastAsia="Cambria"/>
          <w:w w:val="105"/>
          <w:sz w:val="22"/>
          <w:szCs w:val="22"/>
        </w:rPr>
        <w:t xml:space="preserve"> </w:t>
      </w:r>
      <w:r w:rsidRPr="00DF4A50">
        <w:rPr>
          <w:rFonts w:eastAsia="Cambria"/>
          <w:w w:val="105"/>
          <w:sz w:val="22"/>
          <w:szCs w:val="22"/>
        </w:rPr>
        <w:t>by</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Contractor</w:t>
      </w:r>
      <w:r w:rsidRPr="00BA65B8">
        <w:rPr>
          <w:rFonts w:eastAsia="Cambria"/>
          <w:w w:val="105"/>
          <w:sz w:val="22"/>
          <w:szCs w:val="22"/>
        </w:rPr>
        <w:t xml:space="preserve"> </w:t>
      </w:r>
      <w:r w:rsidRPr="00DF4A50">
        <w:rPr>
          <w:rFonts w:eastAsia="Cambria"/>
          <w:w w:val="105"/>
          <w:sz w:val="22"/>
          <w:szCs w:val="22"/>
        </w:rPr>
        <w:t>or</w:t>
      </w:r>
      <w:r w:rsidRPr="00BA65B8">
        <w:rPr>
          <w:rFonts w:eastAsia="Cambria"/>
          <w:w w:val="105"/>
          <w:sz w:val="22"/>
          <w:szCs w:val="22"/>
        </w:rPr>
        <w:t xml:space="preserve"> </w:t>
      </w:r>
      <w:r w:rsidRPr="00DF4A50">
        <w:rPr>
          <w:rFonts w:eastAsia="Cambria"/>
          <w:w w:val="105"/>
          <w:sz w:val="22"/>
          <w:szCs w:val="22"/>
        </w:rPr>
        <w:t>Sub-Contractor</w:t>
      </w:r>
      <w:r w:rsidRPr="00BA65B8">
        <w:rPr>
          <w:rFonts w:eastAsia="Cambria"/>
          <w:w w:val="105"/>
          <w:sz w:val="22"/>
          <w:szCs w:val="22"/>
        </w:rPr>
        <w:t xml:space="preserve"> </w:t>
      </w:r>
      <w:r w:rsidRPr="00DF4A50">
        <w:rPr>
          <w:rFonts w:eastAsia="Cambria"/>
          <w:w w:val="105"/>
          <w:sz w:val="22"/>
          <w:szCs w:val="22"/>
        </w:rPr>
        <w:t>must</w:t>
      </w:r>
      <w:r w:rsidRPr="00BA65B8">
        <w:rPr>
          <w:rFonts w:eastAsia="Cambria"/>
          <w:w w:val="105"/>
          <w:sz w:val="22"/>
          <w:szCs w:val="22"/>
        </w:rPr>
        <w:t xml:space="preserve"> </w:t>
      </w:r>
      <w:r w:rsidRPr="00DF4A50">
        <w:rPr>
          <w:rFonts w:eastAsia="Cambria"/>
          <w:w w:val="105"/>
          <w:sz w:val="22"/>
          <w:szCs w:val="22"/>
        </w:rPr>
        <w:t>be</w:t>
      </w:r>
      <w:r w:rsidRPr="00BA65B8">
        <w:rPr>
          <w:rFonts w:eastAsia="Cambria"/>
          <w:w w:val="105"/>
          <w:sz w:val="22"/>
          <w:szCs w:val="22"/>
        </w:rPr>
        <w:t xml:space="preserve"> </w:t>
      </w:r>
      <w:r w:rsidRPr="00DF4A50">
        <w:rPr>
          <w:rFonts w:eastAsia="Cambria"/>
          <w:w w:val="105"/>
          <w:sz w:val="22"/>
          <w:szCs w:val="22"/>
        </w:rPr>
        <w:t>enrolled</w:t>
      </w:r>
      <w:r w:rsidRPr="00BA65B8">
        <w:rPr>
          <w:rFonts w:eastAsia="Cambria"/>
          <w:w w:val="105"/>
          <w:sz w:val="22"/>
          <w:szCs w:val="22"/>
        </w:rPr>
        <w:t xml:space="preserve"> </w:t>
      </w:r>
      <w:r w:rsidRPr="00DF4A50">
        <w:rPr>
          <w:rFonts w:eastAsia="Cambria"/>
          <w:w w:val="105"/>
          <w:sz w:val="22"/>
          <w:szCs w:val="22"/>
        </w:rPr>
        <w:t>as</w:t>
      </w:r>
      <w:r w:rsidRPr="00BA65B8">
        <w:rPr>
          <w:rFonts w:eastAsia="Cambria"/>
          <w:w w:val="105"/>
          <w:sz w:val="22"/>
          <w:szCs w:val="22"/>
        </w:rPr>
        <w:t xml:space="preserve"> </w:t>
      </w:r>
      <w:r w:rsidRPr="00DF4A50">
        <w:rPr>
          <w:rFonts w:eastAsia="Cambria"/>
          <w:w w:val="105"/>
          <w:sz w:val="22"/>
          <w:szCs w:val="22"/>
        </w:rPr>
        <w:t>members</w:t>
      </w:r>
      <w:r w:rsidRPr="00BA65B8">
        <w:rPr>
          <w:rFonts w:eastAsia="Cambria"/>
          <w:w w:val="105"/>
          <w:sz w:val="22"/>
          <w:szCs w:val="22"/>
        </w:rPr>
        <w:t xml:space="preserve"> </w:t>
      </w:r>
      <w:r w:rsidRPr="00DF4A50">
        <w:rPr>
          <w:rFonts w:eastAsia="Cambria"/>
          <w:w w:val="105"/>
          <w:sz w:val="22"/>
          <w:szCs w:val="22"/>
        </w:rPr>
        <w:t>of</w:t>
      </w:r>
      <w:r w:rsidRPr="00BA65B8">
        <w:rPr>
          <w:rFonts w:eastAsia="Cambria"/>
          <w:w w:val="105"/>
          <w:sz w:val="22"/>
          <w:szCs w:val="22"/>
        </w:rPr>
        <w:t xml:space="preserve"> </w:t>
      </w:r>
      <w:r w:rsidRPr="00DF4A50">
        <w:rPr>
          <w:rFonts w:eastAsia="Cambria"/>
          <w:w w:val="105"/>
          <w:sz w:val="22"/>
          <w:szCs w:val="22"/>
        </w:rPr>
        <w:t>Provident</w:t>
      </w:r>
      <w:r w:rsidRPr="00BA65B8">
        <w:rPr>
          <w:rFonts w:eastAsia="Cambria"/>
          <w:w w:val="105"/>
          <w:sz w:val="22"/>
          <w:szCs w:val="22"/>
        </w:rPr>
        <w:t xml:space="preserve"> </w:t>
      </w:r>
      <w:r w:rsidRPr="00DF4A50">
        <w:rPr>
          <w:rFonts w:eastAsia="Cambria"/>
          <w:w w:val="105"/>
          <w:sz w:val="22"/>
          <w:szCs w:val="22"/>
        </w:rPr>
        <w:t>Fund</w:t>
      </w:r>
      <w:r w:rsidRPr="00BA65B8">
        <w:rPr>
          <w:rFonts w:eastAsia="Cambria"/>
          <w:w w:val="105"/>
          <w:sz w:val="22"/>
          <w:szCs w:val="22"/>
        </w:rPr>
        <w:t xml:space="preserve"> </w:t>
      </w:r>
      <w:proofErr w:type="gramStart"/>
      <w:r w:rsidRPr="00DF4A50">
        <w:rPr>
          <w:rFonts w:eastAsia="Cambria"/>
          <w:w w:val="105"/>
          <w:sz w:val="22"/>
          <w:szCs w:val="22"/>
        </w:rPr>
        <w:t xml:space="preserve">having </w:t>
      </w:r>
      <w:r w:rsidRPr="00BA65B8">
        <w:rPr>
          <w:rFonts w:eastAsia="Cambria"/>
          <w:w w:val="105"/>
          <w:sz w:val="22"/>
          <w:szCs w:val="22"/>
        </w:rPr>
        <w:t xml:space="preserve"> </w:t>
      </w:r>
      <w:r w:rsidRPr="00DF4A50">
        <w:rPr>
          <w:rFonts w:eastAsia="Cambria"/>
          <w:w w:val="105"/>
          <w:sz w:val="22"/>
          <w:szCs w:val="22"/>
        </w:rPr>
        <w:t>an</w:t>
      </w:r>
      <w:proofErr w:type="gramEnd"/>
      <w:r w:rsidRPr="00DF4A50">
        <w:rPr>
          <w:rFonts w:eastAsia="Cambria"/>
          <w:w w:val="105"/>
          <w:sz w:val="22"/>
          <w:szCs w:val="22"/>
        </w:rPr>
        <w:t xml:space="preserve"> </w:t>
      </w:r>
      <w:r w:rsidRPr="00BA65B8">
        <w:rPr>
          <w:rFonts w:eastAsia="Cambria"/>
          <w:w w:val="105"/>
          <w:sz w:val="22"/>
          <w:szCs w:val="22"/>
        </w:rPr>
        <w:t xml:space="preserve"> </w:t>
      </w:r>
      <w:r w:rsidRPr="00F05397">
        <w:rPr>
          <w:rFonts w:eastAsia="Cambria"/>
          <w:w w:val="105"/>
          <w:sz w:val="22"/>
          <w:szCs w:val="22"/>
        </w:rPr>
        <w:t>Universal</w:t>
      </w:r>
      <w:r w:rsidR="00BA65B8">
        <w:rPr>
          <w:rFonts w:eastAsia="Cambria"/>
          <w:w w:val="105"/>
          <w:sz w:val="22"/>
          <w:szCs w:val="22"/>
        </w:rPr>
        <w:t xml:space="preserve"> </w:t>
      </w:r>
      <w:r w:rsidRPr="00F05397">
        <w:rPr>
          <w:rFonts w:eastAsia="Cambria"/>
          <w:w w:val="105"/>
          <w:sz w:val="22"/>
          <w:szCs w:val="22"/>
        </w:rPr>
        <w:t>Account</w:t>
      </w:r>
      <w:r w:rsidRPr="00BA65B8">
        <w:rPr>
          <w:rFonts w:eastAsia="Cambria"/>
          <w:w w:val="105"/>
          <w:sz w:val="22"/>
          <w:szCs w:val="22"/>
        </w:rPr>
        <w:t xml:space="preserve"> </w:t>
      </w:r>
      <w:r w:rsidRPr="00F05397">
        <w:rPr>
          <w:rFonts w:eastAsia="Cambria"/>
          <w:w w:val="105"/>
          <w:sz w:val="22"/>
          <w:szCs w:val="22"/>
        </w:rPr>
        <w:t>Number</w:t>
      </w:r>
      <w:r w:rsidRPr="00BA65B8">
        <w:rPr>
          <w:rFonts w:eastAsia="Cambria"/>
          <w:w w:val="105"/>
          <w:sz w:val="22"/>
          <w:szCs w:val="22"/>
        </w:rPr>
        <w:t xml:space="preserve"> </w:t>
      </w:r>
      <w:r w:rsidRPr="00F05397">
        <w:rPr>
          <w:rFonts w:eastAsia="Cambria"/>
          <w:w w:val="105"/>
          <w:sz w:val="22"/>
          <w:szCs w:val="22"/>
        </w:rPr>
        <w:t>(UAN).</w:t>
      </w:r>
    </w:p>
    <w:p w:rsidR="005A48C5" w:rsidRPr="00DF4A50" w:rsidRDefault="005A48C5">
      <w:pPr>
        <w:widowControl w:val="0"/>
        <w:autoSpaceDE w:val="0"/>
        <w:autoSpaceDN w:val="0"/>
        <w:spacing w:before="8"/>
        <w:rPr>
          <w:rFonts w:eastAsia="Cambria"/>
          <w:sz w:val="22"/>
          <w:szCs w:val="22"/>
        </w:rPr>
      </w:pPr>
    </w:p>
    <w:p w:rsidR="005A48C5" w:rsidRPr="00DF4A50" w:rsidRDefault="00D11752">
      <w:pPr>
        <w:widowControl w:val="0"/>
        <w:numPr>
          <w:ilvl w:val="3"/>
          <w:numId w:val="19"/>
        </w:numPr>
        <w:tabs>
          <w:tab w:val="left" w:pos="1288"/>
          <w:tab w:val="left" w:pos="1289"/>
        </w:tabs>
        <w:autoSpaceDE w:val="0"/>
        <w:autoSpaceDN w:val="0"/>
        <w:spacing w:line="254" w:lineRule="auto"/>
        <w:ind w:right="1606"/>
        <w:jc w:val="both"/>
        <w:rPr>
          <w:rFonts w:eastAsia="Cambria"/>
          <w:sz w:val="22"/>
          <w:szCs w:val="22"/>
        </w:rPr>
      </w:pPr>
      <w:r w:rsidRPr="00DF4A50">
        <w:rPr>
          <w:rFonts w:eastAsia="Cambria"/>
          <w:w w:val="105"/>
          <w:sz w:val="22"/>
          <w:szCs w:val="22"/>
        </w:rPr>
        <w:t>Salient</w:t>
      </w:r>
      <w:r w:rsidRPr="00BA65B8">
        <w:rPr>
          <w:rFonts w:eastAsia="Cambria"/>
          <w:w w:val="105"/>
          <w:sz w:val="22"/>
          <w:szCs w:val="22"/>
        </w:rPr>
        <w:t xml:space="preserve"> </w:t>
      </w:r>
      <w:r w:rsidRPr="00DF4A50">
        <w:rPr>
          <w:rFonts w:eastAsia="Cambria"/>
          <w:w w:val="105"/>
          <w:sz w:val="22"/>
          <w:szCs w:val="22"/>
        </w:rPr>
        <w:t>features</w:t>
      </w:r>
      <w:r w:rsidRPr="00BA65B8">
        <w:rPr>
          <w:rFonts w:eastAsia="Cambria"/>
          <w:w w:val="105"/>
          <w:sz w:val="22"/>
          <w:szCs w:val="22"/>
        </w:rPr>
        <w:t xml:space="preserve"> </w:t>
      </w:r>
      <w:r w:rsidRPr="00DF4A50">
        <w:rPr>
          <w:rFonts w:eastAsia="Cambria"/>
          <w:w w:val="105"/>
          <w:sz w:val="22"/>
          <w:szCs w:val="22"/>
        </w:rPr>
        <w:t>of</w:t>
      </w:r>
      <w:r w:rsidRPr="00BA65B8">
        <w:rPr>
          <w:rFonts w:eastAsia="Cambria"/>
          <w:w w:val="105"/>
          <w:sz w:val="22"/>
          <w:szCs w:val="22"/>
        </w:rPr>
        <w:t xml:space="preserve"> </w:t>
      </w:r>
      <w:r w:rsidRPr="00DF4A50">
        <w:rPr>
          <w:rFonts w:eastAsia="Cambria"/>
          <w:w w:val="105"/>
          <w:sz w:val="22"/>
          <w:szCs w:val="22"/>
        </w:rPr>
        <w:t>some</w:t>
      </w:r>
      <w:r w:rsidRPr="00BA65B8">
        <w:rPr>
          <w:rFonts w:eastAsia="Cambria"/>
          <w:w w:val="105"/>
          <w:sz w:val="22"/>
          <w:szCs w:val="22"/>
        </w:rPr>
        <w:t xml:space="preserve"> </w:t>
      </w:r>
      <w:r w:rsidRPr="00DF4A50">
        <w:rPr>
          <w:rFonts w:eastAsia="Cambria"/>
          <w:w w:val="105"/>
          <w:sz w:val="22"/>
          <w:szCs w:val="22"/>
        </w:rPr>
        <w:t>major</w:t>
      </w:r>
      <w:r w:rsidRPr="00BA65B8">
        <w:rPr>
          <w:rFonts w:eastAsia="Cambria"/>
          <w:w w:val="105"/>
          <w:sz w:val="22"/>
          <w:szCs w:val="22"/>
        </w:rPr>
        <w:t xml:space="preserve"> </w:t>
      </w:r>
      <w:r w:rsidRPr="00DF4A50">
        <w:rPr>
          <w:rFonts w:eastAsia="Cambria"/>
          <w:w w:val="105"/>
          <w:sz w:val="22"/>
          <w:szCs w:val="22"/>
        </w:rPr>
        <w:t>laws</w:t>
      </w:r>
      <w:r w:rsidRPr="00BA65B8">
        <w:rPr>
          <w:rFonts w:eastAsia="Cambria"/>
          <w:w w:val="105"/>
          <w:sz w:val="22"/>
          <w:szCs w:val="22"/>
        </w:rPr>
        <w:t xml:space="preserve"> </w:t>
      </w:r>
      <w:r w:rsidRPr="00DF4A50">
        <w:rPr>
          <w:rFonts w:eastAsia="Cambria"/>
          <w:w w:val="105"/>
          <w:sz w:val="22"/>
          <w:szCs w:val="22"/>
        </w:rPr>
        <w:t>applicable</w:t>
      </w:r>
      <w:r w:rsidRPr="00BA65B8">
        <w:rPr>
          <w:rFonts w:eastAsia="Cambria"/>
          <w:w w:val="105"/>
          <w:sz w:val="22"/>
          <w:szCs w:val="22"/>
        </w:rPr>
        <w:t xml:space="preserve"> </w:t>
      </w:r>
      <w:r w:rsidRPr="00DF4A50">
        <w:rPr>
          <w:rFonts w:eastAsia="Cambria"/>
          <w:w w:val="105"/>
          <w:sz w:val="22"/>
          <w:szCs w:val="22"/>
        </w:rPr>
        <w:t>to</w:t>
      </w:r>
      <w:r w:rsidRPr="00BA65B8">
        <w:rPr>
          <w:rFonts w:eastAsia="Cambria"/>
          <w:w w:val="105"/>
          <w:sz w:val="22"/>
          <w:szCs w:val="22"/>
        </w:rPr>
        <w:t xml:space="preserve"> </w:t>
      </w:r>
      <w:r w:rsidRPr="00DF4A50">
        <w:rPr>
          <w:rFonts w:eastAsia="Cambria"/>
          <w:w w:val="105"/>
          <w:sz w:val="22"/>
          <w:szCs w:val="22"/>
        </w:rPr>
        <w:t>establishments</w:t>
      </w:r>
      <w:r w:rsidRPr="00BA65B8">
        <w:rPr>
          <w:rFonts w:eastAsia="Cambria"/>
          <w:w w:val="105"/>
          <w:sz w:val="22"/>
          <w:szCs w:val="22"/>
        </w:rPr>
        <w:t xml:space="preserve"> </w:t>
      </w:r>
      <w:r w:rsidRPr="00DF4A50">
        <w:rPr>
          <w:rFonts w:eastAsia="Cambria"/>
          <w:w w:val="105"/>
          <w:sz w:val="22"/>
          <w:szCs w:val="22"/>
        </w:rPr>
        <w:t>engaged</w:t>
      </w:r>
      <w:r w:rsidRPr="00BA65B8">
        <w:rPr>
          <w:rFonts w:eastAsia="Cambria"/>
          <w:w w:val="105"/>
          <w:sz w:val="22"/>
          <w:szCs w:val="22"/>
        </w:rPr>
        <w:t xml:space="preserve"> </w:t>
      </w:r>
      <w:r w:rsidRPr="00DF4A50">
        <w:rPr>
          <w:rFonts w:eastAsia="Cambria"/>
          <w:w w:val="105"/>
          <w:sz w:val="22"/>
          <w:szCs w:val="22"/>
        </w:rPr>
        <w:t>in</w:t>
      </w:r>
      <w:r w:rsidRPr="00BA65B8">
        <w:rPr>
          <w:rFonts w:eastAsia="Cambria"/>
          <w:w w:val="105"/>
          <w:sz w:val="22"/>
          <w:szCs w:val="22"/>
        </w:rPr>
        <w:t xml:space="preserve"> </w:t>
      </w:r>
      <w:r w:rsidRPr="00DF4A50">
        <w:rPr>
          <w:rFonts w:eastAsia="Cambria"/>
          <w:w w:val="105"/>
          <w:sz w:val="22"/>
          <w:szCs w:val="22"/>
        </w:rPr>
        <w:t>building</w:t>
      </w:r>
      <w:r w:rsidRPr="00BA65B8">
        <w:rPr>
          <w:rFonts w:eastAsia="Cambria"/>
          <w:w w:val="105"/>
          <w:sz w:val="22"/>
          <w:szCs w:val="22"/>
        </w:rPr>
        <w:t xml:space="preserve"> </w:t>
      </w:r>
      <w:r w:rsidRPr="00DF4A50">
        <w:rPr>
          <w:rFonts w:eastAsia="Cambria"/>
          <w:w w:val="105"/>
          <w:sz w:val="22"/>
          <w:szCs w:val="22"/>
        </w:rPr>
        <w:t>and</w:t>
      </w:r>
      <w:r w:rsidRPr="00BA65B8">
        <w:rPr>
          <w:rFonts w:eastAsia="Cambria"/>
          <w:w w:val="105"/>
          <w:sz w:val="22"/>
          <w:szCs w:val="22"/>
        </w:rPr>
        <w:t xml:space="preserve"> </w:t>
      </w:r>
      <w:r w:rsidRPr="00DF4A50">
        <w:rPr>
          <w:rFonts w:eastAsia="Cambria"/>
          <w:w w:val="105"/>
          <w:sz w:val="22"/>
          <w:szCs w:val="22"/>
        </w:rPr>
        <w:t>other</w:t>
      </w:r>
      <w:r w:rsidRPr="00BA65B8">
        <w:rPr>
          <w:rFonts w:eastAsia="Cambria"/>
          <w:w w:val="105"/>
          <w:sz w:val="22"/>
          <w:szCs w:val="22"/>
        </w:rPr>
        <w:t xml:space="preserve"> </w:t>
      </w:r>
      <w:r w:rsidRPr="00DF4A50">
        <w:rPr>
          <w:rFonts w:eastAsia="Cambria"/>
          <w:w w:val="105"/>
          <w:sz w:val="22"/>
          <w:szCs w:val="22"/>
        </w:rPr>
        <w:t>construction works:</w:t>
      </w:r>
    </w:p>
    <w:p w:rsidR="005A48C5" w:rsidRPr="00DF4A50" w:rsidRDefault="005A48C5">
      <w:pPr>
        <w:widowControl w:val="0"/>
        <w:autoSpaceDE w:val="0"/>
        <w:autoSpaceDN w:val="0"/>
        <w:spacing w:before="6"/>
        <w:rPr>
          <w:rFonts w:eastAsia="Cambria"/>
          <w:sz w:val="22"/>
          <w:szCs w:val="22"/>
        </w:rPr>
      </w:pPr>
    </w:p>
    <w:p w:rsidR="005A48C5" w:rsidRPr="00BA65B8" w:rsidRDefault="00D11752">
      <w:pPr>
        <w:widowControl w:val="0"/>
        <w:numPr>
          <w:ilvl w:val="4"/>
          <w:numId w:val="19"/>
        </w:numPr>
        <w:tabs>
          <w:tab w:val="left" w:pos="1829"/>
        </w:tabs>
        <w:autoSpaceDE w:val="0"/>
        <w:autoSpaceDN w:val="0"/>
        <w:spacing w:line="254" w:lineRule="auto"/>
        <w:ind w:right="1607"/>
        <w:jc w:val="both"/>
        <w:rPr>
          <w:rFonts w:eastAsia="Cambria"/>
          <w:w w:val="105"/>
          <w:sz w:val="22"/>
          <w:szCs w:val="22"/>
        </w:rPr>
      </w:pPr>
      <w:r w:rsidRPr="00F05397">
        <w:rPr>
          <w:rFonts w:eastAsia="Cambria"/>
          <w:b/>
          <w:bCs/>
          <w:w w:val="105"/>
          <w:sz w:val="22"/>
          <w:szCs w:val="22"/>
        </w:rPr>
        <w:t>Workmen</w:t>
      </w:r>
      <w:r w:rsidRPr="00F05397">
        <w:rPr>
          <w:rFonts w:eastAsia="Cambria"/>
          <w:b/>
          <w:bCs/>
          <w:spacing w:val="1"/>
          <w:w w:val="105"/>
          <w:sz w:val="22"/>
          <w:szCs w:val="22"/>
        </w:rPr>
        <w:t xml:space="preserve"> </w:t>
      </w:r>
      <w:r w:rsidRPr="00F05397">
        <w:rPr>
          <w:rFonts w:eastAsia="Cambria"/>
          <w:b/>
          <w:bCs/>
          <w:w w:val="105"/>
          <w:sz w:val="22"/>
          <w:szCs w:val="22"/>
        </w:rPr>
        <w:t>Compensation</w:t>
      </w:r>
      <w:r w:rsidRPr="00F05397">
        <w:rPr>
          <w:rFonts w:eastAsia="Cambria"/>
          <w:b/>
          <w:bCs/>
          <w:spacing w:val="1"/>
          <w:w w:val="105"/>
          <w:sz w:val="22"/>
          <w:szCs w:val="22"/>
        </w:rPr>
        <w:t xml:space="preserve"> </w:t>
      </w:r>
      <w:r w:rsidRPr="00F05397">
        <w:rPr>
          <w:rFonts w:eastAsia="Cambria"/>
          <w:b/>
          <w:bCs/>
          <w:w w:val="105"/>
          <w:sz w:val="22"/>
          <w:szCs w:val="22"/>
        </w:rPr>
        <w:t>Act</w:t>
      </w:r>
      <w:r w:rsidRPr="00F05397">
        <w:rPr>
          <w:rFonts w:eastAsia="Cambria"/>
          <w:b/>
          <w:bCs/>
          <w:spacing w:val="1"/>
          <w:w w:val="105"/>
          <w:sz w:val="22"/>
          <w:szCs w:val="22"/>
        </w:rPr>
        <w:t xml:space="preserve"> </w:t>
      </w:r>
      <w:r w:rsidRPr="00F05397">
        <w:rPr>
          <w:rFonts w:eastAsia="Cambria"/>
          <w:b/>
          <w:bCs/>
          <w:w w:val="105"/>
          <w:sz w:val="22"/>
          <w:szCs w:val="22"/>
        </w:rPr>
        <w:t>1923:</w:t>
      </w:r>
      <w:r w:rsidRPr="00F05397">
        <w:rPr>
          <w:rFonts w:eastAsia="Cambria"/>
          <w:spacing w:val="1"/>
          <w:w w:val="105"/>
          <w:sz w:val="22"/>
          <w:szCs w:val="22"/>
        </w:rPr>
        <w:t xml:space="preserve"> </w:t>
      </w:r>
      <w:r w:rsidRPr="00F05397">
        <w:rPr>
          <w:rFonts w:eastAsia="Cambria"/>
          <w:w w:val="105"/>
          <w:sz w:val="22"/>
          <w:szCs w:val="22"/>
        </w:rPr>
        <w:t>The</w:t>
      </w:r>
      <w:r w:rsidRPr="00BA65B8">
        <w:rPr>
          <w:rFonts w:eastAsia="Cambria"/>
          <w:w w:val="105"/>
          <w:sz w:val="22"/>
          <w:szCs w:val="22"/>
        </w:rPr>
        <w:t xml:space="preserve"> </w:t>
      </w:r>
      <w:r w:rsidRPr="00F05397">
        <w:rPr>
          <w:rFonts w:eastAsia="Cambria"/>
          <w:w w:val="105"/>
          <w:sz w:val="22"/>
          <w:szCs w:val="22"/>
        </w:rPr>
        <w:t>Act</w:t>
      </w:r>
      <w:r w:rsidRPr="00BA65B8">
        <w:rPr>
          <w:rFonts w:eastAsia="Cambria"/>
          <w:w w:val="105"/>
          <w:sz w:val="22"/>
          <w:szCs w:val="22"/>
        </w:rPr>
        <w:t xml:space="preserve"> </w:t>
      </w:r>
      <w:r w:rsidRPr="00F05397">
        <w:rPr>
          <w:rFonts w:eastAsia="Cambria"/>
          <w:w w:val="105"/>
          <w:sz w:val="22"/>
          <w:szCs w:val="22"/>
        </w:rPr>
        <w:t>provides</w:t>
      </w:r>
      <w:r w:rsidRPr="00BA65B8">
        <w:rPr>
          <w:rFonts w:eastAsia="Cambria"/>
          <w:w w:val="105"/>
          <w:sz w:val="22"/>
          <w:szCs w:val="22"/>
        </w:rPr>
        <w:t xml:space="preserve"> </w:t>
      </w:r>
      <w:r w:rsidRPr="00F05397">
        <w:rPr>
          <w:rFonts w:eastAsia="Cambria"/>
          <w:w w:val="105"/>
          <w:sz w:val="22"/>
          <w:szCs w:val="22"/>
        </w:rPr>
        <w:t>for</w:t>
      </w:r>
      <w:r w:rsidRPr="00BA65B8">
        <w:rPr>
          <w:rFonts w:eastAsia="Cambria"/>
          <w:w w:val="105"/>
          <w:sz w:val="22"/>
          <w:szCs w:val="22"/>
        </w:rPr>
        <w:t xml:space="preserve"> </w:t>
      </w:r>
      <w:r w:rsidRPr="00F05397">
        <w:rPr>
          <w:rFonts w:eastAsia="Cambria"/>
          <w:w w:val="105"/>
          <w:sz w:val="22"/>
          <w:szCs w:val="22"/>
        </w:rPr>
        <w:t>compensation in case of injury by accident arising out of and</w:t>
      </w:r>
      <w:r w:rsidRPr="00BA65B8">
        <w:rPr>
          <w:rFonts w:eastAsia="Cambria"/>
          <w:w w:val="105"/>
          <w:sz w:val="22"/>
          <w:szCs w:val="22"/>
        </w:rPr>
        <w:t xml:space="preserve"> </w:t>
      </w:r>
      <w:r w:rsidRPr="00F05397">
        <w:rPr>
          <w:rFonts w:eastAsia="Cambria"/>
          <w:w w:val="105"/>
          <w:sz w:val="22"/>
          <w:szCs w:val="22"/>
        </w:rPr>
        <w:t>during</w:t>
      </w:r>
      <w:r w:rsidRPr="00BA65B8">
        <w:rPr>
          <w:rFonts w:eastAsia="Cambria"/>
          <w:w w:val="105"/>
          <w:sz w:val="22"/>
          <w:szCs w:val="22"/>
        </w:rPr>
        <w:t xml:space="preserve"> </w:t>
      </w:r>
      <w:r w:rsidRPr="00F05397">
        <w:rPr>
          <w:rFonts w:eastAsia="Cambria"/>
          <w:w w:val="105"/>
          <w:sz w:val="22"/>
          <w:szCs w:val="22"/>
        </w:rPr>
        <w:t>the</w:t>
      </w:r>
      <w:r w:rsidRPr="00BA65B8">
        <w:rPr>
          <w:rFonts w:eastAsia="Cambria"/>
          <w:w w:val="105"/>
          <w:sz w:val="22"/>
          <w:szCs w:val="22"/>
        </w:rPr>
        <w:t xml:space="preserve"> </w:t>
      </w:r>
      <w:r w:rsidRPr="00F05397">
        <w:rPr>
          <w:rFonts w:eastAsia="Cambria"/>
          <w:w w:val="105"/>
          <w:sz w:val="22"/>
          <w:szCs w:val="22"/>
        </w:rPr>
        <w:t>course</w:t>
      </w:r>
      <w:r w:rsidRPr="00BA65B8">
        <w:rPr>
          <w:rFonts w:eastAsia="Cambria"/>
          <w:w w:val="105"/>
          <w:sz w:val="22"/>
          <w:szCs w:val="22"/>
        </w:rPr>
        <w:t xml:space="preserve"> </w:t>
      </w:r>
      <w:r w:rsidRPr="00F05397">
        <w:rPr>
          <w:rFonts w:eastAsia="Cambria"/>
          <w:w w:val="105"/>
          <w:sz w:val="22"/>
          <w:szCs w:val="22"/>
        </w:rPr>
        <w:t>of</w:t>
      </w:r>
      <w:r w:rsidRPr="00BA65B8">
        <w:rPr>
          <w:rFonts w:eastAsia="Cambria"/>
          <w:w w:val="105"/>
          <w:sz w:val="22"/>
          <w:szCs w:val="22"/>
        </w:rPr>
        <w:t xml:space="preserve"> </w:t>
      </w:r>
      <w:r w:rsidRPr="00F05397">
        <w:rPr>
          <w:rFonts w:eastAsia="Cambria"/>
          <w:w w:val="105"/>
          <w:sz w:val="22"/>
          <w:szCs w:val="22"/>
        </w:rPr>
        <w:t>employment.</w:t>
      </w:r>
    </w:p>
    <w:p w:rsidR="005A48C5" w:rsidRPr="00DF4A50" w:rsidRDefault="00D11752">
      <w:pPr>
        <w:widowControl w:val="0"/>
        <w:numPr>
          <w:ilvl w:val="4"/>
          <w:numId w:val="19"/>
        </w:numPr>
        <w:tabs>
          <w:tab w:val="left" w:pos="1829"/>
        </w:tabs>
        <w:autoSpaceDE w:val="0"/>
        <w:autoSpaceDN w:val="0"/>
        <w:spacing w:before="1" w:line="254" w:lineRule="auto"/>
        <w:ind w:right="1606"/>
        <w:jc w:val="both"/>
        <w:rPr>
          <w:rFonts w:eastAsia="Cambria"/>
          <w:sz w:val="22"/>
          <w:szCs w:val="22"/>
        </w:rPr>
      </w:pPr>
      <w:r w:rsidRPr="00F05397">
        <w:rPr>
          <w:rFonts w:eastAsia="Cambria"/>
          <w:b/>
          <w:bCs/>
          <w:sz w:val="22"/>
          <w:szCs w:val="22"/>
        </w:rPr>
        <w:t>Payment</w:t>
      </w:r>
      <w:r w:rsidRPr="00F05397">
        <w:rPr>
          <w:rFonts w:eastAsia="Cambria"/>
          <w:b/>
          <w:bCs/>
          <w:spacing w:val="1"/>
          <w:sz w:val="22"/>
          <w:szCs w:val="22"/>
        </w:rPr>
        <w:t xml:space="preserve"> </w:t>
      </w:r>
      <w:r w:rsidRPr="00F05397">
        <w:rPr>
          <w:rFonts w:eastAsia="Cambria"/>
          <w:b/>
          <w:bCs/>
          <w:sz w:val="22"/>
          <w:szCs w:val="22"/>
        </w:rPr>
        <w:t>of</w:t>
      </w:r>
      <w:r w:rsidRPr="00F05397">
        <w:rPr>
          <w:rFonts w:eastAsia="Cambria"/>
          <w:b/>
          <w:bCs/>
          <w:spacing w:val="1"/>
          <w:sz w:val="22"/>
          <w:szCs w:val="22"/>
        </w:rPr>
        <w:t xml:space="preserve"> </w:t>
      </w:r>
      <w:r w:rsidRPr="00F05397">
        <w:rPr>
          <w:rFonts w:eastAsia="Cambria"/>
          <w:b/>
          <w:bCs/>
          <w:sz w:val="22"/>
          <w:szCs w:val="22"/>
        </w:rPr>
        <w:t>Gratuity</w:t>
      </w:r>
      <w:r w:rsidRPr="00F05397">
        <w:rPr>
          <w:rFonts w:eastAsia="Cambria"/>
          <w:b/>
          <w:bCs/>
          <w:spacing w:val="1"/>
          <w:sz w:val="22"/>
          <w:szCs w:val="22"/>
        </w:rPr>
        <w:t xml:space="preserve"> </w:t>
      </w:r>
      <w:r w:rsidRPr="00F05397">
        <w:rPr>
          <w:rFonts w:eastAsia="Cambria"/>
          <w:b/>
          <w:bCs/>
          <w:sz w:val="22"/>
          <w:szCs w:val="22"/>
        </w:rPr>
        <w:t>Act</w:t>
      </w:r>
      <w:r w:rsidRPr="00F05397">
        <w:rPr>
          <w:rFonts w:eastAsia="Cambria"/>
          <w:b/>
          <w:bCs/>
          <w:spacing w:val="1"/>
          <w:sz w:val="22"/>
          <w:szCs w:val="22"/>
        </w:rPr>
        <w:t xml:space="preserve"> </w:t>
      </w:r>
      <w:r w:rsidRPr="00F05397">
        <w:rPr>
          <w:rFonts w:eastAsia="Cambria"/>
          <w:b/>
          <w:bCs/>
          <w:sz w:val="22"/>
          <w:szCs w:val="22"/>
        </w:rPr>
        <w:t>1972:</w:t>
      </w:r>
      <w:r w:rsidRPr="00F05397">
        <w:rPr>
          <w:rFonts w:eastAsia="Cambria"/>
          <w:spacing w:val="1"/>
          <w:sz w:val="22"/>
          <w:szCs w:val="22"/>
        </w:rPr>
        <w:t xml:space="preserve"> </w:t>
      </w:r>
      <w:r w:rsidRPr="00BA65B8">
        <w:rPr>
          <w:rFonts w:eastAsia="Cambria"/>
          <w:w w:val="105"/>
          <w:sz w:val="22"/>
          <w:szCs w:val="22"/>
        </w:rPr>
        <w:t xml:space="preserve">Gratuity is payable to an employee under the Act on satisfaction of certain conditions on separation if an employee has completed 5 </w:t>
      </w:r>
      <w:r w:rsidR="00753658" w:rsidRPr="00BA65B8">
        <w:rPr>
          <w:rFonts w:eastAsia="Cambria"/>
          <w:w w:val="105"/>
          <w:sz w:val="22"/>
          <w:szCs w:val="22"/>
        </w:rPr>
        <w:t>years’ service</w:t>
      </w:r>
      <w:r w:rsidRPr="00BA65B8">
        <w:rPr>
          <w:rFonts w:eastAsia="Cambria"/>
          <w:w w:val="105"/>
          <w:sz w:val="22"/>
          <w:szCs w:val="22"/>
        </w:rPr>
        <w:t xml:space="preserve"> or more or on death at the rate of 15 days wages for every completed year of service. The Act is applicable to all establishments employing 10 or more employees.</w:t>
      </w:r>
    </w:p>
    <w:p w:rsidR="005A48C5" w:rsidRPr="00DF4A50" w:rsidRDefault="005A48C5">
      <w:pPr>
        <w:widowControl w:val="0"/>
        <w:autoSpaceDE w:val="0"/>
        <w:autoSpaceDN w:val="0"/>
        <w:spacing w:before="6"/>
        <w:rPr>
          <w:rFonts w:eastAsia="Cambria"/>
          <w:sz w:val="22"/>
          <w:szCs w:val="22"/>
        </w:rPr>
      </w:pPr>
    </w:p>
    <w:p w:rsidR="005A48C5" w:rsidRPr="00BA65B8" w:rsidRDefault="00D11752">
      <w:pPr>
        <w:widowControl w:val="0"/>
        <w:numPr>
          <w:ilvl w:val="4"/>
          <w:numId w:val="19"/>
        </w:numPr>
        <w:tabs>
          <w:tab w:val="left" w:pos="1829"/>
        </w:tabs>
        <w:autoSpaceDE w:val="0"/>
        <w:autoSpaceDN w:val="0"/>
        <w:spacing w:line="254" w:lineRule="auto"/>
        <w:ind w:right="1601"/>
        <w:jc w:val="both"/>
        <w:rPr>
          <w:rFonts w:eastAsia="Cambria"/>
          <w:w w:val="105"/>
          <w:sz w:val="22"/>
          <w:szCs w:val="22"/>
        </w:rPr>
      </w:pPr>
      <w:r w:rsidRPr="00F05397">
        <w:rPr>
          <w:rFonts w:eastAsia="Cambria"/>
          <w:b/>
          <w:bCs/>
          <w:w w:val="105"/>
          <w:sz w:val="22"/>
          <w:szCs w:val="22"/>
        </w:rPr>
        <w:t>Employee P.F. and Miscellaneous Provision Act 1952:</w:t>
      </w:r>
      <w:r w:rsidRPr="00F05397">
        <w:rPr>
          <w:rFonts w:eastAsia="Cambria"/>
          <w:w w:val="105"/>
          <w:sz w:val="22"/>
          <w:szCs w:val="22"/>
        </w:rPr>
        <w:t xml:space="preserve"> The Act</w:t>
      </w:r>
      <w:r w:rsidRPr="00BA65B8">
        <w:rPr>
          <w:rFonts w:eastAsia="Cambria"/>
          <w:w w:val="105"/>
          <w:sz w:val="22"/>
          <w:szCs w:val="22"/>
        </w:rPr>
        <w:t xml:space="preserve"> </w:t>
      </w:r>
      <w:r w:rsidRPr="00F05397">
        <w:rPr>
          <w:rFonts w:eastAsia="Cambria"/>
          <w:w w:val="105"/>
          <w:sz w:val="22"/>
          <w:szCs w:val="22"/>
        </w:rPr>
        <w:t>provides</w:t>
      </w:r>
      <w:r w:rsidRPr="00BA65B8">
        <w:rPr>
          <w:rFonts w:eastAsia="Cambria"/>
          <w:w w:val="105"/>
          <w:sz w:val="22"/>
          <w:szCs w:val="22"/>
        </w:rPr>
        <w:t xml:space="preserve"> </w:t>
      </w:r>
      <w:r w:rsidRPr="00F05397">
        <w:rPr>
          <w:rFonts w:eastAsia="Cambria"/>
          <w:w w:val="105"/>
          <w:sz w:val="22"/>
          <w:szCs w:val="22"/>
        </w:rPr>
        <w:t>for</w:t>
      </w:r>
      <w:r w:rsidRPr="00BA65B8">
        <w:rPr>
          <w:rFonts w:eastAsia="Cambria"/>
          <w:w w:val="105"/>
          <w:sz w:val="22"/>
          <w:szCs w:val="22"/>
        </w:rPr>
        <w:t xml:space="preserve"> </w:t>
      </w:r>
      <w:r w:rsidRPr="00F05397">
        <w:rPr>
          <w:rFonts w:eastAsia="Cambria"/>
          <w:w w:val="105"/>
          <w:sz w:val="22"/>
          <w:szCs w:val="22"/>
        </w:rPr>
        <w:t>monthly</w:t>
      </w:r>
      <w:r w:rsidRPr="00BA65B8">
        <w:rPr>
          <w:rFonts w:eastAsia="Cambria"/>
          <w:w w:val="105"/>
          <w:sz w:val="22"/>
          <w:szCs w:val="22"/>
        </w:rPr>
        <w:t xml:space="preserve"> </w:t>
      </w:r>
      <w:r w:rsidRPr="00F05397">
        <w:rPr>
          <w:rFonts w:eastAsia="Cambria"/>
          <w:w w:val="105"/>
          <w:sz w:val="22"/>
          <w:szCs w:val="22"/>
        </w:rPr>
        <w:t>contribution</w:t>
      </w:r>
      <w:r w:rsidRPr="00BA65B8">
        <w:rPr>
          <w:rFonts w:eastAsia="Cambria"/>
          <w:w w:val="105"/>
          <w:sz w:val="22"/>
          <w:szCs w:val="22"/>
        </w:rPr>
        <w:t xml:space="preserve"> </w:t>
      </w:r>
      <w:r w:rsidRPr="00F05397">
        <w:rPr>
          <w:rFonts w:eastAsia="Cambria"/>
          <w:w w:val="105"/>
          <w:sz w:val="22"/>
          <w:szCs w:val="22"/>
        </w:rPr>
        <w:t>by</w:t>
      </w:r>
      <w:r w:rsidRPr="00BA65B8">
        <w:rPr>
          <w:rFonts w:eastAsia="Cambria"/>
          <w:w w:val="105"/>
          <w:sz w:val="22"/>
          <w:szCs w:val="22"/>
        </w:rPr>
        <w:t xml:space="preserve"> </w:t>
      </w:r>
      <w:r w:rsidRPr="00F05397">
        <w:rPr>
          <w:rFonts w:eastAsia="Cambria"/>
          <w:w w:val="105"/>
          <w:sz w:val="22"/>
          <w:szCs w:val="22"/>
        </w:rPr>
        <w:t>the</w:t>
      </w:r>
      <w:r w:rsidRPr="00BA65B8">
        <w:rPr>
          <w:rFonts w:eastAsia="Cambria"/>
          <w:w w:val="105"/>
          <w:sz w:val="22"/>
          <w:szCs w:val="22"/>
        </w:rPr>
        <w:t xml:space="preserve"> </w:t>
      </w:r>
      <w:r w:rsidRPr="00F05397">
        <w:rPr>
          <w:rFonts w:eastAsia="Cambria"/>
          <w:w w:val="105"/>
          <w:sz w:val="22"/>
          <w:szCs w:val="22"/>
        </w:rPr>
        <w:t>employer</w:t>
      </w:r>
      <w:r w:rsidRPr="00BA65B8">
        <w:rPr>
          <w:rFonts w:eastAsia="Cambria"/>
          <w:w w:val="105"/>
          <w:sz w:val="22"/>
          <w:szCs w:val="22"/>
        </w:rPr>
        <w:t xml:space="preserve"> </w:t>
      </w:r>
      <w:r w:rsidRPr="00F05397">
        <w:rPr>
          <w:rFonts w:eastAsia="Cambria"/>
          <w:w w:val="105"/>
          <w:sz w:val="22"/>
          <w:szCs w:val="22"/>
        </w:rPr>
        <w:t>plus</w:t>
      </w:r>
      <w:r w:rsidRPr="00BA65B8">
        <w:rPr>
          <w:rFonts w:eastAsia="Cambria"/>
          <w:w w:val="105"/>
          <w:sz w:val="22"/>
          <w:szCs w:val="22"/>
        </w:rPr>
        <w:t xml:space="preserve"> </w:t>
      </w:r>
      <w:r w:rsidRPr="00F05397">
        <w:rPr>
          <w:rFonts w:eastAsia="Cambria"/>
          <w:w w:val="105"/>
          <w:sz w:val="22"/>
          <w:szCs w:val="22"/>
        </w:rPr>
        <w:t>workers</w:t>
      </w:r>
      <w:r w:rsidRPr="00BA65B8">
        <w:rPr>
          <w:rFonts w:eastAsia="Cambria"/>
          <w:w w:val="105"/>
          <w:sz w:val="22"/>
          <w:szCs w:val="22"/>
        </w:rPr>
        <w:t xml:space="preserve"> </w:t>
      </w:r>
      <w:r w:rsidRPr="00F05397">
        <w:rPr>
          <w:rFonts w:eastAsia="Cambria"/>
          <w:w w:val="105"/>
          <w:sz w:val="22"/>
          <w:szCs w:val="22"/>
        </w:rPr>
        <w:t>@</w:t>
      </w:r>
      <w:r w:rsidRPr="00BA65B8">
        <w:rPr>
          <w:rFonts w:eastAsia="Cambria"/>
          <w:w w:val="105"/>
          <w:sz w:val="22"/>
          <w:szCs w:val="22"/>
        </w:rPr>
        <w:t xml:space="preserve"> </w:t>
      </w:r>
      <w:r w:rsidR="00166C5E" w:rsidRPr="00BA65B8">
        <w:rPr>
          <w:rFonts w:eastAsia="Cambria"/>
          <w:w w:val="105"/>
          <w:sz w:val="22"/>
          <w:szCs w:val="22"/>
        </w:rPr>
        <w:t xml:space="preserve">12% </w:t>
      </w:r>
      <w:r w:rsidRPr="00F05397">
        <w:rPr>
          <w:rFonts w:eastAsia="Cambria"/>
          <w:w w:val="105"/>
          <w:sz w:val="22"/>
          <w:szCs w:val="22"/>
        </w:rPr>
        <w:t>or</w:t>
      </w:r>
      <w:r w:rsidRPr="00BA65B8">
        <w:rPr>
          <w:rFonts w:eastAsia="Cambria"/>
          <w:w w:val="105"/>
          <w:sz w:val="22"/>
          <w:szCs w:val="22"/>
        </w:rPr>
        <w:t xml:space="preserve"> </w:t>
      </w:r>
      <w:r w:rsidRPr="00F05397">
        <w:rPr>
          <w:rFonts w:eastAsia="Cambria"/>
          <w:w w:val="105"/>
          <w:sz w:val="22"/>
          <w:szCs w:val="22"/>
        </w:rPr>
        <w:t>8.33%.</w:t>
      </w:r>
      <w:r w:rsidRPr="00BA65B8">
        <w:rPr>
          <w:rFonts w:eastAsia="Cambria"/>
          <w:w w:val="105"/>
          <w:sz w:val="22"/>
          <w:szCs w:val="22"/>
        </w:rPr>
        <w:t xml:space="preserve"> </w:t>
      </w:r>
      <w:r w:rsidRPr="00F05397">
        <w:rPr>
          <w:rFonts w:eastAsia="Cambria"/>
          <w:w w:val="105"/>
          <w:sz w:val="22"/>
          <w:szCs w:val="22"/>
        </w:rPr>
        <w:t>The</w:t>
      </w:r>
      <w:r w:rsidRPr="00BA65B8">
        <w:rPr>
          <w:rFonts w:eastAsia="Cambria"/>
          <w:w w:val="105"/>
          <w:sz w:val="22"/>
          <w:szCs w:val="22"/>
        </w:rPr>
        <w:t xml:space="preserve"> </w:t>
      </w:r>
      <w:r w:rsidRPr="00F05397">
        <w:rPr>
          <w:rFonts w:eastAsia="Cambria"/>
          <w:w w:val="105"/>
          <w:sz w:val="22"/>
          <w:szCs w:val="22"/>
        </w:rPr>
        <w:t>benefits</w:t>
      </w:r>
      <w:r w:rsidRPr="00BA65B8">
        <w:rPr>
          <w:rFonts w:eastAsia="Cambria"/>
          <w:w w:val="105"/>
          <w:sz w:val="22"/>
          <w:szCs w:val="22"/>
        </w:rPr>
        <w:t xml:space="preserve"> </w:t>
      </w:r>
      <w:r w:rsidRPr="00F05397">
        <w:rPr>
          <w:rFonts w:eastAsia="Cambria"/>
          <w:w w:val="105"/>
          <w:sz w:val="22"/>
          <w:szCs w:val="22"/>
        </w:rPr>
        <w:t>under</w:t>
      </w:r>
      <w:r w:rsidRPr="00BA65B8">
        <w:rPr>
          <w:rFonts w:eastAsia="Cambria"/>
          <w:w w:val="105"/>
          <w:sz w:val="22"/>
          <w:szCs w:val="22"/>
        </w:rPr>
        <w:t xml:space="preserve"> </w:t>
      </w:r>
      <w:r w:rsidRPr="00F05397">
        <w:rPr>
          <w:rFonts w:eastAsia="Cambria"/>
          <w:w w:val="105"/>
          <w:sz w:val="22"/>
          <w:szCs w:val="22"/>
        </w:rPr>
        <w:t>the</w:t>
      </w:r>
      <w:r w:rsidRPr="00BA65B8">
        <w:rPr>
          <w:rFonts w:eastAsia="Cambria"/>
          <w:w w:val="105"/>
          <w:sz w:val="22"/>
          <w:szCs w:val="22"/>
        </w:rPr>
        <w:t xml:space="preserve"> </w:t>
      </w:r>
      <w:r w:rsidRPr="00F05397">
        <w:rPr>
          <w:rFonts w:eastAsia="Cambria"/>
          <w:w w:val="105"/>
          <w:sz w:val="22"/>
          <w:szCs w:val="22"/>
        </w:rPr>
        <w:t>Act</w:t>
      </w:r>
      <w:r w:rsidRPr="00BA65B8">
        <w:rPr>
          <w:rFonts w:eastAsia="Cambria"/>
          <w:w w:val="105"/>
          <w:sz w:val="22"/>
          <w:szCs w:val="22"/>
        </w:rPr>
        <w:t xml:space="preserve"> </w:t>
      </w:r>
      <w:r w:rsidRPr="00F05397">
        <w:rPr>
          <w:rFonts w:eastAsia="Cambria"/>
          <w:w w:val="105"/>
          <w:sz w:val="22"/>
          <w:szCs w:val="22"/>
        </w:rPr>
        <w:t>are:</w:t>
      </w:r>
    </w:p>
    <w:p w:rsidR="005A48C5" w:rsidRPr="00DF4A50" w:rsidRDefault="00D11752">
      <w:pPr>
        <w:widowControl w:val="0"/>
        <w:numPr>
          <w:ilvl w:val="5"/>
          <w:numId w:val="19"/>
        </w:numPr>
        <w:tabs>
          <w:tab w:val="left" w:pos="2368"/>
          <w:tab w:val="left" w:pos="2369"/>
        </w:tabs>
        <w:autoSpaceDE w:val="0"/>
        <w:autoSpaceDN w:val="0"/>
        <w:spacing w:before="149" w:line="254" w:lineRule="auto"/>
        <w:ind w:left="2368" w:right="1606"/>
        <w:jc w:val="both"/>
        <w:rPr>
          <w:rFonts w:eastAsia="Cambria"/>
          <w:sz w:val="22"/>
          <w:szCs w:val="22"/>
        </w:rPr>
      </w:pPr>
      <w:r w:rsidRPr="00DF4A50">
        <w:rPr>
          <w:rFonts w:eastAsia="Cambria"/>
          <w:sz w:val="22"/>
          <w:szCs w:val="22"/>
        </w:rPr>
        <w:t>Pension</w:t>
      </w:r>
      <w:r w:rsidRPr="00DF4A50">
        <w:rPr>
          <w:rFonts w:eastAsia="Cambria"/>
          <w:spacing w:val="6"/>
          <w:sz w:val="22"/>
          <w:szCs w:val="22"/>
        </w:rPr>
        <w:t xml:space="preserve"> </w:t>
      </w:r>
      <w:r w:rsidRPr="00BA65B8">
        <w:rPr>
          <w:rFonts w:eastAsia="Cambria"/>
          <w:w w:val="105"/>
          <w:sz w:val="22"/>
          <w:szCs w:val="22"/>
        </w:rPr>
        <w:t>or family pension on retirement or death, as the case may be</w:t>
      </w:r>
      <w:r w:rsidRPr="00DF4A50">
        <w:rPr>
          <w:rFonts w:eastAsia="Cambria"/>
          <w:sz w:val="22"/>
          <w:szCs w:val="22"/>
        </w:rPr>
        <w:t>.</w:t>
      </w:r>
    </w:p>
    <w:p w:rsidR="005A48C5" w:rsidRPr="00DF4A50" w:rsidRDefault="00D11752">
      <w:pPr>
        <w:widowControl w:val="0"/>
        <w:numPr>
          <w:ilvl w:val="5"/>
          <w:numId w:val="19"/>
        </w:numPr>
        <w:tabs>
          <w:tab w:val="left" w:pos="2368"/>
          <w:tab w:val="left" w:pos="2369"/>
        </w:tabs>
        <w:autoSpaceDE w:val="0"/>
        <w:autoSpaceDN w:val="0"/>
        <w:spacing w:line="254" w:lineRule="auto"/>
        <w:ind w:left="2368" w:right="1606"/>
        <w:jc w:val="both"/>
        <w:rPr>
          <w:rFonts w:eastAsia="Cambria"/>
          <w:sz w:val="22"/>
          <w:szCs w:val="22"/>
        </w:rPr>
      </w:pPr>
      <w:r w:rsidRPr="00DF4A50">
        <w:rPr>
          <w:rFonts w:eastAsia="Cambria"/>
          <w:w w:val="105"/>
          <w:sz w:val="22"/>
          <w:szCs w:val="22"/>
        </w:rPr>
        <w:t>Deposit</w:t>
      </w:r>
      <w:r w:rsidRPr="00DF4A50">
        <w:rPr>
          <w:rFonts w:eastAsia="Cambria"/>
          <w:spacing w:val="43"/>
          <w:w w:val="105"/>
          <w:sz w:val="22"/>
          <w:szCs w:val="22"/>
        </w:rPr>
        <w:t xml:space="preserve"> </w:t>
      </w:r>
      <w:r w:rsidRPr="00DF4A50">
        <w:rPr>
          <w:rFonts w:eastAsia="Cambria"/>
          <w:w w:val="105"/>
          <w:sz w:val="22"/>
          <w:szCs w:val="22"/>
        </w:rPr>
        <w:t>linked</w:t>
      </w:r>
      <w:r w:rsidRPr="00BA65B8">
        <w:rPr>
          <w:rFonts w:eastAsia="Cambria"/>
          <w:w w:val="105"/>
          <w:sz w:val="22"/>
          <w:szCs w:val="22"/>
        </w:rPr>
        <w:t xml:space="preserve"> </w:t>
      </w:r>
      <w:r w:rsidRPr="00DF4A50">
        <w:rPr>
          <w:rFonts w:eastAsia="Cambria"/>
          <w:w w:val="105"/>
          <w:sz w:val="22"/>
          <w:szCs w:val="22"/>
        </w:rPr>
        <w:t>insurance</w:t>
      </w:r>
      <w:r w:rsidRPr="00BA65B8">
        <w:rPr>
          <w:rFonts w:eastAsia="Cambria"/>
          <w:w w:val="105"/>
          <w:sz w:val="22"/>
          <w:szCs w:val="22"/>
        </w:rPr>
        <w:t xml:space="preserve"> </w:t>
      </w:r>
      <w:r w:rsidRPr="00DF4A50">
        <w:rPr>
          <w:rFonts w:eastAsia="Cambria"/>
          <w:w w:val="105"/>
          <w:sz w:val="22"/>
          <w:szCs w:val="22"/>
        </w:rPr>
        <w:t>on</w:t>
      </w:r>
      <w:r w:rsidRPr="00BA65B8">
        <w:rPr>
          <w:rFonts w:eastAsia="Cambria"/>
          <w:w w:val="105"/>
          <w:sz w:val="22"/>
          <w:szCs w:val="22"/>
        </w:rPr>
        <w:t xml:space="preserve"> </w:t>
      </w:r>
      <w:r w:rsidRPr="00DF4A50">
        <w:rPr>
          <w:rFonts w:eastAsia="Cambria"/>
          <w:w w:val="105"/>
          <w:sz w:val="22"/>
          <w:szCs w:val="22"/>
        </w:rPr>
        <w:t>death</w:t>
      </w:r>
      <w:r w:rsidRPr="00BA65B8">
        <w:rPr>
          <w:rFonts w:eastAsia="Cambria"/>
          <w:w w:val="105"/>
          <w:sz w:val="22"/>
          <w:szCs w:val="22"/>
        </w:rPr>
        <w:t xml:space="preserve"> </w:t>
      </w:r>
      <w:r w:rsidRPr="00DF4A50">
        <w:rPr>
          <w:rFonts w:eastAsia="Cambria"/>
          <w:w w:val="105"/>
          <w:sz w:val="22"/>
          <w:szCs w:val="22"/>
        </w:rPr>
        <w:t>in</w:t>
      </w:r>
      <w:r w:rsidRPr="00BA65B8">
        <w:rPr>
          <w:rFonts w:eastAsia="Cambria"/>
          <w:w w:val="105"/>
          <w:sz w:val="22"/>
          <w:szCs w:val="22"/>
        </w:rPr>
        <w:t xml:space="preserve"> </w:t>
      </w:r>
      <w:r w:rsidRPr="00DF4A50">
        <w:rPr>
          <w:rFonts w:eastAsia="Cambria"/>
          <w:w w:val="105"/>
          <w:sz w:val="22"/>
          <w:szCs w:val="22"/>
        </w:rPr>
        <w:t>harness</w:t>
      </w:r>
      <w:r w:rsidRPr="00BA65B8">
        <w:rPr>
          <w:rFonts w:eastAsia="Cambria"/>
          <w:w w:val="105"/>
          <w:sz w:val="22"/>
          <w:szCs w:val="22"/>
        </w:rPr>
        <w:t xml:space="preserve"> </w:t>
      </w:r>
      <w:r w:rsidRPr="00DF4A50">
        <w:rPr>
          <w:rFonts w:eastAsia="Cambria"/>
          <w:w w:val="105"/>
          <w:sz w:val="22"/>
          <w:szCs w:val="22"/>
        </w:rPr>
        <w:t>of</w:t>
      </w:r>
      <w:r w:rsidRPr="00BA65B8">
        <w:rPr>
          <w:rFonts w:eastAsia="Cambria"/>
          <w:w w:val="105"/>
          <w:sz w:val="22"/>
          <w:szCs w:val="22"/>
        </w:rPr>
        <w:t xml:space="preserve"> </w:t>
      </w:r>
      <w:r w:rsidRPr="00DF4A50">
        <w:rPr>
          <w:rFonts w:eastAsia="Cambria"/>
          <w:w w:val="105"/>
          <w:sz w:val="22"/>
          <w:szCs w:val="22"/>
        </w:rPr>
        <w:t>the</w:t>
      </w:r>
      <w:r w:rsidRPr="00BA65B8">
        <w:rPr>
          <w:rFonts w:eastAsia="Cambria"/>
          <w:w w:val="105"/>
          <w:sz w:val="22"/>
          <w:szCs w:val="22"/>
        </w:rPr>
        <w:t xml:space="preserve"> </w:t>
      </w:r>
      <w:r w:rsidRPr="00DF4A50">
        <w:rPr>
          <w:rFonts w:eastAsia="Cambria"/>
          <w:w w:val="105"/>
          <w:sz w:val="22"/>
          <w:szCs w:val="22"/>
        </w:rPr>
        <w:t>worker.</w:t>
      </w:r>
    </w:p>
    <w:p w:rsidR="005A48C5" w:rsidRPr="00DF4A50" w:rsidRDefault="00D11752">
      <w:pPr>
        <w:widowControl w:val="0"/>
        <w:numPr>
          <w:ilvl w:val="5"/>
          <w:numId w:val="19"/>
        </w:numPr>
        <w:tabs>
          <w:tab w:val="left" w:pos="2369"/>
        </w:tabs>
        <w:autoSpaceDE w:val="0"/>
        <w:autoSpaceDN w:val="0"/>
        <w:jc w:val="both"/>
        <w:rPr>
          <w:rFonts w:eastAsia="Cambria"/>
          <w:sz w:val="22"/>
          <w:szCs w:val="22"/>
        </w:rPr>
      </w:pPr>
      <w:r w:rsidRPr="00DF4A50">
        <w:rPr>
          <w:rFonts w:eastAsia="Cambria"/>
          <w:w w:val="105"/>
          <w:sz w:val="22"/>
          <w:szCs w:val="22"/>
        </w:rPr>
        <w:t>Payment</w:t>
      </w:r>
      <w:r w:rsidRPr="00DF4A50">
        <w:rPr>
          <w:rFonts w:eastAsia="Cambria"/>
          <w:spacing w:val="-6"/>
          <w:w w:val="105"/>
          <w:sz w:val="22"/>
          <w:szCs w:val="22"/>
        </w:rPr>
        <w:t xml:space="preserve"> </w:t>
      </w:r>
      <w:r w:rsidRPr="00DF4A50">
        <w:rPr>
          <w:rFonts w:eastAsia="Cambria"/>
          <w:w w:val="105"/>
          <w:sz w:val="22"/>
          <w:szCs w:val="22"/>
        </w:rPr>
        <w:t>of</w:t>
      </w:r>
      <w:r w:rsidRPr="00BA65B8">
        <w:rPr>
          <w:rFonts w:eastAsia="Cambria"/>
          <w:w w:val="105"/>
          <w:sz w:val="22"/>
          <w:szCs w:val="22"/>
        </w:rPr>
        <w:t xml:space="preserve"> </w:t>
      </w:r>
      <w:r w:rsidRPr="00DF4A50">
        <w:rPr>
          <w:rFonts w:eastAsia="Cambria"/>
          <w:w w:val="105"/>
          <w:sz w:val="22"/>
          <w:szCs w:val="22"/>
        </w:rPr>
        <w:t>P.F.</w:t>
      </w:r>
      <w:r w:rsidRPr="00BA65B8">
        <w:rPr>
          <w:rFonts w:eastAsia="Cambria"/>
          <w:w w:val="105"/>
          <w:sz w:val="22"/>
          <w:szCs w:val="22"/>
        </w:rPr>
        <w:t xml:space="preserve"> </w:t>
      </w:r>
      <w:r w:rsidRPr="00DF4A50">
        <w:rPr>
          <w:rFonts w:eastAsia="Cambria"/>
          <w:w w:val="105"/>
          <w:sz w:val="22"/>
          <w:szCs w:val="22"/>
        </w:rPr>
        <w:t>accumulation</w:t>
      </w:r>
      <w:r w:rsidRPr="00BA65B8">
        <w:rPr>
          <w:rFonts w:eastAsia="Cambria"/>
          <w:w w:val="105"/>
          <w:sz w:val="22"/>
          <w:szCs w:val="22"/>
        </w:rPr>
        <w:t xml:space="preserve"> </w:t>
      </w:r>
      <w:r w:rsidRPr="00DF4A50">
        <w:rPr>
          <w:rFonts w:eastAsia="Cambria"/>
          <w:w w:val="105"/>
          <w:sz w:val="22"/>
          <w:szCs w:val="22"/>
        </w:rPr>
        <w:t>on</w:t>
      </w:r>
      <w:r w:rsidRPr="00BA65B8">
        <w:rPr>
          <w:rFonts w:eastAsia="Cambria"/>
          <w:w w:val="105"/>
          <w:sz w:val="22"/>
          <w:szCs w:val="22"/>
        </w:rPr>
        <w:t xml:space="preserve"> </w:t>
      </w:r>
      <w:r w:rsidRPr="00DF4A50">
        <w:rPr>
          <w:rFonts w:eastAsia="Cambria"/>
          <w:w w:val="105"/>
          <w:sz w:val="22"/>
          <w:szCs w:val="22"/>
        </w:rPr>
        <w:t>retirement/death</w:t>
      </w:r>
      <w:r w:rsidRPr="00BA65B8">
        <w:rPr>
          <w:rFonts w:eastAsia="Cambria"/>
          <w:w w:val="105"/>
          <w:sz w:val="22"/>
          <w:szCs w:val="22"/>
        </w:rPr>
        <w:t xml:space="preserve"> </w:t>
      </w:r>
      <w:r w:rsidRPr="00DF4A50">
        <w:rPr>
          <w:rFonts w:eastAsia="Cambria"/>
          <w:w w:val="105"/>
          <w:sz w:val="22"/>
          <w:szCs w:val="22"/>
        </w:rPr>
        <w:t>etc.</w:t>
      </w:r>
    </w:p>
    <w:p w:rsidR="005A48C5" w:rsidRPr="00DF4A50" w:rsidRDefault="005A48C5">
      <w:pPr>
        <w:widowControl w:val="0"/>
        <w:autoSpaceDE w:val="0"/>
        <w:autoSpaceDN w:val="0"/>
        <w:spacing w:before="9"/>
        <w:rPr>
          <w:rFonts w:eastAsia="Cambria"/>
          <w:sz w:val="22"/>
          <w:szCs w:val="22"/>
        </w:rPr>
      </w:pPr>
    </w:p>
    <w:p w:rsidR="005A48C5" w:rsidRPr="00DF4A50" w:rsidRDefault="00D11752">
      <w:pPr>
        <w:widowControl w:val="0"/>
        <w:numPr>
          <w:ilvl w:val="4"/>
          <w:numId w:val="19"/>
        </w:numPr>
        <w:tabs>
          <w:tab w:val="left" w:pos="1829"/>
        </w:tabs>
        <w:autoSpaceDE w:val="0"/>
        <w:autoSpaceDN w:val="0"/>
        <w:spacing w:line="254" w:lineRule="auto"/>
        <w:ind w:right="1606"/>
        <w:jc w:val="both"/>
        <w:rPr>
          <w:rFonts w:eastAsia="Cambria"/>
          <w:sz w:val="22"/>
          <w:szCs w:val="22"/>
        </w:rPr>
      </w:pPr>
      <w:r w:rsidRPr="004D4D81">
        <w:rPr>
          <w:rFonts w:eastAsia="Cambria"/>
          <w:b/>
          <w:bCs/>
          <w:w w:val="105"/>
          <w:sz w:val="22"/>
          <w:szCs w:val="22"/>
        </w:rPr>
        <w:t>Maternity</w:t>
      </w:r>
      <w:r w:rsidRPr="004D4D81">
        <w:rPr>
          <w:rFonts w:eastAsia="Cambria"/>
          <w:b/>
          <w:bCs/>
          <w:spacing w:val="1"/>
          <w:w w:val="105"/>
          <w:sz w:val="22"/>
          <w:szCs w:val="22"/>
        </w:rPr>
        <w:t xml:space="preserve"> </w:t>
      </w:r>
      <w:r w:rsidRPr="004D4D81">
        <w:rPr>
          <w:rFonts w:eastAsia="Cambria"/>
          <w:b/>
          <w:bCs/>
          <w:w w:val="105"/>
          <w:sz w:val="22"/>
          <w:szCs w:val="22"/>
        </w:rPr>
        <w:t>Benefit</w:t>
      </w:r>
      <w:r w:rsidRPr="004D4D81">
        <w:rPr>
          <w:rFonts w:eastAsia="Cambria"/>
          <w:b/>
          <w:bCs/>
          <w:spacing w:val="1"/>
          <w:w w:val="105"/>
          <w:sz w:val="22"/>
          <w:szCs w:val="22"/>
        </w:rPr>
        <w:t xml:space="preserve"> </w:t>
      </w:r>
      <w:r w:rsidRPr="004D4D81">
        <w:rPr>
          <w:rFonts w:eastAsia="Cambria"/>
          <w:b/>
          <w:bCs/>
          <w:w w:val="105"/>
          <w:sz w:val="22"/>
          <w:szCs w:val="22"/>
        </w:rPr>
        <w:t>Act</w:t>
      </w:r>
      <w:r w:rsidRPr="004D4D81">
        <w:rPr>
          <w:rFonts w:eastAsia="Cambria"/>
          <w:b/>
          <w:bCs/>
          <w:spacing w:val="1"/>
          <w:w w:val="105"/>
          <w:sz w:val="22"/>
          <w:szCs w:val="22"/>
        </w:rPr>
        <w:t xml:space="preserve"> </w:t>
      </w:r>
      <w:r w:rsidRPr="004D4D81">
        <w:rPr>
          <w:rFonts w:eastAsia="Cambria"/>
          <w:b/>
          <w:bCs/>
          <w:w w:val="105"/>
          <w:sz w:val="22"/>
          <w:szCs w:val="22"/>
        </w:rPr>
        <w:t>1951:</w:t>
      </w:r>
      <w:r w:rsidRPr="00DF4A50">
        <w:rPr>
          <w:rFonts w:eastAsia="Cambria"/>
          <w:spacing w:val="1"/>
          <w:w w:val="105"/>
          <w:sz w:val="22"/>
          <w:szCs w:val="22"/>
        </w:rPr>
        <w:t xml:space="preserve"> </w:t>
      </w:r>
      <w:r w:rsidRPr="00DF4A50">
        <w:rPr>
          <w:rFonts w:eastAsia="Cambria"/>
          <w:w w:val="105"/>
          <w:sz w:val="22"/>
          <w:szCs w:val="22"/>
        </w:rPr>
        <w:t>The</w:t>
      </w:r>
      <w:r w:rsidRPr="00DF4A50">
        <w:rPr>
          <w:rFonts w:eastAsia="Cambria"/>
          <w:spacing w:val="1"/>
          <w:w w:val="105"/>
          <w:sz w:val="22"/>
          <w:szCs w:val="22"/>
        </w:rPr>
        <w:t xml:space="preserve"> </w:t>
      </w:r>
      <w:r w:rsidRPr="00DF4A50">
        <w:rPr>
          <w:rFonts w:eastAsia="Cambria"/>
          <w:w w:val="105"/>
          <w:sz w:val="22"/>
          <w:szCs w:val="22"/>
        </w:rPr>
        <w:t>Act</w:t>
      </w:r>
      <w:r w:rsidRPr="00DF4A50">
        <w:rPr>
          <w:rFonts w:eastAsia="Cambria"/>
          <w:spacing w:val="1"/>
          <w:w w:val="105"/>
          <w:sz w:val="22"/>
          <w:szCs w:val="22"/>
        </w:rPr>
        <w:t xml:space="preserve"> </w:t>
      </w:r>
      <w:r w:rsidRPr="00DF4A50">
        <w:rPr>
          <w:rFonts w:eastAsia="Cambria"/>
          <w:w w:val="105"/>
          <w:sz w:val="22"/>
          <w:szCs w:val="22"/>
        </w:rPr>
        <w:t>provides</w:t>
      </w:r>
      <w:r w:rsidRPr="00DF4A50">
        <w:rPr>
          <w:rFonts w:eastAsia="Cambria"/>
          <w:spacing w:val="1"/>
          <w:w w:val="105"/>
          <w:sz w:val="22"/>
          <w:szCs w:val="22"/>
        </w:rPr>
        <w:t xml:space="preserve"> </w:t>
      </w:r>
      <w:r w:rsidRPr="00DF4A50">
        <w:rPr>
          <w:rFonts w:eastAsia="Cambria"/>
          <w:w w:val="105"/>
          <w:sz w:val="22"/>
          <w:szCs w:val="22"/>
        </w:rPr>
        <w:t>for</w:t>
      </w:r>
      <w:r w:rsidRPr="00DF4A50">
        <w:rPr>
          <w:rFonts w:eastAsia="Cambria"/>
          <w:spacing w:val="1"/>
          <w:w w:val="105"/>
          <w:sz w:val="22"/>
          <w:szCs w:val="22"/>
        </w:rPr>
        <w:t xml:space="preserve"> </w:t>
      </w:r>
      <w:r w:rsidRPr="00DF4A50">
        <w:rPr>
          <w:rFonts w:eastAsia="Cambria"/>
          <w:w w:val="105"/>
          <w:sz w:val="22"/>
          <w:szCs w:val="22"/>
        </w:rPr>
        <w:t>leave</w:t>
      </w:r>
      <w:r w:rsidRPr="00DF4A50">
        <w:rPr>
          <w:rFonts w:eastAsia="Cambria"/>
          <w:spacing w:val="1"/>
          <w:w w:val="105"/>
          <w:sz w:val="22"/>
          <w:szCs w:val="22"/>
        </w:rPr>
        <w:t xml:space="preserve"> </w:t>
      </w:r>
      <w:r w:rsidRPr="00DF4A50">
        <w:rPr>
          <w:rFonts w:eastAsia="Cambria"/>
          <w:w w:val="105"/>
          <w:sz w:val="22"/>
          <w:szCs w:val="22"/>
        </w:rPr>
        <w:t>and</w:t>
      </w:r>
      <w:r w:rsidRPr="00DF4A50">
        <w:rPr>
          <w:rFonts w:eastAsia="Cambria"/>
          <w:spacing w:val="-53"/>
          <w:w w:val="105"/>
          <w:sz w:val="22"/>
          <w:szCs w:val="22"/>
        </w:rPr>
        <w:t xml:space="preserve"> </w:t>
      </w:r>
      <w:r w:rsidRPr="00DF4A50">
        <w:rPr>
          <w:rFonts w:eastAsia="Cambria"/>
          <w:spacing w:val="-1"/>
          <w:w w:val="105"/>
          <w:sz w:val="22"/>
          <w:szCs w:val="22"/>
        </w:rPr>
        <w:t>some</w:t>
      </w:r>
      <w:r w:rsidRPr="00DF4A50">
        <w:rPr>
          <w:rFonts w:eastAsia="Cambria"/>
          <w:spacing w:val="-13"/>
          <w:w w:val="105"/>
          <w:sz w:val="22"/>
          <w:szCs w:val="22"/>
        </w:rPr>
        <w:t xml:space="preserve"> </w:t>
      </w:r>
      <w:r w:rsidRPr="00DF4A50">
        <w:rPr>
          <w:rFonts w:eastAsia="Cambria"/>
          <w:spacing w:val="-1"/>
          <w:w w:val="105"/>
          <w:sz w:val="22"/>
          <w:szCs w:val="22"/>
        </w:rPr>
        <w:t>other</w:t>
      </w:r>
      <w:r w:rsidRPr="00DF4A50">
        <w:rPr>
          <w:rFonts w:eastAsia="Cambria"/>
          <w:spacing w:val="-12"/>
          <w:w w:val="105"/>
          <w:sz w:val="22"/>
          <w:szCs w:val="22"/>
        </w:rPr>
        <w:t xml:space="preserve"> </w:t>
      </w:r>
      <w:r w:rsidRPr="00DF4A50">
        <w:rPr>
          <w:rFonts w:eastAsia="Cambria"/>
          <w:w w:val="105"/>
          <w:sz w:val="22"/>
          <w:szCs w:val="22"/>
        </w:rPr>
        <w:t>benefits</w:t>
      </w:r>
      <w:r w:rsidRPr="00DF4A50">
        <w:rPr>
          <w:rFonts w:eastAsia="Cambria"/>
          <w:spacing w:val="-14"/>
          <w:w w:val="105"/>
          <w:sz w:val="22"/>
          <w:szCs w:val="22"/>
        </w:rPr>
        <w:t xml:space="preserve"> </w:t>
      </w:r>
      <w:r w:rsidRPr="00DF4A50">
        <w:rPr>
          <w:rFonts w:eastAsia="Cambria"/>
          <w:w w:val="105"/>
          <w:sz w:val="22"/>
          <w:szCs w:val="22"/>
        </w:rPr>
        <w:t>to</w:t>
      </w:r>
      <w:r w:rsidRPr="00DF4A50">
        <w:rPr>
          <w:rFonts w:eastAsia="Cambria"/>
          <w:spacing w:val="-10"/>
          <w:w w:val="105"/>
          <w:sz w:val="22"/>
          <w:szCs w:val="22"/>
        </w:rPr>
        <w:t xml:space="preserve"> </w:t>
      </w:r>
      <w:r w:rsidRPr="00DF4A50">
        <w:rPr>
          <w:rFonts w:eastAsia="Cambria"/>
          <w:w w:val="105"/>
          <w:sz w:val="22"/>
          <w:szCs w:val="22"/>
        </w:rPr>
        <w:t>women</w:t>
      </w:r>
      <w:r w:rsidRPr="00DF4A50">
        <w:rPr>
          <w:rFonts w:eastAsia="Cambria"/>
          <w:spacing w:val="-13"/>
          <w:w w:val="105"/>
          <w:sz w:val="22"/>
          <w:szCs w:val="22"/>
        </w:rPr>
        <w:t xml:space="preserve"> </w:t>
      </w:r>
      <w:r w:rsidRPr="00DF4A50">
        <w:rPr>
          <w:rFonts w:eastAsia="Cambria"/>
          <w:w w:val="105"/>
          <w:sz w:val="22"/>
          <w:szCs w:val="22"/>
        </w:rPr>
        <w:t>employees</w:t>
      </w:r>
      <w:r w:rsidRPr="00DF4A50">
        <w:rPr>
          <w:rFonts w:eastAsia="Cambria"/>
          <w:spacing w:val="-12"/>
          <w:w w:val="105"/>
          <w:sz w:val="22"/>
          <w:szCs w:val="22"/>
        </w:rPr>
        <w:t xml:space="preserve"> </w:t>
      </w:r>
      <w:r w:rsidRPr="00DF4A50">
        <w:rPr>
          <w:rFonts w:eastAsia="Cambria"/>
          <w:w w:val="105"/>
          <w:sz w:val="22"/>
          <w:szCs w:val="22"/>
        </w:rPr>
        <w:t>in</w:t>
      </w:r>
      <w:r w:rsidRPr="00DF4A50">
        <w:rPr>
          <w:rFonts w:eastAsia="Cambria"/>
          <w:spacing w:val="-12"/>
          <w:w w:val="105"/>
          <w:sz w:val="22"/>
          <w:szCs w:val="22"/>
        </w:rPr>
        <w:t xml:space="preserve"> </w:t>
      </w:r>
      <w:r w:rsidRPr="00DF4A50">
        <w:rPr>
          <w:rFonts w:eastAsia="Cambria"/>
          <w:w w:val="105"/>
          <w:sz w:val="22"/>
          <w:szCs w:val="22"/>
        </w:rPr>
        <w:t>case</w:t>
      </w:r>
      <w:r w:rsidRPr="00DF4A50">
        <w:rPr>
          <w:rFonts w:eastAsia="Cambria"/>
          <w:spacing w:val="-13"/>
          <w:w w:val="105"/>
          <w:sz w:val="22"/>
          <w:szCs w:val="22"/>
        </w:rPr>
        <w:t xml:space="preserve"> </w:t>
      </w:r>
      <w:r w:rsidRPr="00DF4A50">
        <w:rPr>
          <w:rFonts w:eastAsia="Cambria"/>
          <w:w w:val="105"/>
          <w:sz w:val="22"/>
          <w:szCs w:val="22"/>
        </w:rPr>
        <w:t>of</w:t>
      </w:r>
      <w:r w:rsidRPr="00DF4A50">
        <w:rPr>
          <w:rFonts w:eastAsia="Cambria"/>
          <w:spacing w:val="-12"/>
          <w:w w:val="105"/>
          <w:sz w:val="22"/>
          <w:szCs w:val="22"/>
        </w:rPr>
        <w:t xml:space="preserve"> </w:t>
      </w:r>
      <w:r w:rsidRPr="00DF4A50">
        <w:rPr>
          <w:rFonts w:eastAsia="Cambria"/>
          <w:w w:val="105"/>
          <w:sz w:val="22"/>
          <w:szCs w:val="22"/>
        </w:rPr>
        <w:t>confinement</w:t>
      </w:r>
      <w:r w:rsidRPr="00DF4A50">
        <w:rPr>
          <w:rFonts w:eastAsia="Cambria"/>
          <w:spacing w:val="-53"/>
          <w:w w:val="105"/>
          <w:sz w:val="22"/>
          <w:szCs w:val="22"/>
        </w:rPr>
        <w:t xml:space="preserve"> </w:t>
      </w:r>
      <w:r w:rsidRPr="00DF4A50">
        <w:rPr>
          <w:rFonts w:eastAsia="Cambria"/>
          <w:w w:val="105"/>
          <w:sz w:val="22"/>
          <w:szCs w:val="22"/>
        </w:rPr>
        <w:t>or</w:t>
      </w:r>
      <w:r w:rsidRPr="00DF4A50">
        <w:rPr>
          <w:rFonts w:eastAsia="Cambria"/>
          <w:spacing w:val="4"/>
          <w:w w:val="105"/>
          <w:sz w:val="22"/>
          <w:szCs w:val="22"/>
        </w:rPr>
        <w:t xml:space="preserve"> </w:t>
      </w:r>
      <w:r w:rsidRPr="00DF4A50">
        <w:rPr>
          <w:rFonts w:eastAsia="Cambria"/>
          <w:w w:val="105"/>
          <w:sz w:val="22"/>
          <w:szCs w:val="22"/>
        </w:rPr>
        <w:t>miscarriage</w:t>
      </w:r>
      <w:r w:rsidRPr="00DF4A50">
        <w:rPr>
          <w:rFonts w:eastAsia="Cambria"/>
          <w:spacing w:val="4"/>
          <w:w w:val="105"/>
          <w:sz w:val="22"/>
          <w:szCs w:val="22"/>
        </w:rPr>
        <w:t xml:space="preserve"> </w:t>
      </w:r>
      <w:r w:rsidRPr="00DF4A50">
        <w:rPr>
          <w:rFonts w:eastAsia="Cambria"/>
          <w:w w:val="105"/>
          <w:sz w:val="22"/>
          <w:szCs w:val="22"/>
        </w:rPr>
        <w:t>etc.</w:t>
      </w:r>
    </w:p>
    <w:p w:rsidR="005A48C5" w:rsidRPr="00DF4A50" w:rsidRDefault="005A48C5">
      <w:pPr>
        <w:widowControl w:val="0"/>
        <w:autoSpaceDE w:val="0"/>
        <w:autoSpaceDN w:val="0"/>
        <w:spacing w:before="5"/>
        <w:rPr>
          <w:rFonts w:eastAsia="Cambria"/>
          <w:sz w:val="22"/>
          <w:szCs w:val="22"/>
        </w:rPr>
      </w:pPr>
    </w:p>
    <w:p w:rsidR="005A48C5" w:rsidRPr="009F1131" w:rsidRDefault="00D11752" w:rsidP="00323D68">
      <w:pPr>
        <w:widowControl w:val="0"/>
        <w:numPr>
          <w:ilvl w:val="4"/>
          <w:numId w:val="19"/>
        </w:numPr>
        <w:tabs>
          <w:tab w:val="left" w:pos="1829"/>
        </w:tabs>
        <w:autoSpaceDE w:val="0"/>
        <w:autoSpaceDN w:val="0"/>
        <w:spacing w:before="64" w:line="254" w:lineRule="auto"/>
        <w:ind w:right="1607"/>
        <w:jc w:val="both"/>
        <w:rPr>
          <w:rFonts w:eastAsia="Cambria"/>
          <w:w w:val="105"/>
          <w:sz w:val="22"/>
          <w:szCs w:val="22"/>
        </w:rPr>
      </w:pPr>
      <w:r w:rsidRPr="004D4D81">
        <w:rPr>
          <w:rFonts w:eastAsia="Cambria"/>
          <w:b/>
          <w:bCs/>
          <w:w w:val="105"/>
          <w:sz w:val="22"/>
          <w:szCs w:val="22"/>
        </w:rPr>
        <w:t>Contract</w:t>
      </w:r>
      <w:r w:rsidRPr="004D4D81">
        <w:rPr>
          <w:rFonts w:eastAsia="Cambria"/>
          <w:b/>
          <w:bCs/>
          <w:spacing w:val="1"/>
          <w:w w:val="105"/>
          <w:sz w:val="22"/>
          <w:szCs w:val="22"/>
        </w:rPr>
        <w:t xml:space="preserve"> </w:t>
      </w:r>
      <w:proofErr w:type="spellStart"/>
      <w:r w:rsidRPr="004D4D81">
        <w:rPr>
          <w:rFonts w:eastAsia="Cambria"/>
          <w:b/>
          <w:bCs/>
          <w:w w:val="105"/>
          <w:sz w:val="22"/>
          <w:szCs w:val="22"/>
        </w:rPr>
        <w:t>Labour</w:t>
      </w:r>
      <w:proofErr w:type="spellEnd"/>
      <w:r w:rsidRPr="004D4D81">
        <w:rPr>
          <w:rFonts w:eastAsia="Cambria"/>
          <w:b/>
          <w:bCs/>
          <w:spacing w:val="1"/>
          <w:w w:val="105"/>
          <w:sz w:val="22"/>
          <w:szCs w:val="22"/>
        </w:rPr>
        <w:t xml:space="preserve"> </w:t>
      </w:r>
      <w:r w:rsidRPr="004D4D81">
        <w:rPr>
          <w:rFonts w:eastAsia="Cambria"/>
          <w:b/>
          <w:bCs/>
          <w:w w:val="105"/>
          <w:sz w:val="22"/>
          <w:szCs w:val="22"/>
        </w:rPr>
        <w:t>(Regulation &amp;</w:t>
      </w:r>
      <w:r w:rsidRPr="004D4D81">
        <w:rPr>
          <w:rFonts w:eastAsia="Cambria"/>
          <w:b/>
          <w:bCs/>
          <w:spacing w:val="1"/>
          <w:w w:val="105"/>
          <w:sz w:val="22"/>
          <w:szCs w:val="22"/>
        </w:rPr>
        <w:t xml:space="preserve"> </w:t>
      </w:r>
      <w:r w:rsidRPr="004D4D81">
        <w:rPr>
          <w:rFonts w:eastAsia="Cambria"/>
          <w:b/>
          <w:bCs/>
          <w:w w:val="105"/>
          <w:sz w:val="22"/>
          <w:szCs w:val="22"/>
        </w:rPr>
        <w:t>Abolition) Act</w:t>
      </w:r>
      <w:r w:rsidRPr="004D4D81">
        <w:rPr>
          <w:rFonts w:eastAsia="Cambria"/>
          <w:b/>
          <w:bCs/>
          <w:spacing w:val="1"/>
          <w:w w:val="105"/>
          <w:sz w:val="22"/>
          <w:szCs w:val="22"/>
        </w:rPr>
        <w:t xml:space="preserve"> </w:t>
      </w:r>
      <w:r w:rsidRPr="004D4D81">
        <w:rPr>
          <w:rFonts w:eastAsia="Cambria"/>
          <w:b/>
          <w:bCs/>
          <w:w w:val="105"/>
          <w:sz w:val="22"/>
          <w:szCs w:val="22"/>
        </w:rPr>
        <w:t>1970</w:t>
      </w:r>
      <w:r w:rsidRPr="00822C31">
        <w:rPr>
          <w:rFonts w:eastAsia="Cambria"/>
          <w:b/>
          <w:bCs/>
          <w:w w:val="105"/>
          <w:sz w:val="22"/>
          <w:szCs w:val="22"/>
        </w:rPr>
        <w:t>:</w:t>
      </w:r>
      <w:r w:rsidRPr="00DF4A50">
        <w:rPr>
          <w:rFonts w:eastAsia="Cambria"/>
          <w:w w:val="105"/>
          <w:sz w:val="22"/>
          <w:szCs w:val="22"/>
        </w:rPr>
        <w:t xml:space="preserve"> The Act</w:t>
      </w:r>
      <w:r w:rsidRPr="009F1131">
        <w:rPr>
          <w:rFonts w:eastAsia="Cambria"/>
          <w:w w:val="105"/>
          <w:sz w:val="22"/>
          <w:szCs w:val="22"/>
        </w:rPr>
        <w:t xml:space="preserve"> </w:t>
      </w:r>
      <w:r w:rsidRPr="00DF4A50">
        <w:rPr>
          <w:rFonts w:eastAsia="Cambria"/>
          <w:w w:val="105"/>
          <w:sz w:val="22"/>
          <w:szCs w:val="22"/>
        </w:rPr>
        <w:t>provides for certain welfare measures to be provided by the</w:t>
      </w:r>
      <w:r w:rsidRPr="009F1131">
        <w:rPr>
          <w:rFonts w:eastAsia="Cambria"/>
          <w:w w:val="105"/>
          <w:sz w:val="22"/>
          <w:szCs w:val="22"/>
        </w:rPr>
        <w:t xml:space="preserve"> </w:t>
      </w:r>
      <w:r w:rsidRPr="00DF4A50">
        <w:rPr>
          <w:rFonts w:eastAsia="Cambria"/>
          <w:w w:val="105"/>
          <w:sz w:val="22"/>
          <w:szCs w:val="22"/>
        </w:rPr>
        <w:t xml:space="preserve">Contractor to contract </w:t>
      </w:r>
      <w:proofErr w:type="spellStart"/>
      <w:r w:rsidRPr="00DF4A50">
        <w:rPr>
          <w:rFonts w:eastAsia="Cambria"/>
          <w:w w:val="105"/>
          <w:sz w:val="22"/>
          <w:szCs w:val="22"/>
        </w:rPr>
        <w:t>labour</w:t>
      </w:r>
      <w:proofErr w:type="spellEnd"/>
      <w:r w:rsidRPr="00DF4A50">
        <w:rPr>
          <w:rFonts w:eastAsia="Cambria"/>
          <w:w w:val="105"/>
          <w:sz w:val="22"/>
          <w:szCs w:val="22"/>
        </w:rPr>
        <w:t xml:space="preserve"> and in case the Contractor fails to</w:t>
      </w:r>
      <w:r w:rsidRPr="009F1131">
        <w:rPr>
          <w:rFonts w:eastAsia="Cambria"/>
          <w:w w:val="105"/>
          <w:sz w:val="22"/>
          <w:szCs w:val="22"/>
        </w:rPr>
        <w:t xml:space="preserve"> </w:t>
      </w:r>
      <w:r w:rsidRPr="00DF4A50">
        <w:rPr>
          <w:rFonts w:eastAsia="Cambria"/>
          <w:w w:val="105"/>
          <w:sz w:val="22"/>
          <w:szCs w:val="22"/>
        </w:rPr>
        <w:t>provide, the same are required to be provided, by the Principal</w:t>
      </w:r>
      <w:r w:rsidRPr="009F1131">
        <w:rPr>
          <w:rFonts w:eastAsia="Cambria"/>
          <w:w w:val="105"/>
          <w:sz w:val="22"/>
          <w:szCs w:val="22"/>
        </w:rPr>
        <w:t xml:space="preserve"> </w:t>
      </w:r>
      <w:r w:rsidRPr="00DF4A50">
        <w:rPr>
          <w:rFonts w:eastAsia="Cambria"/>
          <w:w w:val="105"/>
          <w:sz w:val="22"/>
          <w:szCs w:val="22"/>
        </w:rPr>
        <w:t>Employer by law. The Principal Employer is required to take</w:t>
      </w:r>
      <w:r w:rsidRPr="009F1131">
        <w:rPr>
          <w:rFonts w:eastAsia="Cambria"/>
          <w:w w:val="105"/>
          <w:sz w:val="22"/>
          <w:szCs w:val="22"/>
        </w:rPr>
        <w:t xml:space="preserve"> </w:t>
      </w:r>
      <w:r w:rsidRPr="00DF4A50">
        <w:rPr>
          <w:rFonts w:eastAsia="Cambria"/>
          <w:w w:val="105"/>
          <w:sz w:val="22"/>
          <w:szCs w:val="22"/>
        </w:rPr>
        <w:t>Certification</w:t>
      </w:r>
      <w:r w:rsidRPr="009F1131">
        <w:rPr>
          <w:rFonts w:eastAsia="Cambria"/>
          <w:w w:val="105"/>
          <w:sz w:val="22"/>
          <w:szCs w:val="22"/>
        </w:rPr>
        <w:t xml:space="preserve"> </w:t>
      </w:r>
      <w:r w:rsidRPr="00DF4A50">
        <w:rPr>
          <w:rFonts w:eastAsia="Cambria"/>
          <w:w w:val="105"/>
          <w:sz w:val="22"/>
          <w:szCs w:val="22"/>
        </w:rPr>
        <w:t>of</w:t>
      </w:r>
      <w:r w:rsidRPr="009F1131">
        <w:rPr>
          <w:rFonts w:eastAsia="Cambria"/>
          <w:w w:val="105"/>
          <w:sz w:val="22"/>
          <w:szCs w:val="22"/>
        </w:rPr>
        <w:t xml:space="preserve"> </w:t>
      </w:r>
      <w:r w:rsidRPr="00DF4A50">
        <w:rPr>
          <w:rFonts w:eastAsia="Cambria"/>
          <w:w w:val="105"/>
          <w:sz w:val="22"/>
          <w:szCs w:val="22"/>
        </w:rPr>
        <w:t>Registration</w:t>
      </w:r>
      <w:r w:rsidRPr="009F1131">
        <w:rPr>
          <w:rFonts w:eastAsia="Cambria"/>
          <w:w w:val="105"/>
          <w:sz w:val="22"/>
          <w:szCs w:val="22"/>
        </w:rPr>
        <w:t xml:space="preserve"> </w:t>
      </w:r>
      <w:r w:rsidRPr="00DF4A50">
        <w:rPr>
          <w:rFonts w:eastAsia="Cambria"/>
          <w:w w:val="105"/>
          <w:sz w:val="22"/>
          <w:szCs w:val="22"/>
        </w:rPr>
        <w:t>and</w:t>
      </w:r>
      <w:r w:rsidRPr="009F1131">
        <w:rPr>
          <w:rFonts w:eastAsia="Cambria"/>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Contractor</w:t>
      </w:r>
      <w:r w:rsidRPr="009F1131">
        <w:rPr>
          <w:rFonts w:eastAsia="Cambria"/>
          <w:w w:val="105"/>
          <w:sz w:val="22"/>
          <w:szCs w:val="22"/>
        </w:rPr>
        <w:t xml:space="preserve"> </w:t>
      </w:r>
      <w:r w:rsidRPr="00DF4A50">
        <w:rPr>
          <w:rFonts w:eastAsia="Cambria"/>
          <w:w w:val="105"/>
          <w:sz w:val="22"/>
          <w:szCs w:val="22"/>
        </w:rPr>
        <w:t>is</w:t>
      </w:r>
      <w:r w:rsidRPr="009F1131">
        <w:rPr>
          <w:rFonts w:eastAsia="Cambria"/>
          <w:w w:val="105"/>
          <w:sz w:val="22"/>
          <w:szCs w:val="22"/>
        </w:rPr>
        <w:t xml:space="preserve"> </w:t>
      </w:r>
      <w:r w:rsidRPr="00DF4A50">
        <w:rPr>
          <w:rFonts w:eastAsia="Cambria"/>
          <w:w w:val="105"/>
          <w:sz w:val="22"/>
          <w:szCs w:val="22"/>
        </w:rPr>
        <w:t>required</w:t>
      </w:r>
      <w:r w:rsidRPr="009F1131">
        <w:rPr>
          <w:rFonts w:eastAsia="Cambria"/>
          <w:w w:val="105"/>
          <w:sz w:val="22"/>
          <w:szCs w:val="22"/>
        </w:rPr>
        <w:t xml:space="preserve"> </w:t>
      </w:r>
      <w:r w:rsidRPr="00DF4A50">
        <w:rPr>
          <w:rFonts w:eastAsia="Cambria"/>
          <w:w w:val="105"/>
          <w:sz w:val="22"/>
          <w:szCs w:val="22"/>
        </w:rPr>
        <w:t>to</w:t>
      </w:r>
      <w:r w:rsidR="00753658" w:rsidRPr="00DF4A50">
        <w:rPr>
          <w:rFonts w:eastAsia="Cambria"/>
          <w:w w:val="105"/>
          <w:sz w:val="22"/>
          <w:szCs w:val="22"/>
        </w:rPr>
        <w:t xml:space="preserve"> </w:t>
      </w:r>
      <w:r w:rsidRPr="009F1131">
        <w:rPr>
          <w:rFonts w:eastAsia="Cambria"/>
          <w:w w:val="105"/>
          <w:sz w:val="22"/>
          <w:szCs w:val="22"/>
        </w:rPr>
        <w:t xml:space="preserve">take license from the designated Officer. The Act is applicable to the establishments or Contractor of Principal Employer if they employ 20 or more </w:t>
      </w:r>
      <w:proofErr w:type="spellStart"/>
      <w:r w:rsidRPr="009F1131">
        <w:rPr>
          <w:rFonts w:eastAsia="Cambria"/>
          <w:w w:val="105"/>
          <w:sz w:val="22"/>
          <w:szCs w:val="22"/>
        </w:rPr>
        <w:t>labour</w:t>
      </w:r>
      <w:proofErr w:type="spellEnd"/>
      <w:r w:rsidR="00753658" w:rsidRPr="009F1131">
        <w:rPr>
          <w:rFonts w:eastAsia="Cambria"/>
          <w:w w:val="105"/>
          <w:sz w:val="22"/>
          <w:szCs w:val="22"/>
        </w:rPr>
        <w:t>,</w:t>
      </w:r>
      <w:r w:rsidRPr="009F1131">
        <w:rPr>
          <w:rFonts w:eastAsia="Cambria"/>
          <w:w w:val="105"/>
          <w:sz w:val="22"/>
          <w:szCs w:val="22"/>
        </w:rPr>
        <w:t xml:space="preserve"> contract </w:t>
      </w:r>
      <w:proofErr w:type="spellStart"/>
      <w:r w:rsidRPr="009F1131">
        <w:rPr>
          <w:rFonts w:eastAsia="Cambria"/>
          <w:w w:val="105"/>
          <w:sz w:val="22"/>
          <w:szCs w:val="22"/>
        </w:rPr>
        <w:t>labour</w:t>
      </w:r>
      <w:proofErr w:type="spellEnd"/>
      <w:r w:rsidRPr="009F1131">
        <w:rPr>
          <w:rFonts w:eastAsia="Cambria"/>
          <w:w w:val="105"/>
          <w:sz w:val="22"/>
          <w:szCs w:val="22"/>
        </w:rPr>
        <w:t>.</w:t>
      </w:r>
    </w:p>
    <w:p w:rsidR="005A48C5" w:rsidRPr="00DF4A50" w:rsidRDefault="005A48C5">
      <w:pPr>
        <w:widowControl w:val="0"/>
        <w:autoSpaceDE w:val="0"/>
        <w:autoSpaceDN w:val="0"/>
        <w:spacing w:before="6"/>
        <w:rPr>
          <w:rFonts w:eastAsia="Cambria"/>
          <w:sz w:val="22"/>
          <w:szCs w:val="22"/>
        </w:rPr>
      </w:pPr>
    </w:p>
    <w:p w:rsidR="005A48C5" w:rsidRPr="009F1131" w:rsidRDefault="00D11752">
      <w:pPr>
        <w:widowControl w:val="0"/>
        <w:numPr>
          <w:ilvl w:val="4"/>
          <w:numId w:val="19"/>
        </w:numPr>
        <w:tabs>
          <w:tab w:val="left" w:pos="1829"/>
        </w:tabs>
        <w:autoSpaceDE w:val="0"/>
        <w:autoSpaceDN w:val="0"/>
        <w:spacing w:line="254" w:lineRule="auto"/>
        <w:ind w:right="1607"/>
        <w:jc w:val="both"/>
        <w:rPr>
          <w:rFonts w:eastAsia="Cambria"/>
          <w:w w:val="105"/>
          <w:sz w:val="22"/>
          <w:szCs w:val="22"/>
        </w:rPr>
      </w:pPr>
      <w:r w:rsidRPr="004D4D81">
        <w:rPr>
          <w:rFonts w:eastAsia="Cambria"/>
          <w:b/>
          <w:bCs/>
          <w:w w:val="105"/>
          <w:sz w:val="22"/>
          <w:szCs w:val="22"/>
        </w:rPr>
        <w:t>Minimum Wages Act 1948:</w:t>
      </w:r>
      <w:r w:rsidRPr="00DF4A50">
        <w:rPr>
          <w:rFonts w:eastAsia="Cambria"/>
          <w:w w:val="105"/>
          <w:sz w:val="22"/>
          <w:szCs w:val="22"/>
        </w:rPr>
        <w:t xml:space="preserve"> The Employer is supposed to pay</w:t>
      </w:r>
      <w:r w:rsidRPr="009F1131">
        <w:rPr>
          <w:rFonts w:eastAsia="Cambria"/>
          <w:w w:val="105"/>
          <w:sz w:val="22"/>
          <w:szCs w:val="22"/>
        </w:rPr>
        <w:t xml:space="preserve"> </w:t>
      </w:r>
      <w:r w:rsidRPr="00DF4A50">
        <w:rPr>
          <w:rFonts w:eastAsia="Cambria"/>
          <w:w w:val="105"/>
          <w:sz w:val="22"/>
          <w:szCs w:val="22"/>
        </w:rPr>
        <w:t>not</w:t>
      </w:r>
      <w:r w:rsidRPr="009F1131">
        <w:rPr>
          <w:rFonts w:eastAsia="Cambria"/>
          <w:w w:val="105"/>
          <w:sz w:val="22"/>
          <w:szCs w:val="22"/>
        </w:rPr>
        <w:t xml:space="preserve"> </w:t>
      </w:r>
      <w:r w:rsidRPr="00DF4A50">
        <w:rPr>
          <w:rFonts w:eastAsia="Cambria"/>
          <w:w w:val="105"/>
          <w:sz w:val="22"/>
          <w:szCs w:val="22"/>
        </w:rPr>
        <w:t>less</w:t>
      </w:r>
      <w:r w:rsidRPr="009F1131">
        <w:rPr>
          <w:rFonts w:eastAsia="Cambria"/>
          <w:w w:val="105"/>
          <w:sz w:val="22"/>
          <w:szCs w:val="22"/>
        </w:rPr>
        <w:t xml:space="preserve"> </w:t>
      </w:r>
      <w:r w:rsidRPr="00DF4A50">
        <w:rPr>
          <w:rFonts w:eastAsia="Cambria"/>
          <w:w w:val="105"/>
          <w:sz w:val="22"/>
          <w:szCs w:val="22"/>
        </w:rPr>
        <w:t>than</w:t>
      </w:r>
      <w:r w:rsidRPr="009F1131">
        <w:rPr>
          <w:rFonts w:eastAsia="Cambria"/>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Minimum</w:t>
      </w:r>
      <w:r w:rsidRPr="009F1131">
        <w:rPr>
          <w:rFonts w:eastAsia="Cambria"/>
          <w:w w:val="105"/>
          <w:sz w:val="22"/>
          <w:szCs w:val="22"/>
        </w:rPr>
        <w:t xml:space="preserve"> </w:t>
      </w:r>
      <w:r w:rsidRPr="00DF4A50">
        <w:rPr>
          <w:rFonts w:eastAsia="Cambria"/>
          <w:w w:val="105"/>
          <w:sz w:val="22"/>
          <w:szCs w:val="22"/>
        </w:rPr>
        <w:t>Wages</w:t>
      </w:r>
      <w:r w:rsidRPr="009F1131">
        <w:rPr>
          <w:rFonts w:eastAsia="Cambria"/>
          <w:w w:val="105"/>
          <w:sz w:val="22"/>
          <w:szCs w:val="22"/>
        </w:rPr>
        <w:t xml:space="preserve"> </w:t>
      </w:r>
      <w:r w:rsidRPr="00DF4A50">
        <w:rPr>
          <w:rFonts w:eastAsia="Cambria"/>
          <w:w w:val="105"/>
          <w:sz w:val="22"/>
          <w:szCs w:val="22"/>
        </w:rPr>
        <w:t>fixed</w:t>
      </w:r>
      <w:r w:rsidRPr="009F1131">
        <w:rPr>
          <w:rFonts w:eastAsia="Cambria"/>
          <w:w w:val="105"/>
          <w:sz w:val="22"/>
          <w:szCs w:val="22"/>
        </w:rPr>
        <w:t xml:space="preserve"> </w:t>
      </w:r>
      <w:r w:rsidRPr="00DF4A50">
        <w:rPr>
          <w:rFonts w:eastAsia="Cambria"/>
          <w:w w:val="105"/>
          <w:sz w:val="22"/>
          <w:szCs w:val="22"/>
        </w:rPr>
        <w:t>by</w:t>
      </w:r>
      <w:r w:rsidRPr="009F1131">
        <w:rPr>
          <w:rFonts w:eastAsia="Cambria"/>
          <w:w w:val="105"/>
          <w:sz w:val="22"/>
          <w:szCs w:val="22"/>
        </w:rPr>
        <w:t xml:space="preserve"> </w:t>
      </w:r>
      <w:r w:rsidRPr="00DF4A50">
        <w:rPr>
          <w:rFonts w:eastAsia="Cambria"/>
          <w:w w:val="105"/>
          <w:sz w:val="22"/>
          <w:szCs w:val="22"/>
        </w:rPr>
        <w:t>appropriate</w:t>
      </w:r>
      <w:r w:rsidRPr="009F1131">
        <w:rPr>
          <w:rFonts w:eastAsia="Cambria"/>
          <w:w w:val="105"/>
          <w:sz w:val="22"/>
          <w:szCs w:val="22"/>
        </w:rPr>
        <w:t xml:space="preserve"> </w:t>
      </w:r>
      <w:r w:rsidRPr="00DF4A50">
        <w:rPr>
          <w:rFonts w:eastAsia="Cambria"/>
          <w:w w:val="105"/>
          <w:sz w:val="22"/>
          <w:szCs w:val="22"/>
        </w:rPr>
        <w:t>Government as per provision of the Act if the employment is a</w:t>
      </w:r>
      <w:r w:rsidRPr="009F1131">
        <w:rPr>
          <w:rFonts w:eastAsia="Cambria"/>
          <w:w w:val="105"/>
          <w:sz w:val="22"/>
          <w:szCs w:val="22"/>
        </w:rPr>
        <w:t xml:space="preserve"> </w:t>
      </w:r>
      <w:r w:rsidRPr="00DF4A50">
        <w:rPr>
          <w:rFonts w:eastAsia="Cambria"/>
          <w:w w:val="105"/>
          <w:sz w:val="22"/>
          <w:szCs w:val="22"/>
        </w:rPr>
        <w:t>scheduled</w:t>
      </w:r>
      <w:r w:rsidRPr="009F1131">
        <w:rPr>
          <w:rFonts w:eastAsia="Cambria"/>
          <w:w w:val="105"/>
          <w:sz w:val="22"/>
          <w:szCs w:val="22"/>
        </w:rPr>
        <w:t xml:space="preserve"> </w:t>
      </w:r>
      <w:r w:rsidRPr="00DF4A50">
        <w:rPr>
          <w:rFonts w:eastAsia="Cambria"/>
          <w:w w:val="105"/>
          <w:sz w:val="22"/>
          <w:szCs w:val="22"/>
        </w:rPr>
        <w:t>employment.</w:t>
      </w:r>
      <w:r w:rsidRPr="009F1131">
        <w:rPr>
          <w:rFonts w:eastAsia="Cambria"/>
          <w:w w:val="105"/>
          <w:sz w:val="22"/>
          <w:szCs w:val="22"/>
        </w:rPr>
        <w:t xml:space="preserve"> </w:t>
      </w:r>
      <w:r w:rsidRPr="00DF4A50">
        <w:rPr>
          <w:rFonts w:eastAsia="Cambria"/>
          <w:w w:val="105"/>
          <w:sz w:val="22"/>
          <w:szCs w:val="22"/>
        </w:rPr>
        <w:t>Construction</w:t>
      </w:r>
      <w:r w:rsidRPr="009F1131">
        <w:rPr>
          <w:rFonts w:eastAsia="Cambria"/>
          <w:w w:val="105"/>
          <w:sz w:val="22"/>
          <w:szCs w:val="22"/>
        </w:rPr>
        <w:t xml:space="preserve"> </w:t>
      </w:r>
      <w:r w:rsidRPr="00DF4A50">
        <w:rPr>
          <w:rFonts w:eastAsia="Cambria"/>
          <w:w w:val="105"/>
          <w:sz w:val="22"/>
          <w:szCs w:val="22"/>
        </w:rPr>
        <w:t>of</w:t>
      </w:r>
      <w:r w:rsidRPr="009F1131">
        <w:rPr>
          <w:rFonts w:eastAsia="Cambria"/>
          <w:w w:val="105"/>
          <w:sz w:val="22"/>
          <w:szCs w:val="22"/>
        </w:rPr>
        <w:t xml:space="preserve"> </w:t>
      </w:r>
      <w:r w:rsidRPr="00DF4A50">
        <w:rPr>
          <w:rFonts w:eastAsia="Cambria"/>
          <w:w w:val="105"/>
          <w:sz w:val="22"/>
          <w:szCs w:val="22"/>
        </w:rPr>
        <w:t>Buildings,</w:t>
      </w:r>
      <w:r w:rsidRPr="009F1131">
        <w:rPr>
          <w:rFonts w:eastAsia="Cambria"/>
          <w:w w:val="105"/>
          <w:sz w:val="22"/>
          <w:szCs w:val="22"/>
        </w:rPr>
        <w:t xml:space="preserve"> </w:t>
      </w:r>
      <w:r w:rsidRPr="00DF4A50">
        <w:rPr>
          <w:rFonts w:eastAsia="Cambria"/>
          <w:w w:val="105"/>
          <w:sz w:val="22"/>
          <w:szCs w:val="22"/>
        </w:rPr>
        <w:t>Roads,</w:t>
      </w:r>
      <w:r w:rsidRPr="009F1131">
        <w:rPr>
          <w:rFonts w:eastAsia="Cambria"/>
          <w:w w:val="105"/>
          <w:sz w:val="22"/>
          <w:szCs w:val="22"/>
        </w:rPr>
        <w:t xml:space="preserve"> </w:t>
      </w:r>
      <w:proofErr w:type="gramStart"/>
      <w:r w:rsidRPr="00DF4A50">
        <w:rPr>
          <w:rFonts w:eastAsia="Cambria"/>
          <w:w w:val="105"/>
          <w:sz w:val="22"/>
          <w:szCs w:val="22"/>
        </w:rPr>
        <w:t>Runways</w:t>
      </w:r>
      <w:proofErr w:type="gramEnd"/>
      <w:r w:rsidRPr="009F1131">
        <w:rPr>
          <w:rFonts w:eastAsia="Cambria"/>
          <w:w w:val="105"/>
          <w:sz w:val="22"/>
          <w:szCs w:val="22"/>
        </w:rPr>
        <w:t xml:space="preserve"> </w:t>
      </w:r>
      <w:r w:rsidRPr="00DF4A50">
        <w:rPr>
          <w:rFonts w:eastAsia="Cambria"/>
          <w:w w:val="105"/>
          <w:sz w:val="22"/>
          <w:szCs w:val="22"/>
        </w:rPr>
        <w:t>are</w:t>
      </w:r>
      <w:r w:rsidRPr="009F1131">
        <w:rPr>
          <w:rFonts w:eastAsia="Cambria"/>
          <w:w w:val="105"/>
          <w:sz w:val="22"/>
          <w:szCs w:val="22"/>
        </w:rPr>
        <w:t xml:space="preserve"> </w:t>
      </w:r>
      <w:r w:rsidRPr="00DF4A50">
        <w:rPr>
          <w:rFonts w:eastAsia="Cambria"/>
          <w:w w:val="105"/>
          <w:sz w:val="22"/>
          <w:szCs w:val="22"/>
        </w:rPr>
        <w:t>scheduled</w:t>
      </w:r>
      <w:r w:rsidRPr="009F1131">
        <w:rPr>
          <w:rFonts w:eastAsia="Cambria"/>
          <w:w w:val="105"/>
          <w:sz w:val="22"/>
          <w:szCs w:val="22"/>
        </w:rPr>
        <w:t xml:space="preserve"> </w:t>
      </w:r>
      <w:r w:rsidRPr="00DF4A50">
        <w:rPr>
          <w:rFonts w:eastAsia="Cambria"/>
          <w:w w:val="105"/>
          <w:sz w:val="22"/>
          <w:szCs w:val="22"/>
        </w:rPr>
        <w:t>employments.</w:t>
      </w:r>
    </w:p>
    <w:p w:rsidR="005A48C5" w:rsidRPr="00DF4A50" w:rsidRDefault="005A48C5">
      <w:pPr>
        <w:widowControl w:val="0"/>
        <w:autoSpaceDE w:val="0"/>
        <w:autoSpaceDN w:val="0"/>
        <w:spacing w:before="6"/>
        <w:rPr>
          <w:rFonts w:eastAsia="Cambria"/>
          <w:sz w:val="22"/>
          <w:szCs w:val="22"/>
        </w:rPr>
      </w:pPr>
    </w:p>
    <w:p w:rsidR="005A48C5" w:rsidRPr="009F1131" w:rsidRDefault="00D11752">
      <w:pPr>
        <w:widowControl w:val="0"/>
        <w:numPr>
          <w:ilvl w:val="4"/>
          <w:numId w:val="19"/>
        </w:numPr>
        <w:tabs>
          <w:tab w:val="left" w:pos="1829"/>
        </w:tabs>
        <w:autoSpaceDE w:val="0"/>
        <w:autoSpaceDN w:val="0"/>
        <w:spacing w:line="254" w:lineRule="auto"/>
        <w:ind w:right="1603"/>
        <w:jc w:val="both"/>
        <w:rPr>
          <w:rFonts w:eastAsia="Cambria"/>
          <w:w w:val="105"/>
          <w:sz w:val="22"/>
          <w:szCs w:val="22"/>
        </w:rPr>
      </w:pPr>
      <w:r w:rsidRPr="004D4D81">
        <w:rPr>
          <w:rFonts w:eastAsia="Cambria"/>
          <w:b/>
          <w:bCs/>
          <w:w w:val="105"/>
          <w:sz w:val="22"/>
          <w:szCs w:val="22"/>
        </w:rPr>
        <w:t>Payment</w:t>
      </w:r>
      <w:r w:rsidRPr="004D4D81">
        <w:rPr>
          <w:rFonts w:eastAsia="Cambria"/>
          <w:b/>
          <w:bCs/>
          <w:spacing w:val="-2"/>
          <w:w w:val="105"/>
          <w:sz w:val="22"/>
          <w:szCs w:val="22"/>
        </w:rPr>
        <w:t xml:space="preserve"> </w:t>
      </w:r>
      <w:r w:rsidRPr="004D4D81">
        <w:rPr>
          <w:rFonts w:eastAsia="Cambria"/>
          <w:b/>
          <w:bCs/>
          <w:w w:val="105"/>
          <w:sz w:val="22"/>
          <w:szCs w:val="22"/>
        </w:rPr>
        <w:t>of</w:t>
      </w:r>
      <w:r w:rsidRPr="004D4D81">
        <w:rPr>
          <w:rFonts w:eastAsia="Cambria"/>
          <w:b/>
          <w:bCs/>
          <w:spacing w:val="-2"/>
          <w:w w:val="105"/>
          <w:sz w:val="22"/>
          <w:szCs w:val="22"/>
        </w:rPr>
        <w:t xml:space="preserve"> </w:t>
      </w:r>
      <w:r w:rsidRPr="004D4D81">
        <w:rPr>
          <w:rFonts w:eastAsia="Cambria"/>
          <w:b/>
          <w:bCs/>
          <w:w w:val="105"/>
          <w:sz w:val="22"/>
          <w:szCs w:val="22"/>
        </w:rPr>
        <w:t>Wages</w:t>
      </w:r>
      <w:r w:rsidRPr="004D4D81">
        <w:rPr>
          <w:rFonts w:eastAsia="Cambria"/>
          <w:b/>
          <w:bCs/>
          <w:spacing w:val="-5"/>
          <w:w w:val="105"/>
          <w:sz w:val="22"/>
          <w:szCs w:val="22"/>
        </w:rPr>
        <w:t xml:space="preserve"> </w:t>
      </w:r>
      <w:r w:rsidRPr="004D4D81">
        <w:rPr>
          <w:rFonts w:eastAsia="Cambria"/>
          <w:b/>
          <w:bCs/>
          <w:w w:val="105"/>
          <w:sz w:val="22"/>
          <w:szCs w:val="22"/>
        </w:rPr>
        <w:t>Act</w:t>
      </w:r>
      <w:r w:rsidRPr="004D4D81">
        <w:rPr>
          <w:rFonts w:eastAsia="Cambria"/>
          <w:b/>
          <w:bCs/>
          <w:spacing w:val="-3"/>
          <w:w w:val="105"/>
          <w:sz w:val="22"/>
          <w:szCs w:val="22"/>
        </w:rPr>
        <w:t xml:space="preserve"> </w:t>
      </w:r>
      <w:r w:rsidRPr="004D4D81">
        <w:rPr>
          <w:rFonts w:eastAsia="Cambria"/>
          <w:b/>
          <w:bCs/>
          <w:w w:val="105"/>
          <w:sz w:val="22"/>
          <w:szCs w:val="22"/>
        </w:rPr>
        <w:t>1936</w:t>
      </w:r>
      <w:r w:rsidRPr="00822C31">
        <w:rPr>
          <w:rFonts w:eastAsia="Cambria"/>
          <w:b/>
          <w:bCs/>
          <w:w w:val="105"/>
          <w:sz w:val="22"/>
          <w:szCs w:val="22"/>
        </w:rPr>
        <w:t>:</w:t>
      </w:r>
      <w:r w:rsidRPr="00DF4A50">
        <w:rPr>
          <w:rFonts w:eastAsia="Cambria"/>
          <w:spacing w:val="-2"/>
          <w:w w:val="105"/>
          <w:sz w:val="22"/>
          <w:szCs w:val="22"/>
        </w:rPr>
        <w:t xml:space="preserve"> </w:t>
      </w:r>
      <w:r w:rsidRPr="00DF4A50">
        <w:rPr>
          <w:rFonts w:eastAsia="Cambria"/>
          <w:w w:val="105"/>
          <w:sz w:val="22"/>
          <w:szCs w:val="22"/>
        </w:rPr>
        <w:t>It</w:t>
      </w:r>
      <w:r w:rsidRPr="009F1131">
        <w:rPr>
          <w:rFonts w:eastAsia="Cambria"/>
          <w:w w:val="105"/>
          <w:sz w:val="22"/>
          <w:szCs w:val="22"/>
        </w:rPr>
        <w:t xml:space="preserve"> </w:t>
      </w:r>
      <w:r w:rsidRPr="00DF4A50">
        <w:rPr>
          <w:rFonts w:eastAsia="Cambria"/>
          <w:w w:val="105"/>
          <w:sz w:val="22"/>
          <w:szCs w:val="22"/>
        </w:rPr>
        <w:t>lays</w:t>
      </w:r>
      <w:r w:rsidRPr="009F1131">
        <w:rPr>
          <w:rFonts w:eastAsia="Cambria"/>
          <w:w w:val="105"/>
          <w:sz w:val="22"/>
          <w:szCs w:val="22"/>
        </w:rPr>
        <w:t xml:space="preserve"> </w:t>
      </w:r>
      <w:r w:rsidRPr="00DF4A50">
        <w:rPr>
          <w:rFonts w:eastAsia="Cambria"/>
          <w:w w:val="105"/>
          <w:sz w:val="22"/>
          <w:szCs w:val="22"/>
        </w:rPr>
        <w:t>down</w:t>
      </w:r>
      <w:r w:rsidRPr="009F1131">
        <w:rPr>
          <w:rFonts w:eastAsia="Cambria"/>
          <w:w w:val="105"/>
          <w:sz w:val="22"/>
          <w:szCs w:val="22"/>
        </w:rPr>
        <w:t xml:space="preserve"> </w:t>
      </w:r>
      <w:r w:rsidRPr="00DF4A50">
        <w:rPr>
          <w:rFonts w:eastAsia="Cambria"/>
          <w:w w:val="105"/>
          <w:sz w:val="22"/>
          <w:szCs w:val="22"/>
        </w:rPr>
        <w:t>as</w:t>
      </w:r>
      <w:r w:rsidRPr="009F1131">
        <w:rPr>
          <w:rFonts w:eastAsia="Cambria"/>
          <w:w w:val="105"/>
          <w:sz w:val="22"/>
          <w:szCs w:val="22"/>
        </w:rPr>
        <w:t xml:space="preserve"> </w:t>
      </w:r>
      <w:r w:rsidRPr="00DF4A50">
        <w:rPr>
          <w:rFonts w:eastAsia="Cambria"/>
          <w:w w:val="105"/>
          <w:sz w:val="22"/>
          <w:szCs w:val="22"/>
        </w:rPr>
        <w:t>to</w:t>
      </w:r>
      <w:r w:rsidRPr="009F1131">
        <w:rPr>
          <w:rFonts w:eastAsia="Cambria"/>
          <w:w w:val="105"/>
          <w:sz w:val="22"/>
          <w:szCs w:val="22"/>
        </w:rPr>
        <w:t xml:space="preserve"> </w:t>
      </w:r>
      <w:r w:rsidRPr="00DF4A50">
        <w:rPr>
          <w:rFonts w:eastAsia="Cambria"/>
          <w:w w:val="105"/>
          <w:sz w:val="22"/>
          <w:szCs w:val="22"/>
        </w:rPr>
        <w:t>by</w:t>
      </w:r>
      <w:r w:rsidRPr="009F1131">
        <w:rPr>
          <w:rFonts w:eastAsia="Cambria"/>
          <w:w w:val="105"/>
          <w:sz w:val="22"/>
          <w:szCs w:val="22"/>
        </w:rPr>
        <w:t xml:space="preserve"> </w:t>
      </w:r>
      <w:r w:rsidRPr="00DF4A50">
        <w:rPr>
          <w:rFonts w:eastAsia="Cambria"/>
          <w:w w:val="105"/>
          <w:sz w:val="22"/>
          <w:szCs w:val="22"/>
        </w:rPr>
        <w:t>what</w:t>
      </w:r>
      <w:r w:rsidRPr="009F1131">
        <w:rPr>
          <w:rFonts w:eastAsia="Cambria"/>
          <w:w w:val="105"/>
          <w:sz w:val="22"/>
          <w:szCs w:val="22"/>
        </w:rPr>
        <w:t xml:space="preserve"> </w:t>
      </w:r>
      <w:r w:rsidRPr="00DF4A50">
        <w:rPr>
          <w:rFonts w:eastAsia="Cambria"/>
          <w:w w:val="105"/>
          <w:sz w:val="22"/>
          <w:szCs w:val="22"/>
        </w:rPr>
        <w:t>date</w:t>
      </w:r>
      <w:r w:rsidRPr="009F1131">
        <w:rPr>
          <w:rFonts w:eastAsia="Cambria"/>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wages are to be paid, when it will be paid and what deductions</w:t>
      </w:r>
      <w:r w:rsidRPr="009F1131">
        <w:rPr>
          <w:rFonts w:eastAsia="Cambria"/>
          <w:w w:val="105"/>
          <w:sz w:val="22"/>
          <w:szCs w:val="22"/>
        </w:rPr>
        <w:t xml:space="preserve"> </w:t>
      </w:r>
      <w:r w:rsidRPr="00DF4A50">
        <w:rPr>
          <w:rFonts w:eastAsia="Cambria"/>
          <w:w w:val="105"/>
          <w:sz w:val="22"/>
          <w:szCs w:val="22"/>
        </w:rPr>
        <w:t>can</w:t>
      </w:r>
      <w:r w:rsidRPr="009F1131">
        <w:rPr>
          <w:rFonts w:eastAsia="Cambria"/>
          <w:w w:val="105"/>
          <w:sz w:val="22"/>
          <w:szCs w:val="22"/>
        </w:rPr>
        <w:t xml:space="preserve"> </w:t>
      </w:r>
      <w:r w:rsidRPr="00DF4A50">
        <w:rPr>
          <w:rFonts w:eastAsia="Cambria"/>
          <w:w w:val="105"/>
          <w:sz w:val="22"/>
          <w:szCs w:val="22"/>
        </w:rPr>
        <w:t>be</w:t>
      </w:r>
      <w:r w:rsidRPr="009F1131">
        <w:rPr>
          <w:rFonts w:eastAsia="Cambria"/>
          <w:w w:val="105"/>
          <w:sz w:val="22"/>
          <w:szCs w:val="22"/>
        </w:rPr>
        <w:t xml:space="preserve"> </w:t>
      </w:r>
      <w:r w:rsidRPr="00DF4A50">
        <w:rPr>
          <w:rFonts w:eastAsia="Cambria"/>
          <w:w w:val="105"/>
          <w:sz w:val="22"/>
          <w:szCs w:val="22"/>
        </w:rPr>
        <w:t>made</w:t>
      </w:r>
      <w:r w:rsidRPr="009F1131">
        <w:rPr>
          <w:rFonts w:eastAsia="Cambria"/>
          <w:w w:val="105"/>
          <w:sz w:val="22"/>
          <w:szCs w:val="22"/>
        </w:rPr>
        <w:t xml:space="preserve"> </w:t>
      </w:r>
      <w:r w:rsidRPr="00DF4A50">
        <w:rPr>
          <w:rFonts w:eastAsia="Cambria"/>
          <w:w w:val="105"/>
          <w:sz w:val="22"/>
          <w:szCs w:val="22"/>
        </w:rPr>
        <w:t>from</w:t>
      </w:r>
      <w:r w:rsidRPr="009F1131">
        <w:rPr>
          <w:rFonts w:eastAsia="Cambria"/>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wages</w:t>
      </w:r>
      <w:r w:rsidRPr="009F1131">
        <w:rPr>
          <w:rFonts w:eastAsia="Cambria"/>
          <w:w w:val="105"/>
          <w:sz w:val="22"/>
          <w:szCs w:val="22"/>
        </w:rPr>
        <w:t xml:space="preserve"> </w:t>
      </w:r>
      <w:r w:rsidRPr="00DF4A50">
        <w:rPr>
          <w:rFonts w:eastAsia="Cambria"/>
          <w:w w:val="105"/>
          <w:sz w:val="22"/>
          <w:szCs w:val="22"/>
        </w:rPr>
        <w:t>of</w:t>
      </w:r>
      <w:r w:rsidRPr="009F1131">
        <w:rPr>
          <w:rFonts w:eastAsia="Cambria"/>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workers.</w:t>
      </w:r>
    </w:p>
    <w:p w:rsidR="005A48C5" w:rsidRPr="00DF4A50" w:rsidRDefault="005A48C5">
      <w:pPr>
        <w:widowControl w:val="0"/>
        <w:autoSpaceDE w:val="0"/>
        <w:autoSpaceDN w:val="0"/>
        <w:spacing w:before="5"/>
        <w:rPr>
          <w:rFonts w:eastAsia="Cambria"/>
          <w:sz w:val="22"/>
          <w:szCs w:val="22"/>
        </w:rPr>
      </w:pPr>
    </w:p>
    <w:p w:rsidR="005A48C5" w:rsidRPr="009F1131" w:rsidRDefault="00D11752">
      <w:pPr>
        <w:widowControl w:val="0"/>
        <w:numPr>
          <w:ilvl w:val="4"/>
          <w:numId w:val="19"/>
        </w:numPr>
        <w:tabs>
          <w:tab w:val="left" w:pos="1829"/>
        </w:tabs>
        <w:autoSpaceDE w:val="0"/>
        <w:autoSpaceDN w:val="0"/>
        <w:spacing w:line="254" w:lineRule="auto"/>
        <w:ind w:right="1607"/>
        <w:jc w:val="both"/>
        <w:rPr>
          <w:rFonts w:eastAsia="Cambria"/>
          <w:w w:val="105"/>
          <w:sz w:val="22"/>
          <w:szCs w:val="22"/>
        </w:rPr>
      </w:pPr>
      <w:r w:rsidRPr="004D4D81">
        <w:rPr>
          <w:rFonts w:eastAsia="Cambria"/>
          <w:b/>
          <w:bCs/>
          <w:w w:val="105"/>
          <w:sz w:val="22"/>
          <w:szCs w:val="22"/>
        </w:rPr>
        <w:t>Equal Remuneration Act 1979</w:t>
      </w:r>
      <w:r w:rsidRPr="00822C31">
        <w:rPr>
          <w:rFonts w:eastAsia="Cambria"/>
          <w:b/>
          <w:bCs/>
          <w:w w:val="105"/>
          <w:sz w:val="22"/>
          <w:szCs w:val="22"/>
        </w:rPr>
        <w:t>:</w:t>
      </w:r>
      <w:r w:rsidRPr="00DF4A50">
        <w:rPr>
          <w:rFonts w:eastAsia="Cambria"/>
          <w:w w:val="105"/>
          <w:sz w:val="22"/>
          <w:szCs w:val="22"/>
        </w:rPr>
        <w:t xml:space="preserve"> The Act provides for payment of</w:t>
      </w:r>
      <w:r w:rsidRPr="009F1131">
        <w:rPr>
          <w:rFonts w:eastAsia="Cambria"/>
          <w:w w:val="105"/>
          <w:sz w:val="22"/>
          <w:szCs w:val="22"/>
        </w:rPr>
        <w:t xml:space="preserve"> </w:t>
      </w:r>
      <w:r w:rsidRPr="00DF4A50">
        <w:rPr>
          <w:rFonts w:eastAsia="Cambria"/>
          <w:w w:val="105"/>
          <w:sz w:val="22"/>
          <w:szCs w:val="22"/>
        </w:rPr>
        <w:t>equal</w:t>
      </w:r>
      <w:r w:rsidRPr="009F1131">
        <w:rPr>
          <w:rFonts w:eastAsia="Cambria"/>
          <w:w w:val="105"/>
          <w:sz w:val="22"/>
          <w:szCs w:val="22"/>
        </w:rPr>
        <w:t xml:space="preserve"> </w:t>
      </w:r>
      <w:r w:rsidRPr="00DF4A50">
        <w:rPr>
          <w:rFonts w:eastAsia="Cambria"/>
          <w:w w:val="105"/>
          <w:sz w:val="22"/>
          <w:szCs w:val="22"/>
        </w:rPr>
        <w:t>wages</w:t>
      </w:r>
      <w:r w:rsidRPr="009F1131">
        <w:rPr>
          <w:rFonts w:eastAsia="Cambria"/>
          <w:w w:val="105"/>
          <w:sz w:val="22"/>
          <w:szCs w:val="22"/>
        </w:rPr>
        <w:t xml:space="preserve"> </w:t>
      </w:r>
      <w:r w:rsidRPr="00DF4A50">
        <w:rPr>
          <w:rFonts w:eastAsia="Cambria"/>
          <w:w w:val="105"/>
          <w:sz w:val="22"/>
          <w:szCs w:val="22"/>
        </w:rPr>
        <w:t>for</w:t>
      </w:r>
      <w:r w:rsidRPr="009F1131">
        <w:rPr>
          <w:rFonts w:eastAsia="Cambria"/>
          <w:w w:val="105"/>
          <w:sz w:val="22"/>
          <w:szCs w:val="22"/>
        </w:rPr>
        <w:t xml:space="preserve"> </w:t>
      </w:r>
      <w:r w:rsidRPr="00DF4A50">
        <w:rPr>
          <w:rFonts w:eastAsia="Cambria"/>
          <w:w w:val="105"/>
          <w:sz w:val="22"/>
          <w:szCs w:val="22"/>
        </w:rPr>
        <w:t>work</w:t>
      </w:r>
      <w:r w:rsidRPr="009F1131">
        <w:rPr>
          <w:rFonts w:eastAsia="Cambria"/>
          <w:w w:val="105"/>
          <w:sz w:val="22"/>
          <w:szCs w:val="22"/>
        </w:rPr>
        <w:t xml:space="preserve"> </w:t>
      </w:r>
      <w:r w:rsidRPr="00DF4A50">
        <w:rPr>
          <w:rFonts w:eastAsia="Cambria"/>
          <w:w w:val="105"/>
          <w:sz w:val="22"/>
          <w:szCs w:val="22"/>
        </w:rPr>
        <w:t>of</w:t>
      </w:r>
      <w:r w:rsidRPr="009F1131">
        <w:rPr>
          <w:rFonts w:eastAsia="Cambria"/>
          <w:w w:val="105"/>
          <w:sz w:val="22"/>
          <w:szCs w:val="22"/>
        </w:rPr>
        <w:t xml:space="preserve"> </w:t>
      </w:r>
      <w:r w:rsidRPr="00DF4A50">
        <w:rPr>
          <w:rFonts w:eastAsia="Cambria"/>
          <w:w w:val="105"/>
          <w:sz w:val="22"/>
          <w:szCs w:val="22"/>
        </w:rPr>
        <w:t>equal</w:t>
      </w:r>
      <w:r w:rsidRPr="009F1131">
        <w:rPr>
          <w:rFonts w:eastAsia="Cambria"/>
          <w:w w:val="105"/>
          <w:sz w:val="22"/>
          <w:szCs w:val="22"/>
        </w:rPr>
        <w:t xml:space="preserve"> </w:t>
      </w:r>
      <w:r w:rsidRPr="00DF4A50">
        <w:rPr>
          <w:rFonts w:eastAsia="Cambria"/>
          <w:w w:val="105"/>
          <w:sz w:val="22"/>
          <w:szCs w:val="22"/>
        </w:rPr>
        <w:t>nature</w:t>
      </w:r>
      <w:r w:rsidRPr="009F1131">
        <w:rPr>
          <w:rFonts w:eastAsia="Cambria"/>
          <w:w w:val="105"/>
          <w:sz w:val="22"/>
          <w:szCs w:val="22"/>
        </w:rPr>
        <w:t xml:space="preserve"> </w:t>
      </w:r>
      <w:r w:rsidRPr="00DF4A50">
        <w:rPr>
          <w:rFonts w:eastAsia="Cambria"/>
          <w:w w:val="105"/>
          <w:sz w:val="22"/>
          <w:szCs w:val="22"/>
        </w:rPr>
        <w:t>to</w:t>
      </w:r>
      <w:r w:rsidRPr="009F1131">
        <w:rPr>
          <w:rFonts w:eastAsia="Cambria"/>
          <w:w w:val="105"/>
          <w:sz w:val="22"/>
          <w:szCs w:val="22"/>
        </w:rPr>
        <w:t xml:space="preserve"> </w:t>
      </w:r>
      <w:r w:rsidRPr="00DF4A50">
        <w:rPr>
          <w:rFonts w:eastAsia="Cambria"/>
          <w:w w:val="105"/>
          <w:sz w:val="22"/>
          <w:szCs w:val="22"/>
        </w:rPr>
        <w:t>Male</w:t>
      </w:r>
      <w:r w:rsidRPr="009F1131">
        <w:rPr>
          <w:rFonts w:eastAsia="Cambria"/>
          <w:w w:val="105"/>
          <w:sz w:val="22"/>
          <w:szCs w:val="22"/>
        </w:rPr>
        <w:t xml:space="preserve"> </w:t>
      </w:r>
      <w:r w:rsidRPr="00DF4A50">
        <w:rPr>
          <w:rFonts w:eastAsia="Cambria"/>
          <w:w w:val="105"/>
          <w:sz w:val="22"/>
          <w:szCs w:val="22"/>
        </w:rPr>
        <w:t>and</w:t>
      </w:r>
      <w:r w:rsidRPr="009F1131">
        <w:rPr>
          <w:rFonts w:eastAsia="Cambria"/>
          <w:w w:val="105"/>
          <w:sz w:val="22"/>
          <w:szCs w:val="22"/>
        </w:rPr>
        <w:t xml:space="preserve"> </w:t>
      </w:r>
      <w:r w:rsidRPr="00DF4A50">
        <w:rPr>
          <w:rFonts w:eastAsia="Cambria"/>
          <w:w w:val="105"/>
          <w:sz w:val="22"/>
          <w:szCs w:val="22"/>
        </w:rPr>
        <w:t>Female</w:t>
      </w:r>
      <w:r w:rsidRPr="009F1131">
        <w:rPr>
          <w:rFonts w:eastAsia="Cambria"/>
          <w:w w:val="105"/>
          <w:sz w:val="22"/>
          <w:szCs w:val="22"/>
        </w:rPr>
        <w:t xml:space="preserve"> </w:t>
      </w:r>
      <w:r w:rsidRPr="00DF4A50">
        <w:rPr>
          <w:rFonts w:eastAsia="Cambria"/>
          <w:w w:val="105"/>
          <w:sz w:val="22"/>
          <w:szCs w:val="22"/>
        </w:rPr>
        <w:t>workers</w:t>
      </w:r>
      <w:r w:rsidRPr="009F1131">
        <w:rPr>
          <w:rFonts w:eastAsia="Cambria"/>
          <w:w w:val="105"/>
          <w:sz w:val="22"/>
          <w:szCs w:val="22"/>
        </w:rPr>
        <w:t xml:space="preserve"> </w:t>
      </w:r>
      <w:r w:rsidRPr="00DF4A50">
        <w:rPr>
          <w:rFonts w:eastAsia="Cambria"/>
          <w:w w:val="105"/>
          <w:sz w:val="22"/>
          <w:szCs w:val="22"/>
        </w:rPr>
        <w:t>and</w:t>
      </w:r>
      <w:r w:rsidRPr="009F1131">
        <w:rPr>
          <w:rFonts w:eastAsia="Cambria"/>
          <w:w w:val="105"/>
          <w:sz w:val="22"/>
          <w:szCs w:val="22"/>
        </w:rPr>
        <w:t xml:space="preserve"> </w:t>
      </w:r>
      <w:r w:rsidRPr="00DF4A50">
        <w:rPr>
          <w:rFonts w:eastAsia="Cambria"/>
          <w:w w:val="105"/>
          <w:sz w:val="22"/>
          <w:szCs w:val="22"/>
        </w:rPr>
        <w:t>for</w:t>
      </w:r>
      <w:r w:rsidRPr="009F1131">
        <w:rPr>
          <w:rFonts w:eastAsia="Cambria"/>
          <w:w w:val="105"/>
          <w:sz w:val="22"/>
          <w:szCs w:val="22"/>
        </w:rPr>
        <w:t xml:space="preserve"> </w:t>
      </w:r>
      <w:r w:rsidRPr="00DF4A50">
        <w:rPr>
          <w:rFonts w:eastAsia="Cambria"/>
          <w:w w:val="105"/>
          <w:sz w:val="22"/>
          <w:szCs w:val="22"/>
        </w:rPr>
        <w:t>not</w:t>
      </w:r>
      <w:r w:rsidRPr="009F1131">
        <w:rPr>
          <w:rFonts w:eastAsia="Cambria"/>
          <w:w w:val="105"/>
          <w:sz w:val="22"/>
          <w:szCs w:val="22"/>
        </w:rPr>
        <w:t xml:space="preserve"> </w:t>
      </w:r>
      <w:r w:rsidRPr="00DF4A50">
        <w:rPr>
          <w:rFonts w:eastAsia="Cambria"/>
          <w:w w:val="105"/>
          <w:sz w:val="22"/>
          <w:szCs w:val="22"/>
        </w:rPr>
        <w:t>making</w:t>
      </w:r>
      <w:r w:rsidRPr="009F1131">
        <w:rPr>
          <w:rFonts w:eastAsia="Cambria"/>
          <w:w w:val="105"/>
          <w:sz w:val="22"/>
          <w:szCs w:val="22"/>
        </w:rPr>
        <w:t xml:space="preserve"> </w:t>
      </w:r>
      <w:r w:rsidRPr="00DF4A50">
        <w:rPr>
          <w:rFonts w:eastAsia="Cambria"/>
          <w:w w:val="105"/>
          <w:sz w:val="22"/>
          <w:szCs w:val="22"/>
        </w:rPr>
        <w:t>discrimination</w:t>
      </w:r>
      <w:r w:rsidRPr="009F1131">
        <w:rPr>
          <w:rFonts w:eastAsia="Cambria"/>
          <w:w w:val="105"/>
          <w:sz w:val="22"/>
          <w:szCs w:val="22"/>
        </w:rPr>
        <w:t xml:space="preserve"> </w:t>
      </w:r>
      <w:r w:rsidRPr="00DF4A50">
        <w:rPr>
          <w:rFonts w:eastAsia="Cambria"/>
          <w:w w:val="105"/>
          <w:sz w:val="22"/>
          <w:szCs w:val="22"/>
        </w:rPr>
        <w:t>against</w:t>
      </w:r>
      <w:r w:rsidRPr="009F1131">
        <w:rPr>
          <w:rFonts w:eastAsia="Cambria"/>
          <w:w w:val="105"/>
          <w:sz w:val="22"/>
          <w:szCs w:val="22"/>
        </w:rPr>
        <w:t xml:space="preserve"> </w:t>
      </w:r>
      <w:r w:rsidRPr="00DF4A50">
        <w:rPr>
          <w:rFonts w:eastAsia="Cambria"/>
          <w:w w:val="105"/>
          <w:sz w:val="22"/>
          <w:szCs w:val="22"/>
        </w:rPr>
        <w:t>Female</w:t>
      </w:r>
      <w:r w:rsidRPr="009F1131">
        <w:rPr>
          <w:rFonts w:eastAsia="Cambria"/>
          <w:w w:val="105"/>
          <w:sz w:val="22"/>
          <w:szCs w:val="22"/>
        </w:rPr>
        <w:t xml:space="preserve"> </w:t>
      </w:r>
      <w:r w:rsidRPr="00DF4A50">
        <w:rPr>
          <w:rFonts w:eastAsia="Cambria"/>
          <w:w w:val="105"/>
          <w:sz w:val="22"/>
          <w:szCs w:val="22"/>
        </w:rPr>
        <w:t>employees in the matters of transfers, training and promotions</w:t>
      </w:r>
      <w:r w:rsidRPr="009F1131">
        <w:rPr>
          <w:rFonts w:eastAsia="Cambria"/>
          <w:w w:val="105"/>
          <w:sz w:val="22"/>
          <w:szCs w:val="22"/>
        </w:rPr>
        <w:t xml:space="preserve"> </w:t>
      </w:r>
      <w:r w:rsidRPr="00DF4A50">
        <w:rPr>
          <w:rFonts w:eastAsia="Cambria"/>
          <w:w w:val="105"/>
          <w:sz w:val="22"/>
          <w:szCs w:val="22"/>
        </w:rPr>
        <w:t>etc.</w:t>
      </w:r>
    </w:p>
    <w:p w:rsidR="005A48C5" w:rsidRPr="009F1131" w:rsidRDefault="00D11752">
      <w:pPr>
        <w:widowControl w:val="0"/>
        <w:numPr>
          <w:ilvl w:val="4"/>
          <w:numId w:val="19"/>
        </w:numPr>
        <w:tabs>
          <w:tab w:val="left" w:pos="1829"/>
        </w:tabs>
        <w:autoSpaceDE w:val="0"/>
        <w:autoSpaceDN w:val="0"/>
        <w:spacing w:line="254" w:lineRule="auto"/>
        <w:ind w:right="1604"/>
        <w:jc w:val="both"/>
        <w:rPr>
          <w:rFonts w:eastAsia="Cambria"/>
          <w:w w:val="105"/>
          <w:sz w:val="22"/>
          <w:szCs w:val="22"/>
        </w:rPr>
      </w:pPr>
      <w:r w:rsidRPr="004D4D81">
        <w:rPr>
          <w:rFonts w:eastAsia="Cambria"/>
          <w:b/>
          <w:bCs/>
          <w:w w:val="105"/>
          <w:sz w:val="22"/>
          <w:szCs w:val="22"/>
        </w:rPr>
        <w:t>Payment</w:t>
      </w:r>
      <w:r w:rsidRPr="004D4D81">
        <w:rPr>
          <w:rFonts w:eastAsia="Cambria"/>
          <w:b/>
          <w:bCs/>
          <w:spacing w:val="1"/>
          <w:w w:val="105"/>
          <w:sz w:val="22"/>
          <w:szCs w:val="22"/>
        </w:rPr>
        <w:t xml:space="preserve"> </w:t>
      </w:r>
      <w:r w:rsidRPr="004D4D81">
        <w:rPr>
          <w:rFonts w:eastAsia="Cambria"/>
          <w:b/>
          <w:bCs/>
          <w:w w:val="105"/>
          <w:sz w:val="22"/>
          <w:szCs w:val="22"/>
        </w:rPr>
        <w:t>of</w:t>
      </w:r>
      <w:r w:rsidRPr="004D4D81">
        <w:rPr>
          <w:rFonts w:eastAsia="Cambria"/>
          <w:b/>
          <w:bCs/>
          <w:spacing w:val="1"/>
          <w:w w:val="105"/>
          <w:sz w:val="22"/>
          <w:szCs w:val="22"/>
        </w:rPr>
        <w:t xml:space="preserve"> </w:t>
      </w:r>
      <w:r w:rsidRPr="004D4D81">
        <w:rPr>
          <w:rFonts w:eastAsia="Cambria"/>
          <w:b/>
          <w:bCs/>
          <w:w w:val="105"/>
          <w:sz w:val="22"/>
          <w:szCs w:val="22"/>
        </w:rPr>
        <w:t>Bonus</w:t>
      </w:r>
      <w:r w:rsidRPr="004D4D81">
        <w:rPr>
          <w:rFonts w:eastAsia="Cambria"/>
          <w:b/>
          <w:bCs/>
          <w:spacing w:val="1"/>
          <w:w w:val="105"/>
          <w:sz w:val="22"/>
          <w:szCs w:val="22"/>
        </w:rPr>
        <w:t xml:space="preserve"> </w:t>
      </w:r>
      <w:r w:rsidRPr="004D4D81">
        <w:rPr>
          <w:rFonts w:eastAsia="Cambria"/>
          <w:b/>
          <w:bCs/>
          <w:w w:val="105"/>
          <w:sz w:val="22"/>
          <w:szCs w:val="22"/>
        </w:rPr>
        <w:t>Act</w:t>
      </w:r>
      <w:r w:rsidRPr="004D4D81">
        <w:rPr>
          <w:rFonts w:eastAsia="Cambria"/>
          <w:b/>
          <w:bCs/>
          <w:spacing w:val="1"/>
          <w:w w:val="105"/>
          <w:sz w:val="22"/>
          <w:szCs w:val="22"/>
        </w:rPr>
        <w:t xml:space="preserve"> </w:t>
      </w:r>
      <w:r w:rsidRPr="004D4D81">
        <w:rPr>
          <w:rFonts w:eastAsia="Cambria"/>
          <w:b/>
          <w:bCs/>
          <w:w w:val="105"/>
          <w:sz w:val="22"/>
          <w:szCs w:val="22"/>
        </w:rPr>
        <w:t>1965</w:t>
      </w:r>
      <w:r w:rsidRPr="00822C31">
        <w:rPr>
          <w:rFonts w:eastAsia="Cambria"/>
          <w:b/>
          <w:bCs/>
          <w:w w:val="105"/>
          <w:sz w:val="22"/>
          <w:szCs w:val="22"/>
        </w:rPr>
        <w:t>:</w:t>
      </w:r>
      <w:r w:rsidRPr="00DF4A50">
        <w:rPr>
          <w:rFonts w:eastAsia="Cambria"/>
          <w:spacing w:val="1"/>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Act</w:t>
      </w:r>
      <w:r w:rsidRPr="009F1131">
        <w:rPr>
          <w:rFonts w:eastAsia="Cambria"/>
          <w:w w:val="105"/>
          <w:sz w:val="22"/>
          <w:szCs w:val="22"/>
        </w:rPr>
        <w:t xml:space="preserve"> </w:t>
      </w:r>
      <w:r w:rsidRPr="00DF4A50">
        <w:rPr>
          <w:rFonts w:eastAsia="Cambria"/>
          <w:w w:val="105"/>
          <w:sz w:val="22"/>
          <w:szCs w:val="22"/>
        </w:rPr>
        <w:t>is</w:t>
      </w:r>
      <w:r w:rsidRPr="009F1131">
        <w:rPr>
          <w:rFonts w:eastAsia="Cambria"/>
          <w:w w:val="105"/>
          <w:sz w:val="22"/>
          <w:szCs w:val="22"/>
        </w:rPr>
        <w:t xml:space="preserve"> </w:t>
      </w:r>
      <w:r w:rsidRPr="00DF4A50">
        <w:rPr>
          <w:rFonts w:eastAsia="Cambria"/>
          <w:w w:val="105"/>
          <w:sz w:val="22"/>
          <w:szCs w:val="22"/>
        </w:rPr>
        <w:t>applicable</w:t>
      </w:r>
      <w:r w:rsidRPr="009F1131">
        <w:rPr>
          <w:rFonts w:eastAsia="Cambria"/>
          <w:w w:val="105"/>
          <w:sz w:val="22"/>
          <w:szCs w:val="22"/>
        </w:rPr>
        <w:t xml:space="preserve"> </w:t>
      </w:r>
      <w:r w:rsidRPr="00DF4A50">
        <w:rPr>
          <w:rFonts w:eastAsia="Cambria"/>
          <w:w w:val="105"/>
          <w:sz w:val="22"/>
          <w:szCs w:val="22"/>
        </w:rPr>
        <w:t>to</w:t>
      </w:r>
      <w:r w:rsidRPr="009F1131">
        <w:rPr>
          <w:rFonts w:eastAsia="Cambria"/>
          <w:w w:val="105"/>
          <w:sz w:val="22"/>
          <w:szCs w:val="22"/>
        </w:rPr>
        <w:t xml:space="preserve"> </w:t>
      </w:r>
      <w:r w:rsidRPr="00DF4A50">
        <w:rPr>
          <w:rFonts w:eastAsia="Cambria"/>
          <w:w w:val="105"/>
          <w:sz w:val="22"/>
          <w:szCs w:val="22"/>
        </w:rPr>
        <w:t>all</w:t>
      </w:r>
      <w:r w:rsidRPr="009F1131">
        <w:rPr>
          <w:rFonts w:eastAsia="Cambria"/>
          <w:w w:val="105"/>
          <w:sz w:val="22"/>
          <w:szCs w:val="22"/>
        </w:rPr>
        <w:t xml:space="preserve"> </w:t>
      </w:r>
      <w:r w:rsidRPr="00DF4A50">
        <w:rPr>
          <w:rFonts w:eastAsia="Cambria"/>
          <w:w w:val="105"/>
          <w:sz w:val="22"/>
          <w:szCs w:val="22"/>
        </w:rPr>
        <w:t>establishments</w:t>
      </w:r>
      <w:r w:rsidRPr="009F1131">
        <w:rPr>
          <w:rFonts w:eastAsia="Cambria"/>
          <w:w w:val="105"/>
          <w:sz w:val="22"/>
          <w:szCs w:val="22"/>
        </w:rPr>
        <w:t xml:space="preserve"> </w:t>
      </w:r>
      <w:r w:rsidRPr="00DF4A50">
        <w:rPr>
          <w:rFonts w:eastAsia="Cambria"/>
          <w:w w:val="105"/>
          <w:sz w:val="22"/>
          <w:szCs w:val="22"/>
        </w:rPr>
        <w:t>employing</w:t>
      </w:r>
      <w:r w:rsidRPr="009F1131">
        <w:rPr>
          <w:rFonts w:eastAsia="Cambria"/>
          <w:w w:val="105"/>
          <w:sz w:val="22"/>
          <w:szCs w:val="22"/>
        </w:rPr>
        <w:t xml:space="preserve"> </w:t>
      </w:r>
      <w:r w:rsidRPr="00DF4A50">
        <w:rPr>
          <w:rFonts w:eastAsia="Cambria"/>
          <w:w w:val="105"/>
          <w:sz w:val="22"/>
          <w:szCs w:val="22"/>
        </w:rPr>
        <w:t>20</w:t>
      </w:r>
      <w:r w:rsidRPr="009F1131">
        <w:rPr>
          <w:rFonts w:eastAsia="Cambria"/>
          <w:w w:val="105"/>
          <w:sz w:val="22"/>
          <w:szCs w:val="22"/>
        </w:rPr>
        <w:t xml:space="preserve"> </w:t>
      </w:r>
      <w:r w:rsidRPr="00DF4A50">
        <w:rPr>
          <w:rFonts w:eastAsia="Cambria"/>
          <w:w w:val="105"/>
          <w:sz w:val="22"/>
          <w:szCs w:val="22"/>
        </w:rPr>
        <w:t>or</w:t>
      </w:r>
      <w:r w:rsidRPr="009F1131">
        <w:rPr>
          <w:rFonts w:eastAsia="Cambria"/>
          <w:w w:val="105"/>
          <w:sz w:val="22"/>
          <w:szCs w:val="22"/>
        </w:rPr>
        <w:t xml:space="preserve"> </w:t>
      </w:r>
      <w:r w:rsidRPr="00DF4A50">
        <w:rPr>
          <w:rFonts w:eastAsia="Cambria"/>
          <w:w w:val="105"/>
          <w:sz w:val="22"/>
          <w:szCs w:val="22"/>
        </w:rPr>
        <w:t>more</w:t>
      </w:r>
      <w:r w:rsidRPr="009F1131">
        <w:rPr>
          <w:rFonts w:eastAsia="Cambria"/>
          <w:w w:val="105"/>
          <w:sz w:val="22"/>
          <w:szCs w:val="22"/>
        </w:rPr>
        <w:t xml:space="preserve"> </w:t>
      </w:r>
      <w:r w:rsidRPr="00DF4A50">
        <w:rPr>
          <w:rFonts w:eastAsia="Cambria"/>
          <w:w w:val="105"/>
          <w:sz w:val="22"/>
          <w:szCs w:val="22"/>
        </w:rPr>
        <w:t>employees.</w:t>
      </w:r>
      <w:r w:rsidRPr="009F1131">
        <w:rPr>
          <w:rFonts w:eastAsia="Cambria"/>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Act</w:t>
      </w:r>
      <w:r w:rsidRPr="009F1131">
        <w:rPr>
          <w:rFonts w:eastAsia="Cambria"/>
          <w:w w:val="105"/>
          <w:sz w:val="22"/>
          <w:szCs w:val="22"/>
        </w:rPr>
        <w:t xml:space="preserve"> </w:t>
      </w:r>
      <w:r w:rsidRPr="00DF4A50">
        <w:rPr>
          <w:rFonts w:eastAsia="Cambria"/>
          <w:w w:val="105"/>
          <w:sz w:val="22"/>
          <w:szCs w:val="22"/>
        </w:rPr>
        <w:t>provides</w:t>
      </w:r>
      <w:r w:rsidRPr="009F1131">
        <w:rPr>
          <w:rFonts w:eastAsia="Cambria"/>
          <w:w w:val="105"/>
          <w:sz w:val="22"/>
          <w:szCs w:val="22"/>
        </w:rPr>
        <w:t xml:space="preserve"> </w:t>
      </w:r>
      <w:r w:rsidRPr="00DF4A50">
        <w:rPr>
          <w:rFonts w:eastAsia="Cambria"/>
          <w:w w:val="105"/>
          <w:sz w:val="22"/>
          <w:szCs w:val="22"/>
        </w:rPr>
        <w:t>for</w:t>
      </w:r>
      <w:r w:rsidRPr="009F1131">
        <w:rPr>
          <w:rFonts w:eastAsia="Cambria"/>
          <w:w w:val="105"/>
          <w:sz w:val="22"/>
          <w:szCs w:val="22"/>
        </w:rPr>
        <w:t xml:space="preserve"> </w:t>
      </w:r>
      <w:r w:rsidRPr="00DF4A50">
        <w:rPr>
          <w:rFonts w:eastAsia="Cambria"/>
          <w:w w:val="105"/>
          <w:sz w:val="22"/>
          <w:szCs w:val="22"/>
        </w:rPr>
        <w:t>payments</w:t>
      </w:r>
      <w:r w:rsidRPr="009F1131">
        <w:rPr>
          <w:rFonts w:eastAsia="Cambria"/>
          <w:w w:val="105"/>
          <w:sz w:val="22"/>
          <w:szCs w:val="22"/>
        </w:rPr>
        <w:t xml:space="preserve"> </w:t>
      </w:r>
      <w:r w:rsidRPr="00DF4A50">
        <w:rPr>
          <w:rFonts w:eastAsia="Cambria"/>
          <w:w w:val="105"/>
          <w:sz w:val="22"/>
          <w:szCs w:val="22"/>
        </w:rPr>
        <w:t>of</w:t>
      </w:r>
      <w:r w:rsidRPr="009F1131">
        <w:rPr>
          <w:rFonts w:eastAsia="Cambria"/>
          <w:w w:val="105"/>
          <w:sz w:val="22"/>
          <w:szCs w:val="22"/>
        </w:rPr>
        <w:t xml:space="preserve"> </w:t>
      </w:r>
      <w:r w:rsidRPr="00DF4A50">
        <w:rPr>
          <w:rFonts w:eastAsia="Cambria"/>
          <w:w w:val="105"/>
          <w:sz w:val="22"/>
          <w:szCs w:val="22"/>
        </w:rPr>
        <w:t>annual</w:t>
      </w:r>
      <w:r w:rsidRPr="009F1131">
        <w:rPr>
          <w:rFonts w:eastAsia="Cambria"/>
          <w:w w:val="105"/>
          <w:sz w:val="22"/>
          <w:szCs w:val="22"/>
        </w:rPr>
        <w:t xml:space="preserve"> </w:t>
      </w:r>
      <w:r w:rsidRPr="00DF4A50">
        <w:rPr>
          <w:rFonts w:eastAsia="Cambria"/>
          <w:w w:val="105"/>
          <w:sz w:val="22"/>
          <w:szCs w:val="22"/>
        </w:rPr>
        <w:t>bonus</w:t>
      </w:r>
      <w:r w:rsidRPr="009F1131">
        <w:rPr>
          <w:rFonts w:eastAsia="Cambria"/>
          <w:w w:val="105"/>
          <w:sz w:val="22"/>
          <w:szCs w:val="22"/>
        </w:rPr>
        <w:t xml:space="preserve"> </w:t>
      </w:r>
      <w:r w:rsidRPr="00DF4A50">
        <w:rPr>
          <w:rFonts w:eastAsia="Cambria"/>
          <w:w w:val="105"/>
          <w:sz w:val="22"/>
          <w:szCs w:val="22"/>
        </w:rPr>
        <w:t>subject</w:t>
      </w:r>
      <w:r w:rsidRPr="009F1131">
        <w:rPr>
          <w:rFonts w:eastAsia="Cambria"/>
          <w:w w:val="105"/>
          <w:sz w:val="22"/>
          <w:szCs w:val="22"/>
        </w:rPr>
        <w:t xml:space="preserve"> </w:t>
      </w:r>
      <w:r w:rsidRPr="00DF4A50">
        <w:rPr>
          <w:rFonts w:eastAsia="Cambria"/>
          <w:w w:val="105"/>
          <w:sz w:val="22"/>
          <w:szCs w:val="22"/>
        </w:rPr>
        <w:t>to</w:t>
      </w:r>
      <w:r w:rsidRPr="009F1131">
        <w:rPr>
          <w:rFonts w:eastAsia="Cambria"/>
          <w:w w:val="105"/>
          <w:sz w:val="22"/>
          <w:szCs w:val="22"/>
        </w:rPr>
        <w:t xml:space="preserve"> </w:t>
      </w:r>
      <w:r w:rsidRPr="00DF4A50">
        <w:rPr>
          <w:rFonts w:eastAsia="Cambria"/>
          <w:w w:val="105"/>
          <w:sz w:val="22"/>
          <w:szCs w:val="22"/>
        </w:rPr>
        <w:t>a</w:t>
      </w:r>
      <w:r w:rsidRPr="009F1131">
        <w:rPr>
          <w:rFonts w:eastAsia="Cambria"/>
          <w:w w:val="105"/>
          <w:sz w:val="22"/>
          <w:szCs w:val="22"/>
        </w:rPr>
        <w:t xml:space="preserve"> </w:t>
      </w:r>
      <w:r w:rsidRPr="00DF4A50">
        <w:rPr>
          <w:rFonts w:eastAsia="Cambria"/>
          <w:w w:val="105"/>
          <w:sz w:val="22"/>
          <w:szCs w:val="22"/>
        </w:rPr>
        <w:t>minimum</w:t>
      </w:r>
      <w:r w:rsidRPr="009F1131">
        <w:rPr>
          <w:rFonts w:eastAsia="Cambria"/>
          <w:w w:val="105"/>
          <w:sz w:val="22"/>
          <w:szCs w:val="22"/>
        </w:rPr>
        <w:t xml:space="preserve"> </w:t>
      </w:r>
      <w:r w:rsidRPr="00DF4A50">
        <w:rPr>
          <w:rFonts w:eastAsia="Cambria"/>
          <w:w w:val="105"/>
          <w:sz w:val="22"/>
          <w:szCs w:val="22"/>
        </w:rPr>
        <w:t>of</w:t>
      </w:r>
      <w:r w:rsidRPr="009F1131">
        <w:rPr>
          <w:rFonts w:eastAsia="Cambria"/>
          <w:w w:val="105"/>
          <w:sz w:val="22"/>
          <w:szCs w:val="22"/>
        </w:rPr>
        <w:t xml:space="preserve"> </w:t>
      </w:r>
      <w:r w:rsidR="00F05397" w:rsidRPr="009F1131">
        <w:rPr>
          <w:rFonts w:eastAsia="Cambria"/>
          <w:w w:val="105"/>
          <w:sz w:val="22"/>
          <w:szCs w:val="22"/>
        </w:rPr>
        <w:t xml:space="preserve">   </w:t>
      </w:r>
      <w:r w:rsidRPr="00DF4A50">
        <w:rPr>
          <w:rFonts w:eastAsia="Cambria"/>
          <w:w w:val="105"/>
          <w:sz w:val="22"/>
          <w:szCs w:val="22"/>
        </w:rPr>
        <w:t>8.33% of wages and maximum of 20% of wages to employees</w:t>
      </w:r>
      <w:r w:rsidRPr="009F1131">
        <w:rPr>
          <w:rFonts w:eastAsia="Cambria"/>
          <w:w w:val="105"/>
          <w:sz w:val="22"/>
          <w:szCs w:val="22"/>
        </w:rPr>
        <w:t xml:space="preserve"> </w:t>
      </w:r>
      <w:r w:rsidRPr="00DF4A50">
        <w:rPr>
          <w:rFonts w:eastAsia="Cambria"/>
          <w:w w:val="105"/>
          <w:sz w:val="22"/>
          <w:szCs w:val="22"/>
        </w:rPr>
        <w:t>drawing</w:t>
      </w:r>
      <w:r w:rsidRPr="009F1131">
        <w:rPr>
          <w:rFonts w:eastAsia="Cambria"/>
          <w:w w:val="105"/>
          <w:sz w:val="22"/>
          <w:szCs w:val="22"/>
        </w:rPr>
        <w:t xml:space="preserve"> </w:t>
      </w:r>
      <w:proofErr w:type="spellStart"/>
      <w:r w:rsidRPr="007B4934">
        <w:rPr>
          <w:rFonts w:eastAsia="Cambria"/>
          <w:w w:val="105"/>
          <w:sz w:val="22"/>
          <w:szCs w:val="22"/>
        </w:rPr>
        <w:t>Rs</w:t>
      </w:r>
      <w:proofErr w:type="spellEnd"/>
      <w:r w:rsidRPr="007B4934">
        <w:rPr>
          <w:rFonts w:eastAsia="Cambria"/>
          <w:w w:val="105"/>
          <w:sz w:val="22"/>
          <w:szCs w:val="22"/>
        </w:rPr>
        <w:t>.</w:t>
      </w:r>
      <w:r w:rsidRPr="009F1131">
        <w:rPr>
          <w:rFonts w:eastAsia="Cambria"/>
          <w:w w:val="105"/>
          <w:sz w:val="22"/>
          <w:szCs w:val="22"/>
        </w:rPr>
        <w:t xml:space="preserve"> </w:t>
      </w:r>
      <w:r w:rsidRPr="007B4934">
        <w:rPr>
          <w:rFonts w:eastAsia="Cambria"/>
          <w:w w:val="105"/>
          <w:sz w:val="22"/>
          <w:szCs w:val="22"/>
        </w:rPr>
        <w:t>3500/-</w:t>
      </w:r>
      <w:r w:rsidRPr="009F1131">
        <w:rPr>
          <w:rFonts w:eastAsia="Cambria"/>
          <w:w w:val="105"/>
          <w:sz w:val="22"/>
          <w:szCs w:val="22"/>
        </w:rPr>
        <w:t xml:space="preserve"> </w:t>
      </w:r>
      <w:r w:rsidRPr="007B4934">
        <w:rPr>
          <w:rFonts w:eastAsia="Cambria"/>
          <w:w w:val="105"/>
          <w:sz w:val="22"/>
          <w:szCs w:val="22"/>
        </w:rPr>
        <w:t>per</w:t>
      </w:r>
      <w:r w:rsidRPr="009F1131">
        <w:rPr>
          <w:rFonts w:eastAsia="Cambria"/>
          <w:w w:val="105"/>
          <w:sz w:val="22"/>
          <w:szCs w:val="22"/>
        </w:rPr>
        <w:t xml:space="preserve"> </w:t>
      </w:r>
      <w:r w:rsidRPr="007B4934">
        <w:rPr>
          <w:rFonts w:eastAsia="Cambria"/>
          <w:w w:val="105"/>
          <w:sz w:val="22"/>
          <w:szCs w:val="22"/>
        </w:rPr>
        <w:t>month</w:t>
      </w:r>
      <w:r w:rsidRPr="009F1131">
        <w:rPr>
          <w:rFonts w:eastAsia="Cambria"/>
          <w:w w:val="105"/>
          <w:sz w:val="22"/>
          <w:szCs w:val="22"/>
        </w:rPr>
        <w:t xml:space="preserve"> </w:t>
      </w:r>
      <w:r w:rsidRPr="007B4934">
        <w:rPr>
          <w:rFonts w:eastAsia="Cambria"/>
          <w:w w:val="105"/>
          <w:sz w:val="22"/>
          <w:szCs w:val="22"/>
        </w:rPr>
        <w:t>or</w:t>
      </w:r>
      <w:r w:rsidRPr="009F1131">
        <w:rPr>
          <w:rFonts w:eastAsia="Cambria"/>
          <w:w w:val="105"/>
          <w:sz w:val="22"/>
          <w:szCs w:val="22"/>
        </w:rPr>
        <w:t xml:space="preserve"> </w:t>
      </w:r>
      <w:r w:rsidRPr="007B4934">
        <w:rPr>
          <w:rFonts w:eastAsia="Cambria"/>
          <w:w w:val="105"/>
          <w:sz w:val="22"/>
          <w:szCs w:val="22"/>
        </w:rPr>
        <w:t>less.</w:t>
      </w:r>
      <w:r w:rsidRPr="009F1131">
        <w:rPr>
          <w:rFonts w:eastAsia="Cambria"/>
          <w:w w:val="105"/>
          <w:sz w:val="22"/>
          <w:szCs w:val="22"/>
        </w:rPr>
        <w:t xml:space="preserve"> </w:t>
      </w:r>
      <w:r w:rsidRPr="007B4934">
        <w:rPr>
          <w:rFonts w:eastAsia="Cambria"/>
          <w:w w:val="105"/>
          <w:sz w:val="22"/>
          <w:szCs w:val="22"/>
        </w:rPr>
        <w:t>The</w:t>
      </w:r>
      <w:r w:rsidRPr="009F1131">
        <w:rPr>
          <w:rFonts w:eastAsia="Cambria"/>
          <w:w w:val="105"/>
          <w:sz w:val="22"/>
          <w:szCs w:val="22"/>
        </w:rPr>
        <w:t xml:space="preserve"> </w:t>
      </w:r>
      <w:r w:rsidRPr="007B4934">
        <w:rPr>
          <w:rFonts w:eastAsia="Cambria"/>
          <w:w w:val="105"/>
          <w:sz w:val="22"/>
          <w:szCs w:val="22"/>
        </w:rPr>
        <w:t>bonus</w:t>
      </w:r>
      <w:r w:rsidRPr="009F1131">
        <w:rPr>
          <w:rFonts w:eastAsia="Cambria"/>
          <w:w w:val="105"/>
          <w:sz w:val="22"/>
          <w:szCs w:val="22"/>
        </w:rPr>
        <w:t xml:space="preserve"> </w:t>
      </w:r>
      <w:r w:rsidRPr="007B4934">
        <w:rPr>
          <w:rFonts w:eastAsia="Cambria"/>
          <w:w w:val="105"/>
          <w:sz w:val="22"/>
          <w:szCs w:val="22"/>
        </w:rPr>
        <w:t>is</w:t>
      </w:r>
      <w:r w:rsidRPr="009F1131">
        <w:rPr>
          <w:rFonts w:eastAsia="Cambria"/>
          <w:w w:val="105"/>
          <w:sz w:val="22"/>
          <w:szCs w:val="22"/>
        </w:rPr>
        <w:t xml:space="preserve"> </w:t>
      </w:r>
      <w:r w:rsidRPr="007B4934">
        <w:rPr>
          <w:rFonts w:eastAsia="Cambria"/>
          <w:w w:val="105"/>
          <w:sz w:val="22"/>
          <w:szCs w:val="22"/>
        </w:rPr>
        <w:t>to</w:t>
      </w:r>
      <w:r w:rsidRPr="009F1131">
        <w:rPr>
          <w:rFonts w:eastAsia="Cambria"/>
          <w:w w:val="105"/>
          <w:sz w:val="22"/>
          <w:szCs w:val="22"/>
        </w:rPr>
        <w:t xml:space="preserve"> </w:t>
      </w:r>
      <w:r w:rsidRPr="007B4934">
        <w:rPr>
          <w:rFonts w:eastAsia="Cambria"/>
          <w:w w:val="105"/>
          <w:sz w:val="22"/>
          <w:szCs w:val="22"/>
        </w:rPr>
        <w:t>be</w:t>
      </w:r>
      <w:r w:rsidRPr="009F1131">
        <w:rPr>
          <w:rFonts w:eastAsia="Cambria"/>
          <w:w w:val="105"/>
          <w:sz w:val="22"/>
          <w:szCs w:val="22"/>
        </w:rPr>
        <w:t xml:space="preserve"> </w:t>
      </w:r>
      <w:r w:rsidRPr="007B4934">
        <w:rPr>
          <w:rFonts w:eastAsia="Cambria"/>
          <w:w w:val="105"/>
          <w:sz w:val="22"/>
          <w:szCs w:val="22"/>
        </w:rPr>
        <w:t>paid</w:t>
      </w:r>
      <w:r w:rsidRPr="009F1131">
        <w:rPr>
          <w:rFonts w:eastAsia="Cambria"/>
          <w:w w:val="105"/>
          <w:sz w:val="22"/>
          <w:szCs w:val="22"/>
        </w:rPr>
        <w:t xml:space="preserve"> </w:t>
      </w:r>
      <w:r w:rsidRPr="007B4934">
        <w:rPr>
          <w:rFonts w:eastAsia="Cambria"/>
          <w:w w:val="105"/>
          <w:sz w:val="22"/>
          <w:szCs w:val="22"/>
        </w:rPr>
        <w:t>to</w:t>
      </w:r>
      <w:r w:rsidRPr="009F1131">
        <w:rPr>
          <w:rFonts w:eastAsia="Cambria"/>
          <w:w w:val="105"/>
          <w:sz w:val="22"/>
          <w:szCs w:val="22"/>
        </w:rPr>
        <w:t xml:space="preserve"> </w:t>
      </w:r>
      <w:r w:rsidRPr="007B4934">
        <w:rPr>
          <w:rFonts w:eastAsia="Cambria"/>
          <w:w w:val="105"/>
          <w:sz w:val="22"/>
          <w:szCs w:val="22"/>
        </w:rPr>
        <w:t>employees</w:t>
      </w:r>
      <w:r w:rsidRPr="009F1131">
        <w:rPr>
          <w:rFonts w:eastAsia="Cambria"/>
          <w:w w:val="105"/>
          <w:sz w:val="22"/>
          <w:szCs w:val="22"/>
        </w:rPr>
        <w:t xml:space="preserve"> </w:t>
      </w:r>
      <w:r w:rsidRPr="007B4934">
        <w:rPr>
          <w:rFonts w:eastAsia="Cambria"/>
          <w:w w:val="105"/>
          <w:sz w:val="22"/>
          <w:szCs w:val="22"/>
        </w:rPr>
        <w:t>getting</w:t>
      </w:r>
      <w:r w:rsidRPr="009F1131">
        <w:rPr>
          <w:rFonts w:eastAsia="Cambria"/>
          <w:w w:val="105"/>
          <w:sz w:val="22"/>
          <w:szCs w:val="22"/>
        </w:rPr>
        <w:t xml:space="preserve"> </w:t>
      </w:r>
      <w:proofErr w:type="spellStart"/>
      <w:r w:rsidRPr="007B4934">
        <w:rPr>
          <w:rFonts w:eastAsia="Cambria"/>
          <w:w w:val="105"/>
          <w:sz w:val="22"/>
          <w:szCs w:val="22"/>
        </w:rPr>
        <w:t>Rs</w:t>
      </w:r>
      <w:proofErr w:type="spellEnd"/>
      <w:r w:rsidRPr="007B4934">
        <w:rPr>
          <w:rFonts w:eastAsia="Cambria"/>
          <w:w w:val="105"/>
          <w:sz w:val="22"/>
          <w:szCs w:val="22"/>
        </w:rPr>
        <w:t>.</w:t>
      </w:r>
      <w:r w:rsidRPr="009F1131">
        <w:rPr>
          <w:rFonts w:eastAsia="Cambria"/>
          <w:w w:val="105"/>
          <w:sz w:val="22"/>
          <w:szCs w:val="22"/>
        </w:rPr>
        <w:t xml:space="preserve"> </w:t>
      </w:r>
      <w:r w:rsidRPr="007B4934">
        <w:rPr>
          <w:rFonts w:eastAsia="Cambria"/>
          <w:w w:val="105"/>
          <w:sz w:val="22"/>
          <w:szCs w:val="22"/>
        </w:rPr>
        <w:t>2500/-</w:t>
      </w:r>
      <w:r w:rsidRPr="009F1131">
        <w:rPr>
          <w:rFonts w:eastAsia="Cambria"/>
          <w:w w:val="105"/>
          <w:sz w:val="22"/>
          <w:szCs w:val="22"/>
        </w:rPr>
        <w:t xml:space="preserve"> </w:t>
      </w:r>
      <w:r w:rsidRPr="007B4934">
        <w:rPr>
          <w:rFonts w:eastAsia="Cambria"/>
          <w:w w:val="105"/>
          <w:sz w:val="22"/>
          <w:szCs w:val="22"/>
        </w:rPr>
        <w:t>per</w:t>
      </w:r>
      <w:r w:rsidRPr="009F1131">
        <w:rPr>
          <w:rFonts w:eastAsia="Cambria"/>
          <w:w w:val="105"/>
          <w:sz w:val="22"/>
          <w:szCs w:val="22"/>
        </w:rPr>
        <w:t xml:space="preserve"> </w:t>
      </w:r>
      <w:r w:rsidRPr="007B4934">
        <w:rPr>
          <w:rFonts w:eastAsia="Cambria"/>
          <w:w w:val="105"/>
          <w:sz w:val="22"/>
          <w:szCs w:val="22"/>
        </w:rPr>
        <w:t>month</w:t>
      </w:r>
      <w:r w:rsidRPr="009F1131">
        <w:rPr>
          <w:rFonts w:eastAsia="Cambria"/>
          <w:w w:val="105"/>
          <w:sz w:val="22"/>
          <w:szCs w:val="22"/>
        </w:rPr>
        <w:t xml:space="preserve"> </w:t>
      </w:r>
      <w:r w:rsidRPr="007B4934">
        <w:rPr>
          <w:rFonts w:eastAsia="Cambria"/>
          <w:w w:val="105"/>
          <w:sz w:val="22"/>
          <w:szCs w:val="22"/>
        </w:rPr>
        <w:t>or</w:t>
      </w:r>
      <w:r w:rsidRPr="009F1131">
        <w:rPr>
          <w:rFonts w:eastAsia="Cambria"/>
          <w:w w:val="105"/>
          <w:sz w:val="22"/>
          <w:szCs w:val="22"/>
        </w:rPr>
        <w:t xml:space="preserve"> </w:t>
      </w:r>
      <w:r w:rsidRPr="007B4934">
        <w:rPr>
          <w:rFonts w:eastAsia="Cambria"/>
          <w:w w:val="105"/>
          <w:sz w:val="22"/>
          <w:szCs w:val="22"/>
        </w:rPr>
        <w:t>above</w:t>
      </w:r>
      <w:r w:rsidRPr="009F1131">
        <w:rPr>
          <w:rFonts w:eastAsia="Cambria"/>
          <w:w w:val="105"/>
          <w:sz w:val="22"/>
          <w:szCs w:val="22"/>
        </w:rPr>
        <w:t xml:space="preserve"> </w:t>
      </w:r>
      <w:proofErr w:type="spellStart"/>
      <w:r w:rsidRPr="007B4934">
        <w:rPr>
          <w:rFonts w:eastAsia="Cambria"/>
          <w:w w:val="105"/>
          <w:sz w:val="22"/>
          <w:szCs w:val="22"/>
        </w:rPr>
        <w:t>upto</w:t>
      </w:r>
      <w:proofErr w:type="spellEnd"/>
      <w:r w:rsidRPr="009F1131">
        <w:rPr>
          <w:rFonts w:eastAsia="Cambria"/>
          <w:w w:val="105"/>
          <w:sz w:val="22"/>
          <w:szCs w:val="22"/>
        </w:rPr>
        <w:t xml:space="preserve"> </w:t>
      </w:r>
      <w:proofErr w:type="spellStart"/>
      <w:r w:rsidRPr="007B4934">
        <w:rPr>
          <w:rFonts w:eastAsia="Cambria"/>
          <w:w w:val="105"/>
          <w:sz w:val="22"/>
          <w:szCs w:val="22"/>
        </w:rPr>
        <w:t>Rs</w:t>
      </w:r>
      <w:proofErr w:type="spellEnd"/>
      <w:r w:rsidRPr="007B4934">
        <w:rPr>
          <w:rFonts w:eastAsia="Cambria"/>
          <w:w w:val="105"/>
          <w:sz w:val="22"/>
          <w:szCs w:val="22"/>
        </w:rPr>
        <w:t>.</w:t>
      </w:r>
      <w:r w:rsidRPr="009F1131">
        <w:rPr>
          <w:rFonts w:eastAsia="Cambria"/>
          <w:w w:val="105"/>
          <w:sz w:val="22"/>
          <w:szCs w:val="22"/>
        </w:rPr>
        <w:t xml:space="preserve"> </w:t>
      </w:r>
      <w:r w:rsidRPr="007B4934">
        <w:rPr>
          <w:rFonts w:eastAsia="Cambria"/>
          <w:w w:val="105"/>
          <w:sz w:val="22"/>
          <w:szCs w:val="22"/>
        </w:rPr>
        <w:t xml:space="preserve">3500/- per month shall be worked out by taking wages as </w:t>
      </w:r>
      <w:proofErr w:type="spellStart"/>
      <w:r w:rsidRPr="007B4934">
        <w:rPr>
          <w:rFonts w:eastAsia="Cambria"/>
          <w:w w:val="105"/>
          <w:sz w:val="22"/>
          <w:szCs w:val="22"/>
        </w:rPr>
        <w:t>Rs</w:t>
      </w:r>
      <w:proofErr w:type="spellEnd"/>
      <w:r w:rsidRPr="007B4934">
        <w:rPr>
          <w:rFonts w:eastAsia="Cambria"/>
          <w:w w:val="105"/>
          <w:sz w:val="22"/>
          <w:szCs w:val="22"/>
        </w:rPr>
        <w:t>.</w:t>
      </w:r>
      <w:r w:rsidRPr="009F1131">
        <w:rPr>
          <w:rFonts w:eastAsia="Cambria"/>
          <w:w w:val="105"/>
          <w:sz w:val="22"/>
          <w:szCs w:val="22"/>
        </w:rPr>
        <w:t xml:space="preserve"> </w:t>
      </w:r>
      <w:r w:rsidRPr="007B4934">
        <w:rPr>
          <w:rFonts w:eastAsia="Cambria"/>
          <w:w w:val="105"/>
          <w:sz w:val="22"/>
          <w:szCs w:val="22"/>
        </w:rPr>
        <w:t>2500/-</w:t>
      </w:r>
      <w:r w:rsidRPr="009F1131">
        <w:rPr>
          <w:rFonts w:eastAsia="Cambria"/>
          <w:w w:val="105"/>
          <w:sz w:val="22"/>
          <w:szCs w:val="22"/>
        </w:rPr>
        <w:t xml:space="preserve"> </w:t>
      </w:r>
      <w:r w:rsidRPr="007B4934">
        <w:rPr>
          <w:rFonts w:eastAsia="Cambria"/>
          <w:w w:val="105"/>
          <w:sz w:val="22"/>
          <w:szCs w:val="22"/>
        </w:rPr>
        <w:t>per</w:t>
      </w:r>
      <w:r w:rsidRPr="009F1131">
        <w:rPr>
          <w:rFonts w:eastAsia="Cambria"/>
          <w:w w:val="105"/>
          <w:sz w:val="22"/>
          <w:szCs w:val="22"/>
        </w:rPr>
        <w:t xml:space="preserve"> </w:t>
      </w:r>
      <w:r w:rsidRPr="007B4934">
        <w:rPr>
          <w:rFonts w:eastAsia="Cambria"/>
          <w:w w:val="105"/>
          <w:sz w:val="22"/>
          <w:szCs w:val="22"/>
        </w:rPr>
        <w:t>month</w:t>
      </w:r>
      <w:r w:rsidRPr="009F1131">
        <w:rPr>
          <w:rFonts w:eastAsia="Cambria"/>
          <w:w w:val="105"/>
          <w:sz w:val="22"/>
          <w:szCs w:val="22"/>
        </w:rPr>
        <w:t xml:space="preserve"> </w:t>
      </w:r>
      <w:r w:rsidRPr="007B4934">
        <w:rPr>
          <w:rFonts w:eastAsia="Cambria"/>
          <w:w w:val="105"/>
          <w:sz w:val="22"/>
          <w:szCs w:val="22"/>
        </w:rPr>
        <w:t>only.</w:t>
      </w:r>
      <w:r w:rsidRPr="009F1131">
        <w:rPr>
          <w:rFonts w:eastAsia="Cambria"/>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Act</w:t>
      </w:r>
      <w:r w:rsidRPr="009F1131">
        <w:rPr>
          <w:rFonts w:eastAsia="Cambria"/>
          <w:w w:val="105"/>
          <w:sz w:val="22"/>
          <w:szCs w:val="22"/>
        </w:rPr>
        <w:t xml:space="preserve"> </w:t>
      </w:r>
      <w:r w:rsidRPr="00DF4A50">
        <w:rPr>
          <w:rFonts w:eastAsia="Cambria"/>
          <w:w w:val="105"/>
          <w:sz w:val="22"/>
          <w:szCs w:val="22"/>
        </w:rPr>
        <w:t>does</w:t>
      </w:r>
      <w:r w:rsidRPr="009F1131">
        <w:rPr>
          <w:rFonts w:eastAsia="Cambria"/>
          <w:w w:val="105"/>
          <w:sz w:val="22"/>
          <w:szCs w:val="22"/>
        </w:rPr>
        <w:t xml:space="preserve"> </w:t>
      </w:r>
      <w:r w:rsidRPr="00DF4A50">
        <w:rPr>
          <w:rFonts w:eastAsia="Cambria"/>
          <w:w w:val="105"/>
          <w:sz w:val="22"/>
          <w:szCs w:val="22"/>
        </w:rPr>
        <w:t>not</w:t>
      </w:r>
      <w:r w:rsidRPr="009F1131">
        <w:rPr>
          <w:rFonts w:eastAsia="Cambria"/>
          <w:w w:val="105"/>
          <w:sz w:val="22"/>
          <w:szCs w:val="22"/>
        </w:rPr>
        <w:t xml:space="preserve"> </w:t>
      </w:r>
      <w:r w:rsidRPr="00DF4A50">
        <w:rPr>
          <w:rFonts w:eastAsia="Cambria"/>
          <w:w w:val="105"/>
          <w:sz w:val="22"/>
          <w:szCs w:val="22"/>
        </w:rPr>
        <w:t>apply</w:t>
      </w:r>
      <w:r w:rsidRPr="009F1131">
        <w:rPr>
          <w:rFonts w:eastAsia="Cambria"/>
          <w:w w:val="105"/>
          <w:sz w:val="22"/>
          <w:szCs w:val="22"/>
        </w:rPr>
        <w:t xml:space="preserve"> </w:t>
      </w:r>
      <w:r w:rsidRPr="00DF4A50">
        <w:rPr>
          <w:rFonts w:eastAsia="Cambria"/>
          <w:w w:val="105"/>
          <w:sz w:val="22"/>
          <w:szCs w:val="22"/>
        </w:rPr>
        <w:t>to</w:t>
      </w:r>
      <w:r w:rsidRPr="009F1131">
        <w:rPr>
          <w:rFonts w:eastAsia="Cambria"/>
          <w:w w:val="105"/>
          <w:sz w:val="22"/>
          <w:szCs w:val="22"/>
        </w:rPr>
        <w:t xml:space="preserve"> </w:t>
      </w:r>
      <w:r w:rsidRPr="00DF4A50">
        <w:rPr>
          <w:rFonts w:eastAsia="Cambria"/>
          <w:w w:val="105"/>
          <w:sz w:val="22"/>
          <w:szCs w:val="22"/>
        </w:rPr>
        <w:t>certain</w:t>
      </w:r>
      <w:r w:rsidRPr="009F1131">
        <w:rPr>
          <w:rFonts w:eastAsia="Cambria"/>
          <w:w w:val="105"/>
          <w:sz w:val="22"/>
          <w:szCs w:val="22"/>
        </w:rPr>
        <w:t xml:space="preserve"> </w:t>
      </w:r>
      <w:r w:rsidRPr="00DF4A50">
        <w:rPr>
          <w:rFonts w:eastAsia="Cambria"/>
          <w:w w:val="105"/>
          <w:sz w:val="22"/>
          <w:szCs w:val="22"/>
        </w:rPr>
        <w:t>establishments. The newly set-up establishments are exempted</w:t>
      </w:r>
      <w:r w:rsidRPr="009F1131">
        <w:rPr>
          <w:rFonts w:eastAsia="Cambria"/>
          <w:w w:val="105"/>
          <w:sz w:val="22"/>
          <w:szCs w:val="22"/>
        </w:rPr>
        <w:t xml:space="preserve"> </w:t>
      </w:r>
      <w:r w:rsidRPr="00DF4A50">
        <w:rPr>
          <w:rFonts w:eastAsia="Cambria"/>
          <w:w w:val="105"/>
          <w:sz w:val="22"/>
          <w:szCs w:val="22"/>
        </w:rPr>
        <w:t>for</w:t>
      </w:r>
      <w:r w:rsidRPr="009F1131">
        <w:rPr>
          <w:rFonts w:eastAsia="Cambria"/>
          <w:w w:val="105"/>
          <w:sz w:val="22"/>
          <w:szCs w:val="22"/>
        </w:rPr>
        <w:t xml:space="preserve"> </w:t>
      </w:r>
      <w:r w:rsidRPr="00DF4A50">
        <w:rPr>
          <w:rFonts w:eastAsia="Cambria"/>
          <w:w w:val="105"/>
          <w:sz w:val="22"/>
          <w:szCs w:val="22"/>
        </w:rPr>
        <w:t>five</w:t>
      </w:r>
      <w:r w:rsidRPr="009F1131">
        <w:rPr>
          <w:rFonts w:eastAsia="Cambria"/>
          <w:w w:val="105"/>
          <w:sz w:val="22"/>
          <w:szCs w:val="22"/>
        </w:rPr>
        <w:t xml:space="preserve"> </w:t>
      </w:r>
      <w:r w:rsidRPr="00DF4A50">
        <w:rPr>
          <w:rFonts w:eastAsia="Cambria"/>
          <w:w w:val="105"/>
          <w:sz w:val="22"/>
          <w:szCs w:val="22"/>
        </w:rPr>
        <w:t>years</w:t>
      </w:r>
      <w:r w:rsidRPr="009F1131">
        <w:rPr>
          <w:rFonts w:eastAsia="Cambria"/>
          <w:w w:val="105"/>
          <w:sz w:val="22"/>
          <w:szCs w:val="22"/>
        </w:rPr>
        <w:t xml:space="preserve"> </w:t>
      </w:r>
      <w:r w:rsidRPr="00DF4A50">
        <w:rPr>
          <w:rFonts w:eastAsia="Cambria"/>
          <w:w w:val="105"/>
          <w:sz w:val="22"/>
          <w:szCs w:val="22"/>
        </w:rPr>
        <w:t>in</w:t>
      </w:r>
      <w:r w:rsidRPr="009F1131">
        <w:rPr>
          <w:rFonts w:eastAsia="Cambria"/>
          <w:w w:val="105"/>
          <w:sz w:val="22"/>
          <w:szCs w:val="22"/>
        </w:rPr>
        <w:t xml:space="preserve"> </w:t>
      </w:r>
      <w:r w:rsidRPr="00DF4A50">
        <w:rPr>
          <w:rFonts w:eastAsia="Cambria"/>
          <w:w w:val="105"/>
          <w:sz w:val="22"/>
          <w:szCs w:val="22"/>
        </w:rPr>
        <w:t>certain</w:t>
      </w:r>
      <w:r w:rsidRPr="009F1131">
        <w:rPr>
          <w:rFonts w:eastAsia="Cambria"/>
          <w:w w:val="105"/>
          <w:sz w:val="22"/>
          <w:szCs w:val="22"/>
        </w:rPr>
        <w:t xml:space="preserve"> </w:t>
      </w:r>
      <w:r w:rsidRPr="00DF4A50">
        <w:rPr>
          <w:rFonts w:eastAsia="Cambria"/>
          <w:w w:val="105"/>
          <w:sz w:val="22"/>
          <w:szCs w:val="22"/>
        </w:rPr>
        <w:t>circumstances.</w:t>
      </w:r>
      <w:r w:rsidRPr="009F1131">
        <w:rPr>
          <w:rFonts w:eastAsia="Cambria"/>
          <w:w w:val="105"/>
          <w:sz w:val="22"/>
          <w:szCs w:val="22"/>
        </w:rPr>
        <w:t xml:space="preserve"> </w:t>
      </w:r>
      <w:r w:rsidRPr="00DF4A50">
        <w:rPr>
          <w:rFonts w:eastAsia="Cambria"/>
          <w:w w:val="105"/>
          <w:sz w:val="22"/>
          <w:szCs w:val="22"/>
        </w:rPr>
        <w:t>Some</w:t>
      </w:r>
      <w:r w:rsidRPr="009F1131">
        <w:rPr>
          <w:rFonts w:eastAsia="Cambria"/>
          <w:w w:val="105"/>
          <w:sz w:val="22"/>
          <w:szCs w:val="22"/>
        </w:rPr>
        <w:t xml:space="preserve"> </w:t>
      </w:r>
      <w:r w:rsidRPr="00DF4A50">
        <w:rPr>
          <w:rFonts w:eastAsia="Cambria"/>
          <w:w w:val="105"/>
          <w:sz w:val="22"/>
          <w:szCs w:val="22"/>
        </w:rPr>
        <w:t>of</w:t>
      </w:r>
      <w:r w:rsidRPr="009F1131">
        <w:rPr>
          <w:rFonts w:eastAsia="Cambria"/>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State</w:t>
      </w:r>
      <w:r w:rsidRPr="009F1131">
        <w:rPr>
          <w:rFonts w:eastAsia="Cambria"/>
          <w:w w:val="105"/>
          <w:sz w:val="22"/>
          <w:szCs w:val="22"/>
        </w:rPr>
        <w:t xml:space="preserve"> </w:t>
      </w:r>
      <w:r w:rsidRPr="00DF4A50">
        <w:rPr>
          <w:rFonts w:eastAsia="Cambria"/>
          <w:w w:val="105"/>
          <w:sz w:val="22"/>
          <w:szCs w:val="22"/>
        </w:rPr>
        <w:t xml:space="preserve">Governments have reduced the employment </w:t>
      </w:r>
      <w:r w:rsidRPr="007B4934">
        <w:rPr>
          <w:rFonts w:eastAsia="Cambria"/>
          <w:w w:val="105"/>
          <w:sz w:val="22"/>
          <w:szCs w:val="22"/>
        </w:rPr>
        <w:t>size from 20 to 10</w:t>
      </w:r>
      <w:r w:rsidRPr="009F1131">
        <w:rPr>
          <w:rFonts w:eastAsia="Cambria"/>
          <w:w w:val="105"/>
          <w:sz w:val="22"/>
          <w:szCs w:val="22"/>
        </w:rPr>
        <w:t xml:space="preserve"> </w:t>
      </w:r>
      <w:r w:rsidRPr="007B4934">
        <w:rPr>
          <w:rFonts w:eastAsia="Cambria"/>
          <w:w w:val="105"/>
          <w:sz w:val="22"/>
          <w:szCs w:val="22"/>
        </w:rPr>
        <w:t>for</w:t>
      </w:r>
      <w:r w:rsidRPr="009F1131">
        <w:rPr>
          <w:rFonts w:eastAsia="Cambria"/>
          <w:w w:val="105"/>
          <w:sz w:val="22"/>
          <w:szCs w:val="22"/>
        </w:rPr>
        <w:t xml:space="preserve"> </w:t>
      </w:r>
      <w:r w:rsidRPr="007B4934">
        <w:rPr>
          <w:rFonts w:eastAsia="Cambria"/>
          <w:w w:val="105"/>
          <w:sz w:val="22"/>
          <w:szCs w:val="22"/>
        </w:rPr>
        <w:t>the</w:t>
      </w:r>
      <w:r w:rsidRPr="009F1131">
        <w:rPr>
          <w:rFonts w:eastAsia="Cambria"/>
          <w:w w:val="105"/>
          <w:sz w:val="22"/>
          <w:szCs w:val="22"/>
        </w:rPr>
        <w:t xml:space="preserve"> </w:t>
      </w:r>
      <w:r w:rsidRPr="007B4934">
        <w:rPr>
          <w:rFonts w:eastAsia="Cambria"/>
          <w:w w:val="105"/>
          <w:sz w:val="22"/>
          <w:szCs w:val="22"/>
        </w:rPr>
        <w:t>purpose</w:t>
      </w:r>
      <w:r w:rsidRPr="009F1131">
        <w:rPr>
          <w:rFonts w:eastAsia="Cambria"/>
          <w:w w:val="105"/>
          <w:sz w:val="22"/>
          <w:szCs w:val="22"/>
        </w:rPr>
        <w:t xml:space="preserve"> </w:t>
      </w:r>
      <w:r w:rsidRPr="00DF4A50">
        <w:rPr>
          <w:rFonts w:eastAsia="Cambria"/>
          <w:w w:val="105"/>
          <w:sz w:val="22"/>
          <w:szCs w:val="22"/>
        </w:rPr>
        <w:t>of</w:t>
      </w:r>
      <w:r w:rsidRPr="009F1131">
        <w:rPr>
          <w:rFonts w:eastAsia="Cambria"/>
          <w:w w:val="105"/>
          <w:sz w:val="22"/>
          <w:szCs w:val="22"/>
        </w:rPr>
        <w:t xml:space="preserve"> </w:t>
      </w:r>
      <w:r w:rsidRPr="00DF4A50">
        <w:rPr>
          <w:rFonts w:eastAsia="Cambria"/>
          <w:w w:val="105"/>
          <w:sz w:val="22"/>
          <w:szCs w:val="22"/>
        </w:rPr>
        <w:t>applicability</w:t>
      </w:r>
      <w:r w:rsidRPr="009F1131">
        <w:rPr>
          <w:rFonts w:eastAsia="Cambria"/>
          <w:w w:val="105"/>
          <w:sz w:val="22"/>
          <w:szCs w:val="22"/>
        </w:rPr>
        <w:t xml:space="preserve"> </w:t>
      </w:r>
      <w:r w:rsidRPr="00DF4A50">
        <w:rPr>
          <w:rFonts w:eastAsia="Cambria"/>
          <w:w w:val="105"/>
          <w:sz w:val="22"/>
          <w:szCs w:val="22"/>
        </w:rPr>
        <w:t>of</w:t>
      </w:r>
      <w:r w:rsidRPr="009F1131">
        <w:rPr>
          <w:rFonts w:eastAsia="Cambria"/>
          <w:w w:val="105"/>
          <w:sz w:val="22"/>
          <w:szCs w:val="22"/>
        </w:rPr>
        <w:t xml:space="preserve"> </w:t>
      </w:r>
      <w:r w:rsidRPr="00DF4A50">
        <w:rPr>
          <w:rFonts w:eastAsia="Cambria"/>
          <w:w w:val="105"/>
          <w:sz w:val="22"/>
          <w:szCs w:val="22"/>
        </w:rPr>
        <w:t>this</w:t>
      </w:r>
      <w:r w:rsidRPr="009F1131">
        <w:rPr>
          <w:rFonts w:eastAsia="Cambria"/>
          <w:w w:val="105"/>
          <w:sz w:val="22"/>
          <w:szCs w:val="22"/>
        </w:rPr>
        <w:t xml:space="preserve"> </w:t>
      </w:r>
      <w:r w:rsidRPr="00DF4A50">
        <w:rPr>
          <w:rFonts w:eastAsia="Cambria"/>
          <w:w w:val="105"/>
          <w:sz w:val="22"/>
          <w:szCs w:val="22"/>
        </w:rPr>
        <w:t>Act.</w:t>
      </w:r>
    </w:p>
    <w:p w:rsidR="005A48C5" w:rsidRPr="009F1131" w:rsidRDefault="00D11752">
      <w:pPr>
        <w:widowControl w:val="0"/>
        <w:numPr>
          <w:ilvl w:val="4"/>
          <w:numId w:val="19"/>
        </w:numPr>
        <w:tabs>
          <w:tab w:val="left" w:pos="1829"/>
        </w:tabs>
        <w:autoSpaceDE w:val="0"/>
        <w:autoSpaceDN w:val="0"/>
        <w:spacing w:line="254" w:lineRule="auto"/>
        <w:ind w:right="1605"/>
        <w:jc w:val="both"/>
        <w:rPr>
          <w:rFonts w:eastAsia="Cambria"/>
          <w:w w:val="105"/>
          <w:sz w:val="22"/>
          <w:szCs w:val="22"/>
        </w:rPr>
      </w:pPr>
      <w:r w:rsidRPr="004D4D81">
        <w:rPr>
          <w:rFonts w:eastAsia="Cambria"/>
          <w:b/>
          <w:bCs/>
          <w:w w:val="105"/>
          <w:sz w:val="22"/>
          <w:szCs w:val="22"/>
        </w:rPr>
        <w:t>Industrial Dispute Act 1947</w:t>
      </w:r>
      <w:r w:rsidRPr="00822C31">
        <w:rPr>
          <w:rFonts w:eastAsia="Cambria"/>
          <w:b/>
          <w:bCs/>
          <w:w w:val="105"/>
          <w:sz w:val="22"/>
          <w:szCs w:val="22"/>
        </w:rPr>
        <w:t>:</w:t>
      </w:r>
      <w:r w:rsidRPr="00DF4A50">
        <w:rPr>
          <w:rFonts w:eastAsia="Cambria"/>
          <w:w w:val="105"/>
          <w:sz w:val="22"/>
          <w:szCs w:val="22"/>
        </w:rPr>
        <w:t xml:space="preserve"> the Act lays down the machinery</w:t>
      </w:r>
      <w:r w:rsidRPr="009F1131">
        <w:rPr>
          <w:rFonts w:eastAsia="Cambria"/>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procedure</w:t>
      </w:r>
      <w:r w:rsidRPr="009F1131">
        <w:rPr>
          <w:rFonts w:eastAsia="Cambria"/>
          <w:w w:val="105"/>
          <w:sz w:val="22"/>
          <w:szCs w:val="22"/>
        </w:rPr>
        <w:t xml:space="preserve"> </w:t>
      </w:r>
      <w:r w:rsidRPr="00DF4A50">
        <w:rPr>
          <w:rFonts w:eastAsia="Cambria"/>
          <w:w w:val="105"/>
          <w:sz w:val="22"/>
          <w:szCs w:val="22"/>
        </w:rPr>
        <w:t>for</w:t>
      </w:r>
      <w:r w:rsidRPr="009F1131">
        <w:rPr>
          <w:rFonts w:eastAsia="Cambria"/>
          <w:w w:val="105"/>
          <w:sz w:val="22"/>
          <w:szCs w:val="22"/>
        </w:rPr>
        <w:t xml:space="preserve"> </w:t>
      </w:r>
      <w:r w:rsidRPr="00DF4A50">
        <w:rPr>
          <w:rFonts w:eastAsia="Cambria"/>
          <w:w w:val="105"/>
          <w:sz w:val="22"/>
          <w:szCs w:val="22"/>
        </w:rPr>
        <w:t>resolution</w:t>
      </w:r>
      <w:r w:rsidRPr="009F1131">
        <w:rPr>
          <w:rFonts w:eastAsia="Cambria"/>
          <w:w w:val="105"/>
          <w:sz w:val="22"/>
          <w:szCs w:val="22"/>
        </w:rPr>
        <w:t xml:space="preserve"> </w:t>
      </w:r>
      <w:r w:rsidRPr="00DF4A50">
        <w:rPr>
          <w:rFonts w:eastAsia="Cambria"/>
          <w:w w:val="105"/>
          <w:sz w:val="22"/>
          <w:szCs w:val="22"/>
        </w:rPr>
        <w:t>of</w:t>
      </w:r>
      <w:r w:rsidRPr="009F1131">
        <w:rPr>
          <w:rFonts w:eastAsia="Cambria"/>
          <w:w w:val="105"/>
          <w:sz w:val="22"/>
          <w:szCs w:val="22"/>
        </w:rPr>
        <w:t xml:space="preserve"> </w:t>
      </w:r>
      <w:r w:rsidRPr="00DF4A50">
        <w:rPr>
          <w:rFonts w:eastAsia="Cambria"/>
          <w:w w:val="105"/>
          <w:sz w:val="22"/>
          <w:szCs w:val="22"/>
        </w:rPr>
        <w:t>Industrial</w:t>
      </w:r>
      <w:r w:rsidRPr="009F1131">
        <w:rPr>
          <w:rFonts w:eastAsia="Cambria"/>
          <w:w w:val="105"/>
          <w:sz w:val="22"/>
          <w:szCs w:val="22"/>
        </w:rPr>
        <w:t xml:space="preserve"> </w:t>
      </w:r>
      <w:r w:rsidRPr="00DF4A50">
        <w:rPr>
          <w:rFonts w:eastAsia="Cambria"/>
          <w:w w:val="105"/>
          <w:sz w:val="22"/>
          <w:szCs w:val="22"/>
        </w:rPr>
        <w:t>disputes,</w:t>
      </w:r>
      <w:r w:rsidRPr="009F1131">
        <w:rPr>
          <w:rFonts w:eastAsia="Cambria"/>
          <w:w w:val="105"/>
          <w:sz w:val="22"/>
          <w:szCs w:val="22"/>
        </w:rPr>
        <w:t xml:space="preserve"> </w:t>
      </w:r>
      <w:r w:rsidRPr="00DF4A50">
        <w:rPr>
          <w:rFonts w:eastAsia="Cambria"/>
          <w:w w:val="105"/>
          <w:sz w:val="22"/>
          <w:szCs w:val="22"/>
        </w:rPr>
        <w:t>in</w:t>
      </w:r>
      <w:r w:rsidRPr="009F1131">
        <w:rPr>
          <w:rFonts w:eastAsia="Cambria"/>
          <w:w w:val="105"/>
          <w:sz w:val="22"/>
          <w:szCs w:val="22"/>
        </w:rPr>
        <w:t xml:space="preserve"> </w:t>
      </w:r>
      <w:r w:rsidRPr="00DF4A50">
        <w:rPr>
          <w:rFonts w:eastAsia="Cambria"/>
          <w:w w:val="105"/>
          <w:sz w:val="22"/>
          <w:szCs w:val="22"/>
        </w:rPr>
        <w:t>what</w:t>
      </w:r>
      <w:r w:rsidRPr="009F1131">
        <w:rPr>
          <w:rFonts w:eastAsia="Cambria"/>
          <w:w w:val="105"/>
          <w:sz w:val="22"/>
          <w:szCs w:val="22"/>
        </w:rPr>
        <w:t xml:space="preserve"> </w:t>
      </w:r>
      <w:r w:rsidRPr="00DF4A50">
        <w:rPr>
          <w:rFonts w:eastAsia="Cambria"/>
          <w:w w:val="105"/>
          <w:sz w:val="22"/>
          <w:szCs w:val="22"/>
        </w:rPr>
        <w:t>situations a strike or lock-out becomes illegal and what are the</w:t>
      </w:r>
      <w:r w:rsidRPr="009F1131">
        <w:rPr>
          <w:rFonts w:eastAsia="Cambria"/>
          <w:w w:val="105"/>
          <w:sz w:val="22"/>
          <w:szCs w:val="22"/>
        </w:rPr>
        <w:t xml:space="preserve"> </w:t>
      </w:r>
      <w:r w:rsidRPr="00DF4A50">
        <w:rPr>
          <w:rFonts w:eastAsia="Cambria"/>
          <w:w w:val="105"/>
          <w:sz w:val="22"/>
          <w:szCs w:val="22"/>
        </w:rPr>
        <w:t>requirements for</w:t>
      </w:r>
      <w:r w:rsidRPr="009F1131">
        <w:rPr>
          <w:rFonts w:eastAsia="Cambria"/>
          <w:w w:val="105"/>
          <w:sz w:val="22"/>
          <w:szCs w:val="22"/>
        </w:rPr>
        <w:t xml:space="preserve"> </w:t>
      </w:r>
      <w:r w:rsidRPr="00DF4A50">
        <w:rPr>
          <w:rFonts w:eastAsia="Cambria"/>
          <w:w w:val="105"/>
          <w:sz w:val="22"/>
          <w:szCs w:val="22"/>
        </w:rPr>
        <w:t>laying off or retrenching the employees or</w:t>
      </w:r>
      <w:r w:rsidRPr="009F1131">
        <w:rPr>
          <w:rFonts w:eastAsia="Cambria"/>
          <w:w w:val="105"/>
          <w:sz w:val="22"/>
          <w:szCs w:val="22"/>
        </w:rPr>
        <w:t xml:space="preserve"> </w:t>
      </w:r>
      <w:r w:rsidRPr="00DF4A50">
        <w:rPr>
          <w:rFonts w:eastAsia="Cambria"/>
          <w:w w:val="105"/>
          <w:sz w:val="22"/>
          <w:szCs w:val="22"/>
        </w:rPr>
        <w:t>closing</w:t>
      </w:r>
      <w:r w:rsidRPr="009F1131">
        <w:rPr>
          <w:rFonts w:eastAsia="Cambria"/>
          <w:w w:val="105"/>
          <w:sz w:val="22"/>
          <w:szCs w:val="22"/>
        </w:rPr>
        <w:t xml:space="preserve"> </w:t>
      </w:r>
      <w:r w:rsidRPr="00DF4A50">
        <w:rPr>
          <w:rFonts w:eastAsia="Cambria"/>
          <w:w w:val="105"/>
          <w:sz w:val="22"/>
          <w:szCs w:val="22"/>
        </w:rPr>
        <w:t>down</w:t>
      </w:r>
      <w:r w:rsidRPr="009F1131">
        <w:rPr>
          <w:rFonts w:eastAsia="Cambria"/>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establishment.</w:t>
      </w:r>
    </w:p>
    <w:p w:rsidR="005A48C5" w:rsidRPr="00DF4A50" w:rsidRDefault="005A48C5">
      <w:pPr>
        <w:widowControl w:val="0"/>
        <w:autoSpaceDE w:val="0"/>
        <w:autoSpaceDN w:val="0"/>
        <w:spacing w:before="4"/>
        <w:rPr>
          <w:rFonts w:eastAsia="Cambria"/>
          <w:sz w:val="22"/>
          <w:szCs w:val="22"/>
        </w:rPr>
      </w:pPr>
    </w:p>
    <w:p w:rsidR="00557273" w:rsidRPr="009F1131" w:rsidRDefault="00D11752" w:rsidP="00323D68">
      <w:pPr>
        <w:widowControl w:val="0"/>
        <w:numPr>
          <w:ilvl w:val="4"/>
          <w:numId w:val="19"/>
        </w:numPr>
        <w:tabs>
          <w:tab w:val="left" w:pos="1829"/>
        </w:tabs>
        <w:autoSpaceDE w:val="0"/>
        <w:autoSpaceDN w:val="0"/>
        <w:spacing w:before="64" w:line="254" w:lineRule="auto"/>
        <w:ind w:right="1603"/>
        <w:jc w:val="both"/>
        <w:rPr>
          <w:rFonts w:eastAsia="Cambria"/>
          <w:w w:val="105"/>
          <w:sz w:val="22"/>
          <w:szCs w:val="22"/>
        </w:rPr>
      </w:pPr>
      <w:r w:rsidRPr="004D4D81">
        <w:rPr>
          <w:rFonts w:eastAsia="Cambria"/>
          <w:b/>
          <w:bCs/>
          <w:sz w:val="22"/>
          <w:szCs w:val="22"/>
        </w:rPr>
        <w:t>Industrial</w:t>
      </w:r>
      <w:r w:rsidRPr="004D4D81">
        <w:rPr>
          <w:rFonts w:eastAsia="Cambria"/>
          <w:b/>
          <w:bCs/>
          <w:spacing w:val="1"/>
          <w:sz w:val="22"/>
          <w:szCs w:val="22"/>
        </w:rPr>
        <w:t xml:space="preserve"> </w:t>
      </w:r>
      <w:r w:rsidRPr="004D4D81">
        <w:rPr>
          <w:rFonts w:eastAsia="Cambria"/>
          <w:b/>
          <w:bCs/>
          <w:sz w:val="22"/>
          <w:szCs w:val="22"/>
        </w:rPr>
        <w:t>Employment</w:t>
      </w:r>
      <w:r w:rsidRPr="004D4D81">
        <w:rPr>
          <w:rFonts w:eastAsia="Cambria"/>
          <w:b/>
          <w:bCs/>
          <w:spacing w:val="1"/>
          <w:sz w:val="22"/>
          <w:szCs w:val="22"/>
        </w:rPr>
        <w:t xml:space="preserve"> </w:t>
      </w:r>
      <w:r w:rsidRPr="004D4D81">
        <w:rPr>
          <w:rFonts w:eastAsia="Cambria"/>
          <w:b/>
          <w:bCs/>
          <w:sz w:val="22"/>
          <w:szCs w:val="22"/>
        </w:rPr>
        <w:t>(Standing</w:t>
      </w:r>
      <w:r w:rsidRPr="004D4D81">
        <w:rPr>
          <w:rFonts w:eastAsia="Cambria"/>
          <w:b/>
          <w:bCs/>
          <w:spacing w:val="1"/>
          <w:sz w:val="22"/>
          <w:szCs w:val="22"/>
        </w:rPr>
        <w:t xml:space="preserve"> </w:t>
      </w:r>
      <w:r w:rsidRPr="004D4D81">
        <w:rPr>
          <w:rFonts w:eastAsia="Cambria"/>
          <w:b/>
          <w:bCs/>
          <w:sz w:val="22"/>
          <w:szCs w:val="22"/>
        </w:rPr>
        <w:t>Orders)</w:t>
      </w:r>
      <w:r w:rsidRPr="004D4D81">
        <w:rPr>
          <w:rFonts w:eastAsia="Cambria"/>
          <w:b/>
          <w:bCs/>
          <w:spacing w:val="1"/>
          <w:sz w:val="22"/>
          <w:szCs w:val="22"/>
        </w:rPr>
        <w:t xml:space="preserve"> </w:t>
      </w:r>
      <w:r w:rsidRPr="004D4D81">
        <w:rPr>
          <w:rFonts w:eastAsia="Cambria"/>
          <w:b/>
          <w:bCs/>
          <w:sz w:val="22"/>
          <w:szCs w:val="22"/>
        </w:rPr>
        <w:t>Act</w:t>
      </w:r>
      <w:r w:rsidRPr="004D4D81">
        <w:rPr>
          <w:rFonts w:eastAsia="Cambria"/>
          <w:b/>
          <w:bCs/>
          <w:spacing w:val="1"/>
          <w:sz w:val="22"/>
          <w:szCs w:val="22"/>
        </w:rPr>
        <w:t xml:space="preserve"> </w:t>
      </w:r>
      <w:r w:rsidRPr="004D4D81">
        <w:rPr>
          <w:rFonts w:eastAsia="Cambria"/>
          <w:b/>
          <w:bCs/>
          <w:sz w:val="22"/>
          <w:szCs w:val="22"/>
        </w:rPr>
        <w:t>1946</w:t>
      </w:r>
      <w:r w:rsidRPr="00822C31">
        <w:rPr>
          <w:rFonts w:eastAsia="Cambria"/>
          <w:b/>
          <w:bCs/>
          <w:sz w:val="22"/>
          <w:szCs w:val="22"/>
        </w:rPr>
        <w:t>:</w:t>
      </w:r>
      <w:r w:rsidRPr="00DF4A50">
        <w:rPr>
          <w:rFonts w:eastAsia="Cambria"/>
          <w:spacing w:val="1"/>
          <w:sz w:val="22"/>
          <w:szCs w:val="22"/>
        </w:rPr>
        <w:t xml:space="preserve"> </w:t>
      </w:r>
      <w:r w:rsidRPr="009F1131">
        <w:rPr>
          <w:rFonts w:eastAsia="Cambria"/>
          <w:w w:val="105"/>
          <w:sz w:val="22"/>
          <w:szCs w:val="22"/>
        </w:rPr>
        <w:t xml:space="preserve">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w:t>
      </w:r>
      <w:r w:rsidR="00215977" w:rsidRPr="009F1131">
        <w:rPr>
          <w:rFonts w:eastAsia="Cambria"/>
          <w:w w:val="105"/>
          <w:sz w:val="22"/>
          <w:szCs w:val="22"/>
        </w:rPr>
        <w:t>Authority.</w:t>
      </w:r>
      <w:r w:rsidR="00215977" w:rsidRPr="00DF4A50">
        <w:rPr>
          <w:rFonts w:eastAsia="Cambria"/>
          <w:w w:val="105"/>
          <w:sz w:val="22"/>
          <w:szCs w:val="22"/>
        </w:rPr>
        <w:t xml:space="preserve"> </w:t>
      </w:r>
    </w:p>
    <w:p w:rsidR="00557273" w:rsidRPr="009F1131" w:rsidRDefault="00557273" w:rsidP="00557273">
      <w:pPr>
        <w:widowControl w:val="0"/>
        <w:autoSpaceDE w:val="0"/>
        <w:autoSpaceDN w:val="0"/>
        <w:ind w:left="1288" w:hanging="1080"/>
        <w:jc w:val="both"/>
        <w:rPr>
          <w:rFonts w:eastAsia="Cambria"/>
          <w:w w:val="105"/>
          <w:sz w:val="22"/>
          <w:szCs w:val="22"/>
        </w:rPr>
      </w:pPr>
    </w:p>
    <w:p w:rsidR="005A48C5" w:rsidRPr="009F1131" w:rsidRDefault="00D11752" w:rsidP="00323D68">
      <w:pPr>
        <w:widowControl w:val="0"/>
        <w:numPr>
          <w:ilvl w:val="4"/>
          <w:numId w:val="19"/>
        </w:numPr>
        <w:tabs>
          <w:tab w:val="left" w:pos="1829"/>
        </w:tabs>
        <w:autoSpaceDE w:val="0"/>
        <w:autoSpaceDN w:val="0"/>
        <w:spacing w:before="64" w:line="254" w:lineRule="auto"/>
        <w:ind w:right="1603"/>
        <w:jc w:val="both"/>
        <w:rPr>
          <w:rFonts w:eastAsia="Cambria"/>
          <w:w w:val="105"/>
          <w:sz w:val="22"/>
          <w:szCs w:val="22"/>
        </w:rPr>
      </w:pPr>
      <w:r w:rsidRPr="004D4D81">
        <w:rPr>
          <w:rFonts w:eastAsia="Cambria"/>
          <w:b/>
          <w:bCs/>
          <w:w w:val="105"/>
          <w:sz w:val="22"/>
          <w:szCs w:val="22"/>
        </w:rPr>
        <w:t>Trade</w:t>
      </w:r>
      <w:r w:rsidR="00304D47" w:rsidRPr="004D4D81">
        <w:rPr>
          <w:rFonts w:eastAsia="Cambria"/>
          <w:b/>
          <w:bCs/>
          <w:w w:val="105"/>
          <w:sz w:val="22"/>
          <w:szCs w:val="22"/>
        </w:rPr>
        <w:t xml:space="preserve"> Unions Act 1926:</w:t>
      </w:r>
      <w:r w:rsidR="00304D47" w:rsidRPr="00DF4A50">
        <w:rPr>
          <w:rFonts w:eastAsia="Cambria"/>
          <w:spacing w:val="1"/>
          <w:w w:val="105"/>
          <w:sz w:val="22"/>
          <w:szCs w:val="22"/>
        </w:rPr>
        <w:t xml:space="preserve"> </w:t>
      </w:r>
      <w:r w:rsidR="00304D47" w:rsidRPr="00DF4A50">
        <w:rPr>
          <w:rFonts w:eastAsia="Cambria"/>
          <w:w w:val="105"/>
          <w:sz w:val="22"/>
          <w:szCs w:val="22"/>
        </w:rPr>
        <w:t>The Act lays down the procedure for</w:t>
      </w:r>
      <w:r w:rsidR="00304D47" w:rsidRPr="009F1131">
        <w:rPr>
          <w:rFonts w:eastAsia="Cambria"/>
          <w:w w:val="105"/>
          <w:sz w:val="22"/>
          <w:szCs w:val="22"/>
        </w:rPr>
        <w:t xml:space="preserve"> </w:t>
      </w:r>
      <w:r w:rsidR="00304D47" w:rsidRPr="00DF4A50">
        <w:rPr>
          <w:rFonts w:eastAsia="Cambria"/>
          <w:w w:val="105"/>
          <w:sz w:val="22"/>
          <w:szCs w:val="22"/>
        </w:rPr>
        <w:t>registration of trade unions of workmen and employers. The</w:t>
      </w:r>
      <w:r w:rsidR="00304D47" w:rsidRPr="009F1131">
        <w:rPr>
          <w:rFonts w:eastAsia="Cambria"/>
          <w:w w:val="105"/>
          <w:sz w:val="22"/>
          <w:szCs w:val="22"/>
        </w:rPr>
        <w:t xml:space="preserve"> </w:t>
      </w:r>
      <w:r w:rsidR="00304D47" w:rsidRPr="00DF4A50">
        <w:rPr>
          <w:rFonts w:eastAsia="Cambria"/>
          <w:w w:val="105"/>
          <w:sz w:val="22"/>
          <w:szCs w:val="22"/>
        </w:rPr>
        <w:t>Trade Unions registered under the Act have been given certain</w:t>
      </w:r>
      <w:r w:rsidR="00304D47" w:rsidRPr="009F1131">
        <w:rPr>
          <w:rFonts w:eastAsia="Cambria"/>
          <w:w w:val="105"/>
          <w:sz w:val="22"/>
          <w:szCs w:val="22"/>
        </w:rPr>
        <w:t xml:space="preserve"> </w:t>
      </w:r>
      <w:r w:rsidR="00304D47" w:rsidRPr="00DF4A50">
        <w:rPr>
          <w:rFonts w:eastAsia="Cambria"/>
          <w:w w:val="105"/>
          <w:sz w:val="22"/>
          <w:szCs w:val="22"/>
        </w:rPr>
        <w:t>immunities</w:t>
      </w:r>
      <w:r w:rsidR="00304D47" w:rsidRPr="009F1131">
        <w:rPr>
          <w:rFonts w:eastAsia="Cambria"/>
          <w:w w:val="105"/>
          <w:sz w:val="22"/>
          <w:szCs w:val="22"/>
        </w:rPr>
        <w:t xml:space="preserve"> </w:t>
      </w:r>
      <w:r w:rsidR="00304D47" w:rsidRPr="00DF4A50">
        <w:rPr>
          <w:rFonts w:eastAsia="Cambria"/>
          <w:w w:val="105"/>
          <w:sz w:val="22"/>
          <w:szCs w:val="22"/>
        </w:rPr>
        <w:t>from</w:t>
      </w:r>
      <w:r w:rsidR="00304D47" w:rsidRPr="009F1131">
        <w:rPr>
          <w:rFonts w:eastAsia="Cambria"/>
          <w:w w:val="105"/>
          <w:sz w:val="22"/>
          <w:szCs w:val="22"/>
        </w:rPr>
        <w:t xml:space="preserve"> </w:t>
      </w:r>
      <w:r w:rsidR="00304D47" w:rsidRPr="00DF4A50">
        <w:rPr>
          <w:rFonts w:eastAsia="Cambria"/>
          <w:w w:val="105"/>
          <w:sz w:val="22"/>
          <w:szCs w:val="22"/>
        </w:rPr>
        <w:t>civil</w:t>
      </w:r>
      <w:r w:rsidR="00304D47" w:rsidRPr="009F1131">
        <w:rPr>
          <w:rFonts w:eastAsia="Cambria"/>
          <w:w w:val="105"/>
          <w:sz w:val="22"/>
          <w:szCs w:val="22"/>
        </w:rPr>
        <w:t xml:space="preserve"> </w:t>
      </w:r>
      <w:r w:rsidR="00304D47" w:rsidRPr="00DF4A50">
        <w:rPr>
          <w:rFonts w:eastAsia="Cambria"/>
          <w:w w:val="105"/>
          <w:sz w:val="22"/>
          <w:szCs w:val="22"/>
        </w:rPr>
        <w:t>and</w:t>
      </w:r>
      <w:r w:rsidR="00304D47" w:rsidRPr="009F1131">
        <w:rPr>
          <w:rFonts w:eastAsia="Cambria"/>
          <w:w w:val="105"/>
          <w:sz w:val="22"/>
          <w:szCs w:val="22"/>
        </w:rPr>
        <w:t xml:space="preserve"> </w:t>
      </w:r>
      <w:r w:rsidR="00304D47" w:rsidRPr="00DF4A50">
        <w:rPr>
          <w:rFonts w:eastAsia="Cambria"/>
          <w:w w:val="105"/>
          <w:sz w:val="22"/>
          <w:szCs w:val="22"/>
        </w:rPr>
        <w:t>criminal</w:t>
      </w:r>
      <w:r w:rsidR="00304D47" w:rsidRPr="009F1131">
        <w:rPr>
          <w:rFonts w:eastAsia="Cambria"/>
          <w:w w:val="105"/>
          <w:sz w:val="22"/>
          <w:szCs w:val="22"/>
        </w:rPr>
        <w:t xml:space="preserve"> </w:t>
      </w:r>
      <w:r w:rsidR="00304D47" w:rsidRPr="00DF4A50">
        <w:rPr>
          <w:rFonts w:eastAsia="Cambria"/>
          <w:w w:val="105"/>
          <w:sz w:val="22"/>
          <w:szCs w:val="22"/>
        </w:rPr>
        <w:t>liabilities.</w:t>
      </w:r>
    </w:p>
    <w:p w:rsidR="005A48C5" w:rsidRPr="00DF4A50" w:rsidRDefault="005A48C5">
      <w:pPr>
        <w:widowControl w:val="0"/>
        <w:autoSpaceDE w:val="0"/>
        <w:autoSpaceDN w:val="0"/>
        <w:spacing w:before="5"/>
        <w:rPr>
          <w:rFonts w:eastAsia="Cambria"/>
          <w:sz w:val="22"/>
          <w:szCs w:val="22"/>
        </w:rPr>
      </w:pPr>
    </w:p>
    <w:p w:rsidR="005A48C5" w:rsidRPr="009F1131" w:rsidRDefault="00D11752">
      <w:pPr>
        <w:widowControl w:val="0"/>
        <w:numPr>
          <w:ilvl w:val="4"/>
          <w:numId w:val="19"/>
        </w:numPr>
        <w:tabs>
          <w:tab w:val="left" w:pos="1829"/>
        </w:tabs>
        <w:autoSpaceDE w:val="0"/>
        <w:autoSpaceDN w:val="0"/>
        <w:spacing w:line="254" w:lineRule="auto"/>
        <w:ind w:right="1607"/>
        <w:jc w:val="both"/>
        <w:rPr>
          <w:rFonts w:eastAsia="Cambria"/>
          <w:w w:val="105"/>
          <w:sz w:val="22"/>
          <w:szCs w:val="22"/>
        </w:rPr>
      </w:pPr>
      <w:r w:rsidRPr="004D4D81">
        <w:rPr>
          <w:rFonts w:eastAsia="Cambria"/>
          <w:b/>
          <w:bCs/>
          <w:w w:val="105"/>
          <w:sz w:val="22"/>
          <w:szCs w:val="22"/>
        </w:rPr>
        <w:t>Child</w:t>
      </w:r>
      <w:r w:rsidRPr="004D4D81">
        <w:rPr>
          <w:rFonts w:eastAsia="Cambria"/>
          <w:b/>
          <w:bCs/>
          <w:spacing w:val="1"/>
          <w:w w:val="105"/>
          <w:sz w:val="22"/>
          <w:szCs w:val="22"/>
        </w:rPr>
        <w:t xml:space="preserve"> </w:t>
      </w:r>
      <w:proofErr w:type="spellStart"/>
      <w:r w:rsidRPr="004D4D81">
        <w:rPr>
          <w:rFonts w:eastAsia="Cambria"/>
          <w:b/>
          <w:bCs/>
          <w:w w:val="105"/>
          <w:sz w:val="22"/>
          <w:szCs w:val="22"/>
        </w:rPr>
        <w:t>Labour</w:t>
      </w:r>
      <w:proofErr w:type="spellEnd"/>
      <w:r w:rsidRPr="004D4D81">
        <w:rPr>
          <w:rFonts w:eastAsia="Cambria"/>
          <w:b/>
          <w:bCs/>
          <w:spacing w:val="1"/>
          <w:w w:val="105"/>
          <w:sz w:val="22"/>
          <w:szCs w:val="22"/>
        </w:rPr>
        <w:t xml:space="preserve"> </w:t>
      </w:r>
      <w:r w:rsidRPr="004D4D81">
        <w:rPr>
          <w:rFonts w:eastAsia="Cambria"/>
          <w:b/>
          <w:bCs/>
          <w:w w:val="105"/>
          <w:sz w:val="22"/>
          <w:szCs w:val="22"/>
        </w:rPr>
        <w:t>(Prohibition</w:t>
      </w:r>
      <w:r w:rsidRPr="004D4D81">
        <w:rPr>
          <w:rFonts w:eastAsia="Cambria"/>
          <w:b/>
          <w:bCs/>
          <w:spacing w:val="1"/>
          <w:w w:val="105"/>
          <w:sz w:val="22"/>
          <w:szCs w:val="22"/>
        </w:rPr>
        <w:t xml:space="preserve"> </w:t>
      </w:r>
      <w:r w:rsidRPr="004D4D81">
        <w:rPr>
          <w:rFonts w:eastAsia="Cambria"/>
          <w:b/>
          <w:bCs/>
          <w:w w:val="105"/>
          <w:sz w:val="22"/>
          <w:szCs w:val="22"/>
        </w:rPr>
        <w:t>&amp;</w:t>
      </w:r>
      <w:r w:rsidRPr="004D4D81">
        <w:rPr>
          <w:rFonts w:eastAsia="Cambria"/>
          <w:b/>
          <w:bCs/>
          <w:spacing w:val="1"/>
          <w:w w:val="105"/>
          <w:sz w:val="22"/>
          <w:szCs w:val="22"/>
        </w:rPr>
        <w:t xml:space="preserve"> </w:t>
      </w:r>
      <w:r w:rsidRPr="004D4D81">
        <w:rPr>
          <w:rFonts w:eastAsia="Cambria"/>
          <w:b/>
          <w:bCs/>
          <w:w w:val="105"/>
          <w:sz w:val="22"/>
          <w:szCs w:val="22"/>
        </w:rPr>
        <w:t>Regulation)</w:t>
      </w:r>
      <w:r w:rsidRPr="004D4D81">
        <w:rPr>
          <w:rFonts w:eastAsia="Cambria"/>
          <w:b/>
          <w:bCs/>
          <w:spacing w:val="1"/>
          <w:w w:val="105"/>
          <w:sz w:val="22"/>
          <w:szCs w:val="22"/>
        </w:rPr>
        <w:t xml:space="preserve"> </w:t>
      </w:r>
      <w:r w:rsidRPr="004D4D81">
        <w:rPr>
          <w:rFonts w:eastAsia="Cambria"/>
          <w:b/>
          <w:bCs/>
          <w:w w:val="105"/>
          <w:sz w:val="22"/>
          <w:szCs w:val="22"/>
        </w:rPr>
        <w:t>Act</w:t>
      </w:r>
      <w:r w:rsidRPr="004D4D81">
        <w:rPr>
          <w:rFonts w:eastAsia="Cambria"/>
          <w:b/>
          <w:bCs/>
          <w:spacing w:val="1"/>
          <w:w w:val="105"/>
          <w:sz w:val="22"/>
          <w:szCs w:val="22"/>
        </w:rPr>
        <w:t xml:space="preserve"> </w:t>
      </w:r>
      <w:r w:rsidRPr="004D4D81">
        <w:rPr>
          <w:rFonts w:eastAsia="Cambria"/>
          <w:b/>
          <w:bCs/>
          <w:w w:val="105"/>
          <w:sz w:val="22"/>
          <w:szCs w:val="22"/>
        </w:rPr>
        <w:t>1986</w:t>
      </w:r>
      <w:r w:rsidRPr="00DF4A50">
        <w:rPr>
          <w:rFonts w:eastAsia="Cambria"/>
          <w:w w:val="105"/>
          <w:sz w:val="22"/>
          <w:szCs w:val="22"/>
        </w:rPr>
        <w:t>:</w:t>
      </w:r>
      <w:r w:rsidRPr="00DF4A50">
        <w:rPr>
          <w:rFonts w:eastAsia="Cambria"/>
          <w:spacing w:val="1"/>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Act</w:t>
      </w:r>
      <w:r w:rsidRPr="009F1131">
        <w:rPr>
          <w:rFonts w:eastAsia="Cambria"/>
          <w:w w:val="105"/>
          <w:sz w:val="22"/>
          <w:szCs w:val="22"/>
        </w:rPr>
        <w:t xml:space="preserve"> </w:t>
      </w:r>
      <w:r w:rsidRPr="00DF4A50">
        <w:rPr>
          <w:rFonts w:eastAsia="Cambria"/>
          <w:w w:val="105"/>
          <w:sz w:val="22"/>
          <w:szCs w:val="22"/>
        </w:rPr>
        <w:t>prohibits</w:t>
      </w:r>
      <w:r w:rsidRPr="009F1131">
        <w:rPr>
          <w:rFonts w:eastAsia="Cambria"/>
          <w:w w:val="105"/>
          <w:sz w:val="22"/>
          <w:szCs w:val="22"/>
        </w:rPr>
        <w:t xml:space="preserve"> </w:t>
      </w:r>
      <w:r w:rsidRPr="00DF4A50">
        <w:rPr>
          <w:rFonts w:eastAsia="Cambria"/>
          <w:w w:val="105"/>
          <w:sz w:val="22"/>
          <w:szCs w:val="22"/>
        </w:rPr>
        <w:t>employment</w:t>
      </w:r>
      <w:r w:rsidRPr="009F1131">
        <w:rPr>
          <w:rFonts w:eastAsia="Cambria"/>
          <w:w w:val="105"/>
          <w:sz w:val="22"/>
          <w:szCs w:val="22"/>
        </w:rPr>
        <w:t xml:space="preserve"> </w:t>
      </w:r>
      <w:r w:rsidRPr="00DF4A50">
        <w:rPr>
          <w:rFonts w:eastAsia="Cambria"/>
          <w:w w:val="105"/>
          <w:sz w:val="22"/>
          <w:szCs w:val="22"/>
        </w:rPr>
        <w:t>of</w:t>
      </w:r>
      <w:r w:rsidRPr="009F1131">
        <w:rPr>
          <w:rFonts w:eastAsia="Cambria"/>
          <w:w w:val="105"/>
          <w:sz w:val="22"/>
          <w:szCs w:val="22"/>
        </w:rPr>
        <w:t xml:space="preserve"> </w:t>
      </w:r>
      <w:r w:rsidRPr="007B4934">
        <w:rPr>
          <w:rFonts w:eastAsia="Cambria"/>
          <w:w w:val="105"/>
          <w:sz w:val="22"/>
          <w:szCs w:val="22"/>
        </w:rPr>
        <w:t>children</w:t>
      </w:r>
      <w:r w:rsidRPr="009F1131">
        <w:rPr>
          <w:rFonts w:eastAsia="Cambria"/>
          <w:w w:val="105"/>
          <w:sz w:val="22"/>
          <w:szCs w:val="22"/>
        </w:rPr>
        <w:t xml:space="preserve"> </w:t>
      </w:r>
      <w:r w:rsidRPr="007B4934">
        <w:rPr>
          <w:rFonts w:eastAsia="Cambria"/>
          <w:w w:val="105"/>
          <w:sz w:val="22"/>
          <w:szCs w:val="22"/>
        </w:rPr>
        <w:t>below</w:t>
      </w:r>
      <w:r w:rsidRPr="009F1131">
        <w:rPr>
          <w:rFonts w:eastAsia="Cambria"/>
          <w:w w:val="105"/>
          <w:sz w:val="22"/>
          <w:szCs w:val="22"/>
        </w:rPr>
        <w:t xml:space="preserve"> </w:t>
      </w:r>
      <w:r w:rsidRPr="007B4934">
        <w:rPr>
          <w:rFonts w:eastAsia="Cambria"/>
          <w:w w:val="105"/>
          <w:sz w:val="22"/>
          <w:szCs w:val="22"/>
        </w:rPr>
        <w:t>14</w:t>
      </w:r>
      <w:r w:rsidRPr="009F1131">
        <w:rPr>
          <w:rFonts w:eastAsia="Cambria"/>
          <w:w w:val="105"/>
          <w:sz w:val="22"/>
          <w:szCs w:val="22"/>
        </w:rPr>
        <w:t xml:space="preserve"> </w:t>
      </w:r>
      <w:r w:rsidRPr="007B4934">
        <w:rPr>
          <w:rFonts w:eastAsia="Cambria"/>
          <w:w w:val="105"/>
          <w:sz w:val="22"/>
          <w:szCs w:val="22"/>
        </w:rPr>
        <w:t>years</w:t>
      </w:r>
      <w:r w:rsidRPr="009F1131">
        <w:rPr>
          <w:rFonts w:eastAsia="Cambria"/>
          <w:w w:val="105"/>
          <w:sz w:val="22"/>
          <w:szCs w:val="22"/>
        </w:rPr>
        <w:t xml:space="preserve"> </w:t>
      </w:r>
      <w:r w:rsidRPr="007B4934">
        <w:rPr>
          <w:rFonts w:eastAsia="Cambria"/>
          <w:w w:val="105"/>
          <w:sz w:val="22"/>
          <w:szCs w:val="22"/>
        </w:rPr>
        <w:t>of</w:t>
      </w:r>
      <w:r w:rsidRPr="009F1131">
        <w:rPr>
          <w:rFonts w:eastAsia="Cambria"/>
          <w:w w:val="105"/>
          <w:sz w:val="22"/>
          <w:szCs w:val="22"/>
        </w:rPr>
        <w:t xml:space="preserve"> </w:t>
      </w:r>
      <w:r w:rsidRPr="007B4934">
        <w:rPr>
          <w:rFonts w:eastAsia="Cambria"/>
          <w:w w:val="105"/>
          <w:sz w:val="22"/>
          <w:szCs w:val="22"/>
        </w:rPr>
        <w:t>age</w:t>
      </w:r>
      <w:r w:rsidRPr="009F1131">
        <w:rPr>
          <w:rFonts w:eastAsia="Cambria"/>
          <w:w w:val="105"/>
          <w:sz w:val="22"/>
          <w:szCs w:val="22"/>
        </w:rPr>
        <w:t xml:space="preserve"> </w:t>
      </w:r>
      <w:r w:rsidRPr="007B4934">
        <w:rPr>
          <w:rFonts w:eastAsia="Cambria"/>
          <w:w w:val="105"/>
          <w:sz w:val="22"/>
          <w:szCs w:val="22"/>
        </w:rPr>
        <w:t>in</w:t>
      </w:r>
      <w:r w:rsidRPr="009F1131">
        <w:rPr>
          <w:rFonts w:eastAsia="Cambria"/>
          <w:w w:val="105"/>
          <w:sz w:val="22"/>
          <w:szCs w:val="22"/>
        </w:rPr>
        <w:t xml:space="preserve"> </w:t>
      </w:r>
      <w:r w:rsidRPr="00DF4A50">
        <w:rPr>
          <w:rFonts w:eastAsia="Cambria"/>
          <w:w w:val="105"/>
          <w:sz w:val="22"/>
          <w:szCs w:val="22"/>
        </w:rPr>
        <w:t>certain occupations and processes and provides for regulation</w:t>
      </w:r>
      <w:r w:rsidRPr="009F1131">
        <w:rPr>
          <w:rFonts w:eastAsia="Cambria"/>
          <w:w w:val="105"/>
          <w:sz w:val="22"/>
          <w:szCs w:val="22"/>
        </w:rPr>
        <w:t xml:space="preserve"> </w:t>
      </w:r>
      <w:r w:rsidRPr="00DF4A50">
        <w:rPr>
          <w:rFonts w:eastAsia="Cambria"/>
          <w:w w:val="105"/>
          <w:sz w:val="22"/>
          <w:szCs w:val="22"/>
        </w:rPr>
        <w:t>of</w:t>
      </w:r>
      <w:r w:rsidRPr="009F1131">
        <w:rPr>
          <w:rFonts w:eastAsia="Cambria"/>
          <w:w w:val="105"/>
          <w:sz w:val="22"/>
          <w:szCs w:val="22"/>
        </w:rPr>
        <w:t xml:space="preserve"> </w:t>
      </w:r>
      <w:r w:rsidRPr="00DF4A50">
        <w:rPr>
          <w:rFonts w:eastAsia="Cambria"/>
          <w:w w:val="105"/>
          <w:sz w:val="22"/>
          <w:szCs w:val="22"/>
        </w:rPr>
        <w:t>employment</w:t>
      </w:r>
      <w:r w:rsidRPr="009F1131">
        <w:rPr>
          <w:rFonts w:eastAsia="Cambria"/>
          <w:w w:val="105"/>
          <w:sz w:val="22"/>
          <w:szCs w:val="22"/>
        </w:rPr>
        <w:t xml:space="preserve"> </w:t>
      </w:r>
      <w:r w:rsidRPr="00DF4A50">
        <w:rPr>
          <w:rFonts w:eastAsia="Cambria"/>
          <w:w w:val="105"/>
          <w:sz w:val="22"/>
          <w:szCs w:val="22"/>
        </w:rPr>
        <w:t>of</w:t>
      </w:r>
      <w:r w:rsidRPr="009F1131">
        <w:rPr>
          <w:rFonts w:eastAsia="Cambria"/>
          <w:w w:val="105"/>
          <w:sz w:val="22"/>
          <w:szCs w:val="22"/>
        </w:rPr>
        <w:t xml:space="preserve"> </w:t>
      </w:r>
      <w:r w:rsidRPr="00DF4A50">
        <w:rPr>
          <w:rFonts w:eastAsia="Cambria"/>
          <w:w w:val="105"/>
          <w:sz w:val="22"/>
          <w:szCs w:val="22"/>
        </w:rPr>
        <w:t>children</w:t>
      </w:r>
      <w:r w:rsidRPr="009F1131">
        <w:rPr>
          <w:rFonts w:eastAsia="Cambria"/>
          <w:w w:val="105"/>
          <w:sz w:val="22"/>
          <w:szCs w:val="22"/>
        </w:rPr>
        <w:t xml:space="preserve"> </w:t>
      </w:r>
      <w:r w:rsidRPr="00DF4A50">
        <w:rPr>
          <w:rFonts w:eastAsia="Cambria"/>
          <w:w w:val="105"/>
          <w:sz w:val="22"/>
          <w:szCs w:val="22"/>
        </w:rPr>
        <w:t>in</w:t>
      </w:r>
      <w:r w:rsidRPr="009F1131">
        <w:rPr>
          <w:rFonts w:eastAsia="Cambria"/>
          <w:w w:val="105"/>
          <w:sz w:val="22"/>
          <w:szCs w:val="22"/>
        </w:rPr>
        <w:t xml:space="preserve"> </w:t>
      </w:r>
      <w:r w:rsidRPr="00DF4A50">
        <w:rPr>
          <w:rFonts w:eastAsia="Cambria"/>
          <w:w w:val="105"/>
          <w:sz w:val="22"/>
          <w:szCs w:val="22"/>
        </w:rPr>
        <w:t>all</w:t>
      </w:r>
      <w:r w:rsidRPr="009F1131">
        <w:rPr>
          <w:rFonts w:eastAsia="Cambria"/>
          <w:w w:val="105"/>
          <w:sz w:val="22"/>
          <w:szCs w:val="22"/>
        </w:rPr>
        <w:t xml:space="preserve"> </w:t>
      </w:r>
      <w:r w:rsidRPr="00DF4A50">
        <w:rPr>
          <w:rFonts w:eastAsia="Cambria"/>
          <w:w w:val="105"/>
          <w:sz w:val="22"/>
          <w:szCs w:val="22"/>
        </w:rPr>
        <w:t>other</w:t>
      </w:r>
      <w:r w:rsidRPr="009F1131">
        <w:rPr>
          <w:rFonts w:eastAsia="Cambria"/>
          <w:w w:val="105"/>
          <w:sz w:val="22"/>
          <w:szCs w:val="22"/>
        </w:rPr>
        <w:t xml:space="preserve"> </w:t>
      </w:r>
      <w:r w:rsidRPr="00DF4A50">
        <w:rPr>
          <w:rFonts w:eastAsia="Cambria"/>
          <w:w w:val="105"/>
          <w:sz w:val="22"/>
          <w:szCs w:val="22"/>
        </w:rPr>
        <w:t>occupations</w:t>
      </w:r>
      <w:r w:rsidRPr="009F1131">
        <w:rPr>
          <w:rFonts w:eastAsia="Cambria"/>
          <w:w w:val="105"/>
          <w:sz w:val="22"/>
          <w:szCs w:val="22"/>
        </w:rPr>
        <w:t xml:space="preserve"> </w:t>
      </w:r>
      <w:r w:rsidRPr="00DF4A50">
        <w:rPr>
          <w:rFonts w:eastAsia="Cambria"/>
          <w:w w:val="105"/>
          <w:sz w:val="22"/>
          <w:szCs w:val="22"/>
        </w:rPr>
        <w:t>and</w:t>
      </w:r>
      <w:r w:rsidRPr="009F1131">
        <w:rPr>
          <w:rFonts w:eastAsia="Cambria"/>
          <w:w w:val="105"/>
          <w:sz w:val="22"/>
          <w:szCs w:val="22"/>
        </w:rPr>
        <w:t xml:space="preserve"> </w:t>
      </w:r>
      <w:r w:rsidRPr="00DF4A50">
        <w:rPr>
          <w:rFonts w:eastAsia="Cambria"/>
          <w:w w:val="105"/>
          <w:sz w:val="22"/>
          <w:szCs w:val="22"/>
        </w:rPr>
        <w:t>processes.</w:t>
      </w:r>
      <w:r w:rsidRPr="009F1131">
        <w:rPr>
          <w:rFonts w:eastAsia="Cambria"/>
          <w:w w:val="105"/>
          <w:sz w:val="22"/>
          <w:szCs w:val="22"/>
        </w:rPr>
        <w:t xml:space="preserve"> </w:t>
      </w:r>
      <w:r w:rsidRPr="00DF4A50">
        <w:rPr>
          <w:rFonts w:eastAsia="Cambria"/>
          <w:w w:val="105"/>
          <w:sz w:val="22"/>
          <w:szCs w:val="22"/>
        </w:rPr>
        <w:t>Employment</w:t>
      </w:r>
      <w:r w:rsidRPr="009F1131">
        <w:rPr>
          <w:rFonts w:eastAsia="Cambria"/>
          <w:w w:val="105"/>
          <w:sz w:val="22"/>
          <w:szCs w:val="22"/>
        </w:rPr>
        <w:t xml:space="preserve"> </w:t>
      </w:r>
      <w:r w:rsidRPr="00DF4A50">
        <w:rPr>
          <w:rFonts w:eastAsia="Cambria"/>
          <w:w w:val="105"/>
          <w:sz w:val="22"/>
          <w:szCs w:val="22"/>
        </w:rPr>
        <w:t>of</w:t>
      </w:r>
      <w:r w:rsidRPr="009F1131">
        <w:rPr>
          <w:rFonts w:eastAsia="Cambria"/>
          <w:w w:val="105"/>
          <w:sz w:val="22"/>
          <w:szCs w:val="22"/>
        </w:rPr>
        <w:t xml:space="preserve"> </w:t>
      </w:r>
      <w:r w:rsidRPr="00DF4A50">
        <w:rPr>
          <w:rFonts w:eastAsia="Cambria"/>
          <w:w w:val="105"/>
          <w:sz w:val="22"/>
          <w:szCs w:val="22"/>
        </w:rPr>
        <w:t>Child</w:t>
      </w:r>
      <w:r w:rsidRPr="009F1131">
        <w:rPr>
          <w:rFonts w:eastAsia="Cambria"/>
          <w:w w:val="105"/>
          <w:sz w:val="22"/>
          <w:szCs w:val="22"/>
        </w:rPr>
        <w:t xml:space="preserve"> </w:t>
      </w:r>
      <w:proofErr w:type="spellStart"/>
      <w:r w:rsidRPr="00DF4A50">
        <w:rPr>
          <w:rFonts w:eastAsia="Cambria"/>
          <w:w w:val="105"/>
          <w:sz w:val="22"/>
          <w:szCs w:val="22"/>
        </w:rPr>
        <w:t>Labour</w:t>
      </w:r>
      <w:proofErr w:type="spellEnd"/>
      <w:r w:rsidRPr="009F1131">
        <w:rPr>
          <w:rFonts w:eastAsia="Cambria"/>
          <w:w w:val="105"/>
          <w:sz w:val="22"/>
          <w:szCs w:val="22"/>
        </w:rPr>
        <w:t xml:space="preserve"> </w:t>
      </w:r>
      <w:r w:rsidRPr="00DF4A50">
        <w:rPr>
          <w:rFonts w:eastAsia="Cambria"/>
          <w:w w:val="105"/>
          <w:sz w:val="22"/>
          <w:szCs w:val="22"/>
        </w:rPr>
        <w:t>is</w:t>
      </w:r>
      <w:r w:rsidRPr="009F1131">
        <w:rPr>
          <w:rFonts w:eastAsia="Cambria"/>
          <w:w w:val="105"/>
          <w:sz w:val="22"/>
          <w:szCs w:val="22"/>
        </w:rPr>
        <w:t xml:space="preserve"> </w:t>
      </w:r>
      <w:r w:rsidRPr="00DF4A50">
        <w:rPr>
          <w:rFonts w:eastAsia="Cambria"/>
          <w:w w:val="105"/>
          <w:sz w:val="22"/>
          <w:szCs w:val="22"/>
        </w:rPr>
        <w:t>prohibited</w:t>
      </w:r>
      <w:r w:rsidRPr="009F1131">
        <w:rPr>
          <w:rFonts w:eastAsia="Cambria"/>
          <w:w w:val="105"/>
          <w:sz w:val="22"/>
          <w:szCs w:val="22"/>
        </w:rPr>
        <w:t xml:space="preserve"> </w:t>
      </w:r>
      <w:r w:rsidRPr="00DF4A50">
        <w:rPr>
          <w:rFonts w:eastAsia="Cambria"/>
          <w:w w:val="105"/>
          <w:sz w:val="22"/>
          <w:szCs w:val="22"/>
        </w:rPr>
        <w:t>in</w:t>
      </w:r>
      <w:r w:rsidRPr="009F1131">
        <w:rPr>
          <w:rFonts w:eastAsia="Cambria"/>
          <w:w w:val="105"/>
          <w:sz w:val="22"/>
          <w:szCs w:val="22"/>
        </w:rPr>
        <w:t xml:space="preserve"> </w:t>
      </w:r>
      <w:r w:rsidRPr="00DF4A50">
        <w:rPr>
          <w:rFonts w:eastAsia="Cambria"/>
          <w:w w:val="105"/>
          <w:sz w:val="22"/>
          <w:szCs w:val="22"/>
        </w:rPr>
        <w:t>Building</w:t>
      </w:r>
      <w:r w:rsidRPr="009F1131">
        <w:rPr>
          <w:rFonts w:eastAsia="Cambria"/>
          <w:w w:val="105"/>
          <w:sz w:val="22"/>
          <w:szCs w:val="22"/>
        </w:rPr>
        <w:t xml:space="preserve"> </w:t>
      </w:r>
      <w:r w:rsidRPr="00DF4A50">
        <w:rPr>
          <w:rFonts w:eastAsia="Cambria"/>
          <w:w w:val="105"/>
          <w:sz w:val="22"/>
          <w:szCs w:val="22"/>
        </w:rPr>
        <w:t>and</w:t>
      </w:r>
      <w:r w:rsidRPr="009F1131">
        <w:rPr>
          <w:rFonts w:eastAsia="Cambria"/>
          <w:w w:val="105"/>
          <w:sz w:val="22"/>
          <w:szCs w:val="22"/>
        </w:rPr>
        <w:t xml:space="preserve"> </w:t>
      </w:r>
      <w:r w:rsidRPr="00DF4A50">
        <w:rPr>
          <w:rFonts w:eastAsia="Cambria"/>
          <w:w w:val="105"/>
          <w:sz w:val="22"/>
          <w:szCs w:val="22"/>
        </w:rPr>
        <w:t>Construction</w:t>
      </w:r>
      <w:r w:rsidRPr="009F1131">
        <w:rPr>
          <w:rFonts w:eastAsia="Cambria"/>
          <w:w w:val="105"/>
          <w:sz w:val="22"/>
          <w:szCs w:val="22"/>
        </w:rPr>
        <w:t xml:space="preserve"> </w:t>
      </w:r>
      <w:r w:rsidRPr="00DF4A50">
        <w:rPr>
          <w:rFonts w:eastAsia="Cambria"/>
          <w:w w:val="105"/>
          <w:sz w:val="22"/>
          <w:szCs w:val="22"/>
        </w:rPr>
        <w:t>Industry.</w:t>
      </w:r>
    </w:p>
    <w:p w:rsidR="005A48C5" w:rsidRPr="00DF4A50" w:rsidRDefault="005A48C5">
      <w:pPr>
        <w:widowControl w:val="0"/>
        <w:autoSpaceDE w:val="0"/>
        <w:autoSpaceDN w:val="0"/>
        <w:spacing w:before="5"/>
        <w:rPr>
          <w:rFonts w:eastAsia="Cambria"/>
          <w:sz w:val="22"/>
          <w:szCs w:val="22"/>
        </w:rPr>
      </w:pPr>
    </w:p>
    <w:p w:rsidR="005A48C5" w:rsidRPr="009F1131" w:rsidRDefault="00D11752">
      <w:pPr>
        <w:widowControl w:val="0"/>
        <w:numPr>
          <w:ilvl w:val="4"/>
          <w:numId w:val="19"/>
        </w:numPr>
        <w:tabs>
          <w:tab w:val="left" w:pos="1829"/>
        </w:tabs>
        <w:autoSpaceDE w:val="0"/>
        <w:autoSpaceDN w:val="0"/>
        <w:spacing w:before="1" w:line="254" w:lineRule="auto"/>
        <w:ind w:right="1603"/>
        <w:jc w:val="both"/>
        <w:rPr>
          <w:rFonts w:eastAsia="Cambria"/>
          <w:w w:val="105"/>
          <w:sz w:val="22"/>
          <w:szCs w:val="22"/>
        </w:rPr>
      </w:pPr>
      <w:r w:rsidRPr="004D4D81">
        <w:rPr>
          <w:rFonts w:eastAsia="Cambria"/>
          <w:b/>
          <w:bCs/>
          <w:sz w:val="22"/>
          <w:szCs w:val="22"/>
        </w:rPr>
        <w:t>Inter-State</w:t>
      </w:r>
      <w:r w:rsidRPr="004D4D81">
        <w:rPr>
          <w:rFonts w:eastAsia="Cambria"/>
          <w:b/>
          <w:bCs/>
          <w:spacing w:val="1"/>
          <w:sz w:val="22"/>
          <w:szCs w:val="22"/>
        </w:rPr>
        <w:t xml:space="preserve"> </w:t>
      </w:r>
      <w:r w:rsidRPr="004D4D81">
        <w:rPr>
          <w:rFonts w:eastAsia="Cambria"/>
          <w:b/>
          <w:bCs/>
          <w:sz w:val="22"/>
          <w:szCs w:val="22"/>
        </w:rPr>
        <w:t>Migrant</w:t>
      </w:r>
      <w:r w:rsidRPr="004D4D81">
        <w:rPr>
          <w:rFonts w:eastAsia="Cambria"/>
          <w:b/>
          <w:bCs/>
          <w:spacing w:val="1"/>
          <w:sz w:val="22"/>
          <w:szCs w:val="22"/>
        </w:rPr>
        <w:t xml:space="preserve"> </w:t>
      </w:r>
      <w:proofErr w:type="spellStart"/>
      <w:r w:rsidRPr="004D4D81">
        <w:rPr>
          <w:rFonts w:eastAsia="Cambria"/>
          <w:b/>
          <w:bCs/>
          <w:sz w:val="22"/>
          <w:szCs w:val="22"/>
        </w:rPr>
        <w:t>workmen‟s</w:t>
      </w:r>
      <w:proofErr w:type="spellEnd"/>
      <w:r w:rsidRPr="004D4D81">
        <w:rPr>
          <w:rFonts w:eastAsia="Cambria"/>
          <w:b/>
          <w:bCs/>
          <w:spacing w:val="1"/>
          <w:sz w:val="22"/>
          <w:szCs w:val="22"/>
        </w:rPr>
        <w:t xml:space="preserve"> </w:t>
      </w:r>
      <w:r w:rsidRPr="004D4D81">
        <w:rPr>
          <w:rFonts w:eastAsia="Cambria"/>
          <w:b/>
          <w:bCs/>
          <w:sz w:val="22"/>
          <w:szCs w:val="22"/>
        </w:rPr>
        <w:t>(Regulation</w:t>
      </w:r>
      <w:r w:rsidRPr="004D4D81">
        <w:rPr>
          <w:rFonts w:eastAsia="Cambria"/>
          <w:b/>
          <w:bCs/>
          <w:spacing w:val="1"/>
          <w:sz w:val="22"/>
          <w:szCs w:val="22"/>
        </w:rPr>
        <w:t xml:space="preserve"> </w:t>
      </w:r>
      <w:r w:rsidRPr="004D4D81">
        <w:rPr>
          <w:rFonts w:eastAsia="Cambria"/>
          <w:b/>
          <w:bCs/>
          <w:sz w:val="22"/>
          <w:szCs w:val="22"/>
        </w:rPr>
        <w:t>of</w:t>
      </w:r>
      <w:r w:rsidRPr="004D4D81">
        <w:rPr>
          <w:rFonts w:eastAsia="Cambria"/>
          <w:b/>
          <w:bCs/>
          <w:spacing w:val="1"/>
          <w:sz w:val="22"/>
          <w:szCs w:val="22"/>
        </w:rPr>
        <w:t xml:space="preserve"> </w:t>
      </w:r>
      <w:r w:rsidRPr="004D4D81">
        <w:rPr>
          <w:rFonts w:eastAsia="Cambria"/>
          <w:b/>
          <w:bCs/>
          <w:sz w:val="22"/>
          <w:szCs w:val="22"/>
        </w:rPr>
        <w:t>Employment</w:t>
      </w:r>
      <w:r w:rsidRPr="004D4D81">
        <w:rPr>
          <w:rFonts w:eastAsia="Cambria"/>
          <w:b/>
          <w:bCs/>
          <w:spacing w:val="1"/>
          <w:sz w:val="22"/>
          <w:szCs w:val="22"/>
        </w:rPr>
        <w:t xml:space="preserve"> </w:t>
      </w:r>
      <w:r w:rsidRPr="004D4D81">
        <w:rPr>
          <w:rFonts w:eastAsia="Cambria"/>
          <w:b/>
          <w:bCs/>
          <w:sz w:val="22"/>
          <w:szCs w:val="22"/>
        </w:rPr>
        <w:t>&amp;</w:t>
      </w:r>
      <w:r w:rsidRPr="004D4D81">
        <w:rPr>
          <w:rFonts w:eastAsia="Cambria"/>
          <w:b/>
          <w:bCs/>
          <w:spacing w:val="1"/>
          <w:sz w:val="22"/>
          <w:szCs w:val="22"/>
        </w:rPr>
        <w:t xml:space="preserve"> </w:t>
      </w:r>
      <w:r w:rsidRPr="004D4D81">
        <w:rPr>
          <w:rFonts w:eastAsia="Cambria"/>
          <w:b/>
          <w:bCs/>
          <w:sz w:val="22"/>
          <w:szCs w:val="22"/>
        </w:rPr>
        <w:lastRenderedPageBreak/>
        <w:t>Conditions</w:t>
      </w:r>
      <w:r w:rsidRPr="004D4D81">
        <w:rPr>
          <w:rFonts w:eastAsia="Cambria"/>
          <w:b/>
          <w:bCs/>
          <w:spacing w:val="1"/>
          <w:sz w:val="22"/>
          <w:szCs w:val="22"/>
        </w:rPr>
        <w:t xml:space="preserve"> </w:t>
      </w:r>
      <w:r w:rsidRPr="004D4D81">
        <w:rPr>
          <w:rFonts w:eastAsia="Cambria"/>
          <w:b/>
          <w:bCs/>
          <w:sz w:val="22"/>
          <w:szCs w:val="22"/>
        </w:rPr>
        <w:t>of</w:t>
      </w:r>
      <w:r w:rsidRPr="004D4D81">
        <w:rPr>
          <w:rFonts w:eastAsia="Cambria"/>
          <w:b/>
          <w:bCs/>
          <w:spacing w:val="1"/>
          <w:sz w:val="22"/>
          <w:szCs w:val="22"/>
        </w:rPr>
        <w:t xml:space="preserve"> </w:t>
      </w:r>
      <w:r w:rsidRPr="004D4D81">
        <w:rPr>
          <w:rFonts w:eastAsia="Cambria"/>
          <w:b/>
          <w:bCs/>
          <w:sz w:val="22"/>
          <w:szCs w:val="22"/>
        </w:rPr>
        <w:t>Service</w:t>
      </w:r>
      <w:r w:rsidRPr="004D4D81">
        <w:rPr>
          <w:rFonts w:eastAsia="Cambria"/>
          <w:b/>
          <w:bCs/>
          <w:spacing w:val="1"/>
          <w:sz w:val="22"/>
          <w:szCs w:val="22"/>
        </w:rPr>
        <w:t xml:space="preserve"> </w:t>
      </w:r>
      <w:r w:rsidRPr="004D4D81">
        <w:rPr>
          <w:rFonts w:eastAsia="Cambria"/>
          <w:b/>
          <w:bCs/>
          <w:sz w:val="22"/>
          <w:szCs w:val="22"/>
        </w:rPr>
        <w:t>Act</w:t>
      </w:r>
      <w:r w:rsidRPr="004D4D81">
        <w:rPr>
          <w:rFonts w:eastAsia="Cambria"/>
          <w:b/>
          <w:bCs/>
          <w:spacing w:val="1"/>
          <w:sz w:val="22"/>
          <w:szCs w:val="22"/>
        </w:rPr>
        <w:t xml:space="preserve"> </w:t>
      </w:r>
      <w:r w:rsidRPr="004D4D81">
        <w:rPr>
          <w:rFonts w:eastAsia="Cambria"/>
          <w:b/>
          <w:bCs/>
          <w:sz w:val="22"/>
          <w:szCs w:val="22"/>
        </w:rPr>
        <w:t>1979</w:t>
      </w:r>
      <w:r w:rsidRPr="00822C31">
        <w:rPr>
          <w:rFonts w:eastAsia="Cambria"/>
          <w:b/>
          <w:bCs/>
          <w:sz w:val="22"/>
          <w:szCs w:val="22"/>
        </w:rPr>
        <w:t>:</w:t>
      </w:r>
      <w:r w:rsidRPr="00DF4A50">
        <w:rPr>
          <w:rFonts w:eastAsia="Cambria"/>
          <w:spacing w:val="1"/>
          <w:sz w:val="22"/>
          <w:szCs w:val="22"/>
        </w:rPr>
        <w:t xml:space="preserve"> </w:t>
      </w:r>
      <w:r w:rsidRPr="009F1131">
        <w:rPr>
          <w:rFonts w:eastAsia="Cambria"/>
          <w:w w:val="105"/>
          <w:sz w:val="22"/>
          <w:szCs w:val="22"/>
        </w:rPr>
        <w:t xml:space="preserve">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w:t>
      </w:r>
      <w:proofErr w:type="spellStart"/>
      <w:r w:rsidRPr="009F1131">
        <w:rPr>
          <w:rFonts w:eastAsia="Cambria"/>
          <w:w w:val="105"/>
          <w:sz w:val="22"/>
          <w:szCs w:val="22"/>
        </w:rPr>
        <w:t>upto</w:t>
      </w:r>
      <w:proofErr w:type="spellEnd"/>
      <w:r w:rsidRPr="009F1131">
        <w:rPr>
          <w:rFonts w:eastAsia="Cambria"/>
          <w:w w:val="105"/>
          <w:sz w:val="22"/>
          <w:szCs w:val="22"/>
        </w:rPr>
        <w:t xml:space="preserve"> the establishment and back, etc.</w:t>
      </w:r>
    </w:p>
    <w:p w:rsidR="005A48C5" w:rsidRPr="00DF4A50" w:rsidRDefault="005A48C5">
      <w:pPr>
        <w:widowControl w:val="0"/>
        <w:autoSpaceDE w:val="0"/>
        <w:autoSpaceDN w:val="0"/>
        <w:spacing w:before="5"/>
        <w:rPr>
          <w:rFonts w:eastAsia="Cambria"/>
          <w:sz w:val="22"/>
          <w:szCs w:val="22"/>
        </w:rPr>
      </w:pPr>
    </w:p>
    <w:p w:rsidR="00557273" w:rsidRPr="009F1131" w:rsidRDefault="00D11752" w:rsidP="00557273">
      <w:pPr>
        <w:widowControl w:val="0"/>
        <w:numPr>
          <w:ilvl w:val="4"/>
          <w:numId w:val="19"/>
        </w:numPr>
        <w:tabs>
          <w:tab w:val="left" w:pos="1829"/>
        </w:tabs>
        <w:autoSpaceDE w:val="0"/>
        <w:autoSpaceDN w:val="0"/>
        <w:spacing w:line="254" w:lineRule="auto"/>
        <w:ind w:right="1605"/>
        <w:jc w:val="both"/>
        <w:rPr>
          <w:rFonts w:eastAsia="Cambria"/>
          <w:w w:val="105"/>
          <w:sz w:val="22"/>
          <w:szCs w:val="22"/>
        </w:rPr>
      </w:pPr>
      <w:r w:rsidRPr="00DF4A50">
        <w:rPr>
          <w:rFonts w:eastAsia="Cambria"/>
          <w:w w:val="105"/>
          <w:sz w:val="22"/>
          <w:szCs w:val="22"/>
        </w:rPr>
        <w:t>The Building and Other Construction workers (Regulation of</w:t>
      </w:r>
      <w:r w:rsidRPr="009F1131">
        <w:rPr>
          <w:rFonts w:eastAsia="Cambria"/>
          <w:w w:val="105"/>
          <w:sz w:val="22"/>
          <w:szCs w:val="22"/>
        </w:rPr>
        <w:t xml:space="preserve"> </w:t>
      </w:r>
      <w:r w:rsidRPr="00DF4A50">
        <w:rPr>
          <w:rFonts w:eastAsia="Cambria"/>
          <w:w w:val="105"/>
          <w:sz w:val="22"/>
          <w:szCs w:val="22"/>
        </w:rPr>
        <w:t xml:space="preserve">Employment and Conditions of Service) Act 1996 and the </w:t>
      </w:r>
      <w:proofErr w:type="spellStart"/>
      <w:r w:rsidRPr="00DF4A50">
        <w:rPr>
          <w:rFonts w:eastAsia="Cambria"/>
          <w:w w:val="105"/>
          <w:sz w:val="22"/>
          <w:szCs w:val="22"/>
        </w:rPr>
        <w:t>Cess</w:t>
      </w:r>
      <w:proofErr w:type="spellEnd"/>
      <w:r w:rsidRPr="009F1131">
        <w:rPr>
          <w:rFonts w:eastAsia="Cambria"/>
          <w:w w:val="105"/>
          <w:sz w:val="22"/>
          <w:szCs w:val="22"/>
        </w:rPr>
        <w:t xml:space="preserve"> </w:t>
      </w:r>
      <w:r w:rsidRPr="00DF4A50">
        <w:rPr>
          <w:rFonts w:eastAsia="Cambria"/>
          <w:w w:val="105"/>
          <w:sz w:val="22"/>
          <w:szCs w:val="22"/>
        </w:rPr>
        <w:t>Act of 1996: All the establishments who carry on any building</w:t>
      </w:r>
      <w:r w:rsidRPr="009F1131">
        <w:rPr>
          <w:rFonts w:eastAsia="Cambria"/>
          <w:w w:val="105"/>
          <w:sz w:val="22"/>
          <w:szCs w:val="22"/>
        </w:rPr>
        <w:t xml:space="preserve"> </w:t>
      </w:r>
      <w:r w:rsidRPr="00DF4A50">
        <w:rPr>
          <w:rFonts w:eastAsia="Cambria"/>
          <w:w w:val="105"/>
          <w:sz w:val="22"/>
          <w:szCs w:val="22"/>
        </w:rPr>
        <w:t>or</w:t>
      </w:r>
      <w:r w:rsidRPr="009F1131">
        <w:rPr>
          <w:rFonts w:eastAsia="Cambria"/>
          <w:w w:val="105"/>
          <w:sz w:val="22"/>
          <w:szCs w:val="22"/>
        </w:rPr>
        <w:t xml:space="preserve"> </w:t>
      </w:r>
      <w:r w:rsidRPr="00DF4A50">
        <w:rPr>
          <w:rFonts w:eastAsia="Cambria"/>
          <w:w w:val="105"/>
          <w:sz w:val="22"/>
          <w:szCs w:val="22"/>
        </w:rPr>
        <w:t>other</w:t>
      </w:r>
      <w:r w:rsidRPr="009F1131">
        <w:rPr>
          <w:rFonts w:eastAsia="Cambria"/>
          <w:w w:val="105"/>
          <w:sz w:val="22"/>
          <w:szCs w:val="22"/>
        </w:rPr>
        <w:t xml:space="preserve"> </w:t>
      </w:r>
      <w:r w:rsidRPr="00DF4A50">
        <w:rPr>
          <w:rFonts w:eastAsia="Cambria"/>
          <w:w w:val="105"/>
          <w:sz w:val="22"/>
          <w:szCs w:val="22"/>
        </w:rPr>
        <w:t>construction</w:t>
      </w:r>
      <w:r w:rsidRPr="009F1131">
        <w:rPr>
          <w:rFonts w:eastAsia="Cambria"/>
          <w:w w:val="105"/>
          <w:sz w:val="22"/>
          <w:szCs w:val="22"/>
        </w:rPr>
        <w:t xml:space="preserve"> </w:t>
      </w:r>
      <w:r w:rsidRPr="00DF4A50">
        <w:rPr>
          <w:rFonts w:eastAsia="Cambria"/>
          <w:w w:val="105"/>
          <w:sz w:val="22"/>
          <w:szCs w:val="22"/>
        </w:rPr>
        <w:t>work</w:t>
      </w:r>
      <w:r w:rsidRPr="009F1131">
        <w:rPr>
          <w:rFonts w:eastAsia="Cambria"/>
          <w:w w:val="105"/>
          <w:sz w:val="22"/>
          <w:szCs w:val="22"/>
        </w:rPr>
        <w:t xml:space="preserve"> </w:t>
      </w:r>
      <w:r w:rsidRPr="00DF4A50">
        <w:rPr>
          <w:rFonts w:eastAsia="Cambria"/>
          <w:w w:val="105"/>
          <w:sz w:val="22"/>
          <w:szCs w:val="22"/>
        </w:rPr>
        <w:t>and</w:t>
      </w:r>
      <w:r w:rsidRPr="009F1131">
        <w:rPr>
          <w:rFonts w:eastAsia="Cambria"/>
          <w:w w:val="105"/>
          <w:sz w:val="22"/>
          <w:szCs w:val="22"/>
        </w:rPr>
        <w:t xml:space="preserve"> </w:t>
      </w:r>
      <w:r w:rsidRPr="007B4934">
        <w:rPr>
          <w:rFonts w:eastAsia="Cambria"/>
          <w:w w:val="105"/>
          <w:sz w:val="22"/>
          <w:szCs w:val="22"/>
        </w:rPr>
        <w:t>employ</w:t>
      </w:r>
      <w:r w:rsidRPr="009F1131">
        <w:rPr>
          <w:rFonts w:eastAsia="Cambria"/>
          <w:w w:val="105"/>
          <w:sz w:val="22"/>
          <w:szCs w:val="22"/>
        </w:rPr>
        <w:t xml:space="preserve"> </w:t>
      </w:r>
      <w:r w:rsidRPr="007B4934">
        <w:rPr>
          <w:rFonts w:eastAsia="Cambria"/>
          <w:w w:val="105"/>
          <w:sz w:val="22"/>
          <w:szCs w:val="22"/>
        </w:rPr>
        <w:t>10</w:t>
      </w:r>
      <w:r w:rsidRPr="009F1131">
        <w:rPr>
          <w:rFonts w:eastAsia="Cambria"/>
          <w:w w:val="105"/>
          <w:sz w:val="22"/>
          <w:szCs w:val="22"/>
        </w:rPr>
        <w:t xml:space="preserve"> </w:t>
      </w:r>
      <w:r w:rsidRPr="007B4934">
        <w:rPr>
          <w:rFonts w:eastAsia="Cambria"/>
          <w:w w:val="105"/>
          <w:sz w:val="22"/>
          <w:szCs w:val="22"/>
        </w:rPr>
        <w:t>or</w:t>
      </w:r>
      <w:r w:rsidRPr="009F1131">
        <w:rPr>
          <w:rFonts w:eastAsia="Cambria"/>
          <w:w w:val="105"/>
          <w:sz w:val="22"/>
          <w:szCs w:val="22"/>
        </w:rPr>
        <w:t xml:space="preserve"> </w:t>
      </w:r>
      <w:r w:rsidRPr="007B4934">
        <w:rPr>
          <w:rFonts w:eastAsia="Cambria"/>
          <w:w w:val="105"/>
          <w:sz w:val="22"/>
          <w:szCs w:val="22"/>
        </w:rPr>
        <w:t>more</w:t>
      </w:r>
      <w:r w:rsidRPr="009F1131">
        <w:rPr>
          <w:rFonts w:eastAsia="Cambria"/>
          <w:w w:val="105"/>
          <w:sz w:val="22"/>
          <w:szCs w:val="22"/>
        </w:rPr>
        <w:t xml:space="preserve"> </w:t>
      </w:r>
      <w:r w:rsidRPr="007B4934">
        <w:rPr>
          <w:rFonts w:eastAsia="Cambria"/>
          <w:w w:val="105"/>
          <w:sz w:val="22"/>
          <w:szCs w:val="22"/>
        </w:rPr>
        <w:t>workers</w:t>
      </w:r>
      <w:r w:rsidRPr="009F1131">
        <w:rPr>
          <w:rFonts w:eastAsia="Cambria"/>
          <w:w w:val="105"/>
          <w:sz w:val="22"/>
          <w:szCs w:val="22"/>
        </w:rPr>
        <w:t xml:space="preserve"> </w:t>
      </w:r>
      <w:r w:rsidRPr="00DF4A50">
        <w:rPr>
          <w:rFonts w:eastAsia="Cambria"/>
          <w:w w:val="105"/>
          <w:sz w:val="22"/>
          <w:szCs w:val="22"/>
        </w:rPr>
        <w:t>are</w:t>
      </w:r>
      <w:r w:rsidRPr="009F1131">
        <w:rPr>
          <w:rFonts w:eastAsia="Cambria"/>
          <w:w w:val="105"/>
          <w:sz w:val="22"/>
          <w:szCs w:val="22"/>
        </w:rPr>
        <w:t xml:space="preserve"> </w:t>
      </w:r>
      <w:r w:rsidRPr="00DF4A50">
        <w:rPr>
          <w:rFonts w:eastAsia="Cambria"/>
          <w:w w:val="105"/>
          <w:sz w:val="22"/>
          <w:szCs w:val="22"/>
        </w:rPr>
        <w:t>covered under this Act. All such establishments are required to</w:t>
      </w:r>
      <w:r w:rsidRPr="009F1131">
        <w:rPr>
          <w:rFonts w:eastAsia="Cambria"/>
          <w:w w:val="105"/>
          <w:sz w:val="22"/>
          <w:szCs w:val="22"/>
        </w:rPr>
        <w:t xml:space="preserve"> </w:t>
      </w:r>
      <w:r w:rsidRPr="00DF4A50">
        <w:rPr>
          <w:rFonts w:eastAsia="Cambria"/>
          <w:w w:val="105"/>
          <w:sz w:val="22"/>
          <w:szCs w:val="22"/>
        </w:rPr>
        <w:t>pay</w:t>
      </w:r>
      <w:r w:rsidRPr="009F1131">
        <w:rPr>
          <w:rFonts w:eastAsia="Cambria"/>
          <w:w w:val="105"/>
          <w:sz w:val="22"/>
          <w:szCs w:val="22"/>
        </w:rPr>
        <w:t xml:space="preserve"> </w:t>
      </w:r>
      <w:proofErr w:type="spellStart"/>
      <w:r w:rsidRPr="00DF4A50">
        <w:rPr>
          <w:rFonts w:eastAsia="Cambria"/>
          <w:w w:val="105"/>
          <w:sz w:val="22"/>
          <w:szCs w:val="22"/>
        </w:rPr>
        <w:t>cess</w:t>
      </w:r>
      <w:proofErr w:type="spellEnd"/>
      <w:r w:rsidRPr="009F1131">
        <w:rPr>
          <w:rFonts w:eastAsia="Cambria"/>
          <w:w w:val="105"/>
          <w:sz w:val="22"/>
          <w:szCs w:val="22"/>
        </w:rPr>
        <w:t xml:space="preserve"> </w:t>
      </w:r>
      <w:r w:rsidRPr="00DF4A50">
        <w:rPr>
          <w:rFonts w:eastAsia="Cambria"/>
          <w:w w:val="105"/>
          <w:sz w:val="22"/>
          <w:szCs w:val="22"/>
        </w:rPr>
        <w:t>at</w:t>
      </w:r>
      <w:r w:rsidRPr="009F1131">
        <w:rPr>
          <w:rFonts w:eastAsia="Cambria"/>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rate</w:t>
      </w:r>
      <w:r w:rsidRPr="009F1131">
        <w:rPr>
          <w:rFonts w:eastAsia="Cambria"/>
          <w:w w:val="105"/>
          <w:sz w:val="22"/>
          <w:szCs w:val="22"/>
        </w:rPr>
        <w:t xml:space="preserve"> </w:t>
      </w:r>
      <w:r w:rsidRPr="00DF4A50">
        <w:rPr>
          <w:rFonts w:eastAsia="Cambria"/>
          <w:w w:val="105"/>
          <w:sz w:val="22"/>
          <w:szCs w:val="22"/>
        </w:rPr>
        <w:t>not</w:t>
      </w:r>
      <w:r w:rsidRPr="009F1131">
        <w:rPr>
          <w:rFonts w:eastAsia="Cambria"/>
          <w:w w:val="105"/>
          <w:sz w:val="22"/>
          <w:szCs w:val="22"/>
        </w:rPr>
        <w:t xml:space="preserve"> </w:t>
      </w:r>
      <w:r w:rsidR="005E431A" w:rsidRPr="00DF4A50">
        <w:rPr>
          <w:rFonts w:eastAsia="Cambria"/>
          <w:w w:val="105"/>
          <w:sz w:val="22"/>
          <w:szCs w:val="22"/>
        </w:rPr>
        <w:t>exceeding</w:t>
      </w:r>
      <w:r w:rsidR="005E431A" w:rsidRPr="009F1131">
        <w:rPr>
          <w:rFonts w:eastAsia="Cambria"/>
          <w:w w:val="105"/>
          <w:sz w:val="22"/>
          <w:szCs w:val="22"/>
        </w:rPr>
        <w:t xml:space="preserve"> 1</w:t>
      </w:r>
      <w:r w:rsidR="001560FC" w:rsidRPr="009F1131">
        <w:rPr>
          <w:rFonts w:eastAsia="Cambria"/>
          <w:w w:val="105"/>
          <w:sz w:val="22"/>
          <w:szCs w:val="22"/>
        </w:rPr>
        <w:t xml:space="preserve">% </w:t>
      </w:r>
      <w:r w:rsidRPr="00DF4A50">
        <w:rPr>
          <w:rFonts w:eastAsia="Cambria"/>
          <w:w w:val="105"/>
          <w:sz w:val="22"/>
          <w:szCs w:val="22"/>
        </w:rPr>
        <w:t>of</w:t>
      </w:r>
      <w:r w:rsidRPr="009F1131">
        <w:rPr>
          <w:rFonts w:eastAsia="Cambria"/>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cost</w:t>
      </w:r>
      <w:r w:rsidRPr="009F1131">
        <w:rPr>
          <w:rFonts w:eastAsia="Cambria"/>
          <w:w w:val="105"/>
          <w:sz w:val="22"/>
          <w:szCs w:val="22"/>
        </w:rPr>
        <w:t xml:space="preserve"> </w:t>
      </w:r>
      <w:r w:rsidRPr="00DF4A50">
        <w:rPr>
          <w:rFonts w:eastAsia="Cambria"/>
          <w:w w:val="105"/>
          <w:sz w:val="22"/>
          <w:szCs w:val="22"/>
        </w:rPr>
        <w:t>of</w:t>
      </w:r>
      <w:r w:rsidRPr="009F1131">
        <w:rPr>
          <w:rFonts w:eastAsia="Cambria"/>
          <w:w w:val="105"/>
          <w:sz w:val="22"/>
          <w:szCs w:val="22"/>
        </w:rPr>
        <w:t xml:space="preserve"> </w:t>
      </w:r>
      <w:r w:rsidRPr="00DF4A50">
        <w:rPr>
          <w:rFonts w:eastAsia="Cambria"/>
          <w:w w:val="105"/>
          <w:sz w:val="22"/>
          <w:szCs w:val="22"/>
        </w:rPr>
        <w:t>construction</w:t>
      </w:r>
      <w:r w:rsidRPr="009F1131">
        <w:rPr>
          <w:rFonts w:eastAsia="Cambria"/>
          <w:w w:val="105"/>
          <w:sz w:val="22"/>
          <w:szCs w:val="22"/>
        </w:rPr>
        <w:t xml:space="preserve"> </w:t>
      </w:r>
      <w:r w:rsidRPr="00DF4A50">
        <w:rPr>
          <w:rFonts w:eastAsia="Cambria"/>
          <w:w w:val="105"/>
          <w:sz w:val="22"/>
          <w:szCs w:val="22"/>
        </w:rPr>
        <w:t>as may be modified by the Government. The Employer of the</w:t>
      </w:r>
      <w:r w:rsidRPr="009F1131">
        <w:rPr>
          <w:rFonts w:eastAsia="Cambria"/>
          <w:w w:val="105"/>
          <w:sz w:val="22"/>
          <w:szCs w:val="22"/>
        </w:rPr>
        <w:t xml:space="preserve"> </w:t>
      </w:r>
      <w:r w:rsidRPr="00DF4A50">
        <w:rPr>
          <w:rFonts w:eastAsia="Cambria"/>
          <w:w w:val="105"/>
          <w:sz w:val="22"/>
          <w:szCs w:val="22"/>
        </w:rPr>
        <w:t>establishment</w:t>
      </w:r>
      <w:r w:rsidRPr="009F1131">
        <w:rPr>
          <w:rFonts w:eastAsia="Cambria"/>
          <w:w w:val="105"/>
          <w:sz w:val="22"/>
          <w:szCs w:val="22"/>
        </w:rPr>
        <w:t xml:space="preserve"> </w:t>
      </w:r>
      <w:r w:rsidRPr="00DF4A50">
        <w:rPr>
          <w:rFonts w:eastAsia="Cambria"/>
          <w:w w:val="105"/>
          <w:sz w:val="22"/>
          <w:szCs w:val="22"/>
        </w:rPr>
        <w:t>is</w:t>
      </w:r>
      <w:r w:rsidRPr="009F1131">
        <w:rPr>
          <w:rFonts w:eastAsia="Cambria"/>
          <w:w w:val="105"/>
          <w:sz w:val="22"/>
          <w:szCs w:val="22"/>
        </w:rPr>
        <w:t xml:space="preserve"> </w:t>
      </w:r>
      <w:r w:rsidRPr="00DF4A50">
        <w:rPr>
          <w:rFonts w:eastAsia="Cambria"/>
          <w:w w:val="105"/>
          <w:sz w:val="22"/>
          <w:szCs w:val="22"/>
        </w:rPr>
        <w:t>required</w:t>
      </w:r>
      <w:r w:rsidRPr="009F1131">
        <w:rPr>
          <w:rFonts w:eastAsia="Cambria"/>
          <w:w w:val="105"/>
          <w:sz w:val="22"/>
          <w:szCs w:val="22"/>
        </w:rPr>
        <w:t xml:space="preserve"> </w:t>
      </w:r>
      <w:r w:rsidRPr="00DF4A50">
        <w:rPr>
          <w:rFonts w:eastAsia="Cambria"/>
          <w:w w:val="105"/>
          <w:sz w:val="22"/>
          <w:szCs w:val="22"/>
        </w:rPr>
        <w:t>to</w:t>
      </w:r>
      <w:r w:rsidRPr="009F1131">
        <w:rPr>
          <w:rFonts w:eastAsia="Cambria"/>
          <w:w w:val="105"/>
          <w:sz w:val="22"/>
          <w:szCs w:val="22"/>
        </w:rPr>
        <w:t xml:space="preserve"> </w:t>
      </w:r>
      <w:r w:rsidRPr="00DF4A50">
        <w:rPr>
          <w:rFonts w:eastAsia="Cambria"/>
          <w:w w:val="105"/>
          <w:sz w:val="22"/>
          <w:szCs w:val="22"/>
        </w:rPr>
        <w:t>provide</w:t>
      </w:r>
      <w:r w:rsidRPr="009F1131">
        <w:rPr>
          <w:rFonts w:eastAsia="Cambria"/>
          <w:w w:val="105"/>
          <w:sz w:val="22"/>
          <w:szCs w:val="22"/>
        </w:rPr>
        <w:t xml:space="preserve"> </w:t>
      </w:r>
      <w:r w:rsidRPr="00DF4A50">
        <w:rPr>
          <w:rFonts w:eastAsia="Cambria"/>
          <w:w w:val="105"/>
          <w:sz w:val="22"/>
          <w:szCs w:val="22"/>
        </w:rPr>
        <w:t>safety</w:t>
      </w:r>
      <w:r w:rsidRPr="009F1131">
        <w:rPr>
          <w:rFonts w:eastAsia="Cambria"/>
          <w:w w:val="105"/>
          <w:sz w:val="22"/>
          <w:szCs w:val="22"/>
        </w:rPr>
        <w:t xml:space="preserve"> </w:t>
      </w:r>
      <w:r w:rsidRPr="00DF4A50">
        <w:rPr>
          <w:rFonts w:eastAsia="Cambria"/>
          <w:w w:val="105"/>
          <w:sz w:val="22"/>
          <w:szCs w:val="22"/>
        </w:rPr>
        <w:t>measures</w:t>
      </w:r>
      <w:r w:rsidRPr="009F1131">
        <w:rPr>
          <w:rFonts w:eastAsia="Cambria"/>
          <w:w w:val="105"/>
          <w:sz w:val="22"/>
          <w:szCs w:val="22"/>
        </w:rPr>
        <w:t xml:space="preserve"> </w:t>
      </w:r>
      <w:r w:rsidRPr="00DF4A50">
        <w:rPr>
          <w:rFonts w:eastAsia="Cambria"/>
          <w:w w:val="105"/>
          <w:sz w:val="22"/>
          <w:szCs w:val="22"/>
        </w:rPr>
        <w:t>at</w:t>
      </w:r>
      <w:r w:rsidRPr="009F1131">
        <w:rPr>
          <w:rFonts w:eastAsia="Cambria"/>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00855DFD" w:rsidRPr="00DF4A50">
        <w:rPr>
          <w:rFonts w:eastAsia="Cambria"/>
          <w:w w:val="105"/>
          <w:sz w:val="22"/>
          <w:szCs w:val="22"/>
        </w:rPr>
        <w:t>building</w:t>
      </w:r>
      <w:r w:rsidRPr="009F1131">
        <w:rPr>
          <w:rFonts w:eastAsia="Cambria"/>
          <w:w w:val="105"/>
          <w:sz w:val="22"/>
          <w:szCs w:val="22"/>
        </w:rPr>
        <w:t xml:space="preserve"> </w:t>
      </w:r>
      <w:r w:rsidRPr="00DF4A50">
        <w:rPr>
          <w:rFonts w:eastAsia="Cambria"/>
          <w:w w:val="105"/>
          <w:sz w:val="22"/>
          <w:szCs w:val="22"/>
        </w:rPr>
        <w:t>or</w:t>
      </w:r>
      <w:r w:rsidRPr="009F1131">
        <w:rPr>
          <w:rFonts w:eastAsia="Cambria"/>
          <w:w w:val="105"/>
          <w:sz w:val="22"/>
          <w:szCs w:val="22"/>
        </w:rPr>
        <w:t xml:space="preserve"> </w:t>
      </w:r>
      <w:r w:rsidRPr="00DF4A50">
        <w:rPr>
          <w:rFonts w:eastAsia="Cambria"/>
          <w:w w:val="105"/>
          <w:sz w:val="22"/>
          <w:szCs w:val="22"/>
        </w:rPr>
        <w:t>construction</w:t>
      </w:r>
      <w:r w:rsidRPr="009F1131">
        <w:rPr>
          <w:rFonts w:eastAsia="Cambria"/>
          <w:w w:val="105"/>
          <w:sz w:val="22"/>
          <w:szCs w:val="22"/>
        </w:rPr>
        <w:t xml:space="preserve"> </w:t>
      </w:r>
      <w:r w:rsidRPr="00DF4A50">
        <w:rPr>
          <w:rFonts w:eastAsia="Cambria"/>
          <w:w w:val="105"/>
          <w:sz w:val="22"/>
          <w:szCs w:val="22"/>
        </w:rPr>
        <w:t>work</w:t>
      </w:r>
      <w:r w:rsidRPr="009F1131">
        <w:rPr>
          <w:rFonts w:eastAsia="Cambria"/>
          <w:w w:val="105"/>
          <w:sz w:val="22"/>
          <w:szCs w:val="22"/>
        </w:rPr>
        <w:t xml:space="preserve"> </w:t>
      </w:r>
      <w:r w:rsidRPr="00DF4A50">
        <w:rPr>
          <w:rFonts w:eastAsia="Cambria"/>
          <w:w w:val="105"/>
          <w:sz w:val="22"/>
          <w:szCs w:val="22"/>
        </w:rPr>
        <w:t>and</w:t>
      </w:r>
      <w:r w:rsidRPr="009F1131">
        <w:rPr>
          <w:rFonts w:eastAsia="Cambria"/>
          <w:w w:val="105"/>
          <w:sz w:val="22"/>
          <w:szCs w:val="22"/>
        </w:rPr>
        <w:t xml:space="preserve"> </w:t>
      </w:r>
      <w:r w:rsidRPr="00DF4A50">
        <w:rPr>
          <w:rFonts w:eastAsia="Cambria"/>
          <w:w w:val="105"/>
          <w:sz w:val="22"/>
          <w:szCs w:val="22"/>
        </w:rPr>
        <w:t>other</w:t>
      </w:r>
      <w:r w:rsidRPr="009F1131">
        <w:rPr>
          <w:rFonts w:eastAsia="Cambria"/>
          <w:w w:val="105"/>
          <w:sz w:val="22"/>
          <w:szCs w:val="22"/>
        </w:rPr>
        <w:t xml:space="preserve"> </w:t>
      </w:r>
      <w:r w:rsidRPr="00DF4A50">
        <w:rPr>
          <w:rFonts w:eastAsia="Cambria"/>
          <w:w w:val="105"/>
          <w:sz w:val="22"/>
          <w:szCs w:val="22"/>
        </w:rPr>
        <w:t>welfare</w:t>
      </w:r>
      <w:r w:rsidRPr="009F1131">
        <w:rPr>
          <w:rFonts w:eastAsia="Cambria"/>
          <w:w w:val="105"/>
          <w:sz w:val="22"/>
          <w:szCs w:val="22"/>
        </w:rPr>
        <w:t xml:space="preserve"> </w:t>
      </w:r>
      <w:r w:rsidRPr="00DF4A50">
        <w:rPr>
          <w:rFonts w:eastAsia="Cambria"/>
          <w:w w:val="105"/>
          <w:sz w:val="22"/>
          <w:szCs w:val="22"/>
        </w:rPr>
        <w:t>measures,</w:t>
      </w:r>
      <w:r w:rsidRPr="009F1131">
        <w:rPr>
          <w:rFonts w:eastAsia="Cambria"/>
          <w:w w:val="105"/>
          <w:sz w:val="22"/>
          <w:szCs w:val="22"/>
        </w:rPr>
        <w:t xml:space="preserve"> </w:t>
      </w:r>
      <w:r w:rsidRPr="00DF4A50">
        <w:rPr>
          <w:rFonts w:eastAsia="Cambria"/>
          <w:w w:val="105"/>
          <w:sz w:val="22"/>
          <w:szCs w:val="22"/>
        </w:rPr>
        <w:t>such</w:t>
      </w:r>
      <w:r w:rsidRPr="009F1131">
        <w:rPr>
          <w:rFonts w:eastAsia="Cambria"/>
          <w:w w:val="105"/>
          <w:sz w:val="22"/>
          <w:szCs w:val="22"/>
        </w:rPr>
        <w:t xml:space="preserve"> </w:t>
      </w:r>
      <w:r w:rsidRPr="00DF4A50">
        <w:rPr>
          <w:rFonts w:eastAsia="Cambria"/>
          <w:w w:val="105"/>
          <w:sz w:val="22"/>
          <w:szCs w:val="22"/>
        </w:rPr>
        <w:t>as</w:t>
      </w:r>
      <w:r w:rsidRPr="009F1131">
        <w:rPr>
          <w:rFonts w:eastAsia="Cambria"/>
          <w:w w:val="105"/>
          <w:sz w:val="22"/>
          <w:szCs w:val="22"/>
        </w:rPr>
        <w:t xml:space="preserve"> </w:t>
      </w:r>
      <w:r w:rsidRPr="00DF4A50">
        <w:rPr>
          <w:rFonts w:eastAsia="Cambria"/>
          <w:w w:val="105"/>
          <w:sz w:val="22"/>
          <w:szCs w:val="22"/>
        </w:rPr>
        <w:t>Canteens,</w:t>
      </w:r>
      <w:r w:rsidRPr="009F1131">
        <w:rPr>
          <w:rFonts w:eastAsia="Cambria"/>
          <w:w w:val="105"/>
          <w:sz w:val="22"/>
          <w:szCs w:val="22"/>
        </w:rPr>
        <w:t xml:space="preserve"> </w:t>
      </w:r>
      <w:r w:rsidRPr="00DF4A50">
        <w:rPr>
          <w:rFonts w:eastAsia="Cambria"/>
          <w:w w:val="105"/>
          <w:sz w:val="22"/>
          <w:szCs w:val="22"/>
        </w:rPr>
        <w:t>First-Aid</w:t>
      </w:r>
      <w:r w:rsidRPr="009F1131">
        <w:rPr>
          <w:rFonts w:eastAsia="Cambria"/>
          <w:w w:val="105"/>
          <w:sz w:val="22"/>
          <w:szCs w:val="22"/>
        </w:rPr>
        <w:t xml:space="preserve"> </w:t>
      </w:r>
      <w:r w:rsidRPr="00DF4A50">
        <w:rPr>
          <w:rFonts w:eastAsia="Cambria"/>
          <w:w w:val="105"/>
          <w:sz w:val="22"/>
          <w:szCs w:val="22"/>
        </w:rPr>
        <w:t>facilities,</w:t>
      </w:r>
      <w:r w:rsidRPr="009F1131">
        <w:rPr>
          <w:rFonts w:eastAsia="Cambria"/>
          <w:w w:val="105"/>
          <w:sz w:val="22"/>
          <w:szCs w:val="22"/>
        </w:rPr>
        <w:t xml:space="preserve"> </w:t>
      </w:r>
      <w:r w:rsidRPr="00DF4A50">
        <w:rPr>
          <w:rFonts w:eastAsia="Cambria"/>
          <w:w w:val="105"/>
          <w:sz w:val="22"/>
          <w:szCs w:val="22"/>
        </w:rPr>
        <w:t>Ambulance,</w:t>
      </w:r>
      <w:r w:rsidRPr="009F1131">
        <w:rPr>
          <w:rFonts w:eastAsia="Cambria"/>
          <w:w w:val="105"/>
          <w:sz w:val="22"/>
          <w:szCs w:val="22"/>
        </w:rPr>
        <w:t xml:space="preserve"> </w:t>
      </w:r>
      <w:r w:rsidRPr="00DF4A50">
        <w:rPr>
          <w:rFonts w:eastAsia="Cambria"/>
          <w:w w:val="105"/>
          <w:sz w:val="22"/>
          <w:szCs w:val="22"/>
        </w:rPr>
        <w:t>Housing</w:t>
      </w:r>
      <w:r w:rsidRPr="00DF4A50">
        <w:rPr>
          <w:rFonts w:eastAsia="Cambria"/>
          <w:spacing w:val="1"/>
          <w:w w:val="105"/>
          <w:sz w:val="22"/>
          <w:szCs w:val="22"/>
        </w:rPr>
        <w:t xml:space="preserve"> </w:t>
      </w:r>
      <w:r w:rsidRPr="00DF4A50">
        <w:rPr>
          <w:rFonts w:eastAsia="Cambria"/>
          <w:w w:val="105"/>
          <w:sz w:val="22"/>
          <w:szCs w:val="22"/>
        </w:rPr>
        <w:t>accommodations</w:t>
      </w:r>
      <w:r w:rsidRPr="009F1131">
        <w:rPr>
          <w:rFonts w:eastAsia="Cambria"/>
          <w:w w:val="105"/>
          <w:sz w:val="22"/>
          <w:szCs w:val="22"/>
        </w:rPr>
        <w:t xml:space="preserve"> </w:t>
      </w:r>
      <w:r w:rsidRPr="00DF4A50">
        <w:rPr>
          <w:rFonts w:eastAsia="Cambria"/>
          <w:w w:val="105"/>
          <w:sz w:val="22"/>
          <w:szCs w:val="22"/>
        </w:rPr>
        <w:t>for</w:t>
      </w:r>
      <w:r w:rsidRPr="009F1131">
        <w:rPr>
          <w:rFonts w:eastAsia="Cambria"/>
          <w:w w:val="105"/>
          <w:sz w:val="22"/>
          <w:szCs w:val="22"/>
        </w:rPr>
        <w:t xml:space="preserve"> </w:t>
      </w:r>
      <w:r w:rsidRPr="00DF4A50">
        <w:rPr>
          <w:rFonts w:eastAsia="Cambria"/>
          <w:w w:val="105"/>
          <w:sz w:val="22"/>
          <w:szCs w:val="22"/>
        </w:rPr>
        <w:t>workers</w:t>
      </w:r>
      <w:r w:rsidRPr="009F1131">
        <w:rPr>
          <w:rFonts w:eastAsia="Cambria"/>
          <w:w w:val="105"/>
          <w:sz w:val="22"/>
          <w:szCs w:val="22"/>
        </w:rPr>
        <w:t xml:space="preserve"> </w:t>
      </w:r>
      <w:r w:rsidRPr="00DF4A50">
        <w:rPr>
          <w:rFonts w:eastAsia="Cambria"/>
          <w:w w:val="105"/>
          <w:sz w:val="22"/>
          <w:szCs w:val="22"/>
        </w:rPr>
        <w:t>near</w:t>
      </w:r>
      <w:r w:rsidRPr="009F1131">
        <w:rPr>
          <w:rFonts w:eastAsia="Cambria"/>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work</w:t>
      </w:r>
      <w:r w:rsidRPr="009F1131">
        <w:rPr>
          <w:rFonts w:eastAsia="Cambria"/>
          <w:w w:val="105"/>
          <w:sz w:val="22"/>
          <w:szCs w:val="22"/>
        </w:rPr>
        <w:t xml:space="preserve"> </w:t>
      </w:r>
      <w:r w:rsidRPr="00DF4A50">
        <w:rPr>
          <w:rFonts w:eastAsia="Cambria"/>
          <w:w w:val="105"/>
          <w:sz w:val="22"/>
          <w:szCs w:val="22"/>
        </w:rPr>
        <w:t>place</w:t>
      </w:r>
      <w:r w:rsidRPr="009F1131">
        <w:rPr>
          <w:rFonts w:eastAsia="Cambria"/>
          <w:w w:val="105"/>
          <w:sz w:val="22"/>
          <w:szCs w:val="22"/>
        </w:rPr>
        <w:t xml:space="preserve"> </w:t>
      </w:r>
      <w:r w:rsidRPr="00DF4A50">
        <w:rPr>
          <w:rFonts w:eastAsia="Cambria"/>
          <w:w w:val="105"/>
          <w:sz w:val="22"/>
          <w:szCs w:val="22"/>
        </w:rPr>
        <w:t>etc.</w:t>
      </w:r>
      <w:r w:rsidRPr="009F1131">
        <w:rPr>
          <w:rFonts w:eastAsia="Cambria"/>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Employer to whom the Act applies has to obtain a registration</w:t>
      </w:r>
      <w:r w:rsidRPr="009F1131">
        <w:rPr>
          <w:rFonts w:eastAsia="Cambria"/>
          <w:w w:val="105"/>
          <w:sz w:val="22"/>
          <w:szCs w:val="22"/>
        </w:rPr>
        <w:t xml:space="preserve"> </w:t>
      </w:r>
      <w:r w:rsidRPr="00DF4A50">
        <w:rPr>
          <w:rFonts w:eastAsia="Cambria"/>
          <w:w w:val="105"/>
          <w:sz w:val="22"/>
          <w:szCs w:val="22"/>
        </w:rPr>
        <w:t>certificate</w:t>
      </w:r>
      <w:r w:rsidRPr="009F1131">
        <w:rPr>
          <w:rFonts w:eastAsia="Cambria"/>
          <w:w w:val="105"/>
          <w:sz w:val="22"/>
          <w:szCs w:val="22"/>
        </w:rPr>
        <w:t xml:space="preserve"> </w:t>
      </w:r>
      <w:r w:rsidRPr="00DF4A50">
        <w:rPr>
          <w:rFonts w:eastAsia="Cambria"/>
          <w:w w:val="105"/>
          <w:sz w:val="22"/>
          <w:szCs w:val="22"/>
        </w:rPr>
        <w:t>from</w:t>
      </w:r>
      <w:r w:rsidRPr="009F1131">
        <w:rPr>
          <w:rFonts w:eastAsia="Cambria"/>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Registering</w:t>
      </w:r>
      <w:r w:rsidRPr="009F1131">
        <w:rPr>
          <w:rFonts w:eastAsia="Cambria"/>
          <w:w w:val="105"/>
          <w:sz w:val="22"/>
          <w:szCs w:val="22"/>
        </w:rPr>
        <w:t xml:space="preserve"> </w:t>
      </w:r>
      <w:r w:rsidRPr="00DF4A50">
        <w:rPr>
          <w:rFonts w:eastAsia="Cambria"/>
          <w:w w:val="105"/>
          <w:sz w:val="22"/>
          <w:szCs w:val="22"/>
        </w:rPr>
        <w:t>Officer</w:t>
      </w:r>
      <w:r w:rsidRPr="009F1131">
        <w:rPr>
          <w:rFonts w:eastAsia="Cambria"/>
          <w:w w:val="105"/>
          <w:sz w:val="22"/>
          <w:szCs w:val="22"/>
        </w:rPr>
        <w:t xml:space="preserve"> </w:t>
      </w:r>
      <w:r w:rsidRPr="00DF4A50">
        <w:rPr>
          <w:rFonts w:eastAsia="Cambria"/>
          <w:w w:val="105"/>
          <w:sz w:val="22"/>
          <w:szCs w:val="22"/>
        </w:rPr>
        <w:t>appointed</w:t>
      </w:r>
      <w:r w:rsidRPr="00264205">
        <w:rPr>
          <w:rFonts w:eastAsia="Cambria"/>
          <w:w w:val="105"/>
          <w:sz w:val="22"/>
          <w:szCs w:val="22"/>
        </w:rPr>
        <w:t xml:space="preserve"> </w:t>
      </w:r>
      <w:r w:rsidRPr="00DF4A50">
        <w:rPr>
          <w:rFonts w:eastAsia="Cambria"/>
          <w:w w:val="105"/>
          <w:sz w:val="22"/>
          <w:szCs w:val="22"/>
        </w:rPr>
        <w:t>by</w:t>
      </w:r>
      <w:r w:rsidRPr="00264205">
        <w:rPr>
          <w:rFonts w:eastAsia="Cambria"/>
          <w:w w:val="105"/>
          <w:sz w:val="22"/>
          <w:szCs w:val="22"/>
        </w:rPr>
        <w:t xml:space="preserve"> </w:t>
      </w:r>
      <w:r w:rsidR="00264205" w:rsidRPr="00DF4A50">
        <w:rPr>
          <w:rFonts w:eastAsia="Cambria"/>
          <w:w w:val="105"/>
          <w:sz w:val="22"/>
          <w:szCs w:val="22"/>
        </w:rPr>
        <w:t>the</w:t>
      </w:r>
      <w:r w:rsidR="00264205">
        <w:rPr>
          <w:rFonts w:eastAsia="Cambria"/>
          <w:w w:val="105"/>
          <w:sz w:val="22"/>
          <w:szCs w:val="22"/>
        </w:rPr>
        <w:t xml:space="preserve"> </w:t>
      </w:r>
      <w:r w:rsidR="00264205" w:rsidRPr="00264205">
        <w:rPr>
          <w:rFonts w:eastAsia="Cambria"/>
          <w:w w:val="105"/>
          <w:sz w:val="22"/>
          <w:szCs w:val="22"/>
        </w:rPr>
        <w:t>government</w:t>
      </w:r>
      <w:r w:rsidRPr="00DF4A50">
        <w:rPr>
          <w:rFonts w:eastAsia="Cambria"/>
          <w:w w:val="105"/>
          <w:sz w:val="22"/>
          <w:szCs w:val="22"/>
        </w:rPr>
        <w:t>.</w:t>
      </w:r>
    </w:p>
    <w:p w:rsidR="00557273" w:rsidRPr="00557273" w:rsidRDefault="00557273" w:rsidP="00557273">
      <w:pPr>
        <w:widowControl w:val="0"/>
        <w:autoSpaceDE w:val="0"/>
        <w:autoSpaceDN w:val="0"/>
        <w:ind w:left="1288" w:hanging="1080"/>
        <w:jc w:val="both"/>
        <w:rPr>
          <w:rFonts w:eastAsia="Cambria"/>
          <w:w w:val="105"/>
          <w:sz w:val="22"/>
          <w:szCs w:val="22"/>
          <w:highlight w:val="yellow"/>
        </w:rPr>
      </w:pPr>
    </w:p>
    <w:p w:rsidR="00557273" w:rsidRPr="009F1131" w:rsidRDefault="00D11752" w:rsidP="00557273">
      <w:pPr>
        <w:widowControl w:val="0"/>
        <w:numPr>
          <w:ilvl w:val="4"/>
          <w:numId w:val="19"/>
        </w:numPr>
        <w:tabs>
          <w:tab w:val="left" w:pos="1829"/>
        </w:tabs>
        <w:autoSpaceDE w:val="0"/>
        <w:autoSpaceDN w:val="0"/>
        <w:spacing w:line="254" w:lineRule="auto"/>
        <w:ind w:right="1605"/>
        <w:jc w:val="both"/>
        <w:rPr>
          <w:rFonts w:eastAsia="Cambria"/>
          <w:w w:val="105"/>
          <w:sz w:val="22"/>
          <w:szCs w:val="22"/>
        </w:rPr>
      </w:pPr>
      <w:r w:rsidRPr="004D4D81">
        <w:rPr>
          <w:rFonts w:eastAsia="Cambria"/>
          <w:b/>
          <w:bCs/>
          <w:w w:val="105"/>
          <w:sz w:val="22"/>
          <w:szCs w:val="22"/>
        </w:rPr>
        <w:t>Factories</w:t>
      </w:r>
      <w:r w:rsidRPr="004D4D81">
        <w:rPr>
          <w:rFonts w:eastAsia="Cambria"/>
          <w:b/>
          <w:bCs/>
          <w:spacing w:val="1"/>
          <w:w w:val="105"/>
          <w:sz w:val="22"/>
          <w:szCs w:val="22"/>
        </w:rPr>
        <w:t xml:space="preserve"> </w:t>
      </w:r>
      <w:r w:rsidRPr="004D4D81">
        <w:rPr>
          <w:rFonts w:eastAsia="Cambria"/>
          <w:b/>
          <w:bCs/>
          <w:w w:val="105"/>
          <w:sz w:val="22"/>
          <w:szCs w:val="22"/>
        </w:rPr>
        <w:t>Act</w:t>
      </w:r>
      <w:r w:rsidRPr="004D4D81">
        <w:rPr>
          <w:rFonts w:eastAsia="Cambria"/>
          <w:b/>
          <w:bCs/>
          <w:spacing w:val="1"/>
          <w:w w:val="105"/>
          <w:sz w:val="22"/>
          <w:szCs w:val="22"/>
        </w:rPr>
        <w:t xml:space="preserve"> </w:t>
      </w:r>
      <w:r w:rsidRPr="004D4D81">
        <w:rPr>
          <w:rFonts w:eastAsia="Cambria"/>
          <w:b/>
          <w:bCs/>
          <w:w w:val="105"/>
          <w:sz w:val="22"/>
          <w:szCs w:val="22"/>
        </w:rPr>
        <w:t>1948</w:t>
      </w:r>
      <w:r w:rsidRPr="00822C31">
        <w:rPr>
          <w:rFonts w:eastAsia="Cambria"/>
          <w:b/>
          <w:bCs/>
          <w:w w:val="105"/>
          <w:sz w:val="22"/>
          <w:szCs w:val="22"/>
        </w:rPr>
        <w:t>:</w:t>
      </w:r>
      <w:r w:rsidRPr="00557273">
        <w:rPr>
          <w:rFonts w:eastAsia="Cambria"/>
          <w:spacing w:val="1"/>
          <w:w w:val="105"/>
          <w:sz w:val="22"/>
          <w:szCs w:val="22"/>
        </w:rPr>
        <w:t xml:space="preserve"> </w:t>
      </w:r>
      <w:r w:rsidRPr="00557273">
        <w:rPr>
          <w:rFonts w:eastAsia="Cambria"/>
          <w:w w:val="105"/>
          <w:sz w:val="22"/>
          <w:szCs w:val="22"/>
        </w:rPr>
        <w:t>The</w:t>
      </w:r>
      <w:r w:rsidRPr="009F1131">
        <w:rPr>
          <w:rFonts w:eastAsia="Cambria"/>
          <w:w w:val="105"/>
          <w:sz w:val="22"/>
          <w:szCs w:val="22"/>
        </w:rPr>
        <w:t xml:space="preserve"> </w:t>
      </w:r>
      <w:r w:rsidRPr="00557273">
        <w:rPr>
          <w:rFonts w:eastAsia="Cambria"/>
          <w:w w:val="105"/>
          <w:sz w:val="22"/>
          <w:szCs w:val="22"/>
        </w:rPr>
        <w:t>Act</w:t>
      </w:r>
      <w:r w:rsidRPr="009F1131">
        <w:rPr>
          <w:rFonts w:eastAsia="Cambria"/>
          <w:w w:val="105"/>
          <w:sz w:val="22"/>
          <w:szCs w:val="22"/>
        </w:rPr>
        <w:t xml:space="preserve"> </w:t>
      </w:r>
      <w:r w:rsidRPr="00557273">
        <w:rPr>
          <w:rFonts w:eastAsia="Cambria"/>
          <w:w w:val="105"/>
          <w:sz w:val="22"/>
          <w:szCs w:val="22"/>
        </w:rPr>
        <w:t>lays</w:t>
      </w:r>
      <w:r w:rsidRPr="009F1131">
        <w:rPr>
          <w:rFonts w:eastAsia="Cambria"/>
          <w:w w:val="105"/>
          <w:sz w:val="22"/>
          <w:szCs w:val="22"/>
        </w:rPr>
        <w:t xml:space="preserve"> </w:t>
      </w:r>
      <w:r w:rsidRPr="00557273">
        <w:rPr>
          <w:rFonts w:eastAsia="Cambria"/>
          <w:w w:val="105"/>
          <w:sz w:val="22"/>
          <w:szCs w:val="22"/>
        </w:rPr>
        <w:t>down</w:t>
      </w:r>
      <w:r w:rsidRPr="009F1131">
        <w:rPr>
          <w:rFonts w:eastAsia="Cambria"/>
          <w:w w:val="105"/>
          <w:sz w:val="22"/>
          <w:szCs w:val="22"/>
        </w:rPr>
        <w:t xml:space="preserve"> </w:t>
      </w:r>
      <w:r w:rsidRPr="00557273">
        <w:rPr>
          <w:rFonts w:eastAsia="Cambria"/>
          <w:w w:val="105"/>
          <w:sz w:val="22"/>
          <w:szCs w:val="22"/>
        </w:rPr>
        <w:t>the</w:t>
      </w:r>
      <w:r w:rsidRPr="009F1131">
        <w:rPr>
          <w:rFonts w:eastAsia="Cambria"/>
          <w:w w:val="105"/>
          <w:sz w:val="22"/>
          <w:szCs w:val="22"/>
        </w:rPr>
        <w:t xml:space="preserve"> </w:t>
      </w:r>
      <w:r w:rsidRPr="00557273">
        <w:rPr>
          <w:rFonts w:eastAsia="Cambria"/>
          <w:w w:val="105"/>
          <w:sz w:val="22"/>
          <w:szCs w:val="22"/>
        </w:rPr>
        <w:t>procedure</w:t>
      </w:r>
      <w:r w:rsidRPr="009F1131">
        <w:rPr>
          <w:rFonts w:eastAsia="Cambria"/>
          <w:w w:val="105"/>
          <w:sz w:val="22"/>
          <w:szCs w:val="22"/>
        </w:rPr>
        <w:t xml:space="preserve"> </w:t>
      </w:r>
      <w:r w:rsidRPr="00557273">
        <w:rPr>
          <w:rFonts w:eastAsia="Cambria"/>
          <w:w w:val="105"/>
          <w:sz w:val="22"/>
          <w:szCs w:val="22"/>
        </w:rPr>
        <w:t>for</w:t>
      </w:r>
      <w:r w:rsidRPr="009F1131">
        <w:rPr>
          <w:rFonts w:eastAsia="Cambria"/>
          <w:w w:val="105"/>
          <w:sz w:val="22"/>
          <w:szCs w:val="22"/>
        </w:rPr>
        <w:t xml:space="preserve"> </w:t>
      </w:r>
      <w:r w:rsidRPr="00557273">
        <w:rPr>
          <w:rFonts w:eastAsia="Cambria"/>
          <w:w w:val="105"/>
          <w:sz w:val="22"/>
          <w:szCs w:val="22"/>
        </w:rPr>
        <w:t>approval at plans before setting up a factory, health and safety</w:t>
      </w:r>
      <w:r w:rsidRPr="009F1131">
        <w:rPr>
          <w:rFonts w:eastAsia="Cambria"/>
          <w:w w:val="105"/>
          <w:sz w:val="22"/>
          <w:szCs w:val="22"/>
        </w:rPr>
        <w:t xml:space="preserve"> </w:t>
      </w:r>
      <w:r w:rsidRPr="00557273">
        <w:rPr>
          <w:rFonts w:eastAsia="Cambria"/>
          <w:w w:val="105"/>
          <w:sz w:val="22"/>
          <w:szCs w:val="22"/>
        </w:rPr>
        <w:t>provisions, welfare provisions, working hours, annual earned</w:t>
      </w:r>
      <w:r w:rsidRPr="009F1131">
        <w:rPr>
          <w:rFonts w:eastAsia="Cambria"/>
          <w:w w:val="105"/>
          <w:sz w:val="22"/>
          <w:szCs w:val="22"/>
        </w:rPr>
        <w:t xml:space="preserve"> </w:t>
      </w:r>
      <w:r w:rsidRPr="00557273">
        <w:rPr>
          <w:rFonts w:eastAsia="Cambria"/>
          <w:w w:val="105"/>
          <w:sz w:val="22"/>
          <w:szCs w:val="22"/>
        </w:rPr>
        <w:t>leave</w:t>
      </w:r>
      <w:r w:rsidRPr="009F1131">
        <w:rPr>
          <w:rFonts w:eastAsia="Cambria"/>
          <w:w w:val="105"/>
          <w:sz w:val="22"/>
          <w:szCs w:val="22"/>
        </w:rPr>
        <w:t xml:space="preserve"> </w:t>
      </w:r>
      <w:r w:rsidRPr="00557273">
        <w:rPr>
          <w:rFonts w:eastAsia="Cambria"/>
          <w:w w:val="105"/>
          <w:sz w:val="22"/>
          <w:szCs w:val="22"/>
        </w:rPr>
        <w:t>and</w:t>
      </w:r>
      <w:r w:rsidRPr="009F1131">
        <w:rPr>
          <w:rFonts w:eastAsia="Cambria"/>
          <w:w w:val="105"/>
          <w:sz w:val="22"/>
          <w:szCs w:val="22"/>
        </w:rPr>
        <w:t xml:space="preserve"> </w:t>
      </w:r>
      <w:r w:rsidRPr="00557273">
        <w:rPr>
          <w:rFonts w:eastAsia="Cambria"/>
          <w:w w:val="105"/>
          <w:sz w:val="22"/>
          <w:szCs w:val="22"/>
        </w:rPr>
        <w:t>rendering</w:t>
      </w:r>
      <w:r w:rsidRPr="009F1131">
        <w:rPr>
          <w:rFonts w:eastAsia="Cambria"/>
          <w:w w:val="105"/>
          <w:sz w:val="22"/>
          <w:szCs w:val="22"/>
        </w:rPr>
        <w:t xml:space="preserve"> </w:t>
      </w:r>
      <w:r w:rsidRPr="00557273">
        <w:rPr>
          <w:rFonts w:eastAsia="Cambria"/>
          <w:w w:val="105"/>
          <w:sz w:val="22"/>
          <w:szCs w:val="22"/>
        </w:rPr>
        <w:t>information</w:t>
      </w:r>
      <w:r w:rsidRPr="009F1131">
        <w:rPr>
          <w:rFonts w:eastAsia="Cambria"/>
          <w:w w:val="105"/>
          <w:sz w:val="22"/>
          <w:szCs w:val="22"/>
        </w:rPr>
        <w:t xml:space="preserve"> </w:t>
      </w:r>
      <w:r w:rsidRPr="00557273">
        <w:rPr>
          <w:rFonts w:eastAsia="Cambria"/>
          <w:w w:val="105"/>
          <w:sz w:val="22"/>
          <w:szCs w:val="22"/>
        </w:rPr>
        <w:t>regarding</w:t>
      </w:r>
      <w:r w:rsidRPr="009F1131">
        <w:rPr>
          <w:rFonts w:eastAsia="Cambria"/>
          <w:w w:val="105"/>
          <w:sz w:val="22"/>
          <w:szCs w:val="22"/>
        </w:rPr>
        <w:t xml:space="preserve"> </w:t>
      </w:r>
      <w:r w:rsidRPr="00557273">
        <w:rPr>
          <w:rFonts w:eastAsia="Cambria"/>
          <w:w w:val="105"/>
          <w:sz w:val="22"/>
          <w:szCs w:val="22"/>
        </w:rPr>
        <w:t>accidents</w:t>
      </w:r>
      <w:r w:rsidRPr="009F1131">
        <w:rPr>
          <w:rFonts w:eastAsia="Cambria"/>
          <w:w w:val="105"/>
          <w:sz w:val="22"/>
          <w:szCs w:val="22"/>
        </w:rPr>
        <w:t xml:space="preserve"> </w:t>
      </w:r>
      <w:r w:rsidRPr="00557273">
        <w:rPr>
          <w:rFonts w:eastAsia="Cambria"/>
          <w:w w:val="105"/>
          <w:sz w:val="22"/>
          <w:szCs w:val="22"/>
        </w:rPr>
        <w:t>or</w:t>
      </w:r>
      <w:r w:rsidRPr="009F1131">
        <w:rPr>
          <w:rFonts w:eastAsia="Cambria"/>
          <w:w w:val="105"/>
          <w:sz w:val="22"/>
          <w:szCs w:val="22"/>
        </w:rPr>
        <w:t xml:space="preserve"> dangerous </w:t>
      </w:r>
      <w:r w:rsidRPr="00557273">
        <w:rPr>
          <w:rFonts w:eastAsia="Cambria"/>
          <w:w w:val="105"/>
          <w:sz w:val="22"/>
          <w:szCs w:val="22"/>
        </w:rPr>
        <w:t>occurrences</w:t>
      </w:r>
      <w:r w:rsidRPr="009F1131">
        <w:rPr>
          <w:rFonts w:eastAsia="Cambria"/>
          <w:w w:val="105"/>
          <w:sz w:val="22"/>
          <w:szCs w:val="22"/>
        </w:rPr>
        <w:t xml:space="preserve"> </w:t>
      </w:r>
      <w:r w:rsidRPr="00557273">
        <w:rPr>
          <w:rFonts w:eastAsia="Cambria"/>
          <w:w w:val="105"/>
          <w:sz w:val="22"/>
          <w:szCs w:val="22"/>
        </w:rPr>
        <w:t>to</w:t>
      </w:r>
      <w:r w:rsidRPr="009F1131">
        <w:rPr>
          <w:rFonts w:eastAsia="Cambria"/>
          <w:w w:val="105"/>
          <w:sz w:val="22"/>
          <w:szCs w:val="22"/>
        </w:rPr>
        <w:t xml:space="preserve"> </w:t>
      </w:r>
      <w:r w:rsidRPr="00557273">
        <w:rPr>
          <w:rFonts w:eastAsia="Cambria"/>
          <w:w w:val="105"/>
          <w:sz w:val="22"/>
          <w:szCs w:val="22"/>
        </w:rPr>
        <w:t>designated</w:t>
      </w:r>
      <w:r w:rsidRPr="009F1131">
        <w:rPr>
          <w:rFonts w:eastAsia="Cambria"/>
          <w:w w:val="105"/>
          <w:sz w:val="22"/>
          <w:szCs w:val="22"/>
        </w:rPr>
        <w:t xml:space="preserve"> </w:t>
      </w:r>
      <w:r w:rsidRPr="00557273">
        <w:rPr>
          <w:rFonts w:eastAsia="Cambria"/>
          <w:w w:val="105"/>
          <w:sz w:val="22"/>
          <w:szCs w:val="22"/>
        </w:rPr>
        <w:t>authorities.</w:t>
      </w:r>
      <w:r w:rsidRPr="009F1131">
        <w:rPr>
          <w:rFonts w:eastAsia="Cambria"/>
          <w:w w:val="105"/>
          <w:sz w:val="22"/>
          <w:szCs w:val="22"/>
        </w:rPr>
        <w:t xml:space="preserve"> </w:t>
      </w:r>
      <w:r w:rsidRPr="00F05397">
        <w:rPr>
          <w:rFonts w:eastAsia="Cambria"/>
          <w:w w:val="105"/>
          <w:sz w:val="22"/>
          <w:szCs w:val="22"/>
        </w:rPr>
        <w:t>It</w:t>
      </w:r>
      <w:r w:rsidRPr="009F1131">
        <w:rPr>
          <w:rFonts w:eastAsia="Cambria"/>
          <w:w w:val="105"/>
          <w:sz w:val="22"/>
          <w:szCs w:val="22"/>
        </w:rPr>
        <w:t xml:space="preserve"> </w:t>
      </w:r>
      <w:r w:rsidRPr="00F05397">
        <w:rPr>
          <w:rFonts w:eastAsia="Cambria"/>
          <w:w w:val="105"/>
          <w:sz w:val="22"/>
          <w:szCs w:val="22"/>
        </w:rPr>
        <w:t>is</w:t>
      </w:r>
      <w:r w:rsidRPr="009F1131">
        <w:rPr>
          <w:rFonts w:eastAsia="Cambria"/>
          <w:w w:val="105"/>
          <w:sz w:val="22"/>
          <w:szCs w:val="22"/>
        </w:rPr>
        <w:t xml:space="preserve"> </w:t>
      </w:r>
      <w:r w:rsidRPr="00F05397">
        <w:rPr>
          <w:rFonts w:eastAsia="Cambria"/>
          <w:w w:val="105"/>
          <w:sz w:val="22"/>
          <w:szCs w:val="22"/>
        </w:rPr>
        <w:t>applicable</w:t>
      </w:r>
      <w:r w:rsidRPr="009F1131">
        <w:rPr>
          <w:rFonts w:eastAsia="Cambria"/>
          <w:w w:val="105"/>
          <w:sz w:val="22"/>
          <w:szCs w:val="22"/>
        </w:rPr>
        <w:t xml:space="preserve"> </w:t>
      </w:r>
      <w:r w:rsidRPr="00F05397">
        <w:rPr>
          <w:rFonts w:eastAsia="Cambria"/>
          <w:w w:val="105"/>
          <w:sz w:val="22"/>
          <w:szCs w:val="22"/>
        </w:rPr>
        <w:t>to</w:t>
      </w:r>
      <w:r w:rsidRPr="009F1131">
        <w:rPr>
          <w:rFonts w:eastAsia="Cambria"/>
          <w:w w:val="105"/>
          <w:sz w:val="22"/>
          <w:szCs w:val="22"/>
        </w:rPr>
        <w:t xml:space="preserve"> </w:t>
      </w:r>
      <w:r w:rsidRPr="00F05397">
        <w:rPr>
          <w:rFonts w:eastAsia="Cambria"/>
          <w:w w:val="105"/>
          <w:sz w:val="22"/>
          <w:szCs w:val="22"/>
        </w:rPr>
        <w:t>premises</w:t>
      </w:r>
      <w:r w:rsidRPr="009F1131">
        <w:rPr>
          <w:rFonts w:eastAsia="Cambria"/>
          <w:w w:val="105"/>
          <w:sz w:val="22"/>
          <w:szCs w:val="22"/>
        </w:rPr>
        <w:t xml:space="preserve"> </w:t>
      </w:r>
      <w:r w:rsidRPr="00F05397">
        <w:rPr>
          <w:rFonts w:eastAsia="Cambria"/>
          <w:w w:val="105"/>
          <w:sz w:val="22"/>
          <w:szCs w:val="22"/>
        </w:rPr>
        <w:t>employing</w:t>
      </w:r>
      <w:r w:rsidRPr="009F1131">
        <w:rPr>
          <w:rFonts w:eastAsia="Cambria"/>
          <w:w w:val="105"/>
          <w:sz w:val="22"/>
          <w:szCs w:val="22"/>
        </w:rPr>
        <w:t xml:space="preserve"> </w:t>
      </w:r>
      <w:r w:rsidRPr="00F05397">
        <w:rPr>
          <w:rFonts w:eastAsia="Cambria"/>
          <w:w w:val="105"/>
          <w:sz w:val="22"/>
          <w:szCs w:val="22"/>
        </w:rPr>
        <w:t>10</w:t>
      </w:r>
      <w:r w:rsidRPr="009F1131">
        <w:rPr>
          <w:rFonts w:eastAsia="Cambria"/>
          <w:w w:val="105"/>
          <w:sz w:val="22"/>
          <w:szCs w:val="22"/>
        </w:rPr>
        <w:t xml:space="preserve"> </w:t>
      </w:r>
      <w:r w:rsidRPr="00F05397">
        <w:rPr>
          <w:rFonts w:eastAsia="Cambria"/>
          <w:w w:val="105"/>
          <w:sz w:val="22"/>
          <w:szCs w:val="22"/>
        </w:rPr>
        <w:t>persons</w:t>
      </w:r>
      <w:r w:rsidRPr="009F1131">
        <w:rPr>
          <w:rFonts w:eastAsia="Cambria"/>
          <w:w w:val="105"/>
          <w:sz w:val="22"/>
          <w:szCs w:val="22"/>
        </w:rPr>
        <w:t xml:space="preserve"> </w:t>
      </w:r>
      <w:r w:rsidRPr="00F05397">
        <w:rPr>
          <w:rFonts w:eastAsia="Cambria"/>
          <w:w w:val="105"/>
          <w:sz w:val="22"/>
          <w:szCs w:val="22"/>
        </w:rPr>
        <w:t>or</w:t>
      </w:r>
      <w:r w:rsidRPr="009F1131">
        <w:rPr>
          <w:rFonts w:eastAsia="Cambria"/>
          <w:w w:val="105"/>
          <w:sz w:val="22"/>
          <w:szCs w:val="22"/>
        </w:rPr>
        <w:t xml:space="preserve"> </w:t>
      </w:r>
      <w:r w:rsidRPr="00F05397">
        <w:rPr>
          <w:rFonts w:eastAsia="Cambria"/>
          <w:w w:val="105"/>
          <w:sz w:val="22"/>
          <w:szCs w:val="22"/>
        </w:rPr>
        <w:t>more</w:t>
      </w:r>
      <w:r w:rsidRPr="009F1131">
        <w:rPr>
          <w:rFonts w:eastAsia="Cambria"/>
          <w:w w:val="105"/>
          <w:sz w:val="22"/>
          <w:szCs w:val="22"/>
        </w:rPr>
        <w:t xml:space="preserve"> </w:t>
      </w:r>
      <w:r w:rsidRPr="00F05397">
        <w:rPr>
          <w:rFonts w:eastAsia="Cambria"/>
          <w:w w:val="105"/>
          <w:sz w:val="22"/>
          <w:szCs w:val="22"/>
        </w:rPr>
        <w:t>with</w:t>
      </w:r>
      <w:r w:rsidRPr="009F1131">
        <w:rPr>
          <w:rFonts w:eastAsia="Cambria"/>
          <w:w w:val="105"/>
          <w:sz w:val="22"/>
          <w:szCs w:val="22"/>
        </w:rPr>
        <w:t xml:space="preserve"> </w:t>
      </w:r>
      <w:r w:rsidRPr="00F05397">
        <w:rPr>
          <w:rFonts w:eastAsia="Cambria"/>
          <w:w w:val="105"/>
          <w:sz w:val="22"/>
          <w:szCs w:val="22"/>
        </w:rPr>
        <w:t>aid</w:t>
      </w:r>
      <w:r w:rsidRPr="009F1131">
        <w:rPr>
          <w:rFonts w:eastAsia="Cambria"/>
          <w:w w:val="105"/>
          <w:sz w:val="22"/>
          <w:szCs w:val="22"/>
        </w:rPr>
        <w:t xml:space="preserve"> </w:t>
      </w:r>
      <w:r w:rsidRPr="00F05397">
        <w:rPr>
          <w:rFonts w:eastAsia="Cambria"/>
          <w:w w:val="105"/>
          <w:sz w:val="22"/>
          <w:szCs w:val="22"/>
        </w:rPr>
        <w:t>of</w:t>
      </w:r>
      <w:r w:rsidRPr="009F1131">
        <w:rPr>
          <w:rFonts w:eastAsia="Cambria"/>
          <w:w w:val="105"/>
          <w:sz w:val="22"/>
          <w:szCs w:val="22"/>
        </w:rPr>
        <w:t xml:space="preserve"> </w:t>
      </w:r>
      <w:r w:rsidRPr="00F05397">
        <w:rPr>
          <w:rFonts w:eastAsia="Cambria"/>
          <w:w w:val="105"/>
          <w:sz w:val="22"/>
          <w:szCs w:val="22"/>
        </w:rPr>
        <w:t>power</w:t>
      </w:r>
      <w:r w:rsidRPr="009F1131">
        <w:rPr>
          <w:rFonts w:eastAsia="Cambria"/>
          <w:w w:val="105"/>
          <w:sz w:val="22"/>
          <w:szCs w:val="22"/>
        </w:rPr>
        <w:t xml:space="preserve"> </w:t>
      </w:r>
      <w:r w:rsidRPr="00F05397">
        <w:rPr>
          <w:rFonts w:eastAsia="Cambria"/>
          <w:w w:val="105"/>
          <w:sz w:val="22"/>
          <w:szCs w:val="22"/>
        </w:rPr>
        <w:t>or</w:t>
      </w:r>
      <w:r w:rsidR="007B538B" w:rsidRPr="00F05397">
        <w:rPr>
          <w:rFonts w:eastAsia="Cambria"/>
          <w:w w:val="105"/>
          <w:sz w:val="22"/>
          <w:szCs w:val="22"/>
        </w:rPr>
        <w:t xml:space="preserve"> </w:t>
      </w:r>
      <w:r w:rsidRPr="00F05397">
        <w:rPr>
          <w:rFonts w:eastAsia="Cambria"/>
          <w:w w:val="105"/>
          <w:sz w:val="22"/>
          <w:szCs w:val="22"/>
        </w:rPr>
        <w:t>20</w:t>
      </w:r>
      <w:r w:rsidRPr="009F1131">
        <w:rPr>
          <w:rFonts w:eastAsia="Cambria"/>
          <w:w w:val="105"/>
          <w:sz w:val="22"/>
          <w:szCs w:val="22"/>
        </w:rPr>
        <w:t xml:space="preserve"> </w:t>
      </w:r>
      <w:r w:rsidRPr="00F05397">
        <w:rPr>
          <w:rFonts w:eastAsia="Cambria"/>
          <w:w w:val="105"/>
          <w:sz w:val="22"/>
          <w:szCs w:val="22"/>
        </w:rPr>
        <w:t>or more persons without the aid of power engaged</w:t>
      </w:r>
      <w:r w:rsidRPr="00557273">
        <w:rPr>
          <w:rFonts w:eastAsia="Cambria"/>
          <w:w w:val="105"/>
          <w:sz w:val="22"/>
          <w:szCs w:val="22"/>
        </w:rPr>
        <w:t xml:space="preserve"> in manufacturing</w:t>
      </w:r>
      <w:r w:rsidR="007B538B" w:rsidRPr="00557273">
        <w:rPr>
          <w:rFonts w:eastAsia="Cambria"/>
          <w:w w:val="105"/>
          <w:sz w:val="22"/>
          <w:szCs w:val="22"/>
        </w:rPr>
        <w:t xml:space="preserve"> </w:t>
      </w:r>
      <w:r w:rsidRPr="00557273">
        <w:rPr>
          <w:rFonts w:eastAsia="Cambria"/>
          <w:w w:val="105"/>
          <w:sz w:val="22"/>
          <w:szCs w:val="22"/>
        </w:rPr>
        <w:t>process.</w:t>
      </w:r>
      <w:r w:rsidR="007B538B" w:rsidRPr="00557273">
        <w:rPr>
          <w:rFonts w:eastAsia="Cambria"/>
          <w:w w:val="105"/>
          <w:sz w:val="22"/>
          <w:szCs w:val="22"/>
        </w:rPr>
        <w:t xml:space="preserve"> </w:t>
      </w:r>
    </w:p>
    <w:p w:rsidR="001560FC" w:rsidRDefault="001560FC" w:rsidP="001560FC">
      <w:pPr>
        <w:widowControl w:val="0"/>
        <w:autoSpaceDE w:val="0"/>
        <w:autoSpaceDN w:val="0"/>
        <w:spacing w:before="6"/>
        <w:ind w:left="1828"/>
        <w:rPr>
          <w:rFonts w:eastAsia="Cambria"/>
          <w:color w:val="FF0000"/>
          <w:sz w:val="22"/>
          <w:szCs w:val="22"/>
        </w:rPr>
      </w:pPr>
    </w:p>
    <w:p w:rsidR="001560FC" w:rsidRPr="00EF5F16" w:rsidRDefault="00D11752" w:rsidP="001560FC">
      <w:pPr>
        <w:widowControl w:val="0"/>
        <w:tabs>
          <w:tab w:val="left" w:pos="1829"/>
        </w:tabs>
        <w:autoSpaceDE w:val="0"/>
        <w:autoSpaceDN w:val="0"/>
        <w:spacing w:line="254" w:lineRule="auto"/>
        <w:ind w:left="1828" w:right="1605"/>
        <w:jc w:val="both"/>
        <w:rPr>
          <w:rFonts w:eastAsia="Cambria"/>
          <w:b/>
          <w:bCs/>
          <w:w w:val="105"/>
          <w:sz w:val="22"/>
          <w:szCs w:val="22"/>
        </w:rPr>
      </w:pPr>
      <w:r w:rsidRPr="00EF5F16">
        <w:rPr>
          <w:rFonts w:eastAsia="Cambria"/>
          <w:b/>
          <w:bCs/>
          <w:w w:val="105"/>
          <w:sz w:val="22"/>
          <w:szCs w:val="22"/>
        </w:rPr>
        <w:t>Note: The above Act (from “a” to “p”</w:t>
      </w:r>
      <w:r w:rsidR="00A9492C" w:rsidRPr="00EF5F16">
        <w:rPr>
          <w:rFonts w:eastAsia="Cambria"/>
          <w:b/>
          <w:bCs/>
          <w:w w:val="105"/>
          <w:sz w:val="22"/>
          <w:szCs w:val="22"/>
        </w:rPr>
        <w:t>)</w:t>
      </w:r>
      <w:r w:rsidRPr="00EF5F16">
        <w:rPr>
          <w:rFonts w:eastAsia="Cambria"/>
          <w:b/>
          <w:bCs/>
          <w:w w:val="105"/>
          <w:sz w:val="22"/>
          <w:szCs w:val="22"/>
        </w:rPr>
        <w:t xml:space="preserve"> or any latest revision to the above shall be applicable.</w:t>
      </w:r>
    </w:p>
    <w:p w:rsidR="00557273" w:rsidRPr="00557273" w:rsidRDefault="00557273" w:rsidP="00557273">
      <w:pPr>
        <w:widowControl w:val="0"/>
        <w:autoSpaceDE w:val="0"/>
        <w:autoSpaceDN w:val="0"/>
        <w:ind w:left="1288" w:hanging="1080"/>
        <w:jc w:val="both"/>
        <w:rPr>
          <w:rFonts w:eastAsia="Cambria"/>
          <w:spacing w:val="-1"/>
          <w:w w:val="105"/>
          <w:sz w:val="22"/>
          <w:szCs w:val="22"/>
        </w:rPr>
      </w:pPr>
    </w:p>
    <w:p w:rsidR="005A48C5" w:rsidRPr="00822C31" w:rsidRDefault="00D11752" w:rsidP="00557273">
      <w:pPr>
        <w:widowControl w:val="0"/>
        <w:numPr>
          <w:ilvl w:val="2"/>
          <w:numId w:val="19"/>
        </w:numPr>
        <w:tabs>
          <w:tab w:val="left" w:pos="1288"/>
          <w:tab w:val="left" w:pos="1289"/>
        </w:tabs>
        <w:autoSpaceDE w:val="0"/>
        <w:autoSpaceDN w:val="0"/>
        <w:ind w:hanging="1081"/>
        <w:jc w:val="both"/>
        <w:rPr>
          <w:rFonts w:eastAsia="Cambria"/>
          <w:b/>
          <w:bCs/>
          <w:w w:val="105"/>
          <w:sz w:val="22"/>
          <w:szCs w:val="22"/>
        </w:rPr>
      </w:pPr>
      <w:r w:rsidRPr="00822C31">
        <w:rPr>
          <w:rFonts w:eastAsia="Cambria"/>
          <w:b/>
          <w:bCs/>
          <w:w w:val="105"/>
          <w:sz w:val="22"/>
          <w:szCs w:val="22"/>
        </w:rPr>
        <w:t>Protection of Environment</w:t>
      </w:r>
    </w:p>
    <w:p w:rsidR="005A48C5" w:rsidRPr="00DF4A50" w:rsidRDefault="005A48C5">
      <w:pPr>
        <w:widowControl w:val="0"/>
        <w:autoSpaceDE w:val="0"/>
        <w:autoSpaceDN w:val="0"/>
        <w:rPr>
          <w:rFonts w:eastAsia="Cambria"/>
          <w:sz w:val="22"/>
          <w:szCs w:val="22"/>
        </w:rPr>
      </w:pPr>
    </w:p>
    <w:p w:rsidR="005A48C5" w:rsidRPr="009F1131" w:rsidRDefault="00D11752">
      <w:pPr>
        <w:widowControl w:val="0"/>
        <w:autoSpaceDE w:val="0"/>
        <w:autoSpaceDN w:val="0"/>
        <w:spacing w:line="254" w:lineRule="auto"/>
        <w:ind w:left="1288" w:right="1608"/>
        <w:jc w:val="both"/>
        <w:rPr>
          <w:rFonts w:eastAsia="Cambria"/>
          <w:w w:val="105"/>
          <w:sz w:val="22"/>
          <w:szCs w:val="22"/>
        </w:rPr>
      </w:pP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Contractor</w:t>
      </w:r>
      <w:r w:rsidRPr="009F1131">
        <w:rPr>
          <w:rFonts w:eastAsia="Cambria"/>
          <w:w w:val="105"/>
          <w:sz w:val="22"/>
          <w:szCs w:val="22"/>
        </w:rPr>
        <w:t xml:space="preserve"> </w:t>
      </w:r>
      <w:r w:rsidRPr="00DF4A50">
        <w:rPr>
          <w:rFonts w:eastAsia="Cambria"/>
          <w:w w:val="105"/>
          <w:sz w:val="22"/>
          <w:szCs w:val="22"/>
        </w:rPr>
        <w:t>shall</w:t>
      </w:r>
      <w:r w:rsidRPr="009F1131">
        <w:rPr>
          <w:rFonts w:eastAsia="Cambria"/>
          <w:w w:val="105"/>
          <w:sz w:val="22"/>
          <w:szCs w:val="22"/>
        </w:rPr>
        <w:t xml:space="preserve"> </w:t>
      </w:r>
      <w:r w:rsidRPr="00DF4A50">
        <w:rPr>
          <w:rFonts w:eastAsia="Cambria"/>
          <w:w w:val="105"/>
          <w:sz w:val="22"/>
          <w:szCs w:val="22"/>
        </w:rPr>
        <w:t>take</w:t>
      </w:r>
      <w:r w:rsidRPr="009F1131">
        <w:rPr>
          <w:rFonts w:eastAsia="Cambria"/>
          <w:w w:val="105"/>
          <w:sz w:val="22"/>
          <w:szCs w:val="22"/>
        </w:rPr>
        <w:t xml:space="preserve"> </w:t>
      </w:r>
      <w:r w:rsidRPr="00DF4A50">
        <w:rPr>
          <w:rFonts w:eastAsia="Cambria"/>
          <w:w w:val="105"/>
          <w:sz w:val="22"/>
          <w:szCs w:val="22"/>
        </w:rPr>
        <w:t>all</w:t>
      </w:r>
      <w:r w:rsidRPr="009F1131">
        <w:rPr>
          <w:rFonts w:eastAsia="Cambria"/>
          <w:w w:val="105"/>
          <w:sz w:val="22"/>
          <w:szCs w:val="22"/>
        </w:rPr>
        <w:t xml:space="preserve"> </w:t>
      </w:r>
      <w:r w:rsidRPr="00DF4A50">
        <w:rPr>
          <w:rFonts w:eastAsia="Cambria"/>
          <w:w w:val="105"/>
          <w:sz w:val="22"/>
          <w:szCs w:val="22"/>
        </w:rPr>
        <w:t>reasonable</w:t>
      </w:r>
      <w:r w:rsidRPr="009F1131">
        <w:rPr>
          <w:rFonts w:eastAsia="Cambria"/>
          <w:w w:val="105"/>
          <w:sz w:val="22"/>
          <w:szCs w:val="22"/>
        </w:rPr>
        <w:t xml:space="preserve"> </w:t>
      </w:r>
      <w:r w:rsidRPr="00DF4A50">
        <w:rPr>
          <w:rFonts w:eastAsia="Cambria"/>
          <w:w w:val="105"/>
          <w:sz w:val="22"/>
          <w:szCs w:val="22"/>
        </w:rPr>
        <w:t>steps</w:t>
      </w:r>
      <w:r w:rsidRPr="009F1131">
        <w:rPr>
          <w:rFonts w:eastAsia="Cambria"/>
          <w:w w:val="105"/>
          <w:sz w:val="22"/>
          <w:szCs w:val="22"/>
        </w:rPr>
        <w:t xml:space="preserve"> </w:t>
      </w:r>
      <w:r w:rsidRPr="00DF4A50">
        <w:rPr>
          <w:rFonts w:eastAsia="Cambria"/>
          <w:w w:val="105"/>
          <w:sz w:val="22"/>
          <w:szCs w:val="22"/>
        </w:rPr>
        <w:t>to</w:t>
      </w:r>
      <w:r w:rsidRPr="009F1131">
        <w:rPr>
          <w:rFonts w:eastAsia="Cambria"/>
          <w:w w:val="105"/>
          <w:sz w:val="22"/>
          <w:szCs w:val="22"/>
        </w:rPr>
        <w:t xml:space="preserve"> </w:t>
      </w:r>
      <w:r w:rsidRPr="00DF4A50">
        <w:rPr>
          <w:rFonts w:eastAsia="Cambria"/>
          <w:w w:val="105"/>
          <w:sz w:val="22"/>
          <w:szCs w:val="22"/>
        </w:rPr>
        <w:t>protect</w:t>
      </w:r>
      <w:r w:rsidRPr="009F1131">
        <w:rPr>
          <w:rFonts w:eastAsia="Cambria"/>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environment on and off the Site and to avoid damage or nuisance to</w:t>
      </w:r>
      <w:r w:rsidRPr="009F1131">
        <w:rPr>
          <w:rFonts w:eastAsia="Cambria"/>
          <w:w w:val="105"/>
          <w:sz w:val="22"/>
          <w:szCs w:val="22"/>
        </w:rPr>
        <w:t xml:space="preserve"> </w:t>
      </w:r>
      <w:r w:rsidRPr="00DF4A50">
        <w:rPr>
          <w:rFonts w:eastAsia="Cambria"/>
          <w:w w:val="105"/>
          <w:sz w:val="22"/>
          <w:szCs w:val="22"/>
        </w:rPr>
        <w:t>persons</w:t>
      </w:r>
      <w:r w:rsidRPr="009F1131">
        <w:rPr>
          <w:rFonts w:eastAsia="Cambria"/>
          <w:w w:val="105"/>
          <w:sz w:val="22"/>
          <w:szCs w:val="22"/>
        </w:rPr>
        <w:t xml:space="preserve"> </w:t>
      </w:r>
      <w:r w:rsidRPr="00DF4A50">
        <w:rPr>
          <w:rFonts w:eastAsia="Cambria"/>
          <w:w w:val="105"/>
          <w:sz w:val="22"/>
          <w:szCs w:val="22"/>
        </w:rPr>
        <w:t>or</w:t>
      </w:r>
      <w:r w:rsidRPr="009F1131">
        <w:rPr>
          <w:rFonts w:eastAsia="Cambria"/>
          <w:w w:val="105"/>
          <w:sz w:val="22"/>
          <w:szCs w:val="22"/>
        </w:rPr>
        <w:t xml:space="preserve"> </w:t>
      </w:r>
      <w:r w:rsidRPr="00DF4A50">
        <w:rPr>
          <w:rFonts w:eastAsia="Cambria"/>
          <w:w w:val="105"/>
          <w:sz w:val="22"/>
          <w:szCs w:val="22"/>
        </w:rPr>
        <w:t>to</w:t>
      </w:r>
      <w:r w:rsidRPr="009F1131">
        <w:rPr>
          <w:rFonts w:eastAsia="Cambria"/>
          <w:w w:val="105"/>
          <w:sz w:val="22"/>
          <w:szCs w:val="22"/>
        </w:rPr>
        <w:t xml:space="preserve"> </w:t>
      </w:r>
      <w:r w:rsidRPr="00DF4A50">
        <w:rPr>
          <w:rFonts w:eastAsia="Cambria"/>
          <w:w w:val="105"/>
          <w:sz w:val="22"/>
          <w:szCs w:val="22"/>
        </w:rPr>
        <w:t>property</w:t>
      </w:r>
      <w:r w:rsidRPr="009F1131">
        <w:rPr>
          <w:rFonts w:eastAsia="Cambria"/>
          <w:w w:val="105"/>
          <w:sz w:val="22"/>
          <w:szCs w:val="22"/>
        </w:rPr>
        <w:t xml:space="preserve"> </w:t>
      </w:r>
      <w:r w:rsidRPr="00DF4A50">
        <w:rPr>
          <w:rFonts w:eastAsia="Cambria"/>
          <w:w w:val="105"/>
          <w:sz w:val="22"/>
          <w:szCs w:val="22"/>
        </w:rPr>
        <w:t>of</w:t>
      </w:r>
      <w:r w:rsidRPr="009F1131">
        <w:rPr>
          <w:rFonts w:eastAsia="Cambria"/>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public</w:t>
      </w:r>
      <w:r w:rsidRPr="009F1131">
        <w:rPr>
          <w:rFonts w:eastAsia="Cambria"/>
          <w:w w:val="105"/>
          <w:sz w:val="22"/>
          <w:szCs w:val="22"/>
        </w:rPr>
        <w:t xml:space="preserve"> </w:t>
      </w:r>
      <w:r w:rsidRPr="00DF4A50">
        <w:rPr>
          <w:rFonts w:eastAsia="Cambria"/>
          <w:w w:val="105"/>
          <w:sz w:val="22"/>
          <w:szCs w:val="22"/>
        </w:rPr>
        <w:t>or</w:t>
      </w:r>
      <w:r w:rsidRPr="009F1131">
        <w:rPr>
          <w:rFonts w:eastAsia="Cambria"/>
          <w:w w:val="105"/>
          <w:sz w:val="22"/>
          <w:szCs w:val="22"/>
        </w:rPr>
        <w:t xml:space="preserve"> </w:t>
      </w:r>
      <w:r w:rsidRPr="00DF4A50">
        <w:rPr>
          <w:rFonts w:eastAsia="Cambria"/>
          <w:w w:val="105"/>
          <w:sz w:val="22"/>
          <w:szCs w:val="22"/>
        </w:rPr>
        <w:t>others</w:t>
      </w:r>
      <w:r w:rsidRPr="009F1131">
        <w:rPr>
          <w:rFonts w:eastAsia="Cambria"/>
          <w:w w:val="105"/>
          <w:sz w:val="22"/>
          <w:szCs w:val="22"/>
        </w:rPr>
        <w:t xml:space="preserve"> </w:t>
      </w:r>
      <w:r w:rsidRPr="00DF4A50">
        <w:rPr>
          <w:rFonts w:eastAsia="Cambria"/>
          <w:w w:val="105"/>
          <w:sz w:val="22"/>
          <w:szCs w:val="22"/>
        </w:rPr>
        <w:t>resulting</w:t>
      </w:r>
      <w:r w:rsidRPr="009F1131">
        <w:rPr>
          <w:rFonts w:eastAsia="Cambria"/>
          <w:w w:val="105"/>
          <w:sz w:val="22"/>
          <w:szCs w:val="22"/>
        </w:rPr>
        <w:t xml:space="preserve"> </w:t>
      </w:r>
      <w:r w:rsidRPr="00DF4A50">
        <w:rPr>
          <w:rFonts w:eastAsia="Cambria"/>
          <w:w w:val="105"/>
          <w:sz w:val="22"/>
          <w:szCs w:val="22"/>
        </w:rPr>
        <w:t>from</w:t>
      </w:r>
      <w:r w:rsidRPr="009F1131">
        <w:rPr>
          <w:rFonts w:eastAsia="Cambria"/>
          <w:w w:val="105"/>
          <w:sz w:val="22"/>
          <w:szCs w:val="22"/>
        </w:rPr>
        <w:t xml:space="preserve"> </w:t>
      </w:r>
      <w:r w:rsidRPr="00DF4A50">
        <w:rPr>
          <w:rFonts w:eastAsia="Cambria"/>
          <w:w w:val="105"/>
          <w:sz w:val="22"/>
          <w:szCs w:val="22"/>
        </w:rPr>
        <w:t>pollution,</w:t>
      </w:r>
      <w:r w:rsidRPr="009F1131">
        <w:rPr>
          <w:rFonts w:eastAsia="Cambria"/>
          <w:w w:val="105"/>
          <w:sz w:val="22"/>
          <w:szCs w:val="22"/>
        </w:rPr>
        <w:t xml:space="preserve"> </w:t>
      </w:r>
      <w:r w:rsidRPr="00DF4A50">
        <w:rPr>
          <w:rFonts w:eastAsia="Cambria"/>
          <w:w w:val="105"/>
          <w:sz w:val="22"/>
          <w:szCs w:val="22"/>
        </w:rPr>
        <w:t>noise</w:t>
      </w:r>
      <w:r w:rsidRPr="009F1131">
        <w:rPr>
          <w:rFonts w:eastAsia="Cambria"/>
          <w:w w:val="105"/>
          <w:sz w:val="22"/>
          <w:szCs w:val="22"/>
        </w:rPr>
        <w:t xml:space="preserve"> </w:t>
      </w:r>
      <w:r w:rsidRPr="00DF4A50">
        <w:rPr>
          <w:rFonts w:eastAsia="Cambria"/>
          <w:w w:val="105"/>
          <w:sz w:val="22"/>
          <w:szCs w:val="22"/>
        </w:rPr>
        <w:t>or</w:t>
      </w:r>
      <w:r w:rsidRPr="009F1131">
        <w:rPr>
          <w:rFonts w:eastAsia="Cambria"/>
          <w:w w:val="105"/>
          <w:sz w:val="22"/>
          <w:szCs w:val="22"/>
        </w:rPr>
        <w:t xml:space="preserve"> </w:t>
      </w:r>
      <w:r w:rsidRPr="00DF4A50">
        <w:rPr>
          <w:rFonts w:eastAsia="Cambria"/>
          <w:w w:val="105"/>
          <w:sz w:val="22"/>
          <w:szCs w:val="22"/>
        </w:rPr>
        <w:t>other</w:t>
      </w:r>
      <w:r w:rsidRPr="009F1131">
        <w:rPr>
          <w:rFonts w:eastAsia="Cambria"/>
          <w:w w:val="105"/>
          <w:sz w:val="22"/>
          <w:szCs w:val="22"/>
        </w:rPr>
        <w:t xml:space="preserve"> </w:t>
      </w:r>
      <w:r w:rsidRPr="00DF4A50">
        <w:rPr>
          <w:rFonts w:eastAsia="Cambria"/>
          <w:w w:val="105"/>
          <w:sz w:val="22"/>
          <w:szCs w:val="22"/>
        </w:rPr>
        <w:t>causes</w:t>
      </w:r>
      <w:r w:rsidRPr="009F1131">
        <w:rPr>
          <w:rFonts w:eastAsia="Cambria"/>
          <w:w w:val="105"/>
          <w:sz w:val="22"/>
          <w:szCs w:val="22"/>
        </w:rPr>
        <w:t xml:space="preserve"> </w:t>
      </w:r>
      <w:r w:rsidRPr="00DF4A50">
        <w:rPr>
          <w:rFonts w:eastAsia="Cambria"/>
          <w:w w:val="105"/>
          <w:sz w:val="22"/>
          <w:szCs w:val="22"/>
        </w:rPr>
        <w:t>arising</w:t>
      </w:r>
      <w:r w:rsidRPr="009F1131">
        <w:rPr>
          <w:rFonts w:eastAsia="Cambria"/>
          <w:w w:val="105"/>
          <w:sz w:val="22"/>
          <w:szCs w:val="22"/>
        </w:rPr>
        <w:t xml:space="preserve"> </w:t>
      </w:r>
      <w:r w:rsidRPr="00DF4A50">
        <w:rPr>
          <w:rFonts w:eastAsia="Cambria"/>
          <w:w w:val="105"/>
          <w:sz w:val="22"/>
          <w:szCs w:val="22"/>
        </w:rPr>
        <w:t>as</w:t>
      </w:r>
      <w:r w:rsidRPr="009F1131">
        <w:rPr>
          <w:rFonts w:eastAsia="Cambria"/>
          <w:w w:val="105"/>
          <w:sz w:val="22"/>
          <w:szCs w:val="22"/>
        </w:rPr>
        <w:t xml:space="preserve"> </w:t>
      </w:r>
      <w:r w:rsidRPr="00DF4A50">
        <w:rPr>
          <w:rFonts w:eastAsia="Cambria"/>
          <w:w w:val="105"/>
          <w:sz w:val="22"/>
          <w:szCs w:val="22"/>
        </w:rPr>
        <w:t>consequence</w:t>
      </w:r>
      <w:r w:rsidRPr="009F1131">
        <w:rPr>
          <w:rFonts w:eastAsia="Cambria"/>
          <w:w w:val="105"/>
          <w:sz w:val="22"/>
          <w:szCs w:val="22"/>
        </w:rPr>
        <w:t xml:space="preserve"> </w:t>
      </w:r>
      <w:r w:rsidRPr="00DF4A50">
        <w:rPr>
          <w:rFonts w:eastAsia="Cambria"/>
          <w:w w:val="105"/>
          <w:sz w:val="22"/>
          <w:szCs w:val="22"/>
        </w:rPr>
        <w:t>of</w:t>
      </w:r>
      <w:r w:rsidRPr="009F1131">
        <w:rPr>
          <w:rFonts w:eastAsia="Cambria"/>
          <w:w w:val="105"/>
          <w:sz w:val="22"/>
          <w:szCs w:val="22"/>
        </w:rPr>
        <w:t xml:space="preserve"> </w:t>
      </w:r>
      <w:r w:rsidRPr="00DF4A50">
        <w:rPr>
          <w:rFonts w:eastAsia="Cambria"/>
          <w:w w:val="105"/>
          <w:sz w:val="22"/>
          <w:szCs w:val="22"/>
        </w:rPr>
        <w:t>his</w:t>
      </w:r>
      <w:r w:rsidRPr="009F1131">
        <w:rPr>
          <w:rFonts w:eastAsia="Cambria"/>
          <w:w w:val="105"/>
          <w:sz w:val="22"/>
          <w:szCs w:val="22"/>
        </w:rPr>
        <w:t xml:space="preserve"> </w:t>
      </w:r>
      <w:r w:rsidRPr="00DF4A50">
        <w:rPr>
          <w:rFonts w:eastAsia="Cambria"/>
          <w:w w:val="105"/>
          <w:sz w:val="22"/>
          <w:szCs w:val="22"/>
        </w:rPr>
        <w:t>methods</w:t>
      </w:r>
      <w:r w:rsidRPr="009F1131">
        <w:rPr>
          <w:rFonts w:eastAsia="Cambria"/>
          <w:w w:val="105"/>
          <w:sz w:val="22"/>
          <w:szCs w:val="22"/>
        </w:rPr>
        <w:t xml:space="preserve"> </w:t>
      </w:r>
      <w:r w:rsidRPr="00DF4A50">
        <w:rPr>
          <w:rFonts w:eastAsia="Cambria"/>
          <w:w w:val="105"/>
          <w:sz w:val="22"/>
          <w:szCs w:val="22"/>
        </w:rPr>
        <w:t>of</w:t>
      </w:r>
      <w:r w:rsidRPr="009F1131">
        <w:rPr>
          <w:rFonts w:eastAsia="Cambria"/>
          <w:w w:val="105"/>
          <w:sz w:val="22"/>
          <w:szCs w:val="22"/>
        </w:rPr>
        <w:t xml:space="preserve"> </w:t>
      </w:r>
      <w:r w:rsidRPr="00DF4A50">
        <w:rPr>
          <w:rFonts w:eastAsia="Cambria"/>
          <w:w w:val="105"/>
          <w:sz w:val="22"/>
          <w:szCs w:val="22"/>
        </w:rPr>
        <w:t>operation.</w:t>
      </w:r>
    </w:p>
    <w:p w:rsidR="005A48C5" w:rsidRPr="00DF4A50" w:rsidRDefault="005A48C5">
      <w:pPr>
        <w:widowControl w:val="0"/>
        <w:autoSpaceDE w:val="0"/>
        <w:autoSpaceDN w:val="0"/>
        <w:spacing w:before="4"/>
        <w:rPr>
          <w:rFonts w:eastAsia="Cambria"/>
          <w:sz w:val="22"/>
          <w:szCs w:val="22"/>
        </w:rPr>
      </w:pPr>
    </w:p>
    <w:p w:rsidR="005A48C5" w:rsidRPr="009F1131" w:rsidRDefault="00D11752" w:rsidP="009F1131">
      <w:pPr>
        <w:widowControl w:val="0"/>
        <w:autoSpaceDE w:val="0"/>
        <w:autoSpaceDN w:val="0"/>
        <w:spacing w:line="254" w:lineRule="auto"/>
        <w:ind w:left="1288" w:right="1608"/>
        <w:jc w:val="both"/>
        <w:rPr>
          <w:rFonts w:eastAsia="Cambria"/>
          <w:w w:val="105"/>
          <w:sz w:val="22"/>
          <w:szCs w:val="22"/>
        </w:rPr>
      </w:pPr>
      <w:r w:rsidRPr="00DF4A50">
        <w:rPr>
          <w:rFonts w:eastAsia="Cambria"/>
          <w:w w:val="105"/>
          <w:sz w:val="22"/>
          <w:szCs w:val="22"/>
        </w:rPr>
        <w:t>During</w:t>
      </w:r>
      <w:r w:rsidRPr="009F1131">
        <w:rPr>
          <w:rFonts w:eastAsia="Cambria"/>
          <w:w w:val="105"/>
          <w:sz w:val="22"/>
          <w:szCs w:val="22"/>
        </w:rPr>
        <w:t xml:space="preserve"> </w:t>
      </w:r>
      <w:r w:rsidRPr="00DF4A50">
        <w:rPr>
          <w:rFonts w:eastAsia="Cambria"/>
          <w:w w:val="105"/>
          <w:sz w:val="22"/>
          <w:szCs w:val="22"/>
        </w:rPr>
        <w:t>continuance</w:t>
      </w:r>
      <w:r w:rsidRPr="009F1131">
        <w:rPr>
          <w:rFonts w:eastAsia="Cambria"/>
          <w:w w:val="105"/>
          <w:sz w:val="22"/>
          <w:szCs w:val="22"/>
        </w:rPr>
        <w:t xml:space="preserve"> </w:t>
      </w:r>
      <w:r w:rsidRPr="00DF4A50">
        <w:rPr>
          <w:rFonts w:eastAsia="Cambria"/>
          <w:w w:val="105"/>
          <w:sz w:val="22"/>
          <w:szCs w:val="22"/>
        </w:rPr>
        <w:t>of</w:t>
      </w:r>
      <w:r w:rsidRPr="009F1131">
        <w:rPr>
          <w:rFonts w:eastAsia="Cambria"/>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Contract,</w:t>
      </w:r>
      <w:r w:rsidRPr="009F1131">
        <w:rPr>
          <w:rFonts w:eastAsia="Cambria"/>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Contractor</w:t>
      </w:r>
      <w:r w:rsidRPr="009F1131">
        <w:rPr>
          <w:rFonts w:eastAsia="Cambria"/>
          <w:w w:val="105"/>
          <w:sz w:val="22"/>
          <w:szCs w:val="22"/>
        </w:rPr>
        <w:t xml:space="preserve"> </w:t>
      </w:r>
      <w:r w:rsidRPr="00DF4A50">
        <w:rPr>
          <w:rFonts w:eastAsia="Cambria"/>
          <w:w w:val="105"/>
          <w:sz w:val="22"/>
          <w:szCs w:val="22"/>
        </w:rPr>
        <w:t>and</w:t>
      </w:r>
      <w:r w:rsidRPr="009F1131">
        <w:rPr>
          <w:rFonts w:eastAsia="Cambria"/>
          <w:w w:val="105"/>
          <w:sz w:val="22"/>
          <w:szCs w:val="22"/>
        </w:rPr>
        <w:t xml:space="preserve"> </w:t>
      </w:r>
      <w:r w:rsidRPr="00DF4A50">
        <w:rPr>
          <w:rFonts w:eastAsia="Cambria"/>
          <w:w w:val="105"/>
          <w:sz w:val="22"/>
          <w:szCs w:val="22"/>
        </w:rPr>
        <w:t>his</w:t>
      </w:r>
      <w:r w:rsidRPr="009F1131">
        <w:rPr>
          <w:rFonts w:eastAsia="Cambria"/>
          <w:w w:val="105"/>
          <w:sz w:val="22"/>
          <w:szCs w:val="22"/>
        </w:rPr>
        <w:t xml:space="preserve"> </w:t>
      </w:r>
      <w:r w:rsidRPr="00DF4A50">
        <w:rPr>
          <w:rFonts w:eastAsia="Cambria"/>
          <w:w w:val="105"/>
          <w:sz w:val="22"/>
          <w:szCs w:val="22"/>
        </w:rPr>
        <w:t>Sub-</w:t>
      </w:r>
      <w:r w:rsidRPr="009F1131">
        <w:rPr>
          <w:rFonts w:eastAsia="Cambria"/>
          <w:w w:val="105"/>
          <w:sz w:val="22"/>
          <w:szCs w:val="22"/>
        </w:rPr>
        <w:t xml:space="preserve"> </w:t>
      </w:r>
      <w:r w:rsidRPr="00DF4A50">
        <w:rPr>
          <w:rFonts w:eastAsia="Cambria"/>
          <w:w w:val="105"/>
          <w:sz w:val="22"/>
          <w:szCs w:val="22"/>
        </w:rPr>
        <w:t>contractors shall abide at</w:t>
      </w:r>
      <w:r w:rsidRPr="009F1131">
        <w:rPr>
          <w:rFonts w:eastAsia="Cambria"/>
          <w:w w:val="105"/>
          <w:sz w:val="22"/>
          <w:szCs w:val="22"/>
        </w:rPr>
        <w:t xml:space="preserve"> </w:t>
      </w:r>
      <w:r w:rsidRPr="00DF4A50">
        <w:rPr>
          <w:rFonts w:eastAsia="Cambria"/>
          <w:w w:val="105"/>
          <w:sz w:val="22"/>
          <w:szCs w:val="22"/>
        </w:rPr>
        <w:t>all times by all existing</w:t>
      </w:r>
      <w:r w:rsidRPr="009F1131">
        <w:rPr>
          <w:rFonts w:eastAsia="Cambria"/>
          <w:w w:val="105"/>
          <w:sz w:val="22"/>
          <w:szCs w:val="22"/>
        </w:rPr>
        <w:t xml:space="preserve"> </w:t>
      </w:r>
      <w:r w:rsidRPr="00DF4A50">
        <w:rPr>
          <w:rFonts w:eastAsia="Cambria"/>
          <w:w w:val="105"/>
          <w:sz w:val="22"/>
          <w:szCs w:val="22"/>
        </w:rPr>
        <w:t>enactments on</w:t>
      </w:r>
      <w:r w:rsidRPr="009F1131">
        <w:rPr>
          <w:rFonts w:eastAsia="Cambria"/>
          <w:w w:val="105"/>
          <w:sz w:val="22"/>
          <w:szCs w:val="22"/>
        </w:rPr>
        <w:t xml:space="preserve"> </w:t>
      </w:r>
      <w:r w:rsidRPr="00DF4A50">
        <w:rPr>
          <w:rFonts w:eastAsia="Cambria"/>
          <w:w w:val="105"/>
          <w:sz w:val="22"/>
          <w:szCs w:val="22"/>
        </w:rPr>
        <w:t>environmental protection and rules made thereunder, regulations,</w:t>
      </w:r>
      <w:r w:rsidRPr="009F1131">
        <w:rPr>
          <w:rFonts w:eastAsia="Cambria"/>
          <w:w w:val="105"/>
          <w:sz w:val="22"/>
          <w:szCs w:val="22"/>
        </w:rPr>
        <w:t xml:space="preserve"> </w:t>
      </w:r>
      <w:r w:rsidR="009C44F6" w:rsidRPr="00DF4A50">
        <w:rPr>
          <w:rFonts w:eastAsia="Cambria"/>
          <w:w w:val="105"/>
          <w:sz w:val="22"/>
          <w:szCs w:val="22"/>
        </w:rPr>
        <w:t>Letter</w:t>
      </w:r>
      <w:r w:rsidRPr="00DF4A50">
        <w:rPr>
          <w:rFonts w:eastAsia="Cambria"/>
          <w:w w:val="105"/>
          <w:sz w:val="22"/>
          <w:szCs w:val="22"/>
        </w:rPr>
        <w:t>s and bye-laws of the State or Central Government, or</w:t>
      </w:r>
      <w:r w:rsidRPr="009F1131">
        <w:rPr>
          <w:rFonts w:eastAsia="Cambria"/>
          <w:w w:val="105"/>
          <w:sz w:val="22"/>
          <w:szCs w:val="22"/>
        </w:rPr>
        <w:t xml:space="preserve"> </w:t>
      </w:r>
      <w:r w:rsidRPr="00DF4A50">
        <w:rPr>
          <w:rFonts w:eastAsia="Cambria"/>
          <w:w w:val="105"/>
          <w:sz w:val="22"/>
          <w:szCs w:val="22"/>
        </w:rPr>
        <w:t>local authorities and any other law, bye-law, regulations that may be</w:t>
      </w:r>
      <w:r w:rsidRPr="009F1131">
        <w:rPr>
          <w:rFonts w:eastAsia="Cambria"/>
          <w:w w:val="105"/>
          <w:sz w:val="22"/>
          <w:szCs w:val="22"/>
        </w:rPr>
        <w:t xml:space="preserve"> </w:t>
      </w:r>
      <w:r w:rsidRPr="00DF4A50">
        <w:rPr>
          <w:rFonts w:eastAsia="Cambria"/>
          <w:w w:val="105"/>
          <w:sz w:val="22"/>
          <w:szCs w:val="22"/>
        </w:rPr>
        <w:t xml:space="preserve">passed or </w:t>
      </w:r>
      <w:r w:rsidR="009C44F6" w:rsidRPr="00DF4A50">
        <w:rPr>
          <w:rFonts w:eastAsia="Cambria"/>
          <w:w w:val="105"/>
          <w:sz w:val="22"/>
          <w:szCs w:val="22"/>
        </w:rPr>
        <w:t>Letter</w:t>
      </w:r>
      <w:r w:rsidRPr="00DF4A50">
        <w:rPr>
          <w:rFonts w:eastAsia="Cambria"/>
          <w:w w:val="105"/>
          <w:sz w:val="22"/>
          <w:szCs w:val="22"/>
        </w:rPr>
        <w:t xml:space="preserve"> that may be issued in this respect in future by</w:t>
      </w:r>
      <w:r w:rsidRPr="009F1131">
        <w:rPr>
          <w:rFonts w:eastAsia="Cambria"/>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State</w:t>
      </w:r>
      <w:r w:rsidRPr="009F1131">
        <w:rPr>
          <w:rFonts w:eastAsia="Cambria"/>
          <w:w w:val="105"/>
          <w:sz w:val="22"/>
          <w:szCs w:val="22"/>
        </w:rPr>
        <w:t xml:space="preserve"> </w:t>
      </w:r>
      <w:r w:rsidRPr="00DF4A50">
        <w:rPr>
          <w:rFonts w:eastAsia="Cambria"/>
          <w:w w:val="105"/>
          <w:sz w:val="22"/>
          <w:szCs w:val="22"/>
        </w:rPr>
        <w:t>or</w:t>
      </w:r>
      <w:r w:rsidRPr="009F1131">
        <w:rPr>
          <w:rFonts w:eastAsia="Cambria"/>
          <w:w w:val="105"/>
          <w:sz w:val="22"/>
          <w:szCs w:val="22"/>
        </w:rPr>
        <w:t xml:space="preserve"> </w:t>
      </w:r>
      <w:r w:rsidRPr="00DF4A50">
        <w:rPr>
          <w:rFonts w:eastAsia="Cambria"/>
          <w:w w:val="105"/>
          <w:sz w:val="22"/>
          <w:szCs w:val="22"/>
        </w:rPr>
        <w:t>Central</w:t>
      </w:r>
      <w:r w:rsidRPr="009F1131">
        <w:rPr>
          <w:rFonts w:eastAsia="Cambria"/>
          <w:w w:val="105"/>
          <w:sz w:val="22"/>
          <w:szCs w:val="22"/>
        </w:rPr>
        <w:t xml:space="preserve"> </w:t>
      </w:r>
      <w:r w:rsidRPr="00DF4A50">
        <w:rPr>
          <w:rFonts w:eastAsia="Cambria"/>
          <w:w w:val="105"/>
          <w:sz w:val="22"/>
          <w:szCs w:val="22"/>
        </w:rPr>
        <w:t>Government</w:t>
      </w:r>
      <w:r w:rsidRPr="009F1131">
        <w:rPr>
          <w:rFonts w:eastAsia="Cambria"/>
          <w:w w:val="105"/>
          <w:sz w:val="22"/>
          <w:szCs w:val="22"/>
        </w:rPr>
        <w:t xml:space="preserve"> </w:t>
      </w:r>
      <w:r w:rsidRPr="00DF4A50">
        <w:rPr>
          <w:rFonts w:eastAsia="Cambria"/>
          <w:w w:val="105"/>
          <w:sz w:val="22"/>
          <w:szCs w:val="22"/>
        </w:rPr>
        <w:t>or</w:t>
      </w:r>
      <w:r w:rsidRPr="009F1131">
        <w:rPr>
          <w:rFonts w:eastAsia="Cambria"/>
          <w:w w:val="105"/>
          <w:sz w:val="22"/>
          <w:szCs w:val="22"/>
        </w:rPr>
        <w:t xml:space="preserve"> </w:t>
      </w:r>
      <w:r w:rsidRPr="00DF4A50">
        <w:rPr>
          <w:rFonts w:eastAsia="Cambria"/>
          <w:w w:val="105"/>
          <w:sz w:val="22"/>
          <w:szCs w:val="22"/>
        </w:rPr>
        <w:t>the</w:t>
      </w:r>
      <w:r w:rsidRPr="009F1131">
        <w:rPr>
          <w:rFonts w:eastAsia="Cambria"/>
          <w:w w:val="105"/>
          <w:sz w:val="22"/>
          <w:szCs w:val="22"/>
        </w:rPr>
        <w:t xml:space="preserve"> </w:t>
      </w:r>
      <w:r w:rsidRPr="00DF4A50">
        <w:rPr>
          <w:rFonts w:eastAsia="Cambria"/>
          <w:w w:val="105"/>
          <w:sz w:val="22"/>
          <w:szCs w:val="22"/>
        </w:rPr>
        <w:t>local authority.</w:t>
      </w:r>
    </w:p>
    <w:p w:rsidR="005A48C5" w:rsidRPr="00DF4A50" w:rsidRDefault="005A48C5">
      <w:pPr>
        <w:widowControl w:val="0"/>
        <w:autoSpaceDE w:val="0"/>
        <w:autoSpaceDN w:val="0"/>
        <w:rPr>
          <w:rFonts w:eastAsia="Cambria"/>
          <w:sz w:val="22"/>
          <w:szCs w:val="22"/>
        </w:rPr>
      </w:pPr>
    </w:p>
    <w:p w:rsidR="005A48C5" w:rsidRPr="00DF4A50" w:rsidRDefault="005A48C5">
      <w:pPr>
        <w:widowControl w:val="0"/>
        <w:autoSpaceDE w:val="0"/>
        <w:autoSpaceDN w:val="0"/>
        <w:rPr>
          <w:rFonts w:eastAsia="Cambria"/>
          <w:sz w:val="22"/>
          <w:szCs w:val="22"/>
        </w:rPr>
      </w:pPr>
    </w:p>
    <w:p w:rsidR="005A48C5" w:rsidRPr="00DF4A50" w:rsidRDefault="00D11752">
      <w:pPr>
        <w:widowControl w:val="0"/>
        <w:autoSpaceDE w:val="0"/>
        <w:autoSpaceDN w:val="0"/>
        <w:spacing w:line="254" w:lineRule="auto"/>
        <w:ind w:left="1288" w:right="1608"/>
        <w:jc w:val="both"/>
        <w:rPr>
          <w:rFonts w:eastAsia="Cambria"/>
          <w:sz w:val="22"/>
          <w:szCs w:val="22"/>
        </w:rPr>
      </w:pPr>
      <w:r w:rsidRPr="00DF4A50">
        <w:rPr>
          <w:rFonts w:eastAsia="Cambria"/>
          <w:w w:val="105"/>
          <w:sz w:val="22"/>
          <w:szCs w:val="22"/>
        </w:rPr>
        <w:t>Salient features of some of the major laws that are applicable are</w:t>
      </w:r>
      <w:r w:rsidRPr="00DF4A50">
        <w:rPr>
          <w:rFonts w:eastAsia="Cambria"/>
          <w:spacing w:val="1"/>
          <w:w w:val="105"/>
          <w:sz w:val="22"/>
          <w:szCs w:val="22"/>
        </w:rPr>
        <w:t xml:space="preserve"> </w:t>
      </w:r>
      <w:r w:rsidRPr="00DF4A50">
        <w:rPr>
          <w:rFonts w:eastAsia="Cambria"/>
          <w:w w:val="105"/>
          <w:sz w:val="22"/>
          <w:szCs w:val="22"/>
        </w:rPr>
        <w:t>given</w:t>
      </w:r>
      <w:r w:rsidRPr="00DF4A50">
        <w:rPr>
          <w:rFonts w:eastAsia="Cambria"/>
          <w:spacing w:val="4"/>
          <w:w w:val="105"/>
          <w:sz w:val="22"/>
          <w:szCs w:val="22"/>
        </w:rPr>
        <w:t xml:space="preserve"> </w:t>
      </w:r>
      <w:r w:rsidRPr="00DF4A50">
        <w:rPr>
          <w:rFonts w:eastAsia="Cambria"/>
          <w:w w:val="105"/>
          <w:sz w:val="22"/>
          <w:szCs w:val="22"/>
        </w:rPr>
        <w:t>below:</w:t>
      </w:r>
    </w:p>
    <w:p w:rsidR="005A48C5" w:rsidRPr="00DF4A50" w:rsidRDefault="005A48C5">
      <w:pPr>
        <w:widowControl w:val="0"/>
        <w:autoSpaceDE w:val="0"/>
        <w:autoSpaceDN w:val="0"/>
        <w:spacing w:before="6"/>
        <w:rPr>
          <w:rFonts w:eastAsia="Cambria"/>
          <w:sz w:val="22"/>
          <w:szCs w:val="22"/>
        </w:rPr>
      </w:pPr>
    </w:p>
    <w:p w:rsidR="005A48C5" w:rsidRPr="00CC583B" w:rsidRDefault="00D11752">
      <w:pPr>
        <w:widowControl w:val="0"/>
        <w:autoSpaceDE w:val="0"/>
        <w:autoSpaceDN w:val="0"/>
        <w:spacing w:line="254" w:lineRule="auto"/>
        <w:ind w:left="1288" w:right="1604"/>
        <w:jc w:val="both"/>
        <w:rPr>
          <w:rFonts w:eastAsia="Cambria"/>
          <w:w w:val="105"/>
          <w:sz w:val="22"/>
          <w:szCs w:val="22"/>
        </w:rPr>
      </w:pPr>
      <w:r w:rsidRPr="004D4D81">
        <w:rPr>
          <w:rFonts w:eastAsia="Cambria"/>
          <w:b/>
          <w:bCs/>
          <w:sz w:val="22"/>
          <w:szCs w:val="22"/>
        </w:rPr>
        <w:t>The</w:t>
      </w:r>
      <w:r w:rsidRPr="004D4D81">
        <w:rPr>
          <w:rFonts w:eastAsia="Cambria"/>
          <w:b/>
          <w:bCs/>
          <w:spacing w:val="1"/>
          <w:sz w:val="22"/>
          <w:szCs w:val="22"/>
        </w:rPr>
        <w:t xml:space="preserve"> </w:t>
      </w:r>
      <w:r w:rsidRPr="004D4D81">
        <w:rPr>
          <w:rFonts w:eastAsia="Cambria"/>
          <w:b/>
          <w:bCs/>
          <w:sz w:val="22"/>
          <w:szCs w:val="22"/>
        </w:rPr>
        <w:t>Water</w:t>
      </w:r>
      <w:r w:rsidRPr="004D4D81">
        <w:rPr>
          <w:rFonts w:eastAsia="Cambria"/>
          <w:b/>
          <w:bCs/>
          <w:spacing w:val="1"/>
          <w:sz w:val="22"/>
          <w:szCs w:val="22"/>
        </w:rPr>
        <w:t xml:space="preserve"> </w:t>
      </w:r>
      <w:r w:rsidRPr="004D4D81">
        <w:rPr>
          <w:rFonts w:eastAsia="Cambria"/>
          <w:b/>
          <w:bCs/>
          <w:sz w:val="22"/>
          <w:szCs w:val="22"/>
        </w:rPr>
        <w:t>(Prevention</w:t>
      </w:r>
      <w:r w:rsidRPr="004D4D81">
        <w:rPr>
          <w:rFonts w:eastAsia="Cambria"/>
          <w:b/>
          <w:bCs/>
          <w:spacing w:val="1"/>
          <w:sz w:val="22"/>
          <w:szCs w:val="22"/>
        </w:rPr>
        <w:t xml:space="preserve"> </w:t>
      </w:r>
      <w:r w:rsidRPr="004D4D81">
        <w:rPr>
          <w:rFonts w:eastAsia="Cambria"/>
          <w:b/>
          <w:bCs/>
          <w:sz w:val="22"/>
          <w:szCs w:val="22"/>
        </w:rPr>
        <w:t>and</w:t>
      </w:r>
      <w:r w:rsidRPr="004D4D81">
        <w:rPr>
          <w:rFonts w:eastAsia="Cambria"/>
          <w:b/>
          <w:bCs/>
          <w:spacing w:val="1"/>
          <w:sz w:val="22"/>
          <w:szCs w:val="22"/>
        </w:rPr>
        <w:t xml:space="preserve"> </w:t>
      </w:r>
      <w:r w:rsidRPr="004D4D81">
        <w:rPr>
          <w:rFonts w:eastAsia="Cambria"/>
          <w:b/>
          <w:bCs/>
          <w:sz w:val="22"/>
          <w:szCs w:val="22"/>
        </w:rPr>
        <w:t>Control</w:t>
      </w:r>
      <w:r w:rsidRPr="004D4D81">
        <w:rPr>
          <w:rFonts w:eastAsia="Cambria"/>
          <w:b/>
          <w:bCs/>
          <w:spacing w:val="1"/>
          <w:sz w:val="22"/>
          <w:szCs w:val="22"/>
        </w:rPr>
        <w:t xml:space="preserve"> </w:t>
      </w:r>
      <w:r w:rsidRPr="004D4D81">
        <w:rPr>
          <w:rFonts w:eastAsia="Cambria"/>
          <w:b/>
          <w:bCs/>
          <w:sz w:val="22"/>
          <w:szCs w:val="22"/>
        </w:rPr>
        <w:t>of</w:t>
      </w:r>
      <w:r w:rsidRPr="004D4D81">
        <w:rPr>
          <w:rFonts w:eastAsia="Cambria"/>
          <w:b/>
          <w:bCs/>
          <w:spacing w:val="1"/>
          <w:sz w:val="22"/>
          <w:szCs w:val="22"/>
        </w:rPr>
        <w:t xml:space="preserve"> </w:t>
      </w:r>
      <w:r w:rsidRPr="004D4D81">
        <w:rPr>
          <w:rFonts w:eastAsia="Cambria"/>
          <w:b/>
          <w:bCs/>
          <w:sz w:val="22"/>
          <w:szCs w:val="22"/>
        </w:rPr>
        <w:t>Pollution)</w:t>
      </w:r>
      <w:r w:rsidRPr="004D4D81">
        <w:rPr>
          <w:rFonts w:eastAsia="Cambria"/>
          <w:b/>
          <w:bCs/>
          <w:spacing w:val="1"/>
          <w:sz w:val="22"/>
          <w:szCs w:val="22"/>
        </w:rPr>
        <w:t xml:space="preserve"> </w:t>
      </w:r>
      <w:r w:rsidRPr="004D4D81">
        <w:rPr>
          <w:rFonts w:eastAsia="Cambria"/>
          <w:b/>
          <w:bCs/>
          <w:sz w:val="22"/>
          <w:szCs w:val="22"/>
        </w:rPr>
        <w:t>Act,</w:t>
      </w:r>
      <w:r w:rsidRPr="004D4D81">
        <w:rPr>
          <w:rFonts w:eastAsia="Cambria"/>
          <w:b/>
          <w:bCs/>
          <w:spacing w:val="1"/>
          <w:sz w:val="22"/>
          <w:szCs w:val="22"/>
        </w:rPr>
        <w:t xml:space="preserve"> </w:t>
      </w:r>
      <w:r w:rsidRPr="004D4D81">
        <w:rPr>
          <w:rFonts w:eastAsia="Cambria"/>
          <w:b/>
          <w:bCs/>
          <w:sz w:val="22"/>
          <w:szCs w:val="22"/>
        </w:rPr>
        <w:t>1974</w:t>
      </w:r>
      <w:r w:rsidRPr="00DF4A50">
        <w:rPr>
          <w:rFonts w:eastAsia="Cambria"/>
          <w:sz w:val="22"/>
          <w:szCs w:val="22"/>
        </w:rPr>
        <w:t>,</w:t>
      </w:r>
      <w:r w:rsidRPr="00DF4A50">
        <w:rPr>
          <w:rFonts w:eastAsia="Cambria"/>
          <w:spacing w:val="1"/>
          <w:sz w:val="22"/>
          <w:szCs w:val="22"/>
        </w:rPr>
        <w:t xml:space="preserve"> </w:t>
      </w:r>
      <w:proofErr w:type="gramStart"/>
      <w:r w:rsidRPr="00CC583B">
        <w:rPr>
          <w:rFonts w:eastAsia="Cambria"/>
          <w:w w:val="105"/>
          <w:sz w:val="22"/>
          <w:szCs w:val="22"/>
        </w:rPr>
        <w:t>This</w:t>
      </w:r>
      <w:proofErr w:type="gramEnd"/>
      <w:r w:rsidRPr="00CC583B">
        <w:rPr>
          <w:rFonts w:eastAsia="Cambria"/>
          <w:w w:val="105"/>
          <w:sz w:val="22"/>
          <w:szCs w:val="22"/>
        </w:rPr>
        <w:t xml:space="preserve"> provides for </w:t>
      </w:r>
      <w:r w:rsidRPr="00CC583B">
        <w:rPr>
          <w:rFonts w:eastAsia="Cambria"/>
          <w:w w:val="105"/>
          <w:sz w:val="22"/>
          <w:szCs w:val="22"/>
        </w:rPr>
        <w:lastRenderedPageBreak/>
        <w:t>the prevention and control of water pollution and the maintaining and restoring of wholesomeness of water. „Pollution‟ means such contamination of water or such alteration of the physical, chemical or biological properties of water or such discharge of any sewage or trade effluent or of any other liquid, gaseous or solid substance into water (whether directly or indirectly) as may, or is likely to, create a nuisance or render such water harmful or injurious to public health or safety, or to domestic, commercial, industrial, agricultural or other legitimate uses, or to the life and health of animals or plants or of aquatic organisms.</w:t>
      </w:r>
    </w:p>
    <w:p w:rsidR="005A48C5" w:rsidRPr="00DF4A50" w:rsidRDefault="005A48C5">
      <w:pPr>
        <w:widowControl w:val="0"/>
        <w:autoSpaceDE w:val="0"/>
        <w:autoSpaceDN w:val="0"/>
        <w:spacing w:before="5"/>
        <w:rPr>
          <w:rFonts w:eastAsia="Cambria"/>
          <w:sz w:val="22"/>
          <w:szCs w:val="22"/>
        </w:rPr>
      </w:pPr>
    </w:p>
    <w:p w:rsidR="005A48C5" w:rsidRPr="00CC583B" w:rsidRDefault="00D11752">
      <w:pPr>
        <w:widowControl w:val="0"/>
        <w:autoSpaceDE w:val="0"/>
        <w:autoSpaceDN w:val="0"/>
        <w:spacing w:line="254" w:lineRule="auto"/>
        <w:ind w:left="1288" w:right="1608"/>
        <w:jc w:val="both"/>
        <w:rPr>
          <w:rFonts w:eastAsia="Cambria"/>
          <w:w w:val="105"/>
          <w:sz w:val="22"/>
          <w:szCs w:val="22"/>
        </w:rPr>
      </w:pPr>
      <w:r w:rsidRPr="004D4D81">
        <w:rPr>
          <w:rFonts w:eastAsia="Cambria"/>
          <w:b/>
          <w:bCs/>
          <w:sz w:val="22"/>
          <w:szCs w:val="22"/>
        </w:rPr>
        <w:t>The</w:t>
      </w:r>
      <w:r w:rsidRPr="004D4D81">
        <w:rPr>
          <w:rFonts w:eastAsia="Cambria"/>
          <w:b/>
          <w:bCs/>
          <w:spacing w:val="1"/>
          <w:sz w:val="22"/>
          <w:szCs w:val="22"/>
        </w:rPr>
        <w:t xml:space="preserve"> </w:t>
      </w:r>
      <w:r w:rsidRPr="004D4D81">
        <w:rPr>
          <w:rFonts w:eastAsia="Cambria"/>
          <w:b/>
          <w:bCs/>
          <w:sz w:val="22"/>
          <w:szCs w:val="22"/>
        </w:rPr>
        <w:t>Air</w:t>
      </w:r>
      <w:r w:rsidRPr="004D4D81">
        <w:rPr>
          <w:rFonts w:eastAsia="Cambria"/>
          <w:b/>
          <w:bCs/>
          <w:spacing w:val="1"/>
          <w:sz w:val="22"/>
          <w:szCs w:val="22"/>
        </w:rPr>
        <w:t xml:space="preserve"> </w:t>
      </w:r>
      <w:r w:rsidRPr="004D4D81">
        <w:rPr>
          <w:rFonts w:eastAsia="Cambria"/>
          <w:b/>
          <w:bCs/>
          <w:sz w:val="22"/>
          <w:szCs w:val="22"/>
        </w:rPr>
        <w:t>(Prevention</w:t>
      </w:r>
      <w:r w:rsidRPr="004D4D81">
        <w:rPr>
          <w:rFonts w:eastAsia="Cambria"/>
          <w:b/>
          <w:bCs/>
          <w:spacing w:val="1"/>
          <w:sz w:val="22"/>
          <w:szCs w:val="22"/>
        </w:rPr>
        <w:t xml:space="preserve"> </w:t>
      </w:r>
      <w:r w:rsidRPr="004D4D81">
        <w:rPr>
          <w:rFonts w:eastAsia="Cambria"/>
          <w:b/>
          <w:bCs/>
          <w:sz w:val="22"/>
          <w:szCs w:val="22"/>
        </w:rPr>
        <w:t>and</w:t>
      </w:r>
      <w:r w:rsidRPr="004D4D81">
        <w:rPr>
          <w:rFonts w:eastAsia="Cambria"/>
          <w:b/>
          <w:bCs/>
          <w:spacing w:val="53"/>
          <w:sz w:val="22"/>
          <w:szCs w:val="22"/>
        </w:rPr>
        <w:t xml:space="preserve"> </w:t>
      </w:r>
      <w:r w:rsidRPr="004D4D81">
        <w:rPr>
          <w:rFonts w:eastAsia="Cambria"/>
          <w:b/>
          <w:bCs/>
          <w:sz w:val="22"/>
          <w:szCs w:val="22"/>
        </w:rPr>
        <w:t>Control</w:t>
      </w:r>
      <w:r w:rsidRPr="004D4D81">
        <w:rPr>
          <w:rFonts w:eastAsia="Cambria"/>
          <w:b/>
          <w:bCs/>
          <w:spacing w:val="53"/>
          <w:sz w:val="22"/>
          <w:szCs w:val="22"/>
        </w:rPr>
        <w:t xml:space="preserve"> </w:t>
      </w:r>
      <w:r w:rsidRPr="004D4D81">
        <w:rPr>
          <w:rFonts w:eastAsia="Cambria"/>
          <w:b/>
          <w:bCs/>
          <w:sz w:val="22"/>
          <w:szCs w:val="22"/>
        </w:rPr>
        <w:t>of</w:t>
      </w:r>
      <w:r w:rsidRPr="004D4D81">
        <w:rPr>
          <w:rFonts w:eastAsia="Cambria"/>
          <w:b/>
          <w:bCs/>
          <w:spacing w:val="53"/>
          <w:sz w:val="22"/>
          <w:szCs w:val="22"/>
        </w:rPr>
        <w:t xml:space="preserve"> </w:t>
      </w:r>
      <w:r w:rsidRPr="004D4D81">
        <w:rPr>
          <w:rFonts w:eastAsia="Cambria"/>
          <w:b/>
          <w:bCs/>
          <w:sz w:val="22"/>
          <w:szCs w:val="22"/>
        </w:rPr>
        <w:t>Pollution)</w:t>
      </w:r>
      <w:r w:rsidRPr="004D4D81">
        <w:rPr>
          <w:rFonts w:eastAsia="Cambria"/>
          <w:b/>
          <w:bCs/>
          <w:spacing w:val="53"/>
          <w:sz w:val="22"/>
          <w:szCs w:val="22"/>
        </w:rPr>
        <w:t xml:space="preserve"> </w:t>
      </w:r>
      <w:r w:rsidRPr="004D4D81">
        <w:rPr>
          <w:rFonts w:eastAsia="Cambria"/>
          <w:b/>
          <w:bCs/>
          <w:sz w:val="22"/>
          <w:szCs w:val="22"/>
        </w:rPr>
        <w:t>Act,</w:t>
      </w:r>
      <w:r w:rsidRPr="004D4D81">
        <w:rPr>
          <w:rFonts w:eastAsia="Cambria"/>
          <w:b/>
          <w:bCs/>
          <w:spacing w:val="53"/>
          <w:sz w:val="22"/>
          <w:szCs w:val="22"/>
        </w:rPr>
        <w:t xml:space="preserve"> </w:t>
      </w:r>
      <w:r w:rsidRPr="004D4D81">
        <w:rPr>
          <w:rFonts w:eastAsia="Cambria"/>
          <w:b/>
          <w:bCs/>
          <w:sz w:val="22"/>
          <w:szCs w:val="22"/>
        </w:rPr>
        <w:t>1981</w:t>
      </w:r>
      <w:r w:rsidRPr="00DF4A50">
        <w:rPr>
          <w:rFonts w:eastAsia="Cambria"/>
          <w:sz w:val="22"/>
          <w:szCs w:val="22"/>
        </w:rPr>
        <w:t>,</w:t>
      </w:r>
      <w:r w:rsidRPr="00DF4A50">
        <w:rPr>
          <w:rFonts w:eastAsia="Cambria"/>
          <w:spacing w:val="53"/>
          <w:sz w:val="22"/>
          <w:szCs w:val="22"/>
        </w:rPr>
        <w:t xml:space="preserve"> </w:t>
      </w:r>
      <w:proofErr w:type="gramStart"/>
      <w:r w:rsidRPr="00CC583B">
        <w:rPr>
          <w:rFonts w:eastAsia="Cambria"/>
          <w:w w:val="105"/>
          <w:sz w:val="22"/>
          <w:szCs w:val="22"/>
        </w:rPr>
        <w:t>This</w:t>
      </w:r>
      <w:proofErr w:type="gramEnd"/>
      <w:r w:rsidRPr="00CC583B">
        <w:rPr>
          <w:rFonts w:eastAsia="Cambria"/>
          <w:w w:val="105"/>
          <w:sz w:val="22"/>
          <w:szCs w:val="22"/>
        </w:rPr>
        <w:t xml:space="preserve"> provides for prevention, control and abatement of air pollution. „Air Pollution‟ means the presence in the atmosphere of any „air pollutant‟, which means any solid, liquid or gaseous substance (including noise) present in the atmosphere in such concentration as may be or tend to be injurious to human beings or other living creatures or plants or property or environment.</w:t>
      </w:r>
    </w:p>
    <w:p w:rsidR="005A48C5" w:rsidRPr="00DF4A50" w:rsidRDefault="005A48C5">
      <w:pPr>
        <w:widowControl w:val="0"/>
        <w:autoSpaceDE w:val="0"/>
        <w:autoSpaceDN w:val="0"/>
        <w:spacing w:before="5"/>
        <w:rPr>
          <w:rFonts w:eastAsia="Cambria"/>
          <w:sz w:val="22"/>
          <w:szCs w:val="22"/>
        </w:rPr>
      </w:pPr>
    </w:p>
    <w:p w:rsidR="005A48C5" w:rsidRPr="00DF4A50" w:rsidRDefault="00D11752" w:rsidP="007B538B">
      <w:pPr>
        <w:widowControl w:val="0"/>
        <w:autoSpaceDE w:val="0"/>
        <w:autoSpaceDN w:val="0"/>
        <w:spacing w:line="254" w:lineRule="auto"/>
        <w:ind w:left="1288" w:right="1604"/>
        <w:jc w:val="both"/>
        <w:rPr>
          <w:rFonts w:eastAsia="Cambria"/>
          <w:sz w:val="22"/>
          <w:szCs w:val="22"/>
        </w:rPr>
      </w:pPr>
      <w:r w:rsidRPr="004D4D81">
        <w:rPr>
          <w:rFonts w:eastAsia="Cambria"/>
          <w:b/>
          <w:bCs/>
          <w:sz w:val="22"/>
          <w:szCs w:val="22"/>
        </w:rPr>
        <w:t>The</w:t>
      </w:r>
      <w:r w:rsidRPr="004D4D81">
        <w:rPr>
          <w:rFonts w:eastAsia="Cambria"/>
          <w:b/>
          <w:bCs/>
          <w:spacing w:val="1"/>
          <w:sz w:val="22"/>
          <w:szCs w:val="22"/>
        </w:rPr>
        <w:t xml:space="preserve"> </w:t>
      </w:r>
      <w:r w:rsidRPr="004D4D81">
        <w:rPr>
          <w:rFonts w:eastAsia="Cambria"/>
          <w:b/>
          <w:bCs/>
          <w:sz w:val="22"/>
          <w:szCs w:val="22"/>
        </w:rPr>
        <w:t>Environment</w:t>
      </w:r>
      <w:r w:rsidRPr="004D4D81">
        <w:rPr>
          <w:rFonts w:eastAsia="Cambria"/>
          <w:b/>
          <w:bCs/>
          <w:spacing w:val="1"/>
          <w:sz w:val="22"/>
          <w:szCs w:val="22"/>
        </w:rPr>
        <w:t xml:space="preserve"> </w:t>
      </w:r>
      <w:r w:rsidRPr="004D4D81">
        <w:rPr>
          <w:rFonts w:eastAsia="Cambria"/>
          <w:b/>
          <w:bCs/>
          <w:sz w:val="22"/>
          <w:szCs w:val="22"/>
        </w:rPr>
        <w:t>(Protection)</w:t>
      </w:r>
      <w:r w:rsidRPr="004D4D81">
        <w:rPr>
          <w:rFonts w:eastAsia="Cambria"/>
          <w:b/>
          <w:bCs/>
          <w:spacing w:val="1"/>
          <w:sz w:val="22"/>
          <w:szCs w:val="22"/>
        </w:rPr>
        <w:t xml:space="preserve"> </w:t>
      </w:r>
      <w:r w:rsidRPr="004D4D81">
        <w:rPr>
          <w:rFonts w:eastAsia="Cambria"/>
          <w:b/>
          <w:bCs/>
          <w:sz w:val="22"/>
          <w:szCs w:val="22"/>
        </w:rPr>
        <w:t>Act,</w:t>
      </w:r>
      <w:r w:rsidRPr="004D4D81">
        <w:rPr>
          <w:rFonts w:eastAsia="Cambria"/>
          <w:b/>
          <w:bCs/>
          <w:spacing w:val="1"/>
          <w:sz w:val="22"/>
          <w:szCs w:val="22"/>
        </w:rPr>
        <w:t xml:space="preserve"> </w:t>
      </w:r>
      <w:r w:rsidRPr="004D4D81">
        <w:rPr>
          <w:rFonts w:eastAsia="Cambria"/>
          <w:b/>
          <w:bCs/>
          <w:sz w:val="22"/>
          <w:szCs w:val="22"/>
        </w:rPr>
        <w:t>1986</w:t>
      </w:r>
      <w:r w:rsidRPr="00DF4A50">
        <w:rPr>
          <w:rFonts w:eastAsia="Cambria"/>
          <w:sz w:val="22"/>
          <w:szCs w:val="22"/>
        </w:rPr>
        <w:t>,</w:t>
      </w:r>
      <w:r w:rsidRPr="00DF4A50">
        <w:rPr>
          <w:rFonts w:eastAsia="Cambria"/>
          <w:spacing w:val="1"/>
          <w:sz w:val="22"/>
          <w:szCs w:val="22"/>
        </w:rPr>
        <w:t xml:space="preserve"> </w:t>
      </w:r>
      <w:proofErr w:type="gramStart"/>
      <w:r w:rsidRPr="00CC583B">
        <w:rPr>
          <w:rFonts w:eastAsia="Cambria"/>
          <w:w w:val="105"/>
          <w:sz w:val="22"/>
          <w:szCs w:val="22"/>
        </w:rPr>
        <w:t>This</w:t>
      </w:r>
      <w:proofErr w:type="gramEnd"/>
      <w:r w:rsidRPr="00CC583B">
        <w:rPr>
          <w:rFonts w:eastAsia="Cambria"/>
          <w:w w:val="105"/>
          <w:sz w:val="22"/>
          <w:szCs w:val="22"/>
        </w:rPr>
        <w:t xml:space="preserve"> provides for the protection and improvement of environment and for matters connected therewith, and the prevention of hazards to human beings, other living creatures, plants and property. „Environment‟ includes water, air and land and the inter-relationship which exists</w:t>
      </w:r>
      <w:r w:rsidR="007B538B" w:rsidRPr="00CC583B">
        <w:rPr>
          <w:rFonts w:eastAsia="Cambria"/>
          <w:w w:val="105"/>
          <w:sz w:val="22"/>
          <w:szCs w:val="22"/>
        </w:rPr>
        <w:t xml:space="preserve"> </w:t>
      </w:r>
      <w:r w:rsidRPr="00DF4A50">
        <w:rPr>
          <w:rFonts w:eastAsia="Cambria"/>
          <w:w w:val="105"/>
          <w:sz w:val="22"/>
          <w:szCs w:val="22"/>
        </w:rPr>
        <w:t>among and between water, air and land, and human beings, other</w:t>
      </w:r>
      <w:r w:rsidRPr="00CC583B">
        <w:rPr>
          <w:rFonts w:eastAsia="Cambria"/>
          <w:w w:val="105"/>
          <w:sz w:val="22"/>
          <w:szCs w:val="22"/>
        </w:rPr>
        <w:t xml:space="preserve"> </w:t>
      </w:r>
      <w:proofErr w:type="spellStart"/>
      <w:r w:rsidRPr="00DF4A50">
        <w:rPr>
          <w:rFonts w:eastAsia="Cambria"/>
          <w:w w:val="105"/>
          <w:sz w:val="22"/>
          <w:szCs w:val="22"/>
        </w:rPr>
        <w:t>livin</w:t>
      </w:r>
      <w:proofErr w:type="spellEnd"/>
      <w:r w:rsidR="00822C31">
        <w:rPr>
          <w:rFonts w:eastAsia="Cambria"/>
          <w:w w:val="105"/>
          <w:sz w:val="22"/>
          <w:szCs w:val="22"/>
        </w:rPr>
        <w:t xml:space="preserve"> </w:t>
      </w:r>
      <w:r w:rsidRPr="00DF4A50">
        <w:rPr>
          <w:rFonts w:eastAsia="Cambria"/>
          <w:w w:val="105"/>
          <w:sz w:val="22"/>
          <w:szCs w:val="22"/>
        </w:rPr>
        <w:t>g</w:t>
      </w:r>
      <w:r w:rsidRPr="00CC583B">
        <w:rPr>
          <w:rFonts w:eastAsia="Cambria"/>
          <w:w w:val="105"/>
          <w:sz w:val="22"/>
          <w:szCs w:val="22"/>
        </w:rPr>
        <w:t xml:space="preserve"> </w:t>
      </w:r>
      <w:r w:rsidRPr="00DF4A50">
        <w:rPr>
          <w:rFonts w:eastAsia="Cambria"/>
          <w:w w:val="105"/>
          <w:sz w:val="22"/>
          <w:szCs w:val="22"/>
        </w:rPr>
        <w:t>creatures,</w:t>
      </w:r>
      <w:r w:rsidRPr="00CC583B">
        <w:rPr>
          <w:rFonts w:eastAsia="Cambria"/>
          <w:w w:val="105"/>
          <w:sz w:val="22"/>
          <w:szCs w:val="22"/>
        </w:rPr>
        <w:t xml:space="preserve"> </w:t>
      </w:r>
      <w:r w:rsidRPr="00DF4A50">
        <w:rPr>
          <w:rFonts w:eastAsia="Cambria"/>
          <w:w w:val="105"/>
          <w:sz w:val="22"/>
          <w:szCs w:val="22"/>
        </w:rPr>
        <w:t>plants,</w:t>
      </w:r>
      <w:r w:rsidRPr="00CC583B">
        <w:rPr>
          <w:rFonts w:eastAsia="Cambria"/>
          <w:w w:val="105"/>
          <w:sz w:val="22"/>
          <w:szCs w:val="22"/>
        </w:rPr>
        <w:t xml:space="preserve"> </w:t>
      </w:r>
      <w:r w:rsidRPr="00DF4A50">
        <w:rPr>
          <w:rFonts w:eastAsia="Cambria"/>
          <w:w w:val="105"/>
          <w:sz w:val="22"/>
          <w:szCs w:val="22"/>
        </w:rPr>
        <w:t>micro-organism</w:t>
      </w:r>
      <w:r w:rsidRPr="00CC583B">
        <w:rPr>
          <w:rFonts w:eastAsia="Cambria"/>
          <w:w w:val="105"/>
          <w:sz w:val="22"/>
          <w:szCs w:val="22"/>
        </w:rPr>
        <w:t xml:space="preserve"> </w:t>
      </w:r>
      <w:r w:rsidRPr="00DF4A50">
        <w:rPr>
          <w:rFonts w:eastAsia="Cambria"/>
          <w:w w:val="105"/>
          <w:sz w:val="22"/>
          <w:szCs w:val="22"/>
        </w:rPr>
        <w:t>and</w:t>
      </w:r>
      <w:r w:rsidRPr="00CC583B">
        <w:rPr>
          <w:rFonts w:eastAsia="Cambria"/>
          <w:w w:val="105"/>
          <w:sz w:val="22"/>
          <w:szCs w:val="22"/>
        </w:rPr>
        <w:t xml:space="preserve"> </w:t>
      </w:r>
      <w:r w:rsidRPr="00DF4A50">
        <w:rPr>
          <w:rFonts w:eastAsia="Cambria"/>
          <w:w w:val="105"/>
          <w:sz w:val="22"/>
          <w:szCs w:val="22"/>
        </w:rPr>
        <w:t>property.</w:t>
      </w:r>
    </w:p>
    <w:p w:rsidR="005A48C5" w:rsidRPr="00DF4A50" w:rsidRDefault="005A48C5">
      <w:pPr>
        <w:widowControl w:val="0"/>
        <w:autoSpaceDE w:val="0"/>
        <w:autoSpaceDN w:val="0"/>
        <w:spacing w:before="6"/>
        <w:rPr>
          <w:rFonts w:eastAsia="Cambria"/>
          <w:sz w:val="22"/>
          <w:szCs w:val="22"/>
        </w:rPr>
      </w:pPr>
    </w:p>
    <w:p w:rsidR="005A48C5" w:rsidRPr="00CC583B" w:rsidRDefault="00D11752">
      <w:pPr>
        <w:widowControl w:val="0"/>
        <w:autoSpaceDE w:val="0"/>
        <w:autoSpaceDN w:val="0"/>
        <w:spacing w:line="254" w:lineRule="auto"/>
        <w:ind w:left="1288" w:right="1604"/>
        <w:jc w:val="both"/>
        <w:rPr>
          <w:rFonts w:eastAsia="Cambria"/>
          <w:w w:val="105"/>
          <w:sz w:val="22"/>
          <w:szCs w:val="22"/>
        </w:rPr>
      </w:pPr>
      <w:r w:rsidRPr="004D4D81">
        <w:rPr>
          <w:rFonts w:eastAsia="Cambria"/>
          <w:b/>
          <w:bCs/>
          <w:w w:val="105"/>
          <w:sz w:val="22"/>
          <w:szCs w:val="22"/>
        </w:rPr>
        <w:t>The Public Liability Insurance Act, 1991,</w:t>
      </w:r>
      <w:r w:rsidRPr="00DF4A50">
        <w:rPr>
          <w:rFonts w:eastAsia="Cambria"/>
          <w:w w:val="105"/>
          <w:sz w:val="22"/>
          <w:szCs w:val="22"/>
        </w:rPr>
        <w:t xml:space="preserve"> This provides for public</w:t>
      </w:r>
      <w:r w:rsidRPr="00CC583B">
        <w:rPr>
          <w:rFonts w:eastAsia="Cambria"/>
          <w:w w:val="105"/>
          <w:sz w:val="22"/>
          <w:szCs w:val="22"/>
        </w:rPr>
        <w:t xml:space="preserve"> </w:t>
      </w:r>
      <w:r w:rsidRPr="00DF4A50">
        <w:rPr>
          <w:rFonts w:eastAsia="Cambria"/>
          <w:w w:val="105"/>
          <w:sz w:val="22"/>
          <w:szCs w:val="22"/>
        </w:rPr>
        <w:t>liability insurance for the purpose of providing immediate relief to</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persons</w:t>
      </w:r>
      <w:r w:rsidRPr="00CC583B">
        <w:rPr>
          <w:rFonts w:eastAsia="Cambria"/>
          <w:w w:val="105"/>
          <w:sz w:val="22"/>
          <w:szCs w:val="22"/>
        </w:rPr>
        <w:t xml:space="preserve"> </w:t>
      </w:r>
      <w:r w:rsidRPr="00DF4A50">
        <w:rPr>
          <w:rFonts w:eastAsia="Cambria"/>
          <w:w w:val="105"/>
          <w:sz w:val="22"/>
          <w:szCs w:val="22"/>
        </w:rPr>
        <w:t>affected</w:t>
      </w:r>
      <w:r w:rsidRPr="00CC583B">
        <w:rPr>
          <w:rFonts w:eastAsia="Cambria"/>
          <w:w w:val="105"/>
          <w:sz w:val="22"/>
          <w:szCs w:val="22"/>
        </w:rPr>
        <w:t xml:space="preserve"> </w:t>
      </w:r>
      <w:r w:rsidRPr="00DF4A50">
        <w:rPr>
          <w:rFonts w:eastAsia="Cambria"/>
          <w:w w:val="105"/>
          <w:sz w:val="22"/>
          <w:szCs w:val="22"/>
        </w:rPr>
        <w:t>by</w:t>
      </w:r>
      <w:r w:rsidRPr="00CC583B">
        <w:rPr>
          <w:rFonts w:eastAsia="Cambria"/>
          <w:w w:val="105"/>
          <w:sz w:val="22"/>
          <w:szCs w:val="22"/>
        </w:rPr>
        <w:t xml:space="preserve"> </w:t>
      </w:r>
      <w:r w:rsidRPr="00DF4A50">
        <w:rPr>
          <w:rFonts w:eastAsia="Cambria"/>
          <w:w w:val="105"/>
          <w:sz w:val="22"/>
          <w:szCs w:val="22"/>
        </w:rPr>
        <w:t>accident</w:t>
      </w:r>
      <w:r w:rsidRPr="00CC583B">
        <w:rPr>
          <w:rFonts w:eastAsia="Cambria"/>
          <w:w w:val="105"/>
          <w:sz w:val="22"/>
          <w:szCs w:val="22"/>
        </w:rPr>
        <w:t xml:space="preserve"> </w:t>
      </w:r>
      <w:r w:rsidRPr="00DF4A50">
        <w:rPr>
          <w:rFonts w:eastAsia="Cambria"/>
          <w:w w:val="105"/>
          <w:sz w:val="22"/>
          <w:szCs w:val="22"/>
        </w:rPr>
        <w:t>occurring</w:t>
      </w:r>
      <w:r w:rsidRPr="00CC583B">
        <w:rPr>
          <w:rFonts w:eastAsia="Cambria"/>
          <w:w w:val="105"/>
          <w:sz w:val="22"/>
          <w:szCs w:val="22"/>
        </w:rPr>
        <w:t xml:space="preserve"> </w:t>
      </w:r>
      <w:r w:rsidRPr="00DF4A50">
        <w:rPr>
          <w:rFonts w:eastAsia="Cambria"/>
          <w:w w:val="105"/>
          <w:sz w:val="22"/>
          <w:szCs w:val="22"/>
        </w:rPr>
        <w:t>while</w:t>
      </w:r>
      <w:r w:rsidRPr="00CC583B">
        <w:rPr>
          <w:rFonts w:eastAsia="Cambria"/>
          <w:w w:val="105"/>
          <w:sz w:val="22"/>
          <w:szCs w:val="22"/>
        </w:rPr>
        <w:t xml:space="preserve"> </w:t>
      </w:r>
      <w:r w:rsidRPr="00DF4A50">
        <w:rPr>
          <w:rFonts w:eastAsia="Cambria"/>
          <w:w w:val="105"/>
          <w:sz w:val="22"/>
          <w:szCs w:val="22"/>
        </w:rPr>
        <w:t>handling</w:t>
      </w:r>
      <w:r w:rsidRPr="00CC583B">
        <w:rPr>
          <w:rFonts w:eastAsia="Cambria"/>
          <w:w w:val="105"/>
          <w:sz w:val="22"/>
          <w:szCs w:val="22"/>
        </w:rPr>
        <w:t xml:space="preserve"> </w:t>
      </w:r>
      <w:r w:rsidRPr="00DF4A50">
        <w:rPr>
          <w:rFonts w:eastAsia="Cambria"/>
          <w:w w:val="105"/>
          <w:sz w:val="22"/>
          <w:szCs w:val="22"/>
        </w:rPr>
        <w:t>hazardous</w:t>
      </w:r>
      <w:r w:rsidRPr="00CC583B">
        <w:rPr>
          <w:rFonts w:eastAsia="Cambria"/>
          <w:w w:val="105"/>
          <w:sz w:val="22"/>
          <w:szCs w:val="22"/>
        </w:rPr>
        <w:t xml:space="preserve"> substances </w:t>
      </w:r>
      <w:r w:rsidRPr="00DF4A50">
        <w:rPr>
          <w:rFonts w:eastAsia="Cambria"/>
          <w:w w:val="105"/>
          <w:sz w:val="22"/>
          <w:szCs w:val="22"/>
        </w:rPr>
        <w:t>and</w:t>
      </w:r>
      <w:r w:rsidRPr="00CC583B">
        <w:rPr>
          <w:rFonts w:eastAsia="Cambria"/>
          <w:w w:val="105"/>
          <w:sz w:val="22"/>
          <w:szCs w:val="22"/>
        </w:rPr>
        <w:t xml:space="preserve"> </w:t>
      </w:r>
      <w:r w:rsidRPr="00DF4A50">
        <w:rPr>
          <w:rFonts w:eastAsia="Cambria"/>
          <w:w w:val="105"/>
          <w:sz w:val="22"/>
          <w:szCs w:val="22"/>
        </w:rPr>
        <w:t>for</w:t>
      </w:r>
      <w:r w:rsidRPr="00CC583B">
        <w:rPr>
          <w:rFonts w:eastAsia="Cambria"/>
          <w:w w:val="105"/>
          <w:sz w:val="22"/>
          <w:szCs w:val="22"/>
        </w:rPr>
        <w:t xml:space="preserve"> </w:t>
      </w:r>
      <w:r w:rsidRPr="00DF4A50">
        <w:rPr>
          <w:rFonts w:eastAsia="Cambria"/>
          <w:w w:val="105"/>
          <w:sz w:val="22"/>
          <w:szCs w:val="22"/>
        </w:rPr>
        <w:t>matters</w:t>
      </w:r>
      <w:r w:rsidRPr="00CC583B">
        <w:rPr>
          <w:rFonts w:eastAsia="Cambria"/>
          <w:w w:val="105"/>
          <w:sz w:val="22"/>
          <w:szCs w:val="22"/>
        </w:rPr>
        <w:t xml:space="preserve"> </w:t>
      </w:r>
      <w:r w:rsidRPr="00DF4A50">
        <w:rPr>
          <w:rFonts w:eastAsia="Cambria"/>
          <w:w w:val="105"/>
          <w:sz w:val="22"/>
          <w:szCs w:val="22"/>
        </w:rPr>
        <w:t>connected</w:t>
      </w:r>
      <w:r w:rsidRPr="00CC583B">
        <w:rPr>
          <w:rFonts w:eastAsia="Cambria"/>
          <w:w w:val="105"/>
          <w:sz w:val="22"/>
          <w:szCs w:val="22"/>
        </w:rPr>
        <w:t xml:space="preserve"> </w:t>
      </w:r>
      <w:r w:rsidRPr="00DF4A50">
        <w:rPr>
          <w:rFonts w:eastAsia="Cambria"/>
          <w:w w:val="105"/>
          <w:sz w:val="22"/>
          <w:szCs w:val="22"/>
        </w:rPr>
        <w:t>herewith</w:t>
      </w:r>
      <w:r w:rsidRPr="00CC583B">
        <w:rPr>
          <w:rFonts w:eastAsia="Cambria"/>
          <w:w w:val="105"/>
          <w:sz w:val="22"/>
          <w:szCs w:val="22"/>
        </w:rPr>
        <w:t xml:space="preserve"> </w:t>
      </w:r>
      <w:r w:rsidRPr="00DF4A50">
        <w:rPr>
          <w:rFonts w:eastAsia="Cambria"/>
          <w:w w:val="105"/>
          <w:sz w:val="22"/>
          <w:szCs w:val="22"/>
        </w:rPr>
        <w:t>or</w:t>
      </w:r>
      <w:r w:rsidRPr="00CC583B">
        <w:rPr>
          <w:rFonts w:eastAsia="Cambria"/>
          <w:w w:val="105"/>
          <w:sz w:val="22"/>
          <w:szCs w:val="22"/>
        </w:rPr>
        <w:t xml:space="preserve"> </w:t>
      </w:r>
      <w:r w:rsidRPr="00DF4A50">
        <w:rPr>
          <w:rFonts w:eastAsia="Cambria"/>
          <w:w w:val="105"/>
          <w:sz w:val="22"/>
          <w:szCs w:val="22"/>
        </w:rPr>
        <w:t>incidental</w:t>
      </w:r>
      <w:r w:rsidRPr="00CC583B">
        <w:rPr>
          <w:rFonts w:eastAsia="Cambria"/>
          <w:w w:val="105"/>
          <w:sz w:val="22"/>
          <w:szCs w:val="22"/>
        </w:rPr>
        <w:t xml:space="preserve"> </w:t>
      </w:r>
      <w:r w:rsidRPr="00DF4A50">
        <w:rPr>
          <w:rFonts w:eastAsia="Cambria"/>
          <w:w w:val="105"/>
          <w:sz w:val="22"/>
          <w:szCs w:val="22"/>
        </w:rPr>
        <w:t>thereto.</w:t>
      </w:r>
      <w:r w:rsidRPr="00CC583B">
        <w:rPr>
          <w:rFonts w:eastAsia="Cambria"/>
          <w:w w:val="105"/>
          <w:sz w:val="22"/>
          <w:szCs w:val="22"/>
        </w:rPr>
        <w:t xml:space="preserve"> </w:t>
      </w:r>
      <w:r w:rsidRPr="00DF4A50">
        <w:rPr>
          <w:rFonts w:eastAsia="Cambria"/>
          <w:w w:val="105"/>
          <w:sz w:val="22"/>
          <w:szCs w:val="22"/>
        </w:rPr>
        <w:t>Hazardous substance means any substance or preparation which is</w:t>
      </w:r>
      <w:r w:rsidRPr="00CC583B">
        <w:rPr>
          <w:rFonts w:eastAsia="Cambria"/>
          <w:w w:val="105"/>
          <w:sz w:val="22"/>
          <w:szCs w:val="22"/>
        </w:rPr>
        <w:t xml:space="preserve"> </w:t>
      </w:r>
      <w:r w:rsidRPr="00DF4A50">
        <w:rPr>
          <w:rFonts w:eastAsia="Cambria"/>
          <w:w w:val="105"/>
          <w:sz w:val="22"/>
          <w:szCs w:val="22"/>
        </w:rPr>
        <w:t>defined</w:t>
      </w:r>
      <w:r w:rsidRPr="00CC583B">
        <w:rPr>
          <w:rFonts w:eastAsia="Cambria"/>
          <w:w w:val="105"/>
          <w:sz w:val="22"/>
          <w:szCs w:val="22"/>
        </w:rPr>
        <w:t xml:space="preserve"> </w:t>
      </w:r>
      <w:r w:rsidRPr="00DF4A50">
        <w:rPr>
          <w:rFonts w:eastAsia="Cambria"/>
          <w:w w:val="105"/>
          <w:sz w:val="22"/>
          <w:szCs w:val="22"/>
        </w:rPr>
        <w:t>as</w:t>
      </w:r>
      <w:r w:rsidRPr="00CC583B">
        <w:rPr>
          <w:rFonts w:eastAsia="Cambria"/>
          <w:w w:val="105"/>
          <w:sz w:val="22"/>
          <w:szCs w:val="22"/>
        </w:rPr>
        <w:t xml:space="preserve"> </w:t>
      </w:r>
      <w:r w:rsidRPr="00DF4A50">
        <w:rPr>
          <w:rFonts w:eastAsia="Cambria"/>
          <w:w w:val="105"/>
          <w:sz w:val="22"/>
          <w:szCs w:val="22"/>
        </w:rPr>
        <w:t>hazardous</w:t>
      </w:r>
      <w:r w:rsidRPr="00CC583B">
        <w:rPr>
          <w:rFonts w:eastAsia="Cambria"/>
          <w:w w:val="105"/>
          <w:sz w:val="22"/>
          <w:szCs w:val="22"/>
        </w:rPr>
        <w:t xml:space="preserve"> </w:t>
      </w:r>
      <w:r w:rsidRPr="00DF4A50">
        <w:rPr>
          <w:rFonts w:eastAsia="Cambria"/>
          <w:w w:val="105"/>
          <w:sz w:val="22"/>
          <w:szCs w:val="22"/>
        </w:rPr>
        <w:t>substance</w:t>
      </w:r>
      <w:r w:rsidRPr="00CC583B">
        <w:rPr>
          <w:rFonts w:eastAsia="Cambria"/>
          <w:w w:val="105"/>
          <w:sz w:val="22"/>
          <w:szCs w:val="22"/>
        </w:rPr>
        <w:t xml:space="preserve"> </w:t>
      </w:r>
      <w:r w:rsidRPr="00DF4A50">
        <w:rPr>
          <w:rFonts w:eastAsia="Cambria"/>
          <w:w w:val="105"/>
          <w:sz w:val="22"/>
          <w:szCs w:val="22"/>
        </w:rPr>
        <w:t>under</w:t>
      </w:r>
      <w:r w:rsidRPr="00CC583B">
        <w:rPr>
          <w:rFonts w:eastAsia="Cambria"/>
          <w:w w:val="105"/>
          <w:sz w:val="22"/>
          <w:szCs w:val="22"/>
        </w:rPr>
        <w:t xml:space="preserve"> </w:t>
      </w:r>
      <w:r w:rsidRPr="00DF4A50">
        <w:rPr>
          <w:rFonts w:eastAsia="Cambria"/>
          <w:w w:val="105"/>
          <w:sz w:val="22"/>
          <w:szCs w:val="22"/>
        </w:rPr>
        <w:t>Environment</w:t>
      </w:r>
      <w:r w:rsidRPr="00CC583B">
        <w:rPr>
          <w:rFonts w:eastAsia="Cambria"/>
          <w:w w:val="105"/>
          <w:sz w:val="22"/>
          <w:szCs w:val="22"/>
        </w:rPr>
        <w:t xml:space="preserve"> </w:t>
      </w:r>
      <w:r w:rsidRPr="00DF4A50">
        <w:rPr>
          <w:rFonts w:eastAsia="Cambria"/>
          <w:w w:val="105"/>
          <w:sz w:val="22"/>
          <w:szCs w:val="22"/>
        </w:rPr>
        <w:t>(Protection)</w:t>
      </w:r>
      <w:r w:rsidRPr="00CC583B">
        <w:rPr>
          <w:rFonts w:eastAsia="Cambria"/>
          <w:w w:val="105"/>
          <w:sz w:val="22"/>
          <w:szCs w:val="22"/>
        </w:rPr>
        <w:t xml:space="preserve"> </w:t>
      </w:r>
      <w:r w:rsidRPr="00DF4A50">
        <w:rPr>
          <w:rFonts w:eastAsia="Cambria"/>
          <w:w w:val="105"/>
          <w:sz w:val="22"/>
          <w:szCs w:val="22"/>
        </w:rPr>
        <w:t>Act,</w:t>
      </w:r>
      <w:r w:rsidRPr="00CC583B">
        <w:rPr>
          <w:rFonts w:eastAsia="Cambria"/>
          <w:w w:val="105"/>
          <w:sz w:val="22"/>
          <w:szCs w:val="22"/>
        </w:rPr>
        <w:t xml:space="preserve"> </w:t>
      </w:r>
      <w:r w:rsidRPr="00DF4A50">
        <w:rPr>
          <w:rFonts w:eastAsia="Cambria"/>
          <w:w w:val="105"/>
          <w:sz w:val="22"/>
          <w:szCs w:val="22"/>
        </w:rPr>
        <w:t>1986,</w:t>
      </w:r>
      <w:r w:rsidRPr="00CC583B">
        <w:rPr>
          <w:rFonts w:eastAsia="Cambria"/>
          <w:w w:val="105"/>
          <w:sz w:val="22"/>
          <w:szCs w:val="22"/>
        </w:rPr>
        <w:t xml:space="preserve"> </w:t>
      </w:r>
      <w:r w:rsidRPr="00DF4A50">
        <w:rPr>
          <w:rFonts w:eastAsia="Cambria"/>
          <w:w w:val="105"/>
          <w:sz w:val="22"/>
          <w:szCs w:val="22"/>
        </w:rPr>
        <w:t>and</w:t>
      </w:r>
      <w:r w:rsidRPr="00CC583B">
        <w:rPr>
          <w:rFonts w:eastAsia="Cambria"/>
          <w:w w:val="105"/>
          <w:sz w:val="22"/>
          <w:szCs w:val="22"/>
        </w:rPr>
        <w:t xml:space="preserve"> </w:t>
      </w:r>
      <w:r w:rsidRPr="00DF4A50">
        <w:rPr>
          <w:rFonts w:eastAsia="Cambria"/>
          <w:w w:val="105"/>
          <w:sz w:val="22"/>
          <w:szCs w:val="22"/>
        </w:rPr>
        <w:t>exceeding</w:t>
      </w:r>
      <w:r w:rsidRPr="00CC583B">
        <w:rPr>
          <w:rFonts w:eastAsia="Cambria"/>
          <w:w w:val="105"/>
          <w:sz w:val="22"/>
          <w:szCs w:val="22"/>
        </w:rPr>
        <w:t xml:space="preserve"> </w:t>
      </w:r>
      <w:r w:rsidRPr="00DF4A50">
        <w:rPr>
          <w:rFonts w:eastAsia="Cambria"/>
          <w:w w:val="105"/>
          <w:sz w:val="22"/>
          <w:szCs w:val="22"/>
        </w:rPr>
        <w:t>such</w:t>
      </w:r>
      <w:r w:rsidRPr="00CC583B">
        <w:rPr>
          <w:rFonts w:eastAsia="Cambria"/>
          <w:w w:val="105"/>
          <w:sz w:val="22"/>
          <w:szCs w:val="22"/>
        </w:rPr>
        <w:t xml:space="preserve"> </w:t>
      </w:r>
      <w:r w:rsidRPr="00DF4A50">
        <w:rPr>
          <w:rFonts w:eastAsia="Cambria"/>
          <w:w w:val="105"/>
          <w:sz w:val="22"/>
          <w:szCs w:val="22"/>
        </w:rPr>
        <w:t>quantity</w:t>
      </w:r>
      <w:r w:rsidRPr="00CC583B">
        <w:rPr>
          <w:rFonts w:eastAsia="Cambria"/>
          <w:w w:val="105"/>
          <w:sz w:val="22"/>
          <w:szCs w:val="22"/>
        </w:rPr>
        <w:t xml:space="preserve"> </w:t>
      </w:r>
      <w:r w:rsidRPr="00DF4A50">
        <w:rPr>
          <w:rFonts w:eastAsia="Cambria"/>
          <w:w w:val="105"/>
          <w:sz w:val="22"/>
          <w:szCs w:val="22"/>
        </w:rPr>
        <w:t>as</w:t>
      </w:r>
      <w:r w:rsidRPr="00CC583B">
        <w:rPr>
          <w:rFonts w:eastAsia="Cambria"/>
          <w:w w:val="105"/>
          <w:sz w:val="22"/>
          <w:szCs w:val="22"/>
        </w:rPr>
        <w:t xml:space="preserve"> </w:t>
      </w:r>
      <w:r w:rsidRPr="00DF4A50">
        <w:rPr>
          <w:rFonts w:eastAsia="Cambria"/>
          <w:w w:val="105"/>
          <w:sz w:val="22"/>
          <w:szCs w:val="22"/>
        </w:rPr>
        <w:t>may</w:t>
      </w:r>
      <w:r w:rsidRPr="00CC583B">
        <w:rPr>
          <w:rFonts w:eastAsia="Cambria"/>
          <w:w w:val="105"/>
          <w:sz w:val="22"/>
          <w:szCs w:val="22"/>
        </w:rPr>
        <w:t xml:space="preserve"> </w:t>
      </w:r>
      <w:r w:rsidRPr="00DF4A50">
        <w:rPr>
          <w:rFonts w:eastAsia="Cambria"/>
          <w:w w:val="105"/>
          <w:sz w:val="22"/>
          <w:szCs w:val="22"/>
        </w:rPr>
        <w:t>be</w:t>
      </w:r>
      <w:r w:rsidRPr="00CC583B">
        <w:rPr>
          <w:rFonts w:eastAsia="Cambria"/>
          <w:w w:val="105"/>
          <w:sz w:val="22"/>
          <w:szCs w:val="22"/>
        </w:rPr>
        <w:t xml:space="preserve"> </w:t>
      </w:r>
      <w:r w:rsidRPr="00DF4A50">
        <w:rPr>
          <w:rFonts w:eastAsia="Cambria"/>
          <w:w w:val="105"/>
          <w:sz w:val="22"/>
          <w:szCs w:val="22"/>
        </w:rPr>
        <w:t>specified</w:t>
      </w:r>
      <w:r w:rsidRPr="00CC583B">
        <w:rPr>
          <w:rFonts w:eastAsia="Cambria"/>
          <w:w w:val="105"/>
          <w:sz w:val="22"/>
          <w:szCs w:val="22"/>
        </w:rPr>
        <w:t xml:space="preserve"> </w:t>
      </w:r>
      <w:r w:rsidRPr="00DF4A50">
        <w:rPr>
          <w:rFonts w:eastAsia="Cambria"/>
          <w:w w:val="105"/>
          <w:sz w:val="22"/>
          <w:szCs w:val="22"/>
        </w:rPr>
        <w:t>by</w:t>
      </w:r>
      <w:r w:rsidRPr="00CC583B">
        <w:rPr>
          <w:rFonts w:eastAsia="Cambria"/>
          <w:w w:val="105"/>
          <w:sz w:val="22"/>
          <w:szCs w:val="22"/>
        </w:rPr>
        <w:t xml:space="preserve"> </w:t>
      </w:r>
      <w:r w:rsidR="009C44F6" w:rsidRPr="00DF4A50">
        <w:rPr>
          <w:rFonts w:eastAsia="Cambria"/>
          <w:w w:val="105"/>
          <w:sz w:val="22"/>
          <w:szCs w:val="22"/>
        </w:rPr>
        <w:t>Letter</w:t>
      </w:r>
      <w:r w:rsidRPr="00CC583B">
        <w:rPr>
          <w:rFonts w:eastAsia="Cambria"/>
          <w:w w:val="105"/>
          <w:sz w:val="22"/>
          <w:szCs w:val="22"/>
        </w:rPr>
        <w:t xml:space="preserve"> </w:t>
      </w:r>
      <w:r w:rsidRPr="00DF4A50">
        <w:rPr>
          <w:rFonts w:eastAsia="Cambria"/>
          <w:w w:val="105"/>
          <w:sz w:val="22"/>
          <w:szCs w:val="22"/>
        </w:rPr>
        <w:t>by</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Central</w:t>
      </w:r>
      <w:r w:rsidRPr="00CC583B">
        <w:rPr>
          <w:rFonts w:eastAsia="Cambria"/>
          <w:w w:val="105"/>
          <w:sz w:val="22"/>
          <w:szCs w:val="22"/>
        </w:rPr>
        <w:t xml:space="preserve"> </w:t>
      </w:r>
      <w:r w:rsidRPr="00DF4A50">
        <w:rPr>
          <w:rFonts w:eastAsia="Cambria"/>
          <w:w w:val="105"/>
          <w:sz w:val="22"/>
          <w:szCs w:val="22"/>
        </w:rPr>
        <w:t>Government.</w:t>
      </w:r>
    </w:p>
    <w:p w:rsidR="005A48C5" w:rsidRPr="00DF4A50" w:rsidRDefault="005A48C5">
      <w:pPr>
        <w:widowControl w:val="0"/>
        <w:autoSpaceDE w:val="0"/>
        <w:autoSpaceDN w:val="0"/>
        <w:spacing w:before="4"/>
        <w:rPr>
          <w:rFonts w:eastAsia="Cambria"/>
          <w:sz w:val="22"/>
          <w:szCs w:val="22"/>
        </w:rPr>
      </w:pPr>
    </w:p>
    <w:p w:rsidR="005A48C5" w:rsidRPr="00CC583B" w:rsidRDefault="00D11752">
      <w:pPr>
        <w:widowControl w:val="0"/>
        <w:autoSpaceDE w:val="0"/>
        <w:autoSpaceDN w:val="0"/>
        <w:spacing w:before="1" w:line="249" w:lineRule="auto"/>
        <w:ind w:left="1828" w:right="1602" w:hanging="1712"/>
        <w:jc w:val="both"/>
        <w:rPr>
          <w:rFonts w:eastAsia="Cambria"/>
          <w:w w:val="105"/>
          <w:sz w:val="22"/>
          <w:szCs w:val="22"/>
        </w:rPr>
      </w:pPr>
      <w:r w:rsidRPr="00DF4A50">
        <w:rPr>
          <w:rFonts w:eastAsia="Cambria"/>
          <w:w w:val="105"/>
          <w:sz w:val="22"/>
          <w:szCs w:val="22"/>
        </w:rPr>
        <w:t>18.3.2.1</w:t>
      </w:r>
      <w:r w:rsidRPr="00DF4A50">
        <w:rPr>
          <w:rFonts w:eastAsia="Cambria"/>
          <w:spacing w:val="1"/>
          <w:w w:val="105"/>
          <w:sz w:val="22"/>
          <w:szCs w:val="22"/>
        </w:rPr>
        <w:t xml:space="preserve"> </w:t>
      </w:r>
      <w:r w:rsidR="00822C31">
        <w:rPr>
          <w:rFonts w:eastAsia="Cambria"/>
          <w:spacing w:val="1"/>
          <w:w w:val="105"/>
          <w:sz w:val="22"/>
          <w:szCs w:val="22"/>
        </w:rPr>
        <w:t xml:space="preserve">  </w:t>
      </w:r>
      <w:r w:rsidRPr="00DF4A50">
        <w:rPr>
          <w:rFonts w:eastAsia="Cambria"/>
          <w:w w:val="105"/>
          <w:sz w:val="22"/>
          <w:szCs w:val="22"/>
        </w:rPr>
        <w:t>(</w:t>
      </w:r>
      <w:proofErr w:type="spellStart"/>
      <w:r w:rsidRPr="00DF4A50">
        <w:rPr>
          <w:rFonts w:eastAsia="Cambria"/>
          <w:w w:val="105"/>
          <w:sz w:val="22"/>
          <w:szCs w:val="22"/>
        </w:rPr>
        <w:t>i</w:t>
      </w:r>
      <w:proofErr w:type="spellEnd"/>
      <w:r w:rsidRPr="00DF4A50">
        <w:rPr>
          <w:rFonts w:eastAsia="Cambria"/>
          <w:w w:val="105"/>
          <w:sz w:val="22"/>
          <w:szCs w:val="22"/>
        </w:rPr>
        <w:t>)</w:t>
      </w:r>
      <w:r w:rsidRPr="00DF4A50">
        <w:rPr>
          <w:rFonts w:eastAsia="Cambria"/>
          <w:spacing w:val="1"/>
          <w:w w:val="105"/>
          <w:sz w:val="22"/>
          <w:szCs w:val="22"/>
        </w:rPr>
        <w:t xml:space="preserve"> </w:t>
      </w:r>
      <w:r w:rsidR="00822C31">
        <w:rPr>
          <w:rFonts w:eastAsia="Cambria"/>
          <w:spacing w:val="1"/>
          <w:w w:val="105"/>
          <w:sz w:val="22"/>
          <w:szCs w:val="22"/>
        </w:rPr>
        <w:t xml:space="preserve"> </w:t>
      </w:r>
      <w:r w:rsidRPr="00DF4A50">
        <w:rPr>
          <w:rFonts w:eastAsia="Cambria"/>
          <w:w w:val="105"/>
          <w:sz w:val="22"/>
          <w:szCs w:val="22"/>
        </w:rPr>
        <w:t>The</w:t>
      </w:r>
      <w:r w:rsidRPr="00DF4A50">
        <w:rPr>
          <w:rFonts w:eastAsia="Cambria"/>
          <w:spacing w:val="1"/>
          <w:w w:val="105"/>
          <w:sz w:val="22"/>
          <w:szCs w:val="22"/>
        </w:rPr>
        <w:t xml:space="preserve"> </w:t>
      </w:r>
      <w:r w:rsidRPr="00DF4A50">
        <w:rPr>
          <w:rFonts w:eastAsia="Cambria"/>
          <w:w w:val="105"/>
          <w:sz w:val="22"/>
          <w:szCs w:val="22"/>
        </w:rPr>
        <w:t>Contractor</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(a)</w:t>
      </w:r>
      <w:r w:rsidRPr="00CC583B">
        <w:rPr>
          <w:rFonts w:eastAsia="Cambria"/>
          <w:w w:val="105"/>
          <w:sz w:val="22"/>
          <w:szCs w:val="22"/>
        </w:rPr>
        <w:t xml:space="preserve"> </w:t>
      </w:r>
      <w:r w:rsidRPr="00DF4A50">
        <w:rPr>
          <w:rFonts w:eastAsia="Cambria"/>
          <w:w w:val="105"/>
          <w:sz w:val="22"/>
          <w:szCs w:val="22"/>
        </w:rPr>
        <w:t>establish</w:t>
      </w:r>
      <w:r w:rsidRPr="00CC583B">
        <w:rPr>
          <w:rFonts w:eastAsia="Cambria"/>
          <w:w w:val="105"/>
          <w:sz w:val="22"/>
          <w:szCs w:val="22"/>
        </w:rPr>
        <w:t xml:space="preserve"> </w:t>
      </w:r>
      <w:r w:rsidRPr="00DF4A50">
        <w:rPr>
          <w:rFonts w:eastAsia="Cambria"/>
          <w:w w:val="105"/>
          <w:sz w:val="22"/>
          <w:szCs w:val="22"/>
        </w:rPr>
        <w:t>an</w:t>
      </w:r>
      <w:r w:rsidRPr="00CC583B">
        <w:rPr>
          <w:rFonts w:eastAsia="Cambria"/>
          <w:w w:val="105"/>
          <w:sz w:val="22"/>
          <w:szCs w:val="22"/>
        </w:rPr>
        <w:t xml:space="preserve"> </w:t>
      </w:r>
      <w:r w:rsidRPr="00DF4A50">
        <w:rPr>
          <w:rFonts w:eastAsia="Cambria"/>
          <w:w w:val="105"/>
          <w:sz w:val="22"/>
          <w:szCs w:val="22"/>
        </w:rPr>
        <w:t>operational</w:t>
      </w:r>
      <w:r w:rsidRPr="00CC583B">
        <w:rPr>
          <w:rFonts w:eastAsia="Cambria"/>
          <w:w w:val="105"/>
          <w:sz w:val="22"/>
          <w:szCs w:val="22"/>
        </w:rPr>
        <w:t xml:space="preserve"> </w:t>
      </w:r>
      <w:r w:rsidRPr="00DF4A50">
        <w:rPr>
          <w:rFonts w:eastAsia="Cambria"/>
          <w:w w:val="105"/>
          <w:sz w:val="22"/>
          <w:szCs w:val="22"/>
        </w:rPr>
        <w:t>system</w:t>
      </w:r>
      <w:r w:rsidRPr="00CC583B">
        <w:rPr>
          <w:rFonts w:eastAsia="Cambria"/>
          <w:w w:val="105"/>
          <w:sz w:val="22"/>
          <w:szCs w:val="22"/>
        </w:rPr>
        <w:t xml:space="preserve"> </w:t>
      </w:r>
      <w:r w:rsidRPr="00DF4A50">
        <w:rPr>
          <w:rFonts w:eastAsia="Cambria"/>
          <w:w w:val="105"/>
          <w:sz w:val="22"/>
          <w:szCs w:val="22"/>
        </w:rPr>
        <w:t>of</w:t>
      </w:r>
      <w:r w:rsidRPr="00CC583B">
        <w:rPr>
          <w:rFonts w:eastAsia="Cambria"/>
          <w:w w:val="105"/>
          <w:sz w:val="22"/>
          <w:szCs w:val="22"/>
        </w:rPr>
        <w:t xml:space="preserve"> </w:t>
      </w:r>
      <w:r w:rsidRPr="00DF4A50">
        <w:rPr>
          <w:rFonts w:eastAsia="Cambria"/>
          <w:w w:val="105"/>
          <w:sz w:val="22"/>
          <w:szCs w:val="22"/>
        </w:rPr>
        <w:t>managing</w:t>
      </w:r>
      <w:r w:rsidRPr="00CC583B">
        <w:rPr>
          <w:rFonts w:eastAsia="Cambria"/>
          <w:w w:val="105"/>
          <w:sz w:val="22"/>
          <w:szCs w:val="22"/>
        </w:rPr>
        <w:t xml:space="preserve"> </w:t>
      </w:r>
      <w:r w:rsidRPr="00DF4A50">
        <w:rPr>
          <w:rFonts w:eastAsia="Cambria"/>
          <w:w w:val="105"/>
          <w:sz w:val="22"/>
          <w:szCs w:val="22"/>
        </w:rPr>
        <w:t>environmental</w:t>
      </w:r>
      <w:r w:rsidRPr="00CC583B">
        <w:rPr>
          <w:rFonts w:eastAsia="Cambria"/>
          <w:w w:val="105"/>
          <w:sz w:val="22"/>
          <w:szCs w:val="22"/>
        </w:rPr>
        <w:t xml:space="preserve"> </w:t>
      </w:r>
      <w:r w:rsidRPr="00DF4A50">
        <w:rPr>
          <w:rFonts w:eastAsia="Cambria"/>
          <w:w w:val="105"/>
          <w:sz w:val="22"/>
          <w:szCs w:val="22"/>
        </w:rPr>
        <w:t>impacts,</w:t>
      </w:r>
      <w:r w:rsidRPr="00CC583B">
        <w:rPr>
          <w:rFonts w:eastAsia="Cambria"/>
          <w:w w:val="105"/>
          <w:sz w:val="22"/>
          <w:szCs w:val="22"/>
        </w:rPr>
        <w:t xml:space="preserve"> </w:t>
      </w:r>
      <w:r w:rsidRPr="00DF4A50">
        <w:rPr>
          <w:rFonts w:eastAsia="Cambria"/>
          <w:w w:val="105"/>
          <w:sz w:val="22"/>
          <w:szCs w:val="22"/>
        </w:rPr>
        <w:t>(b)</w:t>
      </w:r>
      <w:r w:rsidRPr="00CC583B">
        <w:rPr>
          <w:rFonts w:eastAsia="Cambria"/>
          <w:w w:val="105"/>
          <w:sz w:val="22"/>
          <w:szCs w:val="22"/>
        </w:rPr>
        <w:t xml:space="preserve"> </w:t>
      </w:r>
      <w:r w:rsidRPr="00DF4A50">
        <w:rPr>
          <w:rFonts w:eastAsia="Cambria"/>
          <w:w w:val="105"/>
          <w:sz w:val="22"/>
          <w:szCs w:val="22"/>
        </w:rPr>
        <w:t>carry</w:t>
      </w:r>
      <w:r w:rsidRPr="00CC583B">
        <w:rPr>
          <w:rFonts w:eastAsia="Cambria"/>
          <w:w w:val="105"/>
          <w:sz w:val="22"/>
          <w:szCs w:val="22"/>
        </w:rPr>
        <w:t xml:space="preserve"> </w:t>
      </w:r>
      <w:r w:rsidRPr="00DF4A50">
        <w:rPr>
          <w:rFonts w:eastAsia="Cambria"/>
          <w:w w:val="105"/>
          <w:sz w:val="22"/>
          <w:szCs w:val="22"/>
        </w:rPr>
        <w:t>out</w:t>
      </w:r>
      <w:r w:rsidRPr="00CC583B">
        <w:rPr>
          <w:rFonts w:eastAsia="Cambria"/>
          <w:w w:val="105"/>
          <w:sz w:val="22"/>
          <w:szCs w:val="22"/>
        </w:rPr>
        <w:t xml:space="preserve"> </w:t>
      </w:r>
      <w:r w:rsidRPr="00DF4A50">
        <w:rPr>
          <w:rFonts w:eastAsia="Cambria"/>
          <w:w w:val="105"/>
          <w:sz w:val="22"/>
          <w:szCs w:val="22"/>
        </w:rPr>
        <w:t>all</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monitoring</w:t>
      </w:r>
      <w:r w:rsidRPr="00CC583B">
        <w:rPr>
          <w:rFonts w:eastAsia="Cambria"/>
          <w:w w:val="105"/>
          <w:sz w:val="22"/>
          <w:szCs w:val="22"/>
        </w:rPr>
        <w:t xml:space="preserve"> </w:t>
      </w:r>
      <w:r w:rsidRPr="00DF4A50">
        <w:rPr>
          <w:rFonts w:eastAsia="Cambria"/>
          <w:w w:val="105"/>
          <w:sz w:val="22"/>
          <w:szCs w:val="22"/>
        </w:rPr>
        <w:t>and</w:t>
      </w:r>
      <w:r w:rsidRPr="00CC583B">
        <w:rPr>
          <w:rFonts w:eastAsia="Cambria"/>
          <w:w w:val="105"/>
          <w:sz w:val="22"/>
          <w:szCs w:val="22"/>
        </w:rPr>
        <w:t xml:space="preserve"> </w:t>
      </w:r>
      <w:r w:rsidRPr="00DF4A50">
        <w:rPr>
          <w:rFonts w:eastAsia="Cambria"/>
          <w:w w:val="105"/>
          <w:sz w:val="22"/>
          <w:szCs w:val="22"/>
        </w:rPr>
        <w:t>mitigation</w:t>
      </w:r>
      <w:r w:rsidRPr="00CC583B">
        <w:rPr>
          <w:rFonts w:eastAsia="Cambria"/>
          <w:w w:val="105"/>
          <w:sz w:val="22"/>
          <w:szCs w:val="22"/>
        </w:rPr>
        <w:t xml:space="preserve"> </w:t>
      </w:r>
      <w:r w:rsidRPr="00DF4A50">
        <w:rPr>
          <w:rFonts w:eastAsia="Cambria"/>
          <w:w w:val="105"/>
          <w:sz w:val="22"/>
          <w:szCs w:val="22"/>
        </w:rPr>
        <w:t>measures</w:t>
      </w:r>
      <w:r w:rsidRPr="00CC583B">
        <w:rPr>
          <w:rFonts w:eastAsia="Cambria"/>
          <w:w w:val="105"/>
          <w:sz w:val="22"/>
          <w:szCs w:val="22"/>
        </w:rPr>
        <w:t xml:space="preserve"> </w:t>
      </w:r>
      <w:r w:rsidRPr="00DF4A50">
        <w:rPr>
          <w:rFonts w:eastAsia="Cambria"/>
          <w:w w:val="105"/>
          <w:sz w:val="22"/>
          <w:szCs w:val="22"/>
        </w:rPr>
        <w:t>set</w:t>
      </w:r>
      <w:r w:rsidRPr="00CC583B">
        <w:rPr>
          <w:rFonts w:eastAsia="Cambria"/>
          <w:w w:val="105"/>
          <w:sz w:val="22"/>
          <w:szCs w:val="22"/>
        </w:rPr>
        <w:t xml:space="preserve"> </w:t>
      </w:r>
      <w:r w:rsidRPr="00DF4A50">
        <w:rPr>
          <w:rFonts w:eastAsia="Cambria"/>
          <w:w w:val="105"/>
          <w:sz w:val="22"/>
          <w:szCs w:val="22"/>
        </w:rPr>
        <w:t>forth</w:t>
      </w:r>
      <w:r w:rsidRPr="00CC583B">
        <w:rPr>
          <w:rFonts w:eastAsia="Cambria"/>
          <w:w w:val="105"/>
          <w:sz w:val="22"/>
          <w:szCs w:val="22"/>
        </w:rPr>
        <w:t xml:space="preserve"> </w:t>
      </w:r>
      <w:r w:rsidRPr="00DF4A50">
        <w:rPr>
          <w:rFonts w:eastAsia="Cambria"/>
          <w:w w:val="105"/>
          <w:sz w:val="22"/>
          <w:szCs w:val="22"/>
        </w:rPr>
        <w:t>in</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environment</w:t>
      </w:r>
      <w:r w:rsidRPr="00CC583B">
        <w:rPr>
          <w:rFonts w:eastAsia="Cambria"/>
          <w:w w:val="105"/>
          <w:sz w:val="22"/>
          <w:szCs w:val="22"/>
        </w:rPr>
        <w:t xml:space="preserve"> </w:t>
      </w:r>
      <w:r w:rsidRPr="00DF4A50">
        <w:rPr>
          <w:rFonts w:eastAsia="Cambria"/>
          <w:w w:val="105"/>
          <w:sz w:val="22"/>
          <w:szCs w:val="22"/>
        </w:rPr>
        <w:t>management</w:t>
      </w:r>
      <w:r w:rsidRPr="00CC583B">
        <w:rPr>
          <w:rFonts w:eastAsia="Cambria"/>
          <w:w w:val="105"/>
          <w:sz w:val="22"/>
          <w:szCs w:val="22"/>
        </w:rPr>
        <w:t xml:space="preserve"> </w:t>
      </w:r>
      <w:r w:rsidRPr="00DF4A50">
        <w:rPr>
          <w:rFonts w:eastAsia="Cambria"/>
          <w:w w:val="105"/>
          <w:sz w:val="22"/>
          <w:szCs w:val="22"/>
        </w:rPr>
        <w:t>plan</w:t>
      </w:r>
      <w:r w:rsidRPr="00CC583B">
        <w:rPr>
          <w:rFonts w:eastAsia="Cambria"/>
          <w:w w:val="105"/>
          <w:sz w:val="22"/>
          <w:szCs w:val="22"/>
        </w:rPr>
        <w:t xml:space="preserve"> </w:t>
      </w:r>
      <w:r w:rsidRPr="00DF4A50">
        <w:rPr>
          <w:rFonts w:eastAsia="Cambria"/>
          <w:w w:val="105"/>
          <w:sz w:val="22"/>
          <w:szCs w:val="22"/>
        </w:rPr>
        <w:t>attached</w:t>
      </w:r>
      <w:r w:rsidRPr="00CC583B">
        <w:rPr>
          <w:rFonts w:eastAsia="Cambria"/>
          <w:w w:val="105"/>
          <w:sz w:val="22"/>
          <w:szCs w:val="22"/>
        </w:rPr>
        <w:t xml:space="preserve"> </w:t>
      </w:r>
      <w:r w:rsidRPr="00DF4A50">
        <w:rPr>
          <w:rFonts w:eastAsia="Cambria"/>
          <w:w w:val="105"/>
          <w:sz w:val="22"/>
          <w:szCs w:val="22"/>
        </w:rPr>
        <w:t>to</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Special</w:t>
      </w:r>
      <w:r w:rsidRPr="00CC583B">
        <w:rPr>
          <w:rFonts w:eastAsia="Cambria"/>
          <w:w w:val="105"/>
          <w:sz w:val="22"/>
          <w:szCs w:val="22"/>
        </w:rPr>
        <w:t xml:space="preserve"> </w:t>
      </w:r>
      <w:r w:rsidRPr="00DF4A50">
        <w:rPr>
          <w:rFonts w:eastAsia="Cambria"/>
          <w:w w:val="105"/>
          <w:sz w:val="22"/>
          <w:szCs w:val="22"/>
        </w:rPr>
        <w:t>Conditions</w:t>
      </w:r>
      <w:r w:rsidRPr="00CC583B">
        <w:rPr>
          <w:rFonts w:eastAsia="Cambria"/>
          <w:w w:val="105"/>
          <w:sz w:val="22"/>
          <w:szCs w:val="22"/>
        </w:rPr>
        <w:t xml:space="preserve"> </w:t>
      </w:r>
      <w:r w:rsidRPr="00DF4A50">
        <w:rPr>
          <w:rFonts w:eastAsia="Cambria"/>
          <w:w w:val="105"/>
          <w:sz w:val="22"/>
          <w:szCs w:val="22"/>
        </w:rPr>
        <w:t>of</w:t>
      </w:r>
      <w:r w:rsidRPr="00CC583B">
        <w:rPr>
          <w:rFonts w:eastAsia="Cambria"/>
          <w:w w:val="105"/>
          <w:sz w:val="22"/>
          <w:szCs w:val="22"/>
        </w:rPr>
        <w:t xml:space="preserve"> </w:t>
      </w:r>
      <w:r w:rsidRPr="00DF4A50">
        <w:rPr>
          <w:rFonts w:eastAsia="Cambria"/>
          <w:w w:val="105"/>
          <w:sz w:val="22"/>
          <w:szCs w:val="22"/>
        </w:rPr>
        <w:t>Contract</w:t>
      </w:r>
      <w:r w:rsidRPr="00CC583B">
        <w:rPr>
          <w:rFonts w:eastAsia="Cambria"/>
          <w:w w:val="105"/>
          <w:sz w:val="22"/>
          <w:szCs w:val="22"/>
        </w:rPr>
        <w:t xml:space="preserve"> </w:t>
      </w:r>
      <w:r w:rsidRPr="00DF4A50">
        <w:rPr>
          <w:rFonts w:eastAsia="Cambria"/>
          <w:w w:val="105"/>
          <w:sz w:val="22"/>
          <w:szCs w:val="22"/>
        </w:rPr>
        <w:t>as</w:t>
      </w:r>
      <w:r w:rsidRPr="00DF4A50">
        <w:rPr>
          <w:rFonts w:eastAsia="Cambria"/>
          <w:spacing w:val="1"/>
          <w:w w:val="105"/>
          <w:sz w:val="22"/>
          <w:szCs w:val="22"/>
        </w:rPr>
        <w:t xml:space="preserve"> </w:t>
      </w:r>
      <w:r w:rsidRPr="00DF4A50">
        <w:rPr>
          <w:rFonts w:eastAsia="Cambria"/>
          <w:b/>
          <w:w w:val="105"/>
          <w:sz w:val="22"/>
          <w:szCs w:val="22"/>
        </w:rPr>
        <w:t>Appendix-I</w:t>
      </w:r>
      <w:r w:rsidRPr="00DF4A50">
        <w:rPr>
          <w:rFonts w:eastAsia="Cambria"/>
          <w:w w:val="105"/>
          <w:sz w:val="22"/>
          <w:szCs w:val="22"/>
        </w:rPr>
        <w:t>,</w:t>
      </w:r>
      <w:r w:rsidRPr="00DF4A50">
        <w:rPr>
          <w:rFonts w:eastAsia="Cambria"/>
          <w:spacing w:val="1"/>
          <w:w w:val="105"/>
          <w:sz w:val="22"/>
          <w:szCs w:val="22"/>
        </w:rPr>
        <w:t xml:space="preserve"> </w:t>
      </w:r>
      <w:r w:rsidRPr="00DF4A50">
        <w:rPr>
          <w:rFonts w:eastAsia="Cambria"/>
          <w:w w:val="105"/>
          <w:sz w:val="22"/>
          <w:szCs w:val="22"/>
        </w:rPr>
        <w:t>and</w:t>
      </w:r>
      <w:r w:rsidRPr="00CC583B">
        <w:rPr>
          <w:rFonts w:eastAsia="Cambria"/>
          <w:w w:val="105"/>
          <w:sz w:val="22"/>
          <w:szCs w:val="22"/>
        </w:rPr>
        <w:t xml:space="preserve"> </w:t>
      </w:r>
      <w:r w:rsidRPr="00DF4A50">
        <w:rPr>
          <w:rFonts w:eastAsia="Cambria"/>
          <w:w w:val="105"/>
          <w:sz w:val="22"/>
          <w:szCs w:val="22"/>
        </w:rPr>
        <w:t>(c)</w:t>
      </w:r>
      <w:r w:rsidRPr="00CC583B">
        <w:rPr>
          <w:rFonts w:eastAsia="Cambria"/>
          <w:w w:val="105"/>
          <w:sz w:val="22"/>
          <w:szCs w:val="22"/>
        </w:rPr>
        <w:t xml:space="preserve"> </w:t>
      </w:r>
      <w:r w:rsidRPr="00DF4A50">
        <w:rPr>
          <w:rFonts w:eastAsia="Cambria"/>
          <w:w w:val="105"/>
          <w:sz w:val="22"/>
          <w:szCs w:val="22"/>
        </w:rPr>
        <w:t>allocate</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budget required to ensure that such measures are carried out.</w:t>
      </w:r>
      <w:r w:rsidRPr="00CC583B">
        <w:rPr>
          <w:rFonts w:eastAsia="Cambria"/>
          <w:w w:val="105"/>
          <w:sz w:val="22"/>
          <w:szCs w:val="22"/>
        </w:rPr>
        <w:t xml:space="preserve"> </w:t>
      </w:r>
      <w:r w:rsidRPr="00DF4A50">
        <w:rPr>
          <w:rFonts w:eastAsia="Cambria"/>
          <w:w w:val="105"/>
          <w:sz w:val="22"/>
          <w:szCs w:val="22"/>
        </w:rPr>
        <w:t>The Contractor shall submit to the Employer (quarterly) semi-</w:t>
      </w:r>
      <w:r w:rsidRPr="00CC583B">
        <w:rPr>
          <w:rFonts w:eastAsia="Cambria"/>
          <w:w w:val="105"/>
          <w:sz w:val="22"/>
          <w:szCs w:val="22"/>
        </w:rPr>
        <w:t xml:space="preserve"> </w:t>
      </w:r>
      <w:r w:rsidRPr="00DF4A50">
        <w:rPr>
          <w:rFonts w:eastAsia="Cambria"/>
          <w:w w:val="105"/>
          <w:sz w:val="22"/>
          <w:szCs w:val="22"/>
        </w:rPr>
        <w:t>annual)</w:t>
      </w:r>
      <w:r w:rsidRPr="00CC583B">
        <w:rPr>
          <w:rFonts w:eastAsia="Cambria"/>
          <w:w w:val="105"/>
          <w:sz w:val="22"/>
          <w:szCs w:val="22"/>
        </w:rPr>
        <w:t xml:space="preserve"> </w:t>
      </w:r>
      <w:r w:rsidRPr="00DF4A50">
        <w:rPr>
          <w:rFonts w:eastAsia="Cambria"/>
          <w:w w:val="105"/>
          <w:sz w:val="22"/>
          <w:szCs w:val="22"/>
        </w:rPr>
        <w:t>reports</w:t>
      </w:r>
      <w:r w:rsidRPr="00CC583B">
        <w:rPr>
          <w:rFonts w:eastAsia="Cambria"/>
          <w:w w:val="105"/>
          <w:sz w:val="22"/>
          <w:szCs w:val="22"/>
        </w:rPr>
        <w:t xml:space="preserve"> </w:t>
      </w:r>
      <w:r w:rsidRPr="00DF4A50">
        <w:rPr>
          <w:rFonts w:eastAsia="Cambria"/>
          <w:w w:val="105"/>
          <w:sz w:val="22"/>
          <w:szCs w:val="22"/>
        </w:rPr>
        <w:t>on</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carrying</w:t>
      </w:r>
      <w:r w:rsidRPr="00CC583B">
        <w:rPr>
          <w:rFonts w:eastAsia="Cambria"/>
          <w:w w:val="105"/>
          <w:sz w:val="22"/>
          <w:szCs w:val="22"/>
        </w:rPr>
        <w:t xml:space="preserve"> </w:t>
      </w:r>
      <w:r w:rsidRPr="00DF4A50">
        <w:rPr>
          <w:rFonts w:eastAsia="Cambria"/>
          <w:w w:val="105"/>
          <w:sz w:val="22"/>
          <w:szCs w:val="22"/>
        </w:rPr>
        <w:t>out of</w:t>
      </w:r>
      <w:r w:rsidRPr="00CC583B">
        <w:rPr>
          <w:rFonts w:eastAsia="Cambria"/>
          <w:w w:val="105"/>
          <w:sz w:val="22"/>
          <w:szCs w:val="22"/>
        </w:rPr>
        <w:t xml:space="preserve"> </w:t>
      </w:r>
      <w:r w:rsidRPr="00DF4A50">
        <w:rPr>
          <w:rFonts w:eastAsia="Cambria"/>
          <w:w w:val="105"/>
          <w:sz w:val="22"/>
          <w:szCs w:val="22"/>
        </w:rPr>
        <w:t>such measures.</w:t>
      </w:r>
    </w:p>
    <w:p w:rsidR="005A48C5" w:rsidRPr="00DF4A50" w:rsidRDefault="005A48C5">
      <w:pPr>
        <w:widowControl w:val="0"/>
        <w:autoSpaceDE w:val="0"/>
        <w:autoSpaceDN w:val="0"/>
        <w:spacing w:before="10"/>
        <w:rPr>
          <w:rFonts w:eastAsia="Cambria"/>
          <w:sz w:val="22"/>
          <w:szCs w:val="22"/>
        </w:rPr>
      </w:pPr>
    </w:p>
    <w:p w:rsidR="005A48C5" w:rsidRPr="00CC583B" w:rsidRDefault="00D11752">
      <w:pPr>
        <w:widowControl w:val="0"/>
        <w:numPr>
          <w:ilvl w:val="0"/>
          <w:numId w:val="20"/>
        </w:numPr>
        <w:tabs>
          <w:tab w:val="left" w:pos="1829"/>
        </w:tabs>
        <w:autoSpaceDE w:val="0"/>
        <w:autoSpaceDN w:val="0"/>
        <w:spacing w:line="254" w:lineRule="auto"/>
        <w:ind w:right="1606"/>
        <w:jc w:val="both"/>
        <w:rPr>
          <w:rFonts w:eastAsia="Cambria"/>
          <w:w w:val="105"/>
          <w:sz w:val="22"/>
          <w:szCs w:val="22"/>
        </w:rPr>
      </w:pPr>
      <w:r w:rsidRPr="00DF4A50">
        <w:rPr>
          <w:rFonts w:eastAsia="Cambria"/>
          <w:w w:val="105"/>
          <w:sz w:val="22"/>
          <w:szCs w:val="22"/>
        </w:rPr>
        <w:t>The Contractor shall adequately record the conditions of roads,</w:t>
      </w:r>
      <w:r w:rsidRPr="00CC583B">
        <w:rPr>
          <w:rFonts w:eastAsia="Cambria"/>
          <w:w w:val="105"/>
          <w:sz w:val="22"/>
          <w:szCs w:val="22"/>
        </w:rPr>
        <w:t xml:space="preserve"> </w:t>
      </w:r>
      <w:r w:rsidRPr="00DF4A50">
        <w:rPr>
          <w:rFonts w:eastAsia="Cambria"/>
          <w:w w:val="105"/>
          <w:sz w:val="22"/>
          <w:szCs w:val="22"/>
        </w:rPr>
        <w:t>agricultural land and other infrastructure prior to transport of</w:t>
      </w:r>
      <w:r w:rsidRPr="00CC583B">
        <w:rPr>
          <w:rFonts w:eastAsia="Cambria"/>
          <w:w w:val="105"/>
          <w:sz w:val="22"/>
          <w:szCs w:val="22"/>
        </w:rPr>
        <w:t xml:space="preserve"> </w:t>
      </w:r>
      <w:r w:rsidRPr="00DF4A50">
        <w:rPr>
          <w:rFonts w:eastAsia="Cambria"/>
          <w:w w:val="105"/>
          <w:sz w:val="22"/>
          <w:szCs w:val="22"/>
        </w:rPr>
        <w:t>material</w:t>
      </w:r>
      <w:r w:rsidRPr="00CC583B">
        <w:rPr>
          <w:rFonts w:eastAsia="Cambria"/>
          <w:w w:val="105"/>
          <w:sz w:val="22"/>
          <w:szCs w:val="22"/>
        </w:rPr>
        <w:t xml:space="preserve"> </w:t>
      </w:r>
      <w:r w:rsidRPr="00DF4A50">
        <w:rPr>
          <w:rFonts w:eastAsia="Cambria"/>
          <w:w w:val="105"/>
          <w:sz w:val="22"/>
          <w:szCs w:val="22"/>
        </w:rPr>
        <w:t>and</w:t>
      </w:r>
      <w:r w:rsidRPr="00CC583B">
        <w:rPr>
          <w:rFonts w:eastAsia="Cambria"/>
          <w:w w:val="105"/>
          <w:sz w:val="22"/>
          <w:szCs w:val="22"/>
        </w:rPr>
        <w:t xml:space="preserve"> </w:t>
      </w:r>
      <w:r w:rsidRPr="00DF4A50">
        <w:rPr>
          <w:rFonts w:eastAsia="Cambria"/>
          <w:w w:val="105"/>
          <w:sz w:val="22"/>
          <w:szCs w:val="22"/>
        </w:rPr>
        <w:t>construction</w:t>
      </w:r>
      <w:r w:rsidRPr="00CC583B">
        <w:rPr>
          <w:rFonts w:eastAsia="Cambria"/>
          <w:w w:val="105"/>
          <w:sz w:val="22"/>
          <w:szCs w:val="22"/>
        </w:rPr>
        <w:t xml:space="preserve"> </w:t>
      </w:r>
      <w:r w:rsidRPr="00DF4A50">
        <w:rPr>
          <w:rFonts w:eastAsia="Cambria"/>
          <w:w w:val="105"/>
          <w:sz w:val="22"/>
          <w:szCs w:val="22"/>
        </w:rPr>
        <w:t>commencement,</w:t>
      </w:r>
      <w:r w:rsidRPr="00CC583B">
        <w:rPr>
          <w:rFonts w:eastAsia="Cambria"/>
          <w:w w:val="105"/>
          <w:sz w:val="22"/>
          <w:szCs w:val="22"/>
        </w:rPr>
        <w:t xml:space="preserve"> </w:t>
      </w:r>
      <w:r w:rsidRPr="00DF4A50">
        <w:rPr>
          <w:rFonts w:eastAsia="Cambria"/>
          <w:w w:val="105"/>
          <w:sz w:val="22"/>
          <w:szCs w:val="22"/>
        </w:rPr>
        <w:t>and</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fully</w:t>
      </w:r>
      <w:r w:rsidRPr="00CC583B">
        <w:rPr>
          <w:rFonts w:eastAsia="Cambria"/>
          <w:w w:val="105"/>
          <w:sz w:val="22"/>
          <w:szCs w:val="22"/>
        </w:rPr>
        <w:t xml:space="preserve"> </w:t>
      </w:r>
      <w:r w:rsidRPr="00DF4A50">
        <w:rPr>
          <w:rFonts w:eastAsia="Cambria"/>
          <w:w w:val="105"/>
          <w:sz w:val="22"/>
          <w:szCs w:val="22"/>
        </w:rPr>
        <w:t>reinstate pathways, other local infrastructure and agricultural</w:t>
      </w:r>
      <w:r w:rsidRPr="00CC583B">
        <w:rPr>
          <w:rFonts w:eastAsia="Cambria"/>
          <w:w w:val="105"/>
          <w:sz w:val="22"/>
          <w:szCs w:val="22"/>
        </w:rPr>
        <w:t xml:space="preserve"> </w:t>
      </w:r>
      <w:r w:rsidRPr="00DF4A50">
        <w:rPr>
          <w:rFonts w:eastAsia="Cambria"/>
          <w:w w:val="105"/>
          <w:sz w:val="22"/>
          <w:szCs w:val="22"/>
        </w:rPr>
        <w:t xml:space="preserve">land to </w:t>
      </w:r>
      <w:r w:rsidR="00D17AC0" w:rsidRPr="00DF4A50">
        <w:rPr>
          <w:rFonts w:eastAsia="Cambria"/>
          <w:w w:val="105"/>
          <w:sz w:val="22"/>
          <w:szCs w:val="22"/>
        </w:rPr>
        <w:t>at least</w:t>
      </w:r>
      <w:r w:rsidRPr="00DF4A50">
        <w:rPr>
          <w:rFonts w:eastAsia="Cambria"/>
          <w:w w:val="105"/>
          <w:sz w:val="22"/>
          <w:szCs w:val="22"/>
        </w:rPr>
        <w:t xml:space="preserve"> their pre-project condition upon construction</w:t>
      </w:r>
      <w:r w:rsidRPr="00CC583B">
        <w:rPr>
          <w:rFonts w:eastAsia="Cambria"/>
          <w:w w:val="105"/>
          <w:sz w:val="22"/>
          <w:szCs w:val="22"/>
        </w:rPr>
        <w:t xml:space="preserve"> </w:t>
      </w:r>
      <w:r w:rsidRPr="00DF4A50">
        <w:rPr>
          <w:rFonts w:eastAsia="Cambria"/>
          <w:w w:val="105"/>
          <w:sz w:val="22"/>
          <w:szCs w:val="22"/>
        </w:rPr>
        <w:t>completion.</w:t>
      </w:r>
    </w:p>
    <w:p w:rsidR="005A48C5" w:rsidRPr="00DF4A50" w:rsidRDefault="005A48C5">
      <w:pPr>
        <w:widowControl w:val="0"/>
        <w:autoSpaceDE w:val="0"/>
        <w:autoSpaceDN w:val="0"/>
        <w:spacing w:before="7"/>
        <w:rPr>
          <w:rFonts w:eastAsia="Cambria"/>
          <w:sz w:val="22"/>
          <w:szCs w:val="22"/>
        </w:rPr>
      </w:pPr>
    </w:p>
    <w:p w:rsidR="005A48C5" w:rsidRPr="00DF4A50" w:rsidRDefault="00D11752">
      <w:pPr>
        <w:widowControl w:val="0"/>
        <w:numPr>
          <w:ilvl w:val="0"/>
          <w:numId w:val="20"/>
        </w:numPr>
        <w:tabs>
          <w:tab w:val="left" w:pos="1829"/>
        </w:tabs>
        <w:autoSpaceDE w:val="0"/>
        <w:autoSpaceDN w:val="0"/>
        <w:spacing w:before="1" w:line="254" w:lineRule="auto"/>
        <w:ind w:right="1608"/>
        <w:jc w:val="both"/>
        <w:rPr>
          <w:rFonts w:eastAsia="Cambria"/>
          <w:sz w:val="22"/>
          <w:szCs w:val="22"/>
        </w:rPr>
      </w:pPr>
      <w:r w:rsidRPr="00DF4A50">
        <w:rPr>
          <w:rFonts w:eastAsia="Cambria"/>
          <w:w w:val="105"/>
          <w:sz w:val="22"/>
          <w:szCs w:val="22"/>
        </w:rPr>
        <w:t>The Contractor shall undertake detailed survey of the affected</w:t>
      </w:r>
      <w:r w:rsidRPr="00CC583B">
        <w:rPr>
          <w:rFonts w:eastAsia="Cambria"/>
          <w:w w:val="105"/>
          <w:sz w:val="22"/>
          <w:szCs w:val="22"/>
        </w:rPr>
        <w:t xml:space="preserve"> </w:t>
      </w:r>
      <w:r w:rsidRPr="00DF4A50">
        <w:rPr>
          <w:rFonts w:eastAsia="Cambria"/>
          <w:w w:val="105"/>
          <w:sz w:val="22"/>
          <w:szCs w:val="22"/>
        </w:rPr>
        <w:t>persons during transmission line alignment finalization under</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Project,</w:t>
      </w:r>
      <w:r w:rsidRPr="00CC583B">
        <w:rPr>
          <w:rFonts w:eastAsia="Cambria"/>
          <w:w w:val="105"/>
          <w:sz w:val="22"/>
          <w:szCs w:val="22"/>
        </w:rPr>
        <w:t xml:space="preserve"> </w:t>
      </w:r>
      <w:r w:rsidRPr="00DF4A50">
        <w:rPr>
          <w:rFonts w:eastAsia="Cambria"/>
          <w:w w:val="105"/>
          <w:sz w:val="22"/>
          <w:szCs w:val="22"/>
        </w:rPr>
        <w:t>where</w:t>
      </w:r>
      <w:r w:rsidRPr="00CC583B">
        <w:rPr>
          <w:rFonts w:eastAsia="Cambria"/>
          <w:w w:val="105"/>
          <w:sz w:val="22"/>
          <w:szCs w:val="22"/>
        </w:rPr>
        <w:t xml:space="preserve"> </w:t>
      </w:r>
      <w:r w:rsidRPr="00DF4A50">
        <w:rPr>
          <w:rFonts w:eastAsia="Cambria"/>
          <w:w w:val="105"/>
          <w:sz w:val="22"/>
          <w:szCs w:val="22"/>
        </w:rPr>
        <w:t>applicable.</w:t>
      </w:r>
      <w:r w:rsidRPr="00CC583B">
        <w:rPr>
          <w:rFonts w:eastAsia="Cambria"/>
          <w:w w:val="105"/>
          <w:sz w:val="22"/>
          <w:szCs w:val="22"/>
        </w:rPr>
        <w:t xml:space="preserve"> </w:t>
      </w:r>
      <w:r w:rsidRPr="00DF4A50">
        <w:rPr>
          <w:rFonts w:eastAsia="Cambria"/>
          <w:w w:val="105"/>
          <w:sz w:val="22"/>
          <w:szCs w:val="22"/>
        </w:rPr>
        <w:t>and</w:t>
      </w:r>
    </w:p>
    <w:p w:rsidR="005A48C5" w:rsidRPr="00DF4A50" w:rsidRDefault="005A48C5">
      <w:pPr>
        <w:widowControl w:val="0"/>
        <w:autoSpaceDE w:val="0"/>
        <w:autoSpaceDN w:val="0"/>
        <w:spacing w:before="4"/>
        <w:rPr>
          <w:rFonts w:eastAsia="Cambria"/>
          <w:sz w:val="22"/>
          <w:szCs w:val="22"/>
        </w:rPr>
      </w:pPr>
    </w:p>
    <w:p w:rsidR="005A48C5" w:rsidRPr="00DF4A50" w:rsidRDefault="00D11752">
      <w:pPr>
        <w:widowControl w:val="0"/>
        <w:numPr>
          <w:ilvl w:val="0"/>
          <w:numId w:val="20"/>
        </w:numPr>
        <w:tabs>
          <w:tab w:val="left" w:pos="1829"/>
        </w:tabs>
        <w:autoSpaceDE w:val="0"/>
        <w:autoSpaceDN w:val="0"/>
        <w:spacing w:before="1" w:line="254" w:lineRule="auto"/>
        <w:ind w:right="1606"/>
        <w:jc w:val="both"/>
        <w:rPr>
          <w:rFonts w:eastAsia="Cambria"/>
          <w:sz w:val="22"/>
          <w:szCs w:val="22"/>
        </w:rPr>
      </w:pPr>
      <w:r w:rsidRPr="00DF4A50">
        <w:rPr>
          <w:rFonts w:eastAsia="Cambria"/>
          <w:w w:val="105"/>
          <w:sz w:val="22"/>
          <w:szCs w:val="22"/>
        </w:rPr>
        <w:t xml:space="preserve">The Contractor shall conduct health and safety </w:t>
      </w:r>
      <w:proofErr w:type="spellStart"/>
      <w:r w:rsidRPr="00DF4A50">
        <w:rPr>
          <w:rFonts w:eastAsia="Cambria"/>
          <w:w w:val="105"/>
          <w:sz w:val="22"/>
          <w:szCs w:val="22"/>
        </w:rPr>
        <w:t>programme</w:t>
      </w:r>
      <w:proofErr w:type="spellEnd"/>
      <w:r w:rsidRPr="00DF4A50">
        <w:rPr>
          <w:rFonts w:eastAsia="Cambria"/>
          <w:w w:val="105"/>
          <w:sz w:val="22"/>
          <w:szCs w:val="22"/>
        </w:rPr>
        <w:t xml:space="preserve"> for</w:t>
      </w:r>
      <w:r w:rsidRPr="00CC583B">
        <w:rPr>
          <w:rFonts w:eastAsia="Cambria"/>
          <w:w w:val="105"/>
          <w:sz w:val="22"/>
          <w:szCs w:val="22"/>
        </w:rPr>
        <w:t xml:space="preserve"> </w:t>
      </w:r>
      <w:r w:rsidRPr="00DF4A50">
        <w:rPr>
          <w:rFonts w:eastAsia="Cambria"/>
          <w:w w:val="105"/>
          <w:sz w:val="22"/>
          <w:szCs w:val="22"/>
        </w:rPr>
        <w:t>workers</w:t>
      </w:r>
      <w:r w:rsidRPr="00CC583B">
        <w:rPr>
          <w:rFonts w:eastAsia="Cambria"/>
          <w:w w:val="105"/>
          <w:sz w:val="22"/>
          <w:szCs w:val="22"/>
        </w:rPr>
        <w:t xml:space="preserve"> </w:t>
      </w:r>
      <w:r w:rsidRPr="00DF4A50">
        <w:rPr>
          <w:rFonts w:eastAsia="Cambria"/>
          <w:w w:val="105"/>
          <w:sz w:val="22"/>
          <w:szCs w:val="22"/>
        </w:rPr>
        <w:lastRenderedPageBreak/>
        <w:t>employed</w:t>
      </w:r>
      <w:r w:rsidRPr="00CC583B">
        <w:rPr>
          <w:rFonts w:eastAsia="Cambria"/>
          <w:w w:val="105"/>
          <w:sz w:val="22"/>
          <w:szCs w:val="22"/>
        </w:rPr>
        <w:t xml:space="preserve"> </w:t>
      </w:r>
      <w:r w:rsidRPr="00DF4A50">
        <w:rPr>
          <w:rFonts w:eastAsia="Cambria"/>
          <w:w w:val="105"/>
          <w:sz w:val="22"/>
          <w:szCs w:val="22"/>
        </w:rPr>
        <w:t>under</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Contract</w:t>
      </w:r>
      <w:r w:rsidRPr="00CC583B">
        <w:rPr>
          <w:rFonts w:eastAsia="Cambria"/>
          <w:w w:val="105"/>
          <w:sz w:val="22"/>
          <w:szCs w:val="22"/>
        </w:rPr>
        <w:t xml:space="preserve"> </w:t>
      </w:r>
      <w:r w:rsidRPr="00DF4A50">
        <w:rPr>
          <w:rFonts w:eastAsia="Cambria"/>
          <w:w w:val="105"/>
          <w:sz w:val="22"/>
          <w:szCs w:val="22"/>
        </w:rPr>
        <w:t>and</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include</w:t>
      </w:r>
      <w:r w:rsidRPr="00CC583B">
        <w:rPr>
          <w:rFonts w:eastAsia="Cambria"/>
          <w:w w:val="105"/>
          <w:sz w:val="22"/>
          <w:szCs w:val="22"/>
        </w:rPr>
        <w:t xml:space="preserve"> </w:t>
      </w:r>
      <w:r w:rsidRPr="00DF4A50">
        <w:rPr>
          <w:rFonts w:eastAsia="Cambria"/>
          <w:w w:val="105"/>
          <w:sz w:val="22"/>
          <w:szCs w:val="22"/>
        </w:rPr>
        <w:t>information</w:t>
      </w:r>
      <w:r w:rsidRPr="00CC583B">
        <w:rPr>
          <w:rFonts w:eastAsia="Cambria"/>
          <w:w w:val="105"/>
          <w:sz w:val="22"/>
          <w:szCs w:val="22"/>
        </w:rPr>
        <w:t xml:space="preserve"> </w:t>
      </w:r>
      <w:r w:rsidRPr="00DF4A50">
        <w:rPr>
          <w:rFonts w:eastAsia="Cambria"/>
          <w:w w:val="105"/>
          <w:sz w:val="22"/>
          <w:szCs w:val="22"/>
        </w:rPr>
        <w:t>on</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risk</w:t>
      </w:r>
      <w:r w:rsidRPr="00CC583B">
        <w:rPr>
          <w:rFonts w:eastAsia="Cambria"/>
          <w:w w:val="105"/>
          <w:sz w:val="22"/>
          <w:szCs w:val="22"/>
        </w:rPr>
        <w:t xml:space="preserve"> </w:t>
      </w:r>
      <w:r w:rsidRPr="00DF4A50">
        <w:rPr>
          <w:rFonts w:eastAsia="Cambria"/>
          <w:w w:val="105"/>
          <w:sz w:val="22"/>
          <w:szCs w:val="22"/>
        </w:rPr>
        <w:t>of</w:t>
      </w:r>
      <w:r w:rsidRPr="00CC583B">
        <w:rPr>
          <w:rFonts w:eastAsia="Cambria"/>
          <w:w w:val="105"/>
          <w:sz w:val="22"/>
          <w:szCs w:val="22"/>
        </w:rPr>
        <w:t xml:space="preserve"> </w:t>
      </w:r>
      <w:r w:rsidRPr="00DF4A50">
        <w:rPr>
          <w:rFonts w:eastAsia="Cambria"/>
          <w:w w:val="105"/>
          <w:sz w:val="22"/>
          <w:szCs w:val="22"/>
        </w:rPr>
        <w:t>sexually</w:t>
      </w:r>
      <w:r w:rsidRPr="00CC583B">
        <w:rPr>
          <w:rFonts w:eastAsia="Cambria"/>
          <w:w w:val="105"/>
          <w:sz w:val="22"/>
          <w:szCs w:val="22"/>
        </w:rPr>
        <w:t xml:space="preserve"> </w:t>
      </w:r>
      <w:r w:rsidRPr="00DF4A50">
        <w:rPr>
          <w:rFonts w:eastAsia="Cambria"/>
          <w:w w:val="105"/>
          <w:sz w:val="22"/>
          <w:szCs w:val="22"/>
        </w:rPr>
        <w:t>transmitted</w:t>
      </w:r>
      <w:r w:rsidRPr="00CC583B">
        <w:rPr>
          <w:rFonts w:eastAsia="Cambria"/>
          <w:w w:val="105"/>
          <w:sz w:val="22"/>
          <w:szCs w:val="22"/>
        </w:rPr>
        <w:t xml:space="preserve"> </w:t>
      </w:r>
      <w:r w:rsidRPr="00DF4A50">
        <w:rPr>
          <w:rFonts w:eastAsia="Cambria"/>
          <w:w w:val="105"/>
          <w:sz w:val="22"/>
          <w:szCs w:val="22"/>
        </w:rPr>
        <w:t>diseases,</w:t>
      </w:r>
      <w:r w:rsidRPr="00CC583B">
        <w:rPr>
          <w:rFonts w:eastAsia="Cambria"/>
          <w:w w:val="105"/>
          <w:sz w:val="22"/>
          <w:szCs w:val="22"/>
        </w:rPr>
        <w:t xml:space="preserve"> </w:t>
      </w:r>
      <w:r w:rsidRPr="00DF4A50">
        <w:rPr>
          <w:rFonts w:eastAsia="Cambria"/>
          <w:w w:val="105"/>
          <w:sz w:val="22"/>
          <w:szCs w:val="22"/>
        </w:rPr>
        <w:t>including</w:t>
      </w:r>
      <w:r w:rsidRPr="00DF4A50">
        <w:rPr>
          <w:rFonts w:eastAsia="Cambria"/>
          <w:spacing w:val="6"/>
          <w:w w:val="105"/>
          <w:sz w:val="22"/>
          <w:szCs w:val="22"/>
        </w:rPr>
        <w:t xml:space="preserve"> </w:t>
      </w:r>
      <w:r w:rsidRPr="00264205">
        <w:rPr>
          <w:rFonts w:eastAsia="Cambria"/>
          <w:b/>
          <w:bCs/>
          <w:w w:val="105"/>
          <w:sz w:val="22"/>
          <w:szCs w:val="22"/>
        </w:rPr>
        <w:t>HIV/AIDS</w:t>
      </w:r>
      <w:r w:rsidRPr="00DF4A50">
        <w:rPr>
          <w:rFonts w:eastAsia="Cambria"/>
          <w:spacing w:val="5"/>
          <w:w w:val="105"/>
          <w:sz w:val="22"/>
          <w:szCs w:val="22"/>
        </w:rPr>
        <w:t xml:space="preserve"> </w:t>
      </w:r>
      <w:r w:rsidRPr="00DF4A50">
        <w:rPr>
          <w:rFonts w:eastAsia="Cambria"/>
          <w:w w:val="105"/>
          <w:sz w:val="22"/>
          <w:szCs w:val="22"/>
        </w:rPr>
        <w:t>in</w:t>
      </w:r>
      <w:r w:rsidRPr="00DF4A50">
        <w:rPr>
          <w:rFonts w:eastAsia="Cambria"/>
          <w:spacing w:val="5"/>
          <w:w w:val="105"/>
          <w:sz w:val="22"/>
          <w:szCs w:val="22"/>
        </w:rPr>
        <w:t xml:space="preserve"> </w:t>
      </w:r>
      <w:r w:rsidRPr="00DF4A50">
        <w:rPr>
          <w:rFonts w:eastAsia="Cambria"/>
          <w:w w:val="105"/>
          <w:sz w:val="22"/>
          <w:szCs w:val="22"/>
        </w:rPr>
        <w:t>such</w:t>
      </w:r>
      <w:r w:rsidRPr="00DF4A50">
        <w:rPr>
          <w:rFonts w:eastAsia="Cambria"/>
          <w:spacing w:val="8"/>
          <w:w w:val="105"/>
          <w:sz w:val="22"/>
          <w:szCs w:val="22"/>
        </w:rPr>
        <w:t xml:space="preserve"> </w:t>
      </w:r>
      <w:r w:rsidRPr="00DF4A50">
        <w:rPr>
          <w:rFonts w:eastAsia="Cambria"/>
          <w:w w:val="105"/>
          <w:sz w:val="22"/>
          <w:szCs w:val="22"/>
        </w:rPr>
        <w:t>programs.</w:t>
      </w:r>
    </w:p>
    <w:p w:rsidR="005A48C5" w:rsidRPr="00DF4A50" w:rsidRDefault="005A48C5">
      <w:pPr>
        <w:widowControl w:val="0"/>
        <w:autoSpaceDE w:val="0"/>
        <w:autoSpaceDN w:val="0"/>
        <w:spacing w:before="4"/>
        <w:rPr>
          <w:rFonts w:eastAsia="Cambria"/>
          <w:sz w:val="22"/>
          <w:szCs w:val="22"/>
        </w:rPr>
      </w:pPr>
    </w:p>
    <w:p w:rsidR="005A48C5" w:rsidRPr="00822C31" w:rsidRDefault="00D11752">
      <w:pPr>
        <w:widowControl w:val="0"/>
        <w:numPr>
          <w:ilvl w:val="2"/>
          <w:numId w:val="19"/>
        </w:numPr>
        <w:tabs>
          <w:tab w:val="left" w:pos="1288"/>
          <w:tab w:val="left" w:pos="1289"/>
        </w:tabs>
        <w:autoSpaceDE w:val="0"/>
        <w:autoSpaceDN w:val="0"/>
        <w:ind w:hanging="1081"/>
        <w:jc w:val="both"/>
        <w:rPr>
          <w:rFonts w:eastAsia="Cambria"/>
          <w:b/>
          <w:bCs/>
          <w:sz w:val="22"/>
          <w:szCs w:val="22"/>
        </w:rPr>
      </w:pPr>
      <w:r w:rsidRPr="00822C31">
        <w:rPr>
          <w:rFonts w:eastAsia="Cambria"/>
          <w:b/>
          <w:bCs/>
          <w:spacing w:val="-1"/>
          <w:w w:val="105"/>
          <w:sz w:val="22"/>
          <w:szCs w:val="22"/>
        </w:rPr>
        <w:t>Safety</w:t>
      </w:r>
      <w:r w:rsidRPr="00822C31">
        <w:rPr>
          <w:rFonts w:eastAsia="Cambria"/>
          <w:b/>
          <w:bCs/>
          <w:spacing w:val="-9"/>
          <w:w w:val="105"/>
          <w:sz w:val="22"/>
          <w:szCs w:val="22"/>
        </w:rPr>
        <w:t xml:space="preserve"> </w:t>
      </w:r>
      <w:r w:rsidRPr="00822C31">
        <w:rPr>
          <w:rFonts w:eastAsia="Cambria"/>
          <w:b/>
          <w:bCs/>
          <w:spacing w:val="-1"/>
          <w:w w:val="105"/>
          <w:sz w:val="22"/>
          <w:szCs w:val="22"/>
        </w:rPr>
        <w:t>Precautions</w:t>
      </w:r>
    </w:p>
    <w:p w:rsidR="005A48C5" w:rsidRPr="00DF4A50" w:rsidRDefault="005A48C5">
      <w:pPr>
        <w:widowControl w:val="0"/>
        <w:autoSpaceDE w:val="0"/>
        <w:autoSpaceDN w:val="0"/>
        <w:rPr>
          <w:rFonts w:eastAsia="Cambria"/>
          <w:sz w:val="22"/>
          <w:szCs w:val="22"/>
        </w:rPr>
      </w:pPr>
    </w:p>
    <w:p w:rsidR="005A48C5" w:rsidRPr="00CC583B" w:rsidRDefault="00D11752">
      <w:pPr>
        <w:widowControl w:val="0"/>
        <w:numPr>
          <w:ilvl w:val="3"/>
          <w:numId w:val="19"/>
        </w:numPr>
        <w:tabs>
          <w:tab w:val="left" w:pos="1288"/>
          <w:tab w:val="left" w:pos="1289"/>
        </w:tabs>
        <w:autoSpaceDE w:val="0"/>
        <w:autoSpaceDN w:val="0"/>
        <w:spacing w:line="254" w:lineRule="auto"/>
        <w:ind w:right="1609"/>
        <w:jc w:val="both"/>
        <w:rPr>
          <w:rFonts w:eastAsia="Cambria"/>
          <w:w w:val="105"/>
          <w:sz w:val="22"/>
          <w:szCs w:val="22"/>
        </w:rPr>
      </w:pPr>
      <w:r w:rsidRPr="00DF4A50">
        <w:rPr>
          <w:rFonts w:eastAsia="Cambria"/>
          <w:w w:val="105"/>
          <w:sz w:val="22"/>
          <w:szCs w:val="22"/>
        </w:rPr>
        <w:t>The</w:t>
      </w:r>
      <w:r w:rsidRPr="00DF4A50">
        <w:rPr>
          <w:rFonts w:eastAsia="Cambria"/>
          <w:spacing w:val="1"/>
          <w:w w:val="105"/>
          <w:sz w:val="22"/>
          <w:szCs w:val="22"/>
        </w:rPr>
        <w:t xml:space="preserve"> </w:t>
      </w:r>
      <w:r w:rsidRPr="00DF4A50">
        <w:rPr>
          <w:rFonts w:eastAsia="Cambria"/>
          <w:w w:val="105"/>
          <w:sz w:val="22"/>
          <w:szCs w:val="22"/>
        </w:rPr>
        <w:t>Contractor</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observe</w:t>
      </w:r>
      <w:r w:rsidRPr="00CC583B">
        <w:rPr>
          <w:rFonts w:eastAsia="Cambria"/>
          <w:w w:val="105"/>
          <w:sz w:val="22"/>
          <w:szCs w:val="22"/>
        </w:rPr>
        <w:t xml:space="preserve"> </w:t>
      </w:r>
      <w:r w:rsidRPr="00DF4A50">
        <w:rPr>
          <w:rFonts w:eastAsia="Cambria"/>
          <w:w w:val="105"/>
          <w:sz w:val="22"/>
          <w:szCs w:val="22"/>
        </w:rPr>
        <w:t>all</w:t>
      </w:r>
      <w:r w:rsidRPr="00CC583B">
        <w:rPr>
          <w:rFonts w:eastAsia="Cambria"/>
          <w:w w:val="105"/>
          <w:sz w:val="22"/>
          <w:szCs w:val="22"/>
        </w:rPr>
        <w:t xml:space="preserve"> </w:t>
      </w:r>
      <w:r w:rsidRPr="00DF4A50">
        <w:rPr>
          <w:rFonts w:eastAsia="Cambria"/>
          <w:w w:val="105"/>
          <w:sz w:val="22"/>
          <w:szCs w:val="22"/>
        </w:rPr>
        <w:t>applicable</w:t>
      </w:r>
      <w:r w:rsidRPr="00CC583B">
        <w:rPr>
          <w:rFonts w:eastAsia="Cambria"/>
          <w:w w:val="105"/>
          <w:sz w:val="22"/>
          <w:szCs w:val="22"/>
        </w:rPr>
        <w:t xml:space="preserve"> </w:t>
      </w:r>
      <w:r w:rsidRPr="00DF4A50">
        <w:rPr>
          <w:rFonts w:eastAsia="Cambria"/>
          <w:w w:val="105"/>
          <w:sz w:val="22"/>
          <w:szCs w:val="22"/>
        </w:rPr>
        <w:t>regulations</w:t>
      </w:r>
      <w:r w:rsidRPr="00CC583B">
        <w:rPr>
          <w:rFonts w:eastAsia="Cambria"/>
          <w:w w:val="105"/>
          <w:sz w:val="22"/>
          <w:szCs w:val="22"/>
        </w:rPr>
        <w:t xml:space="preserve"> </w:t>
      </w:r>
      <w:r w:rsidRPr="00DF4A50">
        <w:rPr>
          <w:rFonts w:eastAsia="Cambria"/>
          <w:w w:val="105"/>
          <w:sz w:val="22"/>
          <w:szCs w:val="22"/>
        </w:rPr>
        <w:t>regarding</w:t>
      </w:r>
      <w:r w:rsidRPr="00CC583B">
        <w:rPr>
          <w:rFonts w:eastAsia="Cambria"/>
          <w:w w:val="105"/>
          <w:sz w:val="22"/>
          <w:szCs w:val="22"/>
        </w:rPr>
        <w:t xml:space="preserve"> </w:t>
      </w:r>
      <w:r w:rsidRPr="00DF4A50">
        <w:rPr>
          <w:rFonts w:eastAsia="Cambria"/>
          <w:w w:val="105"/>
          <w:sz w:val="22"/>
          <w:szCs w:val="22"/>
        </w:rPr>
        <w:t>safety</w:t>
      </w:r>
      <w:r w:rsidRPr="00CC583B">
        <w:rPr>
          <w:rFonts w:eastAsia="Cambria"/>
          <w:w w:val="105"/>
          <w:sz w:val="22"/>
          <w:szCs w:val="22"/>
        </w:rPr>
        <w:t xml:space="preserve"> </w:t>
      </w:r>
      <w:r w:rsidRPr="00DF4A50">
        <w:rPr>
          <w:rFonts w:eastAsia="Cambria"/>
          <w:w w:val="105"/>
          <w:sz w:val="22"/>
          <w:szCs w:val="22"/>
        </w:rPr>
        <w:t>on</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Site.</w:t>
      </w:r>
    </w:p>
    <w:p w:rsidR="005A48C5" w:rsidRPr="00DF4A50" w:rsidRDefault="005A48C5">
      <w:pPr>
        <w:widowControl w:val="0"/>
        <w:autoSpaceDE w:val="0"/>
        <w:autoSpaceDN w:val="0"/>
        <w:spacing w:before="6"/>
        <w:rPr>
          <w:rFonts w:eastAsia="Cambria"/>
          <w:sz w:val="22"/>
          <w:szCs w:val="22"/>
        </w:rPr>
      </w:pPr>
    </w:p>
    <w:p w:rsidR="005A48C5" w:rsidRPr="00CC583B" w:rsidRDefault="00D11752">
      <w:pPr>
        <w:widowControl w:val="0"/>
        <w:autoSpaceDE w:val="0"/>
        <w:autoSpaceDN w:val="0"/>
        <w:spacing w:line="254" w:lineRule="auto"/>
        <w:ind w:left="1288" w:right="1610"/>
        <w:jc w:val="both"/>
        <w:rPr>
          <w:rFonts w:eastAsia="Cambria"/>
          <w:w w:val="105"/>
          <w:sz w:val="22"/>
          <w:szCs w:val="22"/>
        </w:rPr>
      </w:pPr>
      <w:r w:rsidRPr="00DF4A50">
        <w:rPr>
          <w:rFonts w:eastAsia="Cambria"/>
          <w:w w:val="105"/>
          <w:sz w:val="22"/>
          <w:szCs w:val="22"/>
        </w:rPr>
        <w:t>Unless</w:t>
      </w:r>
      <w:r w:rsidRPr="00CC583B">
        <w:rPr>
          <w:rFonts w:eastAsia="Cambria"/>
          <w:w w:val="105"/>
          <w:sz w:val="22"/>
          <w:szCs w:val="22"/>
        </w:rPr>
        <w:t xml:space="preserve"> </w:t>
      </w:r>
      <w:r w:rsidRPr="00DF4A50">
        <w:rPr>
          <w:rFonts w:eastAsia="Cambria"/>
          <w:w w:val="105"/>
          <w:sz w:val="22"/>
          <w:szCs w:val="22"/>
        </w:rPr>
        <w:t>otherwise</w:t>
      </w:r>
      <w:r w:rsidRPr="00CC583B">
        <w:rPr>
          <w:rFonts w:eastAsia="Cambria"/>
          <w:w w:val="105"/>
          <w:sz w:val="22"/>
          <w:szCs w:val="22"/>
        </w:rPr>
        <w:t xml:space="preserve"> </w:t>
      </w:r>
      <w:r w:rsidRPr="00DF4A50">
        <w:rPr>
          <w:rFonts w:eastAsia="Cambria"/>
          <w:w w:val="105"/>
          <w:sz w:val="22"/>
          <w:szCs w:val="22"/>
        </w:rPr>
        <w:t>agreed,</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Contractor</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from</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commencement</w:t>
      </w:r>
      <w:r w:rsidRPr="00CC583B">
        <w:rPr>
          <w:rFonts w:eastAsia="Cambria"/>
          <w:w w:val="105"/>
          <w:sz w:val="22"/>
          <w:szCs w:val="22"/>
        </w:rPr>
        <w:t xml:space="preserve"> </w:t>
      </w:r>
      <w:r w:rsidRPr="00DF4A50">
        <w:rPr>
          <w:rFonts w:eastAsia="Cambria"/>
          <w:w w:val="105"/>
          <w:sz w:val="22"/>
          <w:szCs w:val="22"/>
        </w:rPr>
        <w:t>of</w:t>
      </w:r>
      <w:r w:rsidRPr="00CC583B">
        <w:rPr>
          <w:rFonts w:eastAsia="Cambria"/>
          <w:w w:val="105"/>
          <w:sz w:val="22"/>
          <w:szCs w:val="22"/>
        </w:rPr>
        <w:t xml:space="preserve"> </w:t>
      </w:r>
      <w:r w:rsidRPr="00DF4A50">
        <w:rPr>
          <w:rFonts w:eastAsia="Cambria"/>
          <w:w w:val="105"/>
          <w:sz w:val="22"/>
          <w:szCs w:val="22"/>
        </w:rPr>
        <w:t>work</w:t>
      </w:r>
      <w:r w:rsidRPr="00CC583B">
        <w:rPr>
          <w:rFonts w:eastAsia="Cambria"/>
          <w:w w:val="105"/>
          <w:sz w:val="22"/>
          <w:szCs w:val="22"/>
        </w:rPr>
        <w:t xml:space="preserve"> </w:t>
      </w:r>
      <w:r w:rsidRPr="00DF4A50">
        <w:rPr>
          <w:rFonts w:eastAsia="Cambria"/>
          <w:w w:val="105"/>
          <w:sz w:val="22"/>
          <w:szCs w:val="22"/>
        </w:rPr>
        <w:t>on</w:t>
      </w:r>
      <w:r w:rsidRPr="00CC583B">
        <w:rPr>
          <w:rFonts w:eastAsia="Cambria"/>
          <w:w w:val="105"/>
          <w:sz w:val="22"/>
          <w:szCs w:val="22"/>
        </w:rPr>
        <w:t xml:space="preserve"> </w:t>
      </w:r>
      <w:r w:rsidRPr="00DF4A50">
        <w:rPr>
          <w:rFonts w:eastAsia="Cambria"/>
          <w:w w:val="105"/>
          <w:sz w:val="22"/>
          <w:szCs w:val="22"/>
        </w:rPr>
        <w:t>Site</w:t>
      </w:r>
      <w:r w:rsidRPr="00CC583B">
        <w:rPr>
          <w:rFonts w:eastAsia="Cambria"/>
          <w:w w:val="105"/>
          <w:sz w:val="22"/>
          <w:szCs w:val="22"/>
        </w:rPr>
        <w:t xml:space="preserve"> </w:t>
      </w:r>
      <w:r w:rsidRPr="00DF4A50">
        <w:rPr>
          <w:rFonts w:eastAsia="Cambria"/>
          <w:w w:val="105"/>
          <w:sz w:val="22"/>
          <w:szCs w:val="22"/>
        </w:rPr>
        <w:t>until</w:t>
      </w:r>
      <w:r w:rsidRPr="00CC583B">
        <w:rPr>
          <w:rFonts w:eastAsia="Cambria"/>
          <w:w w:val="105"/>
          <w:sz w:val="22"/>
          <w:szCs w:val="22"/>
        </w:rPr>
        <w:t xml:space="preserve"> </w:t>
      </w:r>
      <w:r w:rsidRPr="00DF4A50">
        <w:rPr>
          <w:rFonts w:eastAsia="Cambria"/>
          <w:w w:val="105"/>
          <w:sz w:val="22"/>
          <w:szCs w:val="22"/>
        </w:rPr>
        <w:t>Taking</w:t>
      </w:r>
      <w:r w:rsidRPr="00CC583B">
        <w:rPr>
          <w:rFonts w:eastAsia="Cambria"/>
          <w:w w:val="105"/>
          <w:sz w:val="22"/>
          <w:szCs w:val="22"/>
        </w:rPr>
        <w:t xml:space="preserve"> </w:t>
      </w:r>
      <w:r w:rsidRPr="00DF4A50">
        <w:rPr>
          <w:rFonts w:eastAsia="Cambria"/>
          <w:w w:val="105"/>
          <w:sz w:val="22"/>
          <w:szCs w:val="22"/>
        </w:rPr>
        <w:t>Over,</w:t>
      </w:r>
      <w:r w:rsidRPr="00CC583B">
        <w:rPr>
          <w:rFonts w:eastAsia="Cambria"/>
          <w:w w:val="105"/>
          <w:sz w:val="22"/>
          <w:szCs w:val="22"/>
        </w:rPr>
        <w:t xml:space="preserve"> </w:t>
      </w:r>
      <w:r w:rsidRPr="00DF4A50">
        <w:rPr>
          <w:rFonts w:eastAsia="Cambria"/>
          <w:w w:val="105"/>
          <w:sz w:val="22"/>
          <w:szCs w:val="22"/>
        </w:rPr>
        <w:t>provide:</w:t>
      </w:r>
    </w:p>
    <w:p w:rsidR="005A48C5" w:rsidRPr="00DF4A50" w:rsidRDefault="005A48C5">
      <w:pPr>
        <w:widowControl w:val="0"/>
        <w:autoSpaceDE w:val="0"/>
        <w:autoSpaceDN w:val="0"/>
        <w:spacing w:before="5"/>
        <w:rPr>
          <w:rFonts w:eastAsia="Cambria"/>
          <w:sz w:val="22"/>
          <w:szCs w:val="22"/>
        </w:rPr>
      </w:pPr>
    </w:p>
    <w:p w:rsidR="005A48C5" w:rsidRPr="00CC583B" w:rsidRDefault="00D11752">
      <w:pPr>
        <w:widowControl w:val="0"/>
        <w:numPr>
          <w:ilvl w:val="0"/>
          <w:numId w:val="21"/>
        </w:numPr>
        <w:tabs>
          <w:tab w:val="left" w:pos="1828"/>
          <w:tab w:val="left" w:pos="1829"/>
        </w:tabs>
        <w:autoSpaceDE w:val="0"/>
        <w:autoSpaceDN w:val="0"/>
        <w:ind w:hanging="541"/>
        <w:jc w:val="both"/>
        <w:rPr>
          <w:rFonts w:eastAsia="Cambria"/>
          <w:w w:val="105"/>
          <w:sz w:val="22"/>
          <w:szCs w:val="22"/>
        </w:rPr>
      </w:pPr>
      <w:r w:rsidRPr="00DF4A50">
        <w:rPr>
          <w:rFonts w:eastAsia="Cambria"/>
          <w:w w:val="105"/>
          <w:sz w:val="22"/>
          <w:szCs w:val="22"/>
        </w:rPr>
        <w:t>fencing,</w:t>
      </w:r>
      <w:r w:rsidRPr="00DF4A50">
        <w:rPr>
          <w:rFonts w:eastAsia="Cambria"/>
          <w:spacing w:val="6"/>
          <w:w w:val="105"/>
          <w:sz w:val="22"/>
          <w:szCs w:val="22"/>
        </w:rPr>
        <w:t xml:space="preserve"> </w:t>
      </w:r>
      <w:r w:rsidRPr="00DF4A50">
        <w:rPr>
          <w:rFonts w:eastAsia="Cambria"/>
          <w:w w:val="105"/>
          <w:sz w:val="22"/>
          <w:szCs w:val="22"/>
        </w:rPr>
        <w:t>lighting,</w:t>
      </w:r>
      <w:r w:rsidRPr="00CC583B">
        <w:rPr>
          <w:rFonts w:eastAsia="Cambria"/>
          <w:w w:val="105"/>
          <w:sz w:val="22"/>
          <w:szCs w:val="22"/>
        </w:rPr>
        <w:t xml:space="preserve"> </w:t>
      </w:r>
      <w:r w:rsidRPr="00DF4A50">
        <w:rPr>
          <w:rFonts w:eastAsia="Cambria"/>
          <w:w w:val="105"/>
          <w:sz w:val="22"/>
          <w:szCs w:val="22"/>
        </w:rPr>
        <w:t>guarding</w:t>
      </w:r>
      <w:r w:rsidRPr="00CC583B">
        <w:rPr>
          <w:rFonts w:eastAsia="Cambria"/>
          <w:w w:val="105"/>
          <w:sz w:val="22"/>
          <w:szCs w:val="22"/>
        </w:rPr>
        <w:t xml:space="preserve"> </w:t>
      </w:r>
      <w:r w:rsidRPr="00DF4A50">
        <w:rPr>
          <w:rFonts w:eastAsia="Cambria"/>
          <w:w w:val="105"/>
          <w:sz w:val="22"/>
          <w:szCs w:val="22"/>
        </w:rPr>
        <w:t>and</w:t>
      </w:r>
      <w:r w:rsidRPr="00CC583B">
        <w:rPr>
          <w:rFonts w:eastAsia="Cambria"/>
          <w:w w:val="105"/>
          <w:sz w:val="22"/>
          <w:szCs w:val="22"/>
        </w:rPr>
        <w:t xml:space="preserve"> </w:t>
      </w:r>
      <w:r w:rsidRPr="00DF4A50">
        <w:rPr>
          <w:rFonts w:eastAsia="Cambria"/>
          <w:w w:val="105"/>
          <w:sz w:val="22"/>
          <w:szCs w:val="22"/>
        </w:rPr>
        <w:t>watching</w:t>
      </w:r>
      <w:r w:rsidRPr="00CC583B">
        <w:rPr>
          <w:rFonts w:eastAsia="Cambria"/>
          <w:w w:val="105"/>
          <w:sz w:val="22"/>
          <w:szCs w:val="22"/>
        </w:rPr>
        <w:t xml:space="preserve"> </w:t>
      </w:r>
      <w:r w:rsidRPr="00DF4A50">
        <w:rPr>
          <w:rFonts w:eastAsia="Cambria"/>
          <w:w w:val="105"/>
          <w:sz w:val="22"/>
          <w:szCs w:val="22"/>
        </w:rPr>
        <w:t>of</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Works,</w:t>
      </w:r>
      <w:r w:rsidRPr="00CC583B">
        <w:rPr>
          <w:rFonts w:eastAsia="Cambria"/>
          <w:w w:val="105"/>
          <w:sz w:val="22"/>
          <w:szCs w:val="22"/>
        </w:rPr>
        <w:t xml:space="preserve"> </w:t>
      </w:r>
      <w:r w:rsidRPr="00DF4A50">
        <w:rPr>
          <w:rFonts w:eastAsia="Cambria"/>
          <w:w w:val="105"/>
          <w:sz w:val="22"/>
          <w:szCs w:val="22"/>
        </w:rPr>
        <w:t>and</w:t>
      </w:r>
    </w:p>
    <w:p w:rsidR="005A48C5" w:rsidRPr="00CC583B" w:rsidRDefault="00D11752">
      <w:pPr>
        <w:widowControl w:val="0"/>
        <w:numPr>
          <w:ilvl w:val="0"/>
          <w:numId w:val="21"/>
        </w:numPr>
        <w:tabs>
          <w:tab w:val="left" w:pos="1829"/>
        </w:tabs>
        <w:autoSpaceDE w:val="0"/>
        <w:autoSpaceDN w:val="0"/>
        <w:spacing w:before="82" w:line="254" w:lineRule="auto"/>
        <w:ind w:right="1607"/>
        <w:jc w:val="both"/>
        <w:rPr>
          <w:rFonts w:eastAsia="Cambria"/>
          <w:w w:val="105"/>
          <w:sz w:val="22"/>
          <w:szCs w:val="22"/>
        </w:rPr>
      </w:pPr>
      <w:proofErr w:type="gramStart"/>
      <w:r w:rsidRPr="00DF4A50">
        <w:rPr>
          <w:rFonts w:eastAsia="Cambria"/>
          <w:w w:val="105"/>
          <w:sz w:val="22"/>
          <w:szCs w:val="22"/>
        </w:rPr>
        <w:t>temporary</w:t>
      </w:r>
      <w:proofErr w:type="gramEnd"/>
      <w:r w:rsidRPr="00DF4A50">
        <w:rPr>
          <w:rFonts w:eastAsia="Cambria"/>
          <w:w w:val="105"/>
          <w:sz w:val="22"/>
          <w:szCs w:val="22"/>
        </w:rPr>
        <w:t xml:space="preserve"> roadways, footways, guards and fences which may</w:t>
      </w:r>
      <w:r w:rsidRPr="00CC583B">
        <w:rPr>
          <w:rFonts w:eastAsia="Cambria"/>
          <w:w w:val="105"/>
          <w:sz w:val="22"/>
          <w:szCs w:val="22"/>
        </w:rPr>
        <w:t xml:space="preserve"> </w:t>
      </w:r>
      <w:r w:rsidRPr="00DF4A50">
        <w:rPr>
          <w:rFonts w:eastAsia="Cambria"/>
          <w:w w:val="105"/>
          <w:sz w:val="22"/>
          <w:szCs w:val="22"/>
        </w:rPr>
        <w:t>be</w:t>
      </w:r>
      <w:r w:rsidRPr="00CC583B">
        <w:rPr>
          <w:rFonts w:eastAsia="Cambria"/>
          <w:w w:val="105"/>
          <w:sz w:val="22"/>
          <w:szCs w:val="22"/>
        </w:rPr>
        <w:t xml:space="preserve"> </w:t>
      </w:r>
      <w:r w:rsidRPr="00DF4A50">
        <w:rPr>
          <w:rFonts w:eastAsia="Cambria"/>
          <w:w w:val="105"/>
          <w:sz w:val="22"/>
          <w:szCs w:val="22"/>
        </w:rPr>
        <w:t>necessary</w:t>
      </w:r>
      <w:r w:rsidRPr="00CC583B">
        <w:rPr>
          <w:rFonts w:eastAsia="Cambria"/>
          <w:w w:val="105"/>
          <w:sz w:val="22"/>
          <w:szCs w:val="22"/>
        </w:rPr>
        <w:t xml:space="preserve"> </w:t>
      </w:r>
      <w:r w:rsidRPr="00DF4A50">
        <w:rPr>
          <w:rFonts w:eastAsia="Cambria"/>
          <w:w w:val="105"/>
          <w:sz w:val="22"/>
          <w:szCs w:val="22"/>
        </w:rPr>
        <w:t>for</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accommodation</w:t>
      </w:r>
      <w:r w:rsidRPr="00CC583B">
        <w:rPr>
          <w:rFonts w:eastAsia="Cambria"/>
          <w:w w:val="105"/>
          <w:sz w:val="22"/>
          <w:szCs w:val="22"/>
        </w:rPr>
        <w:t xml:space="preserve"> </w:t>
      </w:r>
      <w:r w:rsidRPr="00DF4A50">
        <w:rPr>
          <w:rFonts w:eastAsia="Cambria"/>
          <w:w w:val="105"/>
          <w:sz w:val="22"/>
          <w:szCs w:val="22"/>
        </w:rPr>
        <w:t>and</w:t>
      </w:r>
      <w:r w:rsidRPr="00CC583B">
        <w:rPr>
          <w:rFonts w:eastAsia="Cambria"/>
          <w:w w:val="105"/>
          <w:sz w:val="22"/>
          <w:szCs w:val="22"/>
        </w:rPr>
        <w:t xml:space="preserve"> </w:t>
      </w:r>
      <w:r w:rsidRPr="00DF4A50">
        <w:rPr>
          <w:rFonts w:eastAsia="Cambria"/>
          <w:w w:val="105"/>
          <w:sz w:val="22"/>
          <w:szCs w:val="22"/>
        </w:rPr>
        <w:t>protection</w:t>
      </w:r>
      <w:r w:rsidRPr="00CC583B">
        <w:rPr>
          <w:rFonts w:eastAsia="Cambria"/>
          <w:w w:val="105"/>
          <w:sz w:val="22"/>
          <w:szCs w:val="22"/>
        </w:rPr>
        <w:t xml:space="preserve"> </w:t>
      </w:r>
      <w:r w:rsidRPr="00DF4A50">
        <w:rPr>
          <w:rFonts w:eastAsia="Cambria"/>
          <w:w w:val="105"/>
          <w:sz w:val="22"/>
          <w:szCs w:val="22"/>
        </w:rPr>
        <w:t>of</w:t>
      </w:r>
      <w:r w:rsidRPr="00CC583B">
        <w:rPr>
          <w:rFonts w:eastAsia="Cambria"/>
          <w:w w:val="105"/>
          <w:sz w:val="22"/>
          <w:szCs w:val="22"/>
        </w:rPr>
        <w:t xml:space="preserve"> </w:t>
      </w:r>
      <w:r w:rsidRPr="00DF4A50">
        <w:rPr>
          <w:rFonts w:eastAsia="Cambria"/>
          <w:w w:val="105"/>
          <w:sz w:val="22"/>
          <w:szCs w:val="22"/>
        </w:rPr>
        <w:t>Employer</w:t>
      </w:r>
      <w:r w:rsidRPr="00CC583B">
        <w:rPr>
          <w:rFonts w:eastAsia="Cambria"/>
          <w:w w:val="105"/>
          <w:sz w:val="22"/>
          <w:szCs w:val="22"/>
        </w:rPr>
        <w:t xml:space="preserve"> </w:t>
      </w:r>
      <w:r w:rsidRPr="00DF4A50">
        <w:rPr>
          <w:rFonts w:eastAsia="Cambria"/>
          <w:w w:val="105"/>
          <w:sz w:val="22"/>
          <w:szCs w:val="22"/>
        </w:rPr>
        <w:t>/</w:t>
      </w:r>
      <w:r w:rsidRPr="00CC583B">
        <w:rPr>
          <w:rFonts w:eastAsia="Cambria"/>
          <w:w w:val="105"/>
          <w:sz w:val="22"/>
          <w:szCs w:val="22"/>
        </w:rPr>
        <w:t xml:space="preserve"> </w:t>
      </w:r>
      <w:r w:rsidRPr="00DF4A50">
        <w:rPr>
          <w:rFonts w:eastAsia="Cambria"/>
          <w:w w:val="105"/>
          <w:sz w:val="22"/>
          <w:szCs w:val="22"/>
        </w:rPr>
        <w:t>his</w:t>
      </w:r>
      <w:r w:rsidRPr="00CC583B">
        <w:rPr>
          <w:rFonts w:eastAsia="Cambria"/>
          <w:w w:val="105"/>
          <w:sz w:val="22"/>
          <w:szCs w:val="22"/>
        </w:rPr>
        <w:t xml:space="preserve"> </w:t>
      </w:r>
      <w:r w:rsidRPr="00DF4A50">
        <w:rPr>
          <w:rFonts w:eastAsia="Cambria"/>
          <w:w w:val="105"/>
          <w:sz w:val="22"/>
          <w:szCs w:val="22"/>
        </w:rPr>
        <w:t>representatives</w:t>
      </w:r>
      <w:r w:rsidRPr="00CC583B">
        <w:rPr>
          <w:rFonts w:eastAsia="Cambria"/>
          <w:w w:val="105"/>
          <w:sz w:val="22"/>
          <w:szCs w:val="22"/>
        </w:rPr>
        <w:t xml:space="preserve"> </w:t>
      </w:r>
      <w:r w:rsidRPr="00DF4A50">
        <w:rPr>
          <w:rFonts w:eastAsia="Cambria"/>
          <w:w w:val="105"/>
          <w:sz w:val="22"/>
          <w:szCs w:val="22"/>
        </w:rPr>
        <w:t>and</w:t>
      </w:r>
      <w:r w:rsidRPr="00CC583B">
        <w:rPr>
          <w:rFonts w:eastAsia="Cambria"/>
          <w:w w:val="105"/>
          <w:sz w:val="22"/>
          <w:szCs w:val="22"/>
        </w:rPr>
        <w:t xml:space="preserve"> </w:t>
      </w:r>
      <w:r w:rsidRPr="00DF4A50">
        <w:rPr>
          <w:rFonts w:eastAsia="Cambria"/>
          <w:w w:val="105"/>
          <w:sz w:val="22"/>
          <w:szCs w:val="22"/>
        </w:rPr>
        <w:t>occupiers</w:t>
      </w:r>
      <w:r w:rsidRPr="00CC583B">
        <w:rPr>
          <w:rFonts w:eastAsia="Cambria"/>
          <w:w w:val="105"/>
          <w:sz w:val="22"/>
          <w:szCs w:val="22"/>
        </w:rPr>
        <w:t xml:space="preserve"> </w:t>
      </w:r>
      <w:r w:rsidRPr="00DF4A50">
        <w:rPr>
          <w:rFonts w:eastAsia="Cambria"/>
          <w:w w:val="105"/>
          <w:sz w:val="22"/>
          <w:szCs w:val="22"/>
        </w:rPr>
        <w:t>of</w:t>
      </w:r>
      <w:r w:rsidRPr="00CC583B">
        <w:rPr>
          <w:rFonts w:eastAsia="Cambria"/>
          <w:w w:val="105"/>
          <w:sz w:val="22"/>
          <w:szCs w:val="22"/>
        </w:rPr>
        <w:t xml:space="preserve"> </w:t>
      </w:r>
      <w:r w:rsidRPr="00DF4A50">
        <w:rPr>
          <w:rFonts w:eastAsia="Cambria"/>
          <w:w w:val="105"/>
          <w:sz w:val="22"/>
          <w:szCs w:val="22"/>
        </w:rPr>
        <w:t>adjacent</w:t>
      </w:r>
      <w:r w:rsidRPr="00CC583B">
        <w:rPr>
          <w:rFonts w:eastAsia="Cambria"/>
          <w:w w:val="105"/>
          <w:sz w:val="22"/>
          <w:szCs w:val="22"/>
        </w:rPr>
        <w:t xml:space="preserve"> </w:t>
      </w:r>
      <w:r w:rsidRPr="00DF4A50">
        <w:rPr>
          <w:rFonts w:eastAsia="Cambria"/>
          <w:w w:val="105"/>
          <w:sz w:val="22"/>
          <w:szCs w:val="22"/>
        </w:rPr>
        <w:t>property,</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public</w:t>
      </w:r>
      <w:r w:rsidRPr="00CC583B">
        <w:rPr>
          <w:rFonts w:eastAsia="Cambria"/>
          <w:w w:val="105"/>
          <w:sz w:val="22"/>
          <w:szCs w:val="22"/>
        </w:rPr>
        <w:t xml:space="preserve"> </w:t>
      </w:r>
      <w:r w:rsidRPr="00DF4A50">
        <w:rPr>
          <w:rFonts w:eastAsia="Cambria"/>
          <w:w w:val="105"/>
          <w:sz w:val="22"/>
          <w:szCs w:val="22"/>
        </w:rPr>
        <w:t>and</w:t>
      </w:r>
      <w:r w:rsidRPr="00CC583B">
        <w:rPr>
          <w:rFonts w:eastAsia="Cambria"/>
          <w:w w:val="105"/>
          <w:sz w:val="22"/>
          <w:szCs w:val="22"/>
        </w:rPr>
        <w:t xml:space="preserve"> </w:t>
      </w:r>
      <w:r w:rsidRPr="00DF4A50">
        <w:rPr>
          <w:rFonts w:eastAsia="Cambria"/>
          <w:w w:val="105"/>
          <w:sz w:val="22"/>
          <w:szCs w:val="22"/>
        </w:rPr>
        <w:t>others.</w:t>
      </w:r>
    </w:p>
    <w:p w:rsidR="005A48C5" w:rsidRPr="00DF4A50" w:rsidRDefault="005A48C5">
      <w:pPr>
        <w:widowControl w:val="0"/>
        <w:autoSpaceDE w:val="0"/>
        <w:autoSpaceDN w:val="0"/>
        <w:spacing w:before="7"/>
        <w:rPr>
          <w:rFonts w:eastAsia="Cambria"/>
          <w:sz w:val="22"/>
          <w:szCs w:val="22"/>
        </w:rPr>
      </w:pPr>
    </w:p>
    <w:p w:rsidR="005A48C5" w:rsidRPr="00CC583B" w:rsidRDefault="00D11752">
      <w:pPr>
        <w:widowControl w:val="0"/>
        <w:numPr>
          <w:ilvl w:val="3"/>
          <w:numId w:val="19"/>
        </w:numPr>
        <w:tabs>
          <w:tab w:val="left" w:pos="1289"/>
        </w:tabs>
        <w:autoSpaceDE w:val="0"/>
        <w:autoSpaceDN w:val="0"/>
        <w:spacing w:line="254" w:lineRule="auto"/>
        <w:ind w:right="1606"/>
        <w:jc w:val="both"/>
        <w:rPr>
          <w:rFonts w:eastAsia="Cambria"/>
          <w:w w:val="105"/>
          <w:sz w:val="22"/>
          <w:szCs w:val="22"/>
        </w:rPr>
      </w:pPr>
      <w:r w:rsidRPr="00EF5F16">
        <w:rPr>
          <w:rFonts w:eastAsia="Cambria"/>
          <w:w w:val="105"/>
          <w:sz w:val="22"/>
          <w:szCs w:val="22"/>
        </w:rPr>
        <w:t>The</w:t>
      </w:r>
      <w:r w:rsidRPr="00EF5F16">
        <w:rPr>
          <w:rFonts w:eastAsia="Cambria"/>
          <w:spacing w:val="1"/>
          <w:w w:val="105"/>
          <w:sz w:val="22"/>
          <w:szCs w:val="22"/>
        </w:rPr>
        <w:t xml:space="preserve"> </w:t>
      </w:r>
      <w:r w:rsidRPr="00EF5F16">
        <w:rPr>
          <w:rFonts w:eastAsia="Cambria"/>
          <w:w w:val="105"/>
          <w:sz w:val="22"/>
          <w:szCs w:val="22"/>
        </w:rPr>
        <w:t>Contractor</w:t>
      </w:r>
      <w:r w:rsidRPr="00CC583B">
        <w:rPr>
          <w:rFonts w:eastAsia="Cambria"/>
          <w:w w:val="105"/>
          <w:sz w:val="22"/>
          <w:szCs w:val="22"/>
        </w:rPr>
        <w:t xml:space="preserve"> </w:t>
      </w:r>
      <w:r w:rsidRPr="00EF5F16">
        <w:rPr>
          <w:rFonts w:eastAsia="Cambria"/>
          <w:w w:val="105"/>
          <w:sz w:val="22"/>
          <w:szCs w:val="22"/>
        </w:rPr>
        <w:t>shall</w:t>
      </w:r>
      <w:r w:rsidRPr="00CC583B">
        <w:rPr>
          <w:rFonts w:eastAsia="Cambria"/>
          <w:w w:val="105"/>
          <w:sz w:val="22"/>
          <w:szCs w:val="22"/>
        </w:rPr>
        <w:t xml:space="preserve"> </w:t>
      </w:r>
      <w:r w:rsidRPr="00EF5F16">
        <w:rPr>
          <w:rFonts w:eastAsia="Cambria"/>
          <w:w w:val="105"/>
          <w:sz w:val="22"/>
          <w:szCs w:val="22"/>
        </w:rPr>
        <w:t>ensure</w:t>
      </w:r>
      <w:r w:rsidRPr="00CC583B">
        <w:rPr>
          <w:rFonts w:eastAsia="Cambria"/>
          <w:w w:val="105"/>
          <w:sz w:val="22"/>
          <w:szCs w:val="22"/>
        </w:rPr>
        <w:t xml:space="preserve"> </w:t>
      </w:r>
      <w:r w:rsidRPr="00EF5F16">
        <w:rPr>
          <w:rFonts w:eastAsia="Cambria"/>
          <w:w w:val="105"/>
          <w:sz w:val="22"/>
          <w:szCs w:val="22"/>
        </w:rPr>
        <w:t>proper</w:t>
      </w:r>
      <w:r w:rsidRPr="00CC583B">
        <w:rPr>
          <w:rFonts w:eastAsia="Cambria"/>
          <w:w w:val="105"/>
          <w:sz w:val="22"/>
          <w:szCs w:val="22"/>
        </w:rPr>
        <w:t xml:space="preserve"> </w:t>
      </w:r>
      <w:r w:rsidRPr="00EF5F16">
        <w:rPr>
          <w:rFonts w:eastAsia="Cambria"/>
          <w:w w:val="105"/>
          <w:sz w:val="22"/>
          <w:szCs w:val="22"/>
        </w:rPr>
        <w:t>safety</w:t>
      </w:r>
      <w:r w:rsidRPr="00CC583B">
        <w:rPr>
          <w:rFonts w:eastAsia="Cambria"/>
          <w:w w:val="105"/>
          <w:sz w:val="22"/>
          <w:szCs w:val="22"/>
        </w:rPr>
        <w:t xml:space="preserve"> </w:t>
      </w:r>
      <w:r w:rsidRPr="00EF5F16">
        <w:rPr>
          <w:rFonts w:eastAsia="Cambria"/>
          <w:w w:val="105"/>
          <w:sz w:val="22"/>
          <w:szCs w:val="22"/>
        </w:rPr>
        <w:t>of</w:t>
      </w:r>
      <w:r w:rsidRPr="00CC583B">
        <w:rPr>
          <w:rFonts w:eastAsia="Cambria"/>
          <w:w w:val="105"/>
          <w:sz w:val="22"/>
          <w:szCs w:val="22"/>
        </w:rPr>
        <w:t xml:space="preserve"> </w:t>
      </w:r>
      <w:r w:rsidRPr="00EF5F16">
        <w:rPr>
          <w:rFonts w:eastAsia="Cambria"/>
          <w:w w:val="105"/>
          <w:sz w:val="22"/>
          <w:szCs w:val="22"/>
        </w:rPr>
        <w:t>all</w:t>
      </w:r>
      <w:r w:rsidRPr="00CC583B">
        <w:rPr>
          <w:rFonts w:eastAsia="Cambria"/>
          <w:w w:val="105"/>
          <w:sz w:val="22"/>
          <w:szCs w:val="22"/>
        </w:rPr>
        <w:t xml:space="preserve"> </w:t>
      </w:r>
      <w:r w:rsidRPr="00EF5F16">
        <w:rPr>
          <w:rFonts w:eastAsia="Cambria"/>
          <w:w w:val="105"/>
          <w:sz w:val="22"/>
          <w:szCs w:val="22"/>
        </w:rPr>
        <w:t>the</w:t>
      </w:r>
      <w:r w:rsidRPr="00CC583B">
        <w:rPr>
          <w:rFonts w:eastAsia="Cambria"/>
          <w:w w:val="105"/>
          <w:sz w:val="22"/>
          <w:szCs w:val="22"/>
        </w:rPr>
        <w:t xml:space="preserve"> </w:t>
      </w:r>
      <w:r w:rsidRPr="00EF5F16">
        <w:rPr>
          <w:rFonts w:eastAsia="Cambria"/>
          <w:w w:val="105"/>
          <w:sz w:val="22"/>
          <w:szCs w:val="22"/>
        </w:rPr>
        <w:t>workmen,</w:t>
      </w:r>
      <w:r w:rsidRPr="00CC583B">
        <w:rPr>
          <w:rFonts w:eastAsia="Cambria"/>
          <w:w w:val="105"/>
          <w:sz w:val="22"/>
          <w:szCs w:val="22"/>
        </w:rPr>
        <w:t xml:space="preserve"> </w:t>
      </w:r>
      <w:r w:rsidRPr="00EF5F16">
        <w:rPr>
          <w:rFonts w:eastAsia="Cambria"/>
          <w:w w:val="105"/>
          <w:sz w:val="22"/>
          <w:szCs w:val="22"/>
        </w:rPr>
        <w:t>materials, plant and equipment belonging to him or to Employer or</w:t>
      </w:r>
      <w:r w:rsidRPr="00CC583B">
        <w:rPr>
          <w:rFonts w:eastAsia="Cambria"/>
          <w:w w:val="105"/>
          <w:sz w:val="22"/>
          <w:szCs w:val="22"/>
        </w:rPr>
        <w:t xml:space="preserve"> </w:t>
      </w:r>
      <w:r w:rsidRPr="00EF5F16">
        <w:rPr>
          <w:rFonts w:eastAsia="Cambria"/>
          <w:w w:val="105"/>
          <w:sz w:val="22"/>
          <w:szCs w:val="22"/>
        </w:rPr>
        <w:t>to</w:t>
      </w:r>
      <w:r w:rsidRPr="00CC583B">
        <w:rPr>
          <w:rFonts w:eastAsia="Cambria"/>
          <w:w w:val="105"/>
          <w:sz w:val="22"/>
          <w:szCs w:val="22"/>
        </w:rPr>
        <w:t xml:space="preserve"> </w:t>
      </w:r>
      <w:r w:rsidRPr="00EF5F16">
        <w:rPr>
          <w:rFonts w:eastAsia="Cambria"/>
          <w:w w:val="105"/>
          <w:sz w:val="22"/>
          <w:szCs w:val="22"/>
        </w:rPr>
        <w:t>others,</w:t>
      </w:r>
      <w:r w:rsidRPr="00CC583B">
        <w:rPr>
          <w:rFonts w:eastAsia="Cambria"/>
          <w:w w:val="105"/>
          <w:sz w:val="22"/>
          <w:szCs w:val="22"/>
        </w:rPr>
        <w:t xml:space="preserve"> </w:t>
      </w:r>
      <w:r w:rsidRPr="00EF5F16">
        <w:rPr>
          <w:rFonts w:eastAsia="Cambria"/>
          <w:w w:val="105"/>
          <w:sz w:val="22"/>
          <w:szCs w:val="22"/>
        </w:rPr>
        <w:t>working</w:t>
      </w:r>
      <w:r w:rsidRPr="00CC583B">
        <w:rPr>
          <w:rFonts w:eastAsia="Cambria"/>
          <w:w w:val="105"/>
          <w:sz w:val="22"/>
          <w:szCs w:val="22"/>
        </w:rPr>
        <w:t xml:space="preserve"> </w:t>
      </w:r>
      <w:r w:rsidRPr="00EF5F16">
        <w:rPr>
          <w:rFonts w:eastAsia="Cambria"/>
          <w:w w:val="105"/>
          <w:sz w:val="22"/>
          <w:szCs w:val="22"/>
        </w:rPr>
        <w:t>at</w:t>
      </w:r>
      <w:r w:rsidRPr="00CC583B">
        <w:rPr>
          <w:rFonts w:eastAsia="Cambria"/>
          <w:w w:val="105"/>
          <w:sz w:val="22"/>
          <w:szCs w:val="22"/>
        </w:rPr>
        <w:t xml:space="preserve"> </w:t>
      </w:r>
      <w:r w:rsidRPr="00EF5F16">
        <w:rPr>
          <w:rFonts w:eastAsia="Cambria"/>
          <w:w w:val="105"/>
          <w:sz w:val="22"/>
          <w:szCs w:val="22"/>
        </w:rPr>
        <w:t>the</w:t>
      </w:r>
      <w:r w:rsidRPr="00CC583B">
        <w:rPr>
          <w:rFonts w:eastAsia="Cambria"/>
          <w:w w:val="105"/>
          <w:sz w:val="22"/>
          <w:szCs w:val="22"/>
        </w:rPr>
        <w:t xml:space="preserve"> </w:t>
      </w:r>
      <w:r w:rsidRPr="00EF5F16">
        <w:rPr>
          <w:rFonts w:eastAsia="Cambria"/>
          <w:w w:val="105"/>
          <w:sz w:val="22"/>
          <w:szCs w:val="22"/>
        </w:rPr>
        <w:t>Site.</w:t>
      </w:r>
      <w:r w:rsidRPr="00CC583B">
        <w:rPr>
          <w:rFonts w:eastAsia="Cambria"/>
          <w:w w:val="105"/>
          <w:sz w:val="22"/>
          <w:szCs w:val="22"/>
        </w:rPr>
        <w:t xml:space="preserve"> </w:t>
      </w:r>
      <w:r w:rsidRPr="00EF5F16">
        <w:rPr>
          <w:rFonts w:eastAsia="Cambria"/>
          <w:w w:val="105"/>
          <w:sz w:val="22"/>
          <w:szCs w:val="22"/>
        </w:rPr>
        <w:t>The</w:t>
      </w:r>
      <w:r w:rsidRPr="00CC583B">
        <w:rPr>
          <w:rFonts w:eastAsia="Cambria"/>
          <w:w w:val="105"/>
          <w:sz w:val="22"/>
          <w:szCs w:val="22"/>
        </w:rPr>
        <w:t xml:space="preserve"> </w:t>
      </w:r>
      <w:r w:rsidRPr="00EF5F16">
        <w:rPr>
          <w:rFonts w:eastAsia="Cambria"/>
          <w:w w:val="105"/>
          <w:sz w:val="22"/>
          <w:szCs w:val="22"/>
        </w:rPr>
        <w:t>Contractor</w:t>
      </w:r>
      <w:r w:rsidRPr="00CC583B">
        <w:rPr>
          <w:rFonts w:eastAsia="Cambria"/>
          <w:w w:val="105"/>
          <w:sz w:val="22"/>
          <w:szCs w:val="22"/>
        </w:rPr>
        <w:t xml:space="preserve"> </w:t>
      </w:r>
      <w:r w:rsidRPr="00EF5F16">
        <w:rPr>
          <w:rFonts w:eastAsia="Cambria"/>
          <w:w w:val="105"/>
          <w:sz w:val="22"/>
          <w:szCs w:val="22"/>
        </w:rPr>
        <w:t>shall</w:t>
      </w:r>
      <w:r w:rsidRPr="00CC583B">
        <w:rPr>
          <w:rFonts w:eastAsia="Cambria"/>
          <w:w w:val="105"/>
          <w:sz w:val="22"/>
          <w:szCs w:val="22"/>
        </w:rPr>
        <w:t xml:space="preserve"> </w:t>
      </w:r>
      <w:r w:rsidRPr="00EF5F16">
        <w:rPr>
          <w:rFonts w:eastAsia="Cambria"/>
          <w:w w:val="105"/>
          <w:sz w:val="22"/>
          <w:szCs w:val="22"/>
        </w:rPr>
        <w:t>also</w:t>
      </w:r>
      <w:r w:rsidRPr="00CC583B">
        <w:rPr>
          <w:rFonts w:eastAsia="Cambria"/>
          <w:w w:val="105"/>
          <w:sz w:val="22"/>
          <w:szCs w:val="22"/>
        </w:rPr>
        <w:t xml:space="preserve"> </w:t>
      </w:r>
      <w:r w:rsidRPr="00EF5F16">
        <w:rPr>
          <w:rFonts w:eastAsia="Cambria"/>
          <w:w w:val="105"/>
          <w:sz w:val="22"/>
          <w:szCs w:val="22"/>
        </w:rPr>
        <w:t>be</w:t>
      </w:r>
      <w:r w:rsidRPr="00CC583B">
        <w:rPr>
          <w:rFonts w:eastAsia="Cambria"/>
          <w:w w:val="105"/>
          <w:sz w:val="22"/>
          <w:szCs w:val="22"/>
        </w:rPr>
        <w:t xml:space="preserve"> </w:t>
      </w:r>
      <w:r w:rsidRPr="00EF5F16">
        <w:rPr>
          <w:rFonts w:eastAsia="Cambria"/>
          <w:w w:val="105"/>
          <w:sz w:val="22"/>
          <w:szCs w:val="22"/>
        </w:rPr>
        <w:t>responsible for provision of all safety notices and safety equipment</w:t>
      </w:r>
      <w:r w:rsidRPr="00CC583B">
        <w:rPr>
          <w:rFonts w:eastAsia="Cambria"/>
          <w:w w:val="105"/>
          <w:sz w:val="22"/>
          <w:szCs w:val="22"/>
        </w:rPr>
        <w:t xml:space="preserve"> </w:t>
      </w:r>
      <w:r w:rsidRPr="00EF5F16">
        <w:rPr>
          <w:rFonts w:eastAsia="Cambria"/>
          <w:w w:val="105"/>
          <w:sz w:val="22"/>
          <w:szCs w:val="22"/>
        </w:rPr>
        <w:t>required</w:t>
      </w:r>
      <w:r w:rsidRPr="00CC583B">
        <w:rPr>
          <w:rFonts w:eastAsia="Cambria"/>
          <w:w w:val="105"/>
          <w:sz w:val="22"/>
          <w:szCs w:val="22"/>
        </w:rPr>
        <w:t xml:space="preserve"> </w:t>
      </w:r>
      <w:r w:rsidRPr="00EF5F16">
        <w:rPr>
          <w:rFonts w:eastAsia="Cambria"/>
          <w:w w:val="105"/>
          <w:sz w:val="22"/>
          <w:szCs w:val="22"/>
        </w:rPr>
        <w:t>both</w:t>
      </w:r>
      <w:r w:rsidRPr="00CC583B">
        <w:rPr>
          <w:rFonts w:eastAsia="Cambria"/>
          <w:w w:val="105"/>
          <w:sz w:val="22"/>
          <w:szCs w:val="22"/>
        </w:rPr>
        <w:t xml:space="preserve"> </w:t>
      </w:r>
      <w:r w:rsidRPr="00EF5F16">
        <w:rPr>
          <w:rFonts w:eastAsia="Cambria"/>
          <w:w w:val="105"/>
          <w:sz w:val="22"/>
          <w:szCs w:val="22"/>
        </w:rPr>
        <w:t>by</w:t>
      </w:r>
      <w:r w:rsidRPr="00CC583B">
        <w:rPr>
          <w:rFonts w:eastAsia="Cambria"/>
          <w:w w:val="105"/>
          <w:sz w:val="22"/>
          <w:szCs w:val="22"/>
        </w:rPr>
        <w:t xml:space="preserve"> </w:t>
      </w:r>
      <w:r w:rsidRPr="00EF5F16">
        <w:rPr>
          <w:rFonts w:eastAsia="Cambria"/>
          <w:w w:val="105"/>
          <w:sz w:val="22"/>
          <w:szCs w:val="22"/>
        </w:rPr>
        <w:t>the</w:t>
      </w:r>
      <w:r w:rsidRPr="00CC583B">
        <w:rPr>
          <w:rFonts w:eastAsia="Cambria"/>
          <w:w w:val="105"/>
          <w:sz w:val="22"/>
          <w:szCs w:val="22"/>
        </w:rPr>
        <w:t xml:space="preserve"> </w:t>
      </w:r>
      <w:r w:rsidRPr="00EF5F16">
        <w:rPr>
          <w:rFonts w:eastAsia="Cambria"/>
          <w:w w:val="105"/>
          <w:sz w:val="22"/>
          <w:szCs w:val="22"/>
        </w:rPr>
        <w:t>relevant</w:t>
      </w:r>
      <w:r w:rsidRPr="00CC583B">
        <w:rPr>
          <w:rFonts w:eastAsia="Cambria"/>
          <w:w w:val="105"/>
          <w:sz w:val="22"/>
          <w:szCs w:val="22"/>
        </w:rPr>
        <w:t xml:space="preserve"> </w:t>
      </w:r>
      <w:r w:rsidRPr="00EF5F16">
        <w:rPr>
          <w:rFonts w:eastAsia="Cambria"/>
          <w:w w:val="105"/>
          <w:sz w:val="22"/>
          <w:szCs w:val="22"/>
        </w:rPr>
        <w:t>legislations</w:t>
      </w:r>
      <w:r w:rsidRPr="00CC583B">
        <w:rPr>
          <w:rFonts w:eastAsia="Cambria"/>
          <w:w w:val="105"/>
          <w:sz w:val="22"/>
          <w:szCs w:val="22"/>
        </w:rPr>
        <w:t xml:space="preserve"> </w:t>
      </w:r>
      <w:r w:rsidRPr="00EF5F16">
        <w:rPr>
          <w:rFonts w:eastAsia="Cambria"/>
          <w:w w:val="105"/>
          <w:sz w:val="22"/>
          <w:szCs w:val="22"/>
        </w:rPr>
        <w:t>and</w:t>
      </w:r>
      <w:r w:rsidRPr="00CC583B">
        <w:rPr>
          <w:rFonts w:eastAsia="Cambria"/>
          <w:w w:val="105"/>
          <w:sz w:val="22"/>
          <w:szCs w:val="22"/>
        </w:rPr>
        <w:t xml:space="preserve"> </w:t>
      </w:r>
      <w:r w:rsidRPr="00EF5F16">
        <w:rPr>
          <w:rFonts w:eastAsia="Cambria"/>
          <w:w w:val="105"/>
          <w:sz w:val="22"/>
          <w:szCs w:val="22"/>
        </w:rPr>
        <w:t>the</w:t>
      </w:r>
      <w:r w:rsidRPr="00CC583B">
        <w:rPr>
          <w:rFonts w:eastAsia="Cambria"/>
          <w:w w:val="105"/>
          <w:sz w:val="22"/>
          <w:szCs w:val="22"/>
        </w:rPr>
        <w:t xml:space="preserve"> </w:t>
      </w:r>
      <w:r w:rsidR="00E63B39" w:rsidRPr="00EF5F16">
        <w:rPr>
          <w:rFonts w:eastAsia="Cambria"/>
          <w:w w:val="105"/>
          <w:sz w:val="22"/>
          <w:szCs w:val="22"/>
        </w:rPr>
        <w:t>Project Manager/Engineer</w:t>
      </w:r>
      <w:r w:rsidRPr="00DF4A50">
        <w:rPr>
          <w:rFonts w:eastAsia="Cambria"/>
          <w:w w:val="105"/>
          <w:sz w:val="22"/>
          <w:szCs w:val="22"/>
        </w:rPr>
        <w:t>,</w:t>
      </w:r>
      <w:r w:rsidRPr="00CC583B">
        <w:rPr>
          <w:rFonts w:eastAsia="Cambria"/>
          <w:w w:val="105"/>
          <w:sz w:val="22"/>
          <w:szCs w:val="22"/>
        </w:rPr>
        <w:t xml:space="preserve"> </w:t>
      </w:r>
      <w:r w:rsidRPr="00DF4A50">
        <w:rPr>
          <w:rFonts w:eastAsia="Cambria"/>
          <w:w w:val="105"/>
          <w:sz w:val="22"/>
          <w:szCs w:val="22"/>
        </w:rPr>
        <w:t>as</w:t>
      </w:r>
      <w:r w:rsidRPr="00CC583B">
        <w:rPr>
          <w:rFonts w:eastAsia="Cambria"/>
          <w:w w:val="105"/>
          <w:sz w:val="22"/>
          <w:szCs w:val="22"/>
        </w:rPr>
        <w:t xml:space="preserve"> </w:t>
      </w:r>
      <w:r w:rsidRPr="00DF4A50">
        <w:rPr>
          <w:rFonts w:eastAsia="Cambria"/>
          <w:w w:val="105"/>
          <w:sz w:val="22"/>
          <w:szCs w:val="22"/>
        </w:rPr>
        <w:t>he</w:t>
      </w:r>
      <w:r w:rsidRPr="00CC583B">
        <w:rPr>
          <w:rFonts w:eastAsia="Cambria"/>
          <w:w w:val="105"/>
          <w:sz w:val="22"/>
          <w:szCs w:val="22"/>
        </w:rPr>
        <w:t xml:space="preserve"> </w:t>
      </w:r>
      <w:r w:rsidRPr="00DF4A50">
        <w:rPr>
          <w:rFonts w:eastAsia="Cambria"/>
          <w:w w:val="105"/>
          <w:sz w:val="22"/>
          <w:szCs w:val="22"/>
        </w:rPr>
        <w:t>may</w:t>
      </w:r>
      <w:r w:rsidRPr="00CC583B">
        <w:rPr>
          <w:rFonts w:eastAsia="Cambria"/>
          <w:w w:val="105"/>
          <w:sz w:val="22"/>
          <w:szCs w:val="22"/>
        </w:rPr>
        <w:t xml:space="preserve"> </w:t>
      </w:r>
      <w:r w:rsidRPr="00DF4A50">
        <w:rPr>
          <w:rFonts w:eastAsia="Cambria"/>
          <w:w w:val="105"/>
          <w:sz w:val="22"/>
          <w:szCs w:val="22"/>
        </w:rPr>
        <w:t>deem</w:t>
      </w:r>
      <w:r w:rsidRPr="00CC583B">
        <w:rPr>
          <w:rFonts w:eastAsia="Cambria"/>
          <w:w w:val="105"/>
          <w:sz w:val="22"/>
          <w:szCs w:val="22"/>
        </w:rPr>
        <w:t xml:space="preserve"> </w:t>
      </w:r>
      <w:r w:rsidRPr="00DF4A50">
        <w:rPr>
          <w:rFonts w:eastAsia="Cambria"/>
          <w:w w:val="105"/>
          <w:sz w:val="22"/>
          <w:szCs w:val="22"/>
        </w:rPr>
        <w:t>necessary.</w:t>
      </w:r>
    </w:p>
    <w:p w:rsidR="005A48C5" w:rsidRPr="00DF4A50" w:rsidRDefault="005A48C5">
      <w:pPr>
        <w:widowControl w:val="0"/>
        <w:autoSpaceDE w:val="0"/>
        <w:autoSpaceDN w:val="0"/>
        <w:spacing w:before="3"/>
        <w:rPr>
          <w:rFonts w:eastAsia="Cambria"/>
          <w:sz w:val="22"/>
          <w:szCs w:val="22"/>
        </w:rPr>
      </w:pPr>
    </w:p>
    <w:p w:rsidR="005A48C5" w:rsidRPr="00CC583B" w:rsidRDefault="00D11752">
      <w:pPr>
        <w:widowControl w:val="0"/>
        <w:numPr>
          <w:ilvl w:val="3"/>
          <w:numId w:val="19"/>
        </w:numPr>
        <w:tabs>
          <w:tab w:val="left" w:pos="1289"/>
        </w:tabs>
        <w:autoSpaceDE w:val="0"/>
        <w:autoSpaceDN w:val="0"/>
        <w:spacing w:line="254" w:lineRule="auto"/>
        <w:ind w:right="1606"/>
        <w:jc w:val="both"/>
        <w:rPr>
          <w:rFonts w:eastAsia="Cambria"/>
          <w:w w:val="105"/>
          <w:sz w:val="22"/>
          <w:szCs w:val="22"/>
        </w:rPr>
      </w:pPr>
      <w:r w:rsidRPr="00EF5F16">
        <w:rPr>
          <w:rFonts w:eastAsia="Cambria"/>
          <w:w w:val="105"/>
          <w:sz w:val="22"/>
          <w:szCs w:val="22"/>
        </w:rPr>
        <w:t xml:space="preserve">The Contractor will notify well in advance to the </w:t>
      </w:r>
      <w:r w:rsidR="00E63B39" w:rsidRPr="00EF5F16">
        <w:rPr>
          <w:rFonts w:eastAsia="Cambria"/>
          <w:w w:val="105"/>
          <w:sz w:val="22"/>
          <w:szCs w:val="22"/>
        </w:rPr>
        <w:t xml:space="preserve">Project Manager/Engineer </w:t>
      </w:r>
      <w:r w:rsidRPr="00EF5F16">
        <w:rPr>
          <w:rFonts w:eastAsia="Cambria"/>
          <w:w w:val="105"/>
          <w:sz w:val="22"/>
          <w:szCs w:val="22"/>
        </w:rPr>
        <w:t>of</w:t>
      </w:r>
      <w:r w:rsidRPr="00CC583B">
        <w:rPr>
          <w:rFonts w:eastAsia="Cambria"/>
          <w:w w:val="105"/>
          <w:sz w:val="22"/>
          <w:szCs w:val="22"/>
        </w:rPr>
        <w:t xml:space="preserve"> </w:t>
      </w:r>
      <w:r w:rsidRPr="00EF5F16">
        <w:rPr>
          <w:rFonts w:eastAsia="Cambria"/>
          <w:w w:val="105"/>
          <w:sz w:val="22"/>
          <w:szCs w:val="22"/>
        </w:rPr>
        <w:t>his intention to bring to the Site any container filled with liquid or</w:t>
      </w:r>
      <w:r w:rsidRPr="00CC583B">
        <w:rPr>
          <w:rFonts w:eastAsia="Cambria"/>
          <w:w w:val="105"/>
          <w:sz w:val="22"/>
          <w:szCs w:val="22"/>
        </w:rPr>
        <w:t xml:space="preserve"> </w:t>
      </w:r>
      <w:r w:rsidRPr="00EF5F16">
        <w:rPr>
          <w:rFonts w:eastAsia="Cambria"/>
          <w:w w:val="105"/>
          <w:sz w:val="22"/>
          <w:szCs w:val="22"/>
        </w:rPr>
        <w:t>gaseous fuel or explosive or petroleum substance or such chemicals</w:t>
      </w:r>
      <w:r w:rsidRPr="00CC583B">
        <w:rPr>
          <w:rFonts w:eastAsia="Cambria"/>
          <w:w w:val="105"/>
          <w:sz w:val="22"/>
          <w:szCs w:val="22"/>
        </w:rPr>
        <w:t xml:space="preserve"> </w:t>
      </w:r>
      <w:r w:rsidRPr="00EF5F16">
        <w:rPr>
          <w:rFonts w:eastAsia="Cambria"/>
          <w:w w:val="105"/>
          <w:sz w:val="22"/>
          <w:szCs w:val="22"/>
        </w:rPr>
        <w:t>which may involve hazards.</w:t>
      </w:r>
      <w:r w:rsidRPr="00CC583B">
        <w:rPr>
          <w:rFonts w:eastAsia="Cambria"/>
          <w:w w:val="105"/>
          <w:sz w:val="22"/>
          <w:szCs w:val="22"/>
        </w:rPr>
        <w:t xml:space="preserve"> </w:t>
      </w:r>
      <w:r w:rsidRPr="00EF5F16">
        <w:rPr>
          <w:rFonts w:eastAsia="Cambria"/>
          <w:w w:val="105"/>
          <w:sz w:val="22"/>
          <w:szCs w:val="22"/>
        </w:rPr>
        <w:t xml:space="preserve">The </w:t>
      </w:r>
      <w:r w:rsidR="00D17AC0" w:rsidRPr="00EF5F16">
        <w:rPr>
          <w:rFonts w:eastAsia="Cambria"/>
          <w:w w:val="105"/>
          <w:sz w:val="22"/>
          <w:szCs w:val="22"/>
        </w:rPr>
        <w:t>Project Manager</w:t>
      </w:r>
      <w:r w:rsidR="00323D68" w:rsidRPr="00EF5F16">
        <w:rPr>
          <w:rFonts w:eastAsia="Cambria"/>
          <w:w w:val="105"/>
          <w:sz w:val="22"/>
          <w:szCs w:val="22"/>
        </w:rPr>
        <w:t>/</w:t>
      </w:r>
      <w:r w:rsidR="00D17AC0" w:rsidRPr="00EF5F16">
        <w:rPr>
          <w:rFonts w:eastAsia="Cambria"/>
          <w:w w:val="105"/>
          <w:sz w:val="22"/>
          <w:szCs w:val="22"/>
        </w:rPr>
        <w:t>Engineer shall</w:t>
      </w:r>
      <w:r w:rsidRPr="00EF5F16">
        <w:rPr>
          <w:rFonts w:eastAsia="Cambria"/>
          <w:w w:val="105"/>
          <w:sz w:val="22"/>
          <w:szCs w:val="22"/>
        </w:rPr>
        <w:t xml:space="preserve"> have the</w:t>
      </w:r>
      <w:r w:rsidRPr="00CC583B">
        <w:rPr>
          <w:rFonts w:eastAsia="Cambria"/>
          <w:w w:val="105"/>
          <w:sz w:val="22"/>
          <w:szCs w:val="22"/>
        </w:rPr>
        <w:t xml:space="preserve"> </w:t>
      </w:r>
      <w:r w:rsidRPr="00EF5F16">
        <w:rPr>
          <w:rFonts w:eastAsia="Cambria"/>
          <w:w w:val="105"/>
          <w:sz w:val="22"/>
          <w:szCs w:val="22"/>
        </w:rPr>
        <w:t>right</w:t>
      </w:r>
      <w:r w:rsidRPr="00CC583B">
        <w:rPr>
          <w:rFonts w:eastAsia="Cambria"/>
          <w:w w:val="105"/>
          <w:sz w:val="22"/>
          <w:szCs w:val="22"/>
        </w:rPr>
        <w:t xml:space="preserve"> </w:t>
      </w:r>
      <w:r w:rsidRPr="00EF5F16">
        <w:rPr>
          <w:rFonts w:eastAsia="Cambria"/>
          <w:w w:val="105"/>
          <w:sz w:val="22"/>
          <w:szCs w:val="22"/>
        </w:rPr>
        <w:t>to</w:t>
      </w:r>
      <w:r w:rsidRPr="00CC583B">
        <w:rPr>
          <w:rFonts w:eastAsia="Cambria"/>
          <w:w w:val="105"/>
          <w:sz w:val="22"/>
          <w:szCs w:val="22"/>
        </w:rPr>
        <w:t xml:space="preserve"> </w:t>
      </w:r>
      <w:r w:rsidRPr="00EF5F16">
        <w:rPr>
          <w:rFonts w:eastAsia="Cambria"/>
          <w:w w:val="105"/>
          <w:sz w:val="22"/>
          <w:szCs w:val="22"/>
        </w:rPr>
        <w:t>prescribe</w:t>
      </w:r>
      <w:r w:rsidRPr="00CC583B">
        <w:rPr>
          <w:rFonts w:eastAsia="Cambria"/>
          <w:w w:val="105"/>
          <w:sz w:val="22"/>
          <w:szCs w:val="22"/>
        </w:rPr>
        <w:t xml:space="preserve"> </w:t>
      </w:r>
      <w:r w:rsidRPr="00EF5F16">
        <w:rPr>
          <w:rFonts w:eastAsia="Cambria"/>
          <w:w w:val="105"/>
          <w:sz w:val="22"/>
          <w:szCs w:val="22"/>
        </w:rPr>
        <w:t>the</w:t>
      </w:r>
      <w:r w:rsidRPr="00CC583B">
        <w:rPr>
          <w:rFonts w:eastAsia="Cambria"/>
          <w:w w:val="105"/>
          <w:sz w:val="22"/>
          <w:szCs w:val="22"/>
        </w:rPr>
        <w:t xml:space="preserve"> </w:t>
      </w:r>
      <w:r w:rsidRPr="00EF5F16">
        <w:rPr>
          <w:rFonts w:eastAsia="Cambria"/>
          <w:w w:val="105"/>
          <w:sz w:val="22"/>
          <w:szCs w:val="22"/>
        </w:rPr>
        <w:t>conditions,</w:t>
      </w:r>
      <w:r w:rsidRPr="00CC583B">
        <w:rPr>
          <w:rFonts w:eastAsia="Cambria"/>
          <w:w w:val="105"/>
          <w:sz w:val="22"/>
          <w:szCs w:val="22"/>
        </w:rPr>
        <w:t xml:space="preserve"> </w:t>
      </w:r>
      <w:r w:rsidRPr="00EF5F16">
        <w:rPr>
          <w:rFonts w:eastAsia="Cambria"/>
          <w:w w:val="105"/>
          <w:sz w:val="22"/>
          <w:szCs w:val="22"/>
        </w:rPr>
        <w:t>under</w:t>
      </w:r>
      <w:r w:rsidRPr="00CC583B">
        <w:rPr>
          <w:rFonts w:eastAsia="Cambria"/>
          <w:w w:val="105"/>
          <w:sz w:val="22"/>
          <w:szCs w:val="22"/>
        </w:rPr>
        <w:t xml:space="preserve"> </w:t>
      </w:r>
      <w:r w:rsidRPr="00EF5F16">
        <w:rPr>
          <w:rFonts w:eastAsia="Cambria"/>
          <w:w w:val="105"/>
          <w:sz w:val="22"/>
          <w:szCs w:val="22"/>
        </w:rPr>
        <w:t>which</w:t>
      </w:r>
      <w:r w:rsidRPr="00CC583B">
        <w:rPr>
          <w:rFonts w:eastAsia="Cambria"/>
          <w:w w:val="105"/>
          <w:sz w:val="22"/>
          <w:szCs w:val="22"/>
        </w:rPr>
        <w:t xml:space="preserve"> </w:t>
      </w:r>
      <w:r w:rsidRPr="00EF5F16">
        <w:rPr>
          <w:rFonts w:eastAsia="Cambria"/>
          <w:w w:val="105"/>
          <w:sz w:val="22"/>
          <w:szCs w:val="22"/>
        </w:rPr>
        <w:t>such</w:t>
      </w:r>
      <w:r w:rsidRPr="00CC583B">
        <w:rPr>
          <w:rFonts w:eastAsia="Cambria"/>
          <w:w w:val="105"/>
          <w:sz w:val="22"/>
          <w:szCs w:val="22"/>
        </w:rPr>
        <w:t xml:space="preserve"> </w:t>
      </w:r>
      <w:r w:rsidRPr="00EF5F16">
        <w:rPr>
          <w:rFonts w:eastAsia="Cambria"/>
          <w:w w:val="105"/>
          <w:sz w:val="22"/>
          <w:szCs w:val="22"/>
        </w:rPr>
        <w:t>container</w:t>
      </w:r>
      <w:r w:rsidRPr="00CC583B">
        <w:rPr>
          <w:rFonts w:eastAsia="Cambria"/>
          <w:w w:val="105"/>
          <w:sz w:val="22"/>
          <w:szCs w:val="22"/>
        </w:rPr>
        <w:t xml:space="preserve"> </w:t>
      </w:r>
      <w:r w:rsidRPr="00EF5F16">
        <w:rPr>
          <w:rFonts w:eastAsia="Cambria"/>
          <w:w w:val="105"/>
          <w:sz w:val="22"/>
          <w:szCs w:val="22"/>
        </w:rPr>
        <w:t>is</w:t>
      </w:r>
      <w:r w:rsidRPr="00CC583B">
        <w:rPr>
          <w:rFonts w:eastAsia="Cambria"/>
          <w:w w:val="105"/>
          <w:sz w:val="22"/>
          <w:szCs w:val="22"/>
        </w:rPr>
        <w:t xml:space="preserve"> </w:t>
      </w:r>
      <w:r w:rsidRPr="00EF5F16">
        <w:rPr>
          <w:rFonts w:eastAsia="Cambria"/>
          <w:w w:val="105"/>
          <w:sz w:val="22"/>
          <w:szCs w:val="22"/>
        </w:rPr>
        <w:t>to</w:t>
      </w:r>
      <w:r w:rsidRPr="00CC583B">
        <w:rPr>
          <w:rFonts w:eastAsia="Cambria"/>
          <w:w w:val="105"/>
          <w:sz w:val="22"/>
          <w:szCs w:val="22"/>
        </w:rPr>
        <w:t xml:space="preserve"> </w:t>
      </w:r>
      <w:r w:rsidRPr="00EF5F16">
        <w:rPr>
          <w:rFonts w:eastAsia="Cambria"/>
          <w:w w:val="105"/>
          <w:sz w:val="22"/>
          <w:szCs w:val="22"/>
        </w:rPr>
        <w:t>be</w:t>
      </w:r>
      <w:r w:rsidRPr="00CC583B">
        <w:rPr>
          <w:rFonts w:eastAsia="Cambria"/>
          <w:w w:val="105"/>
          <w:sz w:val="22"/>
          <w:szCs w:val="22"/>
        </w:rPr>
        <w:t xml:space="preserve"> </w:t>
      </w:r>
      <w:r w:rsidRPr="00EF5F16">
        <w:rPr>
          <w:rFonts w:eastAsia="Cambria"/>
          <w:w w:val="105"/>
          <w:sz w:val="22"/>
          <w:szCs w:val="22"/>
        </w:rPr>
        <w:t>stored, handled and used during the performance of the works and</w:t>
      </w:r>
      <w:r w:rsidRPr="00CC583B">
        <w:rPr>
          <w:rFonts w:eastAsia="Cambria"/>
          <w:w w:val="105"/>
          <w:sz w:val="22"/>
          <w:szCs w:val="22"/>
        </w:rPr>
        <w:t xml:space="preserve"> </w:t>
      </w:r>
      <w:r w:rsidRPr="00EF5F16">
        <w:rPr>
          <w:rFonts w:eastAsia="Cambria"/>
          <w:w w:val="105"/>
          <w:sz w:val="22"/>
          <w:szCs w:val="22"/>
        </w:rPr>
        <w:t>the</w:t>
      </w:r>
      <w:r w:rsidRPr="00CC583B">
        <w:rPr>
          <w:rFonts w:eastAsia="Cambria"/>
          <w:w w:val="105"/>
          <w:sz w:val="22"/>
          <w:szCs w:val="22"/>
        </w:rPr>
        <w:t xml:space="preserve"> </w:t>
      </w:r>
      <w:r w:rsidRPr="00EF5F16">
        <w:rPr>
          <w:rFonts w:eastAsia="Cambria"/>
          <w:w w:val="105"/>
          <w:sz w:val="22"/>
          <w:szCs w:val="22"/>
        </w:rPr>
        <w:t>Contractor</w:t>
      </w:r>
      <w:r w:rsidRPr="00CC583B">
        <w:rPr>
          <w:rFonts w:eastAsia="Cambria"/>
          <w:w w:val="105"/>
          <w:sz w:val="22"/>
          <w:szCs w:val="22"/>
        </w:rPr>
        <w:t xml:space="preserve"> </w:t>
      </w:r>
      <w:r w:rsidRPr="00EF5F16">
        <w:rPr>
          <w:rFonts w:eastAsia="Cambria"/>
          <w:w w:val="105"/>
          <w:sz w:val="22"/>
          <w:szCs w:val="22"/>
        </w:rPr>
        <w:t>shall</w:t>
      </w:r>
      <w:r w:rsidRPr="00CC583B">
        <w:rPr>
          <w:rFonts w:eastAsia="Cambria"/>
          <w:w w:val="105"/>
          <w:sz w:val="22"/>
          <w:szCs w:val="22"/>
        </w:rPr>
        <w:t xml:space="preserve"> </w:t>
      </w:r>
      <w:r w:rsidRPr="00EF5F16">
        <w:rPr>
          <w:rFonts w:eastAsia="Cambria"/>
          <w:w w:val="105"/>
          <w:sz w:val="22"/>
          <w:szCs w:val="22"/>
        </w:rPr>
        <w:t>strictly</w:t>
      </w:r>
      <w:r w:rsidRPr="00CC583B">
        <w:rPr>
          <w:rFonts w:eastAsia="Cambria"/>
          <w:w w:val="105"/>
          <w:sz w:val="22"/>
          <w:szCs w:val="22"/>
        </w:rPr>
        <w:t xml:space="preserve"> </w:t>
      </w:r>
      <w:r w:rsidRPr="00EF5F16">
        <w:rPr>
          <w:rFonts w:eastAsia="Cambria"/>
          <w:w w:val="105"/>
          <w:sz w:val="22"/>
          <w:szCs w:val="22"/>
        </w:rPr>
        <w:t>adhere</w:t>
      </w:r>
      <w:r w:rsidRPr="00CC583B">
        <w:rPr>
          <w:rFonts w:eastAsia="Cambria"/>
          <w:w w:val="105"/>
          <w:sz w:val="22"/>
          <w:szCs w:val="22"/>
        </w:rPr>
        <w:t xml:space="preserve"> </w:t>
      </w:r>
      <w:r w:rsidRPr="00EF5F16">
        <w:rPr>
          <w:rFonts w:eastAsia="Cambria"/>
          <w:w w:val="105"/>
          <w:sz w:val="22"/>
          <w:szCs w:val="22"/>
        </w:rPr>
        <w:t>to</w:t>
      </w:r>
      <w:r w:rsidRPr="00CC583B">
        <w:rPr>
          <w:rFonts w:eastAsia="Cambria"/>
          <w:w w:val="105"/>
          <w:sz w:val="22"/>
          <w:szCs w:val="22"/>
        </w:rPr>
        <w:t xml:space="preserve"> </w:t>
      </w:r>
      <w:r w:rsidRPr="00EF5F16">
        <w:rPr>
          <w:rFonts w:eastAsia="Cambria"/>
          <w:w w:val="105"/>
          <w:sz w:val="22"/>
          <w:szCs w:val="22"/>
        </w:rPr>
        <w:t>and</w:t>
      </w:r>
      <w:r w:rsidRPr="00CC583B">
        <w:rPr>
          <w:rFonts w:eastAsia="Cambria"/>
          <w:w w:val="105"/>
          <w:sz w:val="22"/>
          <w:szCs w:val="22"/>
        </w:rPr>
        <w:t xml:space="preserve"> </w:t>
      </w:r>
      <w:r w:rsidRPr="00EF5F16">
        <w:rPr>
          <w:rFonts w:eastAsia="Cambria"/>
          <w:w w:val="105"/>
          <w:sz w:val="22"/>
          <w:szCs w:val="22"/>
        </w:rPr>
        <w:t>comply</w:t>
      </w:r>
      <w:r w:rsidRPr="00CC583B">
        <w:rPr>
          <w:rFonts w:eastAsia="Cambria"/>
          <w:w w:val="105"/>
          <w:sz w:val="22"/>
          <w:szCs w:val="22"/>
        </w:rPr>
        <w:t xml:space="preserve"> </w:t>
      </w:r>
      <w:r w:rsidRPr="00EF5F16">
        <w:rPr>
          <w:rFonts w:eastAsia="Cambria"/>
          <w:w w:val="105"/>
          <w:sz w:val="22"/>
          <w:szCs w:val="22"/>
        </w:rPr>
        <w:t>with</w:t>
      </w:r>
      <w:r w:rsidRPr="00CC583B">
        <w:rPr>
          <w:rFonts w:eastAsia="Cambria"/>
          <w:w w:val="105"/>
          <w:sz w:val="22"/>
          <w:szCs w:val="22"/>
        </w:rPr>
        <w:t xml:space="preserve"> </w:t>
      </w:r>
      <w:r w:rsidRPr="00EF5F16">
        <w:rPr>
          <w:rFonts w:eastAsia="Cambria"/>
          <w:w w:val="105"/>
          <w:sz w:val="22"/>
          <w:szCs w:val="22"/>
        </w:rPr>
        <w:t>such</w:t>
      </w:r>
      <w:r w:rsidRPr="00CC583B">
        <w:rPr>
          <w:rFonts w:eastAsia="Cambria"/>
          <w:w w:val="105"/>
          <w:sz w:val="22"/>
          <w:szCs w:val="22"/>
        </w:rPr>
        <w:t xml:space="preserve"> </w:t>
      </w:r>
      <w:r w:rsidRPr="00EF5F16">
        <w:rPr>
          <w:rFonts w:eastAsia="Cambria"/>
          <w:w w:val="105"/>
          <w:sz w:val="22"/>
          <w:szCs w:val="22"/>
        </w:rPr>
        <w:t>instructions.</w:t>
      </w:r>
      <w:r w:rsidRPr="00CC583B">
        <w:rPr>
          <w:rFonts w:eastAsia="Cambria"/>
          <w:w w:val="105"/>
          <w:sz w:val="22"/>
          <w:szCs w:val="22"/>
        </w:rPr>
        <w:t xml:space="preserve"> </w:t>
      </w:r>
      <w:r w:rsidRPr="00EF5F16">
        <w:rPr>
          <w:rFonts w:eastAsia="Cambria"/>
          <w:w w:val="105"/>
          <w:sz w:val="22"/>
          <w:szCs w:val="22"/>
        </w:rPr>
        <w:t xml:space="preserve">The </w:t>
      </w:r>
      <w:r w:rsidR="00E63B39" w:rsidRPr="00EF5F16">
        <w:rPr>
          <w:rFonts w:eastAsia="Cambria"/>
          <w:w w:val="105"/>
          <w:sz w:val="22"/>
          <w:szCs w:val="22"/>
        </w:rPr>
        <w:t>Project Manager/</w:t>
      </w:r>
      <w:r w:rsidR="00D17AC0" w:rsidRPr="00EF5F16">
        <w:rPr>
          <w:rFonts w:eastAsia="Cambria"/>
          <w:w w:val="105"/>
          <w:sz w:val="22"/>
          <w:szCs w:val="22"/>
        </w:rPr>
        <w:t>Engineer shall</w:t>
      </w:r>
      <w:r w:rsidRPr="00EF5F16">
        <w:rPr>
          <w:rFonts w:eastAsia="Cambria"/>
          <w:w w:val="105"/>
          <w:sz w:val="22"/>
          <w:szCs w:val="22"/>
        </w:rPr>
        <w:t xml:space="preserve"> </w:t>
      </w:r>
      <w:r w:rsidRPr="00DF4A50">
        <w:rPr>
          <w:rFonts w:eastAsia="Cambria"/>
          <w:w w:val="105"/>
          <w:sz w:val="22"/>
          <w:szCs w:val="22"/>
        </w:rPr>
        <w:t>have the right at his sole</w:t>
      </w:r>
      <w:r w:rsidRPr="00CC583B">
        <w:rPr>
          <w:rFonts w:eastAsia="Cambria"/>
          <w:w w:val="105"/>
          <w:sz w:val="22"/>
          <w:szCs w:val="22"/>
        </w:rPr>
        <w:t xml:space="preserve"> </w:t>
      </w:r>
      <w:r w:rsidRPr="00DF4A50">
        <w:rPr>
          <w:rFonts w:eastAsia="Cambria"/>
          <w:w w:val="105"/>
          <w:sz w:val="22"/>
          <w:szCs w:val="22"/>
        </w:rPr>
        <w:t>discretion</w:t>
      </w:r>
      <w:r w:rsidRPr="00CC583B">
        <w:rPr>
          <w:rFonts w:eastAsia="Cambria"/>
          <w:w w:val="105"/>
          <w:sz w:val="22"/>
          <w:szCs w:val="22"/>
        </w:rPr>
        <w:t xml:space="preserve"> </w:t>
      </w:r>
      <w:r w:rsidRPr="00DF4A50">
        <w:rPr>
          <w:rFonts w:eastAsia="Cambria"/>
          <w:w w:val="105"/>
          <w:sz w:val="22"/>
          <w:szCs w:val="22"/>
        </w:rPr>
        <w:t>to</w:t>
      </w:r>
      <w:r w:rsidRPr="00CC583B">
        <w:rPr>
          <w:rFonts w:eastAsia="Cambria"/>
          <w:w w:val="105"/>
          <w:sz w:val="22"/>
          <w:szCs w:val="22"/>
        </w:rPr>
        <w:t xml:space="preserve"> </w:t>
      </w:r>
      <w:r w:rsidRPr="00DF4A50">
        <w:rPr>
          <w:rFonts w:eastAsia="Cambria"/>
          <w:w w:val="105"/>
          <w:sz w:val="22"/>
          <w:szCs w:val="22"/>
        </w:rPr>
        <w:t>inspect</w:t>
      </w:r>
      <w:r w:rsidRPr="00CC583B">
        <w:rPr>
          <w:rFonts w:eastAsia="Cambria"/>
          <w:w w:val="105"/>
          <w:sz w:val="22"/>
          <w:szCs w:val="22"/>
        </w:rPr>
        <w:t xml:space="preserve"> </w:t>
      </w:r>
      <w:r w:rsidRPr="00DF4A50">
        <w:rPr>
          <w:rFonts w:eastAsia="Cambria"/>
          <w:w w:val="105"/>
          <w:sz w:val="22"/>
          <w:szCs w:val="22"/>
        </w:rPr>
        <w:t>any</w:t>
      </w:r>
      <w:r w:rsidRPr="00CC583B">
        <w:rPr>
          <w:rFonts w:eastAsia="Cambria"/>
          <w:w w:val="105"/>
          <w:sz w:val="22"/>
          <w:szCs w:val="22"/>
        </w:rPr>
        <w:t xml:space="preserve"> </w:t>
      </w:r>
      <w:r w:rsidRPr="00DF4A50">
        <w:rPr>
          <w:rFonts w:eastAsia="Cambria"/>
          <w:w w:val="105"/>
          <w:sz w:val="22"/>
          <w:szCs w:val="22"/>
        </w:rPr>
        <w:t>such</w:t>
      </w:r>
      <w:r w:rsidRPr="00CC583B">
        <w:rPr>
          <w:rFonts w:eastAsia="Cambria"/>
          <w:w w:val="105"/>
          <w:sz w:val="22"/>
          <w:szCs w:val="22"/>
        </w:rPr>
        <w:t xml:space="preserve"> </w:t>
      </w:r>
      <w:r w:rsidRPr="00DF4A50">
        <w:rPr>
          <w:rFonts w:eastAsia="Cambria"/>
          <w:w w:val="105"/>
          <w:sz w:val="22"/>
          <w:szCs w:val="22"/>
        </w:rPr>
        <w:t>container</w:t>
      </w:r>
      <w:r w:rsidRPr="00CC583B">
        <w:rPr>
          <w:rFonts w:eastAsia="Cambria"/>
          <w:w w:val="105"/>
          <w:sz w:val="22"/>
          <w:szCs w:val="22"/>
        </w:rPr>
        <w:t xml:space="preserve"> </w:t>
      </w:r>
      <w:r w:rsidRPr="00DF4A50">
        <w:rPr>
          <w:rFonts w:eastAsia="Cambria"/>
          <w:w w:val="105"/>
          <w:sz w:val="22"/>
          <w:szCs w:val="22"/>
        </w:rPr>
        <w:t>or</w:t>
      </w:r>
      <w:r w:rsidRPr="00CC583B">
        <w:rPr>
          <w:rFonts w:eastAsia="Cambria"/>
          <w:w w:val="105"/>
          <w:sz w:val="22"/>
          <w:szCs w:val="22"/>
        </w:rPr>
        <w:t xml:space="preserve"> </w:t>
      </w:r>
      <w:r w:rsidRPr="00DF4A50">
        <w:rPr>
          <w:rFonts w:eastAsia="Cambria"/>
          <w:w w:val="105"/>
          <w:sz w:val="22"/>
          <w:szCs w:val="22"/>
        </w:rPr>
        <w:t>such</w:t>
      </w:r>
      <w:r w:rsidRPr="00CC583B">
        <w:rPr>
          <w:rFonts w:eastAsia="Cambria"/>
          <w:w w:val="105"/>
          <w:sz w:val="22"/>
          <w:szCs w:val="22"/>
        </w:rPr>
        <w:t xml:space="preserve"> </w:t>
      </w:r>
      <w:r w:rsidRPr="00DF4A50">
        <w:rPr>
          <w:rFonts w:eastAsia="Cambria"/>
          <w:w w:val="105"/>
          <w:sz w:val="22"/>
          <w:szCs w:val="22"/>
        </w:rPr>
        <w:t>construction</w:t>
      </w:r>
      <w:r w:rsidRPr="00CC583B">
        <w:rPr>
          <w:rFonts w:eastAsia="Cambria"/>
          <w:w w:val="105"/>
          <w:sz w:val="22"/>
          <w:szCs w:val="22"/>
        </w:rPr>
        <w:t xml:space="preserve"> </w:t>
      </w:r>
      <w:r w:rsidRPr="00DF4A50">
        <w:rPr>
          <w:rFonts w:eastAsia="Cambria"/>
          <w:w w:val="105"/>
          <w:sz w:val="22"/>
          <w:szCs w:val="22"/>
        </w:rPr>
        <w:t>plant/equipment</w:t>
      </w:r>
      <w:r w:rsidRPr="00CC583B">
        <w:rPr>
          <w:rFonts w:eastAsia="Cambria"/>
          <w:w w:val="105"/>
          <w:sz w:val="22"/>
          <w:szCs w:val="22"/>
        </w:rPr>
        <w:t xml:space="preserve"> </w:t>
      </w:r>
      <w:r w:rsidRPr="00DF4A50">
        <w:rPr>
          <w:rFonts w:eastAsia="Cambria"/>
          <w:w w:val="105"/>
          <w:sz w:val="22"/>
          <w:szCs w:val="22"/>
        </w:rPr>
        <w:t>for</w:t>
      </w:r>
      <w:r w:rsidRPr="00CC583B">
        <w:rPr>
          <w:rFonts w:eastAsia="Cambria"/>
          <w:w w:val="105"/>
          <w:sz w:val="22"/>
          <w:szCs w:val="22"/>
        </w:rPr>
        <w:t xml:space="preserve"> </w:t>
      </w:r>
      <w:r w:rsidRPr="00DF4A50">
        <w:rPr>
          <w:rFonts w:eastAsia="Cambria"/>
          <w:w w:val="105"/>
          <w:sz w:val="22"/>
          <w:szCs w:val="22"/>
        </w:rPr>
        <w:t>which</w:t>
      </w:r>
      <w:r w:rsidRPr="00CC583B">
        <w:rPr>
          <w:rFonts w:eastAsia="Cambria"/>
          <w:w w:val="105"/>
          <w:sz w:val="22"/>
          <w:szCs w:val="22"/>
        </w:rPr>
        <w:t xml:space="preserve"> </w:t>
      </w:r>
      <w:r w:rsidRPr="00DF4A50">
        <w:rPr>
          <w:rFonts w:eastAsia="Cambria"/>
          <w:w w:val="105"/>
          <w:sz w:val="22"/>
          <w:szCs w:val="22"/>
        </w:rPr>
        <w:t>material</w:t>
      </w:r>
      <w:r w:rsidRPr="00CC583B">
        <w:rPr>
          <w:rFonts w:eastAsia="Cambria"/>
          <w:w w:val="105"/>
          <w:sz w:val="22"/>
          <w:szCs w:val="22"/>
        </w:rPr>
        <w:t xml:space="preserve"> </w:t>
      </w:r>
      <w:r w:rsidRPr="00DF4A50">
        <w:rPr>
          <w:rFonts w:eastAsia="Cambria"/>
          <w:w w:val="105"/>
          <w:sz w:val="22"/>
          <w:szCs w:val="22"/>
        </w:rPr>
        <w:t>in</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container</w:t>
      </w:r>
      <w:r w:rsidRPr="00CC583B">
        <w:rPr>
          <w:rFonts w:eastAsia="Cambria"/>
          <w:w w:val="105"/>
          <w:sz w:val="22"/>
          <w:szCs w:val="22"/>
        </w:rPr>
        <w:t xml:space="preserve"> </w:t>
      </w:r>
      <w:r w:rsidRPr="00DF4A50">
        <w:rPr>
          <w:rFonts w:eastAsia="Cambria"/>
          <w:w w:val="105"/>
          <w:sz w:val="22"/>
          <w:szCs w:val="22"/>
        </w:rPr>
        <w:t>is</w:t>
      </w:r>
      <w:r w:rsidRPr="00CC583B">
        <w:rPr>
          <w:rFonts w:eastAsia="Cambria"/>
          <w:w w:val="105"/>
          <w:sz w:val="22"/>
          <w:szCs w:val="22"/>
        </w:rPr>
        <w:t xml:space="preserve"> </w:t>
      </w:r>
      <w:r w:rsidRPr="00DF4A50">
        <w:rPr>
          <w:rFonts w:eastAsia="Cambria"/>
          <w:w w:val="105"/>
          <w:sz w:val="22"/>
          <w:szCs w:val="22"/>
        </w:rPr>
        <w:t>required</w:t>
      </w:r>
      <w:r w:rsidRPr="00CC583B">
        <w:rPr>
          <w:rFonts w:eastAsia="Cambria"/>
          <w:w w:val="105"/>
          <w:sz w:val="22"/>
          <w:szCs w:val="22"/>
        </w:rPr>
        <w:t xml:space="preserve"> </w:t>
      </w:r>
      <w:r w:rsidRPr="00DF4A50">
        <w:rPr>
          <w:rFonts w:eastAsia="Cambria"/>
          <w:w w:val="105"/>
          <w:sz w:val="22"/>
          <w:szCs w:val="22"/>
        </w:rPr>
        <w:t>to</w:t>
      </w:r>
      <w:r w:rsidRPr="00CC583B">
        <w:rPr>
          <w:rFonts w:eastAsia="Cambria"/>
          <w:w w:val="105"/>
          <w:sz w:val="22"/>
          <w:szCs w:val="22"/>
        </w:rPr>
        <w:t xml:space="preserve"> </w:t>
      </w:r>
      <w:r w:rsidRPr="00DF4A50">
        <w:rPr>
          <w:rFonts w:eastAsia="Cambria"/>
          <w:w w:val="105"/>
          <w:sz w:val="22"/>
          <w:szCs w:val="22"/>
        </w:rPr>
        <w:t>be</w:t>
      </w:r>
      <w:r w:rsidRPr="00CC583B">
        <w:rPr>
          <w:rFonts w:eastAsia="Cambria"/>
          <w:w w:val="105"/>
          <w:sz w:val="22"/>
          <w:szCs w:val="22"/>
        </w:rPr>
        <w:t xml:space="preserve"> </w:t>
      </w:r>
      <w:r w:rsidRPr="00DF4A50">
        <w:rPr>
          <w:rFonts w:eastAsia="Cambria"/>
          <w:w w:val="105"/>
          <w:sz w:val="22"/>
          <w:szCs w:val="22"/>
        </w:rPr>
        <w:t>used</w:t>
      </w:r>
      <w:r w:rsidRPr="00CC583B">
        <w:rPr>
          <w:rFonts w:eastAsia="Cambria"/>
          <w:w w:val="105"/>
          <w:sz w:val="22"/>
          <w:szCs w:val="22"/>
        </w:rPr>
        <w:t xml:space="preserve"> </w:t>
      </w:r>
      <w:r w:rsidRPr="00DF4A50">
        <w:rPr>
          <w:rFonts w:eastAsia="Cambria"/>
          <w:w w:val="105"/>
          <w:sz w:val="22"/>
          <w:szCs w:val="22"/>
        </w:rPr>
        <w:t>and</w:t>
      </w:r>
      <w:r w:rsidRPr="00CC583B">
        <w:rPr>
          <w:rFonts w:eastAsia="Cambria"/>
          <w:w w:val="105"/>
          <w:sz w:val="22"/>
          <w:szCs w:val="22"/>
        </w:rPr>
        <w:t xml:space="preserve"> </w:t>
      </w:r>
      <w:r w:rsidRPr="00DF4A50">
        <w:rPr>
          <w:rFonts w:eastAsia="Cambria"/>
          <w:w w:val="105"/>
          <w:sz w:val="22"/>
          <w:szCs w:val="22"/>
        </w:rPr>
        <w:t>if</w:t>
      </w:r>
      <w:r w:rsidRPr="00CC583B">
        <w:rPr>
          <w:rFonts w:eastAsia="Cambria"/>
          <w:w w:val="105"/>
          <w:sz w:val="22"/>
          <w:szCs w:val="22"/>
        </w:rPr>
        <w:t xml:space="preserve"> </w:t>
      </w:r>
      <w:r w:rsidRPr="00DF4A50">
        <w:rPr>
          <w:rFonts w:eastAsia="Cambria"/>
          <w:w w:val="105"/>
          <w:sz w:val="22"/>
          <w:szCs w:val="22"/>
        </w:rPr>
        <w:t>in</w:t>
      </w:r>
      <w:r w:rsidRPr="00CC583B">
        <w:rPr>
          <w:rFonts w:eastAsia="Cambria"/>
          <w:w w:val="105"/>
          <w:sz w:val="22"/>
          <w:szCs w:val="22"/>
        </w:rPr>
        <w:t xml:space="preserve"> </w:t>
      </w:r>
      <w:r w:rsidRPr="00DF4A50">
        <w:rPr>
          <w:rFonts w:eastAsia="Cambria"/>
          <w:w w:val="105"/>
          <w:sz w:val="22"/>
          <w:szCs w:val="22"/>
        </w:rPr>
        <w:t>his</w:t>
      </w:r>
      <w:r w:rsidRPr="00CC583B">
        <w:rPr>
          <w:rFonts w:eastAsia="Cambria"/>
          <w:w w:val="105"/>
          <w:sz w:val="22"/>
          <w:szCs w:val="22"/>
        </w:rPr>
        <w:t xml:space="preserve"> </w:t>
      </w:r>
      <w:r w:rsidRPr="00DF4A50">
        <w:rPr>
          <w:rFonts w:eastAsia="Cambria"/>
          <w:w w:val="105"/>
          <w:sz w:val="22"/>
          <w:szCs w:val="22"/>
        </w:rPr>
        <w:t>opinion,</w:t>
      </w:r>
      <w:r w:rsidRPr="00CC583B">
        <w:rPr>
          <w:rFonts w:eastAsia="Cambria"/>
          <w:w w:val="105"/>
          <w:sz w:val="22"/>
          <w:szCs w:val="22"/>
        </w:rPr>
        <w:t xml:space="preserve"> </w:t>
      </w:r>
      <w:r w:rsidRPr="00DF4A50">
        <w:rPr>
          <w:rFonts w:eastAsia="Cambria"/>
          <w:w w:val="105"/>
          <w:sz w:val="22"/>
          <w:szCs w:val="22"/>
        </w:rPr>
        <w:t>its</w:t>
      </w:r>
      <w:r w:rsidRPr="00CC583B">
        <w:rPr>
          <w:rFonts w:eastAsia="Cambria"/>
          <w:w w:val="105"/>
          <w:sz w:val="22"/>
          <w:szCs w:val="22"/>
        </w:rPr>
        <w:t xml:space="preserve"> </w:t>
      </w:r>
      <w:r w:rsidRPr="00DF4A50">
        <w:rPr>
          <w:rFonts w:eastAsia="Cambria"/>
          <w:w w:val="105"/>
          <w:sz w:val="22"/>
          <w:szCs w:val="22"/>
        </w:rPr>
        <w:t>use</w:t>
      </w:r>
      <w:r w:rsidRPr="00CC583B">
        <w:rPr>
          <w:rFonts w:eastAsia="Cambria"/>
          <w:w w:val="105"/>
          <w:sz w:val="22"/>
          <w:szCs w:val="22"/>
        </w:rPr>
        <w:t xml:space="preserve"> </w:t>
      </w:r>
      <w:r w:rsidRPr="00DF4A50">
        <w:rPr>
          <w:rFonts w:eastAsia="Cambria"/>
          <w:w w:val="105"/>
          <w:sz w:val="22"/>
          <w:szCs w:val="22"/>
        </w:rPr>
        <w:t>is</w:t>
      </w:r>
      <w:r w:rsidRPr="00CC583B">
        <w:rPr>
          <w:rFonts w:eastAsia="Cambria"/>
          <w:w w:val="105"/>
          <w:sz w:val="22"/>
          <w:szCs w:val="22"/>
        </w:rPr>
        <w:t xml:space="preserve"> </w:t>
      </w:r>
      <w:r w:rsidRPr="00DF4A50">
        <w:rPr>
          <w:rFonts w:eastAsia="Cambria"/>
          <w:w w:val="105"/>
          <w:sz w:val="22"/>
          <w:szCs w:val="22"/>
        </w:rPr>
        <w:t>not</w:t>
      </w:r>
      <w:r w:rsidRPr="00CC583B">
        <w:rPr>
          <w:rFonts w:eastAsia="Cambria"/>
          <w:w w:val="105"/>
          <w:sz w:val="22"/>
          <w:szCs w:val="22"/>
        </w:rPr>
        <w:t xml:space="preserve"> </w:t>
      </w:r>
      <w:r w:rsidRPr="00DF4A50">
        <w:rPr>
          <w:rFonts w:eastAsia="Cambria"/>
          <w:w w:val="105"/>
          <w:sz w:val="22"/>
          <w:szCs w:val="22"/>
        </w:rPr>
        <w:t>safe,</w:t>
      </w:r>
      <w:r w:rsidRPr="00CC583B">
        <w:rPr>
          <w:rFonts w:eastAsia="Cambria"/>
          <w:w w:val="105"/>
          <w:sz w:val="22"/>
          <w:szCs w:val="22"/>
        </w:rPr>
        <w:t xml:space="preserve"> </w:t>
      </w:r>
      <w:r w:rsidRPr="00DF4A50">
        <w:rPr>
          <w:rFonts w:eastAsia="Cambria"/>
          <w:w w:val="105"/>
          <w:sz w:val="22"/>
          <w:szCs w:val="22"/>
        </w:rPr>
        <w:t>he</w:t>
      </w:r>
      <w:r w:rsidRPr="00CC583B">
        <w:rPr>
          <w:rFonts w:eastAsia="Cambria"/>
          <w:w w:val="105"/>
          <w:sz w:val="22"/>
          <w:szCs w:val="22"/>
        </w:rPr>
        <w:t xml:space="preserve"> </w:t>
      </w:r>
      <w:r w:rsidRPr="00DF4A50">
        <w:rPr>
          <w:rFonts w:eastAsia="Cambria"/>
          <w:w w:val="105"/>
          <w:sz w:val="22"/>
          <w:szCs w:val="22"/>
        </w:rPr>
        <w:t>may</w:t>
      </w:r>
      <w:r w:rsidRPr="00CC583B">
        <w:rPr>
          <w:rFonts w:eastAsia="Cambria"/>
          <w:w w:val="105"/>
          <w:sz w:val="22"/>
          <w:szCs w:val="22"/>
        </w:rPr>
        <w:t xml:space="preserve"> </w:t>
      </w:r>
      <w:r w:rsidRPr="00DF4A50">
        <w:rPr>
          <w:rFonts w:eastAsia="Cambria"/>
          <w:w w:val="105"/>
          <w:sz w:val="22"/>
          <w:szCs w:val="22"/>
        </w:rPr>
        <w:t>forbid</w:t>
      </w:r>
      <w:r w:rsidRPr="00CC583B">
        <w:rPr>
          <w:rFonts w:eastAsia="Cambria"/>
          <w:w w:val="105"/>
          <w:sz w:val="22"/>
          <w:szCs w:val="22"/>
        </w:rPr>
        <w:t xml:space="preserve"> </w:t>
      </w:r>
      <w:r w:rsidRPr="00DF4A50">
        <w:rPr>
          <w:rFonts w:eastAsia="Cambria"/>
          <w:w w:val="105"/>
          <w:sz w:val="22"/>
          <w:szCs w:val="22"/>
        </w:rPr>
        <w:t>its</w:t>
      </w:r>
      <w:r w:rsidRPr="00CC583B">
        <w:rPr>
          <w:rFonts w:eastAsia="Cambria"/>
          <w:w w:val="105"/>
          <w:sz w:val="22"/>
          <w:szCs w:val="22"/>
        </w:rPr>
        <w:t xml:space="preserve"> </w:t>
      </w:r>
      <w:r w:rsidRPr="00DF4A50">
        <w:rPr>
          <w:rFonts w:eastAsia="Cambria"/>
          <w:w w:val="105"/>
          <w:sz w:val="22"/>
          <w:szCs w:val="22"/>
        </w:rPr>
        <w:t>use.</w:t>
      </w:r>
      <w:r w:rsidRPr="00CC583B">
        <w:rPr>
          <w:rFonts w:eastAsia="Cambria"/>
          <w:w w:val="105"/>
          <w:sz w:val="22"/>
          <w:szCs w:val="22"/>
        </w:rPr>
        <w:t xml:space="preserve"> </w:t>
      </w:r>
      <w:r w:rsidRPr="00DF4A50">
        <w:rPr>
          <w:rFonts w:eastAsia="Cambria"/>
          <w:w w:val="105"/>
          <w:sz w:val="22"/>
          <w:szCs w:val="22"/>
        </w:rPr>
        <w:t>No</w:t>
      </w:r>
      <w:r w:rsidRPr="00CC583B">
        <w:rPr>
          <w:rFonts w:eastAsia="Cambria"/>
          <w:w w:val="105"/>
          <w:sz w:val="22"/>
          <w:szCs w:val="22"/>
        </w:rPr>
        <w:t xml:space="preserve"> </w:t>
      </w:r>
      <w:r w:rsidRPr="00DF4A50">
        <w:rPr>
          <w:rFonts w:eastAsia="Cambria"/>
          <w:w w:val="105"/>
          <w:sz w:val="22"/>
          <w:szCs w:val="22"/>
        </w:rPr>
        <w:t>claim</w:t>
      </w:r>
      <w:r w:rsidRPr="00CC583B">
        <w:rPr>
          <w:rFonts w:eastAsia="Cambria"/>
          <w:w w:val="105"/>
          <w:sz w:val="22"/>
          <w:szCs w:val="22"/>
        </w:rPr>
        <w:t xml:space="preserve"> </w:t>
      </w:r>
      <w:r w:rsidRPr="00DF4A50">
        <w:rPr>
          <w:rFonts w:eastAsia="Cambria"/>
          <w:w w:val="105"/>
          <w:sz w:val="22"/>
          <w:szCs w:val="22"/>
        </w:rPr>
        <w:t>due</w:t>
      </w:r>
      <w:r w:rsidRPr="00CC583B">
        <w:rPr>
          <w:rFonts w:eastAsia="Cambria"/>
          <w:w w:val="105"/>
          <w:sz w:val="22"/>
          <w:szCs w:val="22"/>
        </w:rPr>
        <w:t xml:space="preserve"> </w:t>
      </w:r>
      <w:r w:rsidRPr="00DF4A50">
        <w:rPr>
          <w:rFonts w:eastAsia="Cambria"/>
          <w:w w:val="105"/>
          <w:sz w:val="22"/>
          <w:szCs w:val="22"/>
        </w:rPr>
        <w:t>to</w:t>
      </w:r>
      <w:r w:rsidRPr="00CC583B">
        <w:rPr>
          <w:rFonts w:eastAsia="Cambria"/>
          <w:w w:val="105"/>
          <w:sz w:val="22"/>
          <w:szCs w:val="22"/>
        </w:rPr>
        <w:t xml:space="preserve"> </w:t>
      </w:r>
      <w:r w:rsidRPr="00DF4A50">
        <w:rPr>
          <w:rFonts w:eastAsia="Cambria"/>
          <w:w w:val="105"/>
          <w:sz w:val="22"/>
          <w:szCs w:val="22"/>
        </w:rPr>
        <w:t>such</w:t>
      </w:r>
      <w:r w:rsidRPr="00CC583B">
        <w:rPr>
          <w:rFonts w:eastAsia="Cambria"/>
          <w:w w:val="105"/>
          <w:sz w:val="22"/>
          <w:szCs w:val="22"/>
        </w:rPr>
        <w:t xml:space="preserve"> </w:t>
      </w:r>
      <w:r w:rsidRPr="00DF4A50">
        <w:rPr>
          <w:rFonts w:eastAsia="Cambria"/>
          <w:w w:val="105"/>
          <w:sz w:val="22"/>
          <w:szCs w:val="22"/>
        </w:rPr>
        <w:t>prohibition</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be</w:t>
      </w:r>
      <w:r w:rsidRPr="00CC583B">
        <w:rPr>
          <w:rFonts w:eastAsia="Cambria"/>
          <w:w w:val="105"/>
          <w:sz w:val="22"/>
          <w:szCs w:val="22"/>
        </w:rPr>
        <w:t xml:space="preserve"> </w:t>
      </w:r>
      <w:r w:rsidRPr="00DF4A50">
        <w:rPr>
          <w:rFonts w:eastAsia="Cambria"/>
          <w:w w:val="105"/>
          <w:sz w:val="22"/>
          <w:szCs w:val="22"/>
        </w:rPr>
        <w:t>entertained</w:t>
      </w:r>
      <w:r w:rsidRPr="00CC583B">
        <w:rPr>
          <w:rFonts w:eastAsia="Cambria"/>
          <w:w w:val="105"/>
          <w:sz w:val="22"/>
          <w:szCs w:val="22"/>
        </w:rPr>
        <w:t xml:space="preserve"> </w:t>
      </w:r>
      <w:r w:rsidRPr="00DF4A50">
        <w:rPr>
          <w:rFonts w:eastAsia="Cambria"/>
          <w:w w:val="105"/>
          <w:sz w:val="22"/>
          <w:szCs w:val="22"/>
        </w:rPr>
        <w:t>by</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Employer</w:t>
      </w:r>
      <w:r w:rsidRPr="00CC583B">
        <w:rPr>
          <w:rFonts w:eastAsia="Cambria"/>
          <w:w w:val="105"/>
          <w:sz w:val="22"/>
          <w:szCs w:val="22"/>
        </w:rPr>
        <w:t xml:space="preserve"> </w:t>
      </w:r>
      <w:r w:rsidRPr="00DF4A50">
        <w:rPr>
          <w:rFonts w:eastAsia="Cambria"/>
          <w:w w:val="105"/>
          <w:sz w:val="22"/>
          <w:szCs w:val="22"/>
        </w:rPr>
        <w:t>and</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Employer</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not</w:t>
      </w:r>
      <w:r w:rsidRPr="00CC583B">
        <w:rPr>
          <w:rFonts w:eastAsia="Cambria"/>
          <w:w w:val="105"/>
          <w:sz w:val="22"/>
          <w:szCs w:val="22"/>
        </w:rPr>
        <w:t xml:space="preserve"> </w:t>
      </w:r>
      <w:r w:rsidRPr="00DF4A50">
        <w:rPr>
          <w:rFonts w:eastAsia="Cambria"/>
          <w:w w:val="105"/>
          <w:sz w:val="22"/>
          <w:szCs w:val="22"/>
        </w:rPr>
        <w:t>entertain</w:t>
      </w:r>
      <w:r w:rsidRPr="00CC583B">
        <w:rPr>
          <w:rFonts w:eastAsia="Cambria"/>
          <w:w w:val="105"/>
          <w:sz w:val="22"/>
          <w:szCs w:val="22"/>
        </w:rPr>
        <w:t xml:space="preserve"> </w:t>
      </w:r>
      <w:r w:rsidRPr="00DF4A50">
        <w:rPr>
          <w:rFonts w:eastAsia="Cambria"/>
          <w:w w:val="105"/>
          <w:sz w:val="22"/>
          <w:szCs w:val="22"/>
        </w:rPr>
        <w:t>any</w:t>
      </w:r>
      <w:r w:rsidRPr="00CC583B">
        <w:rPr>
          <w:rFonts w:eastAsia="Cambria"/>
          <w:w w:val="105"/>
          <w:sz w:val="22"/>
          <w:szCs w:val="22"/>
        </w:rPr>
        <w:t xml:space="preserve"> </w:t>
      </w:r>
      <w:r w:rsidRPr="00DF4A50">
        <w:rPr>
          <w:rFonts w:eastAsia="Cambria"/>
          <w:w w:val="105"/>
          <w:sz w:val="22"/>
          <w:szCs w:val="22"/>
        </w:rPr>
        <w:t>claim</w:t>
      </w:r>
      <w:r w:rsidRPr="00CC583B">
        <w:rPr>
          <w:rFonts w:eastAsia="Cambria"/>
          <w:w w:val="105"/>
          <w:sz w:val="22"/>
          <w:szCs w:val="22"/>
        </w:rPr>
        <w:t xml:space="preserve"> </w:t>
      </w:r>
      <w:r w:rsidRPr="00DF4A50">
        <w:rPr>
          <w:rFonts w:eastAsia="Cambria"/>
          <w:w w:val="105"/>
          <w:sz w:val="22"/>
          <w:szCs w:val="22"/>
        </w:rPr>
        <w:t>of</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Contractor</w:t>
      </w:r>
      <w:r w:rsidRPr="00CC583B">
        <w:rPr>
          <w:rFonts w:eastAsia="Cambria"/>
          <w:w w:val="105"/>
          <w:sz w:val="22"/>
          <w:szCs w:val="22"/>
        </w:rPr>
        <w:t xml:space="preserve"> </w:t>
      </w:r>
      <w:r w:rsidRPr="00DF4A50">
        <w:rPr>
          <w:rFonts w:eastAsia="Cambria"/>
          <w:w w:val="105"/>
          <w:sz w:val="22"/>
          <w:szCs w:val="22"/>
        </w:rPr>
        <w:t>towards</w:t>
      </w:r>
      <w:r w:rsidRPr="00CC583B">
        <w:rPr>
          <w:rFonts w:eastAsia="Cambria"/>
          <w:w w:val="105"/>
          <w:sz w:val="22"/>
          <w:szCs w:val="22"/>
        </w:rPr>
        <w:t xml:space="preserve"> </w:t>
      </w:r>
      <w:r w:rsidRPr="00DF4A50">
        <w:rPr>
          <w:rFonts w:eastAsia="Cambria"/>
          <w:w w:val="105"/>
          <w:sz w:val="22"/>
          <w:szCs w:val="22"/>
        </w:rPr>
        <w:t>additional</w:t>
      </w:r>
      <w:r w:rsidRPr="00CC583B">
        <w:rPr>
          <w:rFonts w:eastAsia="Cambria"/>
          <w:w w:val="105"/>
          <w:sz w:val="22"/>
          <w:szCs w:val="22"/>
        </w:rPr>
        <w:t xml:space="preserve"> </w:t>
      </w:r>
      <w:r w:rsidRPr="00DF4A50">
        <w:rPr>
          <w:rFonts w:eastAsia="Cambria"/>
          <w:w w:val="105"/>
          <w:sz w:val="22"/>
          <w:szCs w:val="22"/>
        </w:rPr>
        <w:t>safety</w:t>
      </w:r>
      <w:r w:rsidRPr="00CC583B">
        <w:rPr>
          <w:rFonts w:eastAsia="Cambria"/>
          <w:w w:val="105"/>
          <w:sz w:val="22"/>
          <w:szCs w:val="22"/>
        </w:rPr>
        <w:t xml:space="preserve"> </w:t>
      </w:r>
      <w:r w:rsidRPr="00DF4A50">
        <w:rPr>
          <w:rFonts w:eastAsia="Cambria"/>
          <w:w w:val="105"/>
          <w:sz w:val="22"/>
          <w:szCs w:val="22"/>
        </w:rPr>
        <w:t>provisions/conditions</w:t>
      </w:r>
      <w:r w:rsidRPr="00CC583B">
        <w:rPr>
          <w:rFonts w:eastAsia="Cambria"/>
          <w:w w:val="105"/>
          <w:sz w:val="22"/>
          <w:szCs w:val="22"/>
        </w:rPr>
        <w:t xml:space="preserve"> </w:t>
      </w:r>
      <w:r w:rsidRPr="00DF4A50">
        <w:rPr>
          <w:rFonts w:eastAsia="Cambria"/>
          <w:w w:val="105"/>
          <w:sz w:val="22"/>
          <w:szCs w:val="22"/>
        </w:rPr>
        <w:t>to</w:t>
      </w:r>
      <w:r w:rsidRPr="00CC583B">
        <w:rPr>
          <w:rFonts w:eastAsia="Cambria"/>
          <w:w w:val="105"/>
          <w:sz w:val="22"/>
          <w:szCs w:val="22"/>
        </w:rPr>
        <w:t xml:space="preserve"> </w:t>
      </w:r>
      <w:r w:rsidRPr="00DF4A50">
        <w:rPr>
          <w:rFonts w:eastAsia="Cambria"/>
          <w:w w:val="105"/>
          <w:sz w:val="22"/>
          <w:szCs w:val="22"/>
        </w:rPr>
        <w:t>be</w:t>
      </w:r>
      <w:r w:rsidRPr="00CC583B">
        <w:rPr>
          <w:rFonts w:eastAsia="Cambria"/>
          <w:w w:val="105"/>
          <w:sz w:val="22"/>
          <w:szCs w:val="22"/>
        </w:rPr>
        <w:t xml:space="preserve"> provided for/constructed </w:t>
      </w:r>
      <w:r w:rsidRPr="00DF4A50">
        <w:rPr>
          <w:rFonts w:eastAsia="Cambria"/>
          <w:w w:val="105"/>
          <w:sz w:val="22"/>
          <w:szCs w:val="22"/>
        </w:rPr>
        <w:t>as</w:t>
      </w:r>
      <w:r w:rsidRPr="00CC583B">
        <w:rPr>
          <w:rFonts w:eastAsia="Cambria"/>
          <w:w w:val="105"/>
          <w:sz w:val="22"/>
          <w:szCs w:val="22"/>
        </w:rPr>
        <w:t xml:space="preserve"> </w:t>
      </w:r>
      <w:r w:rsidRPr="00DF4A50">
        <w:rPr>
          <w:rFonts w:eastAsia="Cambria"/>
          <w:w w:val="105"/>
          <w:sz w:val="22"/>
          <w:szCs w:val="22"/>
        </w:rPr>
        <w:t>per</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00E63B39" w:rsidRPr="00DF4A50">
        <w:rPr>
          <w:rFonts w:eastAsia="Cambria"/>
          <w:w w:val="105"/>
          <w:sz w:val="22"/>
          <w:szCs w:val="22"/>
        </w:rPr>
        <w:t xml:space="preserve">Project Manager/Engineer </w:t>
      </w:r>
      <w:r w:rsidRPr="00DF4A50">
        <w:rPr>
          <w:rFonts w:eastAsia="Cambria"/>
          <w:w w:val="105"/>
          <w:sz w:val="22"/>
          <w:szCs w:val="22"/>
        </w:rPr>
        <w:t>‟s</w:t>
      </w:r>
      <w:r w:rsidRPr="00CC583B">
        <w:rPr>
          <w:rFonts w:eastAsia="Cambria"/>
          <w:w w:val="105"/>
          <w:sz w:val="22"/>
          <w:szCs w:val="22"/>
        </w:rPr>
        <w:t xml:space="preserve"> </w:t>
      </w:r>
      <w:r w:rsidRPr="00DF4A50">
        <w:rPr>
          <w:rFonts w:eastAsia="Cambria"/>
          <w:w w:val="105"/>
          <w:sz w:val="22"/>
          <w:szCs w:val="22"/>
        </w:rPr>
        <w:t>instructions.</w:t>
      </w:r>
    </w:p>
    <w:p w:rsidR="005A48C5" w:rsidRPr="00DF4A50" w:rsidRDefault="005A48C5">
      <w:pPr>
        <w:widowControl w:val="0"/>
        <w:autoSpaceDE w:val="0"/>
        <w:autoSpaceDN w:val="0"/>
        <w:spacing w:before="8"/>
        <w:rPr>
          <w:rFonts w:eastAsia="Cambria"/>
          <w:sz w:val="22"/>
          <w:szCs w:val="22"/>
        </w:rPr>
      </w:pPr>
    </w:p>
    <w:p w:rsidR="005A48C5" w:rsidRPr="00CC583B" w:rsidRDefault="00D11752">
      <w:pPr>
        <w:widowControl w:val="0"/>
        <w:autoSpaceDE w:val="0"/>
        <w:autoSpaceDN w:val="0"/>
        <w:spacing w:line="254" w:lineRule="auto"/>
        <w:ind w:left="1288" w:right="1601"/>
        <w:jc w:val="both"/>
        <w:rPr>
          <w:rFonts w:eastAsia="Cambria"/>
          <w:w w:val="105"/>
          <w:sz w:val="22"/>
          <w:szCs w:val="22"/>
        </w:rPr>
      </w:pPr>
      <w:r w:rsidRPr="00EF5F16">
        <w:rPr>
          <w:rFonts w:eastAsia="Cambria"/>
          <w:sz w:val="22"/>
          <w:szCs w:val="22"/>
        </w:rPr>
        <w:t>Further,</w:t>
      </w:r>
      <w:r w:rsidRPr="00EF5F16">
        <w:rPr>
          <w:rFonts w:eastAsia="Cambria"/>
          <w:spacing w:val="1"/>
          <w:sz w:val="22"/>
          <w:szCs w:val="22"/>
        </w:rPr>
        <w:t xml:space="preserve"> </w:t>
      </w:r>
      <w:r w:rsidRPr="00CC583B">
        <w:rPr>
          <w:rFonts w:eastAsia="Cambria"/>
          <w:w w:val="105"/>
          <w:sz w:val="22"/>
          <w:szCs w:val="22"/>
        </w:rPr>
        <w:t xml:space="preserve">any such decision of the </w:t>
      </w:r>
      <w:r w:rsidR="00E63B39" w:rsidRPr="00CC583B">
        <w:rPr>
          <w:rFonts w:eastAsia="Cambria"/>
          <w:w w:val="105"/>
          <w:sz w:val="22"/>
          <w:szCs w:val="22"/>
        </w:rPr>
        <w:t>Project Manager/</w:t>
      </w:r>
      <w:r w:rsidR="00D17AC0" w:rsidRPr="00CC583B">
        <w:rPr>
          <w:rFonts w:eastAsia="Cambria"/>
          <w:w w:val="105"/>
          <w:sz w:val="22"/>
          <w:szCs w:val="22"/>
        </w:rPr>
        <w:t>Engineer shall</w:t>
      </w:r>
      <w:r w:rsidRPr="00CC583B">
        <w:rPr>
          <w:rFonts w:eastAsia="Cambria"/>
          <w:w w:val="105"/>
          <w:sz w:val="22"/>
          <w:szCs w:val="22"/>
        </w:rPr>
        <w:t xml:space="preserve"> not, in any way, absolve</w:t>
      </w:r>
      <w:r w:rsidRPr="00EF5F16">
        <w:rPr>
          <w:rFonts w:eastAsia="Cambria"/>
          <w:sz w:val="22"/>
          <w:szCs w:val="22"/>
        </w:rPr>
        <w:t xml:space="preserve"> </w:t>
      </w:r>
      <w:r w:rsidRPr="00CC583B">
        <w:rPr>
          <w:rFonts w:eastAsia="Cambria"/>
          <w:w w:val="105"/>
          <w:sz w:val="22"/>
          <w:szCs w:val="22"/>
        </w:rPr>
        <w:t xml:space="preserve">the Contractor of his responsibilities and in case, use of such a container or entry thereof into the Site area is forbidden by the </w:t>
      </w:r>
      <w:r w:rsidR="00E63B39" w:rsidRPr="00CC583B">
        <w:rPr>
          <w:rFonts w:eastAsia="Cambria"/>
          <w:w w:val="105"/>
          <w:sz w:val="22"/>
          <w:szCs w:val="22"/>
        </w:rPr>
        <w:t>Project Manager/</w:t>
      </w:r>
      <w:r w:rsidR="00D17AC0" w:rsidRPr="00CC583B">
        <w:rPr>
          <w:rFonts w:eastAsia="Cambria"/>
          <w:w w:val="105"/>
          <w:sz w:val="22"/>
          <w:szCs w:val="22"/>
        </w:rPr>
        <w:t>Engineer,</w:t>
      </w:r>
      <w:r w:rsidRPr="00CC583B">
        <w:rPr>
          <w:rFonts w:eastAsia="Cambria"/>
          <w:w w:val="105"/>
          <w:sz w:val="22"/>
          <w:szCs w:val="22"/>
        </w:rPr>
        <w:t xml:space="preserve"> the Contractor shall use alternative methods with the approval of the </w:t>
      </w:r>
      <w:r w:rsidR="00E63B39" w:rsidRPr="00CC583B">
        <w:rPr>
          <w:rFonts w:eastAsia="Cambria"/>
          <w:w w:val="105"/>
          <w:sz w:val="22"/>
          <w:szCs w:val="22"/>
        </w:rPr>
        <w:t>Project Manager/</w:t>
      </w:r>
      <w:r w:rsidR="00D17AC0" w:rsidRPr="00CC583B">
        <w:rPr>
          <w:rFonts w:eastAsia="Cambria"/>
          <w:w w:val="105"/>
          <w:sz w:val="22"/>
          <w:szCs w:val="22"/>
        </w:rPr>
        <w:t>Engineer without</w:t>
      </w:r>
      <w:r w:rsidRPr="00CC583B">
        <w:rPr>
          <w:rFonts w:eastAsia="Cambria"/>
          <w:w w:val="105"/>
          <w:sz w:val="22"/>
          <w:szCs w:val="22"/>
        </w:rPr>
        <w:t xml:space="preserve"> any cost implication </w:t>
      </w:r>
      <w:r w:rsidR="00D17AC0" w:rsidRPr="00CC583B">
        <w:rPr>
          <w:rFonts w:eastAsia="Cambria"/>
          <w:w w:val="105"/>
          <w:sz w:val="22"/>
          <w:szCs w:val="22"/>
        </w:rPr>
        <w:t xml:space="preserve">to the </w:t>
      </w:r>
      <w:r w:rsidRPr="00CC583B">
        <w:rPr>
          <w:rFonts w:eastAsia="Cambria"/>
          <w:w w:val="105"/>
          <w:sz w:val="22"/>
          <w:szCs w:val="22"/>
        </w:rPr>
        <w:t>Employer or extension of work schedule.</w:t>
      </w:r>
    </w:p>
    <w:p w:rsidR="005A48C5" w:rsidRPr="00DF4A50" w:rsidRDefault="005A48C5">
      <w:pPr>
        <w:widowControl w:val="0"/>
        <w:autoSpaceDE w:val="0"/>
        <w:autoSpaceDN w:val="0"/>
        <w:spacing w:before="5"/>
        <w:rPr>
          <w:rFonts w:eastAsia="Cambria"/>
          <w:sz w:val="22"/>
          <w:szCs w:val="22"/>
        </w:rPr>
      </w:pPr>
    </w:p>
    <w:p w:rsidR="005A48C5" w:rsidRPr="00DF4A50" w:rsidRDefault="00D11752">
      <w:pPr>
        <w:widowControl w:val="0"/>
        <w:numPr>
          <w:ilvl w:val="3"/>
          <w:numId w:val="19"/>
        </w:numPr>
        <w:tabs>
          <w:tab w:val="left" w:pos="1289"/>
        </w:tabs>
        <w:autoSpaceDE w:val="0"/>
        <w:autoSpaceDN w:val="0"/>
        <w:spacing w:line="254" w:lineRule="auto"/>
        <w:ind w:right="1600"/>
        <w:jc w:val="both"/>
        <w:rPr>
          <w:rFonts w:eastAsia="Cambria"/>
          <w:sz w:val="22"/>
          <w:szCs w:val="22"/>
        </w:rPr>
      </w:pPr>
      <w:r w:rsidRPr="00CC583B">
        <w:rPr>
          <w:rFonts w:eastAsia="Cambria"/>
          <w:w w:val="105"/>
          <w:sz w:val="22"/>
          <w:szCs w:val="22"/>
        </w:rPr>
        <w:t xml:space="preserve">Where it is necessary to provide and/or store petroleum products or petroleum mixtures and explosives, the Contractor shall be responsible for carrying-out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w:t>
      </w:r>
      <w:r w:rsidR="00E63B39" w:rsidRPr="00CC583B">
        <w:rPr>
          <w:rFonts w:eastAsia="Cambria"/>
          <w:w w:val="105"/>
          <w:sz w:val="22"/>
          <w:szCs w:val="22"/>
        </w:rPr>
        <w:t>Project Manager</w:t>
      </w:r>
      <w:r w:rsidR="00E63B39" w:rsidRPr="00EF5F16">
        <w:rPr>
          <w:rFonts w:eastAsia="Cambria"/>
          <w:w w:val="105"/>
          <w:sz w:val="22"/>
          <w:szCs w:val="22"/>
        </w:rPr>
        <w:t>/</w:t>
      </w:r>
      <w:r w:rsidR="00D17AC0" w:rsidRPr="00EF5F16">
        <w:rPr>
          <w:rFonts w:eastAsia="Cambria"/>
          <w:w w:val="105"/>
          <w:sz w:val="22"/>
          <w:szCs w:val="22"/>
        </w:rPr>
        <w:t xml:space="preserve">Engineer. </w:t>
      </w:r>
      <w:r w:rsidRPr="00CC583B">
        <w:rPr>
          <w:rFonts w:eastAsia="Cambria"/>
          <w:w w:val="105"/>
          <w:sz w:val="22"/>
          <w:szCs w:val="22"/>
        </w:rPr>
        <w:t xml:space="preserve">In </w:t>
      </w:r>
      <w:r w:rsidRPr="00CC583B">
        <w:rPr>
          <w:rFonts w:eastAsia="Cambria"/>
          <w:w w:val="105"/>
          <w:sz w:val="22"/>
          <w:szCs w:val="22"/>
        </w:rPr>
        <w:lastRenderedPageBreak/>
        <w:t>case, any approvals are necessary from the Chief Inspector (Explosives) or any statutory authorities, the Contractor shall be responsible for obtaining the</w:t>
      </w:r>
      <w:r w:rsidRPr="00264205">
        <w:rPr>
          <w:rFonts w:eastAsia="Cambria"/>
          <w:sz w:val="22"/>
          <w:szCs w:val="22"/>
        </w:rPr>
        <w:t xml:space="preserve"> same.</w:t>
      </w:r>
    </w:p>
    <w:p w:rsidR="005A48C5" w:rsidRPr="00DF4A50" w:rsidRDefault="005A48C5">
      <w:pPr>
        <w:widowControl w:val="0"/>
        <w:autoSpaceDE w:val="0"/>
        <w:autoSpaceDN w:val="0"/>
        <w:spacing w:line="254" w:lineRule="auto"/>
        <w:jc w:val="both"/>
        <w:rPr>
          <w:rFonts w:eastAsia="Cambria"/>
          <w:sz w:val="22"/>
          <w:szCs w:val="22"/>
        </w:rPr>
      </w:pPr>
    </w:p>
    <w:p w:rsidR="005A48C5" w:rsidRPr="00DF4A50" w:rsidRDefault="00D11752">
      <w:pPr>
        <w:widowControl w:val="0"/>
        <w:numPr>
          <w:ilvl w:val="3"/>
          <w:numId w:val="19"/>
        </w:numPr>
        <w:tabs>
          <w:tab w:val="left" w:pos="1289"/>
        </w:tabs>
        <w:autoSpaceDE w:val="0"/>
        <w:autoSpaceDN w:val="0"/>
        <w:spacing w:before="82" w:line="254" w:lineRule="auto"/>
        <w:ind w:right="1603"/>
        <w:jc w:val="both"/>
        <w:rPr>
          <w:rFonts w:eastAsia="Cambria"/>
          <w:sz w:val="22"/>
          <w:szCs w:val="22"/>
        </w:rPr>
      </w:pPr>
      <w:r w:rsidRPr="00DF4A50">
        <w:rPr>
          <w:rFonts w:eastAsia="Cambria"/>
          <w:w w:val="105"/>
          <w:sz w:val="22"/>
          <w:szCs w:val="22"/>
        </w:rPr>
        <w:t>All equipment used in construction and erection by Contractor shall</w:t>
      </w:r>
      <w:r w:rsidRPr="00CC583B">
        <w:rPr>
          <w:rFonts w:eastAsia="Cambria"/>
          <w:w w:val="105"/>
          <w:sz w:val="22"/>
          <w:szCs w:val="22"/>
        </w:rPr>
        <w:t xml:space="preserve"> </w:t>
      </w:r>
      <w:r w:rsidRPr="00DF4A50">
        <w:rPr>
          <w:rFonts w:eastAsia="Cambria"/>
          <w:w w:val="105"/>
          <w:sz w:val="22"/>
          <w:szCs w:val="22"/>
        </w:rPr>
        <w:t>meet Indian/International Standards and where such standards do</w:t>
      </w:r>
      <w:r w:rsidRPr="00CC583B">
        <w:rPr>
          <w:rFonts w:eastAsia="Cambria"/>
          <w:w w:val="105"/>
          <w:sz w:val="22"/>
          <w:szCs w:val="22"/>
        </w:rPr>
        <w:t xml:space="preserve"> </w:t>
      </w:r>
      <w:r w:rsidRPr="00DF4A50">
        <w:rPr>
          <w:rFonts w:eastAsia="Cambria"/>
          <w:w w:val="105"/>
          <w:sz w:val="22"/>
          <w:szCs w:val="22"/>
        </w:rPr>
        <w:t>not exist, the Contractor shall ensure these to be absolutely safe.</w:t>
      </w:r>
      <w:r w:rsidRPr="00CC583B">
        <w:rPr>
          <w:rFonts w:eastAsia="Cambria"/>
          <w:w w:val="105"/>
          <w:sz w:val="22"/>
          <w:szCs w:val="22"/>
        </w:rPr>
        <w:t xml:space="preserve"> </w:t>
      </w:r>
      <w:r w:rsidRPr="00DF4A50">
        <w:rPr>
          <w:rFonts w:eastAsia="Cambria"/>
          <w:w w:val="105"/>
          <w:sz w:val="22"/>
          <w:szCs w:val="22"/>
        </w:rPr>
        <w:t>All</w:t>
      </w:r>
      <w:r w:rsidRPr="00CC583B">
        <w:rPr>
          <w:rFonts w:eastAsia="Cambria"/>
          <w:w w:val="105"/>
          <w:sz w:val="22"/>
          <w:szCs w:val="22"/>
        </w:rPr>
        <w:t xml:space="preserve"> </w:t>
      </w:r>
      <w:r w:rsidRPr="00DF4A50">
        <w:rPr>
          <w:rFonts w:eastAsia="Cambria"/>
          <w:w w:val="105"/>
          <w:sz w:val="22"/>
          <w:szCs w:val="22"/>
        </w:rPr>
        <w:t>equipment</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be</w:t>
      </w:r>
      <w:r w:rsidRPr="00CC583B">
        <w:rPr>
          <w:rFonts w:eastAsia="Cambria"/>
          <w:w w:val="105"/>
          <w:sz w:val="22"/>
          <w:szCs w:val="22"/>
        </w:rPr>
        <w:t xml:space="preserve"> </w:t>
      </w:r>
      <w:r w:rsidRPr="00DF4A50">
        <w:rPr>
          <w:rFonts w:eastAsia="Cambria"/>
          <w:w w:val="105"/>
          <w:sz w:val="22"/>
          <w:szCs w:val="22"/>
        </w:rPr>
        <w:t>strictly</w:t>
      </w:r>
      <w:r w:rsidRPr="00CC583B">
        <w:rPr>
          <w:rFonts w:eastAsia="Cambria"/>
          <w:w w:val="105"/>
          <w:sz w:val="22"/>
          <w:szCs w:val="22"/>
        </w:rPr>
        <w:t xml:space="preserve"> </w:t>
      </w:r>
      <w:r w:rsidRPr="00DF4A50">
        <w:rPr>
          <w:rFonts w:eastAsia="Cambria"/>
          <w:w w:val="105"/>
          <w:sz w:val="22"/>
          <w:szCs w:val="22"/>
        </w:rPr>
        <w:t>operated</w:t>
      </w:r>
      <w:r w:rsidRPr="00CC583B">
        <w:rPr>
          <w:rFonts w:eastAsia="Cambria"/>
          <w:w w:val="105"/>
          <w:sz w:val="22"/>
          <w:szCs w:val="22"/>
        </w:rPr>
        <w:t xml:space="preserve"> </w:t>
      </w:r>
      <w:r w:rsidRPr="00DF4A50">
        <w:rPr>
          <w:rFonts w:eastAsia="Cambria"/>
          <w:w w:val="105"/>
          <w:sz w:val="22"/>
          <w:szCs w:val="22"/>
        </w:rPr>
        <w:t>and</w:t>
      </w:r>
      <w:r w:rsidRPr="00CC583B">
        <w:rPr>
          <w:rFonts w:eastAsia="Cambria"/>
          <w:w w:val="105"/>
          <w:sz w:val="22"/>
          <w:szCs w:val="22"/>
        </w:rPr>
        <w:t xml:space="preserve"> </w:t>
      </w:r>
      <w:r w:rsidRPr="00DF4A50">
        <w:rPr>
          <w:rFonts w:eastAsia="Cambria"/>
          <w:w w:val="105"/>
          <w:sz w:val="22"/>
          <w:szCs w:val="22"/>
        </w:rPr>
        <w:t>maintained</w:t>
      </w:r>
      <w:r w:rsidRPr="00CC583B">
        <w:rPr>
          <w:rFonts w:eastAsia="Cambria"/>
          <w:w w:val="105"/>
          <w:sz w:val="22"/>
          <w:szCs w:val="22"/>
        </w:rPr>
        <w:t xml:space="preserve"> </w:t>
      </w:r>
      <w:r w:rsidRPr="00DF4A50">
        <w:rPr>
          <w:rFonts w:eastAsia="Cambria"/>
          <w:w w:val="105"/>
          <w:sz w:val="22"/>
          <w:szCs w:val="22"/>
        </w:rPr>
        <w:t>by</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Contractor</w:t>
      </w:r>
      <w:r w:rsidRPr="00CC583B">
        <w:rPr>
          <w:rFonts w:eastAsia="Cambria"/>
          <w:w w:val="105"/>
          <w:sz w:val="22"/>
          <w:szCs w:val="22"/>
        </w:rPr>
        <w:t xml:space="preserve"> </w:t>
      </w:r>
      <w:r w:rsidRPr="00DF4A50">
        <w:rPr>
          <w:rFonts w:eastAsia="Cambria"/>
          <w:w w:val="105"/>
          <w:sz w:val="22"/>
          <w:szCs w:val="22"/>
        </w:rPr>
        <w:t>in</w:t>
      </w:r>
      <w:r w:rsidRPr="00CC583B">
        <w:rPr>
          <w:rFonts w:eastAsia="Cambria"/>
          <w:w w:val="105"/>
          <w:sz w:val="22"/>
          <w:szCs w:val="22"/>
        </w:rPr>
        <w:t xml:space="preserve"> </w:t>
      </w:r>
      <w:r w:rsidRPr="00DF4A50">
        <w:rPr>
          <w:rFonts w:eastAsia="Cambria"/>
          <w:w w:val="105"/>
          <w:sz w:val="22"/>
          <w:szCs w:val="22"/>
        </w:rPr>
        <w:t>accordance</w:t>
      </w:r>
      <w:r w:rsidRPr="00CC583B">
        <w:rPr>
          <w:rFonts w:eastAsia="Cambria"/>
          <w:w w:val="105"/>
          <w:sz w:val="22"/>
          <w:szCs w:val="22"/>
        </w:rPr>
        <w:t xml:space="preserve"> </w:t>
      </w:r>
      <w:r w:rsidRPr="00DF4A50">
        <w:rPr>
          <w:rFonts w:eastAsia="Cambria"/>
          <w:w w:val="105"/>
          <w:sz w:val="22"/>
          <w:szCs w:val="22"/>
        </w:rPr>
        <w:t>with</w:t>
      </w:r>
      <w:r w:rsidRPr="00CC583B">
        <w:rPr>
          <w:rFonts w:eastAsia="Cambria"/>
          <w:w w:val="105"/>
          <w:sz w:val="22"/>
          <w:szCs w:val="22"/>
        </w:rPr>
        <w:t xml:space="preserve"> </w:t>
      </w:r>
      <w:proofErr w:type="spellStart"/>
      <w:r w:rsidRPr="00DF4A50">
        <w:rPr>
          <w:rFonts w:eastAsia="Cambria"/>
          <w:w w:val="105"/>
          <w:sz w:val="22"/>
          <w:szCs w:val="22"/>
        </w:rPr>
        <w:t>manufacturer‟s</w:t>
      </w:r>
      <w:proofErr w:type="spellEnd"/>
      <w:r w:rsidRPr="00CC583B">
        <w:rPr>
          <w:rFonts w:eastAsia="Cambria"/>
          <w:w w:val="105"/>
          <w:sz w:val="22"/>
          <w:szCs w:val="22"/>
        </w:rPr>
        <w:t xml:space="preserve"> </w:t>
      </w:r>
      <w:r w:rsidRPr="00DF4A50">
        <w:rPr>
          <w:rFonts w:eastAsia="Cambria"/>
          <w:w w:val="105"/>
          <w:sz w:val="22"/>
          <w:szCs w:val="22"/>
        </w:rPr>
        <w:t>Operation</w:t>
      </w:r>
      <w:r w:rsidRPr="00CC583B">
        <w:rPr>
          <w:rFonts w:eastAsia="Cambria"/>
          <w:w w:val="105"/>
          <w:sz w:val="22"/>
          <w:szCs w:val="22"/>
        </w:rPr>
        <w:t xml:space="preserve"> </w:t>
      </w:r>
      <w:r w:rsidRPr="00DF4A50">
        <w:rPr>
          <w:rFonts w:eastAsia="Cambria"/>
          <w:w w:val="105"/>
          <w:sz w:val="22"/>
          <w:szCs w:val="22"/>
        </w:rPr>
        <w:t>Manual</w:t>
      </w:r>
      <w:r w:rsidRPr="00CC583B">
        <w:rPr>
          <w:rFonts w:eastAsia="Cambria"/>
          <w:w w:val="105"/>
          <w:sz w:val="22"/>
          <w:szCs w:val="22"/>
        </w:rPr>
        <w:t xml:space="preserve"> </w:t>
      </w:r>
      <w:r w:rsidRPr="00DF4A50">
        <w:rPr>
          <w:rFonts w:eastAsia="Cambria"/>
          <w:w w:val="105"/>
          <w:sz w:val="22"/>
          <w:szCs w:val="22"/>
        </w:rPr>
        <w:t>and safety instructions and as per Guidelines/rules of Employer in</w:t>
      </w:r>
      <w:r w:rsidRPr="00CC583B">
        <w:rPr>
          <w:rFonts w:eastAsia="Cambria"/>
          <w:w w:val="105"/>
          <w:sz w:val="22"/>
          <w:szCs w:val="22"/>
        </w:rPr>
        <w:t xml:space="preserve"> </w:t>
      </w:r>
      <w:r w:rsidRPr="00DF4A50">
        <w:rPr>
          <w:rFonts w:eastAsia="Cambria"/>
          <w:w w:val="105"/>
          <w:sz w:val="22"/>
          <w:szCs w:val="22"/>
        </w:rPr>
        <w:t>this</w:t>
      </w:r>
      <w:r w:rsidRPr="00DF4A50">
        <w:rPr>
          <w:rFonts w:eastAsia="Cambria"/>
          <w:spacing w:val="3"/>
          <w:w w:val="105"/>
          <w:sz w:val="22"/>
          <w:szCs w:val="22"/>
        </w:rPr>
        <w:t xml:space="preserve"> </w:t>
      </w:r>
      <w:r w:rsidRPr="00DF4A50">
        <w:rPr>
          <w:rFonts w:eastAsia="Cambria"/>
          <w:w w:val="105"/>
          <w:sz w:val="22"/>
          <w:szCs w:val="22"/>
        </w:rPr>
        <w:t>regard.</w:t>
      </w:r>
    </w:p>
    <w:p w:rsidR="005A48C5" w:rsidRPr="00DF4A50" w:rsidRDefault="005A48C5">
      <w:pPr>
        <w:widowControl w:val="0"/>
        <w:autoSpaceDE w:val="0"/>
        <w:autoSpaceDN w:val="0"/>
        <w:spacing w:before="5"/>
        <w:rPr>
          <w:rFonts w:eastAsia="Cambria"/>
          <w:sz w:val="22"/>
          <w:szCs w:val="22"/>
        </w:rPr>
      </w:pPr>
    </w:p>
    <w:p w:rsidR="005A48C5" w:rsidRPr="00DF4A50" w:rsidRDefault="00D11752">
      <w:pPr>
        <w:widowControl w:val="0"/>
        <w:numPr>
          <w:ilvl w:val="3"/>
          <w:numId w:val="19"/>
        </w:numPr>
        <w:tabs>
          <w:tab w:val="left" w:pos="1289"/>
        </w:tabs>
        <w:autoSpaceDE w:val="0"/>
        <w:autoSpaceDN w:val="0"/>
        <w:spacing w:line="254" w:lineRule="auto"/>
        <w:ind w:right="1604"/>
        <w:jc w:val="both"/>
        <w:rPr>
          <w:rFonts w:eastAsia="Cambria"/>
          <w:sz w:val="22"/>
          <w:szCs w:val="22"/>
        </w:rPr>
      </w:pPr>
      <w:r w:rsidRPr="00DF4A50">
        <w:rPr>
          <w:rFonts w:eastAsia="Cambria"/>
          <w:w w:val="105"/>
          <w:sz w:val="22"/>
          <w:szCs w:val="22"/>
        </w:rPr>
        <w:t>Periodical</w:t>
      </w:r>
      <w:r w:rsidRPr="00CC583B">
        <w:rPr>
          <w:rFonts w:eastAsia="Cambria"/>
          <w:w w:val="105"/>
          <w:sz w:val="22"/>
          <w:szCs w:val="22"/>
        </w:rPr>
        <w:t xml:space="preserve"> </w:t>
      </w:r>
      <w:r w:rsidRPr="00DF4A50">
        <w:rPr>
          <w:rFonts w:eastAsia="Cambria"/>
          <w:w w:val="105"/>
          <w:sz w:val="22"/>
          <w:szCs w:val="22"/>
        </w:rPr>
        <w:t>examinations</w:t>
      </w:r>
      <w:r w:rsidRPr="00CC583B">
        <w:rPr>
          <w:rFonts w:eastAsia="Cambria"/>
          <w:w w:val="105"/>
          <w:sz w:val="22"/>
          <w:szCs w:val="22"/>
        </w:rPr>
        <w:t xml:space="preserve"> </w:t>
      </w:r>
      <w:r w:rsidRPr="00DF4A50">
        <w:rPr>
          <w:rFonts w:eastAsia="Cambria"/>
          <w:w w:val="105"/>
          <w:sz w:val="22"/>
          <w:szCs w:val="22"/>
        </w:rPr>
        <w:t>and</w:t>
      </w:r>
      <w:r w:rsidRPr="00CC583B">
        <w:rPr>
          <w:rFonts w:eastAsia="Cambria"/>
          <w:w w:val="105"/>
          <w:sz w:val="22"/>
          <w:szCs w:val="22"/>
        </w:rPr>
        <w:t xml:space="preserve"> </w:t>
      </w:r>
      <w:r w:rsidRPr="00DF4A50">
        <w:rPr>
          <w:rFonts w:eastAsia="Cambria"/>
          <w:w w:val="105"/>
          <w:sz w:val="22"/>
          <w:szCs w:val="22"/>
        </w:rPr>
        <w:t>all</w:t>
      </w:r>
      <w:r w:rsidRPr="00CC583B">
        <w:rPr>
          <w:rFonts w:eastAsia="Cambria"/>
          <w:w w:val="105"/>
          <w:sz w:val="22"/>
          <w:szCs w:val="22"/>
        </w:rPr>
        <w:t xml:space="preserve"> </w:t>
      </w:r>
      <w:r w:rsidRPr="00DF4A50">
        <w:rPr>
          <w:rFonts w:eastAsia="Cambria"/>
          <w:w w:val="105"/>
          <w:sz w:val="22"/>
          <w:szCs w:val="22"/>
        </w:rPr>
        <w:t>tests</w:t>
      </w:r>
      <w:r w:rsidRPr="00CC583B">
        <w:rPr>
          <w:rFonts w:eastAsia="Cambria"/>
          <w:w w:val="105"/>
          <w:sz w:val="22"/>
          <w:szCs w:val="22"/>
        </w:rPr>
        <w:t xml:space="preserve"> </w:t>
      </w:r>
      <w:r w:rsidRPr="00DF4A50">
        <w:rPr>
          <w:rFonts w:eastAsia="Cambria"/>
          <w:w w:val="105"/>
          <w:sz w:val="22"/>
          <w:szCs w:val="22"/>
        </w:rPr>
        <w:t>for</w:t>
      </w:r>
      <w:r w:rsidRPr="00CC583B">
        <w:rPr>
          <w:rFonts w:eastAsia="Cambria"/>
          <w:w w:val="105"/>
          <w:sz w:val="22"/>
          <w:szCs w:val="22"/>
        </w:rPr>
        <w:t xml:space="preserve"> </w:t>
      </w:r>
      <w:r w:rsidRPr="00DF4A50">
        <w:rPr>
          <w:rFonts w:eastAsia="Cambria"/>
          <w:w w:val="105"/>
          <w:sz w:val="22"/>
          <w:szCs w:val="22"/>
        </w:rPr>
        <w:t>all</w:t>
      </w:r>
      <w:r w:rsidRPr="00CC583B">
        <w:rPr>
          <w:rFonts w:eastAsia="Cambria"/>
          <w:w w:val="105"/>
          <w:sz w:val="22"/>
          <w:szCs w:val="22"/>
        </w:rPr>
        <w:t xml:space="preserve"> </w:t>
      </w:r>
      <w:r w:rsidRPr="00DF4A50">
        <w:rPr>
          <w:rFonts w:eastAsia="Cambria"/>
          <w:w w:val="105"/>
          <w:sz w:val="22"/>
          <w:szCs w:val="22"/>
        </w:rPr>
        <w:t>lifting/hoisting</w:t>
      </w:r>
      <w:r w:rsidRPr="00CC583B">
        <w:rPr>
          <w:rFonts w:eastAsia="Cambria"/>
          <w:w w:val="105"/>
          <w:sz w:val="22"/>
          <w:szCs w:val="22"/>
        </w:rPr>
        <w:t xml:space="preserve"> </w:t>
      </w:r>
      <w:r w:rsidRPr="00DF4A50">
        <w:rPr>
          <w:rFonts w:eastAsia="Cambria"/>
          <w:w w:val="105"/>
          <w:sz w:val="22"/>
          <w:szCs w:val="22"/>
        </w:rPr>
        <w:t>equipment</w:t>
      </w:r>
      <w:r w:rsidRPr="00CC583B">
        <w:rPr>
          <w:rFonts w:eastAsia="Cambria"/>
          <w:w w:val="105"/>
          <w:sz w:val="22"/>
          <w:szCs w:val="22"/>
        </w:rPr>
        <w:t xml:space="preserve"> </w:t>
      </w:r>
      <w:r w:rsidRPr="00DF4A50">
        <w:rPr>
          <w:rFonts w:eastAsia="Cambria"/>
          <w:w w:val="105"/>
          <w:sz w:val="22"/>
          <w:szCs w:val="22"/>
        </w:rPr>
        <w:t>&amp;</w:t>
      </w:r>
      <w:r w:rsidRPr="00CC583B">
        <w:rPr>
          <w:rFonts w:eastAsia="Cambria"/>
          <w:w w:val="105"/>
          <w:sz w:val="22"/>
          <w:szCs w:val="22"/>
        </w:rPr>
        <w:t xml:space="preserve"> </w:t>
      </w:r>
      <w:r w:rsidRPr="00DF4A50">
        <w:rPr>
          <w:rFonts w:eastAsia="Cambria"/>
          <w:w w:val="105"/>
          <w:sz w:val="22"/>
          <w:szCs w:val="22"/>
        </w:rPr>
        <w:t>tackles</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be</w:t>
      </w:r>
      <w:r w:rsidRPr="00CC583B">
        <w:rPr>
          <w:rFonts w:eastAsia="Cambria"/>
          <w:w w:val="105"/>
          <w:sz w:val="22"/>
          <w:szCs w:val="22"/>
        </w:rPr>
        <w:t xml:space="preserve"> </w:t>
      </w:r>
      <w:r w:rsidRPr="00DF4A50">
        <w:rPr>
          <w:rFonts w:eastAsia="Cambria"/>
          <w:w w:val="105"/>
          <w:sz w:val="22"/>
          <w:szCs w:val="22"/>
        </w:rPr>
        <w:t>carried-out</w:t>
      </w:r>
      <w:r w:rsidRPr="00CC583B">
        <w:rPr>
          <w:rFonts w:eastAsia="Cambria"/>
          <w:w w:val="105"/>
          <w:sz w:val="22"/>
          <w:szCs w:val="22"/>
        </w:rPr>
        <w:t xml:space="preserve"> </w:t>
      </w:r>
      <w:r w:rsidRPr="00DF4A50">
        <w:rPr>
          <w:rFonts w:eastAsia="Cambria"/>
          <w:w w:val="105"/>
          <w:sz w:val="22"/>
          <w:szCs w:val="22"/>
        </w:rPr>
        <w:t>in</w:t>
      </w:r>
      <w:r w:rsidRPr="00CC583B">
        <w:rPr>
          <w:rFonts w:eastAsia="Cambria"/>
          <w:w w:val="105"/>
          <w:sz w:val="22"/>
          <w:szCs w:val="22"/>
        </w:rPr>
        <w:t xml:space="preserve"> </w:t>
      </w:r>
      <w:r w:rsidRPr="00DF4A50">
        <w:rPr>
          <w:rFonts w:eastAsia="Cambria"/>
          <w:w w:val="105"/>
          <w:sz w:val="22"/>
          <w:szCs w:val="22"/>
        </w:rPr>
        <w:t>accordance</w:t>
      </w:r>
      <w:r w:rsidRPr="00CC583B">
        <w:rPr>
          <w:rFonts w:eastAsia="Cambria"/>
          <w:w w:val="105"/>
          <w:sz w:val="22"/>
          <w:szCs w:val="22"/>
        </w:rPr>
        <w:t xml:space="preserve"> </w:t>
      </w:r>
      <w:r w:rsidRPr="00DF4A50">
        <w:rPr>
          <w:rFonts w:eastAsia="Cambria"/>
          <w:w w:val="105"/>
          <w:sz w:val="22"/>
          <w:szCs w:val="22"/>
        </w:rPr>
        <w:t>with</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relevant</w:t>
      </w:r>
      <w:r w:rsidRPr="00CC583B">
        <w:rPr>
          <w:rFonts w:eastAsia="Cambria"/>
          <w:w w:val="105"/>
          <w:sz w:val="22"/>
          <w:szCs w:val="22"/>
        </w:rPr>
        <w:t xml:space="preserve"> </w:t>
      </w:r>
      <w:r w:rsidRPr="00DF4A50">
        <w:rPr>
          <w:rFonts w:eastAsia="Cambria"/>
          <w:w w:val="105"/>
          <w:sz w:val="22"/>
          <w:szCs w:val="22"/>
        </w:rPr>
        <w:t>provisions</w:t>
      </w:r>
      <w:r w:rsidRPr="00CC583B">
        <w:rPr>
          <w:rFonts w:eastAsia="Cambria"/>
          <w:w w:val="105"/>
          <w:sz w:val="22"/>
          <w:szCs w:val="22"/>
        </w:rPr>
        <w:t xml:space="preserve"> </w:t>
      </w:r>
      <w:r w:rsidRPr="00DF4A50">
        <w:rPr>
          <w:rFonts w:eastAsia="Cambria"/>
          <w:w w:val="105"/>
          <w:sz w:val="22"/>
          <w:szCs w:val="22"/>
        </w:rPr>
        <w:t>of</w:t>
      </w:r>
      <w:r w:rsidRPr="00CC583B">
        <w:rPr>
          <w:rFonts w:eastAsia="Cambria"/>
          <w:w w:val="105"/>
          <w:sz w:val="22"/>
          <w:szCs w:val="22"/>
        </w:rPr>
        <w:t xml:space="preserve"> </w:t>
      </w:r>
      <w:r w:rsidRPr="007B4934">
        <w:rPr>
          <w:rFonts w:eastAsia="Cambria"/>
          <w:w w:val="105"/>
          <w:sz w:val="22"/>
          <w:szCs w:val="22"/>
        </w:rPr>
        <w:t>Factories</w:t>
      </w:r>
      <w:r w:rsidRPr="00CC583B">
        <w:rPr>
          <w:rFonts w:eastAsia="Cambria"/>
          <w:w w:val="105"/>
          <w:sz w:val="22"/>
          <w:szCs w:val="22"/>
        </w:rPr>
        <w:t xml:space="preserve"> </w:t>
      </w:r>
      <w:r w:rsidRPr="007B4934">
        <w:rPr>
          <w:rFonts w:eastAsia="Cambria"/>
          <w:w w:val="105"/>
          <w:sz w:val="22"/>
          <w:szCs w:val="22"/>
        </w:rPr>
        <w:t>Act</w:t>
      </w:r>
      <w:r w:rsidRPr="00CC583B">
        <w:rPr>
          <w:rFonts w:eastAsia="Cambria"/>
          <w:w w:val="105"/>
          <w:sz w:val="22"/>
          <w:szCs w:val="22"/>
        </w:rPr>
        <w:t xml:space="preserve"> </w:t>
      </w:r>
      <w:r w:rsidRPr="007B4934">
        <w:rPr>
          <w:rFonts w:eastAsia="Cambria"/>
          <w:w w:val="105"/>
          <w:sz w:val="22"/>
          <w:szCs w:val="22"/>
        </w:rPr>
        <w:t>1948,</w:t>
      </w:r>
      <w:r w:rsidRPr="00CC583B">
        <w:rPr>
          <w:rFonts w:eastAsia="Cambria"/>
          <w:w w:val="105"/>
          <w:sz w:val="22"/>
          <w:szCs w:val="22"/>
        </w:rPr>
        <w:t xml:space="preserve"> </w:t>
      </w:r>
      <w:r w:rsidRPr="007B4934">
        <w:rPr>
          <w:rFonts w:eastAsia="Cambria"/>
          <w:w w:val="105"/>
          <w:sz w:val="22"/>
          <w:szCs w:val="22"/>
        </w:rPr>
        <w:t>Indian</w:t>
      </w:r>
      <w:r w:rsidRPr="00CC583B">
        <w:rPr>
          <w:rFonts w:eastAsia="Cambria"/>
          <w:w w:val="105"/>
          <w:sz w:val="22"/>
          <w:szCs w:val="22"/>
        </w:rPr>
        <w:t xml:space="preserve"> </w:t>
      </w:r>
      <w:r w:rsidRPr="007B4934">
        <w:rPr>
          <w:rFonts w:eastAsia="Cambria"/>
          <w:w w:val="105"/>
          <w:sz w:val="22"/>
          <w:szCs w:val="22"/>
        </w:rPr>
        <w:t>Electricity</w:t>
      </w:r>
      <w:r w:rsidRPr="00CC583B">
        <w:rPr>
          <w:rFonts w:eastAsia="Cambria"/>
          <w:w w:val="105"/>
          <w:sz w:val="22"/>
          <w:szCs w:val="22"/>
        </w:rPr>
        <w:t xml:space="preserve"> </w:t>
      </w:r>
      <w:r w:rsidRPr="007B4934">
        <w:rPr>
          <w:rFonts w:eastAsia="Cambria"/>
          <w:w w:val="105"/>
          <w:sz w:val="22"/>
          <w:szCs w:val="22"/>
        </w:rPr>
        <w:t>Act</w:t>
      </w:r>
      <w:r w:rsidRPr="00CC583B">
        <w:rPr>
          <w:rFonts w:eastAsia="Cambria"/>
          <w:w w:val="105"/>
          <w:sz w:val="22"/>
          <w:szCs w:val="22"/>
        </w:rPr>
        <w:t xml:space="preserve"> </w:t>
      </w:r>
      <w:r w:rsidRPr="00F05397">
        <w:rPr>
          <w:rFonts w:eastAsia="Cambria"/>
          <w:w w:val="105"/>
          <w:sz w:val="22"/>
          <w:szCs w:val="22"/>
        </w:rPr>
        <w:t>1910</w:t>
      </w:r>
      <w:r w:rsidR="00064BE2" w:rsidRPr="00F05397">
        <w:rPr>
          <w:rFonts w:eastAsia="Cambria"/>
          <w:w w:val="105"/>
          <w:sz w:val="22"/>
          <w:szCs w:val="22"/>
        </w:rPr>
        <w:t>/</w:t>
      </w:r>
      <w:r w:rsidR="00F05397" w:rsidRPr="00F05397">
        <w:rPr>
          <w:rFonts w:eastAsia="Cambria"/>
          <w:w w:val="105"/>
          <w:sz w:val="22"/>
          <w:szCs w:val="22"/>
        </w:rPr>
        <w:t>2003 and</w:t>
      </w:r>
      <w:r w:rsidRPr="00F05397">
        <w:rPr>
          <w:rFonts w:eastAsia="Cambria"/>
          <w:w w:val="105"/>
          <w:sz w:val="22"/>
          <w:szCs w:val="22"/>
        </w:rPr>
        <w:t xml:space="preserve"> associated Laws</w:t>
      </w:r>
      <w:r w:rsidRPr="007B4934">
        <w:rPr>
          <w:rFonts w:eastAsia="Cambria"/>
          <w:w w:val="105"/>
          <w:sz w:val="22"/>
          <w:szCs w:val="22"/>
        </w:rPr>
        <w:t>/Rules in force from time to time.</w:t>
      </w:r>
      <w:r w:rsidRPr="00CC583B">
        <w:rPr>
          <w:rFonts w:eastAsia="Cambria"/>
          <w:w w:val="105"/>
          <w:sz w:val="22"/>
          <w:szCs w:val="22"/>
        </w:rPr>
        <w:t xml:space="preserve"> </w:t>
      </w:r>
      <w:r w:rsidRPr="00DF4A50">
        <w:rPr>
          <w:rFonts w:eastAsia="Cambria"/>
          <w:w w:val="105"/>
          <w:sz w:val="22"/>
          <w:szCs w:val="22"/>
        </w:rPr>
        <w:t>A register of</w:t>
      </w:r>
      <w:r w:rsidRPr="00CC583B">
        <w:rPr>
          <w:rFonts w:eastAsia="Cambria"/>
          <w:w w:val="105"/>
          <w:sz w:val="22"/>
          <w:szCs w:val="22"/>
        </w:rPr>
        <w:t xml:space="preserve"> </w:t>
      </w:r>
      <w:r w:rsidRPr="00DF4A50">
        <w:rPr>
          <w:rFonts w:eastAsia="Cambria"/>
          <w:w w:val="105"/>
          <w:sz w:val="22"/>
          <w:szCs w:val="22"/>
        </w:rPr>
        <w:t>such examinations and tests shall be properly maintained by the</w:t>
      </w:r>
      <w:r w:rsidRPr="00CC583B">
        <w:rPr>
          <w:rFonts w:eastAsia="Cambria"/>
          <w:w w:val="105"/>
          <w:sz w:val="22"/>
          <w:szCs w:val="22"/>
        </w:rPr>
        <w:t xml:space="preserve"> </w:t>
      </w:r>
      <w:r w:rsidRPr="00DF4A50">
        <w:rPr>
          <w:rFonts w:eastAsia="Cambria"/>
          <w:w w:val="105"/>
          <w:sz w:val="22"/>
          <w:szCs w:val="22"/>
        </w:rPr>
        <w:t>Contractor and will be promptly produced as and when desired by</w:t>
      </w:r>
      <w:r w:rsidRPr="00CC583B">
        <w:rPr>
          <w:rFonts w:eastAsia="Cambria"/>
          <w:w w:val="105"/>
          <w:sz w:val="22"/>
          <w:szCs w:val="22"/>
        </w:rPr>
        <w:t xml:space="preserve"> </w:t>
      </w:r>
      <w:r w:rsidRPr="00DF4A50">
        <w:rPr>
          <w:rFonts w:eastAsia="Cambria"/>
          <w:w w:val="105"/>
          <w:sz w:val="22"/>
          <w:szCs w:val="22"/>
        </w:rPr>
        <w:t xml:space="preserve">the </w:t>
      </w:r>
      <w:r w:rsidR="00E63B39" w:rsidRPr="00DF4A50">
        <w:rPr>
          <w:rFonts w:eastAsia="Cambria"/>
          <w:w w:val="105"/>
          <w:sz w:val="22"/>
          <w:szCs w:val="22"/>
        </w:rPr>
        <w:t>Project Manager</w:t>
      </w:r>
      <w:r w:rsidR="00E63B39" w:rsidRPr="00EF5F16">
        <w:rPr>
          <w:rFonts w:eastAsia="Cambria"/>
          <w:w w:val="105"/>
          <w:sz w:val="22"/>
          <w:szCs w:val="22"/>
        </w:rPr>
        <w:t>/</w:t>
      </w:r>
      <w:r w:rsidR="00D17AC0" w:rsidRPr="00EF5F16">
        <w:rPr>
          <w:rFonts w:eastAsia="Cambria"/>
          <w:w w:val="105"/>
          <w:sz w:val="22"/>
          <w:szCs w:val="22"/>
        </w:rPr>
        <w:t xml:space="preserve">Engineer </w:t>
      </w:r>
      <w:r w:rsidR="00D17AC0" w:rsidRPr="00CC583B">
        <w:rPr>
          <w:rFonts w:eastAsia="Cambria"/>
          <w:w w:val="105"/>
          <w:sz w:val="22"/>
          <w:szCs w:val="22"/>
        </w:rPr>
        <w:t>or</w:t>
      </w:r>
      <w:r w:rsidRPr="00CC583B">
        <w:rPr>
          <w:rFonts w:eastAsia="Cambria"/>
          <w:w w:val="105"/>
          <w:sz w:val="22"/>
          <w:szCs w:val="22"/>
        </w:rPr>
        <w:t xml:space="preserve"> </w:t>
      </w:r>
      <w:r w:rsidRPr="00DF4A50">
        <w:rPr>
          <w:rFonts w:eastAsia="Cambria"/>
          <w:w w:val="105"/>
          <w:sz w:val="22"/>
          <w:szCs w:val="22"/>
        </w:rPr>
        <w:t>by</w:t>
      </w:r>
      <w:r w:rsidRPr="00CC583B">
        <w:rPr>
          <w:rFonts w:eastAsia="Cambria"/>
          <w:w w:val="105"/>
          <w:sz w:val="22"/>
          <w:szCs w:val="22"/>
        </w:rPr>
        <w:t xml:space="preserve"> </w:t>
      </w:r>
      <w:r w:rsidRPr="00DF4A50">
        <w:rPr>
          <w:rFonts w:eastAsia="Cambria"/>
          <w:w w:val="105"/>
          <w:sz w:val="22"/>
          <w:szCs w:val="22"/>
        </w:rPr>
        <w:t xml:space="preserve">the person </w:t>
      </w:r>
      <w:proofErr w:type="spellStart"/>
      <w:r w:rsidRPr="00DF4A50">
        <w:rPr>
          <w:rFonts w:eastAsia="Cambria"/>
          <w:w w:val="105"/>
          <w:sz w:val="22"/>
          <w:szCs w:val="22"/>
        </w:rPr>
        <w:t>authorised</w:t>
      </w:r>
      <w:proofErr w:type="spellEnd"/>
      <w:r w:rsidRPr="00CC583B">
        <w:rPr>
          <w:rFonts w:eastAsia="Cambria"/>
          <w:w w:val="105"/>
          <w:sz w:val="22"/>
          <w:szCs w:val="22"/>
        </w:rPr>
        <w:t xml:space="preserve"> </w:t>
      </w:r>
      <w:r w:rsidRPr="00DF4A50">
        <w:rPr>
          <w:rFonts w:eastAsia="Cambria"/>
          <w:w w:val="105"/>
          <w:sz w:val="22"/>
          <w:szCs w:val="22"/>
        </w:rPr>
        <w:t>by him.</w:t>
      </w:r>
    </w:p>
    <w:p w:rsidR="005A48C5" w:rsidRPr="00DF4A50" w:rsidRDefault="005A48C5">
      <w:pPr>
        <w:widowControl w:val="0"/>
        <w:autoSpaceDE w:val="0"/>
        <w:autoSpaceDN w:val="0"/>
        <w:spacing w:before="8"/>
        <w:rPr>
          <w:rFonts w:eastAsia="Cambria"/>
          <w:sz w:val="22"/>
          <w:szCs w:val="22"/>
        </w:rPr>
      </w:pPr>
    </w:p>
    <w:p w:rsidR="005A48C5" w:rsidRPr="00DF4A50" w:rsidRDefault="00D11752">
      <w:pPr>
        <w:widowControl w:val="0"/>
        <w:numPr>
          <w:ilvl w:val="3"/>
          <w:numId w:val="19"/>
        </w:numPr>
        <w:tabs>
          <w:tab w:val="left" w:pos="1289"/>
        </w:tabs>
        <w:autoSpaceDE w:val="0"/>
        <w:autoSpaceDN w:val="0"/>
        <w:spacing w:line="254" w:lineRule="auto"/>
        <w:ind w:right="1606"/>
        <w:jc w:val="both"/>
        <w:rPr>
          <w:rFonts w:eastAsia="Cambria"/>
          <w:sz w:val="22"/>
          <w:szCs w:val="22"/>
        </w:rPr>
      </w:pPr>
      <w:r w:rsidRPr="00CC583B">
        <w:rPr>
          <w:rFonts w:eastAsia="Cambria"/>
          <w:w w:val="105"/>
          <w:sz w:val="22"/>
          <w:szCs w:val="22"/>
        </w:rPr>
        <w:t>The Contractor shall be fully responsible for the safe storage of his and his Sub-</w:t>
      </w:r>
      <w:proofErr w:type="spellStart"/>
      <w:r w:rsidRPr="00CC583B">
        <w:rPr>
          <w:rFonts w:eastAsia="Cambria"/>
          <w:w w:val="105"/>
          <w:sz w:val="22"/>
          <w:szCs w:val="22"/>
        </w:rPr>
        <w:t>Contractor‟s</w:t>
      </w:r>
      <w:proofErr w:type="spellEnd"/>
      <w:r w:rsidRPr="00CC583B">
        <w:rPr>
          <w:rFonts w:eastAsia="Cambria"/>
          <w:w w:val="105"/>
          <w:sz w:val="22"/>
          <w:szCs w:val="22"/>
        </w:rPr>
        <w:t xml:space="preserve"> radioactive sources in accordance with</w:t>
      </w:r>
      <w:r w:rsidRPr="00DF4A50">
        <w:rPr>
          <w:rFonts w:eastAsia="Cambria"/>
          <w:spacing w:val="-50"/>
          <w:sz w:val="22"/>
          <w:szCs w:val="22"/>
        </w:rPr>
        <w:t xml:space="preserve"> </w:t>
      </w:r>
      <w:r w:rsidR="00064BE2">
        <w:rPr>
          <w:rFonts w:eastAsia="Cambria"/>
          <w:spacing w:val="-50"/>
          <w:sz w:val="22"/>
          <w:szCs w:val="22"/>
        </w:rPr>
        <w:t xml:space="preserve">    </w:t>
      </w:r>
      <w:r w:rsidRPr="002D0F23">
        <w:rPr>
          <w:rFonts w:eastAsia="Cambria"/>
          <w:b/>
          <w:bCs/>
          <w:sz w:val="22"/>
          <w:szCs w:val="22"/>
        </w:rPr>
        <w:t>BARC/DAE</w:t>
      </w:r>
      <w:r w:rsidRPr="00DF4A50">
        <w:rPr>
          <w:rFonts w:eastAsia="Cambria"/>
          <w:spacing w:val="53"/>
          <w:sz w:val="22"/>
          <w:szCs w:val="22"/>
        </w:rPr>
        <w:t xml:space="preserve"> </w:t>
      </w:r>
      <w:r w:rsidRPr="00CC583B">
        <w:rPr>
          <w:rFonts w:eastAsia="Cambria"/>
          <w:w w:val="105"/>
          <w:sz w:val="22"/>
          <w:szCs w:val="22"/>
        </w:rPr>
        <w:t>Rules and   other   applicable   provisions.   All precautionary measures stipulated by</w:t>
      </w:r>
      <w:r w:rsidRPr="00DF4A50">
        <w:rPr>
          <w:rFonts w:eastAsia="Cambria"/>
          <w:spacing w:val="53"/>
          <w:sz w:val="22"/>
          <w:szCs w:val="22"/>
        </w:rPr>
        <w:t xml:space="preserve"> </w:t>
      </w:r>
      <w:r w:rsidRPr="00264205">
        <w:rPr>
          <w:rFonts w:eastAsia="Cambria"/>
          <w:b/>
          <w:bCs/>
          <w:sz w:val="22"/>
          <w:szCs w:val="22"/>
        </w:rPr>
        <w:t>BARC/DAE</w:t>
      </w:r>
      <w:r w:rsidRPr="00DF4A50">
        <w:rPr>
          <w:rFonts w:eastAsia="Cambria"/>
          <w:sz w:val="22"/>
          <w:szCs w:val="22"/>
        </w:rPr>
        <w:t xml:space="preserve">   </w:t>
      </w:r>
      <w:r w:rsidRPr="00CC583B">
        <w:rPr>
          <w:rFonts w:eastAsia="Cambria"/>
          <w:w w:val="105"/>
          <w:sz w:val="22"/>
          <w:szCs w:val="22"/>
        </w:rPr>
        <w:t>in   connection with use, storage and handling of such material will be taken by the Contractor.</w:t>
      </w:r>
    </w:p>
    <w:p w:rsidR="005A48C5" w:rsidRPr="00DF4A50" w:rsidRDefault="005A48C5">
      <w:pPr>
        <w:widowControl w:val="0"/>
        <w:autoSpaceDE w:val="0"/>
        <w:autoSpaceDN w:val="0"/>
        <w:spacing w:before="3"/>
        <w:rPr>
          <w:rFonts w:eastAsia="Cambria"/>
          <w:sz w:val="22"/>
          <w:szCs w:val="22"/>
        </w:rPr>
      </w:pPr>
    </w:p>
    <w:p w:rsidR="005A48C5" w:rsidRPr="00DF4A50" w:rsidRDefault="00D11752">
      <w:pPr>
        <w:widowControl w:val="0"/>
        <w:numPr>
          <w:ilvl w:val="3"/>
          <w:numId w:val="19"/>
        </w:numPr>
        <w:tabs>
          <w:tab w:val="left" w:pos="1289"/>
        </w:tabs>
        <w:autoSpaceDE w:val="0"/>
        <w:autoSpaceDN w:val="0"/>
        <w:spacing w:line="254" w:lineRule="auto"/>
        <w:ind w:right="1603"/>
        <w:jc w:val="both"/>
        <w:rPr>
          <w:rFonts w:eastAsia="Cambria"/>
          <w:sz w:val="22"/>
          <w:szCs w:val="22"/>
        </w:rPr>
      </w:pP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Contractor</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provide</w:t>
      </w:r>
      <w:r w:rsidRPr="00CC583B">
        <w:rPr>
          <w:rFonts w:eastAsia="Cambria"/>
          <w:w w:val="105"/>
          <w:sz w:val="22"/>
          <w:szCs w:val="22"/>
        </w:rPr>
        <w:t xml:space="preserve"> </w:t>
      </w:r>
      <w:r w:rsidRPr="00DF4A50">
        <w:rPr>
          <w:rFonts w:eastAsia="Cambria"/>
          <w:w w:val="105"/>
          <w:sz w:val="22"/>
          <w:szCs w:val="22"/>
        </w:rPr>
        <w:t>suitable</w:t>
      </w:r>
      <w:r w:rsidRPr="00CC583B">
        <w:rPr>
          <w:rFonts w:eastAsia="Cambria"/>
          <w:w w:val="105"/>
          <w:sz w:val="22"/>
          <w:szCs w:val="22"/>
        </w:rPr>
        <w:t xml:space="preserve"> </w:t>
      </w:r>
      <w:r w:rsidRPr="00DF4A50">
        <w:rPr>
          <w:rFonts w:eastAsia="Cambria"/>
          <w:w w:val="105"/>
          <w:sz w:val="22"/>
          <w:szCs w:val="22"/>
        </w:rPr>
        <w:t>safety</w:t>
      </w:r>
      <w:r w:rsidRPr="00CC583B">
        <w:rPr>
          <w:rFonts w:eastAsia="Cambria"/>
          <w:w w:val="105"/>
          <w:sz w:val="22"/>
          <w:szCs w:val="22"/>
        </w:rPr>
        <w:t xml:space="preserve"> </w:t>
      </w:r>
      <w:r w:rsidRPr="00DF4A50">
        <w:rPr>
          <w:rFonts w:eastAsia="Cambria"/>
          <w:w w:val="105"/>
          <w:sz w:val="22"/>
          <w:szCs w:val="22"/>
        </w:rPr>
        <w:t>equipment</w:t>
      </w:r>
      <w:r w:rsidRPr="00CC583B">
        <w:rPr>
          <w:rFonts w:eastAsia="Cambria"/>
          <w:w w:val="105"/>
          <w:sz w:val="22"/>
          <w:szCs w:val="22"/>
        </w:rPr>
        <w:t xml:space="preserve"> </w:t>
      </w:r>
      <w:r w:rsidRPr="00DF4A50">
        <w:rPr>
          <w:rFonts w:eastAsia="Cambria"/>
          <w:w w:val="105"/>
          <w:sz w:val="22"/>
          <w:szCs w:val="22"/>
        </w:rPr>
        <w:t>of</w:t>
      </w:r>
      <w:r w:rsidRPr="00CC583B">
        <w:rPr>
          <w:rFonts w:eastAsia="Cambria"/>
          <w:w w:val="105"/>
          <w:sz w:val="22"/>
          <w:szCs w:val="22"/>
        </w:rPr>
        <w:t xml:space="preserve"> </w:t>
      </w:r>
      <w:r w:rsidRPr="00DF4A50">
        <w:rPr>
          <w:rFonts w:eastAsia="Cambria"/>
          <w:w w:val="105"/>
          <w:sz w:val="22"/>
          <w:szCs w:val="22"/>
        </w:rPr>
        <w:t>prescribed</w:t>
      </w:r>
      <w:r w:rsidRPr="00CC583B">
        <w:rPr>
          <w:rFonts w:eastAsia="Cambria"/>
          <w:w w:val="105"/>
          <w:sz w:val="22"/>
          <w:szCs w:val="22"/>
        </w:rPr>
        <w:t xml:space="preserve"> </w:t>
      </w:r>
      <w:r w:rsidRPr="00DF4A50">
        <w:rPr>
          <w:rFonts w:eastAsia="Cambria"/>
          <w:w w:val="105"/>
          <w:sz w:val="22"/>
          <w:szCs w:val="22"/>
        </w:rPr>
        <w:t>standard to all employees and workmen according to the need, as</w:t>
      </w:r>
      <w:r w:rsidRPr="00CC583B">
        <w:rPr>
          <w:rFonts w:eastAsia="Cambria"/>
          <w:w w:val="105"/>
          <w:sz w:val="22"/>
          <w:szCs w:val="22"/>
        </w:rPr>
        <w:t xml:space="preserve"> </w:t>
      </w:r>
      <w:r w:rsidRPr="00DF4A50">
        <w:rPr>
          <w:rFonts w:eastAsia="Cambria"/>
          <w:w w:val="105"/>
          <w:sz w:val="22"/>
          <w:szCs w:val="22"/>
        </w:rPr>
        <w:t xml:space="preserve">may be directed by the </w:t>
      </w:r>
      <w:r w:rsidR="00E63B39" w:rsidRPr="00DF4A50">
        <w:rPr>
          <w:rFonts w:eastAsia="Cambria"/>
          <w:w w:val="105"/>
          <w:sz w:val="22"/>
          <w:szCs w:val="22"/>
        </w:rPr>
        <w:t>Project Manager</w:t>
      </w:r>
      <w:r w:rsidR="00E63B39" w:rsidRPr="00EF5F16">
        <w:rPr>
          <w:rFonts w:eastAsia="Cambria"/>
          <w:w w:val="105"/>
          <w:sz w:val="22"/>
          <w:szCs w:val="22"/>
        </w:rPr>
        <w:t xml:space="preserve">/Engineer </w:t>
      </w:r>
      <w:r w:rsidRPr="00DF4A50">
        <w:rPr>
          <w:rFonts w:eastAsia="Cambria"/>
          <w:w w:val="105"/>
          <w:sz w:val="22"/>
          <w:szCs w:val="22"/>
        </w:rPr>
        <w:t>who will also have right to</w:t>
      </w:r>
      <w:r w:rsidRPr="00CC583B">
        <w:rPr>
          <w:rFonts w:eastAsia="Cambria"/>
          <w:w w:val="105"/>
          <w:sz w:val="22"/>
          <w:szCs w:val="22"/>
        </w:rPr>
        <w:t xml:space="preserve"> </w:t>
      </w:r>
      <w:r w:rsidRPr="00DF4A50">
        <w:rPr>
          <w:rFonts w:eastAsia="Cambria"/>
          <w:w w:val="105"/>
          <w:sz w:val="22"/>
          <w:szCs w:val="22"/>
        </w:rPr>
        <w:t>examine</w:t>
      </w:r>
      <w:r w:rsidRPr="00CC583B">
        <w:rPr>
          <w:rFonts w:eastAsia="Cambria"/>
          <w:w w:val="105"/>
          <w:sz w:val="22"/>
          <w:szCs w:val="22"/>
        </w:rPr>
        <w:t xml:space="preserve"> </w:t>
      </w:r>
      <w:r w:rsidR="00535E21" w:rsidRPr="00DF4A50">
        <w:rPr>
          <w:rFonts w:eastAsia="Cambria"/>
          <w:w w:val="105"/>
          <w:sz w:val="22"/>
          <w:szCs w:val="22"/>
        </w:rPr>
        <w:t>this safety equipment</w:t>
      </w:r>
      <w:r w:rsidRPr="00CC583B">
        <w:rPr>
          <w:rFonts w:eastAsia="Cambria"/>
          <w:w w:val="105"/>
          <w:sz w:val="22"/>
          <w:szCs w:val="22"/>
        </w:rPr>
        <w:t xml:space="preserve"> </w:t>
      </w:r>
      <w:r w:rsidRPr="00DF4A50">
        <w:rPr>
          <w:rFonts w:eastAsia="Cambria"/>
          <w:w w:val="105"/>
          <w:sz w:val="22"/>
          <w:szCs w:val="22"/>
        </w:rPr>
        <w:t>to</w:t>
      </w:r>
      <w:r w:rsidRPr="00CC583B">
        <w:rPr>
          <w:rFonts w:eastAsia="Cambria"/>
          <w:w w:val="105"/>
          <w:sz w:val="22"/>
          <w:szCs w:val="22"/>
        </w:rPr>
        <w:t xml:space="preserve"> </w:t>
      </w:r>
      <w:r w:rsidRPr="00DF4A50">
        <w:rPr>
          <w:rFonts w:eastAsia="Cambria"/>
          <w:w w:val="105"/>
          <w:sz w:val="22"/>
          <w:szCs w:val="22"/>
        </w:rPr>
        <w:t>determine</w:t>
      </w:r>
      <w:r w:rsidRPr="00CC583B">
        <w:rPr>
          <w:rFonts w:eastAsia="Cambria"/>
          <w:w w:val="105"/>
          <w:sz w:val="22"/>
          <w:szCs w:val="22"/>
        </w:rPr>
        <w:t xml:space="preserve"> </w:t>
      </w:r>
      <w:r w:rsidRPr="00DF4A50">
        <w:rPr>
          <w:rFonts w:eastAsia="Cambria"/>
          <w:w w:val="105"/>
          <w:sz w:val="22"/>
          <w:szCs w:val="22"/>
        </w:rPr>
        <w:t>their</w:t>
      </w:r>
      <w:r w:rsidRPr="00CC583B">
        <w:rPr>
          <w:rFonts w:eastAsia="Cambria"/>
          <w:w w:val="105"/>
          <w:sz w:val="22"/>
          <w:szCs w:val="22"/>
        </w:rPr>
        <w:t xml:space="preserve"> </w:t>
      </w:r>
      <w:r w:rsidRPr="00DF4A50">
        <w:rPr>
          <w:rFonts w:eastAsia="Cambria"/>
          <w:w w:val="105"/>
          <w:sz w:val="22"/>
          <w:szCs w:val="22"/>
        </w:rPr>
        <w:t>suitability,</w:t>
      </w:r>
      <w:r w:rsidRPr="00CC583B">
        <w:rPr>
          <w:rFonts w:eastAsia="Cambria"/>
          <w:w w:val="105"/>
          <w:sz w:val="22"/>
          <w:szCs w:val="22"/>
        </w:rPr>
        <w:t xml:space="preserve"> </w:t>
      </w:r>
      <w:r w:rsidRPr="00DF4A50">
        <w:rPr>
          <w:rFonts w:eastAsia="Cambria"/>
          <w:w w:val="105"/>
          <w:sz w:val="22"/>
          <w:szCs w:val="22"/>
        </w:rPr>
        <w:t>reliability, acceptability and adaptability. The Contractor shall also</w:t>
      </w:r>
      <w:r w:rsidRPr="00CC583B">
        <w:rPr>
          <w:rFonts w:eastAsia="Cambria"/>
          <w:w w:val="105"/>
          <w:sz w:val="22"/>
          <w:szCs w:val="22"/>
        </w:rPr>
        <w:t xml:space="preserve"> </w:t>
      </w:r>
      <w:r w:rsidRPr="00DF4A50">
        <w:rPr>
          <w:rFonts w:eastAsia="Cambria"/>
          <w:w w:val="105"/>
          <w:sz w:val="22"/>
          <w:szCs w:val="22"/>
        </w:rPr>
        <w:t>provide</w:t>
      </w:r>
      <w:r w:rsidRPr="00CC583B">
        <w:rPr>
          <w:rFonts w:eastAsia="Cambria"/>
          <w:w w:val="105"/>
          <w:sz w:val="22"/>
          <w:szCs w:val="22"/>
        </w:rPr>
        <w:t xml:space="preserve"> </w:t>
      </w:r>
      <w:r w:rsidRPr="00DF4A50">
        <w:rPr>
          <w:rFonts w:eastAsia="Cambria"/>
          <w:w w:val="105"/>
          <w:sz w:val="22"/>
          <w:szCs w:val="22"/>
        </w:rPr>
        <w:t>Reflective</w:t>
      </w:r>
      <w:r w:rsidRPr="00CC583B">
        <w:rPr>
          <w:rFonts w:eastAsia="Cambria"/>
          <w:w w:val="105"/>
          <w:sz w:val="22"/>
          <w:szCs w:val="22"/>
        </w:rPr>
        <w:t xml:space="preserve"> </w:t>
      </w:r>
      <w:r w:rsidRPr="00DF4A50">
        <w:rPr>
          <w:rFonts w:eastAsia="Cambria"/>
          <w:w w:val="105"/>
          <w:sz w:val="22"/>
          <w:szCs w:val="22"/>
        </w:rPr>
        <w:t>Jackets</w:t>
      </w:r>
      <w:r w:rsidRPr="00CC583B">
        <w:rPr>
          <w:rFonts w:eastAsia="Cambria"/>
          <w:w w:val="105"/>
          <w:sz w:val="22"/>
          <w:szCs w:val="22"/>
        </w:rPr>
        <w:t xml:space="preserve"> </w:t>
      </w:r>
      <w:r w:rsidRPr="00DF4A50">
        <w:rPr>
          <w:rFonts w:eastAsia="Cambria"/>
          <w:w w:val="105"/>
          <w:sz w:val="22"/>
          <w:szCs w:val="22"/>
        </w:rPr>
        <w:t>to</w:t>
      </w:r>
      <w:r w:rsidRPr="00CC583B">
        <w:rPr>
          <w:rFonts w:eastAsia="Cambria"/>
          <w:w w:val="105"/>
          <w:sz w:val="22"/>
          <w:szCs w:val="22"/>
        </w:rPr>
        <w:t xml:space="preserve"> </w:t>
      </w:r>
      <w:r w:rsidRPr="00DF4A50">
        <w:rPr>
          <w:rFonts w:eastAsia="Cambria"/>
          <w:w w:val="105"/>
          <w:sz w:val="22"/>
          <w:szCs w:val="22"/>
        </w:rPr>
        <w:t>all</w:t>
      </w:r>
      <w:r w:rsidRPr="00CC583B">
        <w:rPr>
          <w:rFonts w:eastAsia="Cambria"/>
          <w:w w:val="105"/>
          <w:sz w:val="22"/>
          <w:szCs w:val="22"/>
        </w:rPr>
        <w:t xml:space="preserve"> </w:t>
      </w:r>
      <w:r w:rsidRPr="00DF4A50">
        <w:rPr>
          <w:rFonts w:eastAsia="Cambria"/>
          <w:w w:val="105"/>
          <w:sz w:val="22"/>
          <w:szCs w:val="22"/>
        </w:rPr>
        <w:t>workmen</w:t>
      </w:r>
      <w:r w:rsidRPr="00CC583B">
        <w:rPr>
          <w:rFonts w:eastAsia="Cambria"/>
          <w:w w:val="105"/>
          <w:sz w:val="22"/>
          <w:szCs w:val="22"/>
        </w:rPr>
        <w:t xml:space="preserve"> </w:t>
      </w:r>
      <w:r w:rsidRPr="00DF4A50">
        <w:rPr>
          <w:rFonts w:eastAsia="Cambria"/>
          <w:w w:val="105"/>
          <w:sz w:val="22"/>
          <w:szCs w:val="22"/>
        </w:rPr>
        <w:t>working</w:t>
      </w:r>
      <w:r w:rsidRPr="00CC583B">
        <w:rPr>
          <w:rFonts w:eastAsia="Cambria"/>
          <w:w w:val="105"/>
          <w:sz w:val="22"/>
          <w:szCs w:val="22"/>
        </w:rPr>
        <w:t xml:space="preserve"> </w:t>
      </w:r>
      <w:r w:rsidRPr="00DF4A50">
        <w:rPr>
          <w:rFonts w:eastAsia="Cambria"/>
          <w:w w:val="105"/>
          <w:sz w:val="22"/>
          <w:szCs w:val="22"/>
        </w:rPr>
        <w:t>on</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site</w:t>
      </w:r>
      <w:r w:rsidRPr="00CC583B">
        <w:rPr>
          <w:rFonts w:eastAsia="Cambria"/>
          <w:w w:val="105"/>
          <w:sz w:val="22"/>
          <w:szCs w:val="22"/>
        </w:rPr>
        <w:t xml:space="preserve"> </w:t>
      </w:r>
      <w:r w:rsidRPr="00DF4A50">
        <w:rPr>
          <w:rFonts w:eastAsia="Cambria"/>
          <w:w w:val="105"/>
          <w:sz w:val="22"/>
          <w:szCs w:val="22"/>
        </w:rPr>
        <w:t xml:space="preserve">including different </w:t>
      </w:r>
      <w:proofErr w:type="spellStart"/>
      <w:r w:rsidRPr="00DF4A50">
        <w:rPr>
          <w:rFonts w:eastAsia="Cambria"/>
          <w:w w:val="105"/>
          <w:sz w:val="22"/>
          <w:szCs w:val="22"/>
        </w:rPr>
        <w:t>coloured</w:t>
      </w:r>
      <w:proofErr w:type="spellEnd"/>
      <w:r w:rsidRPr="00DF4A50">
        <w:rPr>
          <w:rFonts w:eastAsia="Cambria"/>
          <w:w w:val="105"/>
          <w:sz w:val="22"/>
          <w:szCs w:val="22"/>
        </w:rPr>
        <w:t xml:space="preserve"> such Jackets to the persons working at</w:t>
      </w:r>
      <w:r w:rsidRPr="00DF4A50">
        <w:rPr>
          <w:rFonts w:eastAsia="Cambria"/>
          <w:spacing w:val="1"/>
          <w:w w:val="105"/>
          <w:sz w:val="22"/>
          <w:szCs w:val="22"/>
        </w:rPr>
        <w:t xml:space="preserve"> </w:t>
      </w:r>
      <w:r w:rsidRPr="00DF4A50">
        <w:rPr>
          <w:rFonts w:eastAsia="Cambria"/>
          <w:w w:val="105"/>
          <w:sz w:val="22"/>
          <w:szCs w:val="22"/>
        </w:rPr>
        <w:t>height.</w:t>
      </w:r>
    </w:p>
    <w:p w:rsidR="005A48C5" w:rsidRPr="00DF4A50" w:rsidRDefault="005A48C5">
      <w:pPr>
        <w:widowControl w:val="0"/>
        <w:autoSpaceDE w:val="0"/>
        <w:autoSpaceDN w:val="0"/>
        <w:spacing w:before="7"/>
        <w:rPr>
          <w:rFonts w:eastAsia="Cambria"/>
          <w:sz w:val="22"/>
          <w:szCs w:val="22"/>
        </w:rPr>
      </w:pPr>
    </w:p>
    <w:p w:rsidR="005A48C5" w:rsidRPr="00DF4A50" w:rsidRDefault="00D11752">
      <w:pPr>
        <w:widowControl w:val="0"/>
        <w:numPr>
          <w:ilvl w:val="3"/>
          <w:numId w:val="19"/>
        </w:numPr>
        <w:tabs>
          <w:tab w:val="left" w:pos="1289"/>
        </w:tabs>
        <w:autoSpaceDE w:val="0"/>
        <w:autoSpaceDN w:val="0"/>
        <w:spacing w:line="254" w:lineRule="auto"/>
        <w:ind w:right="1605"/>
        <w:jc w:val="both"/>
        <w:rPr>
          <w:rFonts w:eastAsia="Cambria"/>
          <w:sz w:val="22"/>
          <w:szCs w:val="22"/>
        </w:rPr>
      </w:pPr>
      <w:r w:rsidRPr="00DF4A50">
        <w:rPr>
          <w:rFonts w:eastAsia="Cambria"/>
          <w:w w:val="105"/>
          <w:sz w:val="22"/>
          <w:szCs w:val="22"/>
        </w:rPr>
        <w:t>Where explosives are to be used, the same shall be used under the</w:t>
      </w:r>
      <w:r w:rsidRPr="00CC583B">
        <w:rPr>
          <w:rFonts w:eastAsia="Cambria"/>
          <w:w w:val="105"/>
          <w:sz w:val="22"/>
          <w:szCs w:val="22"/>
        </w:rPr>
        <w:t xml:space="preserve"> </w:t>
      </w:r>
      <w:r w:rsidRPr="00DF4A50">
        <w:rPr>
          <w:rFonts w:eastAsia="Cambria"/>
          <w:w w:val="105"/>
          <w:sz w:val="22"/>
          <w:szCs w:val="22"/>
        </w:rPr>
        <w:t>direct control and supervision of an expert, experienced, qualified</w:t>
      </w:r>
      <w:r w:rsidRPr="00CC583B">
        <w:rPr>
          <w:rFonts w:eastAsia="Cambria"/>
          <w:w w:val="105"/>
          <w:sz w:val="22"/>
          <w:szCs w:val="22"/>
        </w:rPr>
        <w:t xml:space="preserve"> </w:t>
      </w:r>
      <w:r w:rsidRPr="00DF4A50">
        <w:rPr>
          <w:rFonts w:eastAsia="Cambria"/>
          <w:w w:val="105"/>
          <w:sz w:val="22"/>
          <w:szCs w:val="22"/>
        </w:rPr>
        <w:t>and</w:t>
      </w:r>
      <w:r w:rsidRPr="00CC583B">
        <w:rPr>
          <w:rFonts w:eastAsia="Cambria"/>
          <w:w w:val="105"/>
          <w:sz w:val="22"/>
          <w:szCs w:val="22"/>
        </w:rPr>
        <w:t xml:space="preserve"> </w:t>
      </w:r>
      <w:r w:rsidRPr="00DF4A50">
        <w:rPr>
          <w:rFonts w:eastAsia="Cambria"/>
          <w:w w:val="105"/>
          <w:sz w:val="22"/>
          <w:szCs w:val="22"/>
        </w:rPr>
        <w:t>competent</w:t>
      </w:r>
      <w:r w:rsidRPr="00CC583B">
        <w:rPr>
          <w:rFonts w:eastAsia="Cambria"/>
          <w:w w:val="105"/>
          <w:sz w:val="22"/>
          <w:szCs w:val="22"/>
        </w:rPr>
        <w:t xml:space="preserve"> </w:t>
      </w:r>
      <w:r w:rsidRPr="00DF4A50">
        <w:rPr>
          <w:rFonts w:eastAsia="Cambria"/>
          <w:w w:val="105"/>
          <w:sz w:val="22"/>
          <w:szCs w:val="22"/>
        </w:rPr>
        <w:t>person</w:t>
      </w:r>
      <w:r w:rsidRPr="00CC583B">
        <w:rPr>
          <w:rFonts w:eastAsia="Cambria"/>
          <w:w w:val="105"/>
          <w:sz w:val="22"/>
          <w:szCs w:val="22"/>
        </w:rPr>
        <w:t xml:space="preserve"> </w:t>
      </w:r>
      <w:r w:rsidRPr="00DF4A50">
        <w:rPr>
          <w:rFonts w:eastAsia="Cambria"/>
          <w:w w:val="105"/>
          <w:sz w:val="22"/>
          <w:szCs w:val="22"/>
        </w:rPr>
        <w:t>strictly</w:t>
      </w:r>
      <w:r w:rsidRPr="00CC583B">
        <w:rPr>
          <w:rFonts w:eastAsia="Cambria"/>
          <w:w w:val="105"/>
          <w:sz w:val="22"/>
          <w:szCs w:val="22"/>
        </w:rPr>
        <w:t xml:space="preserve"> </w:t>
      </w:r>
      <w:r w:rsidRPr="00DF4A50">
        <w:rPr>
          <w:rFonts w:eastAsia="Cambria"/>
          <w:w w:val="105"/>
          <w:sz w:val="22"/>
          <w:szCs w:val="22"/>
        </w:rPr>
        <w:t>in</w:t>
      </w:r>
      <w:r w:rsidRPr="00CC583B">
        <w:rPr>
          <w:rFonts w:eastAsia="Cambria"/>
          <w:w w:val="105"/>
          <w:sz w:val="22"/>
          <w:szCs w:val="22"/>
        </w:rPr>
        <w:t xml:space="preserve"> </w:t>
      </w:r>
      <w:r w:rsidRPr="00DF4A50">
        <w:rPr>
          <w:rFonts w:eastAsia="Cambria"/>
          <w:w w:val="105"/>
          <w:sz w:val="22"/>
          <w:szCs w:val="22"/>
        </w:rPr>
        <w:t>accordance</w:t>
      </w:r>
      <w:r w:rsidRPr="00CC583B">
        <w:rPr>
          <w:rFonts w:eastAsia="Cambria"/>
          <w:w w:val="105"/>
          <w:sz w:val="22"/>
          <w:szCs w:val="22"/>
        </w:rPr>
        <w:t xml:space="preserve"> </w:t>
      </w:r>
      <w:r w:rsidRPr="00DF4A50">
        <w:rPr>
          <w:rFonts w:eastAsia="Cambria"/>
          <w:w w:val="105"/>
          <w:sz w:val="22"/>
          <w:szCs w:val="22"/>
        </w:rPr>
        <w:t>with</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Code</w:t>
      </w:r>
      <w:r w:rsidRPr="00CC583B">
        <w:rPr>
          <w:rFonts w:eastAsia="Cambria"/>
          <w:w w:val="105"/>
          <w:sz w:val="22"/>
          <w:szCs w:val="22"/>
        </w:rPr>
        <w:t xml:space="preserve"> </w:t>
      </w:r>
      <w:r w:rsidRPr="00DF4A50">
        <w:rPr>
          <w:rFonts w:eastAsia="Cambria"/>
          <w:w w:val="105"/>
          <w:sz w:val="22"/>
          <w:szCs w:val="22"/>
        </w:rPr>
        <w:t>of</w:t>
      </w:r>
      <w:r w:rsidRPr="00CC583B">
        <w:rPr>
          <w:rFonts w:eastAsia="Cambria"/>
          <w:w w:val="105"/>
          <w:sz w:val="22"/>
          <w:szCs w:val="22"/>
        </w:rPr>
        <w:t xml:space="preserve"> </w:t>
      </w:r>
      <w:r w:rsidRPr="00DF4A50">
        <w:rPr>
          <w:rFonts w:eastAsia="Cambria"/>
          <w:w w:val="105"/>
          <w:sz w:val="22"/>
          <w:szCs w:val="22"/>
        </w:rPr>
        <w:t>Practice/Rules</w:t>
      </w:r>
      <w:r w:rsidRPr="00CC583B">
        <w:rPr>
          <w:rFonts w:eastAsia="Cambria"/>
          <w:w w:val="105"/>
          <w:sz w:val="22"/>
          <w:szCs w:val="22"/>
        </w:rPr>
        <w:t xml:space="preserve"> </w:t>
      </w:r>
      <w:r w:rsidRPr="00DF4A50">
        <w:rPr>
          <w:rFonts w:eastAsia="Cambria"/>
          <w:w w:val="105"/>
          <w:sz w:val="22"/>
          <w:szCs w:val="22"/>
        </w:rPr>
        <w:t>framed</w:t>
      </w:r>
      <w:r w:rsidRPr="00CC583B">
        <w:rPr>
          <w:rFonts w:eastAsia="Cambria"/>
          <w:w w:val="105"/>
          <w:sz w:val="22"/>
          <w:szCs w:val="22"/>
        </w:rPr>
        <w:t xml:space="preserve"> </w:t>
      </w:r>
      <w:r w:rsidRPr="00DF4A50">
        <w:rPr>
          <w:rFonts w:eastAsia="Cambria"/>
          <w:w w:val="105"/>
          <w:sz w:val="22"/>
          <w:szCs w:val="22"/>
        </w:rPr>
        <w:t>under</w:t>
      </w:r>
      <w:r w:rsidRPr="00CC583B">
        <w:rPr>
          <w:rFonts w:eastAsia="Cambria"/>
          <w:w w:val="105"/>
          <w:sz w:val="22"/>
          <w:szCs w:val="22"/>
        </w:rPr>
        <w:t xml:space="preserve"> </w:t>
      </w:r>
      <w:r w:rsidRPr="00DF4A50">
        <w:rPr>
          <w:rFonts w:eastAsia="Cambria"/>
          <w:w w:val="105"/>
          <w:sz w:val="22"/>
          <w:szCs w:val="22"/>
        </w:rPr>
        <w:t>Indian</w:t>
      </w:r>
      <w:r w:rsidRPr="00CC583B">
        <w:rPr>
          <w:rFonts w:eastAsia="Cambria"/>
          <w:w w:val="105"/>
          <w:sz w:val="22"/>
          <w:szCs w:val="22"/>
        </w:rPr>
        <w:t xml:space="preserve"> </w:t>
      </w:r>
      <w:r w:rsidRPr="00DF4A50">
        <w:rPr>
          <w:rFonts w:eastAsia="Cambria"/>
          <w:w w:val="105"/>
          <w:sz w:val="22"/>
          <w:szCs w:val="22"/>
        </w:rPr>
        <w:t>Explosives</w:t>
      </w:r>
      <w:r w:rsidRPr="00CC583B">
        <w:rPr>
          <w:rFonts w:eastAsia="Cambria"/>
          <w:w w:val="105"/>
          <w:sz w:val="22"/>
          <w:szCs w:val="22"/>
        </w:rPr>
        <w:t xml:space="preserve"> </w:t>
      </w:r>
      <w:r w:rsidRPr="00DF4A50">
        <w:rPr>
          <w:rFonts w:eastAsia="Cambria"/>
          <w:w w:val="105"/>
          <w:sz w:val="22"/>
          <w:szCs w:val="22"/>
        </w:rPr>
        <w:t>Act</w:t>
      </w:r>
      <w:r w:rsidRPr="00CC583B">
        <w:rPr>
          <w:rFonts w:eastAsia="Cambria"/>
          <w:w w:val="105"/>
          <w:sz w:val="22"/>
          <w:szCs w:val="22"/>
        </w:rPr>
        <w:t xml:space="preserve"> </w:t>
      </w:r>
      <w:r w:rsidRPr="00DF4A50">
        <w:rPr>
          <w:rFonts w:eastAsia="Cambria"/>
          <w:w w:val="105"/>
          <w:sz w:val="22"/>
          <w:szCs w:val="22"/>
        </w:rPr>
        <w:t>pertaining</w:t>
      </w:r>
      <w:r w:rsidRPr="00CC583B">
        <w:rPr>
          <w:rFonts w:eastAsia="Cambria"/>
          <w:w w:val="105"/>
          <w:sz w:val="22"/>
          <w:szCs w:val="22"/>
        </w:rPr>
        <w:t xml:space="preserve"> </w:t>
      </w:r>
      <w:r w:rsidRPr="00DF4A50">
        <w:rPr>
          <w:rFonts w:eastAsia="Cambria"/>
          <w:w w:val="105"/>
          <w:sz w:val="22"/>
          <w:szCs w:val="22"/>
        </w:rPr>
        <w:t>to</w:t>
      </w:r>
      <w:r w:rsidRPr="00CC583B">
        <w:rPr>
          <w:rFonts w:eastAsia="Cambria"/>
          <w:w w:val="105"/>
          <w:sz w:val="22"/>
          <w:szCs w:val="22"/>
        </w:rPr>
        <w:t xml:space="preserve"> </w:t>
      </w:r>
      <w:r w:rsidRPr="00DF4A50">
        <w:rPr>
          <w:rFonts w:eastAsia="Cambria"/>
          <w:w w:val="105"/>
          <w:sz w:val="22"/>
          <w:szCs w:val="22"/>
        </w:rPr>
        <w:t>handling,</w:t>
      </w:r>
      <w:r w:rsidRPr="00CC583B">
        <w:rPr>
          <w:rFonts w:eastAsia="Cambria"/>
          <w:w w:val="105"/>
          <w:sz w:val="22"/>
          <w:szCs w:val="22"/>
        </w:rPr>
        <w:t xml:space="preserve"> </w:t>
      </w:r>
      <w:r w:rsidRPr="00DF4A50">
        <w:rPr>
          <w:rFonts w:eastAsia="Cambria"/>
          <w:w w:val="105"/>
          <w:sz w:val="22"/>
          <w:szCs w:val="22"/>
        </w:rPr>
        <w:t>storage</w:t>
      </w:r>
      <w:r w:rsidRPr="00CC583B">
        <w:rPr>
          <w:rFonts w:eastAsia="Cambria"/>
          <w:w w:val="105"/>
          <w:sz w:val="22"/>
          <w:szCs w:val="22"/>
        </w:rPr>
        <w:t xml:space="preserve"> </w:t>
      </w:r>
      <w:r w:rsidRPr="00DF4A50">
        <w:rPr>
          <w:rFonts w:eastAsia="Cambria"/>
          <w:w w:val="105"/>
          <w:sz w:val="22"/>
          <w:szCs w:val="22"/>
        </w:rPr>
        <w:t>and</w:t>
      </w:r>
      <w:r w:rsidRPr="00CC583B">
        <w:rPr>
          <w:rFonts w:eastAsia="Cambria"/>
          <w:w w:val="105"/>
          <w:sz w:val="22"/>
          <w:szCs w:val="22"/>
        </w:rPr>
        <w:t xml:space="preserve"> </w:t>
      </w:r>
      <w:r w:rsidRPr="00DF4A50">
        <w:rPr>
          <w:rFonts w:eastAsia="Cambria"/>
          <w:w w:val="105"/>
          <w:sz w:val="22"/>
          <w:szCs w:val="22"/>
        </w:rPr>
        <w:t>use</w:t>
      </w:r>
      <w:r w:rsidRPr="00CC583B">
        <w:rPr>
          <w:rFonts w:eastAsia="Cambria"/>
          <w:w w:val="105"/>
          <w:sz w:val="22"/>
          <w:szCs w:val="22"/>
        </w:rPr>
        <w:t xml:space="preserve"> </w:t>
      </w:r>
      <w:r w:rsidRPr="00DF4A50">
        <w:rPr>
          <w:rFonts w:eastAsia="Cambria"/>
          <w:w w:val="105"/>
          <w:sz w:val="22"/>
          <w:szCs w:val="22"/>
        </w:rPr>
        <w:t>of</w:t>
      </w:r>
      <w:r w:rsidRPr="00DF4A50">
        <w:rPr>
          <w:rFonts w:eastAsia="Cambria"/>
          <w:spacing w:val="4"/>
          <w:w w:val="105"/>
          <w:sz w:val="22"/>
          <w:szCs w:val="22"/>
        </w:rPr>
        <w:t xml:space="preserve"> </w:t>
      </w:r>
      <w:r w:rsidRPr="00DF4A50">
        <w:rPr>
          <w:rFonts w:eastAsia="Cambria"/>
          <w:w w:val="105"/>
          <w:sz w:val="22"/>
          <w:szCs w:val="22"/>
        </w:rPr>
        <w:t>explosives.</w:t>
      </w:r>
    </w:p>
    <w:p w:rsidR="005A48C5" w:rsidRPr="00DF4A50" w:rsidRDefault="005A48C5">
      <w:pPr>
        <w:widowControl w:val="0"/>
        <w:autoSpaceDE w:val="0"/>
        <w:autoSpaceDN w:val="0"/>
        <w:spacing w:before="4"/>
        <w:rPr>
          <w:rFonts w:eastAsia="Cambria"/>
          <w:sz w:val="22"/>
          <w:szCs w:val="22"/>
        </w:rPr>
      </w:pPr>
    </w:p>
    <w:p w:rsidR="005A48C5" w:rsidRPr="00DF4A50" w:rsidRDefault="00D11752">
      <w:pPr>
        <w:widowControl w:val="0"/>
        <w:numPr>
          <w:ilvl w:val="3"/>
          <w:numId w:val="19"/>
        </w:numPr>
        <w:tabs>
          <w:tab w:val="left" w:pos="1289"/>
        </w:tabs>
        <w:autoSpaceDE w:val="0"/>
        <w:autoSpaceDN w:val="0"/>
        <w:spacing w:line="254" w:lineRule="auto"/>
        <w:ind w:right="1605"/>
        <w:jc w:val="both"/>
        <w:rPr>
          <w:rFonts w:eastAsia="Cambria"/>
          <w:sz w:val="22"/>
          <w:szCs w:val="22"/>
        </w:rPr>
      </w:pP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Contractor</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provide</w:t>
      </w:r>
      <w:r w:rsidRPr="00CC583B">
        <w:rPr>
          <w:rFonts w:eastAsia="Cambria"/>
          <w:w w:val="105"/>
          <w:sz w:val="22"/>
          <w:szCs w:val="22"/>
        </w:rPr>
        <w:t xml:space="preserve"> </w:t>
      </w:r>
      <w:r w:rsidRPr="00DF4A50">
        <w:rPr>
          <w:rFonts w:eastAsia="Cambria"/>
          <w:w w:val="105"/>
          <w:sz w:val="22"/>
          <w:szCs w:val="22"/>
        </w:rPr>
        <w:t>safe</w:t>
      </w:r>
      <w:r w:rsidRPr="00CC583B">
        <w:rPr>
          <w:rFonts w:eastAsia="Cambria"/>
          <w:w w:val="105"/>
          <w:sz w:val="22"/>
          <w:szCs w:val="22"/>
        </w:rPr>
        <w:t xml:space="preserve"> </w:t>
      </w:r>
      <w:r w:rsidRPr="00DF4A50">
        <w:rPr>
          <w:rFonts w:eastAsia="Cambria"/>
          <w:w w:val="105"/>
          <w:sz w:val="22"/>
          <w:szCs w:val="22"/>
        </w:rPr>
        <w:t>working</w:t>
      </w:r>
      <w:r w:rsidRPr="00CC583B">
        <w:rPr>
          <w:rFonts w:eastAsia="Cambria"/>
          <w:w w:val="105"/>
          <w:sz w:val="22"/>
          <w:szCs w:val="22"/>
        </w:rPr>
        <w:t xml:space="preserve"> </w:t>
      </w:r>
      <w:r w:rsidRPr="00DF4A50">
        <w:rPr>
          <w:rFonts w:eastAsia="Cambria"/>
          <w:w w:val="105"/>
          <w:sz w:val="22"/>
          <w:szCs w:val="22"/>
        </w:rPr>
        <w:t>conditions</w:t>
      </w:r>
      <w:r w:rsidRPr="00CC583B">
        <w:rPr>
          <w:rFonts w:eastAsia="Cambria"/>
          <w:w w:val="105"/>
          <w:sz w:val="22"/>
          <w:szCs w:val="22"/>
        </w:rPr>
        <w:t xml:space="preserve"> </w:t>
      </w:r>
      <w:r w:rsidRPr="00DF4A50">
        <w:rPr>
          <w:rFonts w:eastAsia="Cambria"/>
          <w:w w:val="105"/>
          <w:sz w:val="22"/>
          <w:szCs w:val="22"/>
        </w:rPr>
        <w:t>to</w:t>
      </w:r>
      <w:r w:rsidRPr="00CC583B">
        <w:rPr>
          <w:rFonts w:eastAsia="Cambria"/>
          <w:w w:val="105"/>
          <w:sz w:val="22"/>
          <w:szCs w:val="22"/>
        </w:rPr>
        <w:t xml:space="preserve"> </w:t>
      </w:r>
      <w:r w:rsidRPr="00DF4A50">
        <w:rPr>
          <w:rFonts w:eastAsia="Cambria"/>
          <w:w w:val="105"/>
          <w:sz w:val="22"/>
          <w:szCs w:val="22"/>
        </w:rPr>
        <w:t>all</w:t>
      </w:r>
      <w:r w:rsidRPr="00CC583B">
        <w:rPr>
          <w:rFonts w:eastAsia="Cambria"/>
          <w:w w:val="105"/>
          <w:sz w:val="22"/>
          <w:szCs w:val="22"/>
        </w:rPr>
        <w:t xml:space="preserve"> </w:t>
      </w:r>
      <w:r w:rsidRPr="00DF4A50">
        <w:rPr>
          <w:rFonts w:eastAsia="Cambria"/>
          <w:w w:val="105"/>
          <w:sz w:val="22"/>
          <w:szCs w:val="22"/>
        </w:rPr>
        <w:t>workmen</w:t>
      </w:r>
      <w:r w:rsidRPr="00CC583B">
        <w:rPr>
          <w:rFonts w:eastAsia="Cambria"/>
          <w:w w:val="105"/>
          <w:sz w:val="22"/>
          <w:szCs w:val="22"/>
        </w:rPr>
        <w:t xml:space="preserve"> </w:t>
      </w:r>
      <w:r w:rsidRPr="00DF4A50">
        <w:rPr>
          <w:rFonts w:eastAsia="Cambria"/>
          <w:w w:val="105"/>
          <w:sz w:val="22"/>
          <w:szCs w:val="22"/>
        </w:rPr>
        <w:t>and employees at the Site including safe means of access, railings,</w:t>
      </w:r>
      <w:r w:rsidRPr="00CC583B">
        <w:rPr>
          <w:rFonts w:eastAsia="Cambria"/>
          <w:w w:val="105"/>
          <w:sz w:val="22"/>
          <w:szCs w:val="22"/>
        </w:rPr>
        <w:t xml:space="preserve"> </w:t>
      </w:r>
      <w:r w:rsidRPr="00DF4A50">
        <w:rPr>
          <w:rFonts w:eastAsia="Cambria"/>
          <w:w w:val="105"/>
          <w:sz w:val="22"/>
          <w:szCs w:val="22"/>
        </w:rPr>
        <w:t>stairs,</w:t>
      </w:r>
      <w:r w:rsidRPr="00CC583B">
        <w:rPr>
          <w:rFonts w:eastAsia="Cambria"/>
          <w:w w:val="105"/>
          <w:sz w:val="22"/>
          <w:szCs w:val="22"/>
        </w:rPr>
        <w:t xml:space="preserve"> </w:t>
      </w:r>
      <w:r w:rsidRPr="00DF4A50">
        <w:rPr>
          <w:rFonts w:eastAsia="Cambria"/>
          <w:w w:val="105"/>
          <w:sz w:val="22"/>
          <w:szCs w:val="22"/>
        </w:rPr>
        <w:t>ladders,</w:t>
      </w:r>
      <w:r w:rsidRPr="00CC583B">
        <w:rPr>
          <w:rFonts w:eastAsia="Cambria"/>
          <w:w w:val="105"/>
          <w:sz w:val="22"/>
          <w:szCs w:val="22"/>
        </w:rPr>
        <w:t xml:space="preserve"> </w:t>
      </w:r>
      <w:r w:rsidRPr="00DF4A50">
        <w:rPr>
          <w:rFonts w:eastAsia="Cambria"/>
          <w:w w:val="105"/>
          <w:sz w:val="22"/>
          <w:szCs w:val="22"/>
        </w:rPr>
        <w:t>scaffoldings</w:t>
      </w:r>
      <w:r w:rsidRPr="00CC583B">
        <w:rPr>
          <w:rFonts w:eastAsia="Cambria"/>
          <w:w w:val="105"/>
          <w:sz w:val="22"/>
          <w:szCs w:val="22"/>
        </w:rPr>
        <w:t xml:space="preserve"> </w:t>
      </w:r>
      <w:r w:rsidRPr="00DF4A50">
        <w:rPr>
          <w:rFonts w:eastAsia="Cambria"/>
          <w:w w:val="105"/>
          <w:sz w:val="22"/>
          <w:szCs w:val="22"/>
        </w:rPr>
        <w:t>etc.</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scaffoldings</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be</w:t>
      </w:r>
      <w:r w:rsidRPr="00CC583B">
        <w:rPr>
          <w:rFonts w:eastAsia="Cambria"/>
          <w:w w:val="105"/>
          <w:sz w:val="22"/>
          <w:szCs w:val="22"/>
        </w:rPr>
        <w:t xml:space="preserve"> </w:t>
      </w:r>
      <w:r w:rsidRPr="00DF4A50">
        <w:rPr>
          <w:rFonts w:eastAsia="Cambria"/>
          <w:w w:val="105"/>
          <w:sz w:val="22"/>
          <w:szCs w:val="22"/>
        </w:rPr>
        <w:t>erected</w:t>
      </w:r>
      <w:r w:rsidRPr="00CC583B">
        <w:rPr>
          <w:rFonts w:eastAsia="Cambria"/>
          <w:w w:val="105"/>
          <w:sz w:val="22"/>
          <w:szCs w:val="22"/>
        </w:rPr>
        <w:t xml:space="preserve"> </w:t>
      </w:r>
      <w:r w:rsidRPr="00DF4A50">
        <w:rPr>
          <w:rFonts w:eastAsia="Cambria"/>
          <w:w w:val="105"/>
          <w:sz w:val="22"/>
          <w:szCs w:val="22"/>
        </w:rPr>
        <w:t>under the control and supervision of an experienced and competent</w:t>
      </w:r>
      <w:r w:rsidRPr="00CC583B">
        <w:rPr>
          <w:rFonts w:eastAsia="Cambria"/>
          <w:w w:val="105"/>
          <w:sz w:val="22"/>
          <w:szCs w:val="22"/>
        </w:rPr>
        <w:t xml:space="preserve"> </w:t>
      </w:r>
      <w:r w:rsidRPr="00DF4A50">
        <w:rPr>
          <w:rFonts w:eastAsia="Cambria"/>
          <w:w w:val="105"/>
          <w:sz w:val="22"/>
          <w:szCs w:val="22"/>
        </w:rPr>
        <w:t xml:space="preserve">person. </w:t>
      </w:r>
      <w:r w:rsidRPr="00CC583B">
        <w:rPr>
          <w:rFonts w:eastAsia="Cambria"/>
          <w:w w:val="105"/>
          <w:sz w:val="22"/>
          <w:szCs w:val="22"/>
        </w:rPr>
        <w:t xml:space="preserve"> </w:t>
      </w:r>
      <w:r w:rsidRPr="00DF4A50">
        <w:rPr>
          <w:rFonts w:eastAsia="Cambria"/>
          <w:w w:val="105"/>
          <w:sz w:val="22"/>
          <w:szCs w:val="22"/>
        </w:rPr>
        <w:t>For erection, good and standard quality of material only</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be</w:t>
      </w:r>
      <w:r w:rsidRPr="00CC583B">
        <w:rPr>
          <w:rFonts w:eastAsia="Cambria"/>
          <w:w w:val="105"/>
          <w:sz w:val="22"/>
          <w:szCs w:val="22"/>
        </w:rPr>
        <w:t xml:space="preserve"> </w:t>
      </w:r>
      <w:r w:rsidRPr="00DF4A50">
        <w:rPr>
          <w:rFonts w:eastAsia="Cambria"/>
          <w:w w:val="105"/>
          <w:sz w:val="22"/>
          <w:szCs w:val="22"/>
        </w:rPr>
        <w:t>used</w:t>
      </w:r>
      <w:r w:rsidRPr="00CC583B">
        <w:rPr>
          <w:rFonts w:eastAsia="Cambria"/>
          <w:w w:val="105"/>
          <w:sz w:val="22"/>
          <w:szCs w:val="22"/>
        </w:rPr>
        <w:t xml:space="preserve"> </w:t>
      </w:r>
      <w:r w:rsidRPr="00DF4A50">
        <w:rPr>
          <w:rFonts w:eastAsia="Cambria"/>
          <w:w w:val="105"/>
          <w:sz w:val="22"/>
          <w:szCs w:val="22"/>
        </w:rPr>
        <w:t>by</w:t>
      </w:r>
      <w:r w:rsidRPr="00CC583B">
        <w:rPr>
          <w:rFonts w:eastAsia="Cambria"/>
          <w:w w:val="105"/>
          <w:sz w:val="22"/>
          <w:szCs w:val="22"/>
        </w:rPr>
        <w:t xml:space="preserve"> </w:t>
      </w:r>
      <w:r w:rsidRPr="00DF4A50">
        <w:rPr>
          <w:rFonts w:eastAsia="Cambria"/>
          <w:w w:val="105"/>
          <w:sz w:val="22"/>
          <w:szCs w:val="22"/>
        </w:rPr>
        <w:t>the</w:t>
      </w:r>
      <w:r w:rsidRPr="00DF4A50">
        <w:rPr>
          <w:rFonts w:eastAsia="Cambria"/>
          <w:spacing w:val="4"/>
          <w:w w:val="105"/>
          <w:sz w:val="22"/>
          <w:szCs w:val="22"/>
        </w:rPr>
        <w:t xml:space="preserve"> </w:t>
      </w:r>
      <w:r w:rsidRPr="00DF4A50">
        <w:rPr>
          <w:rFonts w:eastAsia="Cambria"/>
          <w:w w:val="105"/>
          <w:sz w:val="22"/>
          <w:szCs w:val="22"/>
        </w:rPr>
        <w:t>Contractor.</w:t>
      </w:r>
    </w:p>
    <w:p w:rsidR="005A48C5" w:rsidRPr="00DF4A50" w:rsidRDefault="005A48C5">
      <w:pPr>
        <w:widowControl w:val="0"/>
        <w:autoSpaceDE w:val="0"/>
        <w:autoSpaceDN w:val="0"/>
        <w:spacing w:line="254" w:lineRule="auto"/>
        <w:jc w:val="both"/>
        <w:rPr>
          <w:rFonts w:eastAsia="Cambria"/>
          <w:sz w:val="22"/>
          <w:szCs w:val="22"/>
        </w:rPr>
      </w:pPr>
    </w:p>
    <w:p w:rsidR="005A48C5" w:rsidRPr="00DF4A50" w:rsidRDefault="00D11752">
      <w:pPr>
        <w:widowControl w:val="0"/>
        <w:numPr>
          <w:ilvl w:val="3"/>
          <w:numId w:val="19"/>
        </w:numPr>
        <w:tabs>
          <w:tab w:val="left" w:pos="1289"/>
        </w:tabs>
        <w:autoSpaceDE w:val="0"/>
        <w:autoSpaceDN w:val="0"/>
        <w:spacing w:before="64" w:line="254" w:lineRule="auto"/>
        <w:ind w:right="1605"/>
        <w:jc w:val="both"/>
        <w:rPr>
          <w:rFonts w:eastAsia="Cambria"/>
          <w:sz w:val="22"/>
          <w:szCs w:val="22"/>
        </w:rPr>
      </w:pP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Contractor</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not</w:t>
      </w:r>
      <w:r w:rsidRPr="00CC583B">
        <w:rPr>
          <w:rFonts w:eastAsia="Cambria"/>
          <w:w w:val="105"/>
          <w:sz w:val="22"/>
          <w:szCs w:val="22"/>
        </w:rPr>
        <w:t xml:space="preserve"> </w:t>
      </w:r>
      <w:r w:rsidRPr="00DF4A50">
        <w:rPr>
          <w:rFonts w:eastAsia="Cambria"/>
          <w:w w:val="105"/>
          <w:sz w:val="22"/>
          <w:szCs w:val="22"/>
        </w:rPr>
        <w:t>interfere</w:t>
      </w:r>
      <w:r w:rsidRPr="00CC583B">
        <w:rPr>
          <w:rFonts w:eastAsia="Cambria"/>
          <w:w w:val="105"/>
          <w:sz w:val="22"/>
          <w:szCs w:val="22"/>
        </w:rPr>
        <w:t xml:space="preserve"> </w:t>
      </w:r>
      <w:r w:rsidRPr="00DF4A50">
        <w:rPr>
          <w:rFonts w:eastAsia="Cambria"/>
          <w:w w:val="105"/>
          <w:sz w:val="22"/>
          <w:szCs w:val="22"/>
        </w:rPr>
        <w:t>or</w:t>
      </w:r>
      <w:r w:rsidRPr="00CC583B">
        <w:rPr>
          <w:rFonts w:eastAsia="Cambria"/>
          <w:w w:val="105"/>
          <w:sz w:val="22"/>
          <w:szCs w:val="22"/>
        </w:rPr>
        <w:t xml:space="preserve"> </w:t>
      </w:r>
      <w:r w:rsidRPr="00DF4A50">
        <w:rPr>
          <w:rFonts w:eastAsia="Cambria"/>
          <w:w w:val="105"/>
          <w:sz w:val="22"/>
          <w:szCs w:val="22"/>
        </w:rPr>
        <w:t>disturb</w:t>
      </w:r>
      <w:r w:rsidRPr="00CC583B">
        <w:rPr>
          <w:rFonts w:eastAsia="Cambria"/>
          <w:w w:val="105"/>
          <w:sz w:val="22"/>
          <w:szCs w:val="22"/>
        </w:rPr>
        <w:t xml:space="preserve"> </w:t>
      </w:r>
      <w:r w:rsidRPr="00DF4A50">
        <w:rPr>
          <w:rFonts w:eastAsia="Cambria"/>
          <w:w w:val="105"/>
          <w:sz w:val="22"/>
          <w:szCs w:val="22"/>
        </w:rPr>
        <w:t>electric</w:t>
      </w:r>
      <w:r w:rsidRPr="00CC583B">
        <w:rPr>
          <w:rFonts w:eastAsia="Cambria"/>
          <w:w w:val="105"/>
          <w:sz w:val="22"/>
          <w:szCs w:val="22"/>
        </w:rPr>
        <w:t xml:space="preserve"> </w:t>
      </w:r>
      <w:r w:rsidRPr="00DF4A50">
        <w:rPr>
          <w:rFonts w:eastAsia="Cambria"/>
          <w:w w:val="105"/>
          <w:sz w:val="22"/>
          <w:szCs w:val="22"/>
        </w:rPr>
        <w:t>fuses,</w:t>
      </w:r>
      <w:r w:rsidRPr="00CC583B">
        <w:rPr>
          <w:rFonts w:eastAsia="Cambria"/>
          <w:w w:val="105"/>
          <w:sz w:val="22"/>
          <w:szCs w:val="22"/>
        </w:rPr>
        <w:t xml:space="preserve"> </w:t>
      </w:r>
      <w:r w:rsidRPr="00DF4A50">
        <w:rPr>
          <w:rFonts w:eastAsia="Cambria"/>
          <w:w w:val="105"/>
          <w:sz w:val="22"/>
          <w:szCs w:val="22"/>
        </w:rPr>
        <w:t>wiring</w:t>
      </w:r>
      <w:r w:rsidRPr="00CC583B">
        <w:rPr>
          <w:rFonts w:eastAsia="Cambria"/>
          <w:w w:val="105"/>
          <w:sz w:val="22"/>
          <w:szCs w:val="22"/>
        </w:rPr>
        <w:t xml:space="preserve"> </w:t>
      </w:r>
      <w:r w:rsidRPr="00DF4A50">
        <w:rPr>
          <w:rFonts w:eastAsia="Cambria"/>
          <w:w w:val="105"/>
          <w:sz w:val="22"/>
          <w:szCs w:val="22"/>
        </w:rPr>
        <w:t>and</w:t>
      </w:r>
      <w:r w:rsidRPr="00CC583B">
        <w:rPr>
          <w:rFonts w:eastAsia="Cambria"/>
          <w:w w:val="105"/>
          <w:sz w:val="22"/>
          <w:szCs w:val="22"/>
        </w:rPr>
        <w:t xml:space="preserve"> </w:t>
      </w:r>
      <w:r w:rsidRPr="00DF4A50">
        <w:rPr>
          <w:rFonts w:eastAsia="Cambria"/>
          <w:w w:val="105"/>
          <w:sz w:val="22"/>
          <w:szCs w:val="22"/>
        </w:rPr>
        <w:t>other</w:t>
      </w:r>
      <w:r w:rsidRPr="00CC583B">
        <w:rPr>
          <w:rFonts w:eastAsia="Cambria"/>
          <w:w w:val="105"/>
          <w:sz w:val="22"/>
          <w:szCs w:val="22"/>
        </w:rPr>
        <w:t xml:space="preserve"> </w:t>
      </w:r>
      <w:r w:rsidRPr="00DF4A50">
        <w:rPr>
          <w:rFonts w:eastAsia="Cambria"/>
          <w:w w:val="105"/>
          <w:sz w:val="22"/>
          <w:szCs w:val="22"/>
        </w:rPr>
        <w:t>electrical</w:t>
      </w:r>
      <w:r w:rsidRPr="00CC583B">
        <w:rPr>
          <w:rFonts w:eastAsia="Cambria"/>
          <w:w w:val="105"/>
          <w:sz w:val="22"/>
          <w:szCs w:val="22"/>
        </w:rPr>
        <w:t xml:space="preserve"> </w:t>
      </w:r>
      <w:r w:rsidRPr="00DF4A50">
        <w:rPr>
          <w:rFonts w:eastAsia="Cambria"/>
          <w:w w:val="105"/>
          <w:sz w:val="22"/>
          <w:szCs w:val="22"/>
        </w:rPr>
        <w:t>equipment</w:t>
      </w:r>
      <w:r w:rsidRPr="00CC583B">
        <w:rPr>
          <w:rFonts w:eastAsia="Cambria"/>
          <w:w w:val="105"/>
          <w:sz w:val="22"/>
          <w:szCs w:val="22"/>
        </w:rPr>
        <w:t xml:space="preserve"> </w:t>
      </w:r>
      <w:r w:rsidRPr="00DF4A50">
        <w:rPr>
          <w:rFonts w:eastAsia="Cambria"/>
          <w:w w:val="105"/>
          <w:sz w:val="22"/>
          <w:szCs w:val="22"/>
        </w:rPr>
        <w:t>belonging</w:t>
      </w:r>
      <w:r w:rsidRPr="00CC583B">
        <w:rPr>
          <w:rFonts w:eastAsia="Cambria"/>
          <w:w w:val="105"/>
          <w:sz w:val="22"/>
          <w:szCs w:val="22"/>
        </w:rPr>
        <w:t xml:space="preserve"> </w:t>
      </w:r>
      <w:r w:rsidRPr="00DF4A50">
        <w:rPr>
          <w:rFonts w:eastAsia="Cambria"/>
          <w:w w:val="105"/>
          <w:sz w:val="22"/>
          <w:szCs w:val="22"/>
        </w:rPr>
        <w:t>to</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Employer</w:t>
      </w:r>
      <w:r w:rsidRPr="00CC583B">
        <w:rPr>
          <w:rFonts w:eastAsia="Cambria"/>
          <w:w w:val="105"/>
          <w:sz w:val="22"/>
          <w:szCs w:val="22"/>
        </w:rPr>
        <w:t xml:space="preserve"> </w:t>
      </w:r>
      <w:r w:rsidRPr="00DF4A50">
        <w:rPr>
          <w:rFonts w:eastAsia="Cambria"/>
          <w:w w:val="105"/>
          <w:sz w:val="22"/>
          <w:szCs w:val="22"/>
        </w:rPr>
        <w:t>or</w:t>
      </w:r>
      <w:r w:rsidRPr="00CC583B">
        <w:rPr>
          <w:rFonts w:eastAsia="Cambria"/>
          <w:w w:val="105"/>
          <w:sz w:val="22"/>
          <w:szCs w:val="22"/>
        </w:rPr>
        <w:t xml:space="preserve"> </w:t>
      </w:r>
      <w:r w:rsidRPr="00DF4A50">
        <w:rPr>
          <w:rFonts w:eastAsia="Cambria"/>
          <w:w w:val="105"/>
          <w:sz w:val="22"/>
          <w:szCs w:val="22"/>
        </w:rPr>
        <w:t>other</w:t>
      </w:r>
      <w:r w:rsidRPr="00CC583B">
        <w:rPr>
          <w:rFonts w:eastAsia="Cambria"/>
          <w:w w:val="105"/>
          <w:sz w:val="22"/>
          <w:szCs w:val="22"/>
        </w:rPr>
        <w:t xml:space="preserve"> </w:t>
      </w:r>
      <w:r w:rsidRPr="00DF4A50">
        <w:rPr>
          <w:rFonts w:eastAsia="Cambria"/>
          <w:w w:val="105"/>
          <w:sz w:val="22"/>
          <w:szCs w:val="22"/>
        </w:rPr>
        <w:t>Contractors under any circumstances, whatsoever, unless expressly</w:t>
      </w:r>
      <w:r w:rsidRPr="00CC583B">
        <w:rPr>
          <w:rFonts w:eastAsia="Cambria"/>
          <w:w w:val="105"/>
          <w:sz w:val="22"/>
          <w:szCs w:val="22"/>
        </w:rPr>
        <w:t xml:space="preserve"> </w:t>
      </w:r>
      <w:r w:rsidRPr="00DF4A50">
        <w:rPr>
          <w:rFonts w:eastAsia="Cambria"/>
          <w:w w:val="105"/>
          <w:sz w:val="22"/>
          <w:szCs w:val="22"/>
        </w:rPr>
        <w:t>permitted in writing by Employer to handle such fuses, wiring or</w:t>
      </w:r>
      <w:r w:rsidRPr="00CC583B">
        <w:rPr>
          <w:rFonts w:eastAsia="Cambria"/>
          <w:w w:val="105"/>
          <w:sz w:val="22"/>
          <w:szCs w:val="22"/>
        </w:rPr>
        <w:t xml:space="preserve"> </w:t>
      </w:r>
      <w:r w:rsidRPr="00DF4A50">
        <w:rPr>
          <w:rFonts w:eastAsia="Cambria"/>
          <w:w w:val="105"/>
          <w:sz w:val="22"/>
          <w:szCs w:val="22"/>
        </w:rPr>
        <w:t>electrical</w:t>
      </w:r>
      <w:r w:rsidRPr="00DF4A50">
        <w:rPr>
          <w:rFonts w:eastAsia="Cambria"/>
          <w:spacing w:val="3"/>
          <w:w w:val="105"/>
          <w:sz w:val="22"/>
          <w:szCs w:val="22"/>
        </w:rPr>
        <w:t xml:space="preserve"> </w:t>
      </w:r>
      <w:r w:rsidRPr="00DF4A50">
        <w:rPr>
          <w:rFonts w:eastAsia="Cambria"/>
          <w:w w:val="105"/>
          <w:sz w:val="22"/>
          <w:szCs w:val="22"/>
        </w:rPr>
        <w:t>equipment</w:t>
      </w:r>
    </w:p>
    <w:p w:rsidR="005A48C5" w:rsidRPr="00DF4A50" w:rsidRDefault="005A48C5">
      <w:pPr>
        <w:widowControl w:val="0"/>
        <w:autoSpaceDE w:val="0"/>
        <w:autoSpaceDN w:val="0"/>
        <w:spacing w:before="7"/>
        <w:rPr>
          <w:rFonts w:eastAsia="Cambria"/>
          <w:sz w:val="22"/>
          <w:szCs w:val="22"/>
        </w:rPr>
      </w:pPr>
    </w:p>
    <w:p w:rsidR="005A48C5" w:rsidRPr="00DF4A50" w:rsidRDefault="00D11752">
      <w:pPr>
        <w:widowControl w:val="0"/>
        <w:numPr>
          <w:ilvl w:val="3"/>
          <w:numId w:val="19"/>
        </w:numPr>
        <w:tabs>
          <w:tab w:val="left" w:pos="1289"/>
        </w:tabs>
        <w:autoSpaceDE w:val="0"/>
        <w:autoSpaceDN w:val="0"/>
        <w:spacing w:line="254" w:lineRule="auto"/>
        <w:ind w:right="1611"/>
        <w:jc w:val="both"/>
        <w:rPr>
          <w:rFonts w:eastAsia="Cambria"/>
          <w:sz w:val="22"/>
          <w:szCs w:val="22"/>
        </w:rPr>
      </w:pPr>
      <w:r w:rsidRPr="00CC583B">
        <w:rPr>
          <w:rFonts w:eastAsia="Cambria"/>
          <w:w w:val="105"/>
          <w:sz w:val="22"/>
          <w:szCs w:val="22"/>
        </w:rPr>
        <w:t xml:space="preserve">Before the Contractor connects any electrical appliances to any plug or socket </w:t>
      </w:r>
      <w:r w:rsidRPr="00CC583B">
        <w:rPr>
          <w:rFonts w:eastAsia="Cambria"/>
          <w:w w:val="105"/>
          <w:sz w:val="22"/>
          <w:szCs w:val="22"/>
        </w:rPr>
        <w:lastRenderedPageBreak/>
        <w:t>belonging to the other Contractor or Employer</w:t>
      </w:r>
      <w:r w:rsidRPr="00DF4A50">
        <w:rPr>
          <w:rFonts w:eastAsia="Cambria"/>
          <w:sz w:val="22"/>
          <w:szCs w:val="22"/>
        </w:rPr>
        <w:t>,</w:t>
      </w:r>
      <w:r w:rsidRPr="00DF4A50">
        <w:rPr>
          <w:rFonts w:eastAsia="Cambria"/>
          <w:spacing w:val="16"/>
          <w:sz w:val="22"/>
          <w:szCs w:val="22"/>
        </w:rPr>
        <w:t xml:space="preserve"> </w:t>
      </w:r>
      <w:r w:rsidRPr="00DF4A50">
        <w:rPr>
          <w:rFonts w:eastAsia="Cambria"/>
          <w:sz w:val="22"/>
          <w:szCs w:val="22"/>
        </w:rPr>
        <w:t>he</w:t>
      </w:r>
      <w:r w:rsidRPr="00DF4A50">
        <w:rPr>
          <w:rFonts w:eastAsia="Cambria"/>
          <w:spacing w:val="16"/>
          <w:sz w:val="22"/>
          <w:szCs w:val="22"/>
        </w:rPr>
        <w:t xml:space="preserve"> </w:t>
      </w:r>
      <w:r w:rsidRPr="00DF4A50">
        <w:rPr>
          <w:rFonts w:eastAsia="Cambria"/>
          <w:sz w:val="22"/>
          <w:szCs w:val="22"/>
        </w:rPr>
        <w:t>shall:</w:t>
      </w:r>
    </w:p>
    <w:p w:rsidR="005A48C5" w:rsidRPr="00DF4A50" w:rsidRDefault="005A48C5">
      <w:pPr>
        <w:widowControl w:val="0"/>
        <w:autoSpaceDE w:val="0"/>
        <w:autoSpaceDN w:val="0"/>
        <w:spacing w:before="3"/>
        <w:rPr>
          <w:rFonts w:eastAsia="Cambria"/>
          <w:sz w:val="22"/>
          <w:szCs w:val="22"/>
        </w:rPr>
      </w:pPr>
    </w:p>
    <w:p w:rsidR="005A48C5" w:rsidRPr="00EF5F16" w:rsidRDefault="00D11752">
      <w:pPr>
        <w:widowControl w:val="0"/>
        <w:numPr>
          <w:ilvl w:val="0"/>
          <w:numId w:val="22"/>
        </w:numPr>
        <w:tabs>
          <w:tab w:val="left" w:pos="1829"/>
        </w:tabs>
        <w:autoSpaceDE w:val="0"/>
        <w:autoSpaceDN w:val="0"/>
        <w:spacing w:line="256" w:lineRule="auto"/>
        <w:ind w:right="1610"/>
        <w:jc w:val="both"/>
        <w:rPr>
          <w:rFonts w:eastAsia="Cambria"/>
          <w:sz w:val="22"/>
          <w:szCs w:val="22"/>
        </w:rPr>
      </w:pPr>
      <w:r w:rsidRPr="00EF5F16">
        <w:rPr>
          <w:rFonts w:eastAsia="Cambria"/>
          <w:w w:val="105"/>
          <w:sz w:val="22"/>
          <w:szCs w:val="22"/>
        </w:rPr>
        <w:t>Satisfy</w:t>
      </w:r>
      <w:r w:rsidRPr="00CC583B">
        <w:rPr>
          <w:rFonts w:eastAsia="Cambria"/>
          <w:w w:val="105"/>
          <w:sz w:val="22"/>
          <w:szCs w:val="22"/>
        </w:rPr>
        <w:t xml:space="preserve"> </w:t>
      </w:r>
      <w:r w:rsidRPr="00EF5F16">
        <w:rPr>
          <w:rFonts w:eastAsia="Cambria"/>
          <w:w w:val="105"/>
          <w:sz w:val="22"/>
          <w:szCs w:val="22"/>
        </w:rPr>
        <w:t>the</w:t>
      </w:r>
      <w:r w:rsidRPr="00CC583B">
        <w:rPr>
          <w:rFonts w:eastAsia="Cambria"/>
          <w:w w:val="105"/>
          <w:sz w:val="22"/>
          <w:szCs w:val="22"/>
        </w:rPr>
        <w:t xml:space="preserve"> </w:t>
      </w:r>
      <w:r w:rsidR="00E63B39" w:rsidRPr="00EF5F16">
        <w:rPr>
          <w:rFonts w:eastAsia="Cambria"/>
          <w:w w:val="105"/>
          <w:sz w:val="22"/>
          <w:szCs w:val="22"/>
        </w:rPr>
        <w:t>Project Manager/</w:t>
      </w:r>
      <w:r w:rsidR="00855DFD" w:rsidRPr="00EF5F16">
        <w:rPr>
          <w:rFonts w:eastAsia="Cambria"/>
          <w:w w:val="105"/>
          <w:sz w:val="22"/>
          <w:szCs w:val="22"/>
        </w:rPr>
        <w:t xml:space="preserve">Engineer </w:t>
      </w:r>
      <w:r w:rsidR="00855DFD" w:rsidRPr="00CC583B">
        <w:rPr>
          <w:rFonts w:eastAsia="Cambria"/>
          <w:w w:val="105"/>
          <w:sz w:val="22"/>
          <w:szCs w:val="22"/>
        </w:rPr>
        <w:t>that</w:t>
      </w:r>
      <w:r w:rsidRPr="00CC583B">
        <w:rPr>
          <w:rFonts w:eastAsia="Cambria"/>
          <w:w w:val="105"/>
          <w:sz w:val="22"/>
          <w:szCs w:val="22"/>
        </w:rPr>
        <w:t xml:space="preserve"> </w:t>
      </w:r>
      <w:r w:rsidRPr="00EF5F16">
        <w:rPr>
          <w:rFonts w:eastAsia="Cambria"/>
          <w:w w:val="105"/>
          <w:sz w:val="22"/>
          <w:szCs w:val="22"/>
        </w:rPr>
        <w:t>the</w:t>
      </w:r>
      <w:r w:rsidRPr="00CC583B">
        <w:rPr>
          <w:rFonts w:eastAsia="Cambria"/>
          <w:w w:val="105"/>
          <w:sz w:val="22"/>
          <w:szCs w:val="22"/>
        </w:rPr>
        <w:t xml:space="preserve"> </w:t>
      </w:r>
      <w:r w:rsidRPr="00EF5F16">
        <w:rPr>
          <w:rFonts w:eastAsia="Cambria"/>
          <w:w w:val="105"/>
          <w:sz w:val="22"/>
          <w:szCs w:val="22"/>
        </w:rPr>
        <w:t>appliance</w:t>
      </w:r>
      <w:r w:rsidRPr="00CC583B">
        <w:rPr>
          <w:rFonts w:eastAsia="Cambria"/>
          <w:w w:val="105"/>
          <w:sz w:val="22"/>
          <w:szCs w:val="22"/>
        </w:rPr>
        <w:t xml:space="preserve"> </w:t>
      </w:r>
      <w:r w:rsidRPr="00EF5F16">
        <w:rPr>
          <w:rFonts w:eastAsia="Cambria"/>
          <w:w w:val="105"/>
          <w:sz w:val="22"/>
          <w:szCs w:val="22"/>
        </w:rPr>
        <w:t>is</w:t>
      </w:r>
      <w:r w:rsidRPr="00CC583B">
        <w:rPr>
          <w:rFonts w:eastAsia="Cambria"/>
          <w:w w:val="105"/>
          <w:sz w:val="22"/>
          <w:szCs w:val="22"/>
        </w:rPr>
        <w:t xml:space="preserve"> </w:t>
      </w:r>
      <w:r w:rsidRPr="00EF5F16">
        <w:rPr>
          <w:rFonts w:eastAsia="Cambria"/>
          <w:w w:val="105"/>
          <w:sz w:val="22"/>
          <w:szCs w:val="22"/>
        </w:rPr>
        <w:t>in</w:t>
      </w:r>
      <w:r w:rsidRPr="00CC583B">
        <w:rPr>
          <w:rFonts w:eastAsia="Cambria"/>
          <w:w w:val="105"/>
          <w:sz w:val="22"/>
          <w:szCs w:val="22"/>
        </w:rPr>
        <w:t xml:space="preserve"> </w:t>
      </w:r>
      <w:r w:rsidRPr="00EF5F16">
        <w:rPr>
          <w:rFonts w:eastAsia="Cambria"/>
          <w:w w:val="105"/>
          <w:sz w:val="22"/>
          <w:szCs w:val="22"/>
        </w:rPr>
        <w:t>good</w:t>
      </w:r>
      <w:r w:rsidRPr="00CC583B">
        <w:rPr>
          <w:rFonts w:eastAsia="Cambria"/>
          <w:w w:val="105"/>
          <w:sz w:val="22"/>
          <w:szCs w:val="22"/>
        </w:rPr>
        <w:t xml:space="preserve"> </w:t>
      </w:r>
      <w:r w:rsidRPr="00EF5F16">
        <w:rPr>
          <w:rFonts w:eastAsia="Cambria"/>
          <w:w w:val="105"/>
          <w:sz w:val="22"/>
          <w:szCs w:val="22"/>
        </w:rPr>
        <w:t>working</w:t>
      </w:r>
      <w:r w:rsidRPr="00EF5F16">
        <w:rPr>
          <w:rFonts w:eastAsia="Cambria"/>
          <w:spacing w:val="4"/>
          <w:w w:val="105"/>
          <w:sz w:val="22"/>
          <w:szCs w:val="22"/>
        </w:rPr>
        <w:t xml:space="preserve"> </w:t>
      </w:r>
      <w:r w:rsidRPr="00EF5F16">
        <w:rPr>
          <w:rFonts w:eastAsia="Cambria"/>
          <w:w w:val="105"/>
          <w:sz w:val="22"/>
          <w:szCs w:val="22"/>
        </w:rPr>
        <w:t>condition;</w:t>
      </w:r>
    </w:p>
    <w:p w:rsidR="005A48C5" w:rsidRPr="00EF5F16" w:rsidRDefault="005A48C5">
      <w:pPr>
        <w:widowControl w:val="0"/>
        <w:autoSpaceDE w:val="0"/>
        <w:autoSpaceDN w:val="0"/>
        <w:rPr>
          <w:rFonts w:eastAsia="Cambria"/>
          <w:sz w:val="22"/>
          <w:szCs w:val="22"/>
        </w:rPr>
      </w:pPr>
    </w:p>
    <w:p w:rsidR="005A48C5" w:rsidRPr="00EF5F16" w:rsidRDefault="00D11752">
      <w:pPr>
        <w:widowControl w:val="0"/>
        <w:numPr>
          <w:ilvl w:val="0"/>
          <w:numId w:val="22"/>
        </w:numPr>
        <w:tabs>
          <w:tab w:val="left" w:pos="1829"/>
        </w:tabs>
        <w:autoSpaceDE w:val="0"/>
        <w:autoSpaceDN w:val="0"/>
        <w:spacing w:line="254" w:lineRule="auto"/>
        <w:ind w:right="1604"/>
        <w:jc w:val="both"/>
        <w:rPr>
          <w:rFonts w:eastAsia="Cambria"/>
          <w:sz w:val="22"/>
          <w:szCs w:val="22"/>
        </w:rPr>
      </w:pPr>
      <w:r w:rsidRPr="00EF5F16">
        <w:rPr>
          <w:rFonts w:eastAsia="Cambria"/>
          <w:w w:val="105"/>
          <w:sz w:val="22"/>
          <w:szCs w:val="22"/>
        </w:rPr>
        <w:t>Inform</w:t>
      </w:r>
      <w:r w:rsidRPr="00CC583B">
        <w:rPr>
          <w:rFonts w:eastAsia="Cambria"/>
          <w:w w:val="105"/>
          <w:sz w:val="22"/>
          <w:szCs w:val="22"/>
        </w:rPr>
        <w:t xml:space="preserve"> </w:t>
      </w:r>
      <w:r w:rsidRPr="00EF5F16">
        <w:rPr>
          <w:rFonts w:eastAsia="Cambria"/>
          <w:w w:val="105"/>
          <w:sz w:val="22"/>
          <w:szCs w:val="22"/>
        </w:rPr>
        <w:t>the</w:t>
      </w:r>
      <w:r w:rsidRPr="00CC583B">
        <w:rPr>
          <w:rFonts w:eastAsia="Cambria"/>
          <w:w w:val="105"/>
          <w:sz w:val="22"/>
          <w:szCs w:val="22"/>
        </w:rPr>
        <w:t xml:space="preserve"> </w:t>
      </w:r>
      <w:r w:rsidR="00E63B39" w:rsidRPr="00EF5F16">
        <w:rPr>
          <w:rFonts w:eastAsia="Cambria"/>
          <w:w w:val="105"/>
          <w:sz w:val="22"/>
          <w:szCs w:val="22"/>
        </w:rPr>
        <w:t>Project Manager/</w:t>
      </w:r>
      <w:r w:rsidR="00855DFD" w:rsidRPr="00EF5F16">
        <w:rPr>
          <w:rFonts w:eastAsia="Cambria"/>
          <w:w w:val="105"/>
          <w:sz w:val="22"/>
          <w:szCs w:val="22"/>
        </w:rPr>
        <w:t xml:space="preserve">Engineer </w:t>
      </w:r>
      <w:r w:rsidR="00855DFD" w:rsidRPr="00CC583B">
        <w:rPr>
          <w:rFonts w:eastAsia="Cambria"/>
          <w:w w:val="105"/>
          <w:sz w:val="22"/>
          <w:szCs w:val="22"/>
        </w:rPr>
        <w:t>of</w:t>
      </w:r>
      <w:r w:rsidRPr="00CC583B">
        <w:rPr>
          <w:rFonts w:eastAsia="Cambria"/>
          <w:w w:val="105"/>
          <w:sz w:val="22"/>
          <w:szCs w:val="22"/>
        </w:rPr>
        <w:t xml:space="preserve"> </w:t>
      </w:r>
      <w:r w:rsidRPr="00EF5F16">
        <w:rPr>
          <w:rFonts w:eastAsia="Cambria"/>
          <w:w w:val="105"/>
          <w:sz w:val="22"/>
          <w:szCs w:val="22"/>
        </w:rPr>
        <w:t>the</w:t>
      </w:r>
      <w:r w:rsidRPr="00CC583B">
        <w:rPr>
          <w:rFonts w:eastAsia="Cambria"/>
          <w:w w:val="105"/>
          <w:sz w:val="22"/>
          <w:szCs w:val="22"/>
        </w:rPr>
        <w:t xml:space="preserve"> </w:t>
      </w:r>
      <w:r w:rsidRPr="00EF5F16">
        <w:rPr>
          <w:rFonts w:eastAsia="Cambria"/>
          <w:w w:val="105"/>
          <w:sz w:val="22"/>
          <w:szCs w:val="22"/>
        </w:rPr>
        <w:t>maximum</w:t>
      </w:r>
      <w:r w:rsidRPr="00CC583B">
        <w:rPr>
          <w:rFonts w:eastAsia="Cambria"/>
          <w:w w:val="105"/>
          <w:sz w:val="22"/>
          <w:szCs w:val="22"/>
        </w:rPr>
        <w:t xml:space="preserve"> </w:t>
      </w:r>
      <w:r w:rsidRPr="00EF5F16">
        <w:rPr>
          <w:rFonts w:eastAsia="Cambria"/>
          <w:w w:val="105"/>
          <w:sz w:val="22"/>
          <w:szCs w:val="22"/>
        </w:rPr>
        <w:t>current</w:t>
      </w:r>
      <w:r w:rsidRPr="00CC583B">
        <w:rPr>
          <w:rFonts w:eastAsia="Cambria"/>
          <w:w w:val="105"/>
          <w:sz w:val="22"/>
          <w:szCs w:val="22"/>
        </w:rPr>
        <w:t xml:space="preserve"> </w:t>
      </w:r>
      <w:r w:rsidRPr="00EF5F16">
        <w:rPr>
          <w:rFonts w:eastAsia="Cambria"/>
          <w:w w:val="105"/>
          <w:sz w:val="22"/>
          <w:szCs w:val="22"/>
        </w:rPr>
        <w:t>rating,</w:t>
      </w:r>
      <w:r w:rsidRPr="00CC583B">
        <w:rPr>
          <w:rFonts w:eastAsia="Cambria"/>
          <w:w w:val="105"/>
          <w:sz w:val="22"/>
          <w:szCs w:val="22"/>
        </w:rPr>
        <w:t xml:space="preserve"> </w:t>
      </w:r>
      <w:r w:rsidRPr="00EF5F16">
        <w:rPr>
          <w:rFonts w:eastAsia="Cambria"/>
          <w:w w:val="105"/>
          <w:sz w:val="22"/>
          <w:szCs w:val="22"/>
        </w:rPr>
        <w:t>voltage</w:t>
      </w:r>
      <w:r w:rsidRPr="00CC583B">
        <w:rPr>
          <w:rFonts w:eastAsia="Cambria"/>
          <w:w w:val="105"/>
          <w:sz w:val="22"/>
          <w:szCs w:val="22"/>
        </w:rPr>
        <w:t xml:space="preserve"> </w:t>
      </w:r>
      <w:r w:rsidRPr="00EF5F16">
        <w:rPr>
          <w:rFonts w:eastAsia="Cambria"/>
          <w:w w:val="105"/>
          <w:sz w:val="22"/>
          <w:szCs w:val="22"/>
        </w:rPr>
        <w:t>and</w:t>
      </w:r>
      <w:r w:rsidRPr="00CC583B">
        <w:rPr>
          <w:rFonts w:eastAsia="Cambria"/>
          <w:w w:val="105"/>
          <w:sz w:val="22"/>
          <w:szCs w:val="22"/>
        </w:rPr>
        <w:t xml:space="preserve"> </w:t>
      </w:r>
      <w:r w:rsidRPr="00EF5F16">
        <w:rPr>
          <w:rFonts w:eastAsia="Cambria"/>
          <w:w w:val="105"/>
          <w:sz w:val="22"/>
          <w:szCs w:val="22"/>
        </w:rPr>
        <w:t>phases</w:t>
      </w:r>
      <w:r w:rsidRPr="00CC583B">
        <w:rPr>
          <w:rFonts w:eastAsia="Cambria"/>
          <w:w w:val="105"/>
          <w:sz w:val="22"/>
          <w:szCs w:val="22"/>
        </w:rPr>
        <w:t xml:space="preserve"> </w:t>
      </w:r>
      <w:r w:rsidRPr="00EF5F16">
        <w:rPr>
          <w:rFonts w:eastAsia="Cambria"/>
          <w:w w:val="105"/>
          <w:sz w:val="22"/>
          <w:szCs w:val="22"/>
        </w:rPr>
        <w:t>of</w:t>
      </w:r>
      <w:r w:rsidRPr="00CC583B">
        <w:rPr>
          <w:rFonts w:eastAsia="Cambria"/>
          <w:w w:val="105"/>
          <w:sz w:val="22"/>
          <w:szCs w:val="22"/>
        </w:rPr>
        <w:t xml:space="preserve"> </w:t>
      </w:r>
      <w:r w:rsidRPr="00EF5F16">
        <w:rPr>
          <w:rFonts w:eastAsia="Cambria"/>
          <w:w w:val="105"/>
          <w:sz w:val="22"/>
          <w:szCs w:val="22"/>
        </w:rPr>
        <w:t>the</w:t>
      </w:r>
      <w:r w:rsidRPr="00EF5F16">
        <w:rPr>
          <w:rFonts w:eastAsia="Cambria"/>
          <w:spacing w:val="3"/>
          <w:w w:val="105"/>
          <w:sz w:val="22"/>
          <w:szCs w:val="22"/>
        </w:rPr>
        <w:t xml:space="preserve"> </w:t>
      </w:r>
      <w:r w:rsidRPr="00EF5F16">
        <w:rPr>
          <w:rFonts w:eastAsia="Cambria"/>
          <w:w w:val="105"/>
          <w:sz w:val="22"/>
          <w:szCs w:val="22"/>
        </w:rPr>
        <w:t>appliances;</w:t>
      </w:r>
    </w:p>
    <w:p w:rsidR="005A48C5" w:rsidRPr="00EF5F16" w:rsidRDefault="005A48C5">
      <w:pPr>
        <w:widowControl w:val="0"/>
        <w:autoSpaceDE w:val="0"/>
        <w:autoSpaceDN w:val="0"/>
        <w:spacing w:before="6"/>
        <w:rPr>
          <w:rFonts w:eastAsia="Cambria"/>
          <w:sz w:val="22"/>
          <w:szCs w:val="22"/>
        </w:rPr>
      </w:pPr>
    </w:p>
    <w:p w:rsidR="005A48C5" w:rsidRPr="00EF5F16" w:rsidRDefault="00D11752">
      <w:pPr>
        <w:widowControl w:val="0"/>
        <w:numPr>
          <w:ilvl w:val="0"/>
          <w:numId w:val="22"/>
        </w:numPr>
        <w:tabs>
          <w:tab w:val="left" w:pos="1829"/>
        </w:tabs>
        <w:autoSpaceDE w:val="0"/>
        <w:autoSpaceDN w:val="0"/>
        <w:spacing w:line="254" w:lineRule="auto"/>
        <w:ind w:right="1610"/>
        <w:jc w:val="both"/>
        <w:rPr>
          <w:rFonts w:eastAsia="Cambria"/>
          <w:sz w:val="22"/>
          <w:szCs w:val="22"/>
        </w:rPr>
      </w:pPr>
      <w:r w:rsidRPr="00CC583B">
        <w:rPr>
          <w:rFonts w:eastAsia="Cambria"/>
          <w:w w:val="105"/>
          <w:sz w:val="22"/>
          <w:szCs w:val="22"/>
        </w:rPr>
        <w:t xml:space="preserve">Obtain permission of the </w:t>
      </w:r>
      <w:r w:rsidR="00E63B39" w:rsidRPr="00CC583B">
        <w:rPr>
          <w:rFonts w:eastAsia="Cambria"/>
          <w:w w:val="105"/>
          <w:sz w:val="22"/>
          <w:szCs w:val="22"/>
        </w:rPr>
        <w:t>Project Manager/</w:t>
      </w:r>
      <w:r w:rsidR="00D17AC0" w:rsidRPr="00CC583B">
        <w:rPr>
          <w:rFonts w:eastAsia="Cambria"/>
          <w:w w:val="105"/>
          <w:sz w:val="22"/>
          <w:szCs w:val="22"/>
        </w:rPr>
        <w:t xml:space="preserve">Engineer </w:t>
      </w:r>
      <w:r w:rsidR="00D17AC0" w:rsidRPr="00EF5F16">
        <w:rPr>
          <w:rFonts w:eastAsia="Cambria"/>
          <w:w w:val="105"/>
          <w:sz w:val="22"/>
          <w:szCs w:val="22"/>
        </w:rPr>
        <w:t>detailing</w:t>
      </w:r>
      <w:r w:rsidRPr="00CC583B">
        <w:rPr>
          <w:rFonts w:eastAsia="Cambria"/>
          <w:w w:val="105"/>
          <w:sz w:val="22"/>
          <w:szCs w:val="22"/>
        </w:rPr>
        <w:t xml:space="preserve"> the sockets to which the appliances may be</w:t>
      </w:r>
      <w:r w:rsidRPr="00EF5F16">
        <w:rPr>
          <w:rFonts w:eastAsia="Cambria"/>
          <w:spacing w:val="10"/>
          <w:sz w:val="22"/>
          <w:szCs w:val="22"/>
        </w:rPr>
        <w:t xml:space="preserve"> </w:t>
      </w:r>
      <w:r w:rsidRPr="00EF5F16">
        <w:rPr>
          <w:rFonts w:eastAsia="Cambria"/>
          <w:sz w:val="22"/>
          <w:szCs w:val="22"/>
        </w:rPr>
        <w:t>connected.</w:t>
      </w:r>
    </w:p>
    <w:p w:rsidR="005A48C5" w:rsidRPr="00DF4A50" w:rsidRDefault="00D11752">
      <w:pPr>
        <w:widowControl w:val="0"/>
        <w:numPr>
          <w:ilvl w:val="3"/>
          <w:numId w:val="19"/>
        </w:numPr>
        <w:tabs>
          <w:tab w:val="left" w:pos="1289"/>
        </w:tabs>
        <w:autoSpaceDE w:val="0"/>
        <w:autoSpaceDN w:val="0"/>
        <w:spacing w:before="1" w:line="254" w:lineRule="auto"/>
        <w:ind w:right="1609"/>
        <w:jc w:val="both"/>
        <w:rPr>
          <w:rFonts w:eastAsia="Cambria"/>
          <w:sz w:val="22"/>
          <w:szCs w:val="22"/>
        </w:rPr>
      </w:pPr>
      <w:r w:rsidRPr="00CC583B">
        <w:rPr>
          <w:rFonts w:eastAsia="Cambria"/>
          <w:w w:val="105"/>
          <w:sz w:val="22"/>
          <w:szCs w:val="22"/>
        </w:rPr>
        <w:t xml:space="preserve">The </w:t>
      </w:r>
      <w:r w:rsidR="00E63B39" w:rsidRPr="00CC583B">
        <w:rPr>
          <w:rFonts w:eastAsia="Cambria"/>
          <w:w w:val="105"/>
          <w:sz w:val="22"/>
          <w:szCs w:val="22"/>
        </w:rPr>
        <w:t>Project Manager/</w:t>
      </w:r>
      <w:r w:rsidR="00855DFD" w:rsidRPr="00CC583B">
        <w:rPr>
          <w:rFonts w:eastAsia="Cambria"/>
          <w:w w:val="105"/>
          <w:sz w:val="22"/>
          <w:szCs w:val="22"/>
        </w:rPr>
        <w:t>Engineer will</w:t>
      </w:r>
      <w:r w:rsidRPr="00CC583B">
        <w:rPr>
          <w:rFonts w:eastAsia="Cambria"/>
          <w:w w:val="105"/>
          <w:sz w:val="22"/>
          <w:szCs w:val="22"/>
        </w:rPr>
        <w:t xml:space="preserve"> not grant permission to connect until he is satisfied</w:t>
      </w:r>
      <w:r w:rsidRPr="00DF4A50">
        <w:rPr>
          <w:rFonts w:eastAsia="Cambria"/>
          <w:spacing w:val="7"/>
          <w:sz w:val="22"/>
          <w:szCs w:val="22"/>
        </w:rPr>
        <w:t xml:space="preserve"> </w:t>
      </w:r>
      <w:r w:rsidRPr="00DF4A50">
        <w:rPr>
          <w:rFonts w:eastAsia="Cambria"/>
          <w:sz w:val="22"/>
          <w:szCs w:val="22"/>
        </w:rPr>
        <w:t>that;</w:t>
      </w:r>
    </w:p>
    <w:p w:rsidR="005A48C5" w:rsidRPr="00DF4A50" w:rsidRDefault="005A48C5">
      <w:pPr>
        <w:widowControl w:val="0"/>
        <w:autoSpaceDE w:val="0"/>
        <w:autoSpaceDN w:val="0"/>
        <w:spacing w:before="3"/>
        <w:rPr>
          <w:rFonts w:eastAsia="Cambria"/>
          <w:sz w:val="22"/>
          <w:szCs w:val="22"/>
        </w:rPr>
      </w:pPr>
    </w:p>
    <w:p w:rsidR="005A48C5" w:rsidRPr="00DF4A50" w:rsidRDefault="00D11752">
      <w:pPr>
        <w:widowControl w:val="0"/>
        <w:numPr>
          <w:ilvl w:val="0"/>
          <w:numId w:val="23"/>
        </w:numPr>
        <w:tabs>
          <w:tab w:val="left" w:pos="1829"/>
        </w:tabs>
        <w:autoSpaceDE w:val="0"/>
        <w:autoSpaceDN w:val="0"/>
        <w:spacing w:before="1" w:line="256" w:lineRule="auto"/>
        <w:ind w:right="1610"/>
        <w:jc w:val="both"/>
        <w:rPr>
          <w:rFonts w:eastAsia="Cambria"/>
          <w:sz w:val="22"/>
          <w:szCs w:val="22"/>
        </w:rPr>
      </w:pPr>
      <w:r w:rsidRPr="00DF4A50">
        <w:rPr>
          <w:rFonts w:eastAsia="Cambria"/>
          <w:w w:val="105"/>
          <w:sz w:val="22"/>
          <w:szCs w:val="22"/>
        </w:rPr>
        <w:t>The appliance is in good condition and is fitted with suitable</w:t>
      </w:r>
      <w:r w:rsidRPr="00DF4A50">
        <w:rPr>
          <w:rFonts w:eastAsia="Cambria"/>
          <w:spacing w:val="1"/>
          <w:w w:val="105"/>
          <w:sz w:val="22"/>
          <w:szCs w:val="22"/>
        </w:rPr>
        <w:t xml:space="preserve"> </w:t>
      </w:r>
      <w:r w:rsidRPr="00DF4A50">
        <w:rPr>
          <w:rFonts w:eastAsia="Cambria"/>
          <w:w w:val="105"/>
          <w:sz w:val="22"/>
          <w:szCs w:val="22"/>
        </w:rPr>
        <w:t>plug;</w:t>
      </w:r>
    </w:p>
    <w:p w:rsidR="005A48C5" w:rsidRPr="00DF4A50" w:rsidRDefault="005A48C5">
      <w:pPr>
        <w:widowControl w:val="0"/>
        <w:autoSpaceDE w:val="0"/>
        <w:autoSpaceDN w:val="0"/>
        <w:spacing w:before="11"/>
        <w:rPr>
          <w:rFonts w:eastAsia="Cambria"/>
          <w:sz w:val="22"/>
          <w:szCs w:val="22"/>
        </w:rPr>
      </w:pPr>
    </w:p>
    <w:p w:rsidR="005A48C5" w:rsidRPr="00DF4A50" w:rsidRDefault="00D11752">
      <w:pPr>
        <w:widowControl w:val="0"/>
        <w:numPr>
          <w:ilvl w:val="0"/>
          <w:numId w:val="23"/>
        </w:numPr>
        <w:tabs>
          <w:tab w:val="left" w:pos="1829"/>
        </w:tabs>
        <w:autoSpaceDE w:val="0"/>
        <w:autoSpaceDN w:val="0"/>
        <w:spacing w:line="254" w:lineRule="auto"/>
        <w:ind w:right="1607"/>
        <w:jc w:val="both"/>
        <w:rPr>
          <w:rFonts w:eastAsia="Cambria"/>
          <w:sz w:val="22"/>
          <w:szCs w:val="22"/>
        </w:rPr>
      </w:pPr>
      <w:r w:rsidRPr="00DF4A50">
        <w:rPr>
          <w:rFonts w:eastAsia="Cambria"/>
          <w:w w:val="105"/>
          <w:sz w:val="22"/>
          <w:szCs w:val="22"/>
        </w:rPr>
        <w:t>The appliance is fitted with a suitable cable having two earth</w:t>
      </w:r>
      <w:r w:rsidRPr="00CC583B">
        <w:rPr>
          <w:rFonts w:eastAsia="Cambria"/>
          <w:w w:val="105"/>
          <w:sz w:val="22"/>
          <w:szCs w:val="22"/>
        </w:rPr>
        <w:t xml:space="preserve"> </w:t>
      </w:r>
      <w:r w:rsidRPr="00DF4A50">
        <w:rPr>
          <w:rFonts w:eastAsia="Cambria"/>
          <w:w w:val="105"/>
          <w:sz w:val="22"/>
          <w:szCs w:val="22"/>
        </w:rPr>
        <w:t>conductors,</w:t>
      </w:r>
      <w:r w:rsidRPr="00CC583B">
        <w:rPr>
          <w:rFonts w:eastAsia="Cambria"/>
          <w:w w:val="105"/>
          <w:sz w:val="22"/>
          <w:szCs w:val="22"/>
        </w:rPr>
        <w:t xml:space="preserve"> </w:t>
      </w:r>
      <w:r w:rsidRPr="00DF4A50">
        <w:rPr>
          <w:rFonts w:eastAsia="Cambria"/>
          <w:w w:val="105"/>
          <w:sz w:val="22"/>
          <w:szCs w:val="22"/>
        </w:rPr>
        <w:t>one</w:t>
      </w:r>
      <w:r w:rsidRPr="00CC583B">
        <w:rPr>
          <w:rFonts w:eastAsia="Cambria"/>
          <w:w w:val="105"/>
          <w:sz w:val="22"/>
          <w:szCs w:val="22"/>
        </w:rPr>
        <w:t xml:space="preserve"> </w:t>
      </w:r>
      <w:r w:rsidRPr="00DF4A50">
        <w:rPr>
          <w:rFonts w:eastAsia="Cambria"/>
          <w:w w:val="105"/>
          <w:sz w:val="22"/>
          <w:szCs w:val="22"/>
        </w:rPr>
        <w:t>of</w:t>
      </w:r>
      <w:r w:rsidRPr="00CC583B">
        <w:rPr>
          <w:rFonts w:eastAsia="Cambria"/>
          <w:w w:val="105"/>
          <w:sz w:val="22"/>
          <w:szCs w:val="22"/>
        </w:rPr>
        <w:t xml:space="preserve"> </w:t>
      </w:r>
      <w:r w:rsidRPr="00DF4A50">
        <w:rPr>
          <w:rFonts w:eastAsia="Cambria"/>
          <w:w w:val="105"/>
          <w:sz w:val="22"/>
          <w:szCs w:val="22"/>
        </w:rPr>
        <w:t>which</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be</w:t>
      </w:r>
      <w:r w:rsidRPr="00CC583B">
        <w:rPr>
          <w:rFonts w:eastAsia="Cambria"/>
          <w:w w:val="105"/>
          <w:sz w:val="22"/>
          <w:szCs w:val="22"/>
        </w:rPr>
        <w:t xml:space="preserve"> </w:t>
      </w:r>
      <w:r w:rsidRPr="00DF4A50">
        <w:rPr>
          <w:rFonts w:eastAsia="Cambria"/>
          <w:w w:val="105"/>
          <w:sz w:val="22"/>
          <w:szCs w:val="22"/>
        </w:rPr>
        <w:t>an</w:t>
      </w:r>
      <w:r w:rsidRPr="00CC583B">
        <w:rPr>
          <w:rFonts w:eastAsia="Cambria"/>
          <w:w w:val="105"/>
          <w:sz w:val="22"/>
          <w:szCs w:val="22"/>
        </w:rPr>
        <w:t xml:space="preserve"> </w:t>
      </w:r>
      <w:r w:rsidRPr="00DF4A50">
        <w:rPr>
          <w:rFonts w:eastAsia="Cambria"/>
          <w:w w:val="105"/>
          <w:sz w:val="22"/>
          <w:szCs w:val="22"/>
        </w:rPr>
        <w:t>earthed</w:t>
      </w:r>
      <w:r w:rsidRPr="00CC583B">
        <w:rPr>
          <w:rFonts w:eastAsia="Cambria"/>
          <w:w w:val="105"/>
          <w:sz w:val="22"/>
          <w:szCs w:val="22"/>
        </w:rPr>
        <w:t xml:space="preserve"> </w:t>
      </w:r>
      <w:r w:rsidRPr="00DF4A50">
        <w:rPr>
          <w:rFonts w:eastAsia="Cambria"/>
          <w:w w:val="105"/>
          <w:sz w:val="22"/>
          <w:szCs w:val="22"/>
        </w:rPr>
        <w:t>metal</w:t>
      </w:r>
      <w:r w:rsidRPr="00CC583B">
        <w:rPr>
          <w:rFonts w:eastAsia="Cambria"/>
          <w:w w:val="105"/>
          <w:sz w:val="22"/>
          <w:szCs w:val="22"/>
        </w:rPr>
        <w:t xml:space="preserve"> </w:t>
      </w:r>
      <w:r w:rsidRPr="00DF4A50">
        <w:rPr>
          <w:rFonts w:eastAsia="Cambria"/>
          <w:w w:val="105"/>
          <w:sz w:val="22"/>
          <w:szCs w:val="22"/>
        </w:rPr>
        <w:t>sheath</w:t>
      </w:r>
      <w:r w:rsidRPr="00CC583B">
        <w:rPr>
          <w:rFonts w:eastAsia="Cambria"/>
          <w:w w:val="105"/>
          <w:sz w:val="22"/>
          <w:szCs w:val="22"/>
        </w:rPr>
        <w:t xml:space="preserve"> </w:t>
      </w:r>
      <w:r w:rsidRPr="00DF4A50">
        <w:rPr>
          <w:rFonts w:eastAsia="Cambria"/>
          <w:w w:val="105"/>
          <w:sz w:val="22"/>
          <w:szCs w:val="22"/>
        </w:rPr>
        <w:t>surrounding</w:t>
      </w:r>
      <w:r w:rsidRPr="00CC583B">
        <w:rPr>
          <w:rFonts w:eastAsia="Cambria"/>
          <w:w w:val="105"/>
          <w:sz w:val="22"/>
          <w:szCs w:val="22"/>
        </w:rPr>
        <w:t xml:space="preserve"> </w:t>
      </w:r>
      <w:r w:rsidRPr="00DF4A50">
        <w:rPr>
          <w:rFonts w:eastAsia="Cambria"/>
          <w:w w:val="105"/>
          <w:sz w:val="22"/>
          <w:szCs w:val="22"/>
        </w:rPr>
        <w:t>the</w:t>
      </w:r>
      <w:r w:rsidRPr="00DF4A50">
        <w:rPr>
          <w:rFonts w:eastAsia="Cambria"/>
          <w:spacing w:val="4"/>
          <w:w w:val="105"/>
          <w:sz w:val="22"/>
          <w:szCs w:val="22"/>
        </w:rPr>
        <w:t xml:space="preserve"> </w:t>
      </w:r>
      <w:r w:rsidRPr="00DF4A50">
        <w:rPr>
          <w:rFonts w:eastAsia="Cambria"/>
          <w:w w:val="105"/>
          <w:sz w:val="22"/>
          <w:szCs w:val="22"/>
        </w:rPr>
        <w:t>cores.</w:t>
      </w:r>
    </w:p>
    <w:p w:rsidR="005A48C5" w:rsidRPr="00DF4A50" w:rsidRDefault="005A48C5">
      <w:pPr>
        <w:widowControl w:val="0"/>
        <w:autoSpaceDE w:val="0"/>
        <w:autoSpaceDN w:val="0"/>
        <w:spacing w:before="6"/>
        <w:rPr>
          <w:rFonts w:eastAsia="Cambria"/>
          <w:sz w:val="22"/>
          <w:szCs w:val="22"/>
        </w:rPr>
      </w:pPr>
    </w:p>
    <w:p w:rsidR="005A48C5" w:rsidRPr="00DF4A50" w:rsidRDefault="00D11752">
      <w:pPr>
        <w:widowControl w:val="0"/>
        <w:numPr>
          <w:ilvl w:val="3"/>
          <w:numId w:val="19"/>
        </w:numPr>
        <w:tabs>
          <w:tab w:val="left" w:pos="1289"/>
        </w:tabs>
        <w:autoSpaceDE w:val="0"/>
        <w:autoSpaceDN w:val="0"/>
        <w:spacing w:line="254" w:lineRule="auto"/>
        <w:ind w:right="1607"/>
        <w:jc w:val="both"/>
        <w:rPr>
          <w:rFonts w:eastAsia="Cambria"/>
          <w:sz w:val="22"/>
          <w:szCs w:val="22"/>
        </w:rPr>
      </w:pPr>
      <w:r w:rsidRPr="00DF4A50">
        <w:rPr>
          <w:rFonts w:eastAsia="Cambria"/>
          <w:w w:val="105"/>
          <w:sz w:val="22"/>
          <w:szCs w:val="22"/>
        </w:rPr>
        <w:t>No</w:t>
      </w:r>
      <w:r w:rsidRPr="00CC583B">
        <w:rPr>
          <w:rFonts w:eastAsia="Cambria"/>
          <w:w w:val="105"/>
          <w:sz w:val="22"/>
          <w:szCs w:val="22"/>
        </w:rPr>
        <w:t xml:space="preserve"> </w:t>
      </w:r>
      <w:r w:rsidRPr="00DF4A50">
        <w:rPr>
          <w:rFonts w:eastAsia="Cambria"/>
          <w:w w:val="105"/>
          <w:sz w:val="22"/>
          <w:szCs w:val="22"/>
        </w:rPr>
        <w:t>electric</w:t>
      </w:r>
      <w:r w:rsidRPr="00CC583B">
        <w:rPr>
          <w:rFonts w:eastAsia="Cambria"/>
          <w:w w:val="105"/>
          <w:sz w:val="22"/>
          <w:szCs w:val="22"/>
        </w:rPr>
        <w:t xml:space="preserve"> </w:t>
      </w:r>
      <w:r w:rsidRPr="00DF4A50">
        <w:rPr>
          <w:rFonts w:eastAsia="Cambria"/>
          <w:w w:val="105"/>
          <w:sz w:val="22"/>
          <w:szCs w:val="22"/>
        </w:rPr>
        <w:t>cable</w:t>
      </w:r>
      <w:r w:rsidRPr="00CC583B">
        <w:rPr>
          <w:rFonts w:eastAsia="Cambria"/>
          <w:w w:val="105"/>
          <w:sz w:val="22"/>
          <w:szCs w:val="22"/>
        </w:rPr>
        <w:t xml:space="preserve"> </w:t>
      </w:r>
      <w:r w:rsidRPr="00DF4A50">
        <w:rPr>
          <w:rFonts w:eastAsia="Cambria"/>
          <w:w w:val="105"/>
          <w:sz w:val="22"/>
          <w:szCs w:val="22"/>
        </w:rPr>
        <w:t>in</w:t>
      </w:r>
      <w:r w:rsidRPr="00CC583B">
        <w:rPr>
          <w:rFonts w:eastAsia="Cambria"/>
          <w:w w:val="105"/>
          <w:sz w:val="22"/>
          <w:szCs w:val="22"/>
        </w:rPr>
        <w:t xml:space="preserve"> </w:t>
      </w:r>
      <w:r w:rsidRPr="00DF4A50">
        <w:rPr>
          <w:rFonts w:eastAsia="Cambria"/>
          <w:w w:val="105"/>
          <w:sz w:val="22"/>
          <w:szCs w:val="22"/>
        </w:rPr>
        <w:t>use</w:t>
      </w:r>
      <w:r w:rsidRPr="00CC583B">
        <w:rPr>
          <w:rFonts w:eastAsia="Cambria"/>
          <w:w w:val="105"/>
          <w:sz w:val="22"/>
          <w:szCs w:val="22"/>
        </w:rPr>
        <w:t xml:space="preserve"> </w:t>
      </w:r>
      <w:r w:rsidRPr="00DF4A50">
        <w:rPr>
          <w:rFonts w:eastAsia="Cambria"/>
          <w:w w:val="105"/>
          <w:sz w:val="22"/>
          <w:szCs w:val="22"/>
        </w:rPr>
        <w:t>by</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Contractor/Employer</w:t>
      </w:r>
      <w:r w:rsidRPr="00CC583B">
        <w:rPr>
          <w:rFonts w:eastAsia="Cambria"/>
          <w:w w:val="105"/>
          <w:sz w:val="22"/>
          <w:szCs w:val="22"/>
        </w:rPr>
        <w:t xml:space="preserve"> </w:t>
      </w:r>
      <w:r w:rsidRPr="00DF4A50">
        <w:rPr>
          <w:rFonts w:eastAsia="Cambria"/>
          <w:w w:val="105"/>
          <w:sz w:val="22"/>
          <w:szCs w:val="22"/>
        </w:rPr>
        <w:t>will</w:t>
      </w:r>
      <w:r w:rsidRPr="00CC583B">
        <w:rPr>
          <w:rFonts w:eastAsia="Cambria"/>
          <w:w w:val="105"/>
          <w:sz w:val="22"/>
          <w:szCs w:val="22"/>
        </w:rPr>
        <w:t xml:space="preserve"> </w:t>
      </w:r>
      <w:r w:rsidRPr="00DF4A50">
        <w:rPr>
          <w:rFonts w:eastAsia="Cambria"/>
          <w:w w:val="105"/>
          <w:sz w:val="22"/>
          <w:szCs w:val="22"/>
        </w:rPr>
        <w:t>be</w:t>
      </w:r>
      <w:r w:rsidRPr="00CC583B">
        <w:rPr>
          <w:rFonts w:eastAsia="Cambria"/>
          <w:w w:val="105"/>
          <w:sz w:val="22"/>
          <w:szCs w:val="22"/>
        </w:rPr>
        <w:t xml:space="preserve"> </w:t>
      </w:r>
      <w:r w:rsidRPr="00DF4A50">
        <w:rPr>
          <w:rFonts w:eastAsia="Cambria"/>
          <w:w w:val="105"/>
          <w:sz w:val="22"/>
          <w:szCs w:val="22"/>
        </w:rPr>
        <w:t>disturbed without prior permission. No weight of any description</w:t>
      </w:r>
      <w:r w:rsidRPr="00CC583B">
        <w:rPr>
          <w:rFonts w:eastAsia="Cambria"/>
          <w:w w:val="105"/>
          <w:sz w:val="22"/>
          <w:szCs w:val="22"/>
        </w:rPr>
        <w:t xml:space="preserve"> </w:t>
      </w:r>
      <w:r w:rsidRPr="00DF4A50">
        <w:rPr>
          <w:rFonts w:eastAsia="Cambria"/>
          <w:w w:val="105"/>
          <w:sz w:val="22"/>
          <w:szCs w:val="22"/>
        </w:rPr>
        <w:t>will be imposed on any</w:t>
      </w:r>
      <w:r w:rsidRPr="00CC583B">
        <w:rPr>
          <w:rFonts w:eastAsia="Cambria"/>
          <w:w w:val="105"/>
          <w:sz w:val="22"/>
          <w:szCs w:val="22"/>
        </w:rPr>
        <w:t xml:space="preserve"> </w:t>
      </w:r>
      <w:r w:rsidRPr="00DF4A50">
        <w:rPr>
          <w:rFonts w:eastAsia="Cambria"/>
          <w:w w:val="105"/>
          <w:sz w:val="22"/>
          <w:szCs w:val="22"/>
        </w:rPr>
        <w:t>cable and no</w:t>
      </w:r>
      <w:r w:rsidRPr="00CC583B">
        <w:rPr>
          <w:rFonts w:eastAsia="Cambria"/>
          <w:w w:val="105"/>
          <w:sz w:val="22"/>
          <w:szCs w:val="22"/>
        </w:rPr>
        <w:t xml:space="preserve"> </w:t>
      </w:r>
      <w:r w:rsidRPr="00DF4A50">
        <w:rPr>
          <w:rFonts w:eastAsia="Cambria"/>
          <w:w w:val="105"/>
          <w:sz w:val="22"/>
          <w:szCs w:val="22"/>
        </w:rPr>
        <w:t>ladder</w:t>
      </w:r>
      <w:r w:rsidRPr="00CC583B">
        <w:rPr>
          <w:rFonts w:eastAsia="Cambria"/>
          <w:w w:val="105"/>
          <w:sz w:val="22"/>
          <w:szCs w:val="22"/>
        </w:rPr>
        <w:t xml:space="preserve"> </w:t>
      </w:r>
      <w:r w:rsidRPr="00DF4A50">
        <w:rPr>
          <w:rFonts w:eastAsia="Cambria"/>
          <w:w w:val="105"/>
          <w:sz w:val="22"/>
          <w:szCs w:val="22"/>
        </w:rPr>
        <w:t>or</w:t>
      </w:r>
      <w:r w:rsidRPr="00CC583B">
        <w:rPr>
          <w:rFonts w:eastAsia="Cambria"/>
          <w:w w:val="105"/>
          <w:sz w:val="22"/>
          <w:szCs w:val="22"/>
        </w:rPr>
        <w:t xml:space="preserve"> </w:t>
      </w:r>
      <w:r w:rsidR="00855DFD" w:rsidRPr="00DF4A50">
        <w:rPr>
          <w:rFonts w:eastAsia="Cambria"/>
          <w:w w:val="105"/>
          <w:sz w:val="22"/>
          <w:szCs w:val="22"/>
        </w:rPr>
        <w:t>similar equipment</w:t>
      </w:r>
      <w:r w:rsidRPr="00CC583B">
        <w:rPr>
          <w:rFonts w:eastAsia="Cambria"/>
          <w:w w:val="105"/>
          <w:sz w:val="22"/>
          <w:szCs w:val="22"/>
        </w:rPr>
        <w:t xml:space="preserve"> </w:t>
      </w:r>
      <w:r w:rsidRPr="00DF4A50">
        <w:rPr>
          <w:rFonts w:eastAsia="Cambria"/>
          <w:w w:val="105"/>
          <w:sz w:val="22"/>
          <w:szCs w:val="22"/>
        </w:rPr>
        <w:t>will</w:t>
      </w:r>
      <w:r w:rsidRPr="00CC583B">
        <w:rPr>
          <w:rFonts w:eastAsia="Cambria"/>
          <w:w w:val="105"/>
          <w:sz w:val="22"/>
          <w:szCs w:val="22"/>
        </w:rPr>
        <w:t xml:space="preserve"> </w:t>
      </w:r>
      <w:r w:rsidRPr="00DF4A50">
        <w:rPr>
          <w:rFonts w:eastAsia="Cambria"/>
          <w:w w:val="105"/>
          <w:sz w:val="22"/>
          <w:szCs w:val="22"/>
        </w:rPr>
        <w:t>rest</w:t>
      </w:r>
      <w:r w:rsidRPr="00CC583B">
        <w:rPr>
          <w:rFonts w:eastAsia="Cambria"/>
          <w:w w:val="105"/>
          <w:sz w:val="22"/>
          <w:szCs w:val="22"/>
        </w:rPr>
        <w:t xml:space="preserve"> </w:t>
      </w:r>
      <w:r w:rsidRPr="00DF4A50">
        <w:rPr>
          <w:rFonts w:eastAsia="Cambria"/>
          <w:w w:val="105"/>
          <w:sz w:val="22"/>
          <w:szCs w:val="22"/>
        </w:rPr>
        <w:t>against</w:t>
      </w:r>
      <w:r w:rsidRPr="00CC583B">
        <w:rPr>
          <w:rFonts w:eastAsia="Cambria"/>
          <w:w w:val="105"/>
          <w:sz w:val="22"/>
          <w:szCs w:val="22"/>
        </w:rPr>
        <w:t xml:space="preserve"> </w:t>
      </w:r>
      <w:r w:rsidRPr="00DF4A50">
        <w:rPr>
          <w:rFonts w:eastAsia="Cambria"/>
          <w:w w:val="105"/>
          <w:sz w:val="22"/>
          <w:szCs w:val="22"/>
        </w:rPr>
        <w:t>or</w:t>
      </w:r>
      <w:r w:rsidRPr="00CC583B">
        <w:rPr>
          <w:rFonts w:eastAsia="Cambria"/>
          <w:w w:val="105"/>
          <w:sz w:val="22"/>
          <w:szCs w:val="22"/>
        </w:rPr>
        <w:t xml:space="preserve"> </w:t>
      </w:r>
      <w:r w:rsidRPr="00DF4A50">
        <w:rPr>
          <w:rFonts w:eastAsia="Cambria"/>
          <w:w w:val="105"/>
          <w:sz w:val="22"/>
          <w:szCs w:val="22"/>
        </w:rPr>
        <w:t>attached</w:t>
      </w:r>
      <w:r w:rsidRPr="00CC583B">
        <w:rPr>
          <w:rFonts w:eastAsia="Cambria"/>
          <w:w w:val="105"/>
          <w:sz w:val="22"/>
          <w:szCs w:val="22"/>
        </w:rPr>
        <w:t xml:space="preserve"> </w:t>
      </w:r>
      <w:r w:rsidRPr="00DF4A50">
        <w:rPr>
          <w:rFonts w:eastAsia="Cambria"/>
          <w:w w:val="105"/>
          <w:sz w:val="22"/>
          <w:szCs w:val="22"/>
        </w:rPr>
        <w:t>to</w:t>
      </w:r>
      <w:r w:rsidRPr="00DF4A50">
        <w:rPr>
          <w:rFonts w:eastAsia="Cambria"/>
          <w:spacing w:val="4"/>
          <w:w w:val="105"/>
          <w:sz w:val="22"/>
          <w:szCs w:val="22"/>
        </w:rPr>
        <w:t xml:space="preserve"> </w:t>
      </w:r>
      <w:r w:rsidRPr="00DF4A50">
        <w:rPr>
          <w:rFonts w:eastAsia="Cambria"/>
          <w:w w:val="105"/>
          <w:sz w:val="22"/>
          <w:szCs w:val="22"/>
        </w:rPr>
        <w:t>it.</w:t>
      </w:r>
    </w:p>
    <w:p w:rsidR="005A48C5" w:rsidRPr="00DF4A50" w:rsidRDefault="005A48C5">
      <w:pPr>
        <w:widowControl w:val="0"/>
        <w:autoSpaceDE w:val="0"/>
        <w:autoSpaceDN w:val="0"/>
        <w:spacing w:before="6"/>
        <w:rPr>
          <w:rFonts w:eastAsia="Cambria"/>
          <w:sz w:val="22"/>
          <w:szCs w:val="22"/>
        </w:rPr>
      </w:pPr>
    </w:p>
    <w:p w:rsidR="005A48C5" w:rsidRPr="00DF4A50" w:rsidRDefault="00D11752">
      <w:pPr>
        <w:widowControl w:val="0"/>
        <w:numPr>
          <w:ilvl w:val="3"/>
          <w:numId w:val="19"/>
        </w:numPr>
        <w:tabs>
          <w:tab w:val="left" w:pos="1289"/>
        </w:tabs>
        <w:autoSpaceDE w:val="0"/>
        <w:autoSpaceDN w:val="0"/>
        <w:spacing w:line="254" w:lineRule="auto"/>
        <w:ind w:right="1607"/>
        <w:jc w:val="both"/>
        <w:rPr>
          <w:rFonts w:eastAsia="Cambria"/>
          <w:sz w:val="22"/>
          <w:szCs w:val="22"/>
        </w:rPr>
      </w:pPr>
      <w:r w:rsidRPr="00EF5F16">
        <w:rPr>
          <w:rFonts w:eastAsia="Cambria"/>
          <w:w w:val="105"/>
          <w:sz w:val="22"/>
          <w:szCs w:val="22"/>
        </w:rPr>
        <w:t>No</w:t>
      </w:r>
      <w:r w:rsidRPr="00EF5F16">
        <w:rPr>
          <w:rFonts w:eastAsia="Cambria"/>
          <w:spacing w:val="1"/>
          <w:w w:val="105"/>
          <w:sz w:val="22"/>
          <w:szCs w:val="22"/>
        </w:rPr>
        <w:t xml:space="preserve"> </w:t>
      </w:r>
      <w:r w:rsidRPr="00EF5F16">
        <w:rPr>
          <w:rFonts w:eastAsia="Cambria"/>
          <w:w w:val="105"/>
          <w:sz w:val="22"/>
          <w:szCs w:val="22"/>
        </w:rPr>
        <w:t>repair</w:t>
      </w:r>
      <w:r w:rsidRPr="00CC583B">
        <w:rPr>
          <w:rFonts w:eastAsia="Cambria"/>
          <w:w w:val="105"/>
          <w:sz w:val="22"/>
          <w:szCs w:val="22"/>
        </w:rPr>
        <w:t xml:space="preserve"> </w:t>
      </w:r>
      <w:r w:rsidRPr="00EF5F16">
        <w:rPr>
          <w:rFonts w:eastAsia="Cambria"/>
          <w:w w:val="105"/>
          <w:sz w:val="22"/>
          <w:szCs w:val="22"/>
        </w:rPr>
        <w:t>work</w:t>
      </w:r>
      <w:r w:rsidRPr="00CC583B">
        <w:rPr>
          <w:rFonts w:eastAsia="Cambria"/>
          <w:w w:val="105"/>
          <w:sz w:val="22"/>
          <w:szCs w:val="22"/>
        </w:rPr>
        <w:t xml:space="preserve"> </w:t>
      </w:r>
      <w:r w:rsidRPr="00EF5F16">
        <w:rPr>
          <w:rFonts w:eastAsia="Cambria"/>
          <w:w w:val="105"/>
          <w:sz w:val="22"/>
          <w:szCs w:val="22"/>
        </w:rPr>
        <w:t>shall</w:t>
      </w:r>
      <w:r w:rsidRPr="00CC583B">
        <w:rPr>
          <w:rFonts w:eastAsia="Cambria"/>
          <w:w w:val="105"/>
          <w:sz w:val="22"/>
          <w:szCs w:val="22"/>
        </w:rPr>
        <w:t xml:space="preserve"> </w:t>
      </w:r>
      <w:r w:rsidRPr="00EF5F16">
        <w:rPr>
          <w:rFonts w:eastAsia="Cambria"/>
          <w:w w:val="105"/>
          <w:sz w:val="22"/>
          <w:szCs w:val="22"/>
        </w:rPr>
        <w:t>be</w:t>
      </w:r>
      <w:r w:rsidRPr="00CC583B">
        <w:rPr>
          <w:rFonts w:eastAsia="Cambria"/>
          <w:w w:val="105"/>
          <w:sz w:val="22"/>
          <w:szCs w:val="22"/>
        </w:rPr>
        <w:t xml:space="preserve"> </w:t>
      </w:r>
      <w:r w:rsidRPr="00EF5F16">
        <w:rPr>
          <w:rFonts w:eastAsia="Cambria"/>
          <w:w w:val="105"/>
          <w:sz w:val="22"/>
          <w:szCs w:val="22"/>
        </w:rPr>
        <w:t>carried</w:t>
      </w:r>
      <w:r w:rsidRPr="00CC583B">
        <w:rPr>
          <w:rFonts w:eastAsia="Cambria"/>
          <w:w w:val="105"/>
          <w:sz w:val="22"/>
          <w:szCs w:val="22"/>
        </w:rPr>
        <w:t xml:space="preserve"> </w:t>
      </w:r>
      <w:r w:rsidRPr="00EF5F16">
        <w:rPr>
          <w:rFonts w:eastAsia="Cambria"/>
          <w:w w:val="105"/>
          <w:sz w:val="22"/>
          <w:szCs w:val="22"/>
        </w:rPr>
        <w:t>out</w:t>
      </w:r>
      <w:r w:rsidRPr="00CC583B">
        <w:rPr>
          <w:rFonts w:eastAsia="Cambria"/>
          <w:w w:val="105"/>
          <w:sz w:val="22"/>
          <w:szCs w:val="22"/>
        </w:rPr>
        <w:t xml:space="preserve"> </w:t>
      </w:r>
      <w:r w:rsidRPr="00EF5F16">
        <w:rPr>
          <w:rFonts w:eastAsia="Cambria"/>
          <w:w w:val="105"/>
          <w:sz w:val="22"/>
          <w:szCs w:val="22"/>
        </w:rPr>
        <w:t>on</w:t>
      </w:r>
      <w:r w:rsidRPr="00CC583B">
        <w:rPr>
          <w:rFonts w:eastAsia="Cambria"/>
          <w:w w:val="105"/>
          <w:sz w:val="22"/>
          <w:szCs w:val="22"/>
        </w:rPr>
        <w:t xml:space="preserve"> </w:t>
      </w:r>
      <w:r w:rsidRPr="00EF5F16">
        <w:rPr>
          <w:rFonts w:eastAsia="Cambria"/>
          <w:w w:val="105"/>
          <w:sz w:val="22"/>
          <w:szCs w:val="22"/>
        </w:rPr>
        <w:t>any</w:t>
      </w:r>
      <w:r w:rsidRPr="00CC583B">
        <w:rPr>
          <w:rFonts w:eastAsia="Cambria"/>
          <w:w w:val="105"/>
          <w:sz w:val="22"/>
          <w:szCs w:val="22"/>
        </w:rPr>
        <w:t xml:space="preserve"> </w:t>
      </w:r>
      <w:r w:rsidRPr="00EF5F16">
        <w:rPr>
          <w:rFonts w:eastAsia="Cambria"/>
          <w:w w:val="105"/>
          <w:sz w:val="22"/>
          <w:szCs w:val="22"/>
        </w:rPr>
        <w:t>live</w:t>
      </w:r>
      <w:r w:rsidRPr="00CC583B">
        <w:rPr>
          <w:rFonts w:eastAsia="Cambria"/>
          <w:w w:val="105"/>
          <w:sz w:val="22"/>
          <w:szCs w:val="22"/>
        </w:rPr>
        <w:t xml:space="preserve"> </w:t>
      </w:r>
      <w:r w:rsidRPr="00EF5F16">
        <w:rPr>
          <w:rFonts w:eastAsia="Cambria"/>
          <w:w w:val="105"/>
          <w:sz w:val="22"/>
          <w:szCs w:val="22"/>
        </w:rPr>
        <w:t>equipment.</w:t>
      </w:r>
      <w:r w:rsidRPr="00CC583B">
        <w:rPr>
          <w:rFonts w:eastAsia="Cambria"/>
          <w:w w:val="105"/>
          <w:sz w:val="22"/>
          <w:szCs w:val="22"/>
        </w:rPr>
        <w:t xml:space="preserve"> </w:t>
      </w:r>
      <w:r w:rsidRPr="00EF5F16">
        <w:rPr>
          <w:rFonts w:eastAsia="Cambria"/>
          <w:w w:val="105"/>
          <w:sz w:val="22"/>
          <w:szCs w:val="22"/>
        </w:rPr>
        <w:t>The</w:t>
      </w:r>
      <w:r w:rsidRPr="00CC583B">
        <w:rPr>
          <w:rFonts w:eastAsia="Cambria"/>
          <w:w w:val="105"/>
          <w:sz w:val="22"/>
          <w:szCs w:val="22"/>
        </w:rPr>
        <w:t xml:space="preserve"> </w:t>
      </w:r>
      <w:r w:rsidRPr="00EF5F16">
        <w:rPr>
          <w:rFonts w:eastAsia="Cambria"/>
          <w:w w:val="105"/>
          <w:sz w:val="22"/>
          <w:szCs w:val="22"/>
        </w:rPr>
        <w:t>equipment</w:t>
      </w:r>
      <w:r w:rsidRPr="00CC583B">
        <w:rPr>
          <w:rFonts w:eastAsia="Cambria"/>
          <w:w w:val="105"/>
          <w:sz w:val="22"/>
          <w:szCs w:val="22"/>
        </w:rPr>
        <w:t xml:space="preserve"> </w:t>
      </w:r>
      <w:r w:rsidRPr="00EF5F16">
        <w:rPr>
          <w:rFonts w:eastAsia="Cambria"/>
          <w:w w:val="105"/>
          <w:sz w:val="22"/>
          <w:szCs w:val="22"/>
        </w:rPr>
        <w:t>must</w:t>
      </w:r>
      <w:r w:rsidRPr="00CC583B">
        <w:rPr>
          <w:rFonts w:eastAsia="Cambria"/>
          <w:w w:val="105"/>
          <w:sz w:val="22"/>
          <w:szCs w:val="22"/>
        </w:rPr>
        <w:t xml:space="preserve"> </w:t>
      </w:r>
      <w:r w:rsidRPr="00EF5F16">
        <w:rPr>
          <w:rFonts w:eastAsia="Cambria"/>
          <w:w w:val="105"/>
          <w:sz w:val="22"/>
          <w:szCs w:val="22"/>
        </w:rPr>
        <w:t>be</w:t>
      </w:r>
      <w:r w:rsidRPr="00CC583B">
        <w:rPr>
          <w:rFonts w:eastAsia="Cambria"/>
          <w:w w:val="105"/>
          <w:sz w:val="22"/>
          <w:szCs w:val="22"/>
        </w:rPr>
        <w:t xml:space="preserve"> </w:t>
      </w:r>
      <w:r w:rsidRPr="00EF5F16">
        <w:rPr>
          <w:rFonts w:eastAsia="Cambria"/>
          <w:w w:val="105"/>
          <w:sz w:val="22"/>
          <w:szCs w:val="22"/>
        </w:rPr>
        <w:t>declared</w:t>
      </w:r>
      <w:r w:rsidRPr="00CC583B">
        <w:rPr>
          <w:rFonts w:eastAsia="Cambria"/>
          <w:w w:val="105"/>
          <w:sz w:val="22"/>
          <w:szCs w:val="22"/>
        </w:rPr>
        <w:t xml:space="preserve"> </w:t>
      </w:r>
      <w:r w:rsidRPr="00EF5F16">
        <w:rPr>
          <w:rFonts w:eastAsia="Cambria"/>
          <w:w w:val="105"/>
          <w:sz w:val="22"/>
          <w:szCs w:val="22"/>
        </w:rPr>
        <w:t>safe</w:t>
      </w:r>
      <w:r w:rsidRPr="00CC583B">
        <w:rPr>
          <w:rFonts w:eastAsia="Cambria"/>
          <w:w w:val="105"/>
          <w:sz w:val="22"/>
          <w:szCs w:val="22"/>
        </w:rPr>
        <w:t xml:space="preserve"> </w:t>
      </w:r>
      <w:r w:rsidRPr="00EF5F16">
        <w:rPr>
          <w:rFonts w:eastAsia="Cambria"/>
          <w:w w:val="105"/>
          <w:sz w:val="22"/>
          <w:szCs w:val="22"/>
        </w:rPr>
        <w:t>by</w:t>
      </w:r>
      <w:r w:rsidRPr="00CC583B">
        <w:rPr>
          <w:rFonts w:eastAsia="Cambria"/>
          <w:w w:val="105"/>
          <w:sz w:val="22"/>
          <w:szCs w:val="22"/>
        </w:rPr>
        <w:t xml:space="preserve"> </w:t>
      </w:r>
      <w:r w:rsidRPr="00EF5F16">
        <w:rPr>
          <w:rFonts w:eastAsia="Cambria"/>
          <w:w w:val="105"/>
          <w:sz w:val="22"/>
          <w:szCs w:val="22"/>
        </w:rPr>
        <w:t>the</w:t>
      </w:r>
      <w:r w:rsidRPr="00CC583B">
        <w:rPr>
          <w:rFonts w:eastAsia="Cambria"/>
          <w:w w:val="105"/>
          <w:sz w:val="22"/>
          <w:szCs w:val="22"/>
        </w:rPr>
        <w:t xml:space="preserve"> </w:t>
      </w:r>
      <w:r w:rsidR="00E63B39" w:rsidRPr="00EF5F16">
        <w:rPr>
          <w:rFonts w:eastAsia="Cambria"/>
          <w:w w:val="105"/>
          <w:sz w:val="22"/>
          <w:szCs w:val="22"/>
        </w:rPr>
        <w:t xml:space="preserve">Project Manager/Engineer </w:t>
      </w:r>
      <w:r w:rsidRPr="00EF5F16">
        <w:rPr>
          <w:rFonts w:eastAsia="Cambria"/>
          <w:w w:val="105"/>
          <w:sz w:val="22"/>
          <w:szCs w:val="22"/>
        </w:rPr>
        <w:t>and</w:t>
      </w:r>
      <w:r w:rsidRPr="00CC583B">
        <w:rPr>
          <w:rFonts w:eastAsia="Cambria"/>
          <w:w w:val="105"/>
          <w:sz w:val="22"/>
          <w:szCs w:val="22"/>
        </w:rPr>
        <w:t xml:space="preserve"> </w:t>
      </w:r>
      <w:r w:rsidRPr="00EF5F16">
        <w:rPr>
          <w:rFonts w:eastAsia="Cambria"/>
          <w:w w:val="105"/>
          <w:sz w:val="22"/>
          <w:szCs w:val="22"/>
        </w:rPr>
        <w:t>a</w:t>
      </w:r>
      <w:r w:rsidRPr="00CC583B">
        <w:rPr>
          <w:rFonts w:eastAsia="Cambria"/>
          <w:w w:val="105"/>
          <w:sz w:val="22"/>
          <w:szCs w:val="22"/>
        </w:rPr>
        <w:t xml:space="preserve"> </w:t>
      </w:r>
      <w:r w:rsidRPr="00EF5F16">
        <w:rPr>
          <w:rFonts w:eastAsia="Cambria"/>
          <w:w w:val="105"/>
          <w:sz w:val="22"/>
          <w:szCs w:val="22"/>
        </w:rPr>
        <w:t xml:space="preserve">permit to work shall be issued by the </w:t>
      </w:r>
      <w:r w:rsidR="00E63B39" w:rsidRPr="00EF5F16">
        <w:rPr>
          <w:rFonts w:eastAsia="Cambria"/>
          <w:w w:val="105"/>
          <w:sz w:val="22"/>
          <w:szCs w:val="22"/>
        </w:rPr>
        <w:t>Project Manager/</w:t>
      </w:r>
      <w:r w:rsidR="00064BE2" w:rsidRPr="00EF5F16">
        <w:rPr>
          <w:rFonts w:eastAsia="Cambria"/>
          <w:w w:val="105"/>
          <w:sz w:val="22"/>
          <w:szCs w:val="22"/>
        </w:rPr>
        <w:t>Engineer before</w:t>
      </w:r>
      <w:r w:rsidRPr="00EF5F16">
        <w:rPr>
          <w:rFonts w:eastAsia="Cambria"/>
          <w:w w:val="105"/>
          <w:sz w:val="22"/>
          <w:szCs w:val="22"/>
        </w:rPr>
        <w:t xml:space="preserve"> any</w:t>
      </w:r>
      <w:r w:rsidRPr="00CC583B">
        <w:rPr>
          <w:rFonts w:eastAsia="Cambria"/>
          <w:w w:val="105"/>
          <w:sz w:val="22"/>
          <w:szCs w:val="22"/>
        </w:rPr>
        <w:t xml:space="preserve"> </w:t>
      </w:r>
      <w:r w:rsidRPr="00DF4A50">
        <w:rPr>
          <w:rFonts w:eastAsia="Cambria"/>
          <w:w w:val="105"/>
          <w:sz w:val="22"/>
          <w:szCs w:val="22"/>
        </w:rPr>
        <w:t>repair</w:t>
      </w:r>
      <w:r w:rsidRPr="00CC583B">
        <w:rPr>
          <w:rFonts w:eastAsia="Cambria"/>
          <w:w w:val="105"/>
          <w:sz w:val="22"/>
          <w:szCs w:val="22"/>
        </w:rPr>
        <w:t xml:space="preserve"> </w:t>
      </w:r>
      <w:r w:rsidRPr="00DF4A50">
        <w:rPr>
          <w:rFonts w:eastAsia="Cambria"/>
          <w:w w:val="105"/>
          <w:sz w:val="22"/>
          <w:szCs w:val="22"/>
        </w:rPr>
        <w:t>work</w:t>
      </w:r>
      <w:r w:rsidRPr="00CC583B">
        <w:rPr>
          <w:rFonts w:eastAsia="Cambria"/>
          <w:w w:val="105"/>
          <w:sz w:val="22"/>
          <w:szCs w:val="22"/>
        </w:rPr>
        <w:t xml:space="preserve"> </w:t>
      </w:r>
      <w:r w:rsidRPr="00DF4A50">
        <w:rPr>
          <w:rFonts w:eastAsia="Cambria"/>
          <w:w w:val="105"/>
          <w:sz w:val="22"/>
          <w:szCs w:val="22"/>
        </w:rPr>
        <w:t>is</w:t>
      </w:r>
      <w:r w:rsidRPr="00CC583B">
        <w:rPr>
          <w:rFonts w:eastAsia="Cambria"/>
          <w:w w:val="105"/>
          <w:sz w:val="22"/>
          <w:szCs w:val="22"/>
        </w:rPr>
        <w:t xml:space="preserve"> </w:t>
      </w:r>
      <w:r w:rsidRPr="00DF4A50">
        <w:rPr>
          <w:rFonts w:eastAsia="Cambria"/>
          <w:w w:val="105"/>
          <w:sz w:val="22"/>
          <w:szCs w:val="22"/>
        </w:rPr>
        <w:t>carried</w:t>
      </w:r>
      <w:r w:rsidRPr="00CC583B">
        <w:rPr>
          <w:rFonts w:eastAsia="Cambria"/>
          <w:w w:val="105"/>
          <w:sz w:val="22"/>
          <w:szCs w:val="22"/>
        </w:rPr>
        <w:t xml:space="preserve"> </w:t>
      </w:r>
      <w:r w:rsidRPr="00DF4A50">
        <w:rPr>
          <w:rFonts w:eastAsia="Cambria"/>
          <w:w w:val="105"/>
          <w:sz w:val="22"/>
          <w:szCs w:val="22"/>
        </w:rPr>
        <w:t>out</w:t>
      </w:r>
      <w:r w:rsidRPr="00CC583B">
        <w:rPr>
          <w:rFonts w:eastAsia="Cambria"/>
          <w:w w:val="105"/>
          <w:sz w:val="22"/>
          <w:szCs w:val="22"/>
        </w:rPr>
        <w:t xml:space="preserve"> </w:t>
      </w:r>
      <w:r w:rsidRPr="00DF4A50">
        <w:rPr>
          <w:rFonts w:eastAsia="Cambria"/>
          <w:w w:val="105"/>
          <w:sz w:val="22"/>
          <w:szCs w:val="22"/>
        </w:rPr>
        <w:t>by</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Contractor.</w:t>
      </w:r>
      <w:r w:rsidRPr="00CC583B">
        <w:rPr>
          <w:rFonts w:eastAsia="Cambria"/>
          <w:w w:val="105"/>
          <w:sz w:val="22"/>
          <w:szCs w:val="22"/>
        </w:rPr>
        <w:t xml:space="preserve"> </w:t>
      </w:r>
      <w:r w:rsidRPr="00DF4A50">
        <w:rPr>
          <w:rFonts w:eastAsia="Cambria"/>
          <w:w w:val="105"/>
          <w:sz w:val="22"/>
          <w:szCs w:val="22"/>
        </w:rPr>
        <w:t>While</w:t>
      </w:r>
      <w:r w:rsidRPr="00CC583B">
        <w:rPr>
          <w:rFonts w:eastAsia="Cambria"/>
          <w:w w:val="105"/>
          <w:sz w:val="22"/>
          <w:szCs w:val="22"/>
        </w:rPr>
        <w:t xml:space="preserve"> </w:t>
      </w:r>
      <w:r w:rsidRPr="00DF4A50">
        <w:rPr>
          <w:rFonts w:eastAsia="Cambria"/>
          <w:w w:val="105"/>
          <w:sz w:val="22"/>
          <w:szCs w:val="22"/>
        </w:rPr>
        <w:t>working</w:t>
      </w:r>
      <w:r w:rsidRPr="00CC583B">
        <w:rPr>
          <w:rFonts w:eastAsia="Cambria"/>
          <w:w w:val="105"/>
          <w:sz w:val="22"/>
          <w:szCs w:val="22"/>
        </w:rPr>
        <w:t xml:space="preserve"> </w:t>
      </w:r>
      <w:r w:rsidRPr="00DF4A50">
        <w:rPr>
          <w:rFonts w:eastAsia="Cambria"/>
          <w:w w:val="105"/>
          <w:sz w:val="22"/>
          <w:szCs w:val="22"/>
        </w:rPr>
        <w:t>on</w:t>
      </w:r>
      <w:r w:rsidRPr="00CC583B">
        <w:rPr>
          <w:rFonts w:eastAsia="Cambria"/>
          <w:w w:val="105"/>
          <w:sz w:val="22"/>
          <w:szCs w:val="22"/>
        </w:rPr>
        <w:t xml:space="preserve"> </w:t>
      </w:r>
      <w:r w:rsidRPr="00DF4A50">
        <w:rPr>
          <w:rFonts w:eastAsia="Cambria"/>
          <w:w w:val="105"/>
          <w:sz w:val="22"/>
          <w:szCs w:val="22"/>
        </w:rPr>
        <w:t>electric lines/equipment,</w:t>
      </w:r>
      <w:r w:rsidRPr="00CC583B">
        <w:rPr>
          <w:rFonts w:eastAsia="Cambria"/>
          <w:w w:val="105"/>
          <w:sz w:val="22"/>
          <w:szCs w:val="22"/>
        </w:rPr>
        <w:t xml:space="preserve"> </w:t>
      </w:r>
      <w:r w:rsidRPr="00DF4A50">
        <w:rPr>
          <w:rFonts w:eastAsia="Cambria"/>
          <w:w w:val="105"/>
          <w:sz w:val="22"/>
          <w:szCs w:val="22"/>
        </w:rPr>
        <w:t>whether</w:t>
      </w:r>
      <w:r w:rsidRPr="00CC583B">
        <w:rPr>
          <w:rFonts w:eastAsia="Cambria"/>
          <w:w w:val="105"/>
          <w:sz w:val="22"/>
          <w:szCs w:val="22"/>
        </w:rPr>
        <w:t xml:space="preserve"> </w:t>
      </w:r>
      <w:r w:rsidRPr="00DF4A50">
        <w:rPr>
          <w:rFonts w:eastAsia="Cambria"/>
          <w:w w:val="105"/>
          <w:sz w:val="22"/>
          <w:szCs w:val="22"/>
        </w:rPr>
        <w:t>live</w:t>
      </w:r>
      <w:r w:rsidRPr="00CC583B">
        <w:rPr>
          <w:rFonts w:eastAsia="Cambria"/>
          <w:w w:val="105"/>
          <w:sz w:val="22"/>
          <w:szCs w:val="22"/>
        </w:rPr>
        <w:t xml:space="preserve"> </w:t>
      </w:r>
      <w:r w:rsidRPr="00DF4A50">
        <w:rPr>
          <w:rFonts w:eastAsia="Cambria"/>
          <w:w w:val="105"/>
          <w:sz w:val="22"/>
          <w:szCs w:val="22"/>
        </w:rPr>
        <w:t>or</w:t>
      </w:r>
      <w:r w:rsidRPr="00CC583B">
        <w:rPr>
          <w:rFonts w:eastAsia="Cambria"/>
          <w:w w:val="105"/>
          <w:sz w:val="22"/>
          <w:szCs w:val="22"/>
        </w:rPr>
        <w:t xml:space="preserve"> </w:t>
      </w:r>
      <w:r w:rsidRPr="00DF4A50">
        <w:rPr>
          <w:rFonts w:eastAsia="Cambria"/>
          <w:w w:val="105"/>
          <w:sz w:val="22"/>
          <w:szCs w:val="22"/>
        </w:rPr>
        <w:t>dead,</w:t>
      </w:r>
      <w:r w:rsidRPr="00CC583B">
        <w:rPr>
          <w:rFonts w:eastAsia="Cambria"/>
          <w:w w:val="105"/>
          <w:sz w:val="22"/>
          <w:szCs w:val="22"/>
        </w:rPr>
        <w:t xml:space="preserve"> </w:t>
      </w:r>
      <w:r w:rsidRPr="00DF4A50">
        <w:rPr>
          <w:rFonts w:eastAsia="Cambria"/>
          <w:w w:val="105"/>
          <w:sz w:val="22"/>
          <w:szCs w:val="22"/>
        </w:rPr>
        <w:t>suitable</w:t>
      </w:r>
      <w:r w:rsidRPr="00CC583B">
        <w:rPr>
          <w:rFonts w:eastAsia="Cambria"/>
          <w:w w:val="105"/>
          <w:sz w:val="22"/>
          <w:szCs w:val="22"/>
        </w:rPr>
        <w:t xml:space="preserve"> </w:t>
      </w:r>
      <w:r w:rsidRPr="00DF4A50">
        <w:rPr>
          <w:rFonts w:eastAsia="Cambria"/>
          <w:w w:val="105"/>
          <w:sz w:val="22"/>
          <w:szCs w:val="22"/>
        </w:rPr>
        <w:t>type</w:t>
      </w:r>
      <w:r w:rsidRPr="00CC583B">
        <w:rPr>
          <w:rFonts w:eastAsia="Cambria"/>
          <w:w w:val="105"/>
          <w:sz w:val="22"/>
          <w:szCs w:val="22"/>
        </w:rPr>
        <w:t xml:space="preserve"> </w:t>
      </w:r>
      <w:r w:rsidRPr="00DF4A50">
        <w:rPr>
          <w:rFonts w:eastAsia="Cambria"/>
          <w:w w:val="105"/>
          <w:sz w:val="22"/>
          <w:szCs w:val="22"/>
        </w:rPr>
        <w:t>and</w:t>
      </w:r>
      <w:r w:rsidRPr="00CC583B">
        <w:rPr>
          <w:rFonts w:eastAsia="Cambria"/>
          <w:w w:val="105"/>
          <w:sz w:val="22"/>
          <w:szCs w:val="22"/>
        </w:rPr>
        <w:t xml:space="preserve"> </w:t>
      </w:r>
      <w:r w:rsidRPr="00DF4A50">
        <w:rPr>
          <w:rFonts w:eastAsia="Cambria"/>
          <w:w w:val="105"/>
          <w:sz w:val="22"/>
          <w:szCs w:val="22"/>
        </w:rPr>
        <w:t>sufficient</w:t>
      </w:r>
      <w:r w:rsidRPr="00CC583B">
        <w:rPr>
          <w:rFonts w:eastAsia="Cambria"/>
          <w:w w:val="105"/>
          <w:sz w:val="22"/>
          <w:szCs w:val="22"/>
        </w:rPr>
        <w:t xml:space="preserve"> </w:t>
      </w:r>
      <w:r w:rsidRPr="00DF4A50">
        <w:rPr>
          <w:rFonts w:eastAsia="Cambria"/>
          <w:w w:val="105"/>
          <w:sz w:val="22"/>
          <w:szCs w:val="22"/>
        </w:rPr>
        <w:t>quantity</w:t>
      </w:r>
      <w:r w:rsidRPr="00CC583B">
        <w:rPr>
          <w:rFonts w:eastAsia="Cambria"/>
          <w:w w:val="105"/>
          <w:sz w:val="22"/>
          <w:szCs w:val="22"/>
        </w:rPr>
        <w:t xml:space="preserve"> </w:t>
      </w:r>
      <w:r w:rsidRPr="00DF4A50">
        <w:rPr>
          <w:rFonts w:eastAsia="Cambria"/>
          <w:w w:val="105"/>
          <w:sz w:val="22"/>
          <w:szCs w:val="22"/>
        </w:rPr>
        <w:t>of</w:t>
      </w:r>
      <w:r w:rsidRPr="00CC583B">
        <w:rPr>
          <w:rFonts w:eastAsia="Cambria"/>
          <w:w w:val="105"/>
          <w:sz w:val="22"/>
          <w:szCs w:val="22"/>
        </w:rPr>
        <w:t xml:space="preserve"> </w:t>
      </w:r>
      <w:r w:rsidRPr="00DF4A50">
        <w:rPr>
          <w:rFonts w:eastAsia="Cambria"/>
          <w:w w:val="105"/>
          <w:sz w:val="22"/>
          <w:szCs w:val="22"/>
        </w:rPr>
        <w:t>tools</w:t>
      </w:r>
      <w:r w:rsidRPr="00CC583B">
        <w:rPr>
          <w:rFonts w:eastAsia="Cambria"/>
          <w:w w:val="105"/>
          <w:sz w:val="22"/>
          <w:szCs w:val="22"/>
        </w:rPr>
        <w:t xml:space="preserve"> </w:t>
      </w:r>
      <w:r w:rsidRPr="00DF4A50">
        <w:rPr>
          <w:rFonts w:eastAsia="Cambria"/>
          <w:w w:val="105"/>
          <w:sz w:val="22"/>
          <w:szCs w:val="22"/>
        </w:rPr>
        <w:t>will</w:t>
      </w:r>
      <w:r w:rsidRPr="00CC583B">
        <w:rPr>
          <w:rFonts w:eastAsia="Cambria"/>
          <w:w w:val="105"/>
          <w:sz w:val="22"/>
          <w:szCs w:val="22"/>
        </w:rPr>
        <w:t xml:space="preserve"> </w:t>
      </w:r>
      <w:r w:rsidRPr="00DF4A50">
        <w:rPr>
          <w:rFonts w:eastAsia="Cambria"/>
          <w:w w:val="105"/>
          <w:sz w:val="22"/>
          <w:szCs w:val="22"/>
        </w:rPr>
        <w:t>have</w:t>
      </w:r>
      <w:r w:rsidRPr="00CC583B">
        <w:rPr>
          <w:rFonts w:eastAsia="Cambria"/>
          <w:w w:val="105"/>
          <w:sz w:val="22"/>
          <w:szCs w:val="22"/>
        </w:rPr>
        <w:t xml:space="preserve"> </w:t>
      </w:r>
      <w:r w:rsidRPr="00DF4A50">
        <w:rPr>
          <w:rFonts w:eastAsia="Cambria"/>
          <w:w w:val="105"/>
          <w:sz w:val="22"/>
          <w:szCs w:val="22"/>
        </w:rPr>
        <w:t>to</w:t>
      </w:r>
      <w:r w:rsidRPr="00CC583B">
        <w:rPr>
          <w:rFonts w:eastAsia="Cambria"/>
          <w:w w:val="105"/>
          <w:sz w:val="22"/>
          <w:szCs w:val="22"/>
        </w:rPr>
        <w:t xml:space="preserve"> </w:t>
      </w:r>
      <w:r w:rsidRPr="00DF4A50">
        <w:rPr>
          <w:rFonts w:eastAsia="Cambria"/>
          <w:w w:val="105"/>
          <w:sz w:val="22"/>
          <w:szCs w:val="22"/>
        </w:rPr>
        <w:t>he</w:t>
      </w:r>
      <w:r w:rsidRPr="00CC583B">
        <w:rPr>
          <w:rFonts w:eastAsia="Cambria"/>
          <w:w w:val="105"/>
          <w:sz w:val="22"/>
          <w:szCs w:val="22"/>
        </w:rPr>
        <w:t xml:space="preserve"> </w:t>
      </w:r>
      <w:r w:rsidRPr="00DF4A50">
        <w:rPr>
          <w:rFonts w:eastAsia="Cambria"/>
          <w:w w:val="105"/>
          <w:sz w:val="22"/>
          <w:szCs w:val="22"/>
        </w:rPr>
        <w:t>provided</w:t>
      </w:r>
      <w:r w:rsidRPr="00CC583B">
        <w:rPr>
          <w:rFonts w:eastAsia="Cambria"/>
          <w:w w:val="105"/>
          <w:sz w:val="22"/>
          <w:szCs w:val="22"/>
        </w:rPr>
        <w:t xml:space="preserve"> </w:t>
      </w:r>
      <w:r w:rsidR="00855DFD" w:rsidRPr="00DF4A50">
        <w:rPr>
          <w:rFonts w:eastAsia="Cambria"/>
          <w:w w:val="105"/>
          <w:sz w:val="22"/>
          <w:szCs w:val="22"/>
        </w:rPr>
        <w:t xml:space="preserve">by </w:t>
      </w:r>
      <w:r w:rsidR="00855DFD" w:rsidRPr="00CC583B">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Contractor</w:t>
      </w:r>
      <w:r w:rsidRPr="00CC583B">
        <w:rPr>
          <w:rFonts w:eastAsia="Cambria"/>
          <w:w w:val="105"/>
          <w:sz w:val="22"/>
          <w:szCs w:val="22"/>
        </w:rPr>
        <w:t xml:space="preserve"> </w:t>
      </w:r>
      <w:r w:rsidRPr="00DF4A50">
        <w:rPr>
          <w:rFonts w:eastAsia="Cambria"/>
          <w:w w:val="105"/>
          <w:sz w:val="22"/>
          <w:szCs w:val="22"/>
        </w:rPr>
        <w:t>to</w:t>
      </w:r>
      <w:r w:rsidRPr="00CC583B">
        <w:rPr>
          <w:rFonts w:eastAsia="Cambria"/>
          <w:w w:val="105"/>
          <w:sz w:val="22"/>
          <w:szCs w:val="22"/>
        </w:rPr>
        <w:t xml:space="preserve"> </w:t>
      </w:r>
      <w:r w:rsidRPr="00DF4A50">
        <w:rPr>
          <w:rFonts w:eastAsia="Cambria"/>
          <w:w w:val="105"/>
          <w:sz w:val="22"/>
          <w:szCs w:val="22"/>
        </w:rPr>
        <w:t>electricians/workmen/officers.</w:t>
      </w:r>
    </w:p>
    <w:p w:rsidR="005A48C5" w:rsidRPr="00DF4A50" w:rsidRDefault="005A48C5">
      <w:pPr>
        <w:widowControl w:val="0"/>
        <w:autoSpaceDE w:val="0"/>
        <w:autoSpaceDN w:val="0"/>
        <w:spacing w:before="6"/>
        <w:rPr>
          <w:rFonts w:eastAsia="Cambria"/>
          <w:sz w:val="22"/>
          <w:szCs w:val="22"/>
        </w:rPr>
      </w:pPr>
    </w:p>
    <w:p w:rsidR="005A48C5" w:rsidRPr="00CC583B" w:rsidRDefault="00D11752">
      <w:pPr>
        <w:widowControl w:val="0"/>
        <w:numPr>
          <w:ilvl w:val="3"/>
          <w:numId w:val="19"/>
        </w:numPr>
        <w:tabs>
          <w:tab w:val="left" w:pos="1289"/>
        </w:tabs>
        <w:autoSpaceDE w:val="0"/>
        <w:autoSpaceDN w:val="0"/>
        <w:spacing w:line="254" w:lineRule="auto"/>
        <w:ind w:right="1605"/>
        <w:jc w:val="both"/>
        <w:rPr>
          <w:rFonts w:eastAsia="Cambria"/>
          <w:w w:val="105"/>
          <w:sz w:val="22"/>
          <w:szCs w:val="22"/>
        </w:rPr>
      </w:pPr>
      <w:r w:rsidRPr="00DF4A50">
        <w:rPr>
          <w:rFonts w:eastAsia="Cambria"/>
          <w:w w:val="105"/>
          <w:sz w:val="22"/>
          <w:szCs w:val="22"/>
        </w:rPr>
        <w:t>The</w:t>
      </w:r>
      <w:r w:rsidRPr="00DF4A50">
        <w:rPr>
          <w:rFonts w:eastAsia="Cambria"/>
          <w:spacing w:val="1"/>
          <w:w w:val="105"/>
          <w:sz w:val="22"/>
          <w:szCs w:val="22"/>
        </w:rPr>
        <w:t xml:space="preserve"> </w:t>
      </w:r>
      <w:r w:rsidRPr="00DF4A50">
        <w:rPr>
          <w:rFonts w:eastAsia="Cambria"/>
          <w:w w:val="105"/>
          <w:sz w:val="22"/>
          <w:szCs w:val="22"/>
        </w:rPr>
        <w:t>Contractors</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employ</w:t>
      </w:r>
      <w:r w:rsidRPr="00CC583B">
        <w:rPr>
          <w:rFonts w:eastAsia="Cambria"/>
          <w:w w:val="105"/>
          <w:sz w:val="22"/>
          <w:szCs w:val="22"/>
        </w:rPr>
        <w:t xml:space="preserve"> </w:t>
      </w:r>
      <w:r w:rsidRPr="00DF4A50">
        <w:rPr>
          <w:rFonts w:eastAsia="Cambria"/>
          <w:w w:val="105"/>
          <w:sz w:val="22"/>
          <w:szCs w:val="22"/>
        </w:rPr>
        <w:t>necessary</w:t>
      </w:r>
      <w:r w:rsidRPr="00CC583B">
        <w:rPr>
          <w:rFonts w:eastAsia="Cambria"/>
          <w:w w:val="105"/>
          <w:sz w:val="22"/>
          <w:szCs w:val="22"/>
        </w:rPr>
        <w:t xml:space="preserve"> </w:t>
      </w:r>
      <w:r w:rsidRPr="00DF4A50">
        <w:rPr>
          <w:rFonts w:eastAsia="Cambria"/>
          <w:w w:val="105"/>
          <w:sz w:val="22"/>
          <w:szCs w:val="22"/>
        </w:rPr>
        <w:t>number</w:t>
      </w:r>
      <w:r w:rsidRPr="00CC583B">
        <w:rPr>
          <w:rFonts w:eastAsia="Cambria"/>
          <w:w w:val="105"/>
          <w:sz w:val="22"/>
          <w:szCs w:val="22"/>
        </w:rPr>
        <w:t xml:space="preserve"> </w:t>
      </w:r>
      <w:r w:rsidRPr="00DF4A50">
        <w:rPr>
          <w:rFonts w:eastAsia="Cambria"/>
          <w:w w:val="105"/>
          <w:sz w:val="22"/>
          <w:szCs w:val="22"/>
        </w:rPr>
        <w:t>of</w:t>
      </w:r>
      <w:r w:rsidRPr="00CC583B">
        <w:rPr>
          <w:rFonts w:eastAsia="Cambria"/>
          <w:w w:val="105"/>
          <w:sz w:val="22"/>
          <w:szCs w:val="22"/>
        </w:rPr>
        <w:t xml:space="preserve"> </w:t>
      </w:r>
      <w:r w:rsidRPr="00DF4A50">
        <w:rPr>
          <w:rFonts w:eastAsia="Cambria"/>
          <w:w w:val="105"/>
          <w:sz w:val="22"/>
          <w:szCs w:val="22"/>
        </w:rPr>
        <w:t>qualified,</w:t>
      </w:r>
      <w:r w:rsidRPr="00855DFD">
        <w:rPr>
          <w:rFonts w:eastAsia="Cambria"/>
          <w:w w:val="105"/>
          <w:sz w:val="22"/>
          <w:szCs w:val="22"/>
        </w:rPr>
        <w:t xml:space="preserve"> </w:t>
      </w:r>
      <w:r w:rsidR="00855DFD" w:rsidRPr="00DF4A50">
        <w:rPr>
          <w:rFonts w:eastAsia="Cambria"/>
          <w:w w:val="105"/>
          <w:sz w:val="22"/>
          <w:szCs w:val="22"/>
        </w:rPr>
        <w:t>full</w:t>
      </w:r>
      <w:r w:rsidR="00855DFD" w:rsidRPr="00855DFD">
        <w:rPr>
          <w:rFonts w:eastAsia="Cambria"/>
          <w:w w:val="105"/>
          <w:sz w:val="22"/>
          <w:szCs w:val="22"/>
        </w:rPr>
        <w:t>-time</w:t>
      </w:r>
      <w:r w:rsidRPr="00DF4A50">
        <w:rPr>
          <w:rFonts w:eastAsia="Cambria"/>
          <w:w w:val="105"/>
          <w:sz w:val="22"/>
          <w:szCs w:val="22"/>
        </w:rPr>
        <w:t xml:space="preserve"> electricians/electrical supervisors to maintain his temporary</w:t>
      </w:r>
      <w:r w:rsidRPr="00CC583B">
        <w:rPr>
          <w:rFonts w:eastAsia="Cambria"/>
          <w:w w:val="105"/>
          <w:sz w:val="22"/>
          <w:szCs w:val="22"/>
        </w:rPr>
        <w:t xml:space="preserve"> </w:t>
      </w:r>
      <w:r w:rsidRPr="00DF4A50">
        <w:rPr>
          <w:rFonts w:eastAsia="Cambria"/>
          <w:w w:val="105"/>
          <w:sz w:val="22"/>
          <w:szCs w:val="22"/>
        </w:rPr>
        <w:t>electrical</w:t>
      </w:r>
      <w:r w:rsidRPr="00CC583B">
        <w:rPr>
          <w:rFonts w:eastAsia="Cambria"/>
          <w:w w:val="105"/>
          <w:sz w:val="22"/>
          <w:szCs w:val="22"/>
        </w:rPr>
        <w:t xml:space="preserve"> </w:t>
      </w:r>
      <w:r w:rsidRPr="00DF4A50">
        <w:rPr>
          <w:rFonts w:eastAsia="Cambria"/>
          <w:w w:val="105"/>
          <w:sz w:val="22"/>
          <w:szCs w:val="22"/>
        </w:rPr>
        <w:t>installation.</w:t>
      </w:r>
    </w:p>
    <w:p w:rsidR="005A48C5" w:rsidRPr="00DF4A50" w:rsidRDefault="005A48C5">
      <w:pPr>
        <w:widowControl w:val="0"/>
        <w:autoSpaceDE w:val="0"/>
        <w:autoSpaceDN w:val="0"/>
        <w:spacing w:before="5"/>
        <w:rPr>
          <w:rFonts w:eastAsia="Cambria"/>
          <w:sz w:val="22"/>
          <w:szCs w:val="22"/>
        </w:rPr>
      </w:pPr>
    </w:p>
    <w:p w:rsidR="005A48C5" w:rsidRPr="00DF4A50" w:rsidRDefault="00D11752" w:rsidP="00D17AC0">
      <w:pPr>
        <w:widowControl w:val="0"/>
        <w:numPr>
          <w:ilvl w:val="3"/>
          <w:numId w:val="19"/>
        </w:numPr>
        <w:tabs>
          <w:tab w:val="left" w:pos="1289"/>
        </w:tabs>
        <w:autoSpaceDE w:val="0"/>
        <w:autoSpaceDN w:val="0"/>
        <w:spacing w:before="64" w:line="254" w:lineRule="auto"/>
        <w:ind w:right="1600"/>
        <w:jc w:val="both"/>
        <w:rPr>
          <w:rFonts w:eastAsia="Cambria"/>
          <w:w w:val="105"/>
          <w:sz w:val="22"/>
          <w:szCs w:val="22"/>
        </w:rPr>
      </w:pPr>
      <w:r w:rsidRPr="00DF4A50">
        <w:rPr>
          <w:rFonts w:eastAsia="Cambria"/>
          <w:w w:val="105"/>
          <w:sz w:val="22"/>
          <w:szCs w:val="22"/>
        </w:rPr>
        <w:t>The</w:t>
      </w:r>
      <w:r w:rsidRPr="00DF4A50">
        <w:rPr>
          <w:rFonts w:eastAsia="Cambria"/>
          <w:spacing w:val="1"/>
          <w:w w:val="105"/>
          <w:sz w:val="22"/>
          <w:szCs w:val="22"/>
        </w:rPr>
        <w:t xml:space="preserve"> </w:t>
      </w:r>
      <w:r w:rsidRPr="00DF4A50">
        <w:rPr>
          <w:rFonts w:eastAsia="Cambria"/>
          <w:w w:val="105"/>
          <w:sz w:val="22"/>
          <w:szCs w:val="22"/>
        </w:rPr>
        <w:t>Contractor</w:t>
      </w:r>
      <w:r w:rsidRPr="00CC583B">
        <w:rPr>
          <w:rFonts w:eastAsia="Cambria"/>
          <w:w w:val="105"/>
          <w:sz w:val="22"/>
          <w:szCs w:val="22"/>
        </w:rPr>
        <w:t xml:space="preserve"> </w:t>
      </w:r>
      <w:r w:rsidRPr="00F05397">
        <w:rPr>
          <w:rFonts w:eastAsia="Cambria"/>
          <w:w w:val="105"/>
          <w:sz w:val="22"/>
          <w:szCs w:val="22"/>
        </w:rPr>
        <w:t>employing</w:t>
      </w:r>
      <w:r w:rsidRPr="00CC583B">
        <w:rPr>
          <w:rFonts w:eastAsia="Cambria"/>
          <w:w w:val="105"/>
          <w:sz w:val="22"/>
          <w:szCs w:val="22"/>
        </w:rPr>
        <w:t xml:space="preserve"> </w:t>
      </w:r>
      <w:r w:rsidRPr="00F05397">
        <w:rPr>
          <w:rFonts w:eastAsia="Cambria"/>
          <w:w w:val="105"/>
          <w:sz w:val="22"/>
          <w:szCs w:val="22"/>
        </w:rPr>
        <w:t>more</w:t>
      </w:r>
      <w:r w:rsidRPr="00CC583B">
        <w:rPr>
          <w:rFonts w:eastAsia="Cambria"/>
          <w:w w:val="105"/>
          <w:sz w:val="22"/>
          <w:szCs w:val="22"/>
        </w:rPr>
        <w:t xml:space="preserve"> </w:t>
      </w:r>
      <w:r w:rsidRPr="00F05397">
        <w:rPr>
          <w:rFonts w:eastAsia="Cambria"/>
          <w:w w:val="105"/>
          <w:sz w:val="22"/>
          <w:szCs w:val="22"/>
        </w:rPr>
        <w:t>than</w:t>
      </w:r>
      <w:r w:rsidRPr="00F05397">
        <w:rPr>
          <w:rFonts w:eastAsia="Cambria"/>
          <w:spacing w:val="1"/>
          <w:w w:val="105"/>
          <w:sz w:val="22"/>
          <w:szCs w:val="22"/>
        </w:rPr>
        <w:t xml:space="preserve"> </w:t>
      </w:r>
      <w:r w:rsidRPr="00F05397">
        <w:rPr>
          <w:rFonts w:eastAsia="Cambria"/>
          <w:b/>
          <w:bCs/>
          <w:w w:val="105"/>
          <w:sz w:val="22"/>
          <w:szCs w:val="22"/>
        </w:rPr>
        <w:t>250</w:t>
      </w:r>
      <w:r w:rsidRPr="00F05397">
        <w:rPr>
          <w:rFonts w:eastAsia="Cambria"/>
          <w:b/>
          <w:bCs/>
          <w:spacing w:val="1"/>
          <w:w w:val="105"/>
          <w:sz w:val="22"/>
          <w:szCs w:val="22"/>
        </w:rPr>
        <w:t xml:space="preserve"> </w:t>
      </w:r>
      <w:r w:rsidRPr="00F05397">
        <w:rPr>
          <w:rFonts w:eastAsia="Cambria"/>
          <w:b/>
          <w:bCs/>
          <w:w w:val="105"/>
          <w:sz w:val="22"/>
          <w:szCs w:val="22"/>
        </w:rPr>
        <w:t>workmen</w:t>
      </w:r>
      <w:r w:rsidRPr="00F05397">
        <w:rPr>
          <w:rFonts w:eastAsia="Cambria"/>
          <w:spacing w:val="1"/>
          <w:w w:val="105"/>
          <w:sz w:val="22"/>
          <w:szCs w:val="22"/>
        </w:rPr>
        <w:t xml:space="preserve"> </w:t>
      </w:r>
      <w:r w:rsidRPr="00F05397">
        <w:rPr>
          <w:rFonts w:eastAsia="Cambria"/>
          <w:w w:val="105"/>
          <w:sz w:val="22"/>
          <w:szCs w:val="22"/>
        </w:rPr>
        <w:t>whether</w:t>
      </w:r>
      <w:r w:rsidRPr="00CC583B">
        <w:rPr>
          <w:rFonts w:eastAsia="Cambria"/>
          <w:w w:val="105"/>
          <w:sz w:val="22"/>
          <w:szCs w:val="22"/>
        </w:rPr>
        <w:t xml:space="preserve"> </w:t>
      </w:r>
      <w:r w:rsidRPr="00F05397">
        <w:rPr>
          <w:rFonts w:eastAsia="Cambria"/>
          <w:w w:val="105"/>
          <w:sz w:val="22"/>
          <w:szCs w:val="22"/>
        </w:rPr>
        <w:t>temporary,</w:t>
      </w:r>
      <w:r w:rsidRPr="00CC583B">
        <w:rPr>
          <w:rFonts w:eastAsia="Cambria"/>
          <w:w w:val="105"/>
          <w:sz w:val="22"/>
          <w:szCs w:val="22"/>
        </w:rPr>
        <w:t xml:space="preserve"> </w:t>
      </w:r>
      <w:r w:rsidRPr="00F05397">
        <w:rPr>
          <w:rFonts w:eastAsia="Cambria"/>
          <w:w w:val="105"/>
          <w:sz w:val="22"/>
          <w:szCs w:val="22"/>
        </w:rPr>
        <w:t>casual,</w:t>
      </w:r>
      <w:r w:rsidRPr="00CC583B">
        <w:rPr>
          <w:rFonts w:eastAsia="Cambria"/>
          <w:w w:val="105"/>
          <w:sz w:val="22"/>
          <w:szCs w:val="22"/>
        </w:rPr>
        <w:t xml:space="preserve"> </w:t>
      </w:r>
      <w:r w:rsidRPr="00F05397">
        <w:rPr>
          <w:rFonts w:eastAsia="Cambria"/>
          <w:w w:val="105"/>
          <w:sz w:val="22"/>
          <w:szCs w:val="22"/>
        </w:rPr>
        <w:t>probationer,</w:t>
      </w:r>
      <w:r w:rsidRPr="00CC583B">
        <w:rPr>
          <w:rFonts w:eastAsia="Cambria"/>
          <w:w w:val="105"/>
          <w:sz w:val="22"/>
          <w:szCs w:val="22"/>
        </w:rPr>
        <w:t xml:space="preserve"> </w:t>
      </w:r>
      <w:r w:rsidRPr="00F05397">
        <w:rPr>
          <w:rFonts w:eastAsia="Cambria"/>
          <w:w w:val="105"/>
          <w:sz w:val="22"/>
          <w:szCs w:val="22"/>
        </w:rPr>
        <w:t>regular</w:t>
      </w:r>
      <w:r w:rsidRPr="00CC583B">
        <w:rPr>
          <w:rFonts w:eastAsia="Cambria"/>
          <w:w w:val="105"/>
          <w:sz w:val="22"/>
          <w:szCs w:val="22"/>
        </w:rPr>
        <w:t xml:space="preserve"> </w:t>
      </w:r>
      <w:r w:rsidRPr="00DF4A50">
        <w:rPr>
          <w:rFonts w:eastAsia="Cambria"/>
          <w:w w:val="105"/>
          <w:sz w:val="22"/>
          <w:szCs w:val="22"/>
        </w:rPr>
        <w:t>or</w:t>
      </w:r>
      <w:r w:rsidRPr="00CC583B">
        <w:rPr>
          <w:rFonts w:eastAsia="Cambria"/>
          <w:w w:val="105"/>
          <w:sz w:val="22"/>
          <w:szCs w:val="22"/>
        </w:rPr>
        <w:t xml:space="preserve"> </w:t>
      </w:r>
      <w:r w:rsidRPr="00DF4A50">
        <w:rPr>
          <w:rFonts w:eastAsia="Cambria"/>
          <w:w w:val="105"/>
          <w:sz w:val="22"/>
          <w:szCs w:val="22"/>
        </w:rPr>
        <w:t>permanent</w:t>
      </w:r>
      <w:r w:rsidRPr="00CC583B">
        <w:rPr>
          <w:rFonts w:eastAsia="Cambria"/>
          <w:w w:val="105"/>
          <w:sz w:val="22"/>
          <w:szCs w:val="22"/>
        </w:rPr>
        <w:t xml:space="preserve"> </w:t>
      </w:r>
      <w:r w:rsidRPr="00DF4A50">
        <w:rPr>
          <w:rFonts w:eastAsia="Cambria"/>
          <w:w w:val="105"/>
          <w:sz w:val="22"/>
          <w:szCs w:val="22"/>
        </w:rPr>
        <w:t>or</w:t>
      </w:r>
      <w:r w:rsidRPr="00CC583B">
        <w:rPr>
          <w:rFonts w:eastAsia="Cambria"/>
          <w:w w:val="105"/>
          <w:sz w:val="22"/>
          <w:szCs w:val="22"/>
        </w:rPr>
        <w:t xml:space="preserve"> </w:t>
      </w:r>
      <w:r w:rsidRPr="00DF4A50">
        <w:rPr>
          <w:rFonts w:eastAsia="Cambria"/>
          <w:w w:val="105"/>
          <w:sz w:val="22"/>
          <w:szCs w:val="22"/>
        </w:rPr>
        <w:t>on</w:t>
      </w:r>
      <w:r w:rsidRPr="00CC583B">
        <w:rPr>
          <w:rFonts w:eastAsia="Cambria"/>
          <w:w w:val="105"/>
          <w:sz w:val="22"/>
          <w:szCs w:val="22"/>
        </w:rPr>
        <w:t xml:space="preserve"> </w:t>
      </w:r>
      <w:r w:rsidRPr="00DF4A50">
        <w:rPr>
          <w:rFonts w:eastAsia="Cambria"/>
          <w:w w:val="105"/>
          <w:sz w:val="22"/>
          <w:szCs w:val="22"/>
        </w:rPr>
        <w:t>contract,</w:t>
      </w:r>
      <w:r w:rsidR="00D17AC0" w:rsidRPr="00DF4A50">
        <w:rPr>
          <w:rFonts w:eastAsia="Cambria"/>
          <w:w w:val="105"/>
          <w:sz w:val="22"/>
          <w:szCs w:val="22"/>
        </w:rPr>
        <w:t xml:space="preserve"> </w:t>
      </w:r>
      <w:r w:rsidRPr="00DF4A50">
        <w:rPr>
          <w:rFonts w:eastAsia="Cambria"/>
          <w:w w:val="105"/>
          <w:sz w:val="22"/>
          <w:szCs w:val="22"/>
        </w:rPr>
        <w:t>shall employ at least one full time officer exclusively as safety officer to supervise safety aspects of the equipment and workmen, who will coordinate with the Project Safety Officer. In case of work being carried out through Sub-Contractors, the Sub-</w:t>
      </w:r>
      <w:proofErr w:type="spellStart"/>
      <w:r w:rsidRPr="00DF4A50">
        <w:rPr>
          <w:rFonts w:eastAsia="Cambria"/>
          <w:w w:val="105"/>
          <w:sz w:val="22"/>
          <w:szCs w:val="22"/>
        </w:rPr>
        <w:t>Contractor‟s</w:t>
      </w:r>
      <w:proofErr w:type="spellEnd"/>
      <w:r w:rsidRPr="00DF4A50">
        <w:rPr>
          <w:rFonts w:eastAsia="Cambria"/>
          <w:w w:val="105"/>
          <w:sz w:val="22"/>
          <w:szCs w:val="22"/>
        </w:rPr>
        <w:t xml:space="preserve"> workmen/employees will also be considered as the </w:t>
      </w:r>
      <w:proofErr w:type="spellStart"/>
      <w:r w:rsidRPr="00DF4A50">
        <w:rPr>
          <w:rFonts w:eastAsia="Cambria"/>
          <w:w w:val="105"/>
          <w:sz w:val="22"/>
          <w:szCs w:val="22"/>
        </w:rPr>
        <w:t>Contractor‟s</w:t>
      </w:r>
      <w:proofErr w:type="spellEnd"/>
      <w:r w:rsidRPr="00DF4A50">
        <w:rPr>
          <w:rFonts w:eastAsia="Cambria"/>
          <w:w w:val="105"/>
          <w:sz w:val="22"/>
          <w:szCs w:val="22"/>
        </w:rPr>
        <w:t xml:space="preserve"> employees/workmen for the above purpose.</w:t>
      </w:r>
    </w:p>
    <w:p w:rsidR="005A48C5" w:rsidRPr="00DF4A50" w:rsidRDefault="005A48C5">
      <w:pPr>
        <w:widowControl w:val="0"/>
        <w:autoSpaceDE w:val="0"/>
        <w:autoSpaceDN w:val="0"/>
        <w:spacing w:before="6"/>
        <w:rPr>
          <w:rFonts w:eastAsia="Cambria"/>
          <w:sz w:val="22"/>
          <w:szCs w:val="22"/>
        </w:rPr>
      </w:pPr>
    </w:p>
    <w:p w:rsidR="005A48C5" w:rsidRPr="00CC583B" w:rsidRDefault="00D11752">
      <w:pPr>
        <w:widowControl w:val="0"/>
        <w:autoSpaceDE w:val="0"/>
        <w:autoSpaceDN w:val="0"/>
        <w:spacing w:line="254" w:lineRule="auto"/>
        <w:ind w:left="1288" w:right="1611"/>
        <w:jc w:val="both"/>
        <w:rPr>
          <w:rFonts w:eastAsia="Cambria"/>
          <w:w w:val="105"/>
          <w:sz w:val="22"/>
          <w:szCs w:val="22"/>
        </w:rPr>
      </w:pPr>
      <w:r w:rsidRPr="00DF4A50">
        <w:rPr>
          <w:rFonts w:eastAsia="Cambria"/>
          <w:sz w:val="22"/>
          <w:szCs w:val="22"/>
        </w:rPr>
        <w:t>The</w:t>
      </w:r>
      <w:r w:rsidRPr="00DF4A50">
        <w:rPr>
          <w:rFonts w:eastAsia="Cambria"/>
          <w:spacing w:val="1"/>
          <w:sz w:val="22"/>
          <w:szCs w:val="22"/>
        </w:rPr>
        <w:t xml:space="preserve"> </w:t>
      </w:r>
      <w:r w:rsidRPr="00CC583B">
        <w:rPr>
          <w:rFonts w:eastAsia="Cambria"/>
          <w:w w:val="105"/>
          <w:sz w:val="22"/>
          <w:szCs w:val="22"/>
        </w:rPr>
        <w:t xml:space="preserve">Contractor shall deploy one dedicated Safety Staff(s) for every 200 </w:t>
      </w:r>
      <w:proofErr w:type="spellStart"/>
      <w:r w:rsidRPr="00CC583B">
        <w:rPr>
          <w:rFonts w:eastAsia="Cambria"/>
          <w:w w:val="105"/>
          <w:sz w:val="22"/>
          <w:szCs w:val="22"/>
        </w:rPr>
        <w:t>kms</w:t>
      </w:r>
      <w:proofErr w:type="spellEnd"/>
      <w:r w:rsidRPr="00CC583B">
        <w:rPr>
          <w:rFonts w:eastAsia="Cambria"/>
          <w:w w:val="105"/>
          <w:sz w:val="22"/>
          <w:szCs w:val="22"/>
        </w:rPr>
        <w:t xml:space="preserve"> of a Transmission Line Project.</w:t>
      </w:r>
    </w:p>
    <w:p w:rsidR="005A48C5" w:rsidRPr="00DF4A50" w:rsidRDefault="005A48C5">
      <w:pPr>
        <w:widowControl w:val="0"/>
        <w:autoSpaceDE w:val="0"/>
        <w:autoSpaceDN w:val="0"/>
        <w:spacing w:before="6"/>
        <w:rPr>
          <w:rFonts w:eastAsia="Cambria"/>
          <w:sz w:val="22"/>
          <w:szCs w:val="22"/>
        </w:rPr>
      </w:pPr>
    </w:p>
    <w:p w:rsidR="005A48C5" w:rsidRPr="00F404F5" w:rsidRDefault="00D11752">
      <w:pPr>
        <w:widowControl w:val="0"/>
        <w:autoSpaceDE w:val="0"/>
        <w:autoSpaceDN w:val="0"/>
        <w:spacing w:line="254" w:lineRule="auto"/>
        <w:ind w:left="1288" w:right="1607"/>
        <w:jc w:val="both"/>
        <w:rPr>
          <w:rFonts w:eastAsia="Cambria"/>
          <w:sz w:val="22"/>
          <w:szCs w:val="22"/>
        </w:rPr>
      </w:pP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case,</w:t>
      </w:r>
      <w:r w:rsidRPr="00CC583B">
        <w:rPr>
          <w:rFonts w:eastAsia="Cambria"/>
          <w:w w:val="105"/>
          <w:sz w:val="22"/>
          <w:szCs w:val="22"/>
        </w:rPr>
        <w:t xml:space="preserve"> </w:t>
      </w:r>
      <w:r w:rsidRPr="00F404F5">
        <w:rPr>
          <w:rFonts w:eastAsia="Cambria"/>
          <w:w w:val="105"/>
          <w:sz w:val="22"/>
          <w:szCs w:val="22"/>
        </w:rPr>
        <w:t>the</w:t>
      </w:r>
      <w:r w:rsidRPr="00CC583B">
        <w:rPr>
          <w:rFonts w:eastAsia="Cambria"/>
          <w:w w:val="105"/>
          <w:sz w:val="22"/>
          <w:szCs w:val="22"/>
        </w:rPr>
        <w:t xml:space="preserve"> </w:t>
      </w:r>
      <w:r w:rsidRPr="00F404F5">
        <w:rPr>
          <w:rFonts w:eastAsia="Cambria"/>
          <w:w w:val="105"/>
          <w:sz w:val="22"/>
          <w:szCs w:val="22"/>
        </w:rPr>
        <w:t>Contractor</w:t>
      </w:r>
      <w:r w:rsidRPr="00CC583B">
        <w:rPr>
          <w:rFonts w:eastAsia="Cambria"/>
          <w:w w:val="105"/>
          <w:sz w:val="22"/>
          <w:szCs w:val="22"/>
        </w:rPr>
        <w:t xml:space="preserve"> </w:t>
      </w:r>
      <w:r w:rsidRPr="00F404F5">
        <w:rPr>
          <w:rFonts w:eastAsia="Cambria"/>
          <w:w w:val="105"/>
          <w:sz w:val="22"/>
          <w:szCs w:val="22"/>
        </w:rPr>
        <w:t>fails</w:t>
      </w:r>
      <w:r w:rsidRPr="00CC583B">
        <w:rPr>
          <w:rFonts w:eastAsia="Cambria"/>
          <w:w w:val="105"/>
          <w:sz w:val="22"/>
          <w:szCs w:val="22"/>
        </w:rPr>
        <w:t xml:space="preserve"> </w:t>
      </w:r>
      <w:r w:rsidRPr="00F404F5">
        <w:rPr>
          <w:rFonts w:eastAsia="Cambria"/>
          <w:w w:val="105"/>
          <w:sz w:val="22"/>
          <w:szCs w:val="22"/>
        </w:rPr>
        <w:t>to</w:t>
      </w:r>
      <w:r w:rsidRPr="00CC583B">
        <w:rPr>
          <w:rFonts w:eastAsia="Cambria"/>
          <w:w w:val="105"/>
          <w:sz w:val="22"/>
          <w:szCs w:val="22"/>
        </w:rPr>
        <w:t xml:space="preserve"> </w:t>
      </w:r>
      <w:r w:rsidRPr="00F404F5">
        <w:rPr>
          <w:rFonts w:eastAsia="Cambria"/>
          <w:w w:val="105"/>
          <w:sz w:val="22"/>
          <w:szCs w:val="22"/>
        </w:rPr>
        <w:t>deploy</w:t>
      </w:r>
      <w:r w:rsidRPr="00CC583B">
        <w:rPr>
          <w:rFonts w:eastAsia="Cambria"/>
          <w:w w:val="105"/>
          <w:sz w:val="22"/>
          <w:szCs w:val="22"/>
        </w:rPr>
        <w:t xml:space="preserve"> </w:t>
      </w:r>
      <w:r w:rsidRPr="00F404F5">
        <w:rPr>
          <w:rFonts w:eastAsia="Cambria"/>
          <w:w w:val="105"/>
          <w:sz w:val="22"/>
          <w:szCs w:val="22"/>
        </w:rPr>
        <w:t>Qualified</w:t>
      </w:r>
      <w:r w:rsidRPr="00CC583B">
        <w:rPr>
          <w:rFonts w:eastAsia="Cambria"/>
          <w:w w:val="105"/>
          <w:sz w:val="22"/>
          <w:szCs w:val="22"/>
        </w:rPr>
        <w:t xml:space="preserve"> </w:t>
      </w:r>
      <w:r w:rsidRPr="00F404F5">
        <w:rPr>
          <w:rFonts w:eastAsia="Cambria"/>
          <w:w w:val="105"/>
          <w:sz w:val="22"/>
          <w:szCs w:val="22"/>
        </w:rPr>
        <w:t>Safety</w:t>
      </w:r>
      <w:r w:rsidRPr="00CC583B">
        <w:rPr>
          <w:rFonts w:eastAsia="Cambria"/>
          <w:w w:val="105"/>
          <w:sz w:val="22"/>
          <w:szCs w:val="22"/>
        </w:rPr>
        <w:t xml:space="preserve"> </w:t>
      </w:r>
      <w:r w:rsidRPr="00F404F5">
        <w:rPr>
          <w:rFonts w:eastAsia="Cambria"/>
          <w:w w:val="105"/>
          <w:sz w:val="22"/>
          <w:szCs w:val="22"/>
        </w:rPr>
        <w:t>Officer(s)/Safety Staff(s) under each Contract, as specified, then the</w:t>
      </w:r>
      <w:r w:rsidRPr="00CC583B">
        <w:rPr>
          <w:rFonts w:eastAsia="Cambria"/>
          <w:w w:val="105"/>
          <w:sz w:val="22"/>
          <w:szCs w:val="22"/>
        </w:rPr>
        <w:t xml:space="preserve"> </w:t>
      </w:r>
      <w:r w:rsidRPr="00F404F5">
        <w:rPr>
          <w:rFonts w:eastAsia="Cambria"/>
          <w:w w:val="105"/>
          <w:sz w:val="22"/>
          <w:szCs w:val="22"/>
        </w:rPr>
        <w:t xml:space="preserve">Contractor </w:t>
      </w:r>
      <w:r w:rsidR="00210265" w:rsidRPr="00F404F5">
        <w:rPr>
          <w:rFonts w:eastAsia="Cambria"/>
          <w:w w:val="105"/>
          <w:sz w:val="22"/>
          <w:szCs w:val="22"/>
        </w:rPr>
        <w:t xml:space="preserve">shall be </w:t>
      </w:r>
      <w:r w:rsidR="00E96407" w:rsidRPr="00F404F5">
        <w:rPr>
          <w:rFonts w:eastAsia="Cambria"/>
          <w:w w:val="105"/>
          <w:sz w:val="22"/>
          <w:szCs w:val="22"/>
        </w:rPr>
        <w:t>responsible for payment</w:t>
      </w:r>
      <w:r w:rsidRPr="00F404F5">
        <w:rPr>
          <w:rFonts w:eastAsia="Cambria"/>
          <w:w w:val="105"/>
          <w:sz w:val="22"/>
          <w:szCs w:val="22"/>
        </w:rPr>
        <w:t xml:space="preserve">   of   a   sum  </w:t>
      </w:r>
      <w:r w:rsidRPr="00CC583B">
        <w:rPr>
          <w:rFonts w:eastAsia="Cambria"/>
          <w:w w:val="105"/>
          <w:sz w:val="22"/>
          <w:szCs w:val="22"/>
        </w:rPr>
        <w:t xml:space="preserve"> </w:t>
      </w:r>
      <w:r w:rsidRPr="00F404F5">
        <w:rPr>
          <w:rFonts w:eastAsia="Cambria"/>
          <w:w w:val="105"/>
          <w:sz w:val="22"/>
          <w:szCs w:val="22"/>
        </w:rPr>
        <w:t xml:space="preserve">of </w:t>
      </w:r>
      <w:proofErr w:type="spellStart"/>
      <w:r w:rsidRPr="00F404F5">
        <w:rPr>
          <w:rFonts w:eastAsia="Cambria"/>
          <w:w w:val="105"/>
          <w:sz w:val="22"/>
          <w:szCs w:val="22"/>
        </w:rPr>
        <w:t>Rs</w:t>
      </w:r>
      <w:proofErr w:type="spellEnd"/>
      <w:r w:rsidRPr="00F404F5">
        <w:rPr>
          <w:rFonts w:eastAsia="Cambria"/>
          <w:w w:val="105"/>
          <w:sz w:val="22"/>
          <w:szCs w:val="22"/>
        </w:rPr>
        <w:t>. 15</w:t>
      </w:r>
      <w:proofErr w:type="gramStart"/>
      <w:r w:rsidRPr="00F404F5">
        <w:rPr>
          <w:rFonts w:eastAsia="Cambria"/>
          <w:w w:val="105"/>
          <w:sz w:val="22"/>
          <w:szCs w:val="22"/>
        </w:rPr>
        <w:t>,00,000</w:t>
      </w:r>
      <w:proofErr w:type="gramEnd"/>
      <w:r w:rsidRPr="00F404F5">
        <w:rPr>
          <w:rFonts w:eastAsia="Cambria"/>
          <w:w w:val="105"/>
          <w:sz w:val="22"/>
          <w:szCs w:val="22"/>
        </w:rPr>
        <w:t xml:space="preserve">/- </w:t>
      </w:r>
      <w:r w:rsidR="00210265" w:rsidRPr="00F404F5">
        <w:rPr>
          <w:rFonts w:eastAsia="Cambria"/>
          <w:w w:val="105"/>
          <w:sz w:val="22"/>
          <w:szCs w:val="22"/>
        </w:rPr>
        <w:t xml:space="preserve">Plus GST (if applicable) </w:t>
      </w:r>
      <w:r w:rsidRPr="00F404F5">
        <w:rPr>
          <w:rFonts w:eastAsia="Cambria"/>
          <w:w w:val="105"/>
          <w:sz w:val="22"/>
          <w:szCs w:val="22"/>
        </w:rPr>
        <w:t xml:space="preserve">per quarter till the Safety Officer(s)/Safety Staff(s) </w:t>
      </w:r>
      <w:r w:rsidR="00210265" w:rsidRPr="00F404F5">
        <w:rPr>
          <w:rFonts w:eastAsia="Cambria"/>
          <w:w w:val="105"/>
          <w:sz w:val="22"/>
          <w:szCs w:val="22"/>
        </w:rPr>
        <w:t>is deployed</w:t>
      </w:r>
      <w:r w:rsidRPr="00F404F5">
        <w:rPr>
          <w:rFonts w:eastAsia="Cambria"/>
          <w:w w:val="105"/>
          <w:sz w:val="22"/>
          <w:szCs w:val="22"/>
        </w:rPr>
        <w:t>, to be deposited with the Employer, which will be retained</w:t>
      </w:r>
      <w:r w:rsidRPr="00CC583B">
        <w:rPr>
          <w:rFonts w:eastAsia="Cambria"/>
          <w:w w:val="105"/>
          <w:sz w:val="22"/>
          <w:szCs w:val="22"/>
        </w:rPr>
        <w:t xml:space="preserve"> </w:t>
      </w:r>
      <w:r w:rsidRPr="00F404F5">
        <w:rPr>
          <w:rFonts w:eastAsia="Cambria"/>
          <w:w w:val="105"/>
          <w:sz w:val="22"/>
          <w:szCs w:val="22"/>
        </w:rPr>
        <w:t>in</w:t>
      </w:r>
      <w:r w:rsidRPr="00CC583B">
        <w:rPr>
          <w:rFonts w:eastAsia="Cambria"/>
          <w:w w:val="105"/>
          <w:sz w:val="22"/>
          <w:szCs w:val="22"/>
        </w:rPr>
        <w:t xml:space="preserve"> </w:t>
      </w:r>
      <w:r w:rsidRPr="00F404F5">
        <w:rPr>
          <w:rFonts w:eastAsia="Cambria"/>
          <w:w w:val="105"/>
          <w:sz w:val="22"/>
          <w:szCs w:val="22"/>
        </w:rPr>
        <w:t>the</w:t>
      </w:r>
      <w:r w:rsidRPr="00CC583B">
        <w:rPr>
          <w:rFonts w:eastAsia="Cambria"/>
          <w:w w:val="105"/>
          <w:sz w:val="22"/>
          <w:szCs w:val="22"/>
        </w:rPr>
        <w:t xml:space="preserve"> </w:t>
      </w:r>
      <w:r w:rsidRPr="00F404F5">
        <w:rPr>
          <w:rFonts w:eastAsia="Cambria"/>
          <w:w w:val="105"/>
          <w:sz w:val="22"/>
          <w:szCs w:val="22"/>
        </w:rPr>
        <w:t>Safety</w:t>
      </w:r>
      <w:r w:rsidRPr="00CC583B">
        <w:rPr>
          <w:rFonts w:eastAsia="Cambria"/>
          <w:w w:val="105"/>
          <w:sz w:val="22"/>
          <w:szCs w:val="22"/>
        </w:rPr>
        <w:t xml:space="preserve"> </w:t>
      </w:r>
      <w:r w:rsidRPr="00F404F5">
        <w:rPr>
          <w:rFonts w:eastAsia="Cambria"/>
          <w:w w:val="105"/>
          <w:sz w:val="22"/>
          <w:szCs w:val="22"/>
        </w:rPr>
        <w:t>Corpus</w:t>
      </w:r>
      <w:r w:rsidRPr="00CC583B">
        <w:rPr>
          <w:rFonts w:eastAsia="Cambria"/>
          <w:w w:val="105"/>
          <w:sz w:val="22"/>
          <w:szCs w:val="22"/>
        </w:rPr>
        <w:t xml:space="preserve"> </w:t>
      </w:r>
      <w:r w:rsidRPr="00F404F5">
        <w:rPr>
          <w:rFonts w:eastAsia="Cambria"/>
          <w:w w:val="105"/>
          <w:sz w:val="22"/>
          <w:szCs w:val="22"/>
        </w:rPr>
        <w:t>Fund</w:t>
      </w:r>
      <w:r w:rsidRPr="00CC583B">
        <w:rPr>
          <w:rFonts w:eastAsia="Cambria"/>
          <w:w w:val="105"/>
          <w:sz w:val="22"/>
          <w:szCs w:val="22"/>
        </w:rPr>
        <w:t xml:space="preserve"> </w:t>
      </w:r>
      <w:r w:rsidRPr="00F404F5">
        <w:rPr>
          <w:rFonts w:eastAsia="Cambria"/>
          <w:w w:val="105"/>
          <w:sz w:val="22"/>
          <w:szCs w:val="22"/>
        </w:rPr>
        <w:t>pursuant</w:t>
      </w:r>
      <w:r w:rsidRPr="00CC583B">
        <w:rPr>
          <w:rFonts w:eastAsia="Cambria"/>
          <w:w w:val="105"/>
          <w:sz w:val="22"/>
          <w:szCs w:val="22"/>
        </w:rPr>
        <w:t xml:space="preserve"> </w:t>
      </w:r>
      <w:r w:rsidRPr="00F404F5">
        <w:rPr>
          <w:rFonts w:eastAsia="Cambria"/>
          <w:w w:val="105"/>
          <w:sz w:val="22"/>
          <w:szCs w:val="22"/>
        </w:rPr>
        <w:t>to</w:t>
      </w:r>
      <w:r w:rsidRPr="00F404F5">
        <w:rPr>
          <w:rFonts w:eastAsia="Cambria"/>
          <w:spacing w:val="3"/>
          <w:w w:val="105"/>
          <w:sz w:val="22"/>
          <w:szCs w:val="22"/>
        </w:rPr>
        <w:t xml:space="preserve"> </w:t>
      </w:r>
      <w:r w:rsidRPr="00F404F5">
        <w:rPr>
          <w:rFonts w:eastAsia="Cambria"/>
          <w:b/>
          <w:i/>
          <w:w w:val="105"/>
          <w:sz w:val="22"/>
          <w:szCs w:val="22"/>
        </w:rPr>
        <w:t>GCC</w:t>
      </w:r>
      <w:r w:rsidRPr="00F404F5">
        <w:rPr>
          <w:rFonts w:eastAsia="Cambria"/>
          <w:b/>
          <w:i/>
          <w:spacing w:val="4"/>
          <w:w w:val="105"/>
          <w:sz w:val="22"/>
          <w:szCs w:val="22"/>
        </w:rPr>
        <w:t xml:space="preserve"> </w:t>
      </w:r>
      <w:r w:rsidRPr="00F404F5">
        <w:rPr>
          <w:rFonts w:eastAsia="Cambria"/>
          <w:b/>
          <w:i/>
          <w:w w:val="105"/>
          <w:sz w:val="22"/>
          <w:szCs w:val="22"/>
        </w:rPr>
        <w:t>Sub-Clause</w:t>
      </w:r>
      <w:r w:rsidRPr="00F404F5">
        <w:rPr>
          <w:rFonts w:eastAsia="Cambria"/>
          <w:b/>
          <w:i/>
          <w:spacing w:val="4"/>
          <w:w w:val="105"/>
          <w:sz w:val="22"/>
          <w:szCs w:val="22"/>
        </w:rPr>
        <w:t xml:space="preserve"> </w:t>
      </w:r>
      <w:r w:rsidRPr="00F404F5">
        <w:rPr>
          <w:rFonts w:eastAsia="Cambria"/>
          <w:b/>
          <w:i/>
          <w:w w:val="105"/>
          <w:sz w:val="22"/>
          <w:szCs w:val="22"/>
        </w:rPr>
        <w:t>18.3.3.26</w:t>
      </w:r>
      <w:r w:rsidRPr="00F404F5">
        <w:rPr>
          <w:rFonts w:eastAsia="Cambria"/>
          <w:w w:val="105"/>
          <w:sz w:val="22"/>
          <w:szCs w:val="22"/>
        </w:rPr>
        <w:t>.</w:t>
      </w:r>
    </w:p>
    <w:p w:rsidR="005A48C5" w:rsidRPr="00DF4A50" w:rsidRDefault="005A48C5">
      <w:pPr>
        <w:widowControl w:val="0"/>
        <w:autoSpaceDE w:val="0"/>
        <w:autoSpaceDN w:val="0"/>
        <w:spacing w:before="6"/>
        <w:rPr>
          <w:rFonts w:eastAsia="Cambria"/>
          <w:sz w:val="22"/>
          <w:szCs w:val="22"/>
        </w:rPr>
      </w:pPr>
    </w:p>
    <w:p w:rsidR="005A48C5" w:rsidRPr="00F404F5" w:rsidRDefault="00D11752">
      <w:pPr>
        <w:widowControl w:val="0"/>
        <w:autoSpaceDE w:val="0"/>
        <w:autoSpaceDN w:val="0"/>
        <w:spacing w:line="254" w:lineRule="auto"/>
        <w:ind w:left="1288" w:right="1608"/>
        <w:jc w:val="both"/>
        <w:rPr>
          <w:rFonts w:eastAsia="Cambria"/>
          <w:sz w:val="22"/>
          <w:szCs w:val="22"/>
        </w:rPr>
      </w:pPr>
      <w:r w:rsidRPr="00F404F5">
        <w:rPr>
          <w:rFonts w:eastAsia="Cambria"/>
          <w:w w:val="105"/>
          <w:sz w:val="22"/>
          <w:szCs w:val="22"/>
        </w:rPr>
        <w:t>The name and address of such Safety Officers of the Contractor will</w:t>
      </w:r>
      <w:r w:rsidRPr="00F404F5">
        <w:rPr>
          <w:rFonts w:eastAsia="Cambria"/>
          <w:spacing w:val="1"/>
          <w:w w:val="105"/>
          <w:sz w:val="22"/>
          <w:szCs w:val="22"/>
        </w:rPr>
        <w:t xml:space="preserve"> </w:t>
      </w:r>
      <w:r w:rsidRPr="00F404F5">
        <w:rPr>
          <w:rFonts w:eastAsia="Cambria"/>
          <w:w w:val="105"/>
          <w:sz w:val="22"/>
          <w:szCs w:val="22"/>
        </w:rPr>
        <w:t xml:space="preserve">be promptly informed in writing to </w:t>
      </w:r>
      <w:r w:rsidR="00E63B39" w:rsidRPr="00F404F5">
        <w:rPr>
          <w:rFonts w:eastAsia="Cambria"/>
          <w:w w:val="105"/>
          <w:sz w:val="22"/>
          <w:szCs w:val="22"/>
        </w:rPr>
        <w:t>Project Manager/</w:t>
      </w:r>
      <w:r w:rsidR="00D17AC0" w:rsidRPr="00F404F5">
        <w:rPr>
          <w:rFonts w:eastAsia="Cambria"/>
          <w:w w:val="105"/>
          <w:sz w:val="22"/>
          <w:szCs w:val="22"/>
        </w:rPr>
        <w:t>Engineer with</w:t>
      </w:r>
      <w:r w:rsidRPr="00F404F5">
        <w:rPr>
          <w:rFonts w:eastAsia="Cambria"/>
          <w:w w:val="105"/>
          <w:sz w:val="22"/>
          <w:szCs w:val="22"/>
        </w:rPr>
        <w:t xml:space="preserve"> a copy to</w:t>
      </w:r>
      <w:r w:rsidRPr="00F404F5">
        <w:rPr>
          <w:rFonts w:eastAsia="Cambria"/>
          <w:spacing w:val="1"/>
          <w:w w:val="105"/>
          <w:sz w:val="22"/>
          <w:szCs w:val="22"/>
        </w:rPr>
        <w:t xml:space="preserve"> </w:t>
      </w:r>
      <w:r w:rsidRPr="00F404F5">
        <w:rPr>
          <w:rFonts w:eastAsia="Cambria"/>
          <w:w w:val="105"/>
          <w:sz w:val="22"/>
          <w:szCs w:val="22"/>
        </w:rPr>
        <w:t>Safety Officer-In charge before he starts work or immediately after</w:t>
      </w:r>
      <w:r w:rsidRPr="00F404F5">
        <w:rPr>
          <w:rFonts w:eastAsia="Cambria"/>
          <w:spacing w:val="1"/>
          <w:w w:val="105"/>
          <w:sz w:val="22"/>
          <w:szCs w:val="22"/>
        </w:rPr>
        <w:t xml:space="preserve"> </w:t>
      </w:r>
      <w:r w:rsidRPr="00F404F5">
        <w:rPr>
          <w:rFonts w:eastAsia="Cambria"/>
          <w:w w:val="105"/>
          <w:sz w:val="22"/>
          <w:szCs w:val="22"/>
        </w:rPr>
        <w:t>any</w:t>
      </w:r>
      <w:r w:rsidRPr="00F404F5">
        <w:rPr>
          <w:rFonts w:eastAsia="Cambria"/>
          <w:spacing w:val="1"/>
          <w:w w:val="105"/>
          <w:sz w:val="22"/>
          <w:szCs w:val="22"/>
        </w:rPr>
        <w:t xml:space="preserve"> </w:t>
      </w:r>
      <w:r w:rsidRPr="00F404F5">
        <w:rPr>
          <w:rFonts w:eastAsia="Cambria"/>
          <w:w w:val="105"/>
          <w:sz w:val="22"/>
          <w:szCs w:val="22"/>
        </w:rPr>
        <w:t>change</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incumbent</w:t>
      </w:r>
      <w:r w:rsidRPr="00F404F5">
        <w:rPr>
          <w:rFonts w:eastAsia="Cambria"/>
          <w:spacing w:val="1"/>
          <w:w w:val="105"/>
          <w:sz w:val="22"/>
          <w:szCs w:val="22"/>
        </w:rPr>
        <w:t xml:space="preserve"> </w:t>
      </w:r>
      <w:r w:rsidRPr="00F404F5">
        <w:rPr>
          <w:rFonts w:eastAsia="Cambria"/>
          <w:w w:val="105"/>
          <w:sz w:val="22"/>
          <w:szCs w:val="22"/>
        </w:rPr>
        <w:t>is</w:t>
      </w:r>
      <w:r w:rsidRPr="00F404F5">
        <w:rPr>
          <w:rFonts w:eastAsia="Cambria"/>
          <w:spacing w:val="1"/>
          <w:w w:val="105"/>
          <w:sz w:val="22"/>
          <w:szCs w:val="22"/>
        </w:rPr>
        <w:t xml:space="preserve"> </w:t>
      </w:r>
      <w:r w:rsidRPr="00F404F5">
        <w:rPr>
          <w:rFonts w:eastAsia="Cambria"/>
          <w:w w:val="105"/>
          <w:sz w:val="22"/>
          <w:szCs w:val="22"/>
        </w:rPr>
        <w:t>made</w:t>
      </w:r>
      <w:r w:rsidRPr="00F404F5">
        <w:rPr>
          <w:rFonts w:eastAsia="Cambria"/>
          <w:spacing w:val="1"/>
          <w:w w:val="105"/>
          <w:sz w:val="22"/>
          <w:szCs w:val="22"/>
        </w:rPr>
        <w:t xml:space="preserve"> </w:t>
      </w:r>
      <w:r w:rsidRPr="00F404F5">
        <w:rPr>
          <w:rFonts w:eastAsia="Cambria"/>
          <w:w w:val="105"/>
          <w:sz w:val="22"/>
          <w:szCs w:val="22"/>
        </w:rPr>
        <w:t>during</w:t>
      </w:r>
      <w:r w:rsidRPr="00F404F5">
        <w:rPr>
          <w:rFonts w:eastAsia="Cambria"/>
          <w:spacing w:val="1"/>
          <w:w w:val="105"/>
          <w:sz w:val="22"/>
          <w:szCs w:val="22"/>
        </w:rPr>
        <w:t xml:space="preserve"> </w:t>
      </w:r>
      <w:r w:rsidRPr="00F404F5">
        <w:rPr>
          <w:rFonts w:eastAsia="Cambria"/>
          <w:w w:val="105"/>
          <w:sz w:val="22"/>
          <w:szCs w:val="22"/>
        </w:rPr>
        <w:t>currency</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w:t>
      </w:r>
    </w:p>
    <w:p w:rsidR="005A48C5" w:rsidRPr="00DF4A50" w:rsidRDefault="005A48C5">
      <w:pPr>
        <w:widowControl w:val="0"/>
        <w:autoSpaceDE w:val="0"/>
        <w:autoSpaceDN w:val="0"/>
        <w:spacing w:before="3"/>
        <w:rPr>
          <w:rFonts w:eastAsia="Cambria"/>
          <w:sz w:val="22"/>
          <w:szCs w:val="22"/>
        </w:rPr>
      </w:pPr>
    </w:p>
    <w:p w:rsidR="005A48C5" w:rsidRPr="00CC583B" w:rsidRDefault="00D11752">
      <w:pPr>
        <w:widowControl w:val="0"/>
        <w:numPr>
          <w:ilvl w:val="3"/>
          <w:numId w:val="19"/>
        </w:numPr>
        <w:tabs>
          <w:tab w:val="left" w:pos="1289"/>
        </w:tabs>
        <w:autoSpaceDE w:val="0"/>
        <w:autoSpaceDN w:val="0"/>
        <w:spacing w:before="1" w:line="254" w:lineRule="auto"/>
        <w:ind w:right="1605"/>
        <w:jc w:val="both"/>
        <w:rPr>
          <w:rFonts w:eastAsia="Cambria"/>
          <w:w w:val="105"/>
          <w:sz w:val="22"/>
          <w:szCs w:val="22"/>
        </w:rPr>
      </w:pP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case</w:t>
      </w:r>
      <w:r w:rsidRPr="00CC583B">
        <w:rPr>
          <w:rFonts w:eastAsia="Cambria"/>
          <w:w w:val="105"/>
          <w:sz w:val="22"/>
          <w:szCs w:val="22"/>
        </w:rPr>
        <w:t xml:space="preserve"> </w:t>
      </w:r>
      <w:r w:rsidRPr="00F404F5">
        <w:rPr>
          <w:rFonts w:eastAsia="Cambria"/>
          <w:w w:val="105"/>
          <w:sz w:val="22"/>
          <w:szCs w:val="22"/>
        </w:rPr>
        <w:t>any</w:t>
      </w:r>
      <w:r w:rsidRPr="00CC583B">
        <w:rPr>
          <w:rFonts w:eastAsia="Cambria"/>
          <w:w w:val="105"/>
          <w:sz w:val="22"/>
          <w:szCs w:val="22"/>
        </w:rPr>
        <w:t xml:space="preserve"> </w:t>
      </w:r>
      <w:r w:rsidRPr="00F404F5">
        <w:rPr>
          <w:rFonts w:eastAsia="Cambria"/>
          <w:w w:val="105"/>
          <w:sz w:val="22"/>
          <w:szCs w:val="22"/>
        </w:rPr>
        <w:t>accident</w:t>
      </w:r>
      <w:r w:rsidRPr="00CC583B">
        <w:rPr>
          <w:rFonts w:eastAsia="Cambria"/>
          <w:w w:val="105"/>
          <w:sz w:val="22"/>
          <w:szCs w:val="22"/>
        </w:rPr>
        <w:t xml:space="preserve"> </w:t>
      </w:r>
      <w:r w:rsidRPr="00F404F5">
        <w:rPr>
          <w:rFonts w:eastAsia="Cambria"/>
          <w:w w:val="105"/>
          <w:sz w:val="22"/>
          <w:szCs w:val="22"/>
        </w:rPr>
        <w:t>occurs</w:t>
      </w:r>
      <w:r w:rsidRPr="00CC583B">
        <w:rPr>
          <w:rFonts w:eastAsia="Cambria"/>
          <w:w w:val="105"/>
          <w:sz w:val="22"/>
          <w:szCs w:val="22"/>
        </w:rPr>
        <w:t xml:space="preserve"> </w:t>
      </w:r>
      <w:r w:rsidRPr="00F404F5">
        <w:rPr>
          <w:rFonts w:eastAsia="Cambria"/>
          <w:w w:val="105"/>
          <w:sz w:val="22"/>
          <w:szCs w:val="22"/>
        </w:rPr>
        <w:t>during</w:t>
      </w:r>
      <w:r w:rsidRPr="00CC583B">
        <w:rPr>
          <w:rFonts w:eastAsia="Cambria"/>
          <w:w w:val="105"/>
          <w:sz w:val="22"/>
          <w:szCs w:val="22"/>
        </w:rPr>
        <w:t xml:space="preserve"> </w:t>
      </w:r>
      <w:r w:rsidRPr="00F404F5">
        <w:rPr>
          <w:rFonts w:eastAsia="Cambria"/>
          <w:w w:val="105"/>
          <w:sz w:val="22"/>
          <w:szCs w:val="22"/>
        </w:rPr>
        <w:t>the</w:t>
      </w:r>
      <w:r w:rsidRPr="00CC583B">
        <w:rPr>
          <w:rFonts w:eastAsia="Cambria"/>
          <w:w w:val="105"/>
          <w:sz w:val="22"/>
          <w:szCs w:val="22"/>
        </w:rPr>
        <w:t xml:space="preserve"> </w:t>
      </w:r>
      <w:r w:rsidRPr="00F404F5">
        <w:rPr>
          <w:rFonts w:eastAsia="Cambria"/>
          <w:w w:val="105"/>
          <w:sz w:val="22"/>
          <w:szCs w:val="22"/>
        </w:rPr>
        <w:t>construction/</w:t>
      </w:r>
      <w:r w:rsidRPr="00CC583B">
        <w:rPr>
          <w:rFonts w:eastAsia="Cambria"/>
          <w:w w:val="105"/>
          <w:sz w:val="22"/>
          <w:szCs w:val="22"/>
        </w:rPr>
        <w:t xml:space="preserve"> </w:t>
      </w:r>
      <w:r w:rsidRPr="00F404F5">
        <w:rPr>
          <w:rFonts w:eastAsia="Cambria"/>
          <w:w w:val="105"/>
          <w:sz w:val="22"/>
          <w:szCs w:val="22"/>
        </w:rPr>
        <w:t>erection</w:t>
      </w:r>
      <w:r w:rsidRPr="00CC583B">
        <w:rPr>
          <w:rFonts w:eastAsia="Cambria"/>
          <w:w w:val="105"/>
          <w:sz w:val="22"/>
          <w:szCs w:val="22"/>
        </w:rPr>
        <w:t xml:space="preserve"> </w:t>
      </w:r>
      <w:r w:rsidRPr="00F404F5">
        <w:rPr>
          <w:rFonts w:eastAsia="Cambria"/>
          <w:w w:val="105"/>
          <w:sz w:val="22"/>
          <w:szCs w:val="22"/>
        </w:rPr>
        <w:t>or</w:t>
      </w:r>
      <w:r w:rsidRPr="00CC583B">
        <w:rPr>
          <w:rFonts w:eastAsia="Cambria"/>
          <w:w w:val="105"/>
          <w:sz w:val="22"/>
          <w:szCs w:val="22"/>
        </w:rPr>
        <w:t xml:space="preserve"> </w:t>
      </w:r>
      <w:r w:rsidRPr="00F404F5">
        <w:rPr>
          <w:rFonts w:eastAsia="Cambria"/>
          <w:w w:val="105"/>
          <w:sz w:val="22"/>
          <w:szCs w:val="22"/>
        </w:rPr>
        <w:t>other</w:t>
      </w:r>
      <w:r w:rsidRPr="00CC583B">
        <w:rPr>
          <w:rFonts w:eastAsia="Cambria"/>
          <w:w w:val="105"/>
          <w:sz w:val="22"/>
          <w:szCs w:val="22"/>
        </w:rPr>
        <w:t xml:space="preserve"> </w:t>
      </w:r>
      <w:r w:rsidRPr="00F404F5">
        <w:rPr>
          <w:rFonts w:eastAsia="Cambria"/>
          <w:w w:val="105"/>
          <w:sz w:val="22"/>
          <w:szCs w:val="22"/>
        </w:rPr>
        <w:t>associated</w:t>
      </w:r>
      <w:r w:rsidRPr="00CC583B">
        <w:rPr>
          <w:rFonts w:eastAsia="Cambria"/>
          <w:w w:val="105"/>
          <w:sz w:val="22"/>
          <w:szCs w:val="22"/>
        </w:rPr>
        <w:t xml:space="preserve"> </w:t>
      </w:r>
      <w:r w:rsidRPr="00F404F5">
        <w:rPr>
          <w:rFonts w:eastAsia="Cambria"/>
          <w:w w:val="105"/>
          <w:sz w:val="22"/>
          <w:szCs w:val="22"/>
        </w:rPr>
        <w:t>activities</w:t>
      </w:r>
      <w:r w:rsidRPr="00CC583B">
        <w:rPr>
          <w:rFonts w:eastAsia="Cambria"/>
          <w:w w:val="105"/>
          <w:sz w:val="22"/>
          <w:szCs w:val="22"/>
        </w:rPr>
        <w:t xml:space="preserve"> </w:t>
      </w:r>
      <w:r w:rsidRPr="00F404F5">
        <w:rPr>
          <w:rFonts w:eastAsia="Cambria"/>
          <w:w w:val="105"/>
          <w:sz w:val="22"/>
          <w:szCs w:val="22"/>
        </w:rPr>
        <w:t>undertaken</w:t>
      </w:r>
      <w:r w:rsidRPr="00CC583B">
        <w:rPr>
          <w:rFonts w:eastAsia="Cambria"/>
          <w:w w:val="105"/>
          <w:sz w:val="22"/>
          <w:szCs w:val="22"/>
        </w:rPr>
        <w:t xml:space="preserve"> </w:t>
      </w:r>
      <w:r w:rsidRPr="00F404F5">
        <w:rPr>
          <w:rFonts w:eastAsia="Cambria"/>
          <w:w w:val="105"/>
          <w:sz w:val="22"/>
          <w:szCs w:val="22"/>
        </w:rPr>
        <w:t>by</w:t>
      </w:r>
      <w:r w:rsidRPr="00CC583B">
        <w:rPr>
          <w:rFonts w:eastAsia="Cambria"/>
          <w:w w:val="105"/>
          <w:sz w:val="22"/>
          <w:szCs w:val="22"/>
        </w:rPr>
        <w:t xml:space="preserve"> </w:t>
      </w:r>
      <w:r w:rsidRPr="00F404F5">
        <w:rPr>
          <w:rFonts w:eastAsia="Cambria"/>
          <w:w w:val="105"/>
          <w:sz w:val="22"/>
          <w:szCs w:val="22"/>
        </w:rPr>
        <w:t>the</w:t>
      </w:r>
      <w:r w:rsidRPr="00CC583B">
        <w:rPr>
          <w:rFonts w:eastAsia="Cambria"/>
          <w:w w:val="105"/>
          <w:sz w:val="22"/>
          <w:szCs w:val="22"/>
        </w:rPr>
        <w:t xml:space="preserve"> </w:t>
      </w:r>
      <w:r w:rsidRPr="00F404F5">
        <w:rPr>
          <w:rFonts w:eastAsia="Cambria"/>
          <w:w w:val="105"/>
          <w:sz w:val="22"/>
          <w:szCs w:val="22"/>
        </w:rPr>
        <w:t>Contractor</w:t>
      </w:r>
      <w:r w:rsidRPr="00CC583B">
        <w:rPr>
          <w:rFonts w:eastAsia="Cambria"/>
          <w:w w:val="105"/>
          <w:sz w:val="22"/>
          <w:szCs w:val="22"/>
        </w:rPr>
        <w:t xml:space="preserve"> </w:t>
      </w:r>
      <w:r w:rsidRPr="00F404F5">
        <w:rPr>
          <w:rFonts w:eastAsia="Cambria"/>
          <w:w w:val="105"/>
          <w:sz w:val="22"/>
          <w:szCs w:val="22"/>
        </w:rPr>
        <w:t>thereby</w:t>
      </w:r>
      <w:r w:rsidRPr="00CC583B">
        <w:rPr>
          <w:rFonts w:eastAsia="Cambria"/>
          <w:w w:val="105"/>
          <w:sz w:val="22"/>
          <w:szCs w:val="22"/>
        </w:rPr>
        <w:t xml:space="preserve"> </w:t>
      </w:r>
      <w:r w:rsidRPr="00F404F5">
        <w:rPr>
          <w:rFonts w:eastAsia="Cambria"/>
          <w:w w:val="105"/>
          <w:sz w:val="22"/>
          <w:szCs w:val="22"/>
        </w:rPr>
        <w:t>causing any minor or major or fatal injury to his employees due to</w:t>
      </w:r>
      <w:r w:rsidRPr="00CC583B">
        <w:rPr>
          <w:rFonts w:eastAsia="Cambria"/>
          <w:w w:val="105"/>
          <w:sz w:val="22"/>
          <w:szCs w:val="22"/>
        </w:rPr>
        <w:t xml:space="preserve"> </w:t>
      </w:r>
      <w:r w:rsidRPr="00F404F5">
        <w:rPr>
          <w:rFonts w:eastAsia="Cambria"/>
          <w:w w:val="105"/>
          <w:sz w:val="22"/>
          <w:szCs w:val="22"/>
        </w:rPr>
        <w:t>any</w:t>
      </w:r>
      <w:r w:rsidRPr="00CC583B">
        <w:rPr>
          <w:rFonts w:eastAsia="Cambria"/>
          <w:w w:val="105"/>
          <w:sz w:val="22"/>
          <w:szCs w:val="22"/>
        </w:rPr>
        <w:t xml:space="preserve"> </w:t>
      </w:r>
      <w:r w:rsidRPr="00F404F5">
        <w:rPr>
          <w:rFonts w:eastAsia="Cambria"/>
          <w:w w:val="105"/>
          <w:sz w:val="22"/>
          <w:szCs w:val="22"/>
        </w:rPr>
        <w:t>reason,</w:t>
      </w:r>
      <w:r w:rsidRPr="00CC583B">
        <w:rPr>
          <w:rFonts w:eastAsia="Cambria"/>
          <w:w w:val="105"/>
          <w:sz w:val="22"/>
          <w:szCs w:val="22"/>
        </w:rPr>
        <w:t xml:space="preserve"> </w:t>
      </w:r>
      <w:r w:rsidRPr="00F404F5">
        <w:rPr>
          <w:rFonts w:eastAsia="Cambria"/>
          <w:w w:val="105"/>
          <w:sz w:val="22"/>
          <w:szCs w:val="22"/>
        </w:rPr>
        <w:t>whatsoever,</w:t>
      </w:r>
      <w:r w:rsidRPr="00CC583B">
        <w:rPr>
          <w:rFonts w:eastAsia="Cambria"/>
          <w:w w:val="105"/>
          <w:sz w:val="22"/>
          <w:szCs w:val="22"/>
        </w:rPr>
        <w:t xml:space="preserve"> </w:t>
      </w:r>
      <w:r w:rsidRPr="00F404F5">
        <w:rPr>
          <w:rFonts w:eastAsia="Cambria"/>
          <w:w w:val="105"/>
          <w:sz w:val="22"/>
          <w:szCs w:val="22"/>
        </w:rPr>
        <w:t>it</w:t>
      </w:r>
      <w:r w:rsidRPr="00CC583B">
        <w:rPr>
          <w:rFonts w:eastAsia="Cambria"/>
          <w:w w:val="105"/>
          <w:sz w:val="22"/>
          <w:szCs w:val="22"/>
        </w:rPr>
        <w:t xml:space="preserve"> </w:t>
      </w:r>
      <w:r w:rsidRPr="00F404F5">
        <w:rPr>
          <w:rFonts w:eastAsia="Cambria"/>
          <w:w w:val="105"/>
          <w:sz w:val="22"/>
          <w:szCs w:val="22"/>
        </w:rPr>
        <w:t>shall</w:t>
      </w:r>
      <w:r w:rsidRPr="00CC583B">
        <w:rPr>
          <w:rFonts w:eastAsia="Cambria"/>
          <w:w w:val="105"/>
          <w:sz w:val="22"/>
          <w:szCs w:val="22"/>
        </w:rPr>
        <w:t xml:space="preserve"> </w:t>
      </w:r>
      <w:r w:rsidRPr="00F404F5">
        <w:rPr>
          <w:rFonts w:eastAsia="Cambria"/>
          <w:w w:val="105"/>
          <w:sz w:val="22"/>
          <w:szCs w:val="22"/>
        </w:rPr>
        <w:t>be</w:t>
      </w:r>
      <w:r w:rsidRPr="00CC583B">
        <w:rPr>
          <w:rFonts w:eastAsia="Cambria"/>
          <w:w w:val="105"/>
          <w:sz w:val="22"/>
          <w:szCs w:val="22"/>
        </w:rPr>
        <w:t xml:space="preserve"> </w:t>
      </w:r>
      <w:r w:rsidRPr="00F404F5">
        <w:rPr>
          <w:rFonts w:eastAsia="Cambria"/>
          <w:w w:val="105"/>
          <w:sz w:val="22"/>
          <w:szCs w:val="22"/>
        </w:rPr>
        <w:t>the</w:t>
      </w:r>
      <w:r w:rsidRPr="00CC583B">
        <w:rPr>
          <w:rFonts w:eastAsia="Cambria"/>
          <w:w w:val="105"/>
          <w:sz w:val="22"/>
          <w:szCs w:val="22"/>
        </w:rPr>
        <w:t xml:space="preserve"> </w:t>
      </w:r>
      <w:r w:rsidRPr="00F404F5">
        <w:rPr>
          <w:rFonts w:eastAsia="Cambria"/>
          <w:w w:val="105"/>
          <w:sz w:val="22"/>
          <w:szCs w:val="22"/>
        </w:rPr>
        <w:t>responsibility</w:t>
      </w:r>
      <w:r w:rsidRPr="00CC583B">
        <w:rPr>
          <w:rFonts w:eastAsia="Cambria"/>
          <w:w w:val="105"/>
          <w:sz w:val="22"/>
          <w:szCs w:val="22"/>
        </w:rPr>
        <w:t xml:space="preserve"> </w:t>
      </w:r>
      <w:r w:rsidRPr="00F404F5">
        <w:rPr>
          <w:rFonts w:eastAsia="Cambria"/>
          <w:w w:val="105"/>
          <w:sz w:val="22"/>
          <w:szCs w:val="22"/>
        </w:rPr>
        <w:t>of</w:t>
      </w:r>
      <w:r w:rsidRPr="00CC583B">
        <w:rPr>
          <w:rFonts w:eastAsia="Cambria"/>
          <w:w w:val="105"/>
          <w:sz w:val="22"/>
          <w:szCs w:val="22"/>
        </w:rPr>
        <w:t xml:space="preserve"> </w:t>
      </w:r>
      <w:r w:rsidRPr="00F404F5">
        <w:rPr>
          <w:rFonts w:eastAsia="Cambria"/>
          <w:w w:val="105"/>
          <w:sz w:val="22"/>
          <w:szCs w:val="22"/>
        </w:rPr>
        <w:t>the</w:t>
      </w:r>
      <w:r w:rsidRPr="00CC583B">
        <w:rPr>
          <w:rFonts w:eastAsia="Cambria"/>
          <w:w w:val="105"/>
          <w:sz w:val="22"/>
          <w:szCs w:val="22"/>
        </w:rPr>
        <w:t xml:space="preserve"> </w:t>
      </w:r>
      <w:r w:rsidRPr="00F404F5">
        <w:rPr>
          <w:rFonts w:eastAsia="Cambria"/>
          <w:w w:val="105"/>
          <w:sz w:val="22"/>
          <w:szCs w:val="22"/>
        </w:rPr>
        <w:t>Contractor</w:t>
      </w:r>
      <w:r w:rsidRPr="00CC583B">
        <w:rPr>
          <w:rFonts w:eastAsia="Cambria"/>
          <w:w w:val="105"/>
          <w:sz w:val="22"/>
          <w:szCs w:val="22"/>
        </w:rPr>
        <w:t xml:space="preserve"> </w:t>
      </w:r>
      <w:r w:rsidRPr="00F404F5">
        <w:rPr>
          <w:rFonts w:eastAsia="Cambria"/>
          <w:w w:val="105"/>
          <w:sz w:val="22"/>
          <w:szCs w:val="22"/>
        </w:rPr>
        <w:t>to</w:t>
      </w:r>
      <w:r w:rsidRPr="00CC583B">
        <w:rPr>
          <w:rFonts w:eastAsia="Cambria"/>
          <w:w w:val="105"/>
          <w:sz w:val="22"/>
          <w:szCs w:val="22"/>
        </w:rPr>
        <w:t xml:space="preserve"> </w:t>
      </w:r>
      <w:r w:rsidRPr="00F404F5">
        <w:rPr>
          <w:rFonts w:eastAsia="Cambria"/>
          <w:w w:val="105"/>
          <w:sz w:val="22"/>
          <w:szCs w:val="22"/>
        </w:rPr>
        <w:t>promptly</w:t>
      </w:r>
      <w:r w:rsidRPr="00CC583B">
        <w:rPr>
          <w:rFonts w:eastAsia="Cambria"/>
          <w:w w:val="105"/>
          <w:sz w:val="22"/>
          <w:szCs w:val="22"/>
        </w:rPr>
        <w:t xml:space="preserve"> </w:t>
      </w:r>
      <w:r w:rsidRPr="00F404F5">
        <w:rPr>
          <w:rFonts w:eastAsia="Cambria"/>
          <w:w w:val="105"/>
          <w:sz w:val="22"/>
          <w:szCs w:val="22"/>
        </w:rPr>
        <w:t>inform</w:t>
      </w:r>
      <w:r w:rsidRPr="00CC583B">
        <w:rPr>
          <w:rFonts w:eastAsia="Cambria"/>
          <w:w w:val="105"/>
          <w:sz w:val="22"/>
          <w:szCs w:val="22"/>
        </w:rPr>
        <w:t xml:space="preserve"> </w:t>
      </w:r>
      <w:r w:rsidRPr="00F404F5">
        <w:rPr>
          <w:rFonts w:eastAsia="Cambria"/>
          <w:w w:val="105"/>
          <w:sz w:val="22"/>
          <w:szCs w:val="22"/>
        </w:rPr>
        <w:t>but</w:t>
      </w:r>
      <w:r w:rsidRPr="00CC583B">
        <w:rPr>
          <w:rFonts w:eastAsia="Cambria"/>
          <w:w w:val="105"/>
          <w:sz w:val="22"/>
          <w:szCs w:val="22"/>
        </w:rPr>
        <w:t xml:space="preserve"> </w:t>
      </w:r>
      <w:r w:rsidRPr="00F404F5">
        <w:rPr>
          <w:rFonts w:eastAsia="Cambria"/>
          <w:w w:val="105"/>
          <w:sz w:val="22"/>
          <w:szCs w:val="22"/>
        </w:rPr>
        <w:t>no</w:t>
      </w:r>
      <w:r w:rsidRPr="00CC583B">
        <w:rPr>
          <w:rFonts w:eastAsia="Cambria"/>
          <w:w w:val="105"/>
          <w:sz w:val="22"/>
          <w:szCs w:val="22"/>
        </w:rPr>
        <w:t xml:space="preserve"> </w:t>
      </w:r>
      <w:r w:rsidRPr="00F404F5">
        <w:rPr>
          <w:rFonts w:eastAsia="Cambria"/>
          <w:w w:val="105"/>
          <w:sz w:val="22"/>
          <w:szCs w:val="22"/>
        </w:rPr>
        <w:t>later</w:t>
      </w:r>
      <w:r w:rsidRPr="00CC583B">
        <w:rPr>
          <w:rFonts w:eastAsia="Cambria"/>
          <w:w w:val="105"/>
          <w:sz w:val="22"/>
          <w:szCs w:val="22"/>
        </w:rPr>
        <w:t xml:space="preserve"> </w:t>
      </w:r>
      <w:r w:rsidRPr="00F404F5">
        <w:rPr>
          <w:rFonts w:eastAsia="Cambria"/>
          <w:w w:val="105"/>
          <w:sz w:val="22"/>
          <w:szCs w:val="22"/>
        </w:rPr>
        <w:t>than</w:t>
      </w:r>
      <w:r w:rsidRPr="00CC583B">
        <w:rPr>
          <w:rFonts w:eastAsia="Cambria"/>
          <w:w w:val="105"/>
          <w:sz w:val="22"/>
          <w:szCs w:val="22"/>
        </w:rPr>
        <w:t xml:space="preserve"> </w:t>
      </w:r>
      <w:r w:rsidRPr="00F404F5">
        <w:rPr>
          <w:rFonts w:eastAsia="Cambria"/>
          <w:w w:val="105"/>
          <w:sz w:val="22"/>
          <w:szCs w:val="22"/>
        </w:rPr>
        <w:t>24</w:t>
      </w:r>
      <w:r w:rsidRPr="00CC583B">
        <w:rPr>
          <w:rFonts w:eastAsia="Cambria"/>
          <w:w w:val="105"/>
          <w:sz w:val="22"/>
          <w:szCs w:val="22"/>
        </w:rPr>
        <w:t xml:space="preserve"> </w:t>
      </w:r>
      <w:r w:rsidRPr="00F404F5">
        <w:rPr>
          <w:rFonts w:eastAsia="Cambria"/>
          <w:w w:val="105"/>
          <w:sz w:val="22"/>
          <w:szCs w:val="22"/>
        </w:rPr>
        <w:t>hrs.</w:t>
      </w:r>
      <w:r w:rsidRPr="00CC583B">
        <w:rPr>
          <w:rFonts w:eastAsia="Cambria"/>
          <w:w w:val="105"/>
          <w:sz w:val="22"/>
          <w:szCs w:val="22"/>
        </w:rPr>
        <w:t xml:space="preserve"> </w:t>
      </w:r>
      <w:proofErr w:type="gramStart"/>
      <w:r w:rsidRPr="00F404F5">
        <w:rPr>
          <w:rFonts w:eastAsia="Cambria"/>
          <w:w w:val="105"/>
          <w:sz w:val="22"/>
          <w:szCs w:val="22"/>
        </w:rPr>
        <w:t>of</w:t>
      </w:r>
      <w:proofErr w:type="gramEnd"/>
      <w:r w:rsidRPr="00CC583B">
        <w:rPr>
          <w:rFonts w:eastAsia="Cambria"/>
          <w:w w:val="105"/>
          <w:sz w:val="22"/>
          <w:szCs w:val="22"/>
        </w:rPr>
        <w:t xml:space="preserve"> </w:t>
      </w:r>
      <w:r w:rsidRPr="00F404F5">
        <w:rPr>
          <w:rFonts w:eastAsia="Cambria"/>
          <w:w w:val="105"/>
          <w:sz w:val="22"/>
          <w:szCs w:val="22"/>
        </w:rPr>
        <w:t>the</w:t>
      </w:r>
      <w:r w:rsidRPr="00CC583B">
        <w:rPr>
          <w:rFonts w:eastAsia="Cambria"/>
          <w:w w:val="105"/>
          <w:sz w:val="22"/>
          <w:szCs w:val="22"/>
        </w:rPr>
        <w:t xml:space="preserve"> </w:t>
      </w:r>
      <w:r w:rsidRPr="00F404F5">
        <w:rPr>
          <w:rFonts w:eastAsia="Cambria"/>
          <w:w w:val="105"/>
          <w:sz w:val="22"/>
          <w:szCs w:val="22"/>
        </w:rPr>
        <w:t xml:space="preserve">occurrence of the same, to the </w:t>
      </w:r>
      <w:r w:rsidR="00E63B39" w:rsidRPr="00F404F5">
        <w:rPr>
          <w:rFonts w:eastAsia="Cambria"/>
          <w:w w:val="105"/>
          <w:sz w:val="22"/>
          <w:szCs w:val="22"/>
        </w:rPr>
        <w:t xml:space="preserve">Project Manager/Engineer </w:t>
      </w:r>
      <w:r w:rsidRPr="00F404F5">
        <w:rPr>
          <w:rFonts w:eastAsia="Cambria"/>
          <w:w w:val="105"/>
          <w:sz w:val="22"/>
          <w:szCs w:val="22"/>
        </w:rPr>
        <w:t>in prescribed form</w:t>
      </w:r>
      <w:r w:rsidRPr="00CC583B">
        <w:rPr>
          <w:rFonts w:eastAsia="Cambria"/>
          <w:w w:val="105"/>
          <w:sz w:val="22"/>
          <w:szCs w:val="22"/>
        </w:rPr>
        <w:t xml:space="preserve"> </w:t>
      </w:r>
      <w:r w:rsidRPr="00F404F5">
        <w:rPr>
          <w:rFonts w:eastAsia="Cambria"/>
          <w:w w:val="105"/>
          <w:sz w:val="22"/>
          <w:szCs w:val="22"/>
        </w:rPr>
        <w:t>and</w:t>
      </w:r>
      <w:r w:rsidRPr="00CC583B">
        <w:rPr>
          <w:rFonts w:eastAsia="Cambria"/>
          <w:w w:val="105"/>
          <w:sz w:val="22"/>
          <w:szCs w:val="22"/>
        </w:rPr>
        <w:t xml:space="preserve"> </w:t>
      </w:r>
      <w:r w:rsidRPr="00F404F5">
        <w:rPr>
          <w:rFonts w:eastAsia="Cambria"/>
          <w:w w:val="105"/>
          <w:sz w:val="22"/>
          <w:szCs w:val="22"/>
        </w:rPr>
        <w:t>also</w:t>
      </w:r>
      <w:r w:rsidRPr="00CC583B">
        <w:rPr>
          <w:rFonts w:eastAsia="Cambria"/>
          <w:w w:val="105"/>
          <w:sz w:val="22"/>
          <w:szCs w:val="22"/>
        </w:rPr>
        <w:t xml:space="preserve"> </w:t>
      </w:r>
      <w:r w:rsidRPr="00F404F5">
        <w:rPr>
          <w:rFonts w:eastAsia="Cambria"/>
          <w:w w:val="105"/>
          <w:sz w:val="22"/>
          <w:szCs w:val="22"/>
        </w:rPr>
        <w:t>to</w:t>
      </w:r>
      <w:r w:rsidRPr="00CC583B">
        <w:rPr>
          <w:rFonts w:eastAsia="Cambria"/>
          <w:w w:val="105"/>
          <w:sz w:val="22"/>
          <w:szCs w:val="22"/>
        </w:rPr>
        <w:t xml:space="preserve"> </w:t>
      </w:r>
      <w:r w:rsidRPr="00F404F5">
        <w:rPr>
          <w:rFonts w:eastAsia="Cambria"/>
          <w:w w:val="105"/>
          <w:sz w:val="22"/>
          <w:szCs w:val="22"/>
        </w:rPr>
        <w:t>all</w:t>
      </w:r>
      <w:r w:rsidRPr="00CC583B">
        <w:rPr>
          <w:rFonts w:eastAsia="Cambria"/>
          <w:w w:val="105"/>
          <w:sz w:val="22"/>
          <w:szCs w:val="22"/>
        </w:rPr>
        <w:t xml:space="preserve"> </w:t>
      </w:r>
      <w:r w:rsidRPr="00F404F5">
        <w:rPr>
          <w:rFonts w:eastAsia="Cambria"/>
          <w:w w:val="105"/>
          <w:sz w:val="22"/>
          <w:szCs w:val="22"/>
        </w:rPr>
        <w:t>the</w:t>
      </w:r>
      <w:r w:rsidRPr="00CC583B">
        <w:rPr>
          <w:rFonts w:eastAsia="Cambria"/>
          <w:w w:val="105"/>
          <w:sz w:val="22"/>
          <w:szCs w:val="22"/>
        </w:rPr>
        <w:t xml:space="preserve"> </w:t>
      </w:r>
      <w:r w:rsidRPr="00F404F5">
        <w:rPr>
          <w:rFonts w:eastAsia="Cambria"/>
          <w:w w:val="105"/>
          <w:sz w:val="22"/>
          <w:szCs w:val="22"/>
        </w:rPr>
        <w:t>authorities</w:t>
      </w:r>
      <w:r w:rsidRPr="00CC583B">
        <w:rPr>
          <w:rFonts w:eastAsia="Cambria"/>
          <w:w w:val="105"/>
          <w:sz w:val="22"/>
          <w:szCs w:val="22"/>
        </w:rPr>
        <w:t xml:space="preserve"> </w:t>
      </w:r>
      <w:r w:rsidRPr="00F404F5">
        <w:rPr>
          <w:rFonts w:eastAsia="Cambria"/>
          <w:w w:val="105"/>
          <w:sz w:val="22"/>
          <w:szCs w:val="22"/>
        </w:rPr>
        <w:t>envisaged</w:t>
      </w:r>
      <w:r w:rsidRPr="00CC583B">
        <w:rPr>
          <w:rFonts w:eastAsia="Cambria"/>
          <w:w w:val="105"/>
          <w:sz w:val="22"/>
          <w:szCs w:val="22"/>
        </w:rPr>
        <w:t xml:space="preserve"> </w:t>
      </w:r>
      <w:r w:rsidRPr="00F404F5">
        <w:rPr>
          <w:rFonts w:eastAsia="Cambria"/>
          <w:w w:val="105"/>
          <w:sz w:val="22"/>
          <w:szCs w:val="22"/>
        </w:rPr>
        <w:t>under</w:t>
      </w:r>
      <w:r w:rsidRPr="00CC583B">
        <w:rPr>
          <w:rFonts w:eastAsia="Cambria"/>
          <w:w w:val="105"/>
          <w:sz w:val="22"/>
          <w:szCs w:val="22"/>
        </w:rPr>
        <w:t xml:space="preserve"> </w:t>
      </w:r>
      <w:r w:rsidRPr="00F404F5">
        <w:rPr>
          <w:rFonts w:eastAsia="Cambria"/>
          <w:w w:val="105"/>
          <w:sz w:val="22"/>
          <w:szCs w:val="22"/>
        </w:rPr>
        <w:t>the</w:t>
      </w:r>
      <w:r w:rsidRPr="00CC583B">
        <w:rPr>
          <w:rFonts w:eastAsia="Cambria"/>
          <w:w w:val="105"/>
          <w:sz w:val="22"/>
          <w:szCs w:val="22"/>
        </w:rPr>
        <w:t xml:space="preserve"> </w:t>
      </w:r>
      <w:r w:rsidRPr="00F404F5">
        <w:rPr>
          <w:rFonts w:eastAsia="Cambria"/>
          <w:w w:val="105"/>
          <w:sz w:val="22"/>
          <w:szCs w:val="22"/>
        </w:rPr>
        <w:t>applicable</w:t>
      </w:r>
      <w:r w:rsidRPr="00CC583B">
        <w:rPr>
          <w:rFonts w:eastAsia="Cambria"/>
          <w:w w:val="105"/>
          <w:sz w:val="22"/>
          <w:szCs w:val="22"/>
        </w:rPr>
        <w:t xml:space="preserve"> </w:t>
      </w:r>
      <w:r w:rsidRPr="00F404F5">
        <w:rPr>
          <w:rFonts w:eastAsia="Cambria"/>
          <w:w w:val="105"/>
          <w:sz w:val="22"/>
          <w:szCs w:val="22"/>
        </w:rPr>
        <w:t>laws.</w:t>
      </w:r>
    </w:p>
    <w:p w:rsidR="005A48C5" w:rsidRPr="00DF4A50" w:rsidRDefault="005A48C5">
      <w:pPr>
        <w:widowControl w:val="0"/>
        <w:autoSpaceDE w:val="0"/>
        <w:autoSpaceDN w:val="0"/>
        <w:spacing w:before="5"/>
        <w:rPr>
          <w:rFonts w:eastAsia="Cambria"/>
          <w:sz w:val="22"/>
          <w:szCs w:val="22"/>
        </w:rPr>
      </w:pPr>
    </w:p>
    <w:p w:rsidR="005A48C5" w:rsidRPr="00CC583B" w:rsidRDefault="00D11752">
      <w:pPr>
        <w:widowControl w:val="0"/>
        <w:autoSpaceDE w:val="0"/>
        <w:autoSpaceDN w:val="0"/>
        <w:spacing w:line="254" w:lineRule="auto"/>
        <w:ind w:left="1288" w:right="1603"/>
        <w:jc w:val="both"/>
        <w:rPr>
          <w:rFonts w:eastAsia="Cambria"/>
          <w:w w:val="105"/>
          <w:sz w:val="22"/>
          <w:szCs w:val="22"/>
        </w:rPr>
      </w:pPr>
      <w:r w:rsidRPr="00F404F5">
        <w:rPr>
          <w:rFonts w:eastAsia="Cambria"/>
          <w:w w:val="105"/>
          <w:sz w:val="22"/>
          <w:szCs w:val="22"/>
        </w:rPr>
        <w:t>Notwithstanding above, in case of any fatal accident, the Board of</w:t>
      </w:r>
      <w:r w:rsidRPr="00CC583B">
        <w:rPr>
          <w:rFonts w:eastAsia="Cambria"/>
          <w:w w:val="105"/>
          <w:sz w:val="22"/>
          <w:szCs w:val="22"/>
        </w:rPr>
        <w:t xml:space="preserve"> </w:t>
      </w:r>
      <w:r w:rsidRPr="00F404F5">
        <w:rPr>
          <w:rFonts w:eastAsia="Cambria"/>
          <w:w w:val="105"/>
          <w:sz w:val="22"/>
          <w:szCs w:val="22"/>
        </w:rPr>
        <w:t>Directors</w:t>
      </w:r>
      <w:r w:rsidRPr="00CC583B">
        <w:rPr>
          <w:rFonts w:eastAsia="Cambria"/>
          <w:w w:val="105"/>
          <w:sz w:val="22"/>
          <w:szCs w:val="22"/>
        </w:rPr>
        <w:t xml:space="preserve"> </w:t>
      </w:r>
      <w:r w:rsidRPr="00F404F5">
        <w:rPr>
          <w:rFonts w:eastAsia="Cambria"/>
          <w:w w:val="105"/>
          <w:sz w:val="22"/>
          <w:szCs w:val="22"/>
        </w:rPr>
        <w:t>of</w:t>
      </w:r>
      <w:r w:rsidRPr="00CC583B">
        <w:rPr>
          <w:rFonts w:eastAsia="Cambria"/>
          <w:w w:val="105"/>
          <w:sz w:val="22"/>
          <w:szCs w:val="22"/>
        </w:rPr>
        <w:t xml:space="preserve"> </w:t>
      </w:r>
      <w:r w:rsidRPr="00F404F5">
        <w:rPr>
          <w:rFonts w:eastAsia="Cambria"/>
          <w:w w:val="105"/>
          <w:sz w:val="22"/>
          <w:szCs w:val="22"/>
        </w:rPr>
        <w:t>Contractor</w:t>
      </w:r>
      <w:r w:rsidRPr="00CC583B">
        <w:rPr>
          <w:rFonts w:eastAsia="Cambria"/>
          <w:w w:val="105"/>
          <w:sz w:val="22"/>
          <w:szCs w:val="22"/>
        </w:rPr>
        <w:t xml:space="preserve"> </w:t>
      </w:r>
      <w:r w:rsidRPr="00F404F5">
        <w:rPr>
          <w:rFonts w:eastAsia="Cambria"/>
          <w:w w:val="105"/>
          <w:sz w:val="22"/>
          <w:szCs w:val="22"/>
        </w:rPr>
        <w:t>shall</w:t>
      </w:r>
      <w:r w:rsidRPr="00CC583B">
        <w:rPr>
          <w:rFonts w:eastAsia="Cambria"/>
          <w:w w:val="105"/>
          <w:sz w:val="22"/>
          <w:szCs w:val="22"/>
        </w:rPr>
        <w:t xml:space="preserve"> </w:t>
      </w:r>
      <w:r w:rsidRPr="00F404F5">
        <w:rPr>
          <w:rFonts w:eastAsia="Cambria"/>
          <w:w w:val="105"/>
          <w:sz w:val="22"/>
          <w:szCs w:val="22"/>
        </w:rPr>
        <w:t>review</w:t>
      </w:r>
      <w:r w:rsidRPr="00CC583B">
        <w:rPr>
          <w:rFonts w:eastAsia="Cambria"/>
          <w:w w:val="105"/>
          <w:sz w:val="22"/>
          <w:szCs w:val="22"/>
        </w:rPr>
        <w:t xml:space="preserve"> </w:t>
      </w:r>
      <w:r w:rsidRPr="00F404F5">
        <w:rPr>
          <w:rFonts w:eastAsia="Cambria"/>
          <w:w w:val="105"/>
          <w:sz w:val="22"/>
          <w:szCs w:val="22"/>
        </w:rPr>
        <w:t>the</w:t>
      </w:r>
      <w:r w:rsidRPr="00F32D45">
        <w:rPr>
          <w:rFonts w:eastAsia="Cambria"/>
          <w:w w:val="105"/>
          <w:sz w:val="22"/>
          <w:szCs w:val="22"/>
        </w:rPr>
        <w:t xml:space="preserve"> </w:t>
      </w:r>
      <w:r w:rsidRPr="00F404F5">
        <w:rPr>
          <w:rFonts w:eastAsia="Cambria"/>
          <w:w w:val="105"/>
          <w:sz w:val="22"/>
          <w:szCs w:val="22"/>
        </w:rPr>
        <w:t>incidence</w:t>
      </w:r>
      <w:r w:rsidRPr="00F32D45">
        <w:rPr>
          <w:rFonts w:eastAsia="Cambria"/>
          <w:w w:val="105"/>
          <w:sz w:val="22"/>
          <w:szCs w:val="22"/>
        </w:rPr>
        <w:t xml:space="preserve"> </w:t>
      </w:r>
      <w:r w:rsidRPr="00F404F5">
        <w:rPr>
          <w:rFonts w:eastAsia="Cambria"/>
          <w:w w:val="105"/>
          <w:sz w:val="22"/>
          <w:szCs w:val="22"/>
        </w:rPr>
        <w:t>and</w:t>
      </w:r>
      <w:r w:rsidRPr="00F32D45">
        <w:rPr>
          <w:rFonts w:eastAsia="Cambria"/>
          <w:w w:val="105"/>
          <w:sz w:val="22"/>
          <w:szCs w:val="22"/>
        </w:rPr>
        <w:t xml:space="preserve"> </w:t>
      </w:r>
      <w:r w:rsidRPr="00F404F5">
        <w:rPr>
          <w:rFonts w:eastAsia="Cambria"/>
          <w:w w:val="105"/>
          <w:sz w:val="22"/>
          <w:szCs w:val="22"/>
        </w:rPr>
        <w:t>a</w:t>
      </w:r>
      <w:r w:rsidRPr="00F32D45">
        <w:rPr>
          <w:rFonts w:eastAsia="Cambria"/>
          <w:w w:val="105"/>
          <w:sz w:val="22"/>
          <w:szCs w:val="22"/>
        </w:rPr>
        <w:t xml:space="preserve"> </w:t>
      </w:r>
      <w:r w:rsidRPr="00F404F5">
        <w:rPr>
          <w:rFonts w:eastAsia="Cambria"/>
          <w:w w:val="105"/>
          <w:sz w:val="22"/>
          <w:szCs w:val="22"/>
        </w:rPr>
        <w:t>copy</w:t>
      </w:r>
      <w:r w:rsidRPr="00F32D45">
        <w:rPr>
          <w:rFonts w:eastAsia="Cambria"/>
          <w:w w:val="105"/>
          <w:sz w:val="22"/>
          <w:szCs w:val="22"/>
        </w:rPr>
        <w:t xml:space="preserve"> </w:t>
      </w:r>
      <w:r w:rsidRPr="00F404F5">
        <w:rPr>
          <w:rFonts w:eastAsia="Cambria"/>
          <w:w w:val="105"/>
          <w:sz w:val="22"/>
          <w:szCs w:val="22"/>
        </w:rPr>
        <w:t>of</w:t>
      </w:r>
      <w:r w:rsidRPr="00F32D45">
        <w:rPr>
          <w:rFonts w:eastAsia="Cambria"/>
          <w:w w:val="105"/>
          <w:sz w:val="22"/>
          <w:szCs w:val="22"/>
        </w:rPr>
        <w:t xml:space="preserve"> </w:t>
      </w:r>
      <w:proofErr w:type="spellStart"/>
      <w:r w:rsidRPr="00F404F5">
        <w:rPr>
          <w:rFonts w:eastAsia="Cambria"/>
          <w:w w:val="105"/>
          <w:sz w:val="22"/>
          <w:szCs w:val="22"/>
        </w:rPr>
        <w:t>Board‟s</w:t>
      </w:r>
      <w:proofErr w:type="spellEnd"/>
      <w:r w:rsidRPr="00F404F5">
        <w:rPr>
          <w:rFonts w:eastAsia="Cambria"/>
          <w:w w:val="105"/>
          <w:sz w:val="22"/>
          <w:szCs w:val="22"/>
        </w:rPr>
        <w:t xml:space="preserve"> resolution signed by the Director/Company Secretary of the</w:t>
      </w:r>
      <w:r w:rsidRPr="00CC583B">
        <w:rPr>
          <w:rFonts w:eastAsia="Cambria"/>
          <w:w w:val="105"/>
          <w:sz w:val="22"/>
          <w:szCs w:val="22"/>
        </w:rPr>
        <w:t xml:space="preserve"> </w:t>
      </w:r>
      <w:r w:rsidRPr="00F404F5">
        <w:rPr>
          <w:rFonts w:eastAsia="Cambria"/>
          <w:w w:val="105"/>
          <w:sz w:val="22"/>
          <w:szCs w:val="22"/>
        </w:rPr>
        <w:t>firm along</w:t>
      </w:r>
      <w:r w:rsidR="00855DFD" w:rsidRPr="00F404F5">
        <w:rPr>
          <w:rFonts w:eastAsia="Cambria"/>
          <w:w w:val="105"/>
          <w:sz w:val="22"/>
          <w:szCs w:val="22"/>
        </w:rPr>
        <w:t xml:space="preserve"> </w:t>
      </w:r>
      <w:r w:rsidRPr="00F404F5">
        <w:rPr>
          <w:rFonts w:eastAsia="Cambria"/>
          <w:w w:val="105"/>
          <w:sz w:val="22"/>
          <w:szCs w:val="22"/>
        </w:rPr>
        <w:t>with action plan for avoidance of such incidences in future</w:t>
      </w:r>
      <w:r w:rsidRPr="00CC583B">
        <w:rPr>
          <w:rFonts w:eastAsia="Cambria"/>
          <w:w w:val="105"/>
          <w:sz w:val="22"/>
          <w:szCs w:val="22"/>
        </w:rPr>
        <w:t xml:space="preserve"> </w:t>
      </w:r>
      <w:r w:rsidRPr="00F404F5">
        <w:rPr>
          <w:rFonts w:eastAsia="Cambria"/>
          <w:w w:val="105"/>
          <w:sz w:val="22"/>
          <w:szCs w:val="22"/>
        </w:rPr>
        <w:t>shall</w:t>
      </w:r>
      <w:r w:rsidRPr="00CC583B">
        <w:rPr>
          <w:rFonts w:eastAsia="Cambria"/>
          <w:w w:val="105"/>
          <w:sz w:val="22"/>
          <w:szCs w:val="22"/>
        </w:rPr>
        <w:t xml:space="preserve"> </w:t>
      </w:r>
      <w:r w:rsidRPr="00F404F5">
        <w:rPr>
          <w:rFonts w:eastAsia="Cambria"/>
          <w:w w:val="105"/>
          <w:sz w:val="22"/>
          <w:szCs w:val="22"/>
        </w:rPr>
        <w:t>be</w:t>
      </w:r>
      <w:r w:rsidRPr="00CC583B">
        <w:rPr>
          <w:rFonts w:eastAsia="Cambria"/>
          <w:w w:val="105"/>
          <w:sz w:val="22"/>
          <w:szCs w:val="22"/>
        </w:rPr>
        <w:t xml:space="preserve"> </w:t>
      </w:r>
      <w:r w:rsidRPr="00F404F5">
        <w:rPr>
          <w:rFonts w:eastAsia="Cambria"/>
          <w:w w:val="105"/>
          <w:sz w:val="22"/>
          <w:szCs w:val="22"/>
        </w:rPr>
        <w:t>furnished</w:t>
      </w:r>
      <w:r w:rsidRPr="00CC583B">
        <w:rPr>
          <w:rFonts w:eastAsia="Cambria"/>
          <w:w w:val="105"/>
          <w:sz w:val="22"/>
          <w:szCs w:val="22"/>
        </w:rPr>
        <w:t xml:space="preserve"> </w:t>
      </w:r>
      <w:r w:rsidRPr="00F404F5">
        <w:rPr>
          <w:rFonts w:eastAsia="Cambria"/>
          <w:w w:val="105"/>
          <w:sz w:val="22"/>
          <w:szCs w:val="22"/>
        </w:rPr>
        <w:t>promptly</w:t>
      </w:r>
      <w:r w:rsidRPr="00CC583B">
        <w:rPr>
          <w:rFonts w:eastAsia="Cambria"/>
          <w:w w:val="105"/>
          <w:sz w:val="22"/>
          <w:szCs w:val="22"/>
        </w:rPr>
        <w:t xml:space="preserve"> </w:t>
      </w:r>
      <w:r w:rsidRPr="00F404F5">
        <w:rPr>
          <w:rFonts w:eastAsia="Cambria"/>
          <w:w w:val="105"/>
          <w:sz w:val="22"/>
          <w:szCs w:val="22"/>
        </w:rPr>
        <w:t>but</w:t>
      </w:r>
      <w:r w:rsidRPr="00CC583B">
        <w:rPr>
          <w:rFonts w:eastAsia="Cambria"/>
          <w:w w:val="105"/>
          <w:sz w:val="22"/>
          <w:szCs w:val="22"/>
        </w:rPr>
        <w:t xml:space="preserve"> </w:t>
      </w:r>
      <w:r w:rsidRPr="00F404F5">
        <w:rPr>
          <w:rFonts w:eastAsia="Cambria"/>
          <w:w w:val="105"/>
          <w:sz w:val="22"/>
          <w:szCs w:val="22"/>
        </w:rPr>
        <w:t>no</w:t>
      </w:r>
      <w:r w:rsidRPr="00CC583B">
        <w:rPr>
          <w:rFonts w:eastAsia="Cambria"/>
          <w:w w:val="105"/>
          <w:sz w:val="22"/>
          <w:szCs w:val="22"/>
        </w:rPr>
        <w:t xml:space="preserve"> </w:t>
      </w:r>
      <w:r w:rsidRPr="00F404F5">
        <w:rPr>
          <w:rFonts w:eastAsia="Cambria"/>
          <w:w w:val="105"/>
          <w:sz w:val="22"/>
          <w:szCs w:val="22"/>
        </w:rPr>
        <w:t>later</w:t>
      </w:r>
      <w:r w:rsidRPr="00CC583B">
        <w:rPr>
          <w:rFonts w:eastAsia="Cambria"/>
          <w:w w:val="105"/>
          <w:sz w:val="22"/>
          <w:szCs w:val="22"/>
        </w:rPr>
        <w:t xml:space="preserve"> </w:t>
      </w:r>
      <w:r w:rsidRPr="00F404F5">
        <w:rPr>
          <w:rFonts w:eastAsia="Cambria"/>
          <w:w w:val="105"/>
          <w:sz w:val="22"/>
          <w:szCs w:val="22"/>
        </w:rPr>
        <w:t>than</w:t>
      </w:r>
      <w:r w:rsidRPr="00CC583B">
        <w:rPr>
          <w:rFonts w:eastAsia="Cambria"/>
          <w:w w:val="105"/>
          <w:sz w:val="22"/>
          <w:szCs w:val="22"/>
        </w:rPr>
        <w:t xml:space="preserve"> </w:t>
      </w:r>
      <w:r w:rsidRPr="00F404F5">
        <w:rPr>
          <w:rFonts w:eastAsia="Cambria"/>
          <w:w w:val="105"/>
          <w:sz w:val="22"/>
          <w:szCs w:val="22"/>
        </w:rPr>
        <w:t>60</w:t>
      </w:r>
      <w:r w:rsidRPr="00CC583B">
        <w:rPr>
          <w:rFonts w:eastAsia="Cambria"/>
          <w:w w:val="105"/>
          <w:sz w:val="22"/>
          <w:szCs w:val="22"/>
        </w:rPr>
        <w:t xml:space="preserve"> </w:t>
      </w:r>
      <w:r w:rsidRPr="00F404F5">
        <w:rPr>
          <w:rFonts w:eastAsia="Cambria"/>
          <w:w w:val="105"/>
          <w:sz w:val="22"/>
          <w:szCs w:val="22"/>
        </w:rPr>
        <w:t>days,</w:t>
      </w:r>
      <w:r w:rsidRPr="00CC583B">
        <w:rPr>
          <w:rFonts w:eastAsia="Cambria"/>
          <w:w w:val="105"/>
          <w:sz w:val="22"/>
          <w:szCs w:val="22"/>
        </w:rPr>
        <w:t xml:space="preserve"> </w:t>
      </w:r>
      <w:r w:rsidRPr="00F404F5">
        <w:rPr>
          <w:rFonts w:eastAsia="Cambria"/>
          <w:w w:val="105"/>
          <w:sz w:val="22"/>
          <w:szCs w:val="22"/>
        </w:rPr>
        <w:t>to</w:t>
      </w:r>
      <w:r w:rsidRPr="00CC583B">
        <w:rPr>
          <w:rFonts w:eastAsia="Cambria"/>
          <w:w w:val="105"/>
          <w:sz w:val="22"/>
          <w:szCs w:val="22"/>
        </w:rPr>
        <w:t xml:space="preserve"> </w:t>
      </w:r>
      <w:r w:rsidRPr="00F404F5">
        <w:rPr>
          <w:rFonts w:eastAsia="Cambria"/>
          <w:w w:val="105"/>
          <w:sz w:val="22"/>
          <w:szCs w:val="22"/>
        </w:rPr>
        <w:t>the</w:t>
      </w:r>
      <w:r w:rsidRPr="00CC583B">
        <w:rPr>
          <w:rFonts w:eastAsia="Cambria"/>
          <w:w w:val="105"/>
          <w:sz w:val="22"/>
          <w:szCs w:val="22"/>
        </w:rPr>
        <w:t xml:space="preserve"> </w:t>
      </w:r>
      <w:r w:rsidRPr="00F404F5">
        <w:rPr>
          <w:rFonts w:eastAsia="Cambria"/>
          <w:w w:val="105"/>
          <w:sz w:val="22"/>
          <w:szCs w:val="22"/>
        </w:rPr>
        <w:t>Employer. Besides above, the CEO of the Contractor shall meet and</w:t>
      </w:r>
      <w:r w:rsidRPr="00CC583B">
        <w:rPr>
          <w:rFonts w:eastAsia="Cambria"/>
          <w:w w:val="105"/>
          <w:sz w:val="22"/>
          <w:szCs w:val="22"/>
        </w:rPr>
        <w:t xml:space="preserve"> </w:t>
      </w:r>
      <w:r w:rsidRPr="00F404F5">
        <w:rPr>
          <w:rFonts w:eastAsia="Cambria"/>
          <w:w w:val="105"/>
          <w:sz w:val="22"/>
          <w:szCs w:val="22"/>
        </w:rPr>
        <w:t xml:space="preserve">apprise </w:t>
      </w:r>
      <w:r w:rsidR="009C44F6" w:rsidRPr="00F404F5">
        <w:rPr>
          <w:rFonts w:eastAsia="Cambria"/>
          <w:w w:val="105"/>
          <w:sz w:val="22"/>
          <w:szCs w:val="22"/>
        </w:rPr>
        <w:t>OPTCL</w:t>
      </w:r>
      <w:r w:rsidRPr="00F404F5">
        <w:rPr>
          <w:rFonts w:eastAsia="Cambria"/>
          <w:w w:val="105"/>
          <w:sz w:val="22"/>
          <w:szCs w:val="22"/>
        </w:rPr>
        <w:t xml:space="preserve"> SAFTEY </w:t>
      </w:r>
      <w:r w:rsidR="00D17AC0" w:rsidRPr="00F404F5">
        <w:rPr>
          <w:rFonts w:eastAsia="Cambria"/>
          <w:w w:val="105"/>
          <w:sz w:val="22"/>
          <w:szCs w:val="22"/>
        </w:rPr>
        <w:t>WING</w:t>
      </w:r>
      <w:r w:rsidRPr="00F404F5">
        <w:rPr>
          <w:rFonts w:eastAsia="Cambria"/>
          <w:w w:val="105"/>
          <w:sz w:val="22"/>
          <w:szCs w:val="22"/>
        </w:rPr>
        <w:t xml:space="preserve"> along</w:t>
      </w:r>
      <w:r w:rsidR="00CB4F40" w:rsidRPr="00F404F5">
        <w:rPr>
          <w:rFonts w:eastAsia="Cambria"/>
          <w:w w:val="105"/>
          <w:sz w:val="22"/>
          <w:szCs w:val="22"/>
        </w:rPr>
        <w:t xml:space="preserve"> </w:t>
      </w:r>
      <w:r w:rsidRPr="00F404F5">
        <w:rPr>
          <w:rFonts w:eastAsia="Cambria"/>
          <w:w w:val="105"/>
          <w:sz w:val="22"/>
          <w:szCs w:val="22"/>
        </w:rPr>
        <w:t xml:space="preserve">with the </w:t>
      </w:r>
      <w:proofErr w:type="spellStart"/>
      <w:r w:rsidRPr="00F404F5">
        <w:rPr>
          <w:rFonts w:eastAsia="Cambria"/>
          <w:w w:val="105"/>
          <w:sz w:val="22"/>
          <w:szCs w:val="22"/>
        </w:rPr>
        <w:t>Board‟s</w:t>
      </w:r>
      <w:proofErr w:type="spellEnd"/>
      <w:r w:rsidRPr="00CC583B">
        <w:rPr>
          <w:rFonts w:eastAsia="Cambria"/>
          <w:w w:val="105"/>
          <w:sz w:val="22"/>
          <w:szCs w:val="22"/>
        </w:rPr>
        <w:t xml:space="preserve"> </w:t>
      </w:r>
      <w:r w:rsidRPr="00F404F5">
        <w:rPr>
          <w:rFonts w:eastAsia="Cambria"/>
          <w:w w:val="105"/>
          <w:sz w:val="22"/>
          <w:szCs w:val="22"/>
        </w:rPr>
        <w:t>resolution of the cause of the fatal accident occurred and their future</w:t>
      </w:r>
      <w:r w:rsidRPr="00CC583B">
        <w:rPr>
          <w:rFonts w:eastAsia="Cambria"/>
          <w:w w:val="105"/>
          <w:sz w:val="22"/>
          <w:szCs w:val="22"/>
        </w:rPr>
        <w:t xml:space="preserve"> </w:t>
      </w:r>
      <w:r w:rsidRPr="00F404F5">
        <w:rPr>
          <w:rFonts w:eastAsia="Cambria"/>
          <w:w w:val="105"/>
          <w:sz w:val="22"/>
          <w:szCs w:val="22"/>
        </w:rPr>
        <w:t>action</w:t>
      </w:r>
      <w:r w:rsidRPr="00CC583B">
        <w:rPr>
          <w:rFonts w:eastAsia="Cambria"/>
          <w:w w:val="105"/>
          <w:sz w:val="22"/>
          <w:szCs w:val="22"/>
        </w:rPr>
        <w:t xml:space="preserve"> </w:t>
      </w:r>
      <w:r w:rsidRPr="00F404F5">
        <w:rPr>
          <w:rFonts w:eastAsia="Cambria"/>
          <w:w w:val="105"/>
          <w:sz w:val="22"/>
          <w:szCs w:val="22"/>
        </w:rPr>
        <w:t>plan/safety</w:t>
      </w:r>
      <w:r w:rsidRPr="00CC583B">
        <w:rPr>
          <w:rFonts w:eastAsia="Cambria"/>
          <w:w w:val="105"/>
          <w:sz w:val="22"/>
          <w:szCs w:val="22"/>
        </w:rPr>
        <w:t xml:space="preserve"> </w:t>
      </w:r>
      <w:r w:rsidRPr="00F404F5">
        <w:rPr>
          <w:rFonts w:eastAsia="Cambria"/>
          <w:w w:val="105"/>
          <w:sz w:val="22"/>
          <w:szCs w:val="22"/>
        </w:rPr>
        <w:t>preparedness</w:t>
      </w:r>
      <w:r w:rsidRPr="00CC583B">
        <w:rPr>
          <w:rFonts w:eastAsia="Cambria"/>
          <w:w w:val="105"/>
          <w:sz w:val="22"/>
          <w:szCs w:val="22"/>
        </w:rPr>
        <w:t xml:space="preserve"> </w:t>
      </w:r>
      <w:r w:rsidRPr="00F404F5">
        <w:rPr>
          <w:rFonts w:eastAsia="Cambria"/>
          <w:w w:val="105"/>
          <w:sz w:val="22"/>
          <w:szCs w:val="22"/>
        </w:rPr>
        <w:t>to</w:t>
      </w:r>
      <w:r w:rsidRPr="00CC583B">
        <w:rPr>
          <w:rFonts w:eastAsia="Cambria"/>
          <w:w w:val="105"/>
          <w:sz w:val="22"/>
          <w:szCs w:val="22"/>
        </w:rPr>
        <w:t xml:space="preserve"> </w:t>
      </w:r>
      <w:r w:rsidRPr="00F404F5">
        <w:rPr>
          <w:rFonts w:eastAsia="Cambria"/>
          <w:w w:val="105"/>
          <w:sz w:val="22"/>
          <w:szCs w:val="22"/>
        </w:rPr>
        <w:t>prevent</w:t>
      </w:r>
      <w:r w:rsidRPr="00CC583B">
        <w:rPr>
          <w:rFonts w:eastAsia="Cambria"/>
          <w:w w:val="105"/>
          <w:sz w:val="22"/>
          <w:szCs w:val="22"/>
        </w:rPr>
        <w:t xml:space="preserve"> </w:t>
      </w:r>
      <w:r w:rsidRPr="00F404F5">
        <w:rPr>
          <w:rFonts w:eastAsia="Cambria"/>
          <w:w w:val="105"/>
          <w:sz w:val="22"/>
          <w:szCs w:val="22"/>
        </w:rPr>
        <w:t>recurrence</w:t>
      </w:r>
      <w:r w:rsidRPr="00CC583B">
        <w:rPr>
          <w:rFonts w:eastAsia="Cambria"/>
          <w:w w:val="105"/>
          <w:sz w:val="22"/>
          <w:szCs w:val="22"/>
        </w:rPr>
        <w:t xml:space="preserve"> </w:t>
      </w:r>
      <w:r w:rsidRPr="00F404F5">
        <w:rPr>
          <w:rFonts w:eastAsia="Cambria"/>
          <w:w w:val="105"/>
          <w:sz w:val="22"/>
          <w:szCs w:val="22"/>
        </w:rPr>
        <w:t>of</w:t>
      </w:r>
      <w:r w:rsidRPr="00CC583B">
        <w:rPr>
          <w:rFonts w:eastAsia="Cambria"/>
          <w:w w:val="105"/>
          <w:sz w:val="22"/>
          <w:szCs w:val="22"/>
        </w:rPr>
        <w:t xml:space="preserve"> </w:t>
      </w:r>
      <w:r w:rsidRPr="00F404F5">
        <w:rPr>
          <w:rFonts w:eastAsia="Cambria"/>
          <w:w w:val="105"/>
          <w:sz w:val="22"/>
          <w:szCs w:val="22"/>
        </w:rPr>
        <w:t>such</w:t>
      </w:r>
      <w:r w:rsidRPr="00CC583B">
        <w:rPr>
          <w:rFonts w:eastAsia="Cambria"/>
          <w:w w:val="105"/>
          <w:sz w:val="22"/>
          <w:szCs w:val="22"/>
        </w:rPr>
        <w:t xml:space="preserve"> </w:t>
      </w:r>
      <w:r w:rsidRPr="00F404F5">
        <w:rPr>
          <w:rFonts w:eastAsia="Cambria"/>
          <w:w w:val="105"/>
          <w:sz w:val="22"/>
          <w:szCs w:val="22"/>
        </w:rPr>
        <w:t>accidents</w:t>
      </w:r>
      <w:r w:rsidRPr="00CC583B">
        <w:rPr>
          <w:rFonts w:eastAsia="Cambria"/>
          <w:w w:val="105"/>
          <w:sz w:val="22"/>
          <w:szCs w:val="22"/>
        </w:rPr>
        <w:t xml:space="preserve"> </w:t>
      </w:r>
      <w:r w:rsidRPr="00F404F5">
        <w:rPr>
          <w:rFonts w:eastAsia="Cambria"/>
          <w:w w:val="105"/>
          <w:sz w:val="22"/>
          <w:szCs w:val="22"/>
        </w:rPr>
        <w:t>in</w:t>
      </w:r>
      <w:r w:rsidRPr="00CC583B">
        <w:rPr>
          <w:rFonts w:eastAsia="Cambria"/>
          <w:w w:val="105"/>
          <w:sz w:val="22"/>
          <w:szCs w:val="22"/>
        </w:rPr>
        <w:t xml:space="preserve"> </w:t>
      </w:r>
      <w:r w:rsidRPr="00F404F5">
        <w:rPr>
          <w:rFonts w:eastAsia="Cambria"/>
          <w:w w:val="105"/>
          <w:sz w:val="22"/>
          <w:szCs w:val="22"/>
        </w:rPr>
        <w:t>future</w:t>
      </w:r>
      <w:r w:rsidRPr="00CC583B">
        <w:rPr>
          <w:rFonts w:eastAsia="Cambria"/>
          <w:w w:val="105"/>
          <w:sz w:val="22"/>
          <w:szCs w:val="22"/>
        </w:rPr>
        <w:t xml:space="preserve"> </w:t>
      </w:r>
      <w:r w:rsidRPr="00F404F5">
        <w:rPr>
          <w:rFonts w:eastAsia="Cambria"/>
          <w:w w:val="105"/>
          <w:sz w:val="22"/>
          <w:szCs w:val="22"/>
        </w:rPr>
        <w:t>within</w:t>
      </w:r>
      <w:r w:rsidRPr="00CC583B">
        <w:rPr>
          <w:rFonts w:eastAsia="Cambria"/>
          <w:w w:val="105"/>
          <w:sz w:val="22"/>
          <w:szCs w:val="22"/>
        </w:rPr>
        <w:t xml:space="preserve"> </w:t>
      </w:r>
      <w:r w:rsidRPr="00F404F5">
        <w:rPr>
          <w:rFonts w:eastAsia="Cambria"/>
          <w:w w:val="105"/>
          <w:sz w:val="22"/>
          <w:szCs w:val="22"/>
        </w:rPr>
        <w:t>60</w:t>
      </w:r>
      <w:r w:rsidRPr="00CC583B">
        <w:rPr>
          <w:rFonts w:eastAsia="Cambria"/>
          <w:w w:val="105"/>
          <w:sz w:val="22"/>
          <w:szCs w:val="22"/>
        </w:rPr>
        <w:t xml:space="preserve"> </w:t>
      </w:r>
      <w:r w:rsidRPr="00F404F5">
        <w:rPr>
          <w:rFonts w:eastAsia="Cambria"/>
          <w:w w:val="105"/>
          <w:sz w:val="22"/>
          <w:szCs w:val="22"/>
        </w:rPr>
        <w:t>days</w:t>
      </w:r>
      <w:r w:rsidRPr="00CC583B">
        <w:rPr>
          <w:rFonts w:eastAsia="Cambria"/>
          <w:w w:val="105"/>
          <w:sz w:val="22"/>
          <w:szCs w:val="22"/>
        </w:rPr>
        <w:t xml:space="preserve"> </w:t>
      </w:r>
      <w:r w:rsidRPr="00F404F5">
        <w:rPr>
          <w:rFonts w:eastAsia="Cambria"/>
          <w:w w:val="105"/>
          <w:sz w:val="22"/>
          <w:szCs w:val="22"/>
        </w:rPr>
        <w:t>of</w:t>
      </w:r>
      <w:r w:rsidRPr="00CC583B">
        <w:rPr>
          <w:rFonts w:eastAsia="Cambria"/>
          <w:w w:val="105"/>
          <w:sz w:val="22"/>
          <w:szCs w:val="22"/>
        </w:rPr>
        <w:t xml:space="preserve"> </w:t>
      </w:r>
      <w:r w:rsidRPr="00F404F5">
        <w:rPr>
          <w:rFonts w:eastAsia="Cambria"/>
          <w:w w:val="105"/>
          <w:sz w:val="22"/>
          <w:szCs w:val="22"/>
        </w:rPr>
        <w:t>the</w:t>
      </w:r>
      <w:r w:rsidRPr="00CC583B">
        <w:rPr>
          <w:rFonts w:eastAsia="Cambria"/>
          <w:w w:val="105"/>
          <w:sz w:val="22"/>
          <w:szCs w:val="22"/>
        </w:rPr>
        <w:t xml:space="preserve"> </w:t>
      </w:r>
      <w:r w:rsidRPr="00F404F5">
        <w:rPr>
          <w:rFonts w:eastAsia="Cambria"/>
          <w:w w:val="105"/>
          <w:sz w:val="22"/>
          <w:szCs w:val="22"/>
        </w:rPr>
        <w:t>occurrence</w:t>
      </w:r>
      <w:r w:rsidRPr="00CC583B">
        <w:rPr>
          <w:rFonts w:eastAsia="Cambria"/>
          <w:w w:val="105"/>
          <w:sz w:val="22"/>
          <w:szCs w:val="22"/>
        </w:rPr>
        <w:t xml:space="preserve"> </w:t>
      </w:r>
      <w:r w:rsidRPr="00F404F5">
        <w:rPr>
          <w:rFonts w:eastAsia="Cambria"/>
          <w:w w:val="105"/>
          <w:sz w:val="22"/>
          <w:szCs w:val="22"/>
        </w:rPr>
        <w:t>of</w:t>
      </w:r>
      <w:r w:rsidRPr="00CC583B">
        <w:rPr>
          <w:rFonts w:eastAsia="Cambria"/>
          <w:w w:val="105"/>
          <w:sz w:val="22"/>
          <w:szCs w:val="22"/>
        </w:rPr>
        <w:t xml:space="preserve"> </w:t>
      </w:r>
      <w:r w:rsidRPr="00F404F5">
        <w:rPr>
          <w:rFonts w:eastAsia="Cambria"/>
          <w:w w:val="105"/>
          <w:sz w:val="22"/>
          <w:szCs w:val="22"/>
        </w:rPr>
        <w:t>the</w:t>
      </w:r>
      <w:r w:rsidRPr="00CC583B">
        <w:rPr>
          <w:rFonts w:eastAsia="Cambria"/>
          <w:w w:val="105"/>
          <w:sz w:val="22"/>
          <w:szCs w:val="22"/>
        </w:rPr>
        <w:t xml:space="preserve"> </w:t>
      </w:r>
      <w:r w:rsidRPr="00F404F5">
        <w:rPr>
          <w:rFonts w:eastAsia="Cambria"/>
          <w:w w:val="105"/>
          <w:sz w:val="22"/>
          <w:szCs w:val="22"/>
        </w:rPr>
        <w:t>fatal</w:t>
      </w:r>
      <w:r w:rsidRPr="00CC583B">
        <w:rPr>
          <w:rFonts w:eastAsia="Cambria"/>
          <w:w w:val="105"/>
          <w:sz w:val="22"/>
          <w:szCs w:val="22"/>
        </w:rPr>
        <w:t xml:space="preserve"> </w:t>
      </w:r>
      <w:r w:rsidRPr="00F404F5">
        <w:rPr>
          <w:rFonts w:eastAsia="Cambria"/>
          <w:w w:val="105"/>
          <w:sz w:val="22"/>
          <w:szCs w:val="22"/>
        </w:rPr>
        <w:t>accident.</w:t>
      </w:r>
    </w:p>
    <w:p w:rsidR="005A48C5" w:rsidRPr="00DF4A50" w:rsidRDefault="005A48C5">
      <w:pPr>
        <w:widowControl w:val="0"/>
        <w:autoSpaceDE w:val="0"/>
        <w:autoSpaceDN w:val="0"/>
        <w:spacing w:before="7"/>
        <w:rPr>
          <w:rFonts w:eastAsia="Cambria"/>
          <w:sz w:val="22"/>
          <w:szCs w:val="22"/>
        </w:rPr>
      </w:pPr>
    </w:p>
    <w:p w:rsidR="005A48C5" w:rsidRPr="00F32D45" w:rsidRDefault="00D11752" w:rsidP="00CB4F40">
      <w:pPr>
        <w:widowControl w:val="0"/>
        <w:numPr>
          <w:ilvl w:val="3"/>
          <w:numId w:val="19"/>
        </w:numPr>
        <w:tabs>
          <w:tab w:val="left" w:pos="1289"/>
        </w:tabs>
        <w:autoSpaceDE w:val="0"/>
        <w:autoSpaceDN w:val="0"/>
        <w:spacing w:before="64" w:line="254" w:lineRule="auto"/>
        <w:ind w:right="1608"/>
        <w:jc w:val="both"/>
        <w:rPr>
          <w:rFonts w:eastAsia="Cambria"/>
          <w:w w:val="105"/>
          <w:sz w:val="22"/>
          <w:szCs w:val="22"/>
        </w:rPr>
      </w:pPr>
      <w:r w:rsidRPr="00F32D45">
        <w:rPr>
          <w:rFonts w:eastAsia="Cambria"/>
          <w:w w:val="105"/>
          <w:sz w:val="22"/>
          <w:szCs w:val="22"/>
        </w:rPr>
        <w:t xml:space="preserve">The </w:t>
      </w:r>
      <w:r w:rsidR="00E63B39" w:rsidRPr="00F32D45">
        <w:rPr>
          <w:rFonts w:eastAsia="Cambria"/>
          <w:w w:val="105"/>
          <w:sz w:val="22"/>
          <w:szCs w:val="22"/>
        </w:rPr>
        <w:t>Project Manager/</w:t>
      </w:r>
      <w:r w:rsidR="00D17AC0" w:rsidRPr="00F32D45">
        <w:rPr>
          <w:rFonts w:eastAsia="Cambria"/>
          <w:w w:val="105"/>
          <w:sz w:val="22"/>
          <w:szCs w:val="22"/>
        </w:rPr>
        <w:t>Engineer shall</w:t>
      </w:r>
      <w:r w:rsidRPr="00F32D45">
        <w:rPr>
          <w:rFonts w:eastAsia="Cambria"/>
          <w:w w:val="105"/>
          <w:sz w:val="22"/>
          <w:szCs w:val="22"/>
        </w:rPr>
        <w:t xml:space="preserve"> have the right at his sole discretion to stop the work, if in his opinion the work is being carried out in such a way that it may cause accidents and endanger the safety of the</w:t>
      </w:r>
      <w:r w:rsidR="00CB4F40" w:rsidRPr="00F32D45">
        <w:rPr>
          <w:rFonts w:eastAsia="Cambria"/>
          <w:w w:val="105"/>
          <w:sz w:val="22"/>
          <w:szCs w:val="22"/>
        </w:rPr>
        <w:t xml:space="preserve"> </w:t>
      </w:r>
      <w:r w:rsidRPr="00F32D45">
        <w:rPr>
          <w:rFonts w:eastAsia="Cambria"/>
          <w:w w:val="105"/>
          <w:sz w:val="22"/>
          <w:szCs w:val="22"/>
        </w:rPr>
        <w:t xml:space="preserve">persons and/or property, and/or equipment. In such cases, the Contractor shall be informed in writing about the nature of hazards and possible injury/accident and he shall comply to remove shortcomings promptly. The Contractor after stopping the specific work can, if felt necessary, appeal against the order of stoppage of work to the </w:t>
      </w:r>
      <w:r w:rsidR="00E63B39" w:rsidRPr="00F32D45">
        <w:rPr>
          <w:rFonts w:eastAsia="Cambria"/>
          <w:w w:val="105"/>
          <w:sz w:val="22"/>
          <w:szCs w:val="22"/>
        </w:rPr>
        <w:t>Project Manager</w:t>
      </w:r>
      <w:r w:rsidR="00E63B39" w:rsidRPr="00F404F5">
        <w:rPr>
          <w:rFonts w:eastAsia="Cambria"/>
          <w:w w:val="105"/>
          <w:sz w:val="22"/>
          <w:szCs w:val="22"/>
        </w:rPr>
        <w:t>/</w:t>
      </w:r>
      <w:r w:rsidR="00855DFD" w:rsidRPr="00F404F5">
        <w:rPr>
          <w:rFonts w:eastAsia="Cambria"/>
          <w:w w:val="105"/>
          <w:sz w:val="22"/>
          <w:szCs w:val="22"/>
        </w:rPr>
        <w:t>Engineer within</w:t>
      </w:r>
      <w:r w:rsidRPr="00F32D45">
        <w:rPr>
          <w:rFonts w:eastAsia="Cambria"/>
          <w:w w:val="105"/>
          <w:sz w:val="22"/>
          <w:szCs w:val="22"/>
        </w:rPr>
        <w:t xml:space="preserve"> 3 days of such stoppage of work and decision of the </w:t>
      </w:r>
      <w:r w:rsidR="00E63B39" w:rsidRPr="00F32D45">
        <w:rPr>
          <w:rFonts w:eastAsia="Cambria"/>
          <w:w w:val="105"/>
          <w:sz w:val="22"/>
          <w:szCs w:val="22"/>
        </w:rPr>
        <w:t>Project Manager</w:t>
      </w:r>
      <w:r w:rsidR="00E63B39" w:rsidRPr="00F404F5">
        <w:rPr>
          <w:rFonts w:eastAsia="Cambria"/>
          <w:w w:val="105"/>
          <w:sz w:val="22"/>
          <w:szCs w:val="22"/>
        </w:rPr>
        <w:t>/</w:t>
      </w:r>
      <w:r w:rsidR="00855DFD" w:rsidRPr="00F404F5">
        <w:rPr>
          <w:rFonts w:eastAsia="Cambria"/>
          <w:w w:val="105"/>
          <w:sz w:val="22"/>
          <w:szCs w:val="22"/>
        </w:rPr>
        <w:t xml:space="preserve">Engineer </w:t>
      </w:r>
      <w:r w:rsidR="00855DFD" w:rsidRPr="00F32D45">
        <w:rPr>
          <w:rFonts w:eastAsia="Cambria"/>
          <w:w w:val="105"/>
          <w:sz w:val="22"/>
          <w:szCs w:val="22"/>
        </w:rPr>
        <w:t>in</w:t>
      </w:r>
      <w:r w:rsidRPr="00F32D45">
        <w:rPr>
          <w:rFonts w:eastAsia="Cambria"/>
          <w:w w:val="105"/>
          <w:sz w:val="22"/>
          <w:szCs w:val="22"/>
        </w:rPr>
        <w:t xml:space="preserve"> this respect shall be conclusive and binding on the Contractor.</w:t>
      </w:r>
    </w:p>
    <w:p w:rsidR="005A48C5" w:rsidRPr="00DF4A50" w:rsidRDefault="005A48C5">
      <w:pPr>
        <w:widowControl w:val="0"/>
        <w:autoSpaceDE w:val="0"/>
        <w:autoSpaceDN w:val="0"/>
        <w:spacing w:before="5"/>
        <w:rPr>
          <w:rFonts w:eastAsia="Cambria"/>
          <w:sz w:val="22"/>
          <w:szCs w:val="22"/>
        </w:rPr>
      </w:pPr>
    </w:p>
    <w:p w:rsidR="005A48C5" w:rsidRPr="00DF4A50" w:rsidRDefault="00D11752">
      <w:pPr>
        <w:widowControl w:val="0"/>
        <w:numPr>
          <w:ilvl w:val="3"/>
          <w:numId w:val="19"/>
        </w:numPr>
        <w:tabs>
          <w:tab w:val="left" w:pos="1289"/>
        </w:tabs>
        <w:autoSpaceDE w:val="0"/>
        <w:autoSpaceDN w:val="0"/>
        <w:spacing w:line="254" w:lineRule="auto"/>
        <w:ind w:right="1603"/>
        <w:jc w:val="both"/>
        <w:rPr>
          <w:rFonts w:eastAsia="Cambria"/>
          <w:sz w:val="22"/>
          <w:szCs w:val="22"/>
        </w:rPr>
      </w:pPr>
      <w:r w:rsidRPr="00DF4A50">
        <w:rPr>
          <w:rFonts w:eastAsia="Cambria"/>
          <w:w w:val="105"/>
          <w:sz w:val="22"/>
          <w:szCs w:val="22"/>
        </w:rPr>
        <w:t>The Contractor shall not be entitled for any damages/compensation</w:t>
      </w:r>
      <w:r w:rsidRPr="00F32D45">
        <w:rPr>
          <w:rFonts w:eastAsia="Cambria"/>
          <w:w w:val="105"/>
          <w:sz w:val="22"/>
          <w:szCs w:val="22"/>
        </w:rPr>
        <w:t xml:space="preserve"> </w:t>
      </w:r>
      <w:r w:rsidRPr="00DF4A50">
        <w:rPr>
          <w:rFonts w:eastAsia="Cambria"/>
          <w:w w:val="105"/>
          <w:sz w:val="22"/>
          <w:szCs w:val="22"/>
        </w:rPr>
        <w:t xml:space="preserve">for stoppage of work due to safety reasons as provided in </w:t>
      </w:r>
      <w:r w:rsidRPr="00DF4A50">
        <w:rPr>
          <w:rFonts w:eastAsia="Cambria"/>
          <w:b/>
          <w:i/>
          <w:w w:val="105"/>
          <w:sz w:val="22"/>
          <w:szCs w:val="22"/>
        </w:rPr>
        <w:t>GCC Sub-</w:t>
      </w:r>
      <w:r w:rsidRPr="00DF4A50">
        <w:rPr>
          <w:rFonts w:eastAsia="Cambria"/>
          <w:b/>
          <w:i/>
          <w:spacing w:val="1"/>
          <w:w w:val="105"/>
          <w:sz w:val="22"/>
          <w:szCs w:val="22"/>
        </w:rPr>
        <w:t xml:space="preserve"> </w:t>
      </w:r>
      <w:r w:rsidRPr="00DF4A50">
        <w:rPr>
          <w:rFonts w:eastAsia="Cambria"/>
          <w:b/>
          <w:i/>
          <w:w w:val="105"/>
          <w:sz w:val="22"/>
          <w:szCs w:val="22"/>
        </w:rPr>
        <w:t>Clause 18.3.3.19</w:t>
      </w:r>
      <w:r w:rsidRPr="00DF4A50">
        <w:rPr>
          <w:rFonts w:eastAsia="Cambria"/>
          <w:w w:val="105"/>
          <w:sz w:val="22"/>
          <w:szCs w:val="22"/>
        </w:rPr>
        <w:t xml:space="preserve"> above and the period of such stoppage of work will</w:t>
      </w:r>
      <w:r w:rsidRPr="00CC583B">
        <w:rPr>
          <w:rFonts w:eastAsia="Cambria"/>
          <w:w w:val="105"/>
          <w:sz w:val="22"/>
          <w:szCs w:val="22"/>
        </w:rPr>
        <w:t xml:space="preserve"> </w:t>
      </w:r>
      <w:r w:rsidRPr="00DF4A50">
        <w:rPr>
          <w:rFonts w:eastAsia="Cambria"/>
          <w:w w:val="105"/>
          <w:sz w:val="22"/>
          <w:szCs w:val="22"/>
        </w:rPr>
        <w:t>not be taken as an extension of time for completion of work and will</w:t>
      </w:r>
      <w:r w:rsidRPr="00CC583B">
        <w:rPr>
          <w:rFonts w:eastAsia="Cambria"/>
          <w:w w:val="105"/>
          <w:sz w:val="22"/>
          <w:szCs w:val="22"/>
        </w:rPr>
        <w:t xml:space="preserve"> </w:t>
      </w:r>
      <w:r w:rsidRPr="00DF4A50">
        <w:rPr>
          <w:rFonts w:eastAsia="Cambria"/>
          <w:w w:val="105"/>
          <w:sz w:val="22"/>
          <w:szCs w:val="22"/>
        </w:rPr>
        <w:t>not</w:t>
      </w:r>
      <w:r w:rsidRPr="00CC583B">
        <w:rPr>
          <w:rFonts w:eastAsia="Cambria"/>
          <w:w w:val="105"/>
          <w:sz w:val="22"/>
          <w:szCs w:val="22"/>
        </w:rPr>
        <w:t xml:space="preserve"> </w:t>
      </w:r>
      <w:r w:rsidRPr="00DF4A50">
        <w:rPr>
          <w:rFonts w:eastAsia="Cambria"/>
          <w:w w:val="105"/>
          <w:sz w:val="22"/>
          <w:szCs w:val="22"/>
        </w:rPr>
        <w:t>be</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ground</w:t>
      </w:r>
      <w:r w:rsidRPr="00CC583B">
        <w:rPr>
          <w:rFonts w:eastAsia="Cambria"/>
          <w:w w:val="105"/>
          <w:sz w:val="22"/>
          <w:szCs w:val="22"/>
        </w:rPr>
        <w:t xml:space="preserve"> </w:t>
      </w:r>
      <w:r w:rsidRPr="00DF4A50">
        <w:rPr>
          <w:rFonts w:eastAsia="Cambria"/>
          <w:w w:val="105"/>
          <w:sz w:val="22"/>
          <w:szCs w:val="22"/>
        </w:rPr>
        <w:t>for</w:t>
      </w:r>
      <w:r w:rsidRPr="00CC583B">
        <w:rPr>
          <w:rFonts w:eastAsia="Cambria"/>
          <w:w w:val="105"/>
          <w:sz w:val="22"/>
          <w:szCs w:val="22"/>
        </w:rPr>
        <w:t xml:space="preserve"> </w:t>
      </w:r>
      <w:r w:rsidRPr="00DF4A50">
        <w:rPr>
          <w:rFonts w:eastAsia="Cambria"/>
          <w:w w:val="105"/>
          <w:sz w:val="22"/>
          <w:szCs w:val="22"/>
        </w:rPr>
        <w:t>waiver</w:t>
      </w:r>
      <w:r w:rsidRPr="00CC583B">
        <w:rPr>
          <w:rFonts w:eastAsia="Cambria"/>
          <w:w w:val="105"/>
          <w:sz w:val="22"/>
          <w:szCs w:val="22"/>
        </w:rPr>
        <w:t xml:space="preserve"> </w:t>
      </w:r>
      <w:r w:rsidRPr="00DF4A50">
        <w:rPr>
          <w:rFonts w:eastAsia="Cambria"/>
          <w:w w:val="105"/>
          <w:sz w:val="22"/>
          <w:szCs w:val="22"/>
        </w:rPr>
        <w:t>of</w:t>
      </w:r>
      <w:r w:rsidRPr="00CC583B">
        <w:rPr>
          <w:rFonts w:eastAsia="Cambria"/>
          <w:w w:val="105"/>
          <w:sz w:val="22"/>
          <w:szCs w:val="22"/>
        </w:rPr>
        <w:t xml:space="preserve"> </w:t>
      </w:r>
      <w:r w:rsidRPr="00DF4A50">
        <w:rPr>
          <w:rFonts w:eastAsia="Cambria"/>
          <w:w w:val="105"/>
          <w:sz w:val="22"/>
          <w:szCs w:val="22"/>
        </w:rPr>
        <w:t>levy</w:t>
      </w:r>
      <w:r w:rsidRPr="00CC583B">
        <w:rPr>
          <w:rFonts w:eastAsia="Cambria"/>
          <w:w w:val="105"/>
          <w:sz w:val="22"/>
          <w:szCs w:val="22"/>
        </w:rPr>
        <w:t xml:space="preserve"> </w:t>
      </w:r>
      <w:r w:rsidRPr="00DF4A50">
        <w:rPr>
          <w:rFonts w:eastAsia="Cambria"/>
          <w:w w:val="105"/>
          <w:sz w:val="22"/>
          <w:szCs w:val="22"/>
        </w:rPr>
        <w:t>of</w:t>
      </w:r>
      <w:r w:rsidRPr="00CC583B">
        <w:rPr>
          <w:rFonts w:eastAsia="Cambria"/>
          <w:w w:val="105"/>
          <w:sz w:val="22"/>
          <w:szCs w:val="22"/>
        </w:rPr>
        <w:t xml:space="preserve"> </w:t>
      </w:r>
      <w:r w:rsidRPr="00F82A63">
        <w:rPr>
          <w:rFonts w:eastAsia="Cambria"/>
          <w:w w:val="105"/>
          <w:sz w:val="22"/>
          <w:szCs w:val="22"/>
        </w:rPr>
        <w:t>liquidated</w:t>
      </w:r>
      <w:r w:rsidRPr="00CC583B">
        <w:rPr>
          <w:rFonts w:eastAsia="Cambria"/>
          <w:w w:val="105"/>
          <w:sz w:val="22"/>
          <w:szCs w:val="22"/>
        </w:rPr>
        <w:t xml:space="preserve"> </w:t>
      </w:r>
      <w:r w:rsidRPr="00F82A63">
        <w:rPr>
          <w:rFonts w:eastAsia="Cambria"/>
          <w:w w:val="105"/>
          <w:sz w:val="22"/>
          <w:szCs w:val="22"/>
        </w:rPr>
        <w:t>damages</w:t>
      </w:r>
      <w:r w:rsidR="00F82A63" w:rsidRPr="00F404F5">
        <w:rPr>
          <w:rFonts w:eastAsia="Cambria"/>
          <w:w w:val="105"/>
          <w:sz w:val="22"/>
          <w:szCs w:val="22"/>
        </w:rPr>
        <w:t>/ price reduction</w:t>
      </w:r>
      <w:r w:rsidRPr="00F404F5">
        <w:rPr>
          <w:rFonts w:eastAsia="Cambria"/>
          <w:w w:val="105"/>
          <w:sz w:val="22"/>
          <w:szCs w:val="22"/>
        </w:rPr>
        <w:t>.</w:t>
      </w:r>
    </w:p>
    <w:p w:rsidR="005A48C5" w:rsidRPr="00DF4A50" w:rsidRDefault="005A48C5">
      <w:pPr>
        <w:widowControl w:val="0"/>
        <w:autoSpaceDE w:val="0"/>
        <w:autoSpaceDN w:val="0"/>
        <w:spacing w:before="6"/>
        <w:rPr>
          <w:rFonts w:eastAsia="Cambria"/>
          <w:sz w:val="22"/>
          <w:szCs w:val="22"/>
        </w:rPr>
      </w:pPr>
    </w:p>
    <w:p w:rsidR="005A48C5" w:rsidRPr="00CC583B" w:rsidRDefault="00D11752">
      <w:pPr>
        <w:widowControl w:val="0"/>
        <w:numPr>
          <w:ilvl w:val="3"/>
          <w:numId w:val="19"/>
        </w:numPr>
        <w:tabs>
          <w:tab w:val="left" w:pos="1289"/>
        </w:tabs>
        <w:autoSpaceDE w:val="0"/>
        <w:autoSpaceDN w:val="0"/>
        <w:spacing w:before="1" w:line="254" w:lineRule="auto"/>
        <w:ind w:right="1608"/>
        <w:jc w:val="both"/>
        <w:rPr>
          <w:rFonts w:eastAsia="Cambria"/>
          <w:w w:val="105"/>
          <w:sz w:val="22"/>
          <w:szCs w:val="22"/>
        </w:rPr>
      </w:pPr>
      <w:r w:rsidRPr="00DF4A50">
        <w:rPr>
          <w:rFonts w:eastAsia="Cambria"/>
          <w:sz w:val="22"/>
          <w:szCs w:val="22"/>
        </w:rPr>
        <w:t>It</w:t>
      </w:r>
      <w:r w:rsidRPr="00DF4A50">
        <w:rPr>
          <w:rFonts w:eastAsia="Cambria"/>
          <w:spacing w:val="30"/>
          <w:sz w:val="22"/>
          <w:szCs w:val="22"/>
        </w:rPr>
        <w:t xml:space="preserve"> </w:t>
      </w:r>
      <w:r w:rsidRPr="00CC583B">
        <w:rPr>
          <w:rFonts w:eastAsia="Cambria"/>
          <w:w w:val="105"/>
          <w:sz w:val="22"/>
          <w:szCs w:val="22"/>
        </w:rPr>
        <w:t>is mandatory for the Contractor to observe during the execution of the works, requirements of Safety Rules which would generally include but not limited to following:</w:t>
      </w:r>
    </w:p>
    <w:p w:rsidR="005A48C5" w:rsidRPr="00DF4A50" w:rsidRDefault="005A48C5">
      <w:pPr>
        <w:widowControl w:val="0"/>
        <w:autoSpaceDE w:val="0"/>
        <w:autoSpaceDN w:val="0"/>
        <w:spacing w:before="4"/>
        <w:rPr>
          <w:rFonts w:eastAsia="Cambria"/>
          <w:sz w:val="22"/>
          <w:szCs w:val="22"/>
        </w:rPr>
      </w:pPr>
    </w:p>
    <w:p w:rsidR="005A48C5" w:rsidRPr="00822C31" w:rsidRDefault="00D11752">
      <w:pPr>
        <w:widowControl w:val="0"/>
        <w:autoSpaceDE w:val="0"/>
        <w:autoSpaceDN w:val="0"/>
        <w:spacing w:before="1"/>
        <w:ind w:left="1288"/>
        <w:jc w:val="both"/>
        <w:rPr>
          <w:rFonts w:eastAsia="Cambria"/>
          <w:b/>
          <w:bCs/>
          <w:sz w:val="22"/>
          <w:szCs w:val="22"/>
        </w:rPr>
      </w:pPr>
      <w:r w:rsidRPr="00822C31">
        <w:rPr>
          <w:rFonts w:eastAsia="Cambria"/>
          <w:b/>
          <w:bCs/>
          <w:w w:val="105"/>
          <w:sz w:val="22"/>
          <w:szCs w:val="22"/>
        </w:rPr>
        <w:t>Safety</w:t>
      </w:r>
      <w:r w:rsidRPr="00822C31">
        <w:rPr>
          <w:rFonts w:eastAsia="Cambria"/>
          <w:b/>
          <w:bCs/>
          <w:spacing w:val="-2"/>
          <w:w w:val="105"/>
          <w:sz w:val="22"/>
          <w:szCs w:val="22"/>
        </w:rPr>
        <w:t xml:space="preserve"> </w:t>
      </w:r>
      <w:r w:rsidRPr="00822C31">
        <w:rPr>
          <w:rFonts w:eastAsia="Cambria"/>
          <w:b/>
          <w:bCs/>
          <w:w w:val="105"/>
          <w:sz w:val="22"/>
          <w:szCs w:val="22"/>
        </w:rPr>
        <w:t>Rules</w:t>
      </w:r>
    </w:p>
    <w:p w:rsidR="005A48C5" w:rsidRPr="00DF4A50" w:rsidRDefault="005A48C5">
      <w:pPr>
        <w:widowControl w:val="0"/>
        <w:autoSpaceDE w:val="0"/>
        <w:autoSpaceDN w:val="0"/>
        <w:spacing w:before="11"/>
        <w:rPr>
          <w:rFonts w:eastAsia="Cambria"/>
          <w:sz w:val="22"/>
          <w:szCs w:val="22"/>
        </w:rPr>
      </w:pPr>
    </w:p>
    <w:p w:rsidR="005A48C5" w:rsidRPr="00DF4A50" w:rsidRDefault="00D11752">
      <w:pPr>
        <w:widowControl w:val="0"/>
        <w:numPr>
          <w:ilvl w:val="0"/>
          <w:numId w:val="24"/>
        </w:numPr>
        <w:tabs>
          <w:tab w:val="left" w:pos="1829"/>
        </w:tabs>
        <w:autoSpaceDE w:val="0"/>
        <w:autoSpaceDN w:val="0"/>
        <w:spacing w:line="254" w:lineRule="auto"/>
        <w:ind w:right="1609"/>
        <w:jc w:val="both"/>
        <w:rPr>
          <w:rFonts w:eastAsia="Cambria"/>
          <w:sz w:val="22"/>
          <w:szCs w:val="22"/>
        </w:rPr>
      </w:pPr>
      <w:r w:rsidRPr="00DF4A50">
        <w:rPr>
          <w:rFonts w:eastAsia="Cambria"/>
          <w:w w:val="105"/>
          <w:sz w:val="22"/>
          <w:szCs w:val="22"/>
        </w:rPr>
        <w:t>Each</w:t>
      </w:r>
      <w:r w:rsidRPr="00CC583B">
        <w:rPr>
          <w:rFonts w:eastAsia="Cambria"/>
          <w:w w:val="105"/>
          <w:sz w:val="22"/>
          <w:szCs w:val="22"/>
        </w:rPr>
        <w:t xml:space="preserve"> </w:t>
      </w:r>
      <w:r w:rsidRPr="00DF4A50">
        <w:rPr>
          <w:rFonts w:eastAsia="Cambria"/>
          <w:w w:val="105"/>
          <w:sz w:val="22"/>
          <w:szCs w:val="22"/>
        </w:rPr>
        <w:t>employee</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be</w:t>
      </w:r>
      <w:r w:rsidRPr="00CC583B">
        <w:rPr>
          <w:rFonts w:eastAsia="Cambria"/>
          <w:w w:val="105"/>
          <w:sz w:val="22"/>
          <w:szCs w:val="22"/>
        </w:rPr>
        <w:t xml:space="preserve"> </w:t>
      </w:r>
      <w:r w:rsidRPr="00DF4A50">
        <w:rPr>
          <w:rFonts w:eastAsia="Cambria"/>
          <w:w w:val="105"/>
          <w:sz w:val="22"/>
          <w:szCs w:val="22"/>
        </w:rPr>
        <w:t>provided</w:t>
      </w:r>
      <w:r w:rsidRPr="00CC583B">
        <w:rPr>
          <w:rFonts w:eastAsia="Cambria"/>
          <w:w w:val="105"/>
          <w:sz w:val="22"/>
          <w:szCs w:val="22"/>
        </w:rPr>
        <w:t xml:space="preserve"> </w:t>
      </w:r>
      <w:r w:rsidRPr="00DF4A50">
        <w:rPr>
          <w:rFonts w:eastAsia="Cambria"/>
          <w:w w:val="105"/>
          <w:sz w:val="22"/>
          <w:szCs w:val="22"/>
        </w:rPr>
        <w:t>with</w:t>
      </w:r>
      <w:r w:rsidRPr="00CC583B">
        <w:rPr>
          <w:rFonts w:eastAsia="Cambria"/>
          <w:w w:val="105"/>
          <w:sz w:val="22"/>
          <w:szCs w:val="22"/>
        </w:rPr>
        <w:t xml:space="preserve"> </w:t>
      </w:r>
      <w:r w:rsidRPr="00DF4A50">
        <w:rPr>
          <w:rFonts w:eastAsia="Cambria"/>
          <w:w w:val="105"/>
          <w:sz w:val="22"/>
          <w:szCs w:val="22"/>
        </w:rPr>
        <w:t>initial</w:t>
      </w:r>
      <w:r w:rsidRPr="00CC583B">
        <w:rPr>
          <w:rFonts w:eastAsia="Cambria"/>
          <w:w w:val="105"/>
          <w:sz w:val="22"/>
          <w:szCs w:val="22"/>
        </w:rPr>
        <w:t xml:space="preserve"> </w:t>
      </w:r>
      <w:r w:rsidRPr="00DF4A50">
        <w:rPr>
          <w:rFonts w:eastAsia="Cambria"/>
          <w:w w:val="105"/>
          <w:sz w:val="22"/>
          <w:szCs w:val="22"/>
        </w:rPr>
        <w:t>indoctrination</w:t>
      </w:r>
      <w:r w:rsidRPr="00CC583B">
        <w:rPr>
          <w:rFonts w:eastAsia="Cambria"/>
          <w:w w:val="105"/>
          <w:sz w:val="22"/>
          <w:szCs w:val="22"/>
        </w:rPr>
        <w:t xml:space="preserve"> </w:t>
      </w:r>
      <w:r w:rsidRPr="00DF4A50">
        <w:rPr>
          <w:rFonts w:eastAsia="Cambria"/>
          <w:w w:val="105"/>
          <w:sz w:val="22"/>
          <w:szCs w:val="22"/>
        </w:rPr>
        <w:t>regarding</w:t>
      </w:r>
      <w:r w:rsidRPr="00CC583B">
        <w:rPr>
          <w:rFonts w:eastAsia="Cambria"/>
          <w:w w:val="105"/>
          <w:sz w:val="22"/>
          <w:szCs w:val="22"/>
        </w:rPr>
        <w:t xml:space="preserve"> </w:t>
      </w:r>
      <w:r w:rsidRPr="00DF4A50">
        <w:rPr>
          <w:rFonts w:eastAsia="Cambria"/>
          <w:w w:val="105"/>
          <w:sz w:val="22"/>
          <w:szCs w:val="22"/>
        </w:rPr>
        <w:t>safety</w:t>
      </w:r>
      <w:r w:rsidRPr="00CC583B">
        <w:rPr>
          <w:rFonts w:eastAsia="Cambria"/>
          <w:w w:val="105"/>
          <w:sz w:val="22"/>
          <w:szCs w:val="22"/>
        </w:rPr>
        <w:t xml:space="preserve"> </w:t>
      </w:r>
      <w:r w:rsidRPr="00DF4A50">
        <w:rPr>
          <w:rFonts w:eastAsia="Cambria"/>
          <w:w w:val="105"/>
          <w:sz w:val="22"/>
          <w:szCs w:val="22"/>
        </w:rPr>
        <w:t>by</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Contractor,</w:t>
      </w:r>
      <w:r w:rsidRPr="00CC583B">
        <w:rPr>
          <w:rFonts w:eastAsia="Cambria"/>
          <w:w w:val="105"/>
          <w:sz w:val="22"/>
          <w:szCs w:val="22"/>
        </w:rPr>
        <w:t xml:space="preserve"> </w:t>
      </w:r>
      <w:r w:rsidRPr="00DF4A50">
        <w:rPr>
          <w:rFonts w:eastAsia="Cambria"/>
          <w:w w:val="105"/>
          <w:sz w:val="22"/>
          <w:szCs w:val="22"/>
        </w:rPr>
        <w:t>so</w:t>
      </w:r>
      <w:r w:rsidRPr="00CC583B">
        <w:rPr>
          <w:rFonts w:eastAsia="Cambria"/>
          <w:w w:val="105"/>
          <w:sz w:val="22"/>
          <w:szCs w:val="22"/>
        </w:rPr>
        <w:t xml:space="preserve"> </w:t>
      </w:r>
      <w:r w:rsidRPr="00DF4A50">
        <w:rPr>
          <w:rFonts w:eastAsia="Cambria"/>
          <w:w w:val="105"/>
          <w:sz w:val="22"/>
          <w:szCs w:val="22"/>
        </w:rPr>
        <w:t>as</w:t>
      </w:r>
      <w:r w:rsidRPr="00CC583B">
        <w:rPr>
          <w:rFonts w:eastAsia="Cambria"/>
          <w:w w:val="105"/>
          <w:sz w:val="22"/>
          <w:szCs w:val="22"/>
        </w:rPr>
        <w:t xml:space="preserve"> </w:t>
      </w:r>
      <w:r w:rsidRPr="00DF4A50">
        <w:rPr>
          <w:rFonts w:eastAsia="Cambria"/>
          <w:w w:val="105"/>
          <w:sz w:val="22"/>
          <w:szCs w:val="22"/>
        </w:rPr>
        <w:t>to</w:t>
      </w:r>
      <w:r w:rsidRPr="00CC583B">
        <w:rPr>
          <w:rFonts w:eastAsia="Cambria"/>
          <w:w w:val="105"/>
          <w:sz w:val="22"/>
          <w:szCs w:val="22"/>
        </w:rPr>
        <w:t xml:space="preserve"> </w:t>
      </w:r>
      <w:r w:rsidRPr="00DF4A50">
        <w:rPr>
          <w:rFonts w:eastAsia="Cambria"/>
          <w:w w:val="105"/>
          <w:sz w:val="22"/>
          <w:szCs w:val="22"/>
        </w:rPr>
        <w:t>enable</w:t>
      </w:r>
      <w:r w:rsidRPr="00CC583B">
        <w:rPr>
          <w:rFonts w:eastAsia="Cambria"/>
          <w:w w:val="105"/>
          <w:sz w:val="22"/>
          <w:szCs w:val="22"/>
        </w:rPr>
        <w:t xml:space="preserve"> </w:t>
      </w:r>
      <w:r w:rsidRPr="00DF4A50">
        <w:rPr>
          <w:rFonts w:eastAsia="Cambria"/>
          <w:w w:val="105"/>
          <w:sz w:val="22"/>
          <w:szCs w:val="22"/>
        </w:rPr>
        <w:t>him</w:t>
      </w:r>
      <w:r w:rsidRPr="00CC583B">
        <w:rPr>
          <w:rFonts w:eastAsia="Cambria"/>
          <w:w w:val="105"/>
          <w:sz w:val="22"/>
          <w:szCs w:val="22"/>
        </w:rPr>
        <w:t xml:space="preserve"> </w:t>
      </w:r>
      <w:r w:rsidRPr="00DF4A50">
        <w:rPr>
          <w:rFonts w:eastAsia="Cambria"/>
          <w:w w:val="105"/>
          <w:sz w:val="22"/>
          <w:szCs w:val="22"/>
        </w:rPr>
        <w:t>to</w:t>
      </w:r>
      <w:r w:rsidRPr="00CC583B">
        <w:rPr>
          <w:rFonts w:eastAsia="Cambria"/>
          <w:w w:val="105"/>
          <w:sz w:val="22"/>
          <w:szCs w:val="22"/>
        </w:rPr>
        <w:t xml:space="preserve"> </w:t>
      </w:r>
      <w:r w:rsidRPr="00DF4A50">
        <w:rPr>
          <w:rFonts w:eastAsia="Cambria"/>
          <w:w w:val="105"/>
          <w:sz w:val="22"/>
          <w:szCs w:val="22"/>
        </w:rPr>
        <w:t>conduct</w:t>
      </w:r>
      <w:r w:rsidRPr="00CC583B">
        <w:rPr>
          <w:rFonts w:eastAsia="Cambria"/>
          <w:w w:val="105"/>
          <w:sz w:val="22"/>
          <w:szCs w:val="22"/>
        </w:rPr>
        <w:t xml:space="preserve"> </w:t>
      </w:r>
      <w:r w:rsidRPr="00DF4A50">
        <w:rPr>
          <w:rFonts w:eastAsia="Cambria"/>
          <w:w w:val="105"/>
          <w:sz w:val="22"/>
          <w:szCs w:val="22"/>
        </w:rPr>
        <w:t>his</w:t>
      </w:r>
      <w:r w:rsidRPr="00CC583B">
        <w:rPr>
          <w:rFonts w:eastAsia="Cambria"/>
          <w:w w:val="105"/>
          <w:sz w:val="22"/>
          <w:szCs w:val="22"/>
        </w:rPr>
        <w:t xml:space="preserve"> </w:t>
      </w:r>
      <w:r w:rsidRPr="00DF4A50">
        <w:rPr>
          <w:rFonts w:eastAsia="Cambria"/>
          <w:w w:val="105"/>
          <w:sz w:val="22"/>
          <w:szCs w:val="22"/>
        </w:rPr>
        <w:t>work</w:t>
      </w:r>
      <w:r w:rsidRPr="00CC583B">
        <w:rPr>
          <w:rFonts w:eastAsia="Cambria"/>
          <w:w w:val="105"/>
          <w:sz w:val="22"/>
          <w:szCs w:val="22"/>
        </w:rPr>
        <w:t xml:space="preserve"> </w:t>
      </w:r>
      <w:r w:rsidRPr="00DF4A50">
        <w:rPr>
          <w:rFonts w:eastAsia="Cambria"/>
          <w:w w:val="105"/>
          <w:sz w:val="22"/>
          <w:szCs w:val="22"/>
        </w:rPr>
        <w:t>in</w:t>
      </w:r>
      <w:r w:rsidRPr="00CC583B">
        <w:rPr>
          <w:rFonts w:eastAsia="Cambria"/>
          <w:w w:val="105"/>
          <w:sz w:val="22"/>
          <w:szCs w:val="22"/>
        </w:rPr>
        <w:t xml:space="preserve"> </w:t>
      </w:r>
      <w:r w:rsidRPr="00DF4A50">
        <w:rPr>
          <w:rFonts w:eastAsia="Cambria"/>
          <w:w w:val="105"/>
          <w:sz w:val="22"/>
          <w:szCs w:val="22"/>
        </w:rPr>
        <w:t>a</w:t>
      </w:r>
      <w:r w:rsidRPr="00CC583B">
        <w:rPr>
          <w:rFonts w:eastAsia="Cambria"/>
          <w:w w:val="105"/>
          <w:sz w:val="22"/>
          <w:szCs w:val="22"/>
        </w:rPr>
        <w:t xml:space="preserve"> </w:t>
      </w:r>
      <w:r w:rsidRPr="00DF4A50">
        <w:rPr>
          <w:rFonts w:eastAsia="Cambria"/>
          <w:w w:val="105"/>
          <w:sz w:val="22"/>
          <w:szCs w:val="22"/>
        </w:rPr>
        <w:t>safe</w:t>
      </w:r>
      <w:r w:rsidRPr="00DF4A50">
        <w:rPr>
          <w:rFonts w:eastAsia="Cambria"/>
          <w:spacing w:val="4"/>
          <w:w w:val="105"/>
          <w:sz w:val="22"/>
          <w:szCs w:val="22"/>
        </w:rPr>
        <w:t xml:space="preserve"> </w:t>
      </w:r>
      <w:r w:rsidRPr="00DF4A50">
        <w:rPr>
          <w:rFonts w:eastAsia="Cambria"/>
          <w:w w:val="105"/>
          <w:sz w:val="22"/>
          <w:szCs w:val="22"/>
        </w:rPr>
        <w:t>manner.</w:t>
      </w:r>
    </w:p>
    <w:p w:rsidR="005A48C5" w:rsidRPr="00DF4A50" w:rsidRDefault="005A48C5">
      <w:pPr>
        <w:widowControl w:val="0"/>
        <w:autoSpaceDE w:val="0"/>
        <w:autoSpaceDN w:val="0"/>
        <w:spacing w:before="5"/>
        <w:rPr>
          <w:rFonts w:eastAsia="Cambria"/>
          <w:sz w:val="22"/>
          <w:szCs w:val="22"/>
        </w:rPr>
      </w:pPr>
    </w:p>
    <w:p w:rsidR="005A48C5" w:rsidRPr="00DF4A50" w:rsidRDefault="00D11752">
      <w:pPr>
        <w:widowControl w:val="0"/>
        <w:numPr>
          <w:ilvl w:val="0"/>
          <w:numId w:val="24"/>
        </w:numPr>
        <w:tabs>
          <w:tab w:val="left" w:pos="1829"/>
        </w:tabs>
        <w:autoSpaceDE w:val="0"/>
        <w:autoSpaceDN w:val="0"/>
        <w:spacing w:line="254" w:lineRule="auto"/>
        <w:ind w:right="1603"/>
        <w:jc w:val="both"/>
        <w:rPr>
          <w:rFonts w:eastAsia="Cambria"/>
          <w:sz w:val="22"/>
          <w:szCs w:val="22"/>
        </w:rPr>
      </w:pPr>
      <w:r w:rsidRPr="00DF4A50">
        <w:rPr>
          <w:rFonts w:eastAsia="Cambria"/>
          <w:w w:val="105"/>
          <w:sz w:val="22"/>
          <w:szCs w:val="22"/>
        </w:rPr>
        <w:lastRenderedPageBreak/>
        <w:t>No</w:t>
      </w:r>
      <w:r w:rsidRPr="00CC583B">
        <w:rPr>
          <w:rFonts w:eastAsia="Cambria"/>
          <w:w w:val="105"/>
          <w:sz w:val="22"/>
          <w:szCs w:val="22"/>
        </w:rPr>
        <w:t xml:space="preserve"> </w:t>
      </w:r>
      <w:r w:rsidRPr="00DF4A50">
        <w:rPr>
          <w:rFonts w:eastAsia="Cambria"/>
          <w:w w:val="105"/>
          <w:sz w:val="22"/>
          <w:szCs w:val="22"/>
        </w:rPr>
        <w:t>employee</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be</w:t>
      </w:r>
      <w:r w:rsidRPr="00CC583B">
        <w:rPr>
          <w:rFonts w:eastAsia="Cambria"/>
          <w:w w:val="105"/>
          <w:sz w:val="22"/>
          <w:szCs w:val="22"/>
        </w:rPr>
        <w:t xml:space="preserve"> </w:t>
      </w:r>
      <w:r w:rsidRPr="00DF4A50">
        <w:rPr>
          <w:rFonts w:eastAsia="Cambria"/>
          <w:w w:val="105"/>
          <w:sz w:val="22"/>
          <w:szCs w:val="22"/>
        </w:rPr>
        <w:t>given</w:t>
      </w:r>
      <w:r w:rsidRPr="00CC583B">
        <w:rPr>
          <w:rFonts w:eastAsia="Cambria"/>
          <w:w w:val="105"/>
          <w:sz w:val="22"/>
          <w:szCs w:val="22"/>
        </w:rPr>
        <w:t xml:space="preserve"> </w:t>
      </w:r>
      <w:r w:rsidRPr="00DF4A50">
        <w:rPr>
          <w:rFonts w:eastAsia="Cambria"/>
          <w:w w:val="105"/>
          <w:sz w:val="22"/>
          <w:szCs w:val="22"/>
        </w:rPr>
        <w:t>a</w:t>
      </w:r>
      <w:r w:rsidRPr="00CC583B">
        <w:rPr>
          <w:rFonts w:eastAsia="Cambria"/>
          <w:w w:val="105"/>
          <w:sz w:val="22"/>
          <w:szCs w:val="22"/>
        </w:rPr>
        <w:t xml:space="preserve"> </w:t>
      </w:r>
      <w:r w:rsidRPr="00DF4A50">
        <w:rPr>
          <w:rFonts w:eastAsia="Cambria"/>
          <w:w w:val="105"/>
          <w:sz w:val="22"/>
          <w:szCs w:val="22"/>
        </w:rPr>
        <w:t>new</w:t>
      </w:r>
      <w:r w:rsidRPr="00CC583B">
        <w:rPr>
          <w:rFonts w:eastAsia="Cambria"/>
          <w:w w:val="105"/>
          <w:sz w:val="22"/>
          <w:szCs w:val="22"/>
        </w:rPr>
        <w:t xml:space="preserve"> </w:t>
      </w:r>
      <w:r w:rsidRPr="00DF4A50">
        <w:rPr>
          <w:rFonts w:eastAsia="Cambria"/>
          <w:w w:val="105"/>
          <w:sz w:val="22"/>
          <w:szCs w:val="22"/>
        </w:rPr>
        <w:t>assignment</w:t>
      </w:r>
      <w:r w:rsidRPr="00CC583B">
        <w:rPr>
          <w:rFonts w:eastAsia="Cambria"/>
          <w:w w:val="105"/>
          <w:sz w:val="22"/>
          <w:szCs w:val="22"/>
        </w:rPr>
        <w:t xml:space="preserve"> </w:t>
      </w:r>
      <w:r w:rsidRPr="00DF4A50">
        <w:rPr>
          <w:rFonts w:eastAsia="Cambria"/>
          <w:w w:val="105"/>
          <w:sz w:val="22"/>
          <w:szCs w:val="22"/>
        </w:rPr>
        <w:t>of</w:t>
      </w:r>
      <w:r w:rsidRPr="00CC583B">
        <w:rPr>
          <w:rFonts w:eastAsia="Cambria"/>
          <w:w w:val="105"/>
          <w:sz w:val="22"/>
          <w:szCs w:val="22"/>
        </w:rPr>
        <w:t xml:space="preserve"> </w:t>
      </w:r>
      <w:r w:rsidRPr="00DF4A50">
        <w:rPr>
          <w:rFonts w:eastAsia="Cambria"/>
          <w:w w:val="105"/>
          <w:sz w:val="22"/>
          <w:szCs w:val="22"/>
        </w:rPr>
        <w:t>work</w:t>
      </w:r>
      <w:r w:rsidRPr="00CC583B">
        <w:rPr>
          <w:rFonts w:eastAsia="Cambria"/>
          <w:w w:val="105"/>
          <w:sz w:val="22"/>
          <w:szCs w:val="22"/>
        </w:rPr>
        <w:t xml:space="preserve"> </w:t>
      </w:r>
      <w:r w:rsidRPr="00DF4A50">
        <w:rPr>
          <w:rFonts w:eastAsia="Cambria"/>
          <w:w w:val="105"/>
          <w:sz w:val="22"/>
          <w:szCs w:val="22"/>
        </w:rPr>
        <w:t>unfamiliar</w:t>
      </w:r>
      <w:r w:rsidRPr="00CC583B">
        <w:rPr>
          <w:rFonts w:eastAsia="Cambria"/>
          <w:w w:val="105"/>
          <w:sz w:val="22"/>
          <w:szCs w:val="22"/>
        </w:rPr>
        <w:t xml:space="preserve"> </w:t>
      </w:r>
      <w:r w:rsidRPr="00DF4A50">
        <w:rPr>
          <w:rFonts w:eastAsia="Cambria"/>
          <w:w w:val="105"/>
          <w:sz w:val="22"/>
          <w:szCs w:val="22"/>
        </w:rPr>
        <w:t>to</w:t>
      </w:r>
      <w:r w:rsidRPr="00CC583B">
        <w:rPr>
          <w:rFonts w:eastAsia="Cambria"/>
          <w:w w:val="105"/>
          <w:sz w:val="22"/>
          <w:szCs w:val="22"/>
        </w:rPr>
        <w:t xml:space="preserve"> </w:t>
      </w:r>
      <w:r w:rsidRPr="00DF4A50">
        <w:rPr>
          <w:rFonts w:eastAsia="Cambria"/>
          <w:w w:val="105"/>
          <w:sz w:val="22"/>
          <w:szCs w:val="22"/>
        </w:rPr>
        <w:t>him</w:t>
      </w:r>
      <w:r w:rsidRPr="00CC583B">
        <w:rPr>
          <w:rFonts w:eastAsia="Cambria"/>
          <w:w w:val="105"/>
          <w:sz w:val="22"/>
          <w:szCs w:val="22"/>
        </w:rPr>
        <w:t xml:space="preserve"> </w:t>
      </w:r>
      <w:r w:rsidRPr="00DF4A50">
        <w:rPr>
          <w:rFonts w:eastAsia="Cambria"/>
          <w:w w:val="105"/>
          <w:sz w:val="22"/>
          <w:szCs w:val="22"/>
        </w:rPr>
        <w:t>without</w:t>
      </w:r>
      <w:r w:rsidRPr="00CC583B">
        <w:rPr>
          <w:rFonts w:eastAsia="Cambria"/>
          <w:w w:val="105"/>
          <w:sz w:val="22"/>
          <w:szCs w:val="22"/>
        </w:rPr>
        <w:t xml:space="preserve"> </w:t>
      </w:r>
      <w:r w:rsidRPr="00DF4A50">
        <w:rPr>
          <w:rFonts w:eastAsia="Cambria"/>
          <w:w w:val="105"/>
          <w:sz w:val="22"/>
          <w:szCs w:val="22"/>
        </w:rPr>
        <w:t>proper</w:t>
      </w:r>
      <w:r w:rsidRPr="00CC583B">
        <w:rPr>
          <w:rFonts w:eastAsia="Cambria"/>
          <w:w w:val="105"/>
          <w:sz w:val="22"/>
          <w:szCs w:val="22"/>
        </w:rPr>
        <w:t xml:space="preserve"> </w:t>
      </w:r>
      <w:r w:rsidRPr="00DF4A50">
        <w:rPr>
          <w:rFonts w:eastAsia="Cambria"/>
          <w:w w:val="105"/>
          <w:sz w:val="22"/>
          <w:szCs w:val="22"/>
        </w:rPr>
        <w:t>introduction</w:t>
      </w:r>
      <w:r w:rsidRPr="00CC583B">
        <w:rPr>
          <w:rFonts w:eastAsia="Cambria"/>
          <w:w w:val="105"/>
          <w:sz w:val="22"/>
          <w:szCs w:val="22"/>
        </w:rPr>
        <w:t xml:space="preserve"> </w:t>
      </w:r>
      <w:r w:rsidRPr="00DF4A50">
        <w:rPr>
          <w:rFonts w:eastAsia="Cambria"/>
          <w:w w:val="105"/>
          <w:sz w:val="22"/>
          <w:szCs w:val="22"/>
        </w:rPr>
        <w:t>as</w:t>
      </w:r>
      <w:r w:rsidRPr="00CC583B">
        <w:rPr>
          <w:rFonts w:eastAsia="Cambria"/>
          <w:w w:val="105"/>
          <w:sz w:val="22"/>
          <w:szCs w:val="22"/>
        </w:rPr>
        <w:t xml:space="preserve"> </w:t>
      </w:r>
      <w:r w:rsidRPr="00DF4A50">
        <w:rPr>
          <w:rFonts w:eastAsia="Cambria"/>
          <w:w w:val="105"/>
          <w:sz w:val="22"/>
          <w:szCs w:val="22"/>
        </w:rPr>
        <w:t>to</w:t>
      </w:r>
      <w:r w:rsidRPr="00CC583B">
        <w:rPr>
          <w:rFonts w:eastAsia="Cambria"/>
          <w:w w:val="105"/>
          <w:sz w:val="22"/>
          <w:szCs w:val="22"/>
        </w:rPr>
        <w:t xml:space="preserve"> </w:t>
      </w:r>
      <w:r w:rsidRPr="00DF4A50">
        <w:rPr>
          <w:rFonts w:eastAsia="Cambria"/>
          <w:w w:val="105"/>
          <w:sz w:val="22"/>
          <w:szCs w:val="22"/>
        </w:rPr>
        <w:t>the</w:t>
      </w:r>
      <w:r w:rsidRPr="00CC583B">
        <w:rPr>
          <w:rFonts w:eastAsia="Cambria"/>
          <w:w w:val="105"/>
          <w:sz w:val="22"/>
          <w:szCs w:val="22"/>
        </w:rPr>
        <w:t xml:space="preserve"> </w:t>
      </w:r>
      <w:r w:rsidR="00E96407" w:rsidRPr="00DF4A50">
        <w:rPr>
          <w:rFonts w:eastAsia="Cambria"/>
          <w:w w:val="105"/>
          <w:sz w:val="22"/>
          <w:szCs w:val="22"/>
        </w:rPr>
        <w:t>hazard’s</w:t>
      </w:r>
      <w:r w:rsidRPr="00CC583B">
        <w:rPr>
          <w:rFonts w:eastAsia="Cambria"/>
          <w:w w:val="105"/>
          <w:sz w:val="22"/>
          <w:szCs w:val="22"/>
        </w:rPr>
        <w:t xml:space="preserve"> </w:t>
      </w:r>
      <w:r w:rsidRPr="00DF4A50">
        <w:rPr>
          <w:rFonts w:eastAsia="Cambria"/>
          <w:w w:val="105"/>
          <w:sz w:val="22"/>
          <w:szCs w:val="22"/>
        </w:rPr>
        <w:t>incident</w:t>
      </w:r>
      <w:r w:rsidRPr="00CC583B">
        <w:rPr>
          <w:rFonts w:eastAsia="Cambria"/>
          <w:w w:val="105"/>
          <w:sz w:val="22"/>
          <w:szCs w:val="22"/>
        </w:rPr>
        <w:t xml:space="preserve"> </w:t>
      </w:r>
      <w:r w:rsidRPr="00DF4A50">
        <w:rPr>
          <w:rFonts w:eastAsia="Cambria"/>
          <w:w w:val="105"/>
          <w:sz w:val="22"/>
          <w:szCs w:val="22"/>
        </w:rPr>
        <w:t>thereto,</w:t>
      </w:r>
      <w:r w:rsidRPr="00CC583B">
        <w:rPr>
          <w:rFonts w:eastAsia="Cambria"/>
          <w:w w:val="105"/>
          <w:sz w:val="22"/>
          <w:szCs w:val="22"/>
        </w:rPr>
        <w:t xml:space="preserve"> </w:t>
      </w:r>
      <w:r w:rsidRPr="00DF4A50">
        <w:rPr>
          <w:rFonts w:eastAsia="Cambria"/>
          <w:w w:val="105"/>
          <w:sz w:val="22"/>
          <w:szCs w:val="22"/>
        </w:rPr>
        <w:t>both</w:t>
      </w:r>
      <w:r w:rsidRPr="00CC583B">
        <w:rPr>
          <w:rFonts w:eastAsia="Cambria"/>
          <w:w w:val="105"/>
          <w:sz w:val="22"/>
          <w:szCs w:val="22"/>
        </w:rPr>
        <w:t xml:space="preserve"> </w:t>
      </w:r>
      <w:r w:rsidRPr="00DF4A50">
        <w:rPr>
          <w:rFonts w:eastAsia="Cambria"/>
          <w:w w:val="105"/>
          <w:sz w:val="22"/>
          <w:szCs w:val="22"/>
        </w:rPr>
        <w:t>to</w:t>
      </w:r>
      <w:r w:rsidRPr="00CC583B">
        <w:rPr>
          <w:rFonts w:eastAsia="Cambria"/>
          <w:w w:val="105"/>
          <w:sz w:val="22"/>
          <w:szCs w:val="22"/>
        </w:rPr>
        <w:t xml:space="preserve"> </w:t>
      </w:r>
      <w:r w:rsidRPr="00DF4A50">
        <w:rPr>
          <w:rFonts w:eastAsia="Cambria"/>
          <w:w w:val="105"/>
          <w:sz w:val="22"/>
          <w:szCs w:val="22"/>
        </w:rPr>
        <w:t>himself</w:t>
      </w:r>
      <w:r w:rsidRPr="00CC583B">
        <w:rPr>
          <w:rFonts w:eastAsia="Cambria"/>
          <w:w w:val="105"/>
          <w:sz w:val="22"/>
          <w:szCs w:val="22"/>
        </w:rPr>
        <w:t xml:space="preserve"> </w:t>
      </w:r>
      <w:r w:rsidRPr="00DF4A50">
        <w:rPr>
          <w:rFonts w:eastAsia="Cambria"/>
          <w:w w:val="105"/>
          <w:sz w:val="22"/>
          <w:szCs w:val="22"/>
        </w:rPr>
        <w:t>and</w:t>
      </w:r>
      <w:r w:rsidRPr="00CC583B">
        <w:rPr>
          <w:rFonts w:eastAsia="Cambria"/>
          <w:w w:val="105"/>
          <w:sz w:val="22"/>
          <w:szCs w:val="22"/>
        </w:rPr>
        <w:t xml:space="preserve"> </w:t>
      </w:r>
      <w:r w:rsidRPr="00DF4A50">
        <w:rPr>
          <w:rFonts w:eastAsia="Cambria"/>
          <w:w w:val="105"/>
          <w:sz w:val="22"/>
          <w:szCs w:val="22"/>
        </w:rPr>
        <w:t>his</w:t>
      </w:r>
      <w:r w:rsidRPr="00CC583B">
        <w:rPr>
          <w:rFonts w:eastAsia="Cambria"/>
          <w:w w:val="105"/>
          <w:sz w:val="22"/>
          <w:szCs w:val="22"/>
        </w:rPr>
        <w:t xml:space="preserve"> </w:t>
      </w:r>
      <w:r w:rsidRPr="00DF4A50">
        <w:rPr>
          <w:rFonts w:eastAsia="Cambria"/>
          <w:w w:val="105"/>
          <w:sz w:val="22"/>
          <w:szCs w:val="22"/>
        </w:rPr>
        <w:t>fellow</w:t>
      </w:r>
      <w:r w:rsidRPr="00DF4A50">
        <w:rPr>
          <w:rFonts w:eastAsia="Cambria"/>
          <w:spacing w:val="-2"/>
          <w:w w:val="105"/>
          <w:sz w:val="22"/>
          <w:szCs w:val="22"/>
        </w:rPr>
        <w:t xml:space="preserve"> </w:t>
      </w:r>
      <w:r w:rsidRPr="00DF4A50">
        <w:rPr>
          <w:rFonts w:eastAsia="Cambria"/>
          <w:w w:val="105"/>
          <w:sz w:val="22"/>
          <w:szCs w:val="22"/>
        </w:rPr>
        <w:t>employees.</w:t>
      </w:r>
    </w:p>
    <w:p w:rsidR="005A48C5" w:rsidRPr="00DF4A50" w:rsidRDefault="005A48C5">
      <w:pPr>
        <w:widowControl w:val="0"/>
        <w:autoSpaceDE w:val="0"/>
        <w:autoSpaceDN w:val="0"/>
        <w:spacing w:before="5"/>
        <w:rPr>
          <w:rFonts w:eastAsia="Cambria"/>
          <w:sz w:val="22"/>
          <w:szCs w:val="22"/>
        </w:rPr>
      </w:pPr>
    </w:p>
    <w:p w:rsidR="005A48C5" w:rsidRPr="00DF4A50" w:rsidRDefault="00D11752">
      <w:pPr>
        <w:widowControl w:val="0"/>
        <w:numPr>
          <w:ilvl w:val="0"/>
          <w:numId w:val="24"/>
        </w:numPr>
        <w:tabs>
          <w:tab w:val="left" w:pos="1829"/>
        </w:tabs>
        <w:autoSpaceDE w:val="0"/>
        <w:autoSpaceDN w:val="0"/>
        <w:spacing w:line="254" w:lineRule="auto"/>
        <w:ind w:right="1608"/>
        <w:jc w:val="both"/>
        <w:rPr>
          <w:rFonts w:eastAsia="Cambria"/>
          <w:sz w:val="22"/>
          <w:szCs w:val="22"/>
        </w:rPr>
      </w:pPr>
      <w:r w:rsidRPr="00DF4A50">
        <w:rPr>
          <w:rFonts w:eastAsia="Cambria"/>
          <w:w w:val="105"/>
          <w:sz w:val="22"/>
          <w:szCs w:val="22"/>
        </w:rPr>
        <w:t>Under</w:t>
      </w:r>
      <w:r w:rsidRPr="00CC583B">
        <w:rPr>
          <w:rFonts w:eastAsia="Cambria"/>
          <w:w w:val="105"/>
          <w:sz w:val="22"/>
          <w:szCs w:val="22"/>
        </w:rPr>
        <w:t xml:space="preserve"> </w:t>
      </w:r>
      <w:r w:rsidRPr="00DF4A50">
        <w:rPr>
          <w:rFonts w:eastAsia="Cambria"/>
          <w:w w:val="105"/>
          <w:sz w:val="22"/>
          <w:szCs w:val="22"/>
        </w:rPr>
        <w:t>no</w:t>
      </w:r>
      <w:r w:rsidRPr="00CC583B">
        <w:rPr>
          <w:rFonts w:eastAsia="Cambria"/>
          <w:w w:val="105"/>
          <w:sz w:val="22"/>
          <w:szCs w:val="22"/>
        </w:rPr>
        <w:t xml:space="preserve"> </w:t>
      </w:r>
      <w:r w:rsidRPr="00DF4A50">
        <w:rPr>
          <w:rFonts w:eastAsia="Cambria"/>
          <w:w w:val="105"/>
          <w:sz w:val="22"/>
          <w:szCs w:val="22"/>
        </w:rPr>
        <w:t>circumstances</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an</w:t>
      </w:r>
      <w:r w:rsidRPr="00CC583B">
        <w:rPr>
          <w:rFonts w:eastAsia="Cambria"/>
          <w:w w:val="105"/>
          <w:sz w:val="22"/>
          <w:szCs w:val="22"/>
        </w:rPr>
        <w:t xml:space="preserve"> </w:t>
      </w:r>
      <w:r w:rsidRPr="00DF4A50">
        <w:rPr>
          <w:rFonts w:eastAsia="Cambria"/>
          <w:w w:val="105"/>
          <w:sz w:val="22"/>
          <w:szCs w:val="22"/>
        </w:rPr>
        <w:t>employee</w:t>
      </w:r>
      <w:r w:rsidRPr="00CC583B">
        <w:rPr>
          <w:rFonts w:eastAsia="Cambria"/>
          <w:w w:val="105"/>
          <w:sz w:val="22"/>
          <w:szCs w:val="22"/>
        </w:rPr>
        <w:t xml:space="preserve"> </w:t>
      </w:r>
      <w:r w:rsidRPr="00DF4A50">
        <w:rPr>
          <w:rFonts w:eastAsia="Cambria"/>
          <w:w w:val="105"/>
          <w:sz w:val="22"/>
          <w:szCs w:val="22"/>
        </w:rPr>
        <w:t>hurry</w:t>
      </w:r>
      <w:r w:rsidRPr="00CC583B">
        <w:rPr>
          <w:rFonts w:eastAsia="Cambria"/>
          <w:w w:val="105"/>
          <w:sz w:val="22"/>
          <w:szCs w:val="22"/>
        </w:rPr>
        <w:t xml:space="preserve"> </w:t>
      </w:r>
      <w:r w:rsidRPr="00DF4A50">
        <w:rPr>
          <w:rFonts w:eastAsia="Cambria"/>
          <w:w w:val="105"/>
          <w:sz w:val="22"/>
          <w:szCs w:val="22"/>
        </w:rPr>
        <w:t>or</w:t>
      </w:r>
      <w:r w:rsidRPr="00CC583B">
        <w:rPr>
          <w:rFonts w:eastAsia="Cambria"/>
          <w:w w:val="105"/>
          <w:sz w:val="22"/>
          <w:szCs w:val="22"/>
        </w:rPr>
        <w:t xml:space="preserve"> </w:t>
      </w:r>
      <w:r w:rsidRPr="00DF4A50">
        <w:rPr>
          <w:rFonts w:eastAsia="Cambria"/>
          <w:w w:val="105"/>
          <w:sz w:val="22"/>
          <w:szCs w:val="22"/>
        </w:rPr>
        <w:t>take</w:t>
      </w:r>
      <w:r w:rsidRPr="00CC583B">
        <w:rPr>
          <w:rFonts w:eastAsia="Cambria"/>
          <w:w w:val="105"/>
          <w:sz w:val="22"/>
          <w:szCs w:val="22"/>
        </w:rPr>
        <w:t xml:space="preserve"> </w:t>
      </w:r>
      <w:r w:rsidRPr="00DF4A50">
        <w:rPr>
          <w:rFonts w:eastAsia="Cambria"/>
          <w:w w:val="105"/>
          <w:sz w:val="22"/>
          <w:szCs w:val="22"/>
        </w:rPr>
        <w:t>unnecessary</w:t>
      </w:r>
      <w:r w:rsidRPr="00CC583B">
        <w:rPr>
          <w:rFonts w:eastAsia="Cambria"/>
          <w:w w:val="105"/>
          <w:sz w:val="22"/>
          <w:szCs w:val="22"/>
        </w:rPr>
        <w:t xml:space="preserve"> </w:t>
      </w:r>
      <w:r w:rsidRPr="00DF4A50">
        <w:rPr>
          <w:rFonts w:eastAsia="Cambria"/>
          <w:w w:val="105"/>
          <w:sz w:val="22"/>
          <w:szCs w:val="22"/>
        </w:rPr>
        <w:t>chance</w:t>
      </w:r>
      <w:r w:rsidRPr="00CC583B">
        <w:rPr>
          <w:rFonts w:eastAsia="Cambria"/>
          <w:w w:val="105"/>
          <w:sz w:val="22"/>
          <w:szCs w:val="22"/>
        </w:rPr>
        <w:t xml:space="preserve"> </w:t>
      </w:r>
      <w:r w:rsidRPr="00DF4A50">
        <w:rPr>
          <w:rFonts w:eastAsia="Cambria"/>
          <w:w w:val="105"/>
          <w:sz w:val="22"/>
          <w:szCs w:val="22"/>
        </w:rPr>
        <w:t>when</w:t>
      </w:r>
      <w:r w:rsidRPr="00CC583B">
        <w:rPr>
          <w:rFonts w:eastAsia="Cambria"/>
          <w:w w:val="105"/>
          <w:sz w:val="22"/>
          <w:szCs w:val="22"/>
        </w:rPr>
        <w:t xml:space="preserve"> </w:t>
      </w:r>
      <w:r w:rsidRPr="00DF4A50">
        <w:rPr>
          <w:rFonts w:eastAsia="Cambria"/>
          <w:w w:val="105"/>
          <w:sz w:val="22"/>
          <w:szCs w:val="22"/>
        </w:rPr>
        <w:t>working</w:t>
      </w:r>
      <w:r w:rsidRPr="00CC583B">
        <w:rPr>
          <w:rFonts w:eastAsia="Cambria"/>
          <w:w w:val="105"/>
          <w:sz w:val="22"/>
          <w:szCs w:val="22"/>
        </w:rPr>
        <w:t xml:space="preserve"> </w:t>
      </w:r>
      <w:r w:rsidRPr="00DF4A50">
        <w:rPr>
          <w:rFonts w:eastAsia="Cambria"/>
          <w:w w:val="105"/>
          <w:sz w:val="22"/>
          <w:szCs w:val="22"/>
        </w:rPr>
        <w:t>under</w:t>
      </w:r>
      <w:r w:rsidRPr="00CC583B">
        <w:rPr>
          <w:rFonts w:eastAsia="Cambria"/>
          <w:w w:val="105"/>
          <w:sz w:val="22"/>
          <w:szCs w:val="22"/>
        </w:rPr>
        <w:t xml:space="preserve"> </w:t>
      </w:r>
      <w:r w:rsidRPr="00DF4A50">
        <w:rPr>
          <w:rFonts w:eastAsia="Cambria"/>
          <w:w w:val="105"/>
          <w:sz w:val="22"/>
          <w:szCs w:val="22"/>
        </w:rPr>
        <w:t>hazardous</w:t>
      </w:r>
      <w:r w:rsidRPr="00DF4A50">
        <w:rPr>
          <w:rFonts w:eastAsia="Cambria"/>
          <w:spacing w:val="-11"/>
          <w:w w:val="105"/>
          <w:sz w:val="22"/>
          <w:szCs w:val="22"/>
        </w:rPr>
        <w:t xml:space="preserve"> </w:t>
      </w:r>
      <w:r w:rsidRPr="00DF4A50">
        <w:rPr>
          <w:rFonts w:eastAsia="Cambria"/>
          <w:w w:val="105"/>
          <w:sz w:val="22"/>
          <w:szCs w:val="22"/>
        </w:rPr>
        <w:t>conditions.</w:t>
      </w:r>
    </w:p>
    <w:p w:rsidR="005A48C5" w:rsidRPr="00DF4A50" w:rsidRDefault="005A48C5">
      <w:pPr>
        <w:widowControl w:val="0"/>
        <w:autoSpaceDE w:val="0"/>
        <w:autoSpaceDN w:val="0"/>
        <w:spacing w:before="6"/>
        <w:rPr>
          <w:rFonts w:eastAsia="Cambria"/>
          <w:sz w:val="22"/>
          <w:szCs w:val="22"/>
        </w:rPr>
      </w:pPr>
    </w:p>
    <w:p w:rsidR="005A48C5" w:rsidRPr="00DF4A50" w:rsidRDefault="00D11752">
      <w:pPr>
        <w:widowControl w:val="0"/>
        <w:numPr>
          <w:ilvl w:val="0"/>
          <w:numId w:val="24"/>
        </w:numPr>
        <w:tabs>
          <w:tab w:val="left" w:pos="1829"/>
        </w:tabs>
        <w:autoSpaceDE w:val="0"/>
        <w:autoSpaceDN w:val="0"/>
        <w:spacing w:line="254" w:lineRule="auto"/>
        <w:ind w:right="1608"/>
        <w:jc w:val="both"/>
        <w:rPr>
          <w:rFonts w:eastAsia="Cambria"/>
          <w:sz w:val="22"/>
          <w:szCs w:val="22"/>
        </w:rPr>
      </w:pPr>
      <w:r w:rsidRPr="00DF4A50">
        <w:rPr>
          <w:rFonts w:eastAsia="Cambria"/>
          <w:w w:val="105"/>
          <w:sz w:val="22"/>
          <w:szCs w:val="22"/>
        </w:rPr>
        <w:t>Employees</w:t>
      </w:r>
      <w:r w:rsidRPr="00CC583B">
        <w:rPr>
          <w:rFonts w:eastAsia="Cambria"/>
          <w:w w:val="105"/>
          <w:sz w:val="22"/>
          <w:szCs w:val="22"/>
        </w:rPr>
        <w:t xml:space="preserve"> </w:t>
      </w:r>
      <w:r w:rsidRPr="00DF4A50">
        <w:rPr>
          <w:rFonts w:eastAsia="Cambria"/>
          <w:w w:val="105"/>
          <w:sz w:val="22"/>
          <w:szCs w:val="22"/>
        </w:rPr>
        <w:t>must</w:t>
      </w:r>
      <w:r w:rsidRPr="00CC583B">
        <w:rPr>
          <w:rFonts w:eastAsia="Cambria"/>
          <w:w w:val="105"/>
          <w:sz w:val="22"/>
          <w:szCs w:val="22"/>
        </w:rPr>
        <w:t xml:space="preserve"> </w:t>
      </w:r>
      <w:r w:rsidRPr="00DF4A50">
        <w:rPr>
          <w:rFonts w:eastAsia="Cambria"/>
          <w:w w:val="105"/>
          <w:sz w:val="22"/>
          <w:szCs w:val="22"/>
        </w:rPr>
        <w:t>not</w:t>
      </w:r>
      <w:r w:rsidRPr="00CC583B">
        <w:rPr>
          <w:rFonts w:eastAsia="Cambria"/>
          <w:w w:val="105"/>
          <w:sz w:val="22"/>
          <w:szCs w:val="22"/>
        </w:rPr>
        <w:t xml:space="preserve"> </w:t>
      </w:r>
      <w:r w:rsidRPr="00DF4A50">
        <w:rPr>
          <w:rFonts w:eastAsia="Cambria"/>
          <w:w w:val="105"/>
          <w:sz w:val="22"/>
          <w:szCs w:val="22"/>
        </w:rPr>
        <w:t>leave</w:t>
      </w:r>
      <w:r w:rsidRPr="00CC583B">
        <w:rPr>
          <w:rFonts w:eastAsia="Cambria"/>
          <w:w w:val="105"/>
          <w:sz w:val="22"/>
          <w:szCs w:val="22"/>
        </w:rPr>
        <w:t xml:space="preserve"> </w:t>
      </w:r>
      <w:r w:rsidRPr="00DF4A50">
        <w:rPr>
          <w:rFonts w:eastAsia="Cambria"/>
          <w:w w:val="105"/>
          <w:sz w:val="22"/>
          <w:szCs w:val="22"/>
        </w:rPr>
        <w:t>naked</w:t>
      </w:r>
      <w:r w:rsidRPr="00CC583B">
        <w:rPr>
          <w:rFonts w:eastAsia="Cambria"/>
          <w:w w:val="105"/>
          <w:sz w:val="22"/>
          <w:szCs w:val="22"/>
        </w:rPr>
        <w:t xml:space="preserve"> </w:t>
      </w:r>
      <w:r w:rsidRPr="00DF4A50">
        <w:rPr>
          <w:rFonts w:eastAsia="Cambria"/>
          <w:w w:val="105"/>
          <w:sz w:val="22"/>
          <w:szCs w:val="22"/>
        </w:rPr>
        <w:t>fires</w:t>
      </w:r>
      <w:r w:rsidRPr="00CC583B">
        <w:rPr>
          <w:rFonts w:eastAsia="Cambria"/>
          <w:w w:val="105"/>
          <w:sz w:val="22"/>
          <w:szCs w:val="22"/>
        </w:rPr>
        <w:t xml:space="preserve"> </w:t>
      </w:r>
      <w:r w:rsidRPr="00DF4A50">
        <w:rPr>
          <w:rFonts w:eastAsia="Cambria"/>
          <w:w w:val="105"/>
          <w:sz w:val="22"/>
          <w:szCs w:val="22"/>
        </w:rPr>
        <w:t>unattended.</w:t>
      </w:r>
      <w:r w:rsidRPr="00CC583B">
        <w:rPr>
          <w:rFonts w:eastAsia="Cambria"/>
          <w:w w:val="105"/>
          <w:sz w:val="22"/>
          <w:szCs w:val="22"/>
        </w:rPr>
        <w:t xml:space="preserve"> </w:t>
      </w:r>
      <w:r w:rsidRPr="00DF4A50">
        <w:rPr>
          <w:rFonts w:eastAsia="Cambria"/>
          <w:w w:val="105"/>
          <w:sz w:val="22"/>
          <w:szCs w:val="22"/>
        </w:rPr>
        <w:t>Smoking</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not</w:t>
      </w:r>
      <w:r w:rsidRPr="00CC583B">
        <w:rPr>
          <w:rFonts w:eastAsia="Cambria"/>
          <w:w w:val="105"/>
          <w:sz w:val="22"/>
          <w:szCs w:val="22"/>
        </w:rPr>
        <w:t xml:space="preserve"> </w:t>
      </w:r>
      <w:r w:rsidRPr="00DF4A50">
        <w:rPr>
          <w:rFonts w:eastAsia="Cambria"/>
          <w:w w:val="105"/>
          <w:sz w:val="22"/>
          <w:szCs w:val="22"/>
        </w:rPr>
        <w:t>be</w:t>
      </w:r>
      <w:r w:rsidRPr="00CC583B">
        <w:rPr>
          <w:rFonts w:eastAsia="Cambria"/>
          <w:w w:val="105"/>
          <w:sz w:val="22"/>
          <w:szCs w:val="22"/>
        </w:rPr>
        <w:t xml:space="preserve"> </w:t>
      </w:r>
      <w:r w:rsidRPr="00DF4A50">
        <w:rPr>
          <w:rFonts w:eastAsia="Cambria"/>
          <w:w w:val="105"/>
          <w:sz w:val="22"/>
          <w:szCs w:val="22"/>
        </w:rPr>
        <w:t>permitted</w:t>
      </w:r>
      <w:r w:rsidRPr="00CC583B">
        <w:rPr>
          <w:rFonts w:eastAsia="Cambria"/>
          <w:w w:val="105"/>
          <w:sz w:val="22"/>
          <w:szCs w:val="22"/>
        </w:rPr>
        <w:t xml:space="preserve"> </w:t>
      </w:r>
      <w:r w:rsidRPr="00DF4A50">
        <w:rPr>
          <w:rFonts w:eastAsia="Cambria"/>
          <w:w w:val="105"/>
          <w:sz w:val="22"/>
          <w:szCs w:val="22"/>
        </w:rPr>
        <w:t>around</w:t>
      </w:r>
      <w:r w:rsidRPr="00CC583B">
        <w:rPr>
          <w:rFonts w:eastAsia="Cambria"/>
          <w:w w:val="105"/>
          <w:sz w:val="22"/>
          <w:szCs w:val="22"/>
        </w:rPr>
        <w:t xml:space="preserve"> </w:t>
      </w:r>
      <w:r w:rsidRPr="00DF4A50">
        <w:rPr>
          <w:rFonts w:eastAsia="Cambria"/>
          <w:w w:val="105"/>
          <w:sz w:val="22"/>
          <w:szCs w:val="22"/>
        </w:rPr>
        <w:t>fire</w:t>
      </w:r>
      <w:r w:rsidRPr="00CC583B">
        <w:rPr>
          <w:rFonts w:eastAsia="Cambria"/>
          <w:w w:val="105"/>
          <w:sz w:val="22"/>
          <w:szCs w:val="22"/>
        </w:rPr>
        <w:t xml:space="preserve"> </w:t>
      </w:r>
      <w:r w:rsidRPr="00DF4A50">
        <w:rPr>
          <w:rFonts w:eastAsia="Cambria"/>
          <w:w w:val="105"/>
          <w:sz w:val="22"/>
          <w:szCs w:val="22"/>
        </w:rPr>
        <w:t>prone</w:t>
      </w:r>
      <w:r w:rsidRPr="00CC583B">
        <w:rPr>
          <w:rFonts w:eastAsia="Cambria"/>
          <w:w w:val="105"/>
          <w:sz w:val="22"/>
          <w:szCs w:val="22"/>
        </w:rPr>
        <w:t xml:space="preserve"> </w:t>
      </w:r>
      <w:r w:rsidRPr="00DF4A50">
        <w:rPr>
          <w:rFonts w:eastAsia="Cambria"/>
          <w:w w:val="105"/>
          <w:sz w:val="22"/>
          <w:szCs w:val="22"/>
        </w:rPr>
        <w:t>areas</w:t>
      </w:r>
      <w:r w:rsidRPr="00CC583B">
        <w:rPr>
          <w:rFonts w:eastAsia="Cambria"/>
          <w:w w:val="105"/>
          <w:sz w:val="22"/>
          <w:szCs w:val="22"/>
        </w:rPr>
        <w:t xml:space="preserve"> </w:t>
      </w:r>
      <w:r w:rsidRPr="00DF4A50">
        <w:rPr>
          <w:rFonts w:eastAsia="Cambria"/>
          <w:w w:val="105"/>
          <w:sz w:val="22"/>
          <w:szCs w:val="22"/>
        </w:rPr>
        <w:t>and</w:t>
      </w:r>
      <w:r w:rsidRPr="00CC583B">
        <w:rPr>
          <w:rFonts w:eastAsia="Cambria"/>
          <w:w w:val="105"/>
          <w:sz w:val="22"/>
          <w:szCs w:val="22"/>
        </w:rPr>
        <w:t xml:space="preserve"> </w:t>
      </w:r>
      <w:r w:rsidR="006C059F" w:rsidRPr="00DF4A50">
        <w:rPr>
          <w:rFonts w:eastAsia="Cambria"/>
          <w:w w:val="105"/>
          <w:sz w:val="22"/>
          <w:szCs w:val="22"/>
        </w:rPr>
        <w:t>adequate</w:t>
      </w:r>
      <w:r w:rsidR="006C059F" w:rsidRPr="00CC583B">
        <w:rPr>
          <w:rFonts w:eastAsia="Cambria"/>
          <w:w w:val="105"/>
          <w:sz w:val="22"/>
          <w:szCs w:val="22"/>
        </w:rPr>
        <w:t xml:space="preserve"> firefighting </w:t>
      </w:r>
      <w:r w:rsidRPr="00DF4A50">
        <w:rPr>
          <w:rFonts w:eastAsia="Cambria"/>
          <w:w w:val="105"/>
          <w:sz w:val="22"/>
          <w:szCs w:val="22"/>
        </w:rPr>
        <w:t>equipment</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be</w:t>
      </w:r>
      <w:r w:rsidRPr="00CC583B">
        <w:rPr>
          <w:rFonts w:eastAsia="Cambria"/>
          <w:w w:val="105"/>
          <w:sz w:val="22"/>
          <w:szCs w:val="22"/>
        </w:rPr>
        <w:t xml:space="preserve"> </w:t>
      </w:r>
      <w:r w:rsidRPr="00DF4A50">
        <w:rPr>
          <w:rFonts w:eastAsia="Cambria"/>
          <w:w w:val="105"/>
          <w:sz w:val="22"/>
          <w:szCs w:val="22"/>
        </w:rPr>
        <w:t>provided</w:t>
      </w:r>
      <w:r w:rsidRPr="00CC583B">
        <w:rPr>
          <w:rFonts w:eastAsia="Cambria"/>
          <w:w w:val="105"/>
          <w:sz w:val="22"/>
          <w:szCs w:val="22"/>
        </w:rPr>
        <w:t xml:space="preserve"> </w:t>
      </w:r>
      <w:r w:rsidRPr="00DF4A50">
        <w:rPr>
          <w:rFonts w:eastAsia="Cambria"/>
          <w:w w:val="105"/>
          <w:sz w:val="22"/>
          <w:szCs w:val="22"/>
        </w:rPr>
        <w:t>at</w:t>
      </w:r>
      <w:r w:rsidRPr="00CC583B">
        <w:rPr>
          <w:rFonts w:eastAsia="Cambria"/>
          <w:w w:val="105"/>
          <w:sz w:val="22"/>
          <w:szCs w:val="22"/>
        </w:rPr>
        <w:t xml:space="preserve"> </w:t>
      </w:r>
      <w:r w:rsidRPr="00DF4A50">
        <w:rPr>
          <w:rFonts w:eastAsia="Cambria"/>
          <w:w w:val="105"/>
          <w:sz w:val="22"/>
          <w:szCs w:val="22"/>
        </w:rPr>
        <w:t>crucial</w:t>
      </w:r>
      <w:r w:rsidRPr="00DF4A50">
        <w:rPr>
          <w:rFonts w:eastAsia="Cambria"/>
          <w:spacing w:val="1"/>
          <w:w w:val="105"/>
          <w:sz w:val="22"/>
          <w:szCs w:val="22"/>
        </w:rPr>
        <w:t xml:space="preserve"> </w:t>
      </w:r>
      <w:r w:rsidRPr="00DF4A50">
        <w:rPr>
          <w:rFonts w:eastAsia="Cambria"/>
          <w:w w:val="105"/>
          <w:sz w:val="22"/>
          <w:szCs w:val="22"/>
        </w:rPr>
        <w:t>location.</w:t>
      </w:r>
    </w:p>
    <w:p w:rsidR="005A48C5" w:rsidRPr="00DF4A50" w:rsidRDefault="005A48C5">
      <w:pPr>
        <w:widowControl w:val="0"/>
        <w:autoSpaceDE w:val="0"/>
        <w:autoSpaceDN w:val="0"/>
        <w:spacing w:before="5"/>
        <w:rPr>
          <w:rFonts w:eastAsia="Cambria"/>
          <w:sz w:val="22"/>
          <w:szCs w:val="22"/>
        </w:rPr>
      </w:pPr>
    </w:p>
    <w:p w:rsidR="005A48C5" w:rsidRPr="00DF4A50" w:rsidRDefault="00D11752">
      <w:pPr>
        <w:widowControl w:val="0"/>
        <w:numPr>
          <w:ilvl w:val="0"/>
          <w:numId w:val="24"/>
        </w:numPr>
        <w:tabs>
          <w:tab w:val="left" w:pos="1829"/>
        </w:tabs>
        <w:autoSpaceDE w:val="0"/>
        <w:autoSpaceDN w:val="0"/>
        <w:spacing w:line="254" w:lineRule="auto"/>
        <w:ind w:right="1607"/>
        <w:jc w:val="both"/>
        <w:rPr>
          <w:rFonts w:eastAsia="Cambria"/>
          <w:sz w:val="22"/>
          <w:szCs w:val="22"/>
        </w:rPr>
      </w:pPr>
      <w:r w:rsidRPr="00DF4A50">
        <w:rPr>
          <w:rFonts w:eastAsia="Cambria"/>
          <w:w w:val="105"/>
          <w:sz w:val="22"/>
          <w:szCs w:val="22"/>
        </w:rPr>
        <w:t>Employees under the influence of any intoxicating beverage,</w:t>
      </w:r>
      <w:r w:rsidRPr="00CC583B">
        <w:rPr>
          <w:rFonts w:eastAsia="Cambria"/>
          <w:w w:val="105"/>
          <w:sz w:val="22"/>
          <w:szCs w:val="22"/>
        </w:rPr>
        <w:t xml:space="preserve"> </w:t>
      </w:r>
      <w:r w:rsidRPr="00DF4A50">
        <w:rPr>
          <w:rFonts w:eastAsia="Cambria"/>
          <w:w w:val="105"/>
          <w:sz w:val="22"/>
          <w:szCs w:val="22"/>
        </w:rPr>
        <w:t>even to the slightest degree shall not be permitted to remain at</w:t>
      </w:r>
      <w:r w:rsidRPr="00DF4A50">
        <w:rPr>
          <w:rFonts w:eastAsia="Cambria"/>
          <w:spacing w:val="1"/>
          <w:w w:val="105"/>
          <w:sz w:val="22"/>
          <w:szCs w:val="22"/>
        </w:rPr>
        <w:t xml:space="preserve"> </w:t>
      </w:r>
      <w:r w:rsidRPr="00DF4A50">
        <w:rPr>
          <w:rFonts w:eastAsia="Cambria"/>
          <w:w w:val="105"/>
          <w:sz w:val="22"/>
          <w:szCs w:val="22"/>
        </w:rPr>
        <w:t>work.</w:t>
      </w:r>
    </w:p>
    <w:p w:rsidR="005A48C5" w:rsidRPr="00DF4A50" w:rsidRDefault="005A48C5">
      <w:pPr>
        <w:widowControl w:val="0"/>
        <w:autoSpaceDE w:val="0"/>
        <w:autoSpaceDN w:val="0"/>
        <w:spacing w:before="5"/>
        <w:rPr>
          <w:rFonts w:eastAsia="Cambria"/>
          <w:sz w:val="22"/>
          <w:szCs w:val="22"/>
        </w:rPr>
      </w:pPr>
    </w:p>
    <w:p w:rsidR="005A48C5" w:rsidRPr="00DF4A50" w:rsidRDefault="00D11752">
      <w:pPr>
        <w:widowControl w:val="0"/>
        <w:numPr>
          <w:ilvl w:val="0"/>
          <w:numId w:val="24"/>
        </w:numPr>
        <w:tabs>
          <w:tab w:val="left" w:pos="1829"/>
        </w:tabs>
        <w:autoSpaceDE w:val="0"/>
        <w:autoSpaceDN w:val="0"/>
        <w:spacing w:line="254" w:lineRule="auto"/>
        <w:ind w:right="1609"/>
        <w:jc w:val="both"/>
        <w:rPr>
          <w:rFonts w:eastAsia="Cambria"/>
          <w:sz w:val="22"/>
          <w:szCs w:val="22"/>
        </w:rPr>
      </w:pPr>
      <w:r w:rsidRPr="00CC583B">
        <w:rPr>
          <w:rFonts w:eastAsia="Cambria"/>
          <w:w w:val="105"/>
          <w:sz w:val="22"/>
          <w:szCs w:val="22"/>
        </w:rPr>
        <w:t>There shall be a suitable arrangement at every work site for rendering prompt and sufficient first aid to the</w:t>
      </w:r>
      <w:r w:rsidRPr="00DF4A50">
        <w:rPr>
          <w:rFonts w:eastAsia="Cambria"/>
          <w:spacing w:val="13"/>
          <w:sz w:val="22"/>
          <w:szCs w:val="22"/>
        </w:rPr>
        <w:t xml:space="preserve"> </w:t>
      </w:r>
      <w:r w:rsidRPr="00DF4A50">
        <w:rPr>
          <w:rFonts w:eastAsia="Cambria"/>
          <w:sz w:val="22"/>
          <w:szCs w:val="22"/>
        </w:rPr>
        <w:t>injured.</w:t>
      </w:r>
    </w:p>
    <w:p w:rsidR="005A48C5" w:rsidRPr="00DF4A50" w:rsidRDefault="005A48C5">
      <w:pPr>
        <w:widowControl w:val="0"/>
        <w:autoSpaceDE w:val="0"/>
        <w:autoSpaceDN w:val="0"/>
        <w:spacing w:before="6"/>
        <w:rPr>
          <w:rFonts w:eastAsia="Cambria"/>
          <w:sz w:val="22"/>
          <w:szCs w:val="22"/>
        </w:rPr>
      </w:pPr>
    </w:p>
    <w:p w:rsidR="005A48C5" w:rsidRPr="00DF4A50" w:rsidRDefault="00D11752">
      <w:pPr>
        <w:widowControl w:val="0"/>
        <w:numPr>
          <w:ilvl w:val="0"/>
          <w:numId w:val="24"/>
        </w:numPr>
        <w:tabs>
          <w:tab w:val="left" w:pos="1828"/>
          <w:tab w:val="left" w:pos="1829"/>
        </w:tabs>
        <w:autoSpaceDE w:val="0"/>
        <w:autoSpaceDN w:val="0"/>
        <w:ind w:hanging="541"/>
        <w:jc w:val="both"/>
        <w:rPr>
          <w:rFonts w:eastAsia="Cambria"/>
          <w:sz w:val="22"/>
          <w:szCs w:val="22"/>
        </w:rPr>
      </w:pP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staircases</w:t>
      </w:r>
      <w:r w:rsidRPr="00CC583B">
        <w:rPr>
          <w:rFonts w:eastAsia="Cambria"/>
          <w:w w:val="105"/>
          <w:sz w:val="22"/>
          <w:szCs w:val="22"/>
        </w:rPr>
        <w:t xml:space="preserve"> </w:t>
      </w:r>
      <w:r w:rsidRPr="00DF4A50">
        <w:rPr>
          <w:rFonts w:eastAsia="Cambria"/>
          <w:w w:val="105"/>
          <w:sz w:val="22"/>
          <w:szCs w:val="22"/>
        </w:rPr>
        <w:t>and</w:t>
      </w:r>
      <w:r w:rsidRPr="00CC583B">
        <w:rPr>
          <w:rFonts w:eastAsia="Cambria"/>
          <w:w w:val="105"/>
          <w:sz w:val="22"/>
          <w:szCs w:val="22"/>
        </w:rPr>
        <w:t xml:space="preserve"> </w:t>
      </w:r>
      <w:r w:rsidRPr="00DF4A50">
        <w:rPr>
          <w:rFonts w:eastAsia="Cambria"/>
          <w:w w:val="105"/>
          <w:sz w:val="22"/>
          <w:szCs w:val="22"/>
        </w:rPr>
        <w:t>passageways</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be</w:t>
      </w:r>
      <w:r w:rsidRPr="00CC583B">
        <w:rPr>
          <w:rFonts w:eastAsia="Cambria"/>
          <w:w w:val="105"/>
          <w:sz w:val="22"/>
          <w:szCs w:val="22"/>
        </w:rPr>
        <w:t xml:space="preserve"> </w:t>
      </w:r>
      <w:r w:rsidRPr="00DF4A50">
        <w:rPr>
          <w:rFonts w:eastAsia="Cambria"/>
          <w:w w:val="105"/>
          <w:sz w:val="22"/>
          <w:szCs w:val="22"/>
        </w:rPr>
        <w:t>adequately</w:t>
      </w:r>
      <w:r w:rsidRPr="00DF4A50">
        <w:rPr>
          <w:rFonts w:eastAsia="Cambria"/>
          <w:spacing w:val="-9"/>
          <w:w w:val="105"/>
          <w:sz w:val="22"/>
          <w:szCs w:val="22"/>
        </w:rPr>
        <w:t xml:space="preserve"> </w:t>
      </w:r>
      <w:r w:rsidRPr="00DF4A50">
        <w:rPr>
          <w:rFonts w:eastAsia="Cambria"/>
          <w:w w:val="105"/>
          <w:sz w:val="22"/>
          <w:szCs w:val="22"/>
        </w:rPr>
        <w:t>lighted.</w:t>
      </w:r>
    </w:p>
    <w:p w:rsidR="005A48C5" w:rsidRPr="00DF4A50" w:rsidRDefault="00D11752">
      <w:pPr>
        <w:widowControl w:val="0"/>
        <w:numPr>
          <w:ilvl w:val="0"/>
          <w:numId w:val="24"/>
        </w:numPr>
        <w:tabs>
          <w:tab w:val="left" w:pos="1829"/>
        </w:tabs>
        <w:autoSpaceDE w:val="0"/>
        <w:autoSpaceDN w:val="0"/>
        <w:spacing w:before="64" w:line="254" w:lineRule="auto"/>
        <w:ind w:right="1607"/>
        <w:jc w:val="both"/>
        <w:rPr>
          <w:rFonts w:eastAsia="Cambria"/>
          <w:sz w:val="22"/>
          <w:szCs w:val="22"/>
        </w:rPr>
      </w:pPr>
      <w:r w:rsidRPr="00CC583B">
        <w:rPr>
          <w:rFonts w:eastAsia="Cambria"/>
          <w:w w:val="105"/>
          <w:sz w:val="22"/>
          <w:szCs w:val="22"/>
        </w:rPr>
        <w:t>The employees when working around moving machinery, must not be permitted to wear loose garments. Safety shoes are recommended when working in shops or places where materials or tools are likely to fall. Only experienced workers shall be permitted to go behind guard rails or to clean around energized or moving</w:t>
      </w:r>
      <w:r w:rsidRPr="00F32D45">
        <w:rPr>
          <w:rFonts w:eastAsia="Cambria"/>
          <w:sz w:val="22"/>
          <w:szCs w:val="22"/>
        </w:rPr>
        <w:t xml:space="preserve"> equipment.</w:t>
      </w:r>
    </w:p>
    <w:p w:rsidR="005A48C5" w:rsidRPr="00DF4A50" w:rsidRDefault="005A48C5">
      <w:pPr>
        <w:widowControl w:val="0"/>
        <w:autoSpaceDE w:val="0"/>
        <w:autoSpaceDN w:val="0"/>
        <w:spacing w:before="6"/>
        <w:rPr>
          <w:rFonts w:eastAsia="Cambria"/>
          <w:sz w:val="22"/>
          <w:szCs w:val="22"/>
        </w:rPr>
      </w:pPr>
    </w:p>
    <w:p w:rsidR="005A48C5" w:rsidRPr="00DF4A50" w:rsidRDefault="00D11752">
      <w:pPr>
        <w:widowControl w:val="0"/>
        <w:numPr>
          <w:ilvl w:val="0"/>
          <w:numId w:val="24"/>
        </w:numPr>
        <w:tabs>
          <w:tab w:val="left" w:pos="1829"/>
        </w:tabs>
        <w:autoSpaceDE w:val="0"/>
        <w:autoSpaceDN w:val="0"/>
        <w:spacing w:line="254" w:lineRule="auto"/>
        <w:ind w:right="1607"/>
        <w:jc w:val="both"/>
        <w:rPr>
          <w:rFonts w:eastAsia="Cambria"/>
          <w:sz w:val="22"/>
          <w:szCs w:val="22"/>
        </w:rPr>
      </w:pPr>
      <w:r w:rsidRPr="00CC583B">
        <w:rPr>
          <w:rFonts w:eastAsia="Cambria"/>
          <w:w w:val="105"/>
          <w:sz w:val="22"/>
          <w:szCs w:val="22"/>
        </w:rPr>
        <w:t>The employees must use the standard protection equipment intended for each job. Each piece of equipment shall be inspected before and after it is</w:t>
      </w:r>
      <w:r w:rsidRPr="00F32D45">
        <w:rPr>
          <w:rFonts w:eastAsia="Cambria"/>
          <w:sz w:val="22"/>
          <w:szCs w:val="22"/>
        </w:rPr>
        <w:t xml:space="preserve"> </w:t>
      </w:r>
      <w:r w:rsidRPr="00DF4A50">
        <w:rPr>
          <w:rFonts w:eastAsia="Cambria"/>
          <w:sz w:val="22"/>
          <w:szCs w:val="22"/>
        </w:rPr>
        <w:t>used.</w:t>
      </w:r>
    </w:p>
    <w:p w:rsidR="005A48C5" w:rsidRPr="00DF4A50" w:rsidRDefault="005A48C5">
      <w:pPr>
        <w:widowControl w:val="0"/>
        <w:autoSpaceDE w:val="0"/>
        <w:autoSpaceDN w:val="0"/>
        <w:spacing w:before="5"/>
        <w:rPr>
          <w:rFonts w:eastAsia="Cambria"/>
          <w:sz w:val="22"/>
          <w:szCs w:val="22"/>
        </w:rPr>
      </w:pPr>
    </w:p>
    <w:p w:rsidR="005A48C5" w:rsidRPr="00DF4A50" w:rsidRDefault="00D11752">
      <w:pPr>
        <w:widowControl w:val="0"/>
        <w:numPr>
          <w:ilvl w:val="0"/>
          <w:numId w:val="24"/>
        </w:numPr>
        <w:tabs>
          <w:tab w:val="left" w:pos="1829"/>
        </w:tabs>
        <w:autoSpaceDE w:val="0"/>
        <w:autoSpaceDN w:val="0"/>
        <w:spacing w:line="254" w:lineRule="auto"/>
        <w:ind w:right="1607"/>
        <w:jc w:val="both"/>
        <w:rPr>
          <w:rFonts w:eastAsia="Cambria"/>
          <w:sz w:val="22"/>
          <w:szCs w:val="22"/>
        </w:rPr>
      </w:pPr>
      <w:r w:rsidRPr="00CC583B">
        <w:rPr>
          <w:rFonts w:eastAsia="Cambria"/>
          <w:w w:val="105"/>
          <w:sz w:val="22"/>
          <w:szCs w:val="22"/>
        </w:rPr>
        <w:t xml:space="preserve">Requirements of ventilation in underwater working to licensed and experienced divers, use of gum boots for working in slushy or in inundated conditions are essential requirements to be </w:t>
      </w:r>
      <w:r w:rsidRPr="00DF4A50">
        <w:rPr>
          <w:rFonts w:eastAsia="Cambria"/>
          <w:sz w:val="22"/>
          <w:szCs w:val="22"/>
        </w:rPr>
        <w:t>fulfilled.</w:t>
      </w:r>
    </w:p>
    <w:p w:rsidR="005A48C5" w:rsidRPr="00DF4A50" w:rsidRDefault="005A48C5">
      <w:pPr>
        <w:widowControl w:val="0"/>
        <w:autoSpaceDE w:val="0"/>
        <w:autoSpaceDN w:val="0"/>
        <w:spacing w:before="5"/>
        <w:rPr>
          <w:rFonts w:eastAsia="Cambria"/>
          <w:sz w:val="22"/>
          <w:szCs w:val="22"/>
        </w:rPr>
      </w:pPr>
    </w:p>
    <w:p w:rsidR="005A48C5" w:rsidRPr="00CC583B" w:rsidRDefault="00D11752">
      <w:pPr>
        <w:widowControl w:val="0"/>
        <w:numPr>
          <w:ilvl w:val="0"/>
          <w:numId w:val="24"/>
        </w:numPr>
        <w:tabs>
          <w:tab w:val="left" w:pos="1829"/>
        </w:tabs>
        <w:autoSpaceDE w:val="0"/>
        <w:autoSpaceDN w:val="0"/>
        <w:spacing w:line="254" w:lineRule="auto"/>
        <w:ind w:right="1608"/>
        <w:jc w:val="both"/>
        <w:rPr>
          <w:rFonts w:eastAsia="Cambria"/>
          <w:w w:val="105"/>
          <w:sz w:val="22"/>
          <w:szCs w:val="22"/>
        </w:rPr>
      </w:pPr>
      <w:r w:rsidRPr="00F32D45">
        <w:rPr>
          <w:rFonts w:eastAsia="Cambria"/>
          <w:sz w:val="22"/>
          <w:szCs w:val="22"/>
        </w:rPr>
        <w:t xml:space="preserve">In </w:t>
      </w:r>
      <w:r w:rsidRPr="00CC583B">
        <w:rPr>
          <w:rFonts w:eastAsia="Cambria"/>
          <w:w w:val="105"/>
          <w:sz w:val="22"/>
          <w:szCs w:val="22"/>
        </w:rPr>
        <w:t>case of rock excavation, blasting shall invariably be done through licensed blasters and other precautions during blasting and storage/transport of charge material shall be observed strictly</w:t>
      </w:r>
      <w:r w:rsidRPr="00DF4A50">
        <w:rPr>
          <w:rFonts w:eastAsia="Cambria"/>
          <w:w w:val="105"/>
          <w:sz w:val="22"/>
          <w:szCs w:val="22"/>
        </w:rPr>
        <w:t>.</w:t>
      </w:r>
    </w:p>
    <w:p w:rsidR="005A48C5" w:rsidRPr="00DF4A50" w:rsidRDefault="005A48C5">
      <w:pPr>
        <w:widowControl w:val="0"/>
        <w:autoSpaceDE w:val="0"/>
        <w:autoSpaceDN w:val="0"/>
        <w:spacing w:before="7"/>
        <w:rPr>
          <w:rFonts w:eastAsia="Cambria"/>
          <w:sz w:val="22"/>
          <w:szCs w:val="22"/>
        </w:rPr>
      </w:pPr>
    </w:p>
    <w:p w:rsidR="005A48C5" w:rsidRPr="00CC583B" w:rsidRDefault="00D11752">
      <w:pPr>
        <w:widowControl w:val="0"/>
        <w:numPr>
          <w:ilvl w:val="3"/>
          <w:numId w:val="19"/>
        </w:numPr>
        <w:tabs>
          <w:tab w:val="left" w:pos="1289"/>
        </w:tabs>
        <w:autoSpaceDE w:val="0"/>
        <w:autoSpaceDN w:val="0"/>
        <w:spacing w:line="254" w:lineRule="auto"/>
        <w:ind w:right="1608"/>
        <w:jc w:val="both"/>
        <w:rPr>
          <w:rFonts w:eastAsia="Cambria"/>
          <w:w w:val="105"/>
          <w:sz w:val="22"/>
          <w:szCs w:val="22"/>
        </w:rPr>
      </w:pPr>
      <w:r w:rsidRPr="00F32D45">
        <w:rPr>
          <w:rFonts w:eastAsia="Cambria"/>
          <w:sz w:val="22"/>
          <w:szCs w:val="22"/>
        </w:rPr>
        <w:t xml:space="preserve">The </w:t>
      </w:r>
      <w:r w:rsidRPr="00CC583B">
        <w:rPr>
          <w:rFonts w:eastAsia="Cambria"/>
          <w:w w:val="105"/>
          <w:sz w:val="22"/>
          <w:szCs w:val="22"/>
        </w:rPr>
        <w:t>Contractor shall follow and comply with all Employer Safety Rules, relevant provisions of applicable laws pertaining to the safety of workmen, employees, plant and equipment as may be prescribed from time to time without any demur, protest or contest or reservations. In case of any discrepancy between statutory requirement and Employer Safety Rules referred above, the latter shall be binding on the Contractor unless the statutory provisions are more stringent.</w:t>
      </w:r>
    </w:p>
    <w:p w:rsidR="005A48C5" w:rsidRPr="00DF4A50" w:rsidRDefault="005A48C5">
      <w:pPr>
        <w:widowControl w:val="0"/>
        <w:autoSpaceDE w:val="0"/>
        <w:autoSpaceDN w:val="0"/>
        <w:spacing w:before="4"/>
        <w:rPr>
          <w:rFonts w:eastAsia="Cambria"/>
          <w:sz w:val="22"/>
          <w:szCs w:val="22"/>
        </w:rPr>
      </w:pPr>
    </w:p>
    <w:p w:rsidR="005A48C5" w:rsidRPr="00DF4A50" w:rsidRDefault="00D11752" w:rsidP="0002275A">
      <w:pPr>
        <w:widowControl w:val="0"/>
        <w:numPr>
          <w:ilvl w:val="3"/>
          <w:numId w:val="19"/>
        </w:numPr>
        <w:tabs>
          <w:tab w:val="left" w:pos="1289"/>
        </w:tabs>
        <w:autoSpaceDE w:val="0"/>
        <w:autoSpaceDN w:val="0"/>
        <w:spacing w:line="254" w:lineRule="auto"/>
        <w:ind w:right="1608"/>
        <w:jc w:val="both"/>
        <w:rPr>
          <w:rFonts w:eastAsia="Cambria"/>
          <w:sz w:val="22"/>
          <w:szCs w:val="22"/>
        </w:rPr>
      </w:pPr>
      <w:r w:rsidRPr="0002275A">
        <w:rPr>
          <w:rFonts w:eastAsia="Cambria"/>
          <w:sz w:val="22"/>
          <w:szCs w:val="22"/>
        </w:rPr>
        <w:t xml:space="preserve">If </w:t>
      </w:r>
      <w:r w:rsidRPr="00CC583B">
        <w:rPr>
          <w:rFonts w:eastAsia="Cambria"/>
          <w:w w:val="105"/>
          <w:sz w:val="22"/>
          <w:szCs w:val="22"/>
        </w:rPr>
        <w:t xml:space="preserve">the Contractor fails in providing safe working environment as per Employer Safety Rules or continues the work even after being instructed to stop work by the </w:t>
      </w:r>
      <w:r w:rsidR="00E63B39" w:rsidRPr="00CC583B">
        <w:rPr>
          <w:rFonts w:eastAsia="Cambria"/>
          <w:w w:val="105"/>
          <w:sz w:val="22"/>
          <w:szCs w:val="22"/>
        </w:rPr>
        <w:t xml:space="preserve">Project Manager/Engineer </w:t>
      </w:r>
      <w:r w:rsidRPr="00CC583B">
        <w:rPr>
          <w:rFonts w:eastAsia="Cambria"/>
          <w:w w:val="105"/>
          <w:sz w:val="22"/>
          <w:szCs w:val="22"/>
        </w:rPr>
        <w:t>as provided in</w:t>
      </w:r>
      <w:r w:rsidRPr="00F404F5">
        <w:rPr>
          <w:rFonts w:eastAsia="Cambria"/>
          <w:w w:val="105"/>
          <w:sz w:val="22"/>
          <w:szCs w:val="22"/>
        </w:rPr>
        <w:t xml:space="preserve"> </w:t>
      </w:r>
      <w:r w:rsidRPr="00F404F5">
        <w:rPr>
          <w:rFonts w:eastAsia="Cambria"/>
          <w:b/>
          <w:i/>
          <w:w w:val="105"/>
          <w:sz w:val="22"/>
          <w:szCs w:val="22"/>
        </w:rPr>
        <w:t>GCC</w:t>
      </w:r>
      <w:r w:rsidRPr="00F404F5">
        <w:rPr>
          <w:rFonts w:eastAsia="Cambria"/>
          <w:b/>
          <w:i/>
          <w:spacing w:val="1"/>
          <w:w w:val="105"/>
          <w:sz w:val="22"/>
          <w:szCs w:val="22"/>
        </w:rPr>
        <w:t xml:space="preserve"> </w:t>
      </w:r>
      <w:r w:rsidRPr="00F404F5">
        <w:rPr>
          <w:rFonts w:eastAsia="Cambria"/>
          <w:b/>
          <w:i/>
          <w:w w:val="105"/>
          <w:sz w:val="22"/>
          <w:szCs w:val="22"/>
        </w:rPr>
        <w:t>Sub-Clause 18.3.3.19</w:t>
      </w:r>
      <w:r w:rsidRPr="00F404F5">
        <w:rPr>
          <w:rFonts w:eastAsia="Cambria"/>
          <w:w w:val="105"/>
          <w:sz w:val="22"/>
          <w:szCs w:val="22"/>
        </w:rPr>
        <w:t xml:space="preserve"> above, the Contractor shall promptly pay to</w:t>
      </w:r>
      <w:r w:rsidRPr="00CC583B">
        <w:rPr>
          <w:rFonts w:eastAsia="Cambria"/>
          <w:w w:val="105"/>
          <w:sz w:val="22"/>
          <w:szCs w:val="22"/>
        </w:rPr>
        <w:t xml:space="preserve"> </w:t>
      </w:r>
      <w:r w:rsidRPr="00F404F5">
        <w:rPr>
          <w:rFonts w:eastAsia="Cambria"/>
          <w:w w:val="105"/>
          <w:sz w:val="22"/>
          <w:szCs w:val="22"/>
        </w:rPr>
        <w:t xml:space="preserve">Employer, on demand by the </w:t>
      </w:r>
      <w:r w:rsidRPr="00CC583B">
        <w:rPr>
          <w:rFonts w:eastAsia="Cambria"/>
          <w:w w:val="105"/>
          <w:sz w:val="22"/>
          <w:szCs w:val="22"/>
        </w:rPr>
        <w:t xml:space="preserve">Employer, compensation at the rate of </w:t>
      </w:r>
      <w:proofErr w:type="spellStart"/>
      <w:r w:rsidRPr="00CC583B">
        <w:rPr>
          <w:rFonts w:eastAsia="Cambria"/>
          <w:w w:val="105"/>
          <w:sz w:val="22"/>
          <w:szCs w:val="22"/>
        </w:rPr>
        <w:t>Rs</w:t>
      </w:r>
      <w:proofErr w:type="spellEnd"/>
      <w:r w:rsidRPr="00CC583B">
        <w:rPr>
          <w:rFonts w:eastAsia="Cambria"/>
          <w:w w:val="105"/>
          <w:sz w:val="22"/>
          <w:szCs w:val="22"/>
        </w:rPr>
        <w:t xml:space="preserve">. 10,000/- </w:t>
      </w:r>
      <w:r w:rsidR="00210265" w:rsidRPr="00CC583B">
        <w:rPr>
          <w:rFonts w:eastAsia="Cambria"/>
          <w:w w:val="105"/>
          <w:sz w:val="22"/>
          <w:szCs w:val="22"/>
        </w:rPr>
        <w:t xml:space="preserve">plus GST (if applicable) </w:t>
      </w:r>
      <w:r w:rsidRPr="00CC583B">
        <w:rPr>
          <w:rFonts w:eastAsia="Cambria"/>
          <w:w w:val="105"/>
          <w:sz w:val="22"/>
          <w:szCs w:val="22"/>
        </w:rPr>
        <w:t xml:space="preserve">per </w:t>
      </w:r>
      <w:r w:rsidRPr="00CC583B">
        <w:rPr>
          <w:rFonts w:eastAsia="Cambria"/>
          <w:w w:val="105"/>
          <w:sz w:val="22"/>
          <w:szCs w:val="22"/>
        </w:rPr>
        <w:lastRenderedPageBreak/>
        <w:t>day or part thereof to be deposited in Safety Corpus Fund pursuant to</w:t>
      </w:r>
      <w:r w:rsidRPr="00F404F5">
        <w:rPr>
          <w:rFonts w:eastAsia="Cambria"/>
          <w:w w:val="105"/>
          <w:sz w:val="22"/>
          <w:szCs w:val="22"/>
        </w:rPr>
        <w:t xml:space="preserve"> </w:t>
      </w:r>
      <w:r w:rsidRPr="00F404F5">
        <w:rPr>
          <w:rFonts w:eastAsia="Cambria"/>
          <w:b/>
          <w:i/>
          <w:w w:val="105"/>
          <w:sz w:val="22"/>
          <w:szCs w:val="22"/>
        </w:rPr>
        <w:t>GCC Sub-Clause 18.3.3.26</w:t>
      </w:r>
      <w:r w:rsidRPr="00F404F5">
        <w:rPr>
          <w:rFonts w:eastAsia="Cambria"/>
          <w:w w:val="105"/>
          <w:sz w:val="22"/>
          <w:szCs w:val="22"/>
        </w:rPr>
        <w:t xml:space="preserve">, </w:t>
      </w:r>
      <w:r w:rsidRPr="00CC583B">
        <w:rPr>
          <w:rFonts w:eastAsia="Cambria"/>
          <w:w w:val="105"/>
          <w:sz w:val="22"/>
          <w:szCs w:val="22"/>
        </w:rPr>
        <w:t xml:space="preserve">till the instructions are complied with and so certified by the </w:t>
      </w:r>
      <w:r w:rsidR="00E63B39" w:rsidRPr="00CC583B">
        <w:rPr>
          <w:rFonts w:eastAsia="Cambria"/>
          <w:w w:val="105"/>
          <w:sz w:val="22"/>
          <w:szCs w:val="22"/>
        </w:rPr>
        <w:t>Project Manager/Engineer</w:t>
      </w:r>
      <w:r w:rsidRPr="00CC583B">
        <w:rPr>
          <w:rFonts w:eastAsia="Cambria"/>
          <w:w w:val="105"/>
          <w:sz w:val="22"/>
          <w:szCs w:val="22"/>
        </w:rPr>
        <w:t>. However, in case of accident taking place causing injury to any individual, the provisions contained in</w:t>
      </w:r>
      <w:r w:rsidRPr="00DF4A50">
        <w:rPr>
          <w:rFonts w:eastAsia="Cambria"/>
          <w:w w:val="105"/>
          <w:sz w:val="22"/>
          <w:szCs w:val="22"/>
        </w:rPr>
        <w:t xml:space="preserve"> </w:t>
      </w:r>
      <w:r w:rsidRPr="00DF4A50">
        <w:rPr>
          <w:rFonts w:eastAsia="Cambria"/>
          <w:b/>
          <w:i/>
          <w:w w:val="105"/>
          <w:sz w:val="22"/>
          <w:szCs w:val="22"/>
        </w:rPr>
        <w:t>GCC Sub-Clause 18.3.3.24</w:t>
      </w:r>
      <w:r w:rsidRPr="00DF4A50">
        <w:rPr>
          <w:rFonts w:eastAsia="Cambria"/>
          <w:w w:val="105"/>
          <w:sz w:val="22"/>
          <w:szCs w:val="22"/>
        </w:rPr>
        <w:t xml:space="preserve"> </w:t>
      </w:r>
      <w:r w:rsidRPr="00CC583B">
        <w:rPr>
          <w:rFonts w:eastAsia="Cambria"/>
          <w:w w:val="105"/>
          <w:sz w:val="22"/>
          <w:szCs w:val="22"/>
        </w:rPr>
        <w:t>shall also apply in addition to compensation mentioned in this Clause.</w:t>
      </w:r>
    </w:p>
    <w:p w:rsidR="005A48C5" w:rsidRPr="00CC583B" w:rsidRDefault="00D11752" w:rsidP="00F82A63">
      <w:pPr>
        <w:widowControl w:val="0"/>
        <w:numPr>
          <w:ilvl w:val="3"/>
          <w:numId w:val="19"/>
        </w:numPr>
        <w:tabs>
          <w:tab w:val="left" w:pos="1289"/>
        </w:tabs>
        <w:autoSpaceDE w:val="0"/>
        <w:autoSpaceDN w:val="0"/>
        <w:spacing w:before="4" w:line="254" w:lineRule="auto"/>
        <w:ind w:right="1603"/>
        <w:jc w:val="both"/>
        <w:rPr>
          <w:rFonts w:eastAsia="Cambria"/>
          <w:w w:val="105"/>
          <w:sz w:val="22"/>
          <w:szCs w:val="22"/>
        </w:rPr>
      </w:pPr>
      <w:r w:rsidRPr="00F404F5">
        <w:rPr>
          <w:rFonts w:eastAsia="Cambria"/>
          <w:sz w:val="22"/>
          <w:szCs w:val="22"/>
        </w:rPr>
        <w:t>If</w:t>
      </w:r>
      <w:r w:rsidRPr="0002275A">
        <w:rPr>
          <w:rFonts w:eastAsia="Cambria"/>
          <w:sz w:val="22"/>
          <w:szCs w:val="22"/>
        </w:rPr>
        <w:t xml:space="preserve"> </w:t>
      </w:r>
      <w:r w:rsidRPr="00CC583B">
        <w:rPr>
          <w:rFonts w:eastAsia="Cambria"/>
          <w:w w:val="105"/>
          <w:sz w:val="22"/>
          <w:szCs w:val="22"/>
        </w:rPr>
        <w:t>the Contractor does not take adequate safety precautions and/or fails to comply with the Safety Rules as prescribed by the Employer or under the applicable law for the safety of the equipment and plant or for the safety of personnel or the Contractor does not prevent</w:t>
      </w:r>
      <w:r w:rsidR="00E22CDF" w:rsidRPr="00CC583B">
        <w:rPr>
          <w:rFonts w:eastAsia="Cambria"/>
          <w:w w:val="105"/>
          <w:sz w:val="22"/>
          <w:szCs w:val="22"/>
        </w:rPr>
        <w:t xml:space="preserve"> </w:t>
      </w:r>
      <w:r w:rsidRPr="00CC583B">
        <w:rPr>
          <w:rFonts w:eastAsia="Cambria"/>
          <w:w w:val="105"/>
          <w:sz w:val="22"/>
          <w:szCs w:val="22"/>
        </w:rPr>
        <w:t>hazardous conditions which cause injury</w:t>
      </w:r>
      <w:r w:rsidR="00AA6431" w:rsidRPr="00CC583B">
        <w:rPr>
          <w:rFonts w:eastAsia="Cambria"/>
          <w:w w:val="105"/>
          <w:sz w:val="22"/>
          <w:szCs w:val="22"/>
        </w:rPr>
        <w:t>/fatal</w:t>
      </w:r>
      <w:r w:rsidRPr="00CC583B">
        <w:rPr>
          <w:rFonts w:eastAsia="Cambria"/>
          <w:w w:val="105"/>
          <w:sz w:val="22"/>
          <w:szCs w:val="22"/>
        </w:rPr>
        <w:t xml:space="preserve"> to his own employees or employees of other Contractors or </w:t>
      </w:r>
      <w:proofErr w:type="spellStart"/>
      <w:r w:rsidRPr="00CC583B">
        <w:rPr>
          <w:rFonts w:eastAsia="Cambria"/>
          <w:w w:val="105"/>
          <w:sz w:val="22"/>
          <w:szCs w:val="22"/>
        </w:rPr>
        <w:t>Employer‟s</w:t>
      </w:r>
      <w:proofErr w:type="spellEnd"/>
      <w:r w:rsidRPr="00CC583B">
        <w:rPr>
          <w:rFonts w:eastAsia="Cambria"/>
          <w:w w:val="105"/>
          <w:sz w:val="22"/>
          <w:szCs w:val="22"/>
        </w:rPr>
        <w:t xml:space="preserve"> employees or any other person who are at Site or adjacent thereto, then the Contractor shall be responsible for payment </w:t>
      </w:r>
      <w:r w:rsidR="00C4095E" w:rsidRPr="00CC583B">
        <w:rPr>
          <w:rFonts w:eastAsia="Cambria"/>
          <w:w w:val="105"/>
          <w:sz w:val="22"/>
          <w:szCs w:val="22"/>
        </w:rPr>
        <w:t>of compensation as prescribed under work</w:t>
      </w:r>
      <w:r w:rsidR="00FF5130" w:rsidRPr="00CC583B">
        <w:rPr>
          <w:rFonts w:eastAsia="Cambria"/>
          <w:w w:val="105"/>
          <w:sz w:val="22"/>
          <w:szCs w:val="22"/>
        </w:rPr>
        <w:t>men’s</w:t>
      </w:r>
      <w:r w:rsidR="00C4095E" w:rsidRPr="00CC583B">
        <w:rPr>
          <w:rFonts w:eastAsia="Cambria"/>
          <w:w w:val="105"/>
          <w:sz w:val="22"/>
          <w:szCs w:val="22"/>
        </w:rPr>
        <w:t xml:space="preserve"> compensation act </w:t>
      </w:r>
      <w:r w:rsidR="00FF5130" w:rsidRPr="00CC583B">
        <w:rPr>
          <w:rFonts w:eastAsia="Cambria"/>
          <w:w w:val="105"/>
          <w:sz w:val="22"/>
          <w:szCs w:val="22"/>
        </w:rPr>
        <w:t xml:space="preserve">or any other applicable act </w:t>
      </w:r>
      <w:r w:rsidR="00C4095E" w:rsidRPr="00CC583B">
        <w:rPr>
          <w:rFonts w:eastAsia="Cambria"/>
          <w:w w:val="105"/>
          <w:sz w:val="22"/>
          <w:szCs w:val="22"/>
        </w:rPr>
        <w:t>and</w:t>
      </w:r>
      <w:r w:rsidR="004D4D81" w:rsidRPr="00CC583B">
        <w:rPr>
          <w:rFonts w:eastAsia="Cambria"/>
          <w:w w:val="105"/>
          <w:sz w:val="22"/>
          <w:szCs w:val="22"/>
        </w:rPr>
        <w:t>/</w:t>
      </w:r>
      <w:r w:rsidR="00C4095E" w:rsidRPr="00CC583B">
        <w:rPr>
          <w:rFonts w:eastAsia="Cambria"/>
          <w:w w:val="105"/>
          <w:sz w:val="22"/>
          <w:szCs w:val="22"/>
        </w:rPr>
        <w:t xml:space="preserve"> </w:t>
      </w:r>
      <w:r w:rsidR="00FF5130" w:rsidRPr="00CC583B">
        <w:rPr>
          <w:rFonts w:eastAsia="Cambria"/>
          <w:w w:val="105"/>
          <w:sz w:val="22"/>
          <w:szCs w:val="22"/>
        </w:rPr>
        <w:t xml:space="preserve">or </w:t>
      </w:r>
      <w:r w:rsidR="00C4095E" w:rsidRPr="00CC583B">
        <w:rPr>
          <w:rFonts w:eastAsia="Cambria"/>
          <w:w w:val="105"/>
          <w:sz w:val="22"/>
          <w:szCs w:val="22"/>
        </w:rPr>
        <w:t xml:space="preserve">as determined by </w:t>
      </w:r>
      <w:r w:rsidR="00FF5130" w:rsidRPr="00CC583B">
        <w:rPr>
          <w:rFonts w:eastAsia="Cambria"/>
          <w:w w:val="105"/>
          <w:sz w:val="22"/>
          <w:szCs w:val="22"/>
        </w:rPr>
        <w:t xml:space="preserve">any </w:t>
      </w:r>
      <w:r w:rsidR="00C4095E" w:rsidRPr="00CC583B">
        <w:rPr>
          <w:rFonts w:eastAsia="Cambria"/>
          <w:w w:val="105"/>
          <w:sz w:val="22"/>
          <w:szCs w:val="22"/>
        </w:rPr>
        <w:t xml:space="preserve">court of </w:t>
      </w:r>
      <w:r w:rsidR="00FF5130" w:rsidRPr="00CC583B">
        <w:rPr>
          <w:rFonts w:eastAsia="Cambria"/>
          <w:w w:val="105"/>
          <w:sz w:val="22"/>
          <w:szCs w:val="22"/>
        </w:rPr>
        <w:t>Law.  In this context wherever the employer is made to discharge any liability/claim under this clause, the contractor shall fully indemnify the Employer</w:t>
      </w:r>
      <w:r w:rsidR="00C4095E" w:rsidRPr="00CC583B">
        <w:rPr>
          <w:rFonts w:eastAsia="Cambria"/>
          <w:w w:val="105"/>
          <w:sz w:val="22"/>
          <w:szCs w:val="22"/>
        </w:rPr>
        <w:t xml:space="preserve">. </w:t>
      </w:r>
    </w:p>
    <w:p w:rsidR="005A48C5" w:rsidRPr="00FF5130" w:rsidRDefault="005A48C5">
      <w:pPr>
        <w:widowControl w:val="0"/>
        <w:autoSpaceDE w:val="0"/>
        <w:autoSpaceDN w:val="0"/>
        <w:spacing w:before="5"/>
        <w:rPr>
          <w:rFonts w:eastAsia="Cambria"/>
          <w:strike/>
          <w:sz w:val="22"/>
          <w:szCs w:val="22"/>
        </w:rPr>
      </w:pPr>
    </w:p>
    <w:p w:rsidR="005A48C5" w:rsidRPr="00FF5130" w:rsidRDefault="005A48C5">
      <w:pPr>
        <w:widowControl w:val="0"/>
        <w:autoSpaceDE w:val="0"/>
        <w:autoSpaceDN w:val="0"/>
        <w:spacing w:before="8"/>
        <w:rPr>
          <w:rFonts w:eastAsia="Cambria"/>
          <w:strike/>
          <w:sz w:val="22"/>
          <w:szCs w:val="22"/>
        </w:rPr>
      </w:pPr>
    </w:p>
    <w:p w:rsidR="005A48C5" w:rsidRPr="00DF4A50" w:rsidRDefault="00D11752">
      <w:pPr>
        <w:widowControl w:val="0"/>
        <w:numPr>
          <w:ilvl w:val="3"/>
          <w:numId w:val="19"/>
        </w:numPr>
        <w:tabs>
          <w:tab w:val="left" w:pos="1332"/>
        </w:tabs>
        <w:autoSpaceDE w:val="0"/>
        <w:autoSpaceDN w:val="0"/>
        <w:spacing w:before="1" w:line="254" w:lineRule="auto"/>
        <w:ind w:left="1331" w:right="1656" w:hanging="1100"/>
        <w:jc w:val="both"/>
        <w:rPr>
          <w:rFonts w:eastAsia="Cambria"/>
          <w:sz w:val="22"/>
          <w:szCs w:val="22"/>
        </w:rPr>
      </w:pPr>
      <w:r w:rsidRPr="00DF4A50">
        <w:rPr>
          <w:rFonts w:eastAsia="Cambria"/>
          <w:w w:val="105"/>
          <w:sz w:val="22"/>
          <w:szCs w:val="22"/>
        </w:rPr>
        <w:t>The</w:t>
      </w:r>
      <w:r w:rsidRPr="00CC583B">
        <w:rPr>
          <w:rFonts w:eastAsia="Cambria"/>
          <w:w w:val="105"/>
          <w:sz w:val="22"/>
          <w:szCs w:val="22"/>
        </w:rPr>
        <w:t xml:space="preserve"> </w:t>
      </w:r>
      <w:r w:rsidRPr="00DF4A50">
        <w:rPr>
          <w:rFonts w:eastAsia="Cambria"/>
          <w:w w:val="105"/>
          <w:sz w:val="22"/>
          <w:szCs w:val="22"/>
        </w:rPr>
        <w:t>Contractor</w:t>
      </w:r>
      <w:r w:rsidRPr="00CC583B">
        <w:rPr>
          <w:rFonts w:eastAsia="Cambria"/>
          <w:w w:val="105"/>
          <w:sz w:val="22"/>
          <w:szCs w:val="22"/>
        </w:rPr>
        <w:t xml:space="preserve"> </w:t>
      </w:r>
      <w:r w:rsidRPr="00DF4A50">
        <w:rPr>
          <w:rFonts w:eastAsia="Cambria"/>
          <w:w w:val="105"/>
          <w:sz w:val="22"/>
          <w:szCs w:val="22"/>
        </w:rPr>
        <w:t>shall</w:t>
      </w:r>
      <w:r w:rsidRPr="00CC583B">
        <w:rPr>
          <w:rFonts w:eastAsia="Cambria"/>
          <w:w w:val="105"/>
          <w:sz w:val="22"/>
          <w:szCs w:val="22"/>
        </w:rPr>
        <w:t xml:space="preserve"> </w:t>
      </w:r>
      <w:r w:rsidRPr="00DF4A50">
        <w:rPr>
          <w:rFonts w:eastAsia="Cambria"/>
          <w:w w:val="105"/>
          <w:sz w:val="22"/>
          <w:szCs w:val="22"/>
        </w:rPr>
        <w:t>also</w:t>
      </w:r>
      <w:r w:rsidRPr="00CC583B">
        <w:rPr>
          <w:rFonts w:eastAsia="Cambria"/>
          <w:w w:val="105"/>
          <w:sz w:val="22"/>
          <w:szCs w:val="22"/>
        </w:rPr>
        <w:t xml:space="preserve"> </w:t>
      </w:r>
      <w:r w:rsidRPr="00DF4A50">
        <w:rPr>
          <w:rFonts w:eastAsia="Cambria"/>
          <w:w w:val="105"/>
          <w:sz w:val="22"/>
          <w:szCs w:val="22"/>
        </w:rPr>
        <w:t>submit</w:t>
      </w:r>
      <w:r w:rsidRPr="00DF4A50">
        <w:rPr>
          <w:rFonts w:eastAsia="Cambria"/>
          <w:spacing w:val="1"/>
          <w:w w:val="105"/>
          <w:sz w:val="22"/>
          <w:szCs w:val="22"/>
        </w:rPr>
        <w:t xml:space="preserve"> </w:t>
      </w:r>
      <w:r w:rsidR="006C059F" w:rsidRPr="00DF4A50">
        <w:rPr>
          <w:rFonts w:eastAsia="Cambria"/>
          <w:w w:val="105"/>
          <w:sz w:val="22"/>
          <w:szCs w:val="22"/>
        </w:rPr>
        <w:t>“</w:t>
      </w:r>
      <w:r w:rsidRPr="00DF4A50">
        <w:rPr>
          <w:rFonts w:eastAsia="Cambria"/>
          <w:b/>
          <w:w w:val="105"/>
          <w:sz w:val="22"/>
          <w:szCs w:val="22"/>
        </w:rPr>
        <w:t>Safety</w:t>
      </w:r>
      <w:r w:rsidRPr="00DF4A50">
        <w:rPr>
          <w:rFonts w:eastAsia="Cambria"/>
          <w:b/>
          <w:spacing w:val="1"/>
          <w:w w:val="105"/>
          <w:sz w:val="22"/>
          <w:szCs w:val="22"/>
        </w:rPr>
        <w:t xml:space="preserve"> </w:t>
      </w:r>
      <w:r w:rsidRPr="00DF4A50">
        <w:rPr>
          <w:rFonts w:eastAsia="Cambria"/>
          <w:b/>
          <w:w w:val="105"/>
          <w:sz w:val="22"/>
          <w:szCs w:val="22"/>
        </w:rPr>
        <w:t>Plan</w:t>
      </w:r>
      <w:r w:rsidRPr="00DF4A50">
        <w:rPr>
          <w:rFonts w:eastAsia="Cambria"/>
          <w:w w:val="105"/>
          <w:sz w:val="22"/>
          <w:szCs w:val="22"/>
        </w:rPr>
        <w:t>‟</w:t>
      </w:r>
      <w:r w:rsidRPr="00DF4A50">
        <w:rPr>
          <w:rFonts w:eastAsia="Cambria"/>
          <w:spacing w:val="1"/>
          <w:w w:val="105"/>
          <w:sz w:val="22"/>
          <w:szCs w:val="22"/>
        </w:rPr>
        <w:t xml:space="preserve"> </w:t>
      </w:r>
      <w:r w:rsidRPr="00CC583B">
        <w:rPr>
          <w:rFonts w:eastAsia="Cambria"/>
          <w:w w:val="105"/>
          <w:sz w:val="22"/>
          <w:szCs w:val="22"/>
        </w:rPr>
        <w:t xml:space="preserve">as per </w:t>
      </w:r>
      <w:proofErr w:type="spellStart"/>
      <w:r w:rsidRPr="00CC583B">
        <w:rPr>
          <w:rFonts w:eastAsia="Cambria"/>
          <w:w w:val="105"/>
          <w:sz w:val="22"/>
          <w:szCs w:val="22"/>
        </w:rPr>
        <w:t>proforma</w:t>
      </w:r>
      <w:proofErr w:type="spellEnd"/>
      <w:r w:rsidRPr="00CC583B">
        <w:rPr>
          <w:rFonts w:eastAsia="Cambria"/>
          <w:w w:val="105"/>
          <w:sz w:val="22"/>
          <w:szCs w:val="22"/>
        </w:rPr>
        <w:t xml:space="preserve"> specified in Section – Sample Forms and Procedures of the Bidding Documents along</w:t>
      </w:r>
      <w:r w:rsidR="006C059F" w:rsidRPr="00CC583B">
        <w:rPr>
          <w:rFonts w:eastAsia="Cambria"/>
          <w:w w:val="105"/>
          <w:sz w:val="22"/>
          <w:szCs w:val="22"/>
        </w:rPr>
        <w:t xml:space="preserve"> </w:t>
      </w:r>
      <w:r w:rsidRPr="00CC583B">
        <w:rPr>
          <w:rFonts w:eastAsia="Cambria"/>
          <w:w w:val="105"/>
          <w:sz w:val="22"/>
          <w:szCs w:val="22"/>
        </w:rPr>
        <w:t>with all the requisite documents mentioned therein and as per check-list contained therein to the</w:t>
      </w:r>
      <w:r w:rsidRPr="00DF4A50">
        <w:rPr>
          <w:rFonts w:eastAsia="Cambria"/>
          <w:w w:val="105"/>
          <w:sz w:val="22"/>
          <w:szCs w:val="22"/>
        </w:rPr>
        <w:t xml:space="preserve"> </w:t>
      </w:r>
      <w:r w:rsidRPr="00DF4A50">
        <w:rPr>
          <w:rFonts w:eastAsia="Cambria"/>
          <w:b/>
          <w:bCs/>
          <w:w w:val="105"/>
          <w:sz w:val="22"/>
          <w:szCs w:val="22"/>
        </w:rPr>
        <w:t xml:space="preserve">Engineer </w:t>
      </w:r>
      <w:proofErr w:type="gramStart"/>
      <w:r w:rsidRPr="00DF4A50">
        <w:rPr>
          <w:rFonts w:eastAsia="Cambria"/>
          <w:b/>
          <w:bCs/>
          <w:w w:val="105"/>
          <w:sz w:val="22"/>
          <w:szCs w:val="22"/>
        </w:rPr>
        <w:t>In</w:t>
      </w:r>
      <w:proofErr w:type="gramEnd"/>
      <w:r w:rsidRPr="00DF4A50">
        <w:rPr>
          <w:rFonts w:eastAsia="Cambria"/>
          <w:b/>
          <w:bCs/>
          <w:w w:val="105"/>
          <w:sz w:val="22"/>
          <w:szCs w:val="22"/>
        </w:rPr>
        <w:t>-</w:t>
      </w:r>
      <w:r w:rsidRPr="00DF4A50">
        <w:rPr>
          <w:rFonts w:eastAsia="Cambria"/>
          <w:b/>
          <w:bCs/>
          <w:spacing w:val="1"/>
          <w:w w:val="105"/>
          <w:sz w:val="22"/>
          <w:szCs w:val="22"/>
        </w:rPr>
        <w:t xml:space="preserve"> </w:t>
      </w:r>
      <w:r w:rsidRPr="00DF4A50">
        <w:rPr>
          <w:rFonts w:eastAsia="Cambria"/>
          <w:b/>
          <w:bCs/>
          <w:w w:val="105"/>
          <w:sz w:val="22"/>
          <w:szCs w:val="22"/>
        </w:rPr>
        <w:t>Charge</w:t>
      </w:r>
      <w:r w:rsidRPr="00DF4A50">
        <w:rPr>
          <w:rFonts w:eastAsia="Cambria"/>
          <w:b/>
          <w:bCs/>
          <w:spacing w:val="2"/>
          <w:w w:val="105"/>
          <w:sz w:val="22"/>
          <w:szCs w:val="22"/>
        </w:rPr>
        <w:t xml:space="preserve"> </w:t>
      </w:r>
      <w:r w:rsidRPr="00DF4A50">
        <w:rPr>
          <w:rFonts w:eastAsia="Cambria"/>
          <w:b/>
          <w:bCs/>
          <w:w w:val="105"/>
          <w:sz w:val="22"/>
          <w:szCs w:val="22"/>
        </w:rPr>
        <w:t>for</w:t>
      </w:r>
      <w:r w:rsidRPr="00DF4A50">
        <w:rPr>
          <w:rFonts w:eastAsia="Cambria"/>
          <w:b/>
          <w:bCs/>
          <w:spacing w:val="3"/>
          <w:w w:val="105"/>
          <w:sz w:val="22"/>
          <w:szCs w:val="22"/>
        </w:rPr>
        <w:t xml:space="preserve"> </w:t>
      </w:r>
      <w:r w:rsidRPr="00DF4A50">
        <w:rPr>
          <w:rFonts w:eastAsia="Cambria"/>
          <w:b/>
          <w:bCs/>
          <w:w w:val="105"/>
          <w:sz w:val="22"/>
          <w:szCs w:val="22"/>
        </w:rPr>
        <w:t>its</w:t>
      </w:r>
      <w:r w:rsidRPr="00DF4A50">
        <w:rPr>
          <w:rFonts w:eastAsia="Cambria"/>
          <w:b/>
          <w:bCs/>
          <w:spacing w:val="1"/>
          <w:w w:val="105"/>
          <w:sz w:val="22"/>
          <w:szCs w:val="22"/>
        </w:rPr>
        <w:t xml:space="preserve"> </w:t>
      </w:r>
      <w:r w:rsidRPr="00DF4A50">
        <w:rPr>
          <w:rFonts w:eastAsia="Cambria"/>
          <w:b/>
          <w:bCs/>
          <w:w w:val="105"/>
          <w:sz w:val="22"/>
          <w:szCs w:val="22"/>
        </w:rPr>
        <w:t>approval</w:t>
      </w:r>
      <w:r w:rsidRPr="00DF4A50">
        <w:rPr>
          <w:rFonts w:eastAsia="Cambria"/>
          <w:b/>
          <w:bCs/>
          <w:spacing w:val="2"/>
          <w:w w:val="105"/>
          <w:sz w:val="22"/>
          <w:szCs w:val="22"/>
        </w:rPr>
        <w:t xml:space="preserve"> </w:t>
      </w:r>
      <w:r w:rsidRPr="00DF4A50">
        <w:rPr>
          <w:rFonts w:eastAsia="Cambria"/>
          <w:b/>
          <w:bCs/>
          <w:w w:val="105"/>
          <w:sz w:val="22"/>
          <w:szCs w:val="22"/>
        </w:rPr>
        <w:t>within</w:t>
      </w:r>
      <w:r w:rsidRPr="00DF4A50">
        <w:rPr>
          <w:rFonts w:eastAsia="Cambria"/>
          <w:b/>
          <w:bCs/>
          <w:spacing w:val="2"/>
          <w:w w:val="105"/>
          <w:sz w:val="22"/>
          <w:szCs w:val="22"/>
        </w:rPr>
        <w:t xml:space="preserve"> </w:t>
      </w:r>
      <w:r w:rsidRPr="00DF4A50">
        <w:rPr>
          <w:rFonts w:eastAsia="Cambria"/>
          <w:b/>
          <w:bCs/>
          <w:w w:val="105"/>
          <w:sz w:val="22"/>
          <w:szCs w:val="22"/>
        </w:rPr>
        <w:t>60</w:t>
      </w:r>
      <w:r w:rsidRPr="00DF4A50">
        <w:rPr>
          <w:rFonts w:eastAsia="Cambria"/>
          <w:b/>
          <w:bCs/>
          <w:spacing w:val="2"/>
          <w:w w:val="105"/>
          <w:sz w:val="22"/>
          <w:szCs w:val="22"/>
        </w:rPr>
        <w:t xml:space="preserve"> </w:t>
      </w:r>
      <w:r w:rsidRPr="00DF4A50">
        <w:rPr>
          <w:rFonts w:eastAsia="Cambria"/>
          <w:b/>
          <w:bCs/>
          <w:w w:val="105"/>
          <w:sz w:val="22"/>
          <w:szCs w:val="22"/>
        </w:rPr>
        <w:t>days</w:t>
      </w:r>
      <w:r w:rsidRPr="00DF4A50">
        <w:rPr>
          <w:rFonts w:eastAsia="Cambria"/>
          <w:b/>
          <w:bCs/>
          <w:spacing w:val="1"/>
          <w:w w:val="105"/>
          <w:sz w:val="22"/>
          <w:szCs w:val="22"/>
        </w:rPr>
        <w:t xml:space="preserve"> </w:t>
      </w:r>
      <w:r w:rsidRPr="00DF4A50">
        <w:rPr>
          <w:rFonts w:eastAsia="Cambria"/>
          <w:b/>
          <w:bCs/>
          <w:w w:val="105"/>
          <w:sz w:val="22"/>
          <w:szCs w:val="22"/>
        </w:rPr>
        <w:t>of</w:t>
      </w:r>
      <w:r w:rsidRPr="00DF4A50">
        <w:rPr>
          <w:rFonts w:eastAsia="Cambria"/>
          <w:b/>
          <w:bCs/>
          <w:spacing w:val="2"/>
          <w:w w:val="105"/>
          <w:sz w:val="22"/>
          <w:szCs w:val="22"/>
        </w:rPr>
        <w:t xml:space="preserve"> </w:t>
      </w:r>
      <w:r w:rsidRPr="00DF4A50">
        <w:rPr>
          <w:rFonts w:eastAsia="Cambria"/>
          <w:b/>
          <w:bCs/>
          <w:w w:val="105"/>
          <w:sz w:val="22"/>
          <w:szCs w:val="22"/>
        </w:rPr>
        <w:t>award</w:t>
      </w:r>
      <w:r w:rsidRPr="00DF4A50">
        <w:rPr>
          <w:rFonts w:eastAsia="Cambria"/>
          <w:b/>
          <w:bCs/>
          <w:spacing w:val="2"/>
          <w:w w:val="105"/>
          <w:sz w:val="22"/>
          <w:szCs w:val="22"/>
        </w:rPr>
        <w:t xml:space="preserve"> </w:t>
      </w:r>
      <w:r w:rsidRPr="00DF4A50">
        <w:rPr>
          <w:rFonts w:eastAsia="Cambria"/>
          <w:b/>
          <w:bCs/>
          <w:w w:val="105"/>
          <w:sz w:val="22"/>
          <w:szCs w:val="22"/>
        </w:rPr>
        <w:t>of</w:t>
      </w:r>
      <w:r w:rsidRPr="00DF4A50">
        <w:rPr>
          <w:rFonts w:eastAsia="Cambria"/>
          <w:b/>
          <w:bCs/>
          <w:spacing w:val="2"/>
          <w:w w:val="105"/>
          <w:sz w:val="22"/>
          <w:szCs w:val="22"/>
        </w:rPr>
        <w:t xml:space="preserve"> </w:t>
      </w:r>
      <w:r w:rsidRPr="00DF4A50">
        <w:rPr>
          <w:rFonts w:eastAsia="Cambria"/>
          <w:b/>
          <w:bCs/>
          <w:w w:val="105"/>
          <w:sz w:val="22"/>
          <w:szCs w:val="22"/>
        </w:rPr>
        <w:t>Contract.</w:t>
      </w:r>
    </w:p>
    <w:p w:rsidR="005A48C5" w:rsidRPr="00DF4A50" w:rsidRDefault="005A48C5">
      <w:pPr>
        <w:widowControl w:val="0"/>
        <w:autoSpaceDE w:val="0"/>
        <w:autoSpaceDN w:val="0"/>
        <w:spacing w:before="6"/>
        <w:rPr>
          <w:rFonts w:eastAsia="Cambria"/>
          <w:sz w:val="22"/>
          <w:szCs w:val="22"/>
        </w:rPr>
      </w:pPr>
    </w:p>
    <w:p w:rsidR="005A48C5" w:rsidRDefault="00D11752" w:rsidP="00213F05">
      <w:pPr>
        <w:widowControl w:val="0"/>
        <w:autoSpaceDE w:val="0"/>
        <w:autoSpaceDN w:val="0"/>
        <w:ind w:left="1288" w:right="1765"/>
        <w:jc w:val="both"/>
        <w:rPr>
          <w:rFonts w:eastAsia="Cambria"/>
          <w:sz w:val="22"/>
          <w:szCs w:val="22"/>
        </w:rPr>
      </w:pPr>
      <w:r w:rsidRPr="00CC583B">
        <w:rPr>
          <w:rFonts w:eastAsia="Cambria"/>
          <w:w w:val="105"/>
          <w:sz w:val="22"/>
          <w:szCs w:val="22"/>
        </w:rPr>
        <w:t>Further, one of the conditions for release of first progressive payment</w:t>
      </w:r>
      <w:r w:rsidR="00213F05" w:rsidRPr="00CC583B">
        <w:rPr>
          <w:rFonts w:eastAsia="Cambria"/>
          <w:w w:val="105"/>
          <w:sz w:val="22"/>
          <w:szCs w:val="22"/>
        </w:rPr>
        <w:t xml:space="preserve"> </w:t>
      </w:r>
      <w:r w:rsidRPr="00CC583B">
        <w:rPr>
          <w:rFonts w:eastAsia="Cambria"/>
          <w:w w:val="105"/>
          <w:sz w:val="22"/>
          <w:szCs w:val="22"/>
        </w:rPr>
        <w:t>/</w:t>
      </w:r>
      <w:r w:rsidR="00213F05" w:rsidRPr="00CC583B">
        <w:rPr>
          <w:rFonts w:eastAsia="Cambria"/>
          <w:w w:val="105"/>
          <w:sz w:val="22"/>
          <w:szCs w:val="22"/>
        </w:rPr>
        <w:t>Subsequent</w:t>
      </w:r>
      <w:r w:rsidRPr="00CC583B">
        <w:rPr>
          <w:rFonts w:eastAsia="Cambria"/>
          <w:w w:val="105"/>
          <w:sz w:val="22"/>
          <w:szCs w:val="22"/>
        </w:rPr>
        <w:t xml:space="preserve"> payment towards Services Contract shall be submission of </w:t>
      </w:r>
      <w:r w:rsidR="00495BD4" w:rsidRPr="00CC583B">
        <w:rPr>
          <w:rFonts w:eastAsia="Cambria"/>
          <w:w w:val="105"/>
          <w:sz w:val="22"/>
          <w:szCs w:val="22"/>
        </w:rPr>
        <w:t>“</w:t>
      </w:r>
      <w:r w:rsidRPr="00CC583B">
        <w:rPr>
          <w:rFonts w:eastAsia="Cambria"/>
          <w:w w:val="105"/>
          <w:sz w:val="22"/>
          <w:szCs w:val="22"/>
        </w:rPr>
        <w:t>Safety Plan</w:t>
      </w:r>
      <w:r w:rsidR="00495BD4" w:rsidRPr="00CC583B">
        <w:rPr>
          <w:rFonts w:eastAsia="Cambria"/>
          <w:w w:val="105"/>
          <w:sz w:val="22"/>
          <w:szCs w:val="22"/>
        </w:rPr>
        <w:t>”</w:t>
      </w:r>
      <w:r w:rsidRPr="00CC583B">
        <w:rPr>
          <w:rFonts w:eastAsia="Cambria"/>
          <w:w w:val="105"/>
          <w:sz w:val="22"/>
          <w:szCs w:val="22"/>
        </w:rPr>
        <w:t xml:space="preserve"> along</w:t>
      </w:r>
      <w:r w:rsidR="006C059F" w:rsidRPr="00CC583B">
        <w:rPr>
          <w:rFonts w:eastAsia="Cambria"/>
          <w:w w:val="105"/>
          <w:sz w:val="22"/>
          <w:szCs w:val="22"/>
        </w:rPr>
        <w:t xml:space="preserve"> </w:t>
      </w:r>
      <w:r w:rsidRPr="00CC583B">
        <w:rPr>
          <w:rFonts w:eastAsia="Cambria"/>
          <w:w w:val="105"/>
          <w:sz w:val="22"/>
          <w:szCs w:val="22"/>
        </w:rPr>
        <w:t xml:space="preserve">with all requisite documents and approval of the same by the Engineer </w:t>
      </w:r>
      <w:r w:rsidRPr="0002275A">
        <w:rPr>
          <w:rFonts w:eastAsia="Cambria"/>
          <w:sz w:val="22"/>
          <w:szCs w:val="22"/>
        </w:rPr>
        <w:t>In-Charge.</w:t>
      </w:r>
    </w:p>
    <w:p w:rsidR="007708CD" w:rsidRDefault="00D11752" w:rsidP="007708CD">
      <w:pPr>
        <w:widowControl w:val="0"/>
        <w:numPr>
          <w:ilvl w:val="3"/>
          <w:numId w:val="19"/>
        </w:numPr>
        <w:tabs>
          <w:tab w:val="left" w:pos="1332"/>
        </w:tabs>
        <w:autoSpaceDE w:val="0"/>
        <w:autoSpaceDN w:val="0"/>
        <w:spacing w:before="1" w:line="254" w:lineRule="auto"/>
        <w:ind w:left="1331" w:right="1656" w:hanging="1100"/>
        <w:jc w:val="both"/>
        <w:rPr>
          <w:rFonts w:eastAsia="Cambria"/>
          <w:w w:val="105"/>
          <w:sz w:val="22"/>
          <w:szCs w:val="22"/>
        </w:rPr>
      </w:pPr>
      <w:r w:rsidRPr="007708CD">
        <w:rPr>
          <w:rFonts w:eastAsia="Cambria"/>
          <w:w w:val="105"/>
          <w:sz w:val="22"/>
          <w:szCs w:val="22"/>
        </w:rPr>
        <w:t xml:space="preserve">The amount paid/ recovered from the Contractor on account of non-compliance to Safety measures shall be deposited in the </w:t>
      </w:r>
      <w:r>
        <w:rPr>
          <w:rFonts w:eastAsia="Cambria"/>
          <w:w w:val="105"/>
          <w:sz w:val="22"/>
          <w:szCs w:val="22"/>
        </w:rPr>
        <w:t>“</w:t>
      </w:r>
      <w:r w:rsidRPr="007708CD">
        <w:rPr>
          <w:rFonts w:eastAsia="Cambria"/>
          <w:w w:val="105"/>
          <w:sz w:val="22"/>
          <w:szCs w:val="22"/>
        </w:rPr>
        <w:t xml:space="preserve">Safety Corpus Fund‟, if not specified otherwise, established by the Employer. The </w:t>
      </w:r>
      <w:r>
        <w:rPr>
          <w:rFonts w:eastAsia="Cambria"/>
          <w:w w:val="105"/>
          <w:sz w:val="22"/>
          <w:szCs w:val="22"/>
        </w:rPr>
        <w:t>“</w:t>
      </w:r>
      <w:r w:rsidRPr="007708CD">
        <w:rPr>
          <w:rFonts w:eastAsia="Cambria"/>
          <w:w w:val="105"/>
          <w:sz w:val="22"/>
          <w:szCs w:val="22"/>
        </w:rPr>
        <w:t>Safety Corpus Fund‟ shall be used for augmentation of Safety measures in construction works, capacity building of workers, development of working conditions of workers like providing tents/ mobile toilets/ caravans, safety tools &amp; plants etc. and undertaking such other activities which will facilitate in reducing the accidents. However, the Contractor shall have no claim in this regard and the Employer shall be sole judge in this regard.</w:t>
      </w:r>
    </w:p>
    <w:p w:rsidR="007708CD" w:rsidRPr="007708CD" w:rsidRDefault="00D11752" w:rsidP="007708CD">
      <w:pPr>
        <w:widowControl w:val="0"/>
        <w:numPr>
          <w:ilvl w:val="3"/>
          <w:numId w:val="19"/>
        </w:numPr>
        <w:tabs>
          <w:tab w:val="left" w:pos="1332"/>
        </w:tabs>
        <w:autoSpaceDE w:val="0"/>
        <w:autoSpaceDN w:val="0"/>
        <w:spacing w:before="1" w:line="254" w:lineRule="auto"/>
        <w:ind w:left="1331" w:right="1656" w:hanging="1100"/>
        <w:jc w:val="both"/>
        <w:rPr>
          <w:rFonts w:eastAsia="Cambria"/>
          <w:w w:val="105"/>
          <w:sz w:val="22"/>
          <w:szCs w:val="22"/>
        </w:rPr>
      </w:pPr>
      <w:r w:rsidRPr="005A35FF">
        <w:rPr>
          <w:rFonts w:ascii="Calibri" w:eastAsia="Cambria" w:hAnsi="Calibri" w:cs="Calibri"/>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w:t>
      </w:r>
      <w:r>
        <w:rPr>
          <w:rFonts w:ascii="Calibri" w:eastAsia="Cambria" w:hAnsi="Calibri" w:cs="Calibri"/>
          <w:sz w:val="22"/>
          <w:szCs w:val="22"/>
        </w:rPr>
        <w:t xml:space="preserve"> </w:t>
      </w:r>
      <w:r w:rsidRPr="005A35FF">
        <w:rPr>
          <w:rFonts w:ascii="Calibri" w:eastAsia="Cambria" w:hAnsi="Calibri" w:cs="Calibri"/>
          <w:sz w:val="22"/>
          <w:szCs w:val="22"/>
        </w:rPr>
        <w:t>facts/related information in regard to accident by the Contractor.</w:t>
      </w:r>
    </w:p>
    <w:p w:rsidR="005A48C5" w:rsidRPr="00822C31" w:rsidRDefault="00D11752">
      <w:pPr>
        <w:widowControl w:val="0"/>
        <w:numPr>
          <w:ilvl w:val="2"/>
          <w:numId w:val="1"/>
        </w:numPr>
        <w:tabs>
          <w:tab w:val="left" w:pos="1288"/>
          <w:tab w:val="left" w:pos="1289"/>
        </w:tabs>
        <w:autoSpaceDE w:val="0"/>
        <w:autoSpaceDN w:val="0"/>
        <w:spacing w:before="64"/>
        <w:ind w:hanging="1081"/>
        <w:jc w:val="both"/>
        <w:rPr>
          <w:rFonts w:eastAsia="Cambria"/>
          <w:b/>
          <w:bCs/>
          <w:sz w:val="22"/>
          <w:szCs w:val="22"/>
        </w:rPr>
      </w:pPr>
      <w:r w:rsidRPr="00822C31">
        <w:rPr>
          <w:rFonts w:eastAsia="Cambria"/>
          <w:b/>
          <w:bCs/>
          <w:w w:val="105"/>
          <w:sz w:val="22"/>
          <w:szCs w:val="22"/>
        </w:rPr>
        <w:t>Opportunities</w:t>
      </w:r>
      <w:r w:rsidRPr="00822C31">
        <w:rPr>
          <w:rFonts w:eastAsia="Cambria"/>
          <w:b/>
          <w:bCs/>
          <w:spacing w:val="-9"/>
          <w:w w:val="105"/>
          <w:sz w:val="22"/>
          <w:szCs w:val="22"/>
        </w:rPr>
        <w:t xml:space="preserve"> </w:t>
      </w:r>
      <w:r w:rsidRPr="00822C31">
        <w:rPr>
          <w:rFonts w:eastAsia="Cambria"/>
          <w:b/>
          <w:bCs/>
          <w:w w:val="105"/>
          <w:sz w:val="22"/>
          <w:szCs w:val="22"/>
        </w:rPr>
        <w:t>for</w:t>
      </w:r>
      <w:r w:rsidRPr="00822C31">
        <w:rPr>
          <w:rFonts w:eastAsia="Cambria"/>
          <w:b/>
          <w:bCs/>
          <w:spacing w:val="-9"/>
          <w:w w:val="105"/>
          <w:sz w:val="22"/>
          <w:szCs w:val="22"/>
        </w:rPr>
        <w:t xml:space="preserve"> </w:t>
      </w:r>
      <w:r w:rsidRPr="00822C31">
        <w:rPr>
          <w:rFonts w:eastAsia="Cambria"/>
          <w:b/>
          <w:bCs/>
          <w:w w:val="105"/>
          <w:sz w:val="22"/>
          <w:szCs w:val="22"/>
        </w:rPr>
        <w:t>Other</w:t>
      </w:r>
      <w:r w:rsidRPr="00822C31">
        <w:rPr>
          <w:rFonts w:eastAsia="Cambria"/>
          <w:b/>
          <w:bCs/>
          <w:spacing w:val="-6"/>
          <w:w w:val="105"/>
          <w:sz w:val="22"/>
          <w:szCs w:val="22"/>
        </w:rPr>
        <w:t xml:space="preserve"> </w:t>
      </w:r>
      <w:r w:rsidRPr="00822C31">
        <w:rPr>
          <w:rFonts w:eastAsia="Cambria"/>
          <w:b/>
          <w:bCs/>
          <w:w w:val="105"/>
          <w:sz w:val="22"/>
          <w:szCs w:val="22"/>
        </w:rPr>
        <w:t>Contractors</w:t>
      </w:r>
    </w:p>
    <w:p w:rsidR="005A48C5" w:rsidRPr="00DF4A50" w:rsidRDefault="005A48C5">
      <w:pPr>
        <w:widowControl w:val="0"/>
        <w:autoSpaceDE w:val="0"/>
        <w:autoSpaceDN w:val="0"/>
        <w:rPr>
          <w:rFonts w:eastAsia="Cambria"/>
          <w:sz w:val="22"/>
          <w:szCs w:val="22"/>
        </w:rPr>
      </w:pPr>
    </w:p>
    <w:p w:rsidR="005A48C5" w:rsidRPr="00CC583B" w:rsidRDefault="00D11752">
      <w:pPr>
        <w:widowControl w:val="0"/>
        <w:numPr>
          <w:ilvl w:val="2"/>
          <w:numId w:val="25"/>
        </w:numPr>
        <w:tabs>
          <w:tab w:val="left" w:pos="1289"/>
        </w:tabs>
        <w:autoSpaceDE w:val="0"/>
        <w:autoSpaceDN w:val="0"/>
        <w:spacing w:before="1" w:line="254" w:lineRule="auto"/>
        <w:ind w:right="1608"/>
        <w:jc w:val="both"/>
        <w:rPr>
          <w:rFonts w:eastAsia="Cambria"/>
          <w:w w:val="105"/>
          <w:sz w:val="22"/>
          <w:szCs w:val="22"/>
        </w:rPr>
      </w:pPr>
      <w:r w:rsidRPr="00DF4A50">
        <w:rPr>
          <w:rFonts w:eastAsia="Cambria"/>
          <w:sz w:val="22"/>
          <w:szCs w:val="22"/>
        </w:rPr>
        <w:t xml:space="preserve">The </w:t>
      </w:r>
      <w:r w:rsidRPr="00CC583B">
        <w:rPr>
          <w:rFonts w:eastAsia="Cambria"/>
          <w:w w:val="105"/>
          <w:sz w:val="22"/>
          <w:szCs w:val="22"/>
        </w:rPr>
        <w:t xml:space="preserve">Contractor shall, upon written request from the Employer or the </w:t>
      </w:r>
      <w:r w:rsidR="00E63B39" w:rsidRPr="00CC583B">
        <w:rPr>
          <w:rFonts w:eastAsia="Cambria"/>
          <w:w w:val="105"/>
          <w:sz w:val="22"/>
          <w:szCs w:val="22"/>
        </w:rPr>
        <w:t>Project Manager/</w:t>
      </w:r>
      <w:r w:rsidR="006C059F" w:rsidRPr="00CC583B">
        <w:rPr>
          <w:rFonts w:eastAsia="Cambria"/>
          <w:w w:val="105"/>
          <w:sz w:val="22"/>
          <w:szCs w:val="22"/>
        </w:rPr>
        <w:t>Engineer,</w:t>
      </w:r>
      <w:r w:rsidRPr="00CC583B">
        <w:rPr>
          <w:rFonts w:eastAsia="Cambria"/>
          <w:w w:val="105"/>
          <w:sz w:val="22"/>
          <w:szCs w:val="22"/>
        </w:rPr>
        <w:t xml:space="preserve"> give all reasonable opportunities for carrying out the work </w:t>
      </w:r>
      <w:r w:rsidRPr="00CC583B">
        <w:rPr>
          <w:rFonts w:eastAsia="Cambria"/>
          <w:w w:val="105"/>
          <w:sz w:val="22"/>
          <w:szCs w:val="22"/>
        </w:rPr>
        <w:lastRenderedPageBreak/>
        <w:t>to any other contractors employed by the Employer on or near the Site.</w:t>
      </w:r>
    </w:p>
    <w:p w:rsidR="0002275A" w:rsidRPr="00DF4A50" w:rsidRDefault="0002275A" w:rsidP="0002275A">
      <w:pPr>
        <w:widowControl w:val="0"/>
        <w:tabs>
          <w:tab w:val="left" w:pos="1289"/>
        </w:tabs>
        <w:autoSpaceDE w:val="0"/>
        <w:autoSpaceDN w:val="0"/>
        <w:spacing w:before="1" w:line="254" w:lineRule="auto"/>
        <w:ind w:left="1288" w:right="1608"/>
        <w:jc w:val="both"/>
        <w:rPr>
          <w:rFonts w:eastAsia="Cambria"/>
          <w:sz w:val="22"/>
          <w:szCs w:val="22"/>
        </w:rPr>
      </w:pPr>
    </w:p>
    <w:p w:rsidR="005A48C5" w:rsidRPr="00F404F5" w:rsidRDefault="00D11752" w:rsidP="0002275A">
      <w:pPr>
        <w:widowControl w:val="0"/>
        <w:numPr>
          <w:ilvl w:val="2"/>
          <w:numId w:val="25"/>
        </w:numPr>
        <w:tabs>
          <w:tab w:val="left" w:pos="1289"/>
        </w:tabs>
        <w:autoSpaceDE w:val="0"/>
        <w:autoSpaceDN w:val="0"/>
        <w:spacing w:before="1" w:line="254" w:lineRule="auto"/>
        <w:ind w:right="1608"/>
        <w:jc w:val="both"/>
        <w:rPr>
          <w:rFonts w:eastAsia="Cambria"/>
          <w:sz w:val="22"/>
          <w:szCs w:val="22"/>
        </w:rPr>
      </w:pPr>
      <w:r w:rsidRPr="00DF4A50">
        <w:rPr>
          <w:rFonts w:eastAsia="Cambria"/>
          <w:sz w:val="22"/>
          <w:szCs w:val="22"/>
        </w:rPr>
        <w:t>If</w:t>
      </w:r>
      <w:r w:rsidRPr="0002275A">
        <w:rPr>
          <w:rFonts w:eastAsia="Cambria"/>
          <w:sz w:val="22"/>
          <w:szCs w:val="22"/>
        </w:rPr>
        <w:t xml:space="preserve"> </w:t>
      </w:r>
      <w:r w:rsidRPr="00DF4A50">
        <w:rPr>
          <w:rFonts w:eastAsia="Cambria"/>
          <w:sz w:val="22"/>
          <w:szCs w:val="22"/>
        </w:rPr>
        <w:t>the</w:t>
      </w:r>
      <w:r w:rsidRPr="0002275A">
        <w:rPr>
          <w:rFonts w:eastAsia="Cambria"/>
          <w:sz w:val="22"/>
          <w:szCs w:val="22"/>
        </w:rPr>
        <w:t xml:space="preserve"> </w:t>
      </w:r>
      <w:r w:rsidRPr="00DF4A50">
        <w:rPr>
          <w:rFonts w:eastAsia="Cambria"/>
          <w:sz w:val="22"/>
          <w:szCs w:val="22"/>
        </w:rPr>
        <w:t>Contractor,</w:t>
      </w:r>
      <w:r w:rsidRPr="0002275A">
        <w:rPr>
          <w:rFonts w:eastAsia="Cambria"/>
          <w:sz w:val="22"/>
          <w:szCs w:val="22"/>
        </w:rPr>
        <w:t xml:space="preserve"> </w:t>
      </w:r>
      <w:r w:rsidRPr="00DF4A50">
        <w:rPr>
          <w:rFonts w:eastAsia="Cambria"/>
          <w:sz w:val="22"/>
          <w:szCs w:val="22"/>
        </w:rPr>
        <w:t>upon</w:t>
      </w:r>
      <w:r w:rsidRPr="0002275A">
        <w:rPr>
          <w:rFonts w:eastAsia="Cambria"/>
          <w:sz w:val="22"/>
          <w:szCs w:val="22"/>
        </w:rPr>
        <w:t xml:space="preserve"> </w:t>
      </w:r>
      <w:r w:rsidRPr="00DF4A50">
        <w:rPr>
          <w:rFonts w:eastAsia="Cambria"/>
          <w:sz w:val="22"/>
          <w:szCs w:val="22"/>
        </w:rPr>
        <w:t>written</w:t>
      </w:r>
      <w:r w:rsidRPr="0002275A">
        <w:rPr>
          <w:rFonts w:eastAsia="Cambria"/>
          <w:sz w:val="22"/>
          <w:szCs w:val="22"/>
        </w:rPr>
        <w:t xml:space="preserve"> </w:t>
      </w:r>
      <w:r w:rsidRPr="00DF4A50">
        <w:rPr>
          <w:rFonts w:eastAsia="Cambria"/>
          <w:sz w:val="22"/>
          <w:szCs w:val="22"/>
        </w:rPr>
        <w:t>request</w:t>
      </w:r>
      <w:r w:rsidRPr="0002275A">
        <w:rPr>
          <w:rFonts w:eastAsia="Cambria"/>
          <w:sz w:val="22"/>
          <w:szCs w:val="22"/>
        </w:rPr>
        <w:t xml:space="preserve"> </w:t>
      </w:r>
      <w:r w:rsidRPr="00DF4A50">
        <w:rPr>
          <w:rFonts w:eastAsia="Cambria"/>
          <w:sz w:val="22"/>
          <w:szCs w:val="22"/>
        </w:rPr>
        <w:t>from</w:t>
      </w:r>
      <w:r w:rsidRPr="0002275A">
        <w:rPr>
          <w:rFonts w:eastAsia="Cambria"/>
          <w:sz w:val="22"/>
          <w:szCs w:val="22"/>
        </w:rPr>
        <w:t xml:space="preserve"> </w:t>
      </w:r>
      <w:r w:rsidRPr="00DF4A50">
        <w:rPr>
          <w:rFonts w:eastAsia="Cambria"/>
          <w:sz w:val="22"/>
          <w:szCs w:val="22"/>
        </w:rPr>
        <w:t>the</w:t>
      </w:r>
      <w:r w:rsidRPr="0002275A">
        <w:rPr>
          <w:rFonts w:eastAsia="Cambria"/>
          <w:sz w:val="22"/>
          <w:szCs w:val="22"/>
        </w:rPr>
        <w:t xml:space="preserve"> </w:t>
      </w:r>
      <w:r w:rsidRPr="00DF4A50">
        <w:rPr>
          <w:rFonts w:eastAsia="Cambria"/>
          <w:sz w:val="22"/>
          <w:szCs w:val="22"/>
        </w:rPr>
        <w:t>Employer</w:t>
      </w:r>
      <w:r w:rsidRPr="0002275A">
        <w:rPr>
          <w:rFonts w:eastAsia="Cambria"/>
          <w:sz w:val="22"/>
          <w:szCs w:val="22"/>
        </w:rPr>
        <w:t xml:space="preserve"> </w:t>
      </w:r>
      <w:r w:rsidRPr="00DF4A50">
        <w:rPr>
          <w:rFonts w:eastAsia="Cambria"/>
          <w:sz w:val="22"/>
          <w:szCs w:val="22"/>
        </w:rPr>
        <w:t>or</w:t>
      </w:r>
      <w:r w:rsidRPr="0002275A">
        <w:rPr>
          <w:rFonts w:eastAsia="Cambria"/>
          <w:sz w:val="22"/>
          <w:szCs w:val="22"/>
        </w:rPr>
        <w:t xml:space="preserve"> </w:t>
      </w:r>
      <w:r w:rsidRPr="00DF4A50">
        <w:rPr>
          <w:rFonts w:eastAsia="Cambria"/>
          <w:sz w:val="22"/>
          <w:szCs w:val="22"/>
        </w:rPr>
        <w:t>the</w:t>
      </w:r>
      <w:r w:rsidRPr="0002275A">
        <w:rPr>
          <w:rFonts w:eastAsia="Cambria"/>
          <w:sz w:val="22"/>
          <w:szCs w:val="22"/>
        </w:rPr>
        <w:t xml:space="preserve"> </w:t>
      </w:r>
      <w:r w:rsidR="00E63B39" w:rsidRPr="00DF4A50">
        <w:rPr>
          <w:rFonts w:eastAsia="Cambria"/>
          <w:sz w:val="22"/>
          <w:szCs w:val="22"/>
        </w:rPr>
        <w:t xml:space="preserve">Project </w:t>
      </w:r>
      <w:r w:rsidR="00E63B39" w:rsidRPr="00F404F5">
        <w:rPr>
          <w:rFonts w:eastAsia="Cambria"/>
          <w:sz w:val="22"/>
          <w:szCs w:val="22"/>
        </w:rPr>
        <w:t xml:space="preserve">Manager/Engineer </w:t>
      </w:r>
      <w:r w:rsidRPr="00F404F5">
        <w:rPr>
          <w:rFonts w:eastAsia="Cambria"/>
          <w:sz w:val="22"/>
          <w:szCs w:val="22"/>
        </w:rPr>
        <w:t>,</w:t>
      </w:r>
      <w:r w:rsidRPr="0002275A">
        <w:rPr>
          <w:rFonts w:eastAsia="Cambria"/>
          <w:sz w:val="22"/>
          <w:szCs w:val="22"/>
        </w:rPr>
        <w:t xml:space="preserve"> </w:t>
      </w:r>
      <w:r w:rsidRPr="00F404F5">
        <w:rPr>
          <w:rFonts w:eastAsia="Cambria"/>
          <w:sz w:val="22"/>
          <w:szCs w:val="22"/>
        </w:rPr>
        <w:t>makes</w:t>
      </w:r>
      <w:r w:rsidRPr="0002275A">
        <w:rPr>
          <w:rFonts w:eastAsia="Cambria"/>
          <w:sz w:val="22"/>
          <w:szCs w:val="22"/>
        </w:rPr>
        <w:t xml:space="preserve"> </w:t>
      </w:r>
      <w:r w:rsidRPr="00F404F5">
        <w:rPr>
          <w:rFonts w:eastAsia="Cambria"/>
          <w:sz w:val="22"/>
          <w:szCs w:val="22"/>
        </w:rPr>
        <w:t>available</w:t>
      </w:r>
      <w:r w:rsidRPr="0002275A">
        <w:rPr>
          <w:rFonts w:eastAsia="Cambria"/>
          <w:sz w:val="22"/>
          <w:szCs w:val="22"/>
        </w:rPr>
        <w:t xml:space="preserve"> </w:t>
      </w:r>
      <w:r w:rsidRPr="00F404F5">
        <w:rPr>
          <w:rFonts w:eastAsia="Cambria"/>
          <w:sz w:val="22"/>
          <w:szCs w:val="22"/>
        </w:rPr>
        <w:t>to</w:t>
      </w:r>
      <w:r w:rsidRPr="0002275A">
        <w:rPr>
          <w:rFonts w:eastAsia="Cambria"/>
          <w:sz w:val="22"/>
          <w:szCs w:val="22"/>
        </w:rPr>
        <w:t xml:space="preserve"> </w:t>
      </w:r>
      <w:r w:rsidRPr="00F404F5">
        <w:rPr>
          <w:rFonts w:eastAsia="Cambria"/>
          <w:sz w:val="22"/>
          <w:szCs w:val="22"/>
        </w:rPr>
        <w:t>other</w:t>
      </w:r>
      <w:r w:rsidRPr="0002275A">
        <w:rPr>
          <w:rFonts w:eastAsia="Cambria"/>
          <w:sz w:val="22"/>
          <w:szCs w:val="22"/>
        </w:rPr>
        <w:t xml:space="preserve"> </w:t>
      </w:r>
      <w:r w:rsidRPr="00F404F5">
        <w:rPr>
          <w:rFonts w:eastAsia="Cambria"/>
          <w:sz w:val="22"/>
          <w:szCs w:val="22"/>
        </w:rPr>
        <w:t>contractors</w:t>
      </w:r>
      <w:r w:rsidRPr="0002275A">
        <w:rPr>
          <w:rFonts w:eastAsia="Cambria"/>
          <w:sz w:val="22"/>
          <w:szCs w:val="22"/>
        </w:rPr>
        <w:t xml:space="preserve"> </w:t>
      </w:r>
      <w:r w:rsidRPr="00F404F5">
        <w:rPr>
          <w:rFonts w:eastAsia="Cambria"/>
          <w:sz w:val="22"/>
          <w:szCs w:val="22"/>
        </w:rPr>
        <w:t>any</w:t>
      </w:r>
      <w:r w:rsidRPr="0002275A">
        <w:rPr>
          <w:rFonts w:eastAsia="Cambria"/>
          <w:sz w:val="22"/>
          <w:szCs w:val="22"/>
        </w:rPr>
        <w:t xml:space="preserve"> </w:t>
      </w:r>
      <w:r w:rsidRPr="00F404F5">
        <w:rPr>
          <w:rFonts w:eastAsia="Cambria"/>
          <w:sz w:val="22"/>
          <w:szCs w:val="22"/>
        </w:rPr>
        <w:t>roads</w:t>
      </w:r>
      <w:r w:rsidRPr="0002275A">
        <w:rPr>
          <w:rFonts w:eastAsia="Cambria"/>
          <w:sz w:val="22"/>
          <w:szCs w:val="22"/>
        </w:rPr>
        <w:t xml:space="preserve"> </w:t>
      </w:r>
      <w:r w:rsidRPr="00F404F5">
        <w:rPr>
          <w:rFonts w:eastAsia="Cambria"/>
          <w:sz w:val="22"/>
          <w:szCs w:val="22"/>
        </w:rPr>
        <w:t>or</w:t>
      </w:r>
      <w:r w:rsidRPr="0002275A">
        <w:rPr>
          <w:rFonts w:eastAsia="Cambria"/>
          <w:sz w:val="22"/>
          <w:szCs w:val="22"/>
        </w:rPr>
        <w:t xml:space="preserve"> </w:t>
      </w:r>
      <w:r w:rsidRPr="00F404F5">
        <w:rPr>
          <w:rFonts w:eastAsia="Cambria"/>
          <w:sz w:val="22"/>
          <w:szCs w:val="22"/>
        </w:rPr>
        <w:t>ways</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maintenance</w:t>
      </w:r>
      <w:r w:rsidRPr="0002275A">
        <w:rPr>
          <w:rFonts w:eastAsia="Cambria"/>
          <w:sz w:val="22"/>
          <w:szCs w:val="22"/>
        </w:rPr>
        <w:t xml:space="preserve"> </w:t>
      </w:r>
      <w:r w:rsidRPr="00F404F5">
        <w:rPr>
          <w:rFonts w:eastAsia="Cambria"/>
          <w:sz w:val="22"/>
          <w:szCs w:val="22"/>
        </w:rPr>
        <w:t>for</w:t>
      </w:r>
      <w:r w:rsidRPr="0002275A">
        <w:rPr>
          <w:rFonts w:eastAsia="Cambria"/>
          <w:sz w:val="22"/>
          <w:szCs w:val="22"/>
        </w:rPr>
        <w:t xml:space="preserve"> </w:t>
      </w:r>
      <w:r w:rsidRPr="00F404F5">
        <w:rPr>
          <w:rFonts w:eastAsia="Cambria"/>
          <w:sz w:val="22"/>
          <w:szCs w:val="22"/>
        </w:rPr>
        <w:t>which</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Contractor</w:t>
      </w:r>
      <w:r w:rsidRPr="0002275A">
        <w:rPr>
          <w:rFonts w:eastAsia="Cambria"/>
          <w:sz w:val="22"/>
          <w:szCs w:val="22"/>
        </w:rPr>
        <w:t xml:space="preserve"> </w:t>
      </w:r>
      <w:r w:rsidRPr="00F404F5">
        <w:rPr>
          <w:rFonts w:eastAsia="Cambria"/>
          <w:sz w:val="22"/>
          <w:szCs w:val="22"/>
        </w:rPr>
        <w:t>is</w:t>
      </w:r>
      <w:r w:rsidRPr="0002275A">
        <w:rPr>
          <w:rFonts w:eastAsia="Cambria"/>
          <w:sz w:val="22"/>
          <w:szCs w:val="22"/>
        </w:rPr>
        <w:t xml:space="preserve"> </w:t>
      </w:r>
      <w:r w:rsidRPr="00F404F5">
        <w:rPr>
          <w:rFonts w:eastAsia="Cambria"/>
          <w:sz w:val="22"/>
          <w:szCs w:val="22"/>
        </w:rPr>
        <w:t>responsible,</w:t>
      </w:r>
      <w:r w:rsidRPr="0002275A">
        <w:rPr>
          <w:rFonts w:eastAsia="Cambria"/>
          <w:sz w:val="22"/>
          <w:szCs w:val="22"/>
        </w:rPr>
        <w:t xml:space="preserve"> </w:t>
      </w:r>
      <w:r w:rsidRPr="00F404F5">
        <w:rPr>
          <w:rFonts w:eastAsia="Cambria"/>
          <w:sz w:val="22"/>
          <w:szCs w:val="22"/>
        </w:rPr>
        <w:t>permits</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use</w:t>
      </w:r>
      <w:r w:rsidRPr="0002275A">
        <w:rPr>
          <w:rFonts w:eastAsia="Cambria"/>
          <w:sz w:val="22"/>
          <w:szCs w:val="22"/>
        </w:rPr>
        <w:t xml:space="preserve"> </w:t>
      </w:r>
      <w:r w:rsidRPr="00F404F5">
        <w:rPr>
          <w:rFonts w:eastAsia="Cambria"/>
          <w:sz w:val="22"/>
          <w:szCs w:val="22"/>
        </w:rPr>
        <w:t>by</w:t>
      </w:r>
      <w:r w:rsidRPr="0002275A">
        <w:rPr>
          <w:rFonts w:eastAsia="Cambria"/>
          <w:sz w:val="22"/>
          <w:szCs w:val="22"/>
        </w:rPr>
        <w:t xml:space="preserve"> </w:t>
      </w:r>
      <w:r w:rsidRPr="00F404F5">
        <w:rPr>
          <w:rFonts w:eastAsia="Cambria"/>
          <w:sz w:val="22"/>
          <w:szCs w:val="22"/>
        </w:rPr>
        <w:t>such</w:t>
      </w:r>
      <w:r w:rsidRPr="0002275A">
        <w:rPr>
          <w:rFonts w:eastAsia="Cambria"/>
          <w:sz w:val="22"/>
          <w:szCs w:val="22"/>
        </w:rPr>
        <w:t xml:space="preserve"> </w:t>
      </w:r>
      <w:r w:rsidRPr="00F404F5">
        <w:rPr>
          <w:rFonts w:eastAsia="Cambria"/>
          <w:sz w:val="22"/>
          <w:szCs w:val="22"/>
        </w:rPr>
        <w:t>other</w:t>
      </w:r>
      <w:r w:rsidRPr="0002275A">
        <w:rPr>
          <w:rFonts w:eastAsia="Cambria"/>
          <w:sz w:val="22"/>
          <w:szCs w:val="22"/>
        </w:rPr>
        <w:t xml:space="preserve"> </w:t>
      </w:r>
      <w:r w:rsidRPr="00F404F5">
        <w:rPr>
          <w:rFonts w:eastAsia="Cambria"/>
          <w:sz w:val="22"/>
          <w:szCs w:val="22"/>
        </w:rPr>
        <w:t>contractors</w:t>
      </w:r>
      <w:r w:rsidRPr="0002275A">
        <w:rPr>
          <w:rFonts w:eastAsia="Cambria"/>
          <w:sz w:val="22"/>
          <w:szCs w:val="22"/>
        </w:rPr>
        <w:t xml:space="preserve"> </w:t>
      </w:r>
      <w:r w:rsidRPr="00F404F5">
        <w:rPr>
          <w:rFonts w:eastAsia="Cambria"/>
          <w:sz w:val="22"/>
          <w:szCs w:val="22"/>
        </w:rPr>
        <w:t>of</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proofErr w:type="spellStart"/>
      <w:r w:rsidRPr="00F404F5">
        <w:rPr>
          <w:rFonts w:eastAsia="Cambria"/>
          <w:sz w:val="22"/>
          <w:szCs w:val="22"/>
        </w:rPr>
        <w:t>Contractor‟s</w:t>
      </w:r>
      <w:proofErr w:type="spellEnd"/>
      <w:r w:rsidRPr="0002275A">
        <w:rPr>
          <w:rFonts w:eastAsia="Cambria"/>
          <w:sz w:val="22"/>
          <w:szCs w:val="22"/>
        </w:rPr>
        <w:t xml:space="preserve"> </w:t>
      </w:r>
      <w:r w:rsidRPr="00F404F5">
        <w:rPr>
          <w:rFonts w:eastAsia="Cambria"/>
          <w:sz w:val="22"/>
          <w:szCs w:val="22"/>
        </w:rPr>
        <w:t>Equipment,</w:t>
      </w:r>
      <w:r w:rsidRPr="0002275A">
        <w:rPr>
          <w:rFonts w:eastAsia="Cambria"/>
          <w:sz w:val="22"/>
          <w:szCs w:val="22"/>
        </w:rPr>
        <w:t xml:space="preserve"> </w:t>
      </w:r>
      <w:r w:rsidRPr="00F404F5">
        <w:rPr>
          <w:rFonts w:eastAsia="Cambria"/>
          <w:sz w:val="22"/>
          <w:szCs w:val="22"/>
        </w:rPr>
        <w:t>or</w:t>
      </w:r>
      <w:r w:rsidRPr="0002275A">
        <w:rPr>
          <w:rFonts w:eastAsia="Cambria"/>
          <w:sz w:val="22"/>
          <w:szCs w:val="22"/>
        </w:rPr>
        <w:t xml:space="preserve"> </w:t>
      </w:r>
      <w:r w:rsidRPr="00F404F5">
        <w:rPr>
          <w:rFonts w:eastAsia="Cambria"/>
          <w:sz w:val="22"/>
          <w:szCs w:val="22"/>
        </w:rPr>
        <w:t>provides</w:t>
      </w:r>
      <w:r w:rsidRPr="0002275A">
        <w:rPr>
          <w:rFonts w:eastAsia="Cambria"/>
          <w:sz w:val="22"/>
          <w:szCs w:val="22"/>
        </w:rPr>
        <w:t xml:space="preserve"> </w:t>
      </w:r>
      <w:r w:rsidRPr="00F404F5">
        <w:rPr>
          <w:rFonts w:eastAsia="Cambria"/>
          <w:sz w:val="22"/>
          <w:szCs w:val="22"/>
        </w:rPr>
        <w:t>any</w:t>
      </w:r>
      <w:r w:rsidRPr="0002275A">
        <w:rPr>
          <w:rFonts w:eastAsia="Cambria"/>
          <w:sz w:val="22"/>
          <w:szCs w:val="22"/>
        </w:rPr>
        <w:t xml:space="preserve"> </w:t>
      </w:r>
      <w:r w:rsidRPr="00F404F5">
        <w:rPr>
          <w:rFonts w:eastAsia="Cambria"/>
          <w:sz w:val="22"/>
          <w:szCs w:val="22"/>
        </w:rPr>
        <w:t>other</w:t>
      </w:r>
      <w:r w:rsidRPr="0002275A">
        <w:rPr>
          <w:rFonts w:eastAsia="Cambria"/>
          <w:sz w:val="22"/>
          <w:szCs w:val="22"/>
        </w:rPr>
        <w:t xml:space="preserve"> </w:t>
      </w:r>
      <w:r w:rsidRPr="00F404F5">
        <w:rPr>
          <w:rFonts w:eastAsia="Cambria"/>
          <w:sz w:val="22"/>
          <w:szCs w:val="22"/>
        </w:rPr>
        <w:t>service</w:t>
      </w:r>
      <w:r w:rsidRPr="0002275A">
        <w:rPr>
          <w:rFonts w:eastAsia="Cambria"/>
          <w:sz w:val="22"/>
          <w:szCs w:val="22"/>
        </w:rPr>
        <w:t xml:space="preserve"> </w:t>
      </w:r>
      <w:r w:rsidRPr="00F404F5">
        <w:rPr>
          <w:rFonts w:eastAsia="Cambria"/>
          <w:sz w:val="22"/>
          <w:szCs w:val="22"/>
        </w:rPr>
        <w:t>of</w:t>
      </w:r>
      <w:r w:rsidRPr="0002275A">
        <w:rPr>
          <w:rFonts w:eastAsia="Cambria"/>
          <w:sz w:val="22"/>
          <w:szCs w:val="22"/>
        </w:rPr>
        <w:t xml:space="preserve"> </w:t>
      </w:r>
      <w:r w:rsidRPr="00F404F5">
        <w:rPr>
          <w:rFonts w:eastAsia="Cambria"/>
          <w:sz w:val="22"/>
          <w:szCs w:val="22"/>
        </w:rPr>
        <w:t>whatsoever</w:t>
      </w:r>
      <w:r w:rsidRPr="0002275A">
        <w:rPr>
          <w:rFonts w:eastAsia="Cambria"/>
          <w:sz w:val="22"/>
          <w:szCs w:val="22"/>
        </w:rPr>
        <w:t xml:space="preserve"> </w:t>
      </w:r>
      <w:r w:rsidRPr="00F404F5">
        <w:rPr>
          <w:rFonts w:eastAsia="Cambria"/>
          <w:sz w:val="22"/>
          <w:szCs w:val="22"/>
        </w:rPr>
        <w:t>nature</w:t>
      </w:r>
      <w:r w:rsidRPr="0002275A">
        <w:rPr>
          <w:rFonts w:eastAsia="Cambria"/>
          <w:sz w:val="22"/>
          <w:szCs w:val="22"/>
        </w:rPr>
        <w:t xml:space="preserve"> </w:t>
      </w:r>
      <w:r w:rsidRPr="00F404F5">
        <w:rPr>
          <w:rFonts w:eastAsia="Cambria"/>
          <w:sz w:val="22"/>
          <w:szCs w:val="22"/>
        </w:rPr>
        <w:t>for</w:t>
      </w:r>
      <w:r w:rsidRPr="0002275A">
        <w:rPr>
          <w:rFonts w:eastAsia="Cambria"/>
          <w:sz w:val="22"/>
          <w:szCs w:val="22"/>
        </w:rPr>
        <w:t xml:space="preserve"> </w:t>
      </w:r>
      <w:r w:rsidRPr="00F404F5">
        <w:rPr>
          <w:rFonts w:eastAsia="Cambria"/>
          <w:sz w:val="22"/>
          <w:szCs w:val="22"/>
        </w:rPr>
        <w:t>such</w:t>
      </w:r>
      <w:r w:rsidRPr="0002275A">
        <w:rPr>
          <w:rFonts w:eastAsia="Cambria"/>
          <w:sz w:val="22"/>
          <w:szCs w:val="22"/>
        </w:rPr>
        <w:t xml:space="preserve"> </w:t>
      </w:r>
      <w:r w:rsidRPr="00F404F5">
        <w:rPr>
          <w:rFonts w:eastAsia="Cambria"/>
          <w:sz w:val="22"/>
          <w:szCs w:val="22"/>
        </w:rPr>
        <w:t>other</w:t>
      </w:r>
      <w:r w:rsidRPr="0002275A">
        <w:rPr>
          <w:rFonts w:eastAsia="Cambria"/>
          <w:sz w:val="22"/>
          <w:szCs w:val="22"/>
        </w:rPr>
        <w:t xml:space="preserve"> </w:t>
      </w:r>
      <w:r w:rsidRPr="00F404F5">
        <w:rPr>
          <w:rFonts w:eastAsia="Cambria"/>
          <w:sz w:val="22"/>
          <w:szCs w:val="22"/>
        </w:rPr>
        <w:t>contractors,</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Employer</w:t>
      </w:r>
      <w:r w:rsidRPr="0002275A">
        <w:rPr>
          <w:rFonts w:eastAsia="Cambria"/>
          <w:sz w:val="22"/>
          <w:szCs w:val="22"/>
        </w:rPr>
        <w:t xml:space="preserve"> </w:t>
      </w:r>
      <w:r w:rsidRPr="00F404F5">
        <w:rPr>
          <w:rFonts w:eastAsia="Cambria"/>
          <w:sz w:val="22"/>
          <w:szCs w:val="22"/>
        </w:rPr>
        <w:t>shall</w:t>
      </w:r>
      <w:r w:rsidRPr="0002275A">
        <w:rPr>
          <w:rFonts w:eastAsia="Cambria"/>
          <w:sz w:val="22"/>
          <w:szCs w:val="22"/>
        </w:rPr>
        <w:t xml:space="preserve"> </w:t>
      </w:r>
      <w:r w:rsidRPr="00F404F5">
        <w:rPr>
          <w:rFonts w:eastAsia="Cambria"/>
          <w:sz w:val="22"/>
          <w:szCs w:val="22"/>
        </w:rPr>
        <w:t>fully</w:t>
      </w:r>
      <w:r w:rsidRPr="0002275A">
        <w:rPr>
          <w:rFonts w:eastAsia="Cambria"/>
          <w:sz w:val="22"/>
          <w:szCs w:val="22"/>
        </w:rPr>
        <w:t xml:space="preserve"> </w:t>
      </w:r>
      <w:r w:rsidRPr="00F404F5">
        <w:rPr>
          <w:rFonts w:eastAsia="Cambria"/>
          <w:sz w:val="22"/>
          <w:szCs w:val="22"/>
        </w:rPr>
        <w:t>compensate</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Contractor</w:t>
      </w:r>
      <w:r w:rsidRPr="0002275A">
        <w:rPr>
          <w:rFonts w:eastAsia="Cambria"/>
          <w:sz w:val="22"/>
          <w:szCs w:val="22"/>
        </w:rPr>
        <w:t xml:space="preserve"> </w:t>
      </w:r>
      <w:r w:rsidRPr="00F404F5">
        <w:rPr>
          <w:rFonts w:eastAsia="Cambria"/>
          <w:sz w:val="22"/>
          <w:szCs w:val="22"/>
        </w:rPr>
        <w:t>for</w:t>
      </w:r>
      <w:r w:rsidRPr="0002275A">
        <w:rPr>
          <w:rFonts w:eastAsia="Cambria"/>
          <w:sz w:val="22"/>
          <w:szCs w:val="22"/>
        </w:rPr>
        <w:t xml:space="preserve"> </w:t>
      </w:r>
      <w:r w:rsidRPr="00F404F5">
        <w:rPr>
          <w:rFonts w:eastAsia="Cambria"/>
          <w:sz w:val="22"/>
          <w:szCs w:val="22"/>
        </w:rPr>
        <w:t>any</w:t>
      </w:r>
      <w:r w:rsidRPr="0002275A">
        <w:rPr>
          <w:rFonts w:eastAsia="Cambria"/>
          <w:sz w:val="22"/>
          <w:szCs w:val="22"/>
        </w:rPr>
        <w:t xml:space="preserve"> </w:t>
      </w:r>
      <w:r w:rsidRPr="00F404F5">
        <w:rPr>
          <w:rFonts w:eastAsia="Cambria"/>
          <w:sz w:val="22"/>
          <w:szCs w:val="22"/>
        </w:rPr>
        <w:t>loss</w:t>
      </w:r>
      <w:r w:rsidRPr="0002275A">
        <w:rPr>
          <w:rFonts w:eastAsia="Cambria"/>
          <w:sz w:val="22"/>
          <w:szCs w:val="22"/>
        </w:rPr>
        <w:t xml:space="preserve"> </w:t>
      </w:r>
      <w:r w:rsidRPr="00F404F5">
        <w:rPr>
          <w:rFonts w:eastAsia="Cambria"/>
          <w:sz w:val="22"/>
          <w:szCs w:val="22"/>
        </w:rPr>
        <w:t>or</w:t>
      </w:r>
      <w:r w:rsidRPr="0002275A">
        <w:rPr>
          <w:rFonts w:eastAsia="Cambria"/>
          <w:sz w:val="22"/>
          <w:szCs w:val="22"/>
        </w:rPr>
        <w:t xml:space="preserve"> </w:t>
      </w:r>
      <w:r w:rsidRPr="00F404F5">
        <w:rPr>
          <w:rFonts w:eastAsia="Cambria"/>
          <w:sz w:val="22"/>
          <w:szCs w:val="22"/>
        </w:rPr>
        <w:t>damage</w:t>
      </w:r>
      <w:r w:rsidRPr="0002275A">
        <w:rPr>
          <w:rFonts w:eastAsia="Cambria"/>
          <w:sz w:val="22"/>
          <w:szCs w:val="22"/>
        </w:rPr>
        <w:t xml:space="preserve"> </w:t>
      </w:r>
      <w:r w:rsidRPr="00F404F5">
        <w:rPr>
          <w:rFonts w:eastAsia="Cambria"/>
          <w:sz w:val="22"/>
          <w:szCs w:val="22"/>
        </w:rPr>
        <w:t>caused</w:t>
      </w:r>
      <w:r w:rsidRPr="0002275A">
        <w:rPr>
          <w:rFonts w:eastAsia="Cambria"/>
          <w:sz w:val="22"/>
          <w:szCs w:val="22"/>
        </w:rPr>
        <w:t xml:space="preserve"> </w:t>
      </w:r>
      <w:r w:rsidRPr="00F404F5">
        <w:rPr>
          <w:rFonts w:eastAsia="Cambria"/>
          <w:sz w:val="22"/>
          <w:szCs w:val="22"/>
        </w:rPr>
        <w:t>or</w:t>
      </w:r>
      <w:r w:rsidRPr="0002275A">
        <w:rPr>
          <w:rFonts w:eastAsia="Cambria"/>
          <w:sz w:val="22"/>
          <w:szCs w:val="22"/>
        </w:rPr>
        <w:t xml:space="preserve"> </w:t>
      </w:r>
      <w:r w:rsidRPr="00F404F5">
        <w:rPr>
          <w:rFonts w:eastAsia="Cambria"/>
          <w:sz w:val="22"/>
          <w:szCs w:val="22"/>
        </w:rPr>
        <w:t>occasioned</w:t>
      </w:r>
      <w:r w:rsidRPr="0002275A">
        <w:rPr>
          <w:rFonts w:eastAsia="Cambria"/>
          <w:sz w:val="22"/>
          <w:szCs w:val="22"/>
        </w:rPr>
        <w:t xml:space="preserve"> </w:t>
      </w:r>
      <w:r w:rsidRPr="00F404F5">
        <w:rPr>
          <w:rFonts w:eastAsia="Cambria"/>
          <w:sz w:val="22"/>
          <w:szCs w:val="22"/>
        </w:rPr>
        <w:t>by</w:t>
      </w:r>
      <w:r w:rsidRPr="0002275A">
        <w:rPr>
          <w:rFonts w:eastAsia="Cambria"/>
          <w:sz w:val="22"/>
          <w:szCs w:val="22"/>
        </w:rPr>
        <w:t xml:space="preserve"> </w:t>
      </w:r>
      <w:r w:rsidRPr="00F404F5">
        <w:rPr>
          <w:rFonts w:eastAsia="Cambria"/>
          <w:sz w:val="22"/>
          <w:szCs w:val="22"/>
        </w:rPr>
        <w:t>such</w:t>
      </w:r>
      <w:r w:rsidRPr="0002275A">
        <w:rPr>
          <w:rFonts w:eastAsia="Cambria"/>
          <w:sz w:val="22"/>
          <w:szCs w:val="22"/>
        </w:rPr>
        <w:t xml:space="preserve"> </w:t>
      </w:r>
      <w:r w:rsidRPr="00F404F5">
        <w:rPr>
          <w:rFonts w:eastAsia="Cambria"/>
          <w:sz w:val="22"/>
          <w:szCs w:val="22"/>
        </w:rPr>
        <w:t>other contractors in respect</w:t>
      </w:r>
      <w:r w:rsidRPr="0002275A">
        <w:rPr>
          <w:rFonts w:eastAsia="Cambria"/>
          <w:sz w:val="22"/>
          <w:szCs w:val="22"/>
        </w:rPr>
        <w:t xml:space="preserve"> </w:t>
      </w:r>
      <w:r w:rsidRPr="00F404F5">
        <w:rPr>
          <w:rFonts w:eastAsia="Cambria"/>
          <w:sz w:val="22"/>
          <w:szCs w:val="22"/>
        </w:rPr>
        <w:t>of any</w:t>
      </w:r>
      <w:r w:rsidRPr="0002275A">
        <w:rPr>
          <w:rFonts w:eastAsia="Cambria"/>
          <w:sz w:val="22"/>
          <w:szCs w:val="22"/>
        </w:rPr>
        <w:t xml:space="preserve"> </w:t>
      </w:r>
      <w:r w:rsidRPr="00F404F5">
        <w:rPr>
          <w:rFonts w:eastAsia="Cambria"/>
          <w:sz w:val="22"/>
          <w:szCs w:val="22"/>
        </w:rPr>
        <w:t>such use</w:t>
      </w:r>
      <w:r w:rsidRPr="0002275A">
        <w:rPr>
          <w:rFonts w:eastAsia="Cambria"/>
          <w:sz w:val="22"/>
          <w:szCs w:val="22"/>
        </w:rPr>
        <w:t xml:space="preserve"> </w:t>
      </w:r>
      <w:r w:rsidRPr="00F404F5">
        <w:rPr>
          <w:rFonts w:eastAsia="Cambria"/>
          <w:sz w:val="22"/>
          <w:szCs w:val="22"/>
        </w:rPr>
        <w:t>or</w:t>
      </w:r>
      <w:r w:rsidRPr="0002275A">
        <w:rPr>
          <w:rFonts w:eastAsia="Cambria"/>
          <w:sz w:val="22"/>
          <w:szCs w:val="22"/>
        </w:rPr>
        <w:t xml:space="preserve"> </w:t>
      </w:r>
      <w:r w:rsidRPr="00F404F5">
        <w:rPr>
          <w:rFonts w:eastAsia="Cambria"/>
          <w:sz w:val="22"/>
          <w:szCs w:val="22"/>
        </w:rPr>
        <w:t>service,</w:t>
      </w:r>
      <w:r w:rsidRPr="0002275A">
        <w:rPr>
          <w:rFonts w:eastAsia="Cambria"/>
          <w:sz w:val="22"/>
          <w:szCs w:val="22"/>
        </w:rPr>
        <w:t xml:space="preserve"> </w:t>
      </w:r>
      <w:r w:rsidRPr="00F404F5">
        <w:rPr>
          <w:rFonts w:eastAsia="Cambria"/>
          <w:sz w:val="22"/>
          <w:szCs w:val="22"/>
        </w:rPr>
        <w:t>and shall</w:t>
      </w:r>
      <w:r w:rsidRPr="0002275A">
        <w:rPr>
          <w:rFonts w:eastAsia="Cambria"/>
          <w:sz w:val="22"/>
          <w:szCs w:val="22"/>
        </w:rPr>
        <w:t xml:space="preserve"> </w:t>
      </w:r>
      <w:r w:rsidRPr="00F404F5">
        <w:rPr>
          <w:rFonts w:eastAsia="Cambria"/>
          <w:sz w:val="22"/>
          <w:szCs w:val="22"/>
        </w:rPr>
        <w:t>pay</w:t>
      </w:r>
      <w:r w:rsidRPr="0002275A">
        <w:rPr>
          <w:rFonts w:eastAsia="Cambria"/>
          <w:sz w:val="22"/>
          <w:szCs w:val="22"/>
        </w:rPr>
        <w:t xml:space="preserve"> </w:t>
      </w:r>
      <w:r w:rsidRPr="00F404F5">
        <w:rPr>
          <w:rFonts w:eastAsia="Cambria"/>
          <w:sz w:val="22"/>
          <w:szCs w:val="22"/>
        </w:rPr>
        <w:t>to</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Contractor</w:t>
      </w:r>
      <w:r w:rsidRPr="0002275A">
        <w:rPr>
          <w:rFonts w:eastAsia="Cambria"/>
          <w:sz w:val="22"/>
          <w:szCs w:val="22"/>
        </w:rPr>
        <w:t xml:space="preserve"> </w:t>
      </w:r>
      <w:r w:rsidRPr="00F404F5">
        <w:rPr>
          <w:rFonts w:eastAsia="Cambria"/>
          <w:sz w:val="22"/>
          <w:szCs w:val="22"/>
        </w:rPr>
        <w:t>reasonable</w:t>
      </w:r>
      <w:r w:rsidRPr="0002275A">
        <w:rPr>
          <w:rFonts w:eastAsia="Cambria"/>
          <w:sz w:val="22"/>
          <w:szCs w:val="22"/>
        </w:rPr>
        <w:t xml:space="preserve"> </w:t>
      </w:r>
      <w:r w:rsidRPr="00F404F5">
        <w:rPr>
          <w:rFonts w:eastAsia="Cambria"/>
          <w:sz w:val="22"/>
          <w:szCs w:val="22"/>
        </w:rPr>
        <w:t>remuneration</w:t>
      </w:r>
      <w:r w:rsidRPr="0002275A">
        <w:rPr>
          <w:rFonts w:eastAsia="Cambria"/>
          <w:sz w:val="22"/>
          <w:szCs w:val="22"/>
        </w:rPr>
        <w:t xml:space="preserve"> </w:t>
      </w:r>
      <w:r w:rsidRPr="00F404F5">
        <w:rPr>
          <w:rFonts w:eastAsia="Cambria"/>
          <w:sz w:val="22"/>
          <w:szCs w:val="22"/>
        </w:rPr>
        <w:t>for</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use</w:t>
      </w:r>
      <w:r w:rsidRPr="0002275A">
        <w:rPr>
          <w:rFonts w:eastAsia="Cambria"/>
          <w:sz w:val="22"/>
          <w:szCs w:val="22"/>
        </w:rPr>
        <w:t xml:space="preserve"> </w:t>
      </w:r>
      <w:r w:rsidRPr="00F404F5">
        <w:rPr>
          <w:rFonts w:eastAsia="Cambria"/>
          <w:sz w:val="22"/>
          <w:szCs w:val="22"/>
        </w:rPr>
        <w:t>of</w:t>
      </w:r>
      <w:r w:rsidRPr="0002275A">
        <w:rPr>
          <w:rFonts w:eastAsia="Cambria"/>
          <w:sz w:val="22"/>
          <w:szCs w:val="22"/>
        </w:rPr>
        <w:t xml:space="preserve"> </w:t>
      </w:r>
      <w:r w:rsidRPr="00F404F5">
        <w:rPr>
          <w:rFonts w:eastAsia="Cambria"/>
          <w:sz w:val="22"/>
          <w:szCs w:val="22"/>
        </w:rPr>
        <w:t>such</w:t>
      </w:r>
      <w:r w:rsidRPr="0002275A">
        <w:rPr>
          <w:rFonts w:eastAsia="Cambria"/>
          <w:sz w:val="22"/>
          <w:szCs w:val="22"/>
        </w:rPr>
        <w:t xml:space="preserve"> </w:t>
      </w:r>
      <w:r w:rsidRPr="00F404F5">
        <w:rPr>
          <w:rFonts w:eastAsia="Cambria"/>
          <w:sz w:val="22"/>
          <w:szCs w:val="22"/>
        </w:rPr>
        <w:t>equipment</w:t>
      </w:r>
      <w:r w:rsidRPr="0002275A">
        <w:rPr>
          <w:rFonts w:eastAsia="Cambria"/>
          <w:sz w:val="22"/>
          <w:szCs w:val="22"/>
        </w:rPr>
        <w:t xml:space="preserve"> </w:t>
      </w:r>
      <w:r w:rsidRPr="00F404F5">
        <w:rPr>
          <w:rFonts w:eastAsia="Cambria"/>
          <w:sz w:val="22"/>
          <w:szCs w:val="22"/>
        </w:rPr>
        <w:t>or</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provision</w:t>
      </w:r>
      <w:r w:rsidRPr="0002275A">
        <w:rPr>
          <w:rFonts w:eastAsia="Cambria"/>
          <w:sz w:val="22"/>
          <w:szCs w:val="22"/>
        </w:rPr>
        <w:t xml:space="preserve"> </w:t>
      </w:r>
      <w:r w:rsidRPr="00F404F5">
        <w:rPr>
          <w:rFonts w:eastAsia="Cambria"/>
          <w:sz w:val="22"/>
          <w:szCs w:val="22"/>
        </w:rPr>
        <w:t>of</w:t>
      </w:r>
      <w:r w:rsidRPr="0002275A">
        <w:rPr>
          <w:rFonts w:eastAsia="Cambria"/>
          <w:sz w:val="22"/>
          <w:szCs w:val="22"/>
        </w:rPr>
        <w:t xml:space="preserve"> </w:t>
      </w:r>
      <w:r w:rsidRPr="00F404F5">
        <w:rPr>
          <w:rFonts w:eastAsia="Cambria"/>
          <w:sz w:val="22"/>
          <w:szCs w:val="22"/>
        </w:rPr>
        <w:t>such</w:t>
      </w:r>
      <w:r w:rsidRPr="0002275A">
        <w:rPr>
          <w:rFonts w:eastAsia="Cambria"/>
          <w:sz w:val="22"/>
          <w:szCs w:val="22"/>
        </w:rPr>
        <w:t xml:space="preserve"> </w:t>
      </w:r>
      <w:r w:rsidRPr="00F404F5">
        <w:rPr>
          <w:rFonts w:eastAsia="Cambria"/>
          <w:sz w:val="22"/>
          <w:szCs w:val="22"/>
        </w:rPr>
        <w:t>services.</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2"/>
          <w:numId w:val="25"/>
        </w:numPr>
        <w:tabs>
          <w:tab w:val="left" w:pos="1289"/>
        </w:tabs>
        <w:autoSpaceDE w:val="0"/>
        <w:autoSpaceDN w:val="0"/>
        <w:spacing w:line="254" w:lineRule="auto"/>
        <w:ind w:right="1603"/>
        <w:jc w:val="both"/>
        <w:rPr>
          <w:rFonts w:eastAsia="Cambria"/>
          <w:sz w:val="22"/>
          <w:szCs w:val="22"/>
        </w:rPr>
      </w:pPr>
      <w:r w:rsidRPr="00F404F5">
        <w:rPr>
          <w:rFonts w:eastAsia="Cambria"/>
          <w:sz w:val="22"/>
          <w:szCs w:val="22"/>
        </w:rPr>
        <w:t>The</w:t>
      </w:r>
      <w:r w:rsidRPr="0002275A">
        <w:rPr>
          <w:rFonts w:eastAsia="Cambria"/>
          <w:sz w:val="22"/>
          <w:szCs w:val="22"/>
        </w:rPr>
        <w:t xml:space="preserve"> </w:t>
      </w:r>
      <w:r w:rsidRPr="00F404F5">
        <w:rPr>
          <w:rFonts w:eastAsia="Cambria"/>
          <w:sz w:val="22"/>
          <w:szCs w:val="22"/>
        </w:rPr>
        <w:t>Contractor</w:t>
      </w:r>
      <w:r w:rsidRPr="0002275A">
        <w:rPr>
          <w:rFonts w:eastAsia="Cambria"/>
          <w:sz w:val="22"/>
          <w:szCs w:val="22"/>
        </w:rPr>
        <w:t xml:space="preserve"> </w:t>
      </w:r>
      <w:r w:rsidRPr="00F404F5">
        <w:rPr>
          <w:rFonts w:eastAsia="Cambria"/>
          <w:sz w:val="22"/>
          <w:szCs w:val="22"/>
        </w:rPr>
        <w:t>shall</w:t>
      </w:r>
      <w:r w:rsidRPr="0002275A">
        <w:rPr>
          <w:rFonts w:eastAsia="Cambria"/>
          <w:sz w:val="22"/>
          <w:szCs w:val="22"/>
        </w:rPr>
        <w:t xml:space="preserve"> </w:t>
      </w:r>
      <w:r w:rsidRPr="00F404F5">
        <w:rPr>
          <w:rFonts w:eastAsia="Cambria"/>
          <w:sz w:val="22"/>
          <w:szCs w:val="22"/>
        </w:rPr>
        <w:t>also</w:t>
      </w:r>
      <w:r w:rsidRPr="0002275A">
        <w:rPr>
          <w:rFonts w:eastAsia="Cambria"/>
          <w:sz w:val="22"/>
          <w:szCs w:val="22"/>
        </w:rPr>
        <w:t xml:space="preserve"> </w:t>
      </w:r>
      <w:r w:rsidRPr="00F404F5">
        <w:rPr>
          <w:rFonts w:eastAsia="Cambria"/>
          <w:sz w:val="22"/>
          <w:szCs w:val="22"/>
        </w:rPr>
        <w:t>so</w:t>
      </w:r>
      <w:r w:rsidRPr="0002275A">
        <w:rPr>
          <w:rFonts w:eastAsia="Cambria"/>
          <w:sz w:val="22"/>
          <w:szCs w:val="22"/>
        </w:rPr>
        <w:t xml:space="preserve"> </w:t>
      </w:r>
      <w:r w:rsidRPr="00F404F5">
        <w:rPr>
          <w:rFonts w:eastAsia="Cambria"/>
          <w:sz w:val="22"/>
          <w:szCs w:val="22"/>
        </w:rPr>
        <w:t>arrange</w:t>
      </w:r>
      <w:r w:rsidRPr="0002275A">
        <w:rPr>
          <w:rFonts w:eastAsia="Cambria"/>
          <w:sz w:val="22"/>
          <w:szCs w:val="22"/>
        </w:rPr>
        <w:t xml:space="preserve"> </w:t>
      </w:r>
      <w:r w:rsidRPr="00F404F5">
        <w:rPr>
          <w:rFonts w:eastAsia="Cambria"/>
          <w:sz w:val="22"/>
          <w:szCs w:val="22"/>
        </w:rPr>
        <w:t>to</w:t>
      </w:r>
      <w:r w:rsidRPr="0002275A">
        <w:rPr>
          <w:rFonts w:eastAsia="Cambria"/>
          <w:sz w:val="22"/>
          <w:szCs w:val="22"/>
        </w:rPr>
        <w:t xml:space="preserve"> </w:t>
      </w:r>
      <w:r w:rsidRPr="00F404F5">
        <w:rPr>
          <w:rFonts w:eastAsia="Cambria"/>
          <w:sz w:val="22"/>
          <w:szCs w:val="22"/>
        </w:rPr>
        <w:t>perform</w:t>
      </w:r>
      <w:r w:rsidRPr="0002275A">
        <w:rPr>
          <w:rFonts w:eastAsia="Cambria"/>
          <w:sz w:val="22"/>
          <w:szCs w:val="22"/>
        </w:rPr>
        <w:t xml:space="preserve"> </w:t>
      </w:r>
      <w:r w:rsidRPr="00F404F5">
        <w:rPr>
          <w:rFonts w:eastAsia="Cambria"/>
          <w:sz w:val="22"/>
          <w:szCs w:val="22"/>
        </w:rPr>
        <w:t>its</w:t>
      </w:r>
      <w:r w:rsidRPr="0002275A">
        <w:rPr>
          <w:rFonts w:eastAsia="Cambria"/>
          <w:sz w:val="22"/>
          <w:szCs w:val="22"/>
        </w:rPr>
        <w:t xml:space="preserve"> </w:t>
      </w:r>
      <w:r w:rsidRPr="00F404F5">
        <w:rPr>
          <w:rFonts w:eastAsia="Cambria"/>
          <w:sz w:val="22"/>
          <w:szCs w:val="22"/>
        </w:rPr>
        <w:t>work</w:t>
      </w:r>
      <w:r w:rsidRPr="0002275A">
        <w:rPr>
          <w:rFonts w:eastAsia="Cambria"/>
          <w:sz w:val="22"/>
          <w:szCs w:val="22"/>
        </w:rPr>
        <w:t xml:space="preserve"> </w:t>
      </w:r>
      <w:r w:rsidRPr="00F404F5">
        <w:rPr>
          <w:rFonts w:eastAsia="Cambria"/>
          <w:sz w:val="22"/>
          <w:szCs w:val="22"/>
        </w:rPr>
        <w:t>as</w:t>
      </w:r>
      <w:r w:rsidRPr="0002275A">
        <w:rPr>
          <w:rFonts w:eastAsia="Cambria"/>
          <w:sz w:val="22"/>
          <w:szCs w:val="22"/>
        </w:rPr>
        <w:t xml:space="preserve"> </w:t>
      </w:r>
      <w:r w:rsidRPr="00F404F5">
        <w:rPr>
          <w:rFonts w:eastAsia="Cambria"/>
          <w:sz w:val="22"/>
          <w:szCs w:val="22"/>
        </w:rPr>
        <w:t>to</w:t>
      </w:r>
      <w:r w:rsidRPr="0002275A">
        <w:rPr>
          <w:rFonts w:eastAsia="Cambria"/>
          <w:sz w:val="22"/>
          <w:szCs w:val="22"/>
        </w:rPr>
        <w:t xml:space="preserve"> </w:t>
      </w:r>
      <w:r w:rsidRPr="00F404F5">
        <w:rPr>
          <w:rFonts w:eastAsia="Cambria"/>
          <w:sz w:val="22"/>
          <w:szCs w:val="22"/>
        </w:rPr>
        <w:t>minimize, to the extent possible, interference with the work of other</w:t>
      </w:r>
      <w:r w:rsidRPr="0002275A">
        <w:rPr>
          <w:rFonts w:eastAsia="Cambria"/>
          <w:sz w:val="22"/>
          <w:szCs w:val="22"/>
        </w:rPr>
        <w:t xml:space="preserve"> </w:t>
      </w:r>
      <w:r w:rsidRPr="00F404F5">
        <w:rPr>
          <w:rFonts w:eastAsia="Cambria"/>
          <w:sz w:val="22"/>
          <w:szCs w:val="22"/>
        </w:rPr>
        <w:t>contractors.</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00E63B39" w:rsidRPr="0002275A">
        <w:rPr>
          <w:rFonts w:eastAsia="Cambria"/>
          <w:b/>
          <w:bCs/>
          <w:sz w:val="22"/>
          <w:szCs w:val="22"/>
        </w:rPr>
        <w:t>Project Manager/Engineer</w:t>
      </w:r>
      <w:r w:rsidR="00E63B39" w:rsidRPr="00F404F5">
        <w:rPr>
          <w:rFonts w:eastAsia="Cambria"/>
          <w:sz w:val="22"/>
          <w:szCs w:val="22"/>
        </w:rPr>
        <w:t xml:space="preserve"> </w:t>
      </w:r>
      <w:r w:rsidRPr="00F404F5">
        <w:rPr>
          <w:rFonts w:eastAsia="Cambria"/>
          <w:sz w:val="22"/>
          <w:szCs w:val="22"/>
        </w:rPr>
        <w:t>shall</w:t>
      </w:r>
      <w:r w:rsidRPr="0002275A">
        <w:rPr>
          <w:rFonts w:eastAsia="Cambria"/>
          <w:sz w:val="22"/>
          <w:szCs w:val="22"/>
        </w:rPr>
        <w:t xml:space="preserve"> </w:t>
      </w:r>
      <w:r w:rsidRPr="00F404F5">
        <w:rPr>
          <w:rFonts w:eastAsia="Cambria"/>
          <w:sz w:val="22"/>
          <w:szCs w:val="22"/>
        </w:rPr>
        <w:t>determine</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resolution</w:t>
      </w:r>
      <w:r w:rsidRPr="0002275A">
        <w:rPr>
          <w:rFonts w:eastAsia="Cambria"/>
          <w:sz w:val="22"/>
          <w:szCs w:val="22"/>
        </w:rPr>
        <w:t xml:space="preserve"> </w:t>
      </w:r>
      <w:r w:rsidRPr="00F404F5">
        <w:rPr>
          <w:rFonts w:eastAsia="Cambria"/>
          <w:sz w:val="22"/>
          <w:szCs w:val="22"/>
        </w:rPr>
        <w:t>of</w:t>
      </w:r>
      <w:r w:rsidRPr="0002275A">
        <w:rPr>
          <w:rFonts w:eastAsia="Cambria"/>
          <w:sz w:val="22"/>
          <w:szCs w:val="22"/>
        </w:rPr>
        <w:t xml:space="preserve"> </w:t>
      </w:r>
      <w:r w:rsidRPr="00F404F5">
        <w:rPr>
          <w:rFonts w:eastAsia="Cambria"/>
          <w:sz w:val="22"/>
          <w:szCs w:val="22"/>
        </w:rPr>
        <w:t>any difference or conflict that may arise between the Contractor and</w:t>
      </w:r>
      <w:r w:rsidRPr="0002275A">
        <w:rPr>
          <w:rFonts w:eastAsia="Cambria"/>
          <w:sz w:val="22"/>
          <w:szCs w:val="22"/>
        </w:rPr>
        <w:t xml:space="preserve"> </w:t>
      </w:r>
      <w:r w:rsidRPr="00F404F5">
        <w:rPr>
          <w:rFonts w:eastAsia="Cambria"/>
          <w:sz w:val="22"/>
          <w:szCs w:val="22"/>
        </w:rPr>
        <w:t>other contractors and the workers of the Employer in regard to their</w:t>
      </w:r>
      <w:r w:rsidRPr="0002275A">
        <w:rPr>
          <w:rFonts w:eastAsia="Cambria"/>
          <w:sz w:val="22"/>
          <w:szCs w:val="22"/>
        </w:rPr>
        <w:t xml:space="preserve"> </w:t>
      </w:r>
      <w:r w:rsidRPr="00F404F5">
        <w:rPr>
          <w:rFonts w:eastAsia="Cambria"/>
          <w:sz w:val="22"/>
          <w:szCs w:val="22"/>
        </w:rPr>
        <w:t>work.</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2"/>
          <w:numId w:val="25"/>
        </w:numPr>
        <w:tabs>
          <w:tab w:val="left" w:pos="1289"/>
        </w:tabs>
        <w:autoSpaceDE w:val="0"/>
        <w:autoSpaceDN w:val="0"/>
        <w:spacing w:line="254" w:lineRule="auto"/>
        <w:ind w:right="1608"/>
        <w:jc w:val="both"/>
        <w:rPr>
          <w:rFonts w:eastAsia="Cambria"/>
          <w:sz w:val="22"/>
          <w:szCs w:val="22"/>
        </w:rPr>
      </w:pPr>
      <w:r w:rsidRPr="00F404F5">
        <w:rPr>
          <w:rFonts w:eastAsia="Cambria"/>
          <w:sz w:val="22"/>
          <w:szCs w:val="22"/>
        </w:rPr>
        <w:t>The</w:t>
      </w:r>
      <w:r w:rsidRPr="0002275A">
        <w:rPr>
          <w:rFonts w:eastAsia="Cambria"/>
          <w:sz w:val="22"/>
          <w:szCs w:val="22"/>
        </w:rPr>
        <w:t xml:space="preserve"> </w:t>
      </w:r>
      <w:r w:rsidRPr="00F404F5">
        <w:rPr>
          <w:rFonts w:eastAsia="Cambria"/>
          <w:sz w:val="22"/>
          <w:szCs w:val="22"/>
        </w:rPr>
        <w:t>Contractor</w:t>
      </w:r>
      <w:r w:rsidRPr="0002275A">
        <w:rPr>
          <w:rFonts w:eastAsia="Cambria"/>
          <w:sz w:val="22"/>
          <w:szCs w:val="22"/>
        </w:rPr>
        <w:t xml:space="preserve"> </w:t>
      </w:r>
      <w:r w:rsidRPr="00F404F5">
        <w:rPr>
          <w:rFonts w:eastAsia="Cambria"/>
          <w:sz w:val="22"/>
          <w:szCs w:val="22"/>
        </w:rPr>
        <w:t>shall</w:t>
      </w:r>
      <w:r w:rsidRPr="0002275A">
        <w:rPr>
          <w:rFonts w:eastAsia="Cambria"/>
          <w:sz w:val="22"/>
          <w:szCs w:val="22"/>
        </w:rPr>
        <w:t xml:space="preserve"> </w:t>
      </w:r>
      <w:r w:rsidRPr="00F404F5">
        <w:rPr>
          <w:rFonts w:eastAsia="Cambria"/>
          <w:sz w:val="22"/>
          <w:szCs w:val="22"/>
        </w:rPr>
        <w:t>notify</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00E63B39" w:rsidRPr="00F404F5">
        <w:rPr>
          <w:rFonts w:eastAsia="Cambria"/>
          <w:sz w:val="22"/>
          <w:szCs w:val="22"/>
        </w:rPr>
        <w:t xml:space="preserve">Project Manager/Engineer </w:t>
      </w:r>
      <w:r w:rsidRPr="00F404F5">
        <w:rPr>
          <w:rFonts w:eastAsia="Cambria"/>
          <w:sz w:val="22"/>
          <w:szCs w:val="22"/>
        </w:rPr>
        <w:t>promptly</w:t>
      </w:r>
      <w:r w:rsidRPr="0002275A">
        <w:rPr>
          <w:rFonts w:eastAsia="Cambria"/>
          <w:sz w:val="22"/>
          <w:szCs w:val="22"/>
        </w:rPr>
        <w:t xml:space="preserve"> </w:t>
      </w:r>
      <w:r w:rsidRPr="00F404F5">
        <w:rPr>
          <w:rFonts w:eastAsia="Cambria"/>
          <w:sz w:val="22"/>
          <w:szCs w:val="22"/>
        </w:rPr>
        <w:t>of</w:t>
      </w:r>
      <w:r w:rsidRPr="0002275A">
        <w:rPr>
          <w:rFonts w:eastAsia="Cambria"/>
          <w:sz w:val="22"/>
          <w:szCs w:val="22"/>
        </w:rPr>
        <w:t xml:space="preserve"> </w:t>
      </w:r>
      <w:r w:rsidRPr="00F404F5">
        <w:rPr>
          <w:rFonts w:eastAsia="Cambria"/>
          <w:sz w:val="22"/>
          <w:szCs w:val="22"/>
        </w:rPr>
        <w:t>any</w:t>
      </w:r>
      <w:r w:rsidRPr="0002275A">
        <w:rPr>
          <w:rFonts w:eastAsia="Cambria"/>
          <w:sz w:val="22"/>
          <w:szCs w:val="22"/>
        </w:rPr>
        <w:t xml:space="preserve"> </w:t>
      </w:r>
      <w:r w:rsidRPr="00F404F5">
        <w:rPr>
          <w:rFonts w:eastAsia="Cambria"/>
          <w:sz w:val="22"/>
          <w:szCs w:val="22"/>
        </w:rPr>
        <w:t>defects in the other contractors‟ work that come to its notice, and that</w:t>
      </w:r>
      <w:r w:rsidRPr="0002275A">
        <w:rPr>
          <w:rFonts w:eastAsia="Cambria"/>
          <w:sz w:val="22"/>
          <w:szCs w:val="22"/>
        </w:rPr>
        <w:t xml:space="preserve"> </w:t>
      </w:r>
      <w:r w:rsidRPr="00F404F5">
        <w:rPr>
          <w:rFonts w:eastAsia="Cambria"/>
          <w:sz w:val="22"/>
          <w:szCs w:val="22"/>
        </w:rPr>
        <w:t>could</w:t>
      </w:r>
      <w:r w:rsidRPr="0002275A">
        <w:rPr>
          <w:rFonts w:eastAsia="Cambria"/>
          <w:sz w:val="22"/>
          <w:szCs w:val="22"/>
        </w:rPr>
        <w:t xml:space="preserve"> </w:t>
      </w:r>
      <w:r w:rsidRPr="00F404F5">
        <w:rPr>
          <w:rFonts w:eastAsia="Cambria"/>
          <w:sz w:val="22"/>
          <w:szCs w:val="22"/>
        </w:rPr>
        <w:t>affect</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proofErr w:type="spellStart"/>
      <w:r w:rsidRPr="00F404F5">
        <w:rPr>
          <w:rFonts w:eastAsia="Cambria"/>
          <w:sz w:val="22"/>
          <w:szCs w:val="22"/>
        </w:rPr>
        <w:t>Contractor‟s</w:t>
      </w:r>
      <w:proofErr w:type="spellEnd"/>
      <w:r w:rsidRPr="0002275A">
        <w:rPr>
          <w:rFonts w:eastAsia="Cambria"/>
          <w:sz w:val="22"/>
          <w:szCs w:val="22"/>
        </w:rPr>
        <w:t xml:space="preserve"> </w:t>
      </w:r>
      <w:r w:rsidRPr="00F404F5">
        <w:rPr>
          <w:rFonts w:eastAsia="Cambria"/>
          <w:sz w:val="22"/>
          <w:szCs w:val="22"/>
        </w:rPr>
        <w:t>work.</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00E63B39" w:rsidRPr="00F404F5">
        <w:rPr>
          <w:rFonts w:eastAsia="Cambria"/>
          <w:sz w:val="22"/>
          <w:szCs w:val="22"/>
        </w:rPr>
        <w:t xml:space="preserve">Project Manager/Engineer </w:t>
      </w:r>
      <w:r w:rsidRPr="00F404F5">
        <w:rPr>
          <w:rFonts w:eastAsia="Cambria"/>
          <w:sz w:val="22"/>
          <w:szCs w:val="22"/>
        </w:rPr>
        <w:t>shall</w:t>
      </w:r>
      <w:r w:rsidRPr="0002275A">
        <w:rPr>
          <w:rFonts w:eastAsia="Cambria"/>
          <w:sz w:val="22"/>
          <w:szCs w:val="22"/>
        </w:rPr>
        <w:t xml:space="preserve"> </w:t>
      </w:r>
      <w:r w:rsidRPr="00F404F5">
        <w:rPr>
          <w:rFonts w:eastAsia="Cambria"/>
          <w:sz w:val="22"/>
          <w:szCs w:val="22"/>
        </w:rPr>
        <w:t>determine</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corrective</w:t>
      </w:r>
      <w:r w:rsidRPr="0002275A">
        <w:rPr>
          <w:rFonts w:eastAsia="Cambria"/>
          <w:sz w:val="22"/>
          <w:szCs w:val="22"/>
        </w:rPr>
        <w:t xml:space="preserve"> </w:t>
      </w:r>
      <w:r w:rsidRPr="00F404F5">
        <w:rPr>
          <w:rFonts w:eastAsia="Cambria"/>
          <w:sz w:val="22"/>
          <w:szCs w:val="22"/>
        </w:rPr>
        <w:t>measures,</w:t>
      </w:r>
      <w:r w:rsidRPr="0002275A">
        <w:rPr>
          <w:rFonts w:eastAsia="Cambria"/>
          <w:sz w:val="22"/>
          <w:szCs w:val="22"/>
        </w:rPr>
        <w:t xml:space="preserve"> </w:t>
      </w:r>
      <w:r w:rsidRPr="00F404F5">
        <w:rPr>
          <w:rFonts w:eastAsia="Cambria"/>
          <w:sz w:val="22"/>
          <w:szCs w:val="22"/>
        </w:rPr>
        <w:t>if</w:t>
      </w:r>
      <w:r w:rsidRPr="0002275A">
        <w:rPr>
          <w:rFonts w:eastAsia="Cambria"/>
          <w:sz w:val="22"/>
          <w:szCs w:val="22"/>
        </w:rPr>
        <w:t xml:space="preserve"> </w:t>
      </w:r>
      <w:r w:rsidRPr="00F404F5">
        <w:rPr>
          <w:rFonts w:eastAsia="Cambria"/>
          <w:sz w:val="22"/>
          <w:szCs w:val="22"/>
        </w:rPr>
        <w:t>any,</w:t>
      </w:r>
      <w:r w:rsidRPr="0002275A">
        <w:rPr>
          <w:rFonts w:eastAsia="Cambria"/>
          <w:sz w:val="22"/>
          <w:szCs w:val="22"/>
        </w:rPr>
        <w:t xml:space="preserve"> </w:t>
      </w:r>
      <w:r w:rsidRPr="00F404F5">
        <w:rPr>
          <w:rFonts w:eastAsia="Cambria"/>
          <w:sz w:val="22"/>
          <w:szCs w:val="22"/>
        </w:rPr>
        <w:t>required</w:t>
      </w:r>
      <w:r w:rsidRPr="0002275A">
        <w:rPr>
          <w:rFonts w:eastAsia="Cambria"/>
          <w:sz w:val="22"/>
          <w:szCs w:val="22"/>
        </w:rPr>
        <w:t xml:space="preserve"> </w:t>
      </w:r>
      <w:r w:rsidRPr="00F404F5">
        <w:rPr>
          <w:rFonts w:eastAsia="Cambria"/>
          <w:sz w:val="22"/>
          <w:szCs w:val="22"/>
        </w:rPr>
        <w:t>to</w:t>
      </w:r>
      <w:r w:rsidRPr="0002275A">
        <w:rPr>
          <w:rFonts w:eastAsia="Cambria"/>
          <w:sz w:val="22"/>
          <w:szCs w:val="22"/>
        </w:rPr>
        <w:t xml:space="preserve"> </w:t>
      </w:r>
      <w:r w:rsidRPr="00F404F5">
        <w:rPr>
          <w:rFonts w:eastAsia="Cambria"/>
          <w:sz w:val="22"/>
          <w:szCs w:val="22"/>
        </w:rPr>
        <w:t>rectify</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situation</w:t>
      </w:r>
      <w:r w:rsidRPr="0002275A">
        <w:rPr>
          <w:rFonts w:eastAsia="Cambria"/>
          <w:sz w:val="22"/>
          <w:szCs w:val="22"/>
        </w:rPr>
        <w:t xml:space="preserve"> </w:t>
      </w:r>
      <w:r w:rsidRPr="00F404F5">
        <w:rPr>
          <w:rFonts w:eastAsia="Cambria"/>
          <w:sz w:val="22"/>
          <w:szCs w:val="22"/>
        </w:rPr>
        <w:t>after</w:t>
      </w:r>
      <w:r w:rsidRPr="0002275A">
        <w:rPr>
          <w:rFonts w:eastAsia="Cambria"/>
          <w:sz w:val="22"/>
          <w:szCs w:val="22"/>
        </w:rPr>
        <w:t xml:space="preserve"> </w:t>
      </w:r>
      <w:r w:rsidRPr="00F404F5">
        <w:rPr>
          <w:rFonts w:eastAsia="Cambria"/>
          <w:sz w:val="22"/>
          <w:szCs w:val="22"/>
        </w:rPr>
        <w:t>inspection</w:t>
      </w:r>
      <w:r w:rsidRPr="0002275A">
        <w:rPr>
          <w:rFonts w:eastAsia="Cambria"/>
          <w:sz w:val="22"/>
          <w:szCs w:val="22"/>
        </w:rPr>
        <w:t xml:space="preserve"> </w:t>
      </w:r>
      <w:r w:rsidRPr="00F404F5">
        <w:rPr>
          <w:rFonts w:eastAsia="Cambria"/>
          <w:sz w:val="22"/>
          <w:szCs w:val="22"/>
        </w:rPr>
        <w:t>of</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Facilities.</w:t>
      </w:r>
      <w:r w:rsidRPr="0002275A">
        <w:rPr>
          <w:rFonts w:eastAsia="Cambria"/>
          <w:sz w:val="22"/>
          <w:szCs w:val="22"/>
        </w:rPr>
        <w:t xml:space="preserve"> </w:t>
      </w:r>
      <w:r w:rsidRPr="00F404F5">
        <w:rPr>
          <w:rFonts w:eastAsia="Cambria"/>
          <w:sz w:val="22"/>
          <w:szCs w:val="22"/>
        </w:rPr>
        <w:t>Decisions</w:t>
      </w:r>
      <w:r w:rsidRPr="0002275A">
        <w:rPr>
          <w:rFonts w:eastAsia="Cambria"/>
          <w:sz w:val="22"/>
          <w:szCs w:val="22"/>
        </w:rPr>
        <w:t xml:space="preserve"> </w:t>
      </w:r>
      <w:r w:rsidRPr="00F404F5">
        <w:rPr>
          <w:rFonts w:eastAsia="Cambria"/>
          <w:sz w:val="22"/>
          <w:szCs w:val="22"/>
        </w:rPr>
        <w:t>made</w:t>
      </w:r>
      <w:r w:rsidRPr="0002275A">
        <w:rPr>
          <w:rFonts w:eastAsia="Cambria"/>
          <w:sz w:val="22"/>
          <w:szCs w:val="22"/>
        </w:rPr>
        <w:t xml:space="preserve"> </w:t>
      </w:r>
      <w:r w:rsidRPr="00F404F5">
        <w:rPr>
          <w:rFonts w:eastAsia="Cambria"/>
          <w:sz w:val="22"/>
          <w:szCs w:val="22"/>
        </w:rPr>
        <w:t>by</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00E63B39" w:rsidRPr="00F404F5">
        <w:rPr>
          <w:rFonts w:eastAsia="Cambria"/>
          <w:sz w:val="22"/>
          <w:szCs w:val="22"/>
        </w:rPr>
        <w:t xml:space="preserve">Project Manager/Engineer </w:t>
      </w:r>
      <w:r w:rsidRPr="00F404F5">
        <w:rPr>
          <w:rFonts w:eastAsia="Cambria"/>
          <w:sz w:val="22"/>
          <w:szCs w:val="22"/>
        </w:rPr>
        <w:t>shall</w:t>
      </w:r>
      <w:r w:rsidRPr="0002275A">
        <w:rPr>
          <w:rFonts w:eastAsia="Cambria"/>
          <w:sz w:val="22"/>
          <w:szCs w:val="22"/>
        </w:rPr>
        <w:t xml:space="preserve"> </w:t>
      </w:r>
      <w:r w:rsidRPr="00F404F5">
        <w:rPr>
          <w:rFonts w:eastAsia="Cambria"/>
          <w:sz w:val="22"/>
          <w:szCs w:val="22"/>
        </w:rPr>
        <w:t>be</w:t>
      </w:r>
      <w:r w:rsidRPr="0002275A">
        <w:rPr>
          <w:rFonts w:eastAsia="Cambria"/>
          <w:sz w:val="22"/>
          <w:szCs w:val="22"/>
        </w:rPr>
        <w:t xml:space="preserve"> </w:t>
      </w:r>
      <w:r w:rsidRPr="00F404F5">
        <w:rPr>
          <w:rFonts w:eastAsia="Cambria"/>
          <w:sz w:val="22"/>
          <w:szCs w:val="22"/>
        </w:rPr>
        <w:t>binding</w:t>
      </w:r>
      <w:r w:rsidRPr="0002275A">
        <w:rPr>
          <w:rFonts w:eastAsia="Cambria"/>
          <w:sz w:val="22"/>
          <w:szCs w:val="22"/>
        </w:rPr>
        <w:t xml:space="preserve"> </w:t>
      </w:r>
      <w:r w:rsidRPr="00F404F5">
        <w:rPr>
          <w:rFonts w:eastAsia="Cambria"/>
          <w:sz w:val="22"/>
          <w:szCs w:val="22"/>
        </w:rPr>
        <w:t>on</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Contractor.</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before="1"/>
        <w:ind w:hanging="1081"/>
        <w:jc w:val="both"/>
        <w:rPr>
          <w:rFonts w:eastAsia="Cambria"/>
          <w:b/>
          <w:bCs/>
          <w:sz w:val="22"/>
          <w:szCs w:val="22"/>
        </w:rPr>
      </w:pPr>
      <w:r w:rsidRPr="00F404F5">
        <w:rPr>
          <w:rFonts w:eastAsia="Cambria"/>
          <w:b/>
          <w:bCs/>
          <w:w w:val="105"/>
          <w:sz w:val="22"/>
          <w:szCs w:val="22"/>
        </w:rPr>
        <w:t>Emergency</w:t>
      </w:r>
      <w:r w:rsidRPr="00F404F5">
        <w:rPr>
          <w:rFonts w:eastAsia="Cambria"/>
          <w:b/>
          <w:bCs/>
          <w:spacing w:val="-4"/>
          <w:w w:val="105"/>
          <w:sz w:val="22"/>
          <w:szCs w:val="22"/>
        </w:rPr>
        <w:t xml:space="preserve"> </w:t>
      </w:r>
      <w:r w:rsidRPr="00F404F5">
        <w:rPr>
          <w:rFonts w:eastAsia="Cambria"/>
          <w:b/>
          <w:bCs/>
          <w:w w:val="105"/>
          <w:sz w:val="22"/>
          <w:szCs w:val="22"/>
        </w:rPr>
        <w:t>Work</w:t>
      </w:r>
    </w:p>
    <w:p w:rsidR="005A48C5" w:rsidRPr="00F404F5" w:rsidRDefault="005A48C5">
      <w:pPr>
        <w:widowControl w:val="0"/>
        <w:autoSpaceDE w:val="0"/>
        <w:autoSpaceDN w:val="0"/>
        <w:spacing w:before="7"/>
        <w:rPr>
          <w:rFonts w:eastAsia="Cambria"/>
          <w:sz w:val="22"/>
          <w:szCs w:val="22"/>
        </w:rPr>
      </w:pPr>
    </w:p>
    <w:p w:rsidR="005A48C5" w:rsidRPr="00F404F5" w:rsidRDefault="00D11752" w:rsidP="0002275A">
      <w:pPr>
        <w:widowControl w:val="0"/>
        <w:numPr>
          <w:ilvl w:val="2"/>
          <w:numId w:val="25"/>
        </w:numPr>
        <w:tabs>
          <w:tab w:val="left" w:pos="1289"/>
        </w:tabs>
        <w:autoSpaceDE w:val="0"/>
        <w:autoSpaceDN w:val="0"/>
        <w:spacing w:line="254" w:lineRule="auto"/>
        <w:ind w:right="1608"/>
        <w:jc w:val="both"/>
        <w:rPr>
          <w:rFonts w:eastAsia="Cambria"/>
          <w:sz w:val="22"/>
          <w:szCs w:val="22"/>
        </w:rPr>
      </w:pPr>
      <w:r w:rsidRPr="0002275A">
        <w:rPr>
          <w:rFonts w:eastAsia="Cambria"/>
          <w:sz w:val="22"/>
          <w:szCs w:val="22"/>
        </w:rPr>
        <w:t>If, by reason of an emergency arising in connection with and during the execution of the Contract, any protective or remedial work is necessary as a matter of urgency to prevent damage to the Facilities, the Contractor shall immediately carry out such work.</w:t>
      </w:r>
    </w:p>
    <w:p w:rsidR="005A48C5" w:rsidRPr="00F404F5" w:rsidRDefault="00D11752" w:rsidP="0002275A">
      <w:pPr>
        <w:widowControl w:val="0"/>
        <w:numPr>
          <w:ilvl w:val="2"/>
          <w:numId w:val="25"/>
        </w:numPr>
        <w:tabs>
          <w:tab w:val="left" w:pos="1289"/>
        </w:tabs>
        <w:autoSpaceDE w:val="0"/>
        <w:autoSpaceDN w:val="0"/>
        <w:spacing w:line="254" w:lineRule="auto"/>
        <w:ind w:right="1608"/>
        <w:jc w:val="both"/>
        <w:rPr>
          <w:rFonts w:eastAsia="Cambria"/>
          <w:sz w:val="22"/>
          <w:szCs w:val="22"/>
        </w:rPr>
      </w:pPr>
      <w:r w:rsidRPr="0002275A">
        <w:rPr>
          <w:rFonts w:eastAsia="Cambria"/>
          <w:sz w:val="22"/>
          <w:szCs w:val="22"/>
        </w:rPr>
        <w:t xml:space="preserve">If the Contractor is unable or unwilling to do </w:t>
      </w:r>
      <w:r w:rsidR="006C059F" w:rsidRPr="0002275A">
        <w:rPr>
          <w:rFonts w:eastAsia="Cambria"/>
          <w:sz w:val="22"/>
          <w:szCs w:val="22"/>
        </w:rPr>
        <w:t xml:space="preserve">such </w:t>
      </w:r>
      <w:r w:rsidRPr="0002275A">
        <w:rPr>
          <w:rFonts w:eastAsia="Cambria"/>
          <w:sz w:val="22"/>
          <w:szCs w:val="22"/>
        </w:rPr>
        <w:t>work immediately, the Employer may do or cause such work to be done as the Employer may determine is necessary in order to prevent damage to the Facilities. In such event the Employer shall, as soon as practicable after the occurrence of any such emergency, notify the Contractor in writing of such emergency, the work done and the reasons therefor. If the work done or caused to be done by the</w:t>
      </w:r>
      <w:r w:rsidR="002D614D" w:rsidRPr="0002275A">
        <w:rPr>
          <w:rFonts w:eastAsia="Cambria"/>
          <w:sz w:val="22"/>
          <w:szCs w:val="22"/>
        </w:rPr>
        <w:t xml:space="preserve"> </w:t>
      </w:r>
      <w:r w:rsidRPr="00F404F5">
        <w:rPr>
          <w:rFonts w:eastAsia="Cambria"/>
          <w:sz w:val="22"/>
          <w:szCs w:val="22"/>
        </w:rPr>
        <w:t>Employer</w:t>
      </w:r>
      <w:r w:rsidRPr="0002275A">
        <w:rPr>
          <w:rFonts w:eastAsia="Cambria"/>
          <w:sz w:val="22"/>
          <w:szCs w:val="22"/>
        </w:rPr>
        <w:t xml:space="preserve"> </w:t>
      </w:r>
      <w:r w:rsidRPr="00F404F5">
        <w:rPr>
          <w:rFonts w:eastAsia="Cambria"/>
          <w:sz w:val="22"/>
          <w:szCs w:val="22"/>
        </w:rPr>
        <w:t>is</w:t>
      </w:r>
      <w:r w:rsidRPr="0002275A">
        <w:rPr>
          <w:rFonts w:eastAsia="Cambria"/>
          <w:sz w:val="22"/>
          <w:szCs w:val="22"/>
        </w:rPr>
        <w:t xml:space="preserve"> </w:t>
      </w:r>
      <w:r w:rsidRPr="00F404F5">
        <w:rPr>
          <w:rFonts w:eastAsia="Cambria"/>
          <w:sz w:val="22"/>
          <w:szCs w:val="22"/>
        </w:rPr>
        <w:t>work</w:t>
      </w:r>
      <w:r w:rsidRPr="0002275A">
        <w:rPr>
          <w:rFonts w:eastAsia="Cambria"/>
          <w:sz w:val="22"/>
          <w:szCs w:val="22"/>
        </w:rPr>
        <w:t xml:space="preserve"> </w:t>
      </w:r>
      <w:r w:rsidRPr="00F404F5">
        <w:rPr>
          <w:rFonts w:eastAsia="Cambria"/>
          <w:sz w:val="22"/>
          <w:szCs w:val="22"/>
        </w:rPr>
        <w:t>that</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Contractor</w:t>
      </w:r>
      <w:r w:rsidRPr="0002275A">
        <w:rPr>
          <w:rFonts w:eastAsia="Cambria"/>
          <w:sz w:val="22"/>
          <w:szCs w:val="22"/>
        </w:rPr>
        <w:t xml:space="preserve"> </w:t>
      </w:r>
      <w:r w:rsidRPr="00F404F5">
        <w:rPr>
          <w:rFonts w:eastAsia="Cambria"/>
          <w:sz w:val="22"/>
          <w:szCs w:val="22"/>
        </w:rPr>
        <w:t>was</w:t>
      </w:r>
      <w:r w:rsidRPr="0002275A">
        <w:rPr>
          <w:rFonts w:eastAsia="Cambria"/>
          <w:sz w:val="22"/>
          <w:szCs w:val="22"/>
        </w:rPr>
        <w:t xml:space="preserve"> </w:t>
      </w:r>
      <w:r w:rsidRPr="00F404F5">
        <w:rPr>
          <w:rFonts w:eastAsia="Cambria"/>
          <w:sz w:val="22"/>
          <w:szCs w:val="22"/>
        </w:rPr>
        <w:t>liable</w:t>
      </w:r>
      <w:r w:rsidRPr="0002275A">
        <w:rPr>
          <w:rFonts w:eastAsia="Cambria"/>
          <w:sz w:val="22"/>
          <w:szCs w:val="22"/>
        </w:rPr>
        <w:t xml:space="preserve"> </w:t>
      </w:r>
      <w:r w:rsidRPr="00F404F5">
        <w:rPr>
          <w:rFonts w:eastAsia="Cambria"/>
          <w:sz w:val="22"/>
          <w:szCs w:val="22"/>
        </w:rPr>
        <w:t>to</w:t>
      </w:r>
      <w:r w:rsidRPr="0002275A">
        <w:rPr>
          <w:rFonts w:eastAsia="Cambria"/>
          <w:sz w:val="22"/>
          <w:szCs w:val="22"/>
        </w:rPr>
        <w:t xml:space="preserve"> </w:t>
      </w:r>
      <w:r w:rsidRPr="00F404F5">
        <w:rPr>
          <w:rFonts w:eastAsia="Cambria"/>
          <w:sz w:val="22"/>
          <w:szCs w:val="22"/>
        </w:rPr>
        <w:t>do</w:t>
      </w:r>
      <w:r w:rsidRPr="0002275A">
        <w:rPr>
          <w:rFonts w:eastAsia="Cambria"/>
          <w:sz w:val="22"/>
          <w:szCs w:val="22"/>
        </w:rPr>
        <w:t xml:space="preserve"> </w:t>
      </w:r>
      <w:r w:rsidRPr="00F404F5">
        <w:rPr>
          <w:rFonts w:eastAsia="Cambria"/>
          <w:sz w:val="22"/>
          <w:szCs w:val="22"/>
        </w:rPr>
        <w:t>at</w:t>
      </w:r>
      <w:r w:rsidRPr="0002275A">
        <w:rPr>
          <w:rFonts w:eastAsia="Cambria"/>
          <w:sz w:val="22"/>
          <w:szCs w:val="22"/>
        </w:rPr>
        <w:t xml:space="preserve"> </w:t>
      </w:r>
      <w:r w:rsidRPr="00F404F5">
        <w:rPr>
          <w:rFonts w:eastAsia="Cambria"/>
          <w:sz w:val="22"/>
          <w:szCs w:val="22"/>
        </w:rPr>
        <w:t>its</w:t>
      </w:r>
      <w:r w:rsidRPr="0002275A">
        <w:rPr>
          <w:rFonts w:eastAsia="Cambria"/>
          <w:sz w:val="22"/>
          <w:szCs w:val="22"/>
        </w:rPr>
        <w:t xml:space="preserve"> </w:t>
      </w:r>
      <w:r w:rsidRPr="00F404F5">
        <w:rPr>
          <w:rFonts w:eastAsia="Cambria"/>
          <w:sz w:val="22"/>
          <w:szCs w:val="22"/>
        </w:rPr>
        <w:t>own</w:t>
      </w:r>
      <w:r w:rsidRPr="0002275A">
        <w:rPr>
          <w:rFonts w:eastAsia="Cambria"/>
          <w:sz w:val="22"/>
          <w:szCs w:val="22"/>
        </w:rPr>
        <w:t xml:space="preserve"> </w:t>
      </w:r>
      <w:r w:rsidRPr="00F404F5">
        <w:rPr>
          <w:rFonts w:eastAsia="Cambria"/>
          <w:sz w:val="22"/>
          <w:szCs w:val="22"/>
        </w:rPr>
        <w:t>expense</w:t>
      </w:r>
      <w:r w:rsidRPr="0002275A">
        <w:rPr>
          <w:rFonts w:eastAsia="Cambria"/>
          <w:sz w:val="22"/>
          <w:szCs w:val="22"/>
        </w:rPr>
        <w:t xml:space="preserve"> </w:t>
      </w:r>
      <w:r w:rsidRPr="00F404F5">
        <w:rPr>
          <w:rFonts w:eastAsia="Cambria"/>
          <w:sz w:val="22"/>
          <w:szCs w:val="22"/>
        </w:rPr>
        <w:t>under</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Contract,</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reasonable</w:t>
      </w:r>
      <w:r w:rsidRPr="0002275A">
        <w:rPr>
          <w:rFonts w:eastAsia="Cambria"/>
          <w:sz w:val="22"/>
          <w:szCs w:val="22"/>
        </w:rPr>
        <w:t xml:space="preserve"> </w:t>
      </w:r>
      <w:r w:rsidRPr="00F404F5">
        <w:rPr>
          <w:rFonts w:eastAsia="Cambria"/>
          <w:sz w:val="22"/>
          <w:szCs w:val="22"/>
        </w:rPr>
        <w:t>costs</w:t>
      </w:r>
      <w:r w:rsidRPr="0002275A">
        <w:rPr>
          <w:rFonts w:eastAsia="Cambria"/>
          <w:sz w:val="22"/>
          <w:szCs w:val="22"/>
        </w:rPr>
        <w:t xml:space="preserve"> </w:t>
      </w:r>
      <w:r w:rsidRPr="00F404F5">
        <w:rPr>
          <w:rFonts w:eastAsia="Cambria"/>
          <w:sz w:val="22"/>
          <w:szCs w:val="22"/>
        </w:rPr>
        <w:t>incurred</w:t>
      </w:r>
      <w:r w:rsidRPr="0002275A">
        <w:rPr>
          <w:rFonts w:eastAsia="Cambria"/>
          <w:sz w:val="22"/>
          <w:szCs w:val="22"/>
        </w:rPr>
        <w:t xml:space="preserve"> </w:t>
      </w:r>
      <w:r w:rsidRPr="00F404F5">
        <w:rPr>
          <w:rFonts w:eastAsia="Cambria"/>
          <w:sz w:val="22"/>
          <w:szCs w:val="22"/>
        </w:rPr>
        <w:t>by</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Employer</w:t>
      </w:r>
      <w:r w:rsidRPr="0002275A">
        <w:rPr>
          <w:rFonts w:eastAsia="Cambria"/>
          <w:sz w:val="22"/>
          <w:szCs w:val="22"/>
        </w:rPr>
        <w:t xml:space="preserve"> </w:t>
      </w:r>
      <w:r w:rsidRPr="00F404F5">
        <w:rPr>
          <w:rFonts w:eastAsia="Cambria"/>
          <w:sz w:val="22"/>
          <w:szCs w:val="22"/>
        </w:rPr>
        <w:t>in connection therewith shall</w:t>
      </w:r>
      <w:r w:rsidRPr="0002275A">
        <w:rPr>
          <w:rFonts w:eastAsia="Cambria"/>
          <w:sz w:val="22"/>
          <w:szCs w:val="22"/>
        </w:rPr>
        <w:t xml:space="preserve"> </w:t>
      </w:r>
      <w:r w:rsidRPr="00F404F5">
        <w:rPr>
          <w:rFonts w:eastAsia="Cambria"/>
          <w:sz w:val="22"/>
          <w:szCs w:val="22"/>
        </w:rPr>
        <w:t>be paid by</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Contractor to</w:t>
      </w:r>
      <w:r w:rsidRPr="0002275A">
        <w:rPr>
          <w:rFonts w:eastAsia="Cambria"/>
          <w:sz w:val="22"/>
          <w:szCs w:val="22"/>
        </w:rPr>
        <w:t xml:space="preserve"> </w:t>
      </w:r>
      <w:r w:rsidRPr="00F404F5">
        <w:rPr>
          <w:rFonts w:eastAsia="Cambria"/>
          <w:sz w:val="22"/>
          <w:szCs w:val="22"/>
        </w:rPr>
        <w:t>the Employer. In case such work is not in the scope of the Contractor,</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cost</w:t>
      </w:r>
      <w:r w:rsidRPr="0002275A">
        <w:rPr>
          <w:rFonts w:eastAsia="Cambria"/>
          <w:sz w:val="22"/>
          <w:szCs w:val="22"/>
        </w:rPr>
        <w:t xml:space="preserve"> </w:t>
      </w:r>
      <w:r w:rsidRPr="00F404F5">
        <w:rPr>
          <w:rFonts w:eastAsia="Cambria"/>
          <w:sz w:val="22"/>
          <w:szCs w:val="22"/>
        </w:rPr>
        <w:t>of</w:t>
      </w:r>
      <w:r w:rsidRPr="0002275A">
        <w:rPr>
          <w:rFonts w:eastAsia="Cambria"/>
          <w:sz w:val="22"/>
          <w:szCs w:val="22"/>
        </w:rPr>
        <w:t xml:space="preserve"> </w:t>
      </w:r>
      <w:r w:rsidRPr="00F404F5">
        <w:rPr>
          <w:rFonts w:eastAsia="Cambria"/>
          <w:sz w:val="22"/>
          <w:szCs w:val="22"/>
        </w:rPr>
        <w:t>such</w:t>
      </w:r>
      <w:r w:rsidRPr="0002275A">
        <w:rPr>
          <w:rFonts w:eastAsia="Cambria"/>
          <w:sz w:val="22"/>
          <w:szCs w:val="22"/>
        </w:rPr>
        <w:t xml:space="preserve"> </w:t>
      </w:r>
      <w:r w:rsidRPr="00F404F5">
        <w:rPr>
          <w:rFonts w:eastAsia="Cambria"/>
          <w:sz w:val="22"/>
          <w:szCs w:val="22"/>
        </w:rPr>
        <w:t>remedial</w:t>
      </w:r>
      <w:r w:rsidRPr="0002275A">
        <w:rPr>
          <w:rFonts w:eastAsia="Cambria"/>
          <w:sz w:val="22"/>
          <w:szCs w:val="22"/>
        </w:rPr>
        <w:t xml:space="preserve"> </w:t>
      </w:r>
      <w:r w:rsidRPr="00F404F5">
        <w:rPr>
          <w:rFonts w:eastAsia="Cambria"/>
          <w:sz w:val="22"/>
          <w:szCs w:val="22"/>
        </w:rPr>
        <w:t>work</w:t>
      </w:r>
      <w:r w:rsidRPr="0002275A">
        <w:rPr>
          <w:rFonts w:eastAsia="Cambria"/>
          <w:sz w:val="22"/>
          <w:szCs w:val="22"/>
        </w:rPr>
        <w:t xml:space="preserve"> </w:t>
      </w:r>
      <w:r w:rsidRPr="00F404F5">
        <w:rPr>
          <w:rFonts w:eastAsia="Cambria"/>
          <w:sz w:val="22"/>
          <w:szCs w:val="22"/>
        </w:rPr>
        <w:t>shall</w:t>
      </w:r>
      <w:r w:rsidRPr="0002275A">
        <w:rPr>
          <w:rFonts w:eastAsia="Cambria"/>
          <w:sz w:val="22"/>
          <w:szCs w:val="22"/>
        </w:rPr>
        <w:t xml:space="preserve"> </w:t>
      </w:r>
      <w:r w:rsidRPr="00F404F5">
        <w:rPr>
          <w:rFonts w:eastAsia="Cambria"/>
          <w:sz w:val="22"/>
          <w:szCs w:val="22"/>
        </w:rPr>
        <w:t>be</w:t>
      </w:r>
      <w:r w:rsidRPr="0002275A">
        <w:rPr>
          <w:rFonts w:eastAsia="Cambria"/>
          <w:sz w:val="22"/>
          <w:szCs w:val="22"/>
        </w:rPr>
        <w:t xml:space="preserve"> </w:t>
      </w:r>
      <w:r w:rsidRPr="00F404F5">
        <w:rPr>
          <w:rFonts w:eastAsia="Cambria"/>
          <w:sz w:val="22"/>
          <w:szCs w:val="22"/>
        </w:rPr>
        <w:t>borne</w:t>
      </w:r>
      <w:r w:rsidRPr="0002275A">
        <w:rPr>
          <w:rFonts w:eastAsia="Cambria"/>
          <w:sz w:val="22"/>
          <w:szCs w:val="22"/>
        </w:rPr>
        <w:t xml:space="preserve"> </w:t>
      </w:r>
      <w:r w:rsidRPr="00F404F5">
        <w:rPr>
          <w:rFonts w:eastAsia="Cambria"/>
          <w:sz w:val="22"/>
          <w:szCs w:val="22"/>
        </w:rPr>
        <w:t>by</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Employer.</w:t>
      </w:r>
    </w:p>
    <w:p w:rsidR="005A48C5" w:rsidRPr="00F404F5" w:rsidRDefault="005A48C5">
      <w:pPr>
        <w:widowControl w:val="0"/>
        <w:autoSpaceDE w:val="0"/>
        <w:autoSpaceDN w:val="0"/>
        <w:spacing w:before="7"/>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F404F5">
        <w:rPr>
          <w:rFonts w:eastAsia="Cambria"/>
          <w:b/>
          <w:bCs/>
          <w:w w:val="105"/>
          <w:sz w:val="22"/>
          <w:szCs w:val="22"/>
        </w:rPr>
        <w:t>Site</w:t>
      </w:r>
      <w:r w:rsidRPr="00F404F5">
        <w:rPr>
          <w:rFonts w:eastAsia="Cambria"/>
          <w:b/>
          <w:bCs/>
          <w:spacing w:val="-7"/>
          <w:w w:val="105"/>
          <w:sz w:val="22"/>
          <w:szCs w:val="22"/>
        </w:rPr>
        <w:t xml:space="preserve"> </w:t>
      </w:r>
      <w:r w:rsidRPr="00F404F5">
        <w:rPr>
          <w:rFonts w:eastAsia="Cambria"/>
          <w:b/>
          <w:bCs/>
          <w:w w:val="105"/>
          <w:sz w:val="22"/>
          <w:szCs w:val="22"/>
        </w:rPr>
        <w:t>Clearance</w:t>
      </w:r>
    </w:p>
    <w:p w:rsidR="005A48C5" w:rsidRPr="00F404F5" w:rsidRDefault="005A48C5">
      <w:pPr>
        <w:widowControl w:val="0"/>
        <w:autoSpaceDE w:val="0"/>
        <w:autoSpaceDN w:val="0"/>
        <w:spacing w:before="9"/>
        <w:rPr>
          <w:rFonts w:eastAsia="Cambria"/>
          <w:sz w:val="22"/>
          <w:szCs w:val="22"/>
        </w:rPr>
      </w:pPr>
    </w:p>
    <w:p w:rsidR="005A48C5" w:rsidRPr="00F404F5" w:rsidRDefault="00D11752">
      <w:pPr>
        <w:widowControl w:val="0"/>
        <w:numPr>
          <w:ilvl w:val="2"/>
          <w:numId w:val="26"/>
        </w:numPr>
        <w:tabs>
          <w:tab w:val="left" w:pos="1289"/>
        </w:tabs>
        <w:autoSpaceDE w:val="0"/>
        <w:autoSpaceDN w:val="0"/>
        <w:spacing w:line="254" w:lineRule="auto"/>
        <w:ind w:right="1607"/>
        <w:jc w:val="both"/>
        <w:rPr>
          <w:rFonts w:eastAsia="Cambria"/>
          <w:sz w:val="22"/>
          <w:szCs w:val="22"/>
        </w:rPr>
      </w:pPr>
      <w:r w:rsidRPr="00F404F5">
        <w:rPr>
          <w:rFonts w:eastAsia="Cambria"/>
          <w:sz w:val="22"/>
          <w:szCs w:val="22"/>
        </w:rPr>
        <w:t>Site</w:t>
      </w:r>
      <w:r w:rsidRPr="0002275A">
        <w:rPr>
          <w:rFonts w:eastAsia="Cambria"/>
          <w:sz w:val="22"/>
          <w:szCs w:val="22"/>
        </w:rPr>
        <w:t xml:space="preserve"> </w:t>
      </w:r>
      <w:r w:rsidRPr="00F404F5">
        <w:rPr>
          <w:rFonts w:eastAsia="Cambria"/>
          <w:sz w:val="22"/>
          <w:szCs w:val="22"/>
        </w:rPr>
        <w:t>Clearance</w:t>
      </w:r>
      <w:r w:rsidRPr="0002275A">
        <w:rPr>
          <w:rFonts w:eastAsia="Cambria"/>
          <w:sz w:val="22"/>
          <w:szCs w:val="22"/>
        </w:rPr>
        <w:t xml:space="preserve"> </w:t>
      </w:r>
      <w:r w:rsidRPr="00F404F5">
        <w:rPr>
          <w:rFonts w:eastAsia="Cambria"/>
          <w:sz w:val="22"/>
          <w:szCs w:val="22"/>
        </w:rPr>
        <w:t>in</w:t>
      </w:r>
      <w:r w:rsidRPr="0002275A">
        <w:rPr>
          <w:rFonts w:eastAsia="Cambria"/>
          <w:sz w:val="22"/>
          <w:szCs w:val="22"/>
        </w:rPr>
        <w:t xml:space="preserve"> </w:t>
      </w:r>
      <w:r w:rsidRPr="00F404F5">
        <w:rPr>
          <w:rFonts w:eastAsia="Cambria"/>
          <w:sz w:val="22"/>
          <w:szCs w:val="22"/>
        </w:rPr>
        <w:t>Course</w:t>
      </w:r>
      <w:r w:rsidRPr="0002275A">
        <w:rPr>
          <w:rFonts w:eastAsia="Cambria"/>
          <w:sz w:val="22"/>
          <w:szCs w:val="22"/>
        </w:rPr>
        <w:t xml:space="preserve"> </w:t>
      </w:r>
      <w:r w:rsidRPr="00F404F5">
        <w:rPr>
          <w:rFonts w:eastAsia="Cambria"/>
          <w:sz w:val="22"/>
          <w:szCs w:val="22"/>
        </w:rPr>
        <w:t>of</w:t>
      </w:r>
      <w:r w:rsidRPr="0002275A">
        <w:rPr>
          <w:rFonts w:eastAsia="Cambria"/>
          <w:sz w:val="22"/>
          <w:szCs w:val="22"/>
        </w:rPr>
        <w:t xml:space="preserve"> </w:t>
      </w:r>
      <w:r w:rsidRPr="00F404F5">
        <w:rPr>
          <w:rFonts w:eastAsia="Cambria"/>
          <w:sz w:val="22"/>
          <w:szCs w:val="22"/>
        </w:rPr>
        <w:t>Performance:</w:t>
      </w:r>
      <w:r w:rsidRPr="0002275A">
        <w:rPr>
          <w:rFonts w:eastAsia="Cambria"/>
          <w:sz w:val="22"/>
          <w:szCs w:val="22"/>
        </w:rPr>
        <w:t xml:space="preserve"> </w:t>
      </w:r>
      <w:r w:rsidRPr="00F404F5">
        <w:rPr>
          <w:rFonts w:eastAsia="Cambria"/>
          <w:sz w:val="22"/>
          <w:szCs w:val="22"/>
        </w:rPr>
        <w:t>In</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course</w:t>
      </w:r>
      <w:r w:rsidRPr="0002275A">
        <w:rPr>
          <w:rFonts w:eastAsia="Cambria"/>
          <w:sz w:val="22"/>
          <w:szCs w:val="22"/>
        </w:rPr>
        <w:t xml:space="preserve"> </w:t>
      </w:r>
      <w:r w:rsidRPr="00F404F5">
        <w:rPr>
          <w:rFonts w:eastAsia="Cambria"/>
          <w:sz w:val="22"/>
          <w:szCs w:val="22"/>
        </w:rPr>
        <w:t>of</w:t>
      </w:r>
      <w:r w:rsidRPr="0002275A">
        <w:rPr>
          <w:rFonts w:eastAsia="Cambria"/>
          <w:sz w:val="22"/>
          <w:szCs w:val="22"/>
        </w:rPr>
        <w:t xml:space="preserve"> </w:t>
      </w:r>
      <w:r w:rsidRPr="00F404F5">
        <w:rPr>
          <w:rFonts w:eastAsia="Cambria"/>
          <w:sz w:val="22"/>
          <w:szCs w:val="22"/>
        </w:rPr>
        <w:t>carrying</w:t>
      </w:r>
      <w:r w:rsidRPr="0002275A">
        <w:rPr>
          <w:rFonts w:eastAsia="Cambria"/>
          <w:sz w:val="22"/>
          <w:szCs w:val="22"/>
        </w:rPr>
        <w:t xml:space="preserve"> </w:t>
      </w:r>
      <w:r w:rsidRPr="00F404F5">
        <w:rPr>
          <w:rFonts w:eastAsia="Cambria"/>
          <w:sz w:val="22"/>
          <w:szCs w:val="22"/>
        </w:rPr>
        <w:t>out</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Contract,</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Contractor</w:t>
      </w:r>
      <w:r w:rsidRPr="0002275A">
        <w:rPr>
          <w:rFonts w:eastAsia="Cambria"/>
          <w:sz w:val="22"/>
          <w:szCs w:val="22"/>
        </w:rPr>
        <w:t xml:space="preserve"> </w:t>
      </w:r>
      <w:r w:rsidRPr="00F404F5">
        <w:rPr>
          <w:rFonts w:eastAsia="Cambria"/>
          <w:sz w:val="22"/>
          <w:szCs w:val="22"/>
        </w:rPr>
        <w:t>shall</w:t>
      </w:r>
      <w:r w:rsidRPr="0002275A">
        <w:rPr>
          <w:rFonts w:eastAsia="Cambria"/>
          <w:sz w:val="22"/>
          <w:szCs w:val="22"/>
        </w:rPr>
        <w:t xml:space="preserve"> </w:t>
      </w:r>
      <w:r w:rsidRPr="00F404F5">
        <w:rPr>
          <w:rFonts w:eastAsia="Cambria"/>
          <w:sz w:val="22"/>
          <w:szCs w:val="22"/>
        </w:rPr>
        <w:t>keep</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Site</w:t>
      </w:r>
      <w:r w:rsidRPr="0002275A">
        <w:rPr>
          <w:rFonts w:eastAsia="Cambria"/>
          <w:sz w:val="22"/>
          <w:szCs w:val="22"/>
        </w:rPr>
        <w:t xml:space="preserve"> </w:t>
      </w:r>
      <w:r w:rsidRPr="00F404F5">
        <w:rPr>
          <w:rFonts w:eastAsia="Cambria"/>
          <w:sz w:val="22"/>
          <w:szCs w:val="22"/>
        </w:rPr>
        <w:t>reasonably</w:t>
      </w:r>
      <w:r w:rsidRPr="0002275A">
        <w:rPr>
          <w:rFonts w:eastAsia="Cambria"/>
          <w:sz w:val="22"/>
          <w:szCs w:val="22"/>
        </w:rPr>
        <w:t xml:space="preserve"> </w:t>
      </w:r>
      <w:r w:rsidRPr="00F404F5">
        <w:rPr>
          <w:rFonts w:eastAsia="Cambria"/>
          <w:sz w:val="22"/>
          <w:szCs w:val="22"/>
        </w:rPr>
        <w:t>free</w:t>
      </w:r>
      <w:r w:rsidRPr="0002275A">
        <w:rPr>
          <w:rFonts w:eastAsia="Cambria"/>
          <w:sz w:val="22"/>
          <w:szCs w:val="22"/>
        </w:rPr>
        <w:t xml:space="preserve"> </w:t>
      </w:r>
      <w:r w:rsidRPr="00F404F5">
        <w:rPr>
          <w:rFonts w:eastAsia="Cambria"/>
          <w:sz w:val="22"/>
          <w:szCs w:val="22"/>
        </w:rPr>
        <w:t>from</w:t>
      </w:r>
      <w:r w:rsidRPr="0002275A">
        <w:rPr>
          <w:rFonts w:eastAsia="Cambria"/>
          <w:sz w:val="22"/>
          <w:szCs w:val="22"/>
        </w:rPr>
        <w:t xml:space="preserve"> </w:t>
      </w:r>
      <w:r w:rsidRPr="00F404F5">
        <w:rPr>
          <w:rFonts w:eastAsia="Cambria"/>
          <w:sz w:val="22"/>
          <w:szCs w:val="22"/>
        </w:rPr>
        <w:t>all</w:t>
      </w:r>
      <w:r w:rsidRPr="0002275A">
        <w:rPr>
          <w:rFonts w:eastAsia="Cambria"/>
          <w:sz w:val="22"/>
          <w:szCs w:val="22"/>
        </w:rPr>
        <w:t xml:space="preserve"> </w:t>
      </w:r>
      <w:r w:rsidRPr="00F404F5">
        <w:rPr>
          <w:rFonts w:eastAsia="Cambria"/>
          <w:sz w:val="22"/>
          <w:szCs w:val="22"/>
        </w:rPr>
        <w:t>unnecessary</w:t>
      </w:r>
      <w:r w:rsidRPr="0002275A">
        <w:rPr>
          <w:rFonts w:eastAsia="Cambria"/>
          <w:sz w:val="22"/>
          <w:szCs w:val="22"/>
        </w:rPr>
        <w:t xml:space="preserve"> </w:t>
      </w:r>
      <w:r w:rsidRPr="00F404F5">
        <w:rPr>
          <w:rFonts w:eastAsia="Cambria"/>
          <w:sz w:val="22"/>
          <w:szCs w:val="22"/>
        </w:rPr>
        <w:t>obstruction,</w:t>
      </w:r>
      <w:r w:rsidRPr="0002275A">
        <w:rPr>
          <w:rFonts w:eastAsia="Cambria"/>
          <w:sz w:val="22"/>
          <w:szCs w:val="22"/>
        </w:rPr>
        <w:t xml:space="preserve"> </w:t>
      </w:r>
      <w:r w:rsidRPr="00F404F5">
        <w:rPr>
          <w:rFonts w:eastAsia="Cambria"/>
          <w:sz w:val="22"/>
          <w:szCs w:val="22"/>
        </w:rPr>
        <w:t>store</w:t>
      </w:r>
      <w:r w:rsidRPr="0002275A">
        <w:rPr>
          <w:rFonts w:eastAsia="Cambria"/>
          <w:sz w:val="22"/>
          <w:szCs w:val="22"/>
        </w:rPr>
        <w:t xml:space="preserve"> </w:t>
      </w:r>
      <w:r w:rsidRPr="00F404F5">
        <w:rPr>
          <w:rFonts w:eastAsia="Cambria"/>
          <w:sz w:val="22"/>
          <w:szCs w:val="22"/>
        </w:rPr>
        <w:t>or</w:t>
      </w:r>
      <w:r w:rsidRPr="0002275A">
        <w:rPr>
          <w:rFonts w:eastAsia="Cambria"/>
          <w:sz w:val="22"/>
          <w:szCs w:val="22"/>
        </w:rPr>
        <w:t xml:space="preserve"> </w:t>
      </w:r>
      <w:r w:rsidRPr="00F404F5">
        <w:rPr>
          <w:rFonts w:eastAsia="Cambria"/>
          <w:sz w:val="22"/>
          <w:szCs w:val="22"/>
        </w:rPr>
        <w:t>remove</w:t>
      </w:r>
      <w:r w:rsidRPr="0002275A">
        <w:rPr>
          <w:rFonts w:eastAsia="Cambria"/>
          <w:sz w:val="22"/>
          <w:szCs w:val="22"/>
        </w:rPr>
        <w:t xml:space="preserve"> </w:t>
      </w:r>
      <w:r w:rsidRPr="00F404F5">
        <w:rPr>
          <w:rFonts w:eastAsia="Cambria"/>
          <w:sz w:val="22"/>
          <w:szCs w:val="22"/>
        </w:rPr>
        <w:t>any</w:t>
      </w:r>
      <w:r w:rsidRPr="0002275A">
        <w:rPr>
          <w:rFonts w:eastAsia="Cambria"/>
          <w:sz w:val="22"/>
          <w:szCs w:val="22"/>
        </w:rPr>
        <w:t xml:space="preserve"> </w:t>
      </w:r>
      <w:r w:rsidRPr="00F404F5">
        <w:rPr>
          <w:rFonts w:eastAsia="Cambria"/>
          <w:sz w:val="22"/>
          <w:szCs w:val="22"/>
        </w:rPr>
        <w:t>surplus</w:t>
      </w:r>
      <w:r w:rsidRPr="0002275A">
        <w:rPr>
          <w:rFonts w:eastAsia="Cambria"/>
          <w:sz w:val="22"/>
          <w:szCs w:val="22"/>
        </w:rPr>
        <w:t xml:space="preserve"> </w:t>
      </w:r>
      <w:r w:rsidRPr="00F404F5">
        <w:rPr>
          <w:rFonts w:eastAsia="Cambria"/>
          <w:sz w:val="22"/>
          <w:szCs w:val="22"/>
        </w:rPr>
        <w:t>materials,</w:t>
      </w:r>
      <w:r w:rsidRPr="0002275A">
        <w:rPr>
          <w:rFonts w:eastAsia="Cambria"/>
          <w:sz w:val="22"/>
          <w:szCs w:val="22"/>
        </w:rPr>
        <w:t xml:space="preserve"> </w:t>
      </w:r>
      <w:r w:rsidRPr="00F404F5">
        <w:rPr>
          <w:rFonts w:eastAsia="Cambria"/>
          <w:sz w:val="22"/>
          <w:szCs w:val="22"/>
        </w:rPr>
        <w:t>clear</w:t>
      </w:r>
      <w:r w:rsidRPr="0002275A">
        <w:rPr>
          <w:rFonts w:eastAsia="Cambria"/>
          <w:sz w:val="22"/>
          <w:szCs w:val="22"/>
        </w:rPr>
        <w:t xml:space="preserve"> </w:t>
      </w:r>
      <w:r w:rsidRPr="00F404F5">
        <w:rPr>
          <w:rFonts w:eastAsia="Cambria"/>
          <w:sz w:val="22"/>
          <w:szCs w:val="22"/>
        </w:rPr>
        <w:t>away</w:t>
      </w:r>
      <w:r w:rsidRPr="0002275A">
        <w:rPr>
          <w:rFonts w:eastAsia="Cambria"/>
          <w:sz w:val="22"/>
          <w:szCs w:val="22"/>
        </w:rPr>
        <w:t xml:space="preserve"> </w:t>
      </w:r>
      <w:r w:rsidRPr="00F404F5">
        <w:rPr>
          <w:rFonts w:eastAsia="Cambria"/>
          <w:sz w:val="22"/>
          <w:szCs w:val="22"/>
        </w:rPr>
        <w:t>any</w:t>
      </w:r>
      <w:r w:rsidRPr="0002275A">
        <w:rPr>
          <w:rFonts w:eastAsia="Cambria"/>
          <w:sz w:val="22"/>
          <w:szCs w:val="22"/>
        </w:rPr>
        <w:t xml:space="preserve"> </w:t>
      </w:r>
      <w:r w:rsidRPr="00F404F5">
        <w:rPr>
          <w:rFonts w:eastAsia="Cambria"/>
          <w:sz w:val="22"/>
          <w:szCs w:val="22"/>
        </w:rPr>
        <w:t>wreckage,</w:t>
      </w:r>
      <w:r w:rsidRPr="0002275A">
        <w:rPr>
          <w:rFonts w:eastAsia="Cambria"/>
          <w:sz w:val="22"/>
          <w:szCs w:val="22"/>
        </w:rPr>
        <w:t xml:space="preserve"> </w:t>
      </w:r>
      <w:r w:rsidRPr="00F404F5">
        <w:rPr>
          <w:rFonts w:eastAsia="Cambria"/>
          <w:sz w:val="22"/>
          <w:szCs w:val="22"/>
        </w:rPr>
        <w:t>rubbish</w:t>
      </w:r>
      <w:r w:rsidRPr="0002275A">
        <w:rPr>
          <w:rFonts w:eastAsia="Cambria"/>
          <w:sz w:val="22"/>
          <w:szCs w:val="22"/>
        </w:rPr>
        <w:t xml:space="preserve"> </w:t>
      </w:r>
      <w:r w:rsidRPr="00F404F5">
        <w:rPr>
          <w:rFonts w:eastAsia="Cambria"/>
          <w:sz w:val="22"/>
          <w:szCs w:val="22"/>
        </w:rPr>
        <w:t>or</w:t>
      </w:r>
      <w:r w:rsidRPr="0002275A">
        <w:rPr>
          <w:rFonts w:eastAsia="Cambria"/>
          <w:sz w:val="22"/>
          <w:szCs w:val="22"/>
        </w:rPr>
        <w:t xml:space="preserve"> </w:t>
      </w:r>
      <w:r w:rsidRPr="00F404F5">
        <w:rPr>
          <w:rFonts w:eastAsia="Cambria"/>
          <w:sz w:val="22"/>
          <w:szCs w:val="22"/>
        </w:rPr>
        <w:t>temporary</w:t>
      </w:r>
      <w:r w:rsidRPr="0002275A">
        <w:rPr>
          <w:rFonts w:eastAsia="Cambria"/>
          <w:sz w:val="22"/>
          <w:szCs w:val="22"/>
        </w:rPr>
        <w:t xml:space="preserve"> </w:t>
      </w:r>
      <w:r w:rsidRPr="00F404F5">
        <w:rPr>
          <w:rFonts w:eastAsia="Cambria"/>
          <w:sz w:val="22"/>
          <w:szCs w:val="22"/>
        </w:rPr>
        <w:t>works</w:t>
      </w:r>
      <w:r w:rsidRPr="0002275A">
        <w:rPr>
          <w:rFonts w:eastAsia="Cambria"/>
          <w:sz w:val="22"/>
          <w:szCs w:val="22"/>
        </w:rPr>
        <w:t xml:space="preserve"> </w:t>
      </w:r>
      <w:r w:rsidRPr="00F404F5">
        <w:rPr>
          <w:rFonts w:eastAsia="Cambria"/>
          <w:sz w:val="22"/>
          <w:szCs w:val="22"/>
        </w:rPr>
        <w:t>from</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Site,</w:t>
      </w:r>
      <w:r w:rsidRPr="0002275A">
        <w:rPr>
          <w:rFonts w:eastAsia="Cambria"/>
          <w:sz w:val="22"/>
          <w:szCs w:val="22"/>
        </w:rPr>
        <w:t xml:space="preserve"> </w:t>
      </w:r>
      <w:r w:rsidRPr="00F404F5">
        <w:rPr>
          <w:rFonts w:eastAsia="Cambria"/>
          <w:sz w:val="22"/>
          <w:szCs w:val="22"/>
        </w:rPr>
        <w:t>and</w:t>
      </w:r>
      <w:r w:rsidRPr="0002275A">
        <w:rPr>
          <w:rFonts w:eastAsia="Cambria"/>
          <w:sz w:val="22"/>
          <w:szCs w:val="22"/>
        </w:rPr>
        <w:t xml:space="preserve"> </w:t>
      </w:r>
      <w:r w:rsidRPr="00F404F5">
        <w:rPr>
          <w:rFonts w:eastAsia="Cambria"/>
          <w:sz w:val="22"/>
          <w:szCs w:val="22"/>
        </w:rPr>
        <w:t>remove</w:t>
      </w:r>
      <w:r w:rsidRPr="0002275A">
        <w:rPr>
          <w:rFonts w:eastAsia="Cambria"/>
          <w:sz w:val="22"/>
          <w:szCs w:val="22"/>
        </w:rPr>
        <w:t xml:space="preserve"> </w:t>
      </w:r>
      <w:r w:rsidRPr="00F404F5">
        <w:rPr>
          <w:rFonts w:eastAsia="Cambria"/>
          <w:sz w:val="22"/>
          <w:szCs w:val="22"/>
        </w:rPr>
        <w:t>any</w:t>
      </w:r>
      <w:r w:rsidRPr="0002275A">
        <w:rPr>
          <w:rFonts w:eastAsia="Cambria"/>
          <w:sz w:val="22"/>
          <w:szCs w:val="22"/>
        </w:rPr>
        <w:t xml:space="preserve"> </w:t>
      </w:r>
      <w:proofErr w:type="spellStart"/>
      <w:r w:rsidRPr="00F404F5">
        <w:rPr>
          <w:rFonts w:eastAsia="Cambria"/>
          <w:sz w:val="22"/>
          <w:szCs w:val="22"/>
        </w:rPr>
        <w:t>Contractor‟s</w:t>
      </w:r>
      <w:proofErr w:type="spellEnd"/>
      <w:r w:rsidRPr="0002275A">
        <w:rPr>
          <w:rFonts w:eastAsia="Cambria"/>
          <w:sz w:val="22"/>
          <w:szCs w:val="22"/>
        </w:rPr>
        <w:t xml:space="preserve"> </w:t>
      </w:r>
      <w:r w:rsidRPr="00F404F5">
        <w:rPr>
          <w:rFonts w:eastAsia="Cambria"/>
          <w:sz w:val="22"/>
          <w:szCs w:val="22"/>
        </w:rPr>
        <w:t>Equipment</w:t>
      </w:r>
      <w:r w:rsidRPr="0002275A">
        <w:rPr>
          <w:rFonts w:eastAsia="Cambria"/>
          <w:sz w:val="22"/>
          <w:szCs w:val="22"/>
        </w:rPr>
        <w:t xml:space="preserve"> </w:t>
      </w:r>
      <w:r w:rsidRPr="00F404F5">
        <w:rPr>
          <w:rFonts w:eastAsia="Cambria"/>
          <w:sz w:val="22"/>
          <w:szCs w:val="22"/>
        </w:rPr>
        <w:t>no</w:t>
      </w:r>
      <w:r w:rsidRPr="0002275A">
        <w:rPr>
          <w:rFonts w:eastAsia="Cambria"/>
          <w:sz w:val="22"/>
          <w:szCs w:val="22"/>
        </w:rPr>
        <w:t xml:space="preserve"> </w:t>
      </w:r>
      <w:r w:rsidRPr="00F404F5">
        <w:rPr>
          <w:rFonts w:eastAsia="Cambria"/>
          <w:sz w:val="22"/>
          <w:szCs w:val="22"/>
        </w:rPr>
        <w:t>longer</w:t>
      </w:r>
      <w:r w:rsidRPr="0002275A">
        <w:rPr>
          <w:rFonts w:eastAsia="Cambria"/>
          <w:sz w:val="22"/>
          <w:szCs w:val="22"/>
        </w:rPr>
        <w:t xml:space="preserve"> </w:t>
      </w:r>
      <w:r w:rsidRPr="00F404F5">
        <w:rPr>
          <w:rFonts w:eastAsia="Cambria"/>
          <w:sz w:val="22"/>
          <w:szCs w:val="22"/>
        </w:rPr>
        <w:t>required</w:t>
      </w:r>
      <w:r w:rsidRPr="0002275A">
        <w:rPr>
          <w:rFonts w:eastAsia="Cambria"/>
          <w:sz w:val="22"/>
          <w:szCs w:val="22"/>
        </w:rPr>
        <w:t xml:space="preserve"> </w:t>
      </w:r>
      <w:r w:rsidRPr="00F404F5">
        <w:rPr>
          <w:rFonts w:eastAsia="Cambria"/>
          <w:sz w:val="22"/>
          <w:szCs w:val="22"/>
        </w:rPr>
        <w:t>for</w:t>
      </w:r>
      <w:r w:rsidRPr="0002275A">
        <w:rPr>
          <w:rFonts w:eastAsia="Cambria"/>
          <w:sz w:val="22"/>
          <w:szCs w:val="22"/>
        </w:rPr>
        <w:t xml:space="preserve"> </w:t>
      </w:r>
      <w:r w:rsidRPr="00F404F5">
        <w:rPr>
          <w:rFonts w:eastAsia="Cambria"/>
          <w:sz w:val="22"/>
          <w:szCs w:val="22"/>
        </w:rPr>
        <w:t>execution</w:t>
      </w:r>
      <w:r w:rsidRPr="0002275A">
        <w:rPr>
          <w:rFonts w:eastAsia="Cambria"/>
          <w:sz w:val="22"/>
          <w:szCs w:val="22"/>
        </w:rPr>
        <w:t xml:space="preserve"> </w:t>
      </w:r>
      <w:r w:rsidRPr="00F404F5">
        <w:rPr>
          <w:rFonts w:eastAsia="Cambria"/>
          <w:sz w:val="22"/>
          <w:szCs w:val="22"/>
        </w:rPr>
        <w:t>of</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Contract.</w:t>
      </w:r>
    </w:p>
    <w:p w:rsidR="005A48C5" w:rsidRPr="00F404F5" w:rsidRDefault="005A48C5">
      <w:pPr>
        <w:widowControl w:val="0"/>
        <w:autoSpaceDE w:val="0"/>
        <w:autoSpaceDN w:val="0"/>
        <w:spacing w:before="6"/>
        <w:rPr>
          <w:rFonts w:eastAsia="Cambria"/>
          <w:sz w:val="22"/>
          <w:szCs w:val="22"/>
        </w:rPr>
      </w:pPr>
    </w:p>
    <w:p w:rsidR="005A48C5" w:rsidRPr="00F404F5" w:rsidRDefault="00D11752" w:rsidP="0002275A">
      <w:pPr>
        <w:widowControl w:val="0"/>
        <w:numPr>
          <w:ilvl w:val="2"/>
          <w:numId w:val="26"/>
        </w:numPr>
        <w:tabs>
          <w:tab w:val="left" w:pos="1289"/>
        </w:tabs>
        <w:autoSpaceDE w:val="0"/>
        <w:autoSpaceDN w:val="0"/>
        <w:spacing w:line="254" w:lineRule="auto"/>
        <w:ind w:right="1607"/>
        <w:jc w:val="both"/>
        <w:rPr>
          <w:rFonts w:eastAsia="Cambria"/>
          <w:sz w:val="22"/>
          <w:szCs w:val="22"/>
        </w:rPr>
      </w:pPr>
      <w:r w:rsidRPr="0002275A">
        <w:rPr>
          <w:rFonts w:eastAsia="Cambria"/>
          <w:sz w:val="22"/>
          <w:szCs w:val="22"/>
        </w:rPr>
        <w:lastRenderedPageBreak/>
        <w:t>Clearance of Site after Completion: After Completion of all parts of the Facilities, the Contractor shall clear away and remove all wreckage, rubbish and debris of any kind from the Site, and shall leave the Site and Facilities clean and safe.</w:t>
      </w:r>
    </w:p>
    <w:p w:rsidR="005A48C5" w:rsidRPr="00F404F5" w:rsidRDefault="005A48C5">
      <w:pPr>
        <w:widowControl w:val="0"/>
        <w:autoSpaceDE w:val="0"/>
        <w:autoSpaceDN w:val="0"/>
        <w:spacing w:before="4"/>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F404F5">
        <w:rPr>
          <w:rFonts w:eastAsia="Cambria"/>
          <w:b/>
          <w:bCs/>
          <w:w w:val="105"/>
          <w:sz w:val="22"/>
          <w:szCs w:val="22"/>
        </w:rPr>
        <w:t>Watching</w:t>
      </w:r>
      <w:r w:rsidRPr="00F404F5">
        <w:rPr>
          <w:rFonts w:eastAsia="Cambria"/>
          <w:b/>
          <w:bCs/>
          <w:spacing w:val="10"/>
          <w:w w:val="105"/>
          <w:sz w:val="22"/>
          <w:szCs w:val="22"/>
        </w:rPr>
        <w:t xml:space="preserve"> </w:t>
      </w:r>
      <w:r w:rsidRPr="00F404F5">
        <w:rPr>
          <w:rFonts w:eastAsia="Cambria"/>
          <w:b/>
          <w:bCs/>
          <w:w w:val="105"/>
          <w:sz w:val="22"/>
          <w:szCs w:val="22"/>
        </w:rPr>
        <w:t>and</w:t>
      </w:r>
      <w:r w:rsidRPr="00F404F5">
        <w:rPr>
          <w:rFonts w:eastAsia="Cambria"/>
          <w:b/>
          <w:bCs/>
          <w:spacing w:val="11"/>
          <w:w w:val="105"/>
          <w:sz w:val="22"/>
          <w:szCs w:val="22"/>
        </w:rPr>
        <w:t xml:space="preserve"> </w:t>
      </w:r>
      <w:r w:rsidRPr="00F404F5">
        <w:rPr>
          <w:rFonts w:eastAsia="Cambria"/>
          <w:b/>
          <w:bCs/>
          <w:w w:val="105"/>
          <w:sz w:val="22"/>
          <w:szCs w:val="22"/>
        </w:rPr>
        <w:t>Lighting</w:t>
      </w:r>
    </w:p>
    <w:p w:rsidR="005A48C5" w:rsidRPr="00F404F5" w:rsidRDefault="005A48C5">
      <w:pPr>
        <w:widowControl w:val="0"/>
        <w:autoSpaceDE w:val="0"/>
        <w:autoSpaceDN w:val="0"/>
        <w:rPr>
          <w:rFonts w:eastAsia="Cambria"/>
          <w:sz w:val="22"/>
          <w:szCs w:val="22"/>
        </w:rPr>
      </w:pPr>
    </w:p>
    <w:p w:rsidR="005A48C5" w:rsidRPr="00F404F5" w:rsidRDefault="00D11752" w:rsidP="0002275A">
      <w:pPr>
        <w:widowControl w:val="0"/>
        <w:tabs>
          <w:tab w:val="left" w:pos="1289"/>
        </w:tabs>
        <w:autoSpaceDE w:val="0"/>
        <w:autoSpaceDN w:val="0"/>
        <w:spacing w:line="254" w:lineRule="auto"/>
        <w:ind w:left="1288" w:right="1607"/>
        <w:jc w:val="both"/>
        <w:rPr>
          <w:rFonts w:eastAsia="Cambria"/>
          <w:sz w:val="22"/>
          <w:szCs w:val="22"/>
        </w:rPr>
      </w:pPr>
      <w:r w:rsidRPr="0002275A">
        <w:rPr>
          <w:rFonts w:eastAsia="Cambria"/>
          <w:sz w:val="22"/>
          <w:szCs w:val="22"/>
        </w:rPr>
        <w:t>The Contractor shall provide and maintain at its own expense all lighting, fencing, and watching when and where necessary for the proper execution and the protection of the Facilities, or for the safety of the owners and occupiers of adjacent property and for the safety of the public.</w:t>
      </w:r>
    </w:p>
    <w:p w:rsidR="005A48C5" w:rsidRPr="00F404F5" w:rsidRDefault="005A48C5">
      <w:pPr>
        <w:widowControl w:val="0"/>
        <w:autoSpaceDE w:val="0"/>
        <w:autoSpaceDN w:val="0"/>
        <w:spacing w:before="4"/>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F404F5">
        <w:rPr>
          <w:rFonts w:eastAsia="Cambria"/>
          <w:b/>
          <w:bCs/>
          <w:w w:val="105"/>
          <w:sz w:val="22"/>
          <w:szCs w:val="22"/>
        </w:rPr>
        <w:t>Work</w:t>
      </w:r>
      <w:r w:rsidRPr="00F404F5">
        <w:rPr>
          <w:rFonts w:eastAsia="Cambria"/>
          <w:b/>
          <w:bCs/>
          <w:spacing w:val="10"/>
          <w:w w:val="105"/>
          <w:sz w:val="22"/>
          <w:szCs w:val="22"/>
        </w:rPr>
        <w:t xml:space="preserve"> </w:t>
      </w:r>
      <w:r w:rsidRPr="00F404F5">
        <w:rPr>
          <w:rFonts w:eastAsia="Cambria"/>
          <w:b/>
          <w:bCs/>
          <w:w w:val="105"/>
          <w:sz w:val="22"/>
          <w:szCs w:val="22"/>
        </w:rPr>
        <w:t>at</w:t>
      </w:r>
      <w:r w:rsidRPr="00F404F5">
        <w:rPr>
          <w:rFonts w:eastAsia="Cambria"/>
          <w:b/>
          <w:bCs/>
          <w:spacing w:val="10"/>
          <w:w w:val="105"/>
          <w:sz w:val="22"/>
          <w:szCs w:val="22"/>
        </w:rPr>
        <w:t xml:space="preserve"> </w:t>
      </w:r>
      <w:r w:rsidRPr="00F404F5">
        <w:rPr>
          <w:rFonts w:eastAsia="Cambria"/>
          <w:b/>
          <w:bCs/>
          <w:w w:val="105"/>
          <w:sz w:val="22"/>
          <w:szCs w:val="22"/>
        </w:rPr>
        <w:t>Night</w:t>
      </w:r>
      <w:r w:rsidRPr="00F404F5">
        <w:rPr>
          <w:rFonts w:eastAsia="Cambria"/>
          <w:b/>
          <w:bCs/>
          <w:spacing w:val="11"/>
          <w:w w:val="105"/>
          <w:sz w:val="22"/>
          <w:szCs w:val="22"/>
        </w:rPr>
        <w:t xml:space="preserve"> </w:t>
      </w:r>
      <w:r w:rsidRPr="00F404F5">
        <w:rPr>
          <w:rFonts w:eastAsia="Cambria"/>
          <w:b/>
          <w:bCs/>
          <w:w w:val="105"/>
          <w:sz w:val="22"/>
          <w:szCs w:val="22"/>
        </w:rPr>
        <w:t>and</w:t>
      </w:r>
      <w:r w:rsidRPr="00F404F5">
        <w:rPr>
          <w:rFonts w:eastAsia="Cambria"/>
          <w:b/>
          <w:bCs/>
          <w:spacing w:val="9"/>
          <w:w w:val="105"/>
          <w:sz w:val="22"/>
          <w:szCs w:val="22"/>
        </w:rPr>
        <w:t xml:space="preserve"> </w:t>
      </w:r>
      <w:r w:rsidRPr="00F404F5">
        <w:rPr>
          <w:rFonts w:eastAsia="Cambria"/>
          <w:b/>
          <w:bCs/>
          <w:w w:val="105"/>
          <w:sz w:val="22"/>
          <w:szCs w:val="22"/>
        </w:rPr>
        <w:t>on</w:t>
      </w:r>
      <w:r w:rsidRPr="00F404F5">
        <w:rPr>
          <w:rFonts w:eastAsia="Cambria"/>
          <w:b/>
          <w:bCs/>
          <w:spacing w:val="7"/>
          <w:w w:val="105"/>
          <w:sz w:val="22"/>
          <w:szCs w:val="22"/>
        </w:rPr>
        <w:t xml:space="preserve"> </w:t>
      </w:r>
      <w:r w:rsidRPr="00F404F5">
        <w:rPr>
          <w:rFonts w:eastAsia="Cambria"/>
          <w:b/>
          <w:bCs/>
          <w:w w:val="105"/>
          <w:sz w:val="22"/>
          <w:szCs w:val="22"/>
        </w:rPr>
        <w:t>Holidays</w:t>
      </w:r>
    </w:p>
    <w:p w:rsidR="005A48C5" w:rsidRPr="00F404F5" w:rsidRDefault="005A48C5">
      <w:pPr>
        <w:widowControl w:val="0"/>
        <w:autoSpaceDE w:val="0"/>
        <w:autoSpaceDN w:val="0"/>
        <w:rPr>
          <w:rFonts w:eastAsia="Cambria"/>
          <w:sz w:val="22"/>
          <w:szCs w:val="22"/>
        </w:rPr>
      </w:pPr>
    </w:p>
    <w:p w:rsidR="005A48C5" w:rsidRPr="00F404F5" w:rsidRDefault="00D11752">
      <w:pPr>
        <w:widowControl w:val="0"/>
        <w:numPr>
          <w:ilvl w:val="2"/>
          <w:numId w:val="27"/>
        </w:numPr>
        <w:tabs>
          <w:tab w:val="left" w:pos="1289"/>
        </w:tabs>
        <w:autoSpaceDE w:val="0"/>
        <w:autoSpaceDN w:val="0"/>
        <w:spacing w:line="254" w:lineRule="auto"/>
        <w:ind w:right="1604"/>
        <w:jc w:val="both"/>
        <w:rPr>
          <w:rFonts w:eastAsia="Cambria"/>
          <w:sz w:val="22"/>
          <w:szCs w:val="22"/>
        </w:rPr>
      </w:pPr>
      <w:r w:rsidRPr="0002275A">
        <w:rPr>
          <w:rFonts w:eastAsia="Cambria"/>
          <w:sz w:val="22"/>
          <w:szCs w:val="22"/>
        </w:rPr>
        <w:t xml:space="preserve">Unless otherwise provided in the Contract, no work shall be carried out during the night and on public holidays of the country where the Site is located without prior written consent of the Employer, except where work is necessary or required to ensure safety of the Facilities or for the protection of life, or to prevent loss or damage to property, when the Contractor shall immediately advise the </w:t>
      </w:r>
      <w:r w:rsidR="00E63B39" w:rsidRPr="0002275A">
        <w:rPr>
          <w:rFonts w:eastAsia="Cambria"/>
          <w:sz w:val="22"/>
          <w:szCs w:val="22"/>
        </w:rPr>
        <w:t xml:space="preserve">Project Manager/Engineer </w:t>
      </w:r>
      <w:r w:rsidRPr="0002275A">
        <w:rPr>
          <w:rFonts w:eastAsia="Cambria"/>
          <w:sz w:val="22"/>
          <w:szCs w:val="22"/>
        </w:rPr>
        <w:t>, provided that provisions of</w:t>
      </w:r>
      <w:r w:rsidRPr="00F404F5">
        <w:rPr>
          <w:rFonts w:eastAsia="Cambria"/>
          <w:spacing w:val="1"/>
          <w:w w:val="105"/>
          <w:sz w:val="22"/>
          <w:szCs w:val="22"/>
        </w:rPr>
        <w:t xml:space="preserve"> </w:t>
      </w:r>
      <w:r w:rsidRPr="00F404F5">
        <w:rPr>
          <w:rFonts w:eastAsia="Cambria"/>
          <w:b/>
          <w:i/>
          <w:w w:val="105"/>
          <w:sz w:val="22"/>
          <w:szCs w:val="22"/>
        </w:rPr>
        <w:t>this</w:t>
      </w:r>
      <w:r w:rsidRPr="00F404F5">
        <w:rPr>
          <w:rFonts w:eastAsia="Cambria"/>
          <w:b/>
          <w:i/>
          <w:spacing w:val="1"/>
          <w:w w:val="105"/>
          <w:sz w:val="22"/>
          <w:szCs w:val="22"/>
        </w:rPr>
        <w:t xml:space="preserve"> </w:t>
      </w:r>
      <w:r w:rsidRPr="00F404F5">
        <w:rPr>
          <w:rFonts w:eastAsia="Cambria"/>
          <w:b/>
          <w:i/>
          <w:w w:val="105"/>
          <w:sz w:val="22"/>
          <w:szCs w:val="22"/>
        </w:rPr>
        <w:t>GCC</w:t>
      </w:r>
      <w:r w:rsidRPr="00F404F5">
        <w:rPr>
          <w:rFonts w:eastAsia="Cambria"/>
          <w:b/>
          <w:i/>
          <w:spacing w:val="1"/>
          <w:w w:val="105"/>
          <w:sz w:val="22"/>
          <w:szCs w:val="22"/>
        </w:rPr>
        <w:t xml:space="preserve"> </w:t>
      </w:r>
      <w:r w:rsidRPr="00F404F5">
        <w:rPr>
          <w:rFonts w:eastAsia="Cambria"/>
          <w:b/>
          <w:i/>
          <w:w w:val="105"/>
          <w:sz w:val="22"/>
          <w:szCs w:val="22"/>
        </w:rPr>
        <w:t>Sub-Clause</w:t>
      </w:r>
      <w:r w:rsidRPr="00F404F5">
        <w:rPr>
          <w:rFonts w:eastAsia="Cambria"/>
          <w:b/>
          <w:i/>
          <w:spacing w:val="1"/>
          <w:w w:val="105"/>
          <w:sz w:val="22"/>
          <w:szCs w:val="22"/>
        </w:rPr>
        <w:t xml:space="preserve"> </w:t>
      </w:r>
      <w:r w:rsidRPr="00F404F5">
        <w:rPr>
          <w:rFonts w:eastAsia="Cambria"/>
          <w:b/>
          <w:i/>
          <w:w w:val="105"/>
          <w:sz w:val="22"/>
          <w:szCs w:val="22"/>
        </w:rPr>
        <w:t>18.8.1</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1"/>
          <w:w w:val="105"/>
          <w:sz w:val="22"/>
          <w:szCs w:val="22"/>
        </w:rPr>
        <w:t xml:space="preserve"> </w:t>
      </w:r>
      <w:r w:rsidRPr="00F404F5">
        <w:rPr>
          <w:rFonts w:eastAsia="Cambria"/>
          <w:w w:val="105"/>
          <w:sz w:val="22"/>
          <w:szCs w:val="22"/>
        </w:rPr>
        <w:t>not</w:t>
      </w:r>
      <w:r w:rsidRPr="00F404F5">
        <w:rPr>
          <w:rFonts w:eastAsia="Cambria"/>
          <w:spacing w:val="1"/>
          <w:w w:val="105"/>
          <w:sz w:val="22"/>
          <w:szCs w:val="22"/>
        </w:rPr>
        <w:t xml:space="preserve"> </w:t>
      </w:r>
      <w:r w:rsidRPr="00F404F5">
        <w:rPr>
          <w:rFonts w:eastAsia="Cambria"/>
          <w:w w:val="105"/>
          <w:sz w:val="22"/>
          <w:szCs w:val="22"/>
        </w:rPr>
        <w:t>apply to any work which is customarily carried out by rotary or</w:t>
      </w:r>
      <w:r w:rsidRPr="00F404F5">
        <w:rPr>
          <w:rFonts w:eastAsia="Cambria"/>
          <w:spacing w:val="1"/>
          <w:w w:val="105"/>
          <w:sz w:val="22"/>
          <w:szCs w:val="22"/>
        </w:rPr>
        <w:t xml:space="preserve"> </w:t>
      </w:r>
      <w:r w:rsidRPr="00F404F5">
        <w:rPr>
          <w:rFonts w:eastAsia="Cambria"/>
          <w:w w:val="105"/>
          <w:sz w:val="22"/>
          <w:szCs w:val="22"/>
        </w:rPr>
        <w:t>double-shifts.</w:t>
      </w:r>
    </w:p>
    <w:p w:rsidR="005A48C5" w:rsidRPr="00F404F5" w:rsidRDefault="005A48C5">
      <w:pPr>
        <w:widowControl w:val="0"/>
        <w:autoSpaceDE w:val="0"/>
        <w:autoSpaceDN w:val="0"/>
        <w:spacing w:before="6"/>
        <w:rPr>
          <w:rFonts w:eastAsia="Cambria"/>
          <w:sz w:val="22"/>
          <w:szCs w:val="22"/>
        </w:rPr>
      </w:pPr>
    </w:p>
    <w:p w:rsidR="00557273" w:rsidRPr="00F404F5" w:rsidRDefault="00D11752" w:rsidP="00557273">
      <w:pPr>
        <w:widowControl w:val="0"/>
        <w:numPr>
          <w:ilvl w:val="2"/>
          <w:numId w:val="27"/>
        </w:numPr>
        <w:tabs>
          <w:tab w:val="left" w:pos="1289"/>
        </w:tabs>
        <w:autoSpaceDE w:val="0"/>
        <w:autoSpaceDN w:val="0"/>
        <w:spacing w:line="254" w:lineRule="auto"/>
        <w:ind w:right="1604"/>
        <w:jc w:val="both"/>
        <w:rPr>
          <w:rFonts w:eastAsia="Cambria"/>
          <w:w w:val="105"/>
          <w:sz w:val="22"/>
          <w:szCs w:val="22"/>
        </w:rPr>
      </w:pPr>
      <w:r w:rsidRPr="00F404F5">
        <w:rPr>
          <w:rFonts w:eastAsia="Cambria"/>
          <w:w w:val="105"/>
          <w:sz w:val="22"/>
          <w:szCs w:val="22"/>
        </w:rPr>
        <w:t xml:space="preserve">Notwithstanding </w:t>
      </w:r>
      <w:r w:rsidRPr="0002275A">
        <w:rPr>
          <w:rFonts w:eastAsia="Cambria"/>
          <w:b/>
          <w:bCs/>
          <w:w w:val="105"/>
          <w:sz w:val="22"/>
          <w:szCs w:val="22"/>
        </w:rPr>
        <w:t>GCC Sub-Clauses 18.8.1 or 18.1.3</w:t>
      </w:r>
      <w:r w:rsidRPr="00F404F5">
        <w:rPr>
          <w:rFonts w:eastAsia="Cambria"/>
          <w:w w:val="105"/>
          <w:sz w:val="22"/>
          <w:szCs w:val="22"/>
        </w:rPr>
        <w:t xml:space="preserve">, if and when the Contractor considers it necessary to carry out work at night or on public holidays so as to meet the Time for Completion and requests the </w:t>
      </w:r>
      <w:proofErr w:type="spellStart"/>
      <w:r w:rsidRPr="00F404F5">
        <w:rPr>
          <w:rFonts w:eastAsia="Cambria"/>
          <w:w w:val="105"/>
          <w:sz w:val="22"/>
          <w:szCs w:val="22"/>
        </w:rPr>
        <w:t>Employer‟s</w:t>
      </w:r>
      <w:proofErr w:type="spellEnd"/>
      <w:r w:rsidRPr="00F404F5">
        <w:rPr>
          <w:rFonts w:eastAsia="Cambria"/>
          <w:w w:val="105"/>
          <w:sz w:val="22"/>
          <w:szCs w:val="22"/>
        </w:rPr>
        <w:t xml:space="preserve"> consent thereto, the Employer shall not unreasonably withhold such consent.</w:t>
      </w:r>
      <w:r w:rsidR="002D614D" w:rsidRPr="00F404F5">
        <w:rPr>
          <w:rFonts w:eastAsia="Cambria"/>
          <w:w w:val="105"/>
          <w:sz w:val="22"/>
          <w:szCs w:val="22"/>
        </w:rPr>
        <w:t xml:space="preserve"> </w:t>
      </w:r>
    </w:p>
    <w:p w:rsidR="00557273" w:rsidRPr="00F404F5" w:rsidRDefault="00557273" w:rsidP="00557273">
      <w:pPr>
        <w:widowControl w:val="0"/>
        <w:autoSpaceDE w:val="0"/>
        <w:autoSpaceDN w:val="0"/>
        <w:ind w:left="1288" w:hanging="1080"/>
        <w:jc w:val="both"/>
        <w:rPr>
          <w:rFonts w:eastAsia="Cambria"/>
          <w:w w:val="105"/>
          <w:sz w:val="22"/>
          <w:szCs w:val="22"/>
        </w:rPr>
      </w:pPr>
    </w:p>
    <w:p w:rsidR="005A48C5" w:rsidRPr="00F404F5" w:rsidRDefault="00D11752" w:rsidP="00557273">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28" w:name="_Toc146280654"/>
      <w:r w:rsidRPr="00F404F5">
        <w:rPr>
          <w:rFonts w:eastAsia="Palatino Linotype"/>
          <w:b/>
          <w:bCs/>
          <w:sz w:val="22"/>
          <w:szCs w:val="22"/>
        </w:rPr>
        <w:t>Test and Inspection</w:t>
      </w:r>
      <w:bookmarkEnd w:id="28"/>
    </w:p>
    <w:p w:rsidR="005A48C5" w:rsidRPr="00F404F5" w:rsidRDefault="005A48C5">
      <w:pPr>
        <w:widowControl w:val="0"/>
        <w:autoSpaceDE w:val="0"/>
        <w:autoSpaceDN w:val="0"/>
        <w:spacing w:before="10"/>
        <w:rPr>
          <w:rFonts w:eastAsia="Cambria"/>
          <w:b/>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4"/>
        <w:jc w:val="both"/>
        <w:rPr>
          <w:rFonts w:eastAsia="Cambria"/>
          <w:sz w:val="22"/>
          <w:szCs w:val="22"/>
        </w:rPr>
      </w:pPr>
      <w:r w:rsidRPr="00F404F5">
        <w:rPr>
          <w:rFonts w:eastAsia="Cambria"/>
          <w:w w:val="105"/>
          <w:sz w:val="22"/>
          <w:szCs w:val="22"/>
        </w:rPr>
        <w:t>The Contractor shall at its own expense carry out at the place of</w:t>
      </w:r>
      <w:r w:rsidRPr="00F404F5">
        <w:rPr>
          <w:rFonts w:eastAsia="Cambria"/>
          <w:spacing w:val="1"/>
          <w:w w:val="105"/>
          <w:sz w:val="22"/>
          <w:szCs w:val="22"/>
        </w:rPr>
        <w:t xml:space="preserve"> </w:t>
      </w:r>
      <w:r w:rsidRPr="00F404F5">
        <w:rPr>
          <w:rFonts w:eastAsia="Cambria"/>
          <w:w w:val="105"/>
          <w:sz w:val="22"/>
          <w:szCs w:val="22"/>
        </w:rPr>
        <w:t>manufacture and/or on the Site all such tests and/or inspections of</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Plant</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Equipment</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any</w:t>
      </w:r>
      <w:r w:rsidRPr="00F404F5">
        <w:rPr>
          <w:rFonts w:eastAsia="Cambria"/>
          <w:spacing w:val="1"/>
          <w:w w:val="105"/>
          <w:sz w:val="22"/>
          <w:szCs w:val="22"/>
        </w:rPr>
        <w:t xml:space="preserve"> </w:t>
      </w:r>
      <w:r w:rsidRPr="00F404F5">
        <w:rPr>
          <w:rFonts w:eastAsia="Cambria"/>
          <w:w w:val="105"/>
          <w:sz w:val="22"/>
          <w:szCs w:val="22"/>
        </w:rPr>
        <w:t>part</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Facilities</w:t>
      </w:r>
      <w:r w:rsidRPr="00F404F5">
        <w:rPr>
          <w:rFonts w:eastAsia="Cambria"/>
          <w:spacing w:val="1"/>
          <w:w w:val="105"/>
          <w:sz w:val="22"/>
          <w:szCs w:val="22"/>
        </w:rPr>
        <w:t xml:space="preserve"> </w:t>
      </w:r>
      <w:r w:rsidRPr="00F404F5">
        <w:rPr>
          <w:rFonts w:eastAsia="Cambria"/>
          <w:w w:val="105"/>
          <w:sz w:val="22"/>
          <w:szCs w:val="22"/>
        </w:rPr>
        <w:t>as</w:t>
      </w:r>
      <w:r w:rsidRPr="00F404F5">
        <w:rPr>
          <w:rFonts w:eastAsia="Cambria"/>
          <w:spacing w:val="1"/>
          <w:w w:val="105"/>
          <w:sz w:val="22"/>
          <w:szCs w:val="22"/>
        </w:rPr>
        <w:t xml:space="preserve"> </w:t>
      </w:r>
      <w:r w:rsidRPr="00F404F5">
        <w:rPr>
          <w:rFonts w:eastAsia="Cambria"/>
          <w:w w:val="105"/>
          <w:sz w:val="22"/>
          <w:szCs w:val="22"/>
        </w:rPr>
        <w:t>are</w:t>
      </w:r>
      <w:r w:rsidRPr="00F404F5">
        <w:rPr>
          <w:rFonts w:eastAsia="Cambria"/>
          <w:spacing w:val="1"/>
          <w:w w:val="105"/>
          <w:sz w:val="22"/>
          <w:szCs w:val="22"/>
        </w:rPr>
        <w:t xml:space="preserve"> </w:t>
      </w:r>
      <w:r w:rsidRPr="00F404F5">
        <w:rPr>
          <w:rFonts w:eastAsia="Cambria"/>
          <w:w w:val="105"/>
          <w:sz w:val="22"/>
          <w:szCs w:val="22"/>
        </w:rPr>
        <w:t>specified</w:t>
      </w:r>
      <w:r w:rsidRPr="00F404F5">
        <w:rPr>
          <w:rFonts w:eastAsia="Cambria"/>
          <w:spacing w:val="3"/>
          <w:w w:val="105"/>
          <w:sz w:val="22"/>
          <w:szCs w:val="22"/>
        </w:rPr>
        <w:t xml:space="preserve"> </w:t>
      </w:r>
      <w:r w:rsidRPr="00F404F5">
        <w:rPr>
          <w:rFonts w:eastAsia="Cambria"/>
          <w:w w:val="105"/>
          <w:sz w:val="22"/>
          <w:szCs w:val="22"/>
        </w:rPr>
        <w:t>in</w:t>
      </w:r>
      <w:r w:rsidRPr="00F404F5">
        <w:rPr>
          <w:rFonts w:eastAsia="Cambria"/>
          <w:spacing w:val="4"/>
          <w:w w:val="105"/>
          <w:sz w:val="22"/>
          <w:szCs w:val="22"/>
        </w:rPr>
        <w:t xml:space="preserve"> </w:t>
      </w:r>
      <w:r w:rsidRPr="00F404F5">
        <w:rPr>
          <w:rFonts w:eastAsia="Cambria"/>
          <w:w w:val="105"/>
          <w:sz w:val="22"/>
          <w:szCs w:val="22"/>
        </w:rPr>
        <w:t>the</w:t>
      </w:r>
      <w:r w:rsidRPr="00F404F5">
        <w:rPr>
          <w:rFonts w:eastAsia="Cambria"/>
          <w:spacing w:val="4"/>
          <w:w w:val="105"/>
          <w:sz w:val="22"/>
          <w:szCs w:val="22"/>
        </w:rPr>
        <w:t xml:space="preserve"> </w:t>
      </w:r>
      <w:r w:rsidRPr="00F404F5">
        <w:rPr>
          <w:rFonts w:eastAsia="Cambria"/>
          <w:w w:val="105"/>
          <w:sz w:val="22"/>
          <w:szCs w:val="22"/>
        </w:rPr>
        <w:t>Contract.</w:t>
      </w:r>
    </w:p>
    <w:p w:rsidR="005A48C5" w:rsidRPr="00F404F5" w:rsidRDefault="005A48C5">
      <w:pPr>
        <w:widowControl w:val="0"/>
        <w:autoSpaceDE w:val="0"/>
        <w:autoSpaceDN w:val="0"/>
        <w:spacing w:before="4"/>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7"/>
        <w:jc w:val="both"/>
        <w:rPr>
          <w:rFonts w:eastAsia="Cambria"/>
          <w:sz w:val="22"/>
          <w:szCs w:val="22"/>
        </w:rPr>
      </w:pP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Employer</w:t>
      </w:r>
      <w:r w:rsidRPr="00F404F5">
        <w:rPr>
          <w:rFonts w:eastAsia="Cambria"/>
          <w:spacing w:val="1"/>
          <w:sz w:val="22"/>
          <w:szCs w:val="22"/>
        </w:rPr>
        <w:t xml:space="preserve"> </w:t>
      </w:r>
      <w:r w:rsidRPr="00F404F5">
        <w:rPr>
          <w:rFonts w:eastAsia="Cambria"/>
          <w:sz w:val="22"/>
          <w:szCs w:val="22"/>
        </w:rPr>
        <w:t>and</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00E63B39" w:rsidRPr="00F404F5">
        <w:rPr>
          <w:rFonts w:eastAsia="Cambria"/>
          <w:sz w:val="22"/>
          <w:szCs w:val="22"/>
        </w:rPr>
        <w:t xml:space="preserve">Project Manager/Engineer </w:t>
      </w:r>
      <w:r w:rsidRPr="00F404F5">
        <w:rPr>
          <w:rFonts w:eastAsia="Cambria"/>
          <w:sz w:val="22"/>
          <w:szCs w:val="22"/>
        </w:rPr>
        <w:t>or</w:t>
      </w:r>
      <w:r w:rsidRPr="00F404F5">
        <w:rPr>
          <w:rFonts w:eastAsia="Cambria"/>
          <w:spacing w:val="1"/>
          <w:sz w:val="22"/>
          <w:szCs w:val="22"/>
        </w:rPr>
        <w:t xml:space="preserve"> </w:t>
      </w:r>
      <w:r w:rsidRPr="00F404F5">
        <w:rPr>
          <w:rFonts w:eastAsia="Cambria"/>
          <w:sz w:val="22"/>
          <w:szCs w:val="22"/>
        </w:rPr>
        <w:t>their</w:t>
      </w:r>
      <w:r w:rsidRPr="00F404F5">
        <w:rPr>
          <w:rFonts w:eastAsia="Cambria"/>
          <w:spacing w:val="1"/>
          <w:sz w:val="22"/>
          <w:szCs w:val="22"/>
        </w:rPr>
        <w:t xml:space="preserve"> </w:t>
      </w:r>
      <w:r w:rsidRPr="00F404F5">
        <w:rPr>
          <w:rFonts w:eastAsia="Cambria"/>
          <w:sz w:val="22"/>
          <w:szCs w:val="22"/>
        </w:rPr>
        <w:t>designated</w:t>
      </w:r>
      <w:r w:rsidRPr="00F404F5">
        <w:rPr>
          <w:rFonts w:eastAsia="Cambria"/>
          <w:spacing w:val="1"/>
          <w:sz w:val="22"/>
          <w:szCs w:val="22"/>
        </w:rPr>
        <w:t xml:space="preserve"> </w:t>
      </w:r>
      <w:r w:rsidRPr="00F404F5">
        <w:rPr>
          <w:rFonts w:eastAsia="Cambria"/>
          <w:sz w:val="22"/>
          <w:szCs w:val="22"/>
        </w:rPr>
        <w:t>representatives</w:t>
      </w:r>
      <w:r w:rsidRPr="00F404F5">
        <w:rPr>
          <w:rFonts w:eastAsia="Cambria"/>
          <w:spacing w:val="1"/>
          <w:sz w:val="22"/>
          <w:szCs w:val="22"/>
        </w:rPr>
        <w:t xml:space="preserve"> </w:t>
      </w:r>
      <w:r w:rsidRPr="00F404F5">
        <w:rPr>
          <w:rFonts w:eastAsia="Cambria"/>
          <w:sz w:val="22"/>
          <w:szCs w:val="22"/>
        </w:rPr>
        <w:t>shall</w:t>
      </w:r>
      <w:r w:rsidRPr="00F404F5">
        <w:rPr>
          <w:rFonts w:eastAsia="Cambria"/>
          <w:spacing w:val="1"/>
          <w:sz w:val="22"/>
          <w:szCs w:val="22"/>
        </w:rPr>
        <w:t xml:space="preserve"> </w:t>
      </w:r>
      <w:r w:rsidRPr="00F404F5">
        <w:rPr>
          <w:rFonts w:eastAsia="Cambria"/>
          <w:sz w:val="22"/>
          <w:szCs w:val="22"/>
        </w:rPr>
        <w:t>be</w:t>
      </w:r>
      <w:r w:rsidRPr="00F404F5">
        <w:rPr>
          <w:rFonts w:eastAsia="Cambria"/>
          <w:spacing w:val="1"/>
          <w:sz w:val="22"/>
          <w:szCs w:val="22"/>
        </w:rPr>
        <w:t xml:space="preserve"> </w:t>
      </w:r>
      <w:r w:rsidRPr="00F404F5">
        <w:rPr>
          <w:rFonts w:eastAsia="Cambria"/>
          <w:sz w:val="22"/>
          <w:szCs w:val="22"/>
        </w:rPr>
        <w:t>entitled</w:t>
      </w:r>
      <w:r w:rsidRPr="00F404F5">
        <w:rPr>
          <w:rFonts w:eastAsia="Cambria"/>
          <w:spacing w:val="1"/>
          <w:sz w:val="22"/>
          <w:szCs w:val="22"/>
        </w:rPr>
        <w:t xml:space="preserve"> </w:t>
      </w:r>
      <w:r w:rsidRPr="00F404F5">
        <w:rPr>
          <w:rFonts w:eastAsia="Cambria"/>
          <w:sz w:val="22"/>
          <w:szCs w:val="22"/>
        </w:rPr>
        <w:t>to</w:t>
      </w:r>
      <w:r w:rsidRPr="00F404F5">
        <w:rPr>
          <w:rFonts w:eastAsia="Cambria"/>
          <w:spacing w:val="1"/>
          <w:sz w:val="22"/>
          <w:szCs w:val="22"/>
        </w:rPr>
        <w:t xml:space="preserve"> </w:t>
      </w:r>
      <w:r w:rsidRPr="00F404F5">
        <w:rPr>
          <w:rFonts w:eastAsia="Cambria"/>
          <w:sz w:val="22"/>
          <w:szCs w:val="22"/>
        </w:rPr>
        <w:t>attend</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aforesaid</w:t>
      </w:r>
      <w:r w:rsidRPr="00F404F5">
        <w:rPr>
          <w:rFonts w:eastAsia="Cambria"/>
          <w:spacing w:val="1"/>
          <w:sz w:val="22"/>
          <w:szCs w:val="22"/>
        </w:rPr>
        <w:t xml:space="preserve"> </w:t>
      </w:r>
      <w:r w:rsidRPr="00F404F5">
        <w:rPr>
          <w:rFonts w:eastAsia="Cambria"/>
          <w:sz w:val="22"/>
          <w:szCs w:val="22"/>
        </w:rPr>
        <w:t>test</w:t>
      </w:r>
      <w:r w:rsidRPr="00F404F5">
        <w:rPr>
          <w:rFonts w:eastAsia="Cambria"/>
          <w:spacing w:val="1"/>
          <w:sz w:val="22"/>
          <w:szCs w:val="22"/>
        </w:rPr>
        <w:t xml:space="preserve"> </w:t>
      </w:r>
      <w:r w:rsidRPr="00F404F5">
        <w:rPr>
          <w:rFonts w:eastAsia="Cambria"/>
          <w:sz w:val="22"/>
          <w:szCs w:val="22"/>
        </w:rPr>
        <w:t>and/or</w:t>
      </w:r>
      <w:r w:rsidRPr="00F404F5">
        <w:rPr>
          <w:rFonts w:eastAsia="Cambria"/>
          <w:spacing w:val="-50"/>
          <w:sz w:val="22"/>
          <w:szCs w:val="22"/>
        </w:rPr>
        <w:t xml:space="preserve"> </w:t>
      </w:r>
      <w:r w:rsidRPr="00F404F5">
        <w:rPr>
          <w:rFonts w:eastAsia="Cambria"/>
          <w:sz w:val="22"/>
          <w:szCs w:val="22"/>
        </w:rPr>
        <w:t>inspection,</w:t>
      </w:r>
      <w:r w:rsidRPr="00F404F5">
        <w:rPr>
          <w:rFonts w:eastAsia="Cambria"/>
          <w:spacing w:val="1"/>
          <w:sz w:val="22"/>
          <w:szCs w:val="22"/>
        </w:rPr>
        <w:t xml:space="preserve"> </w:t>
      </w:r>
      <w:r w:rsidR="000254A7" w:rsidRPr="00F404F5">
        <w:rPr>
          <w:rFonts w:eastAsia="Cambria"/>
          <w:spacing w:val="1"/>
          <w:sz w:val="22"/>
          <w:szCs w:val="22"/>
        </w:rPr>
        <w:t xml:space="preserve">and </w:t>
      </w:r>
      <w:r w:rsidRPr="00F404F5">
        <w:rPr>
          <w:rFonts w:eastAsia="Cambria"/>
          <w:sz w:val="22"/>
          <w:szCs w:val="22"/>
        </w:rPr>
        <w:t>the</w:t>
      </w:r>
      <w:r w:rsidRPr="00F404F5">
        <w:rPr>
          <w:rFonts w:eastAsia="Cambria"/>
          <w:spacing w:val="1"/>
          <w:sz w:val="22"/>
          <w:szCs w:val="22"/>
        </w:rPr>
        <w:t xml:space="preserve"> </w:t>
      </w:r>
      <w:r w:rsidR="000254A7" w:rsidRPr="00F404F5">
        <w:rPr>
          <w:rFonts w:eastAsia="Cambria"/>
          <w:spacing w:val="1"/>
          <w:sz w:val="22"/>
          <w:szCs w:val="22"/>
        </w:rPr>
        <w:t xml:space="preserve">contractor </w:t>
      </w:r>
      <w:r w:rsidRPr="00F404F5">
        <w:rPr>
          <w:rFonts w:eastAsia="Cambria"/>
          <w:sz w:val="22"/>
          <w:szCs w:val="22"/>
        </w:rPr>
        <w:t>shall</w:t>
      </w:r>
      <w:r w:rsidRPr="00F404F5">
        <w:rPr>
          <w:rFonts w:eastAsia="Cambria"/>
          <w:spacing w:val="1"/>
          <w:sz w:val="22"/>
          <w:szCs w:val="22"/>
        </w:rPr>
        <w:t xml:space="preserve"> </w:t>
      </w:r>
      <w:r w:rsidRPr="00F404F5">
        <w:rPr>
          <w:rFonts w:eastAsia="Cambria"/>
          <w:sz w:val="22"/>
          <w:szCs w:val="22"/>
        </w:rPr>
        <w:t>bear</w:t>
      </w:r>
      <w:r w:rsidRPr="00F404F5">
        <w:rPr>
          <w:rFonts w:eastAsia="Cambria"/>
          <w:spacing w:val="1"/>
          <w:sz w:val="22"/>
          <w:szCs w:val="22"/>
        </w:rPr>
        <w:t xml:space="preserve"> </w:t>
      </w:r>
      <w:r w:rsidRPr="00F404F5">
        <w:rPr>
          <w:rFonts w:eastAsia="Cambria"/>
          <w:sz w:val="22"/>
          <w:szCs w:val="22"/>
        </w:rPr>
        <w:t>all</w:t>
      </w:r>
      <w:r w:rsidRPr="00F404F5">
        <w:rPr>
          <w:rFonts w:eastAsia="Cambria"/>
          <w:spacing w:val="53"/>
          <w:sz w:val="22"/>
          <w:szCs w:val="22"/>
        </w:rPr>
        <w:t xml:space="preserve"> </w:t>
      </w:r>
      <w:r w:rsidRPr="00F404F5">
        <w:rPr>
          <w:rFonts w:eastAsia="Cambria"/>
          <w:sz w:val="22"/>
          <w:szCs w:val="22"/>
        </w:rPr>
        <w:t>costs</w:t>
      </w:r>
      <w:r w:rsidRPr="00F404F5">
        <w:rPr>
          <w:rFonts w:eastAsia="Cambria"/>
          <w:spacing w:val="53"/>
          <w:sz w:val="22"/>
          <w:szCs w:val="22"/>
        </w:rPr>
        <w:t xml:space="preserve"> </w:t>
      </w:r>
      <w:r w:rsidRPr="00F404F5">
        <w:rPr>
          <w:rFonts w:eastAsia="Cambria"/>
          <w:sz w:val="22"/>
          <w:szCs w:val="22"/>
        </w:rPr>
        <w:t>and</w:t>
      </w:r>
      <w:r w:rsidRPr="00F404F5">
        <w:rPr>
          <w:rFonts w:eastAsia="Cambria"/>
          <w:spacing w:val="1"/>
          <w:sz w:val="22"/>
          <w:szCs w:val="22"/>
        </w:rPr>
        <w:t xml:space="preserve"> </w:t>
      </w:r>
      <w:r w:rsidRPr="00F404F5">
        <w:rPr>
          <w:rFonts w:eastAsia="Cambria"/>
          <w:sz w:val="22"/>
          <w:szCs w:val="22"/>
        </w:rPr>
        <w:t>expenses</w:t>
      </w:r>
      <w:r w:rsidRPr="00F404F5">
        <w:rPr>
          <w:rFonts w:eastAsia="Cambria"/>
          <w:spacing w:val="40"/>
          <w:sz w:val="22"/>
          <w:szCs w:val="22"/>
        </w:rPr>
        <w:t xml:space="preserve"> </w:t>
      </w:r>
      <w:r w:rsidRPr="00F404F5">
        <w:rPr>
          <w:rFonts w:eastAsia="Cambria"/>
          <w:sz w:val="22"/>
          <w:szCs w:val="22"/>
        </w:rPr>
        <w:t>incurred</w:t>
      </w:r>
      <w:r w:rsidRPr="00F404F5">
        <w:rPr>
          <w:rFonts w:eastAsia="Cambria"/>
          <w:spacing w:val="41"/>
          <w:sz w:val="22"/>
          <w:szCs w:val="22"/>
        </w:rPr>
        <w:t xml:space="preserve"> </w:t>
      </w:r>
      <w:r w:rsidRPr="00F404F5">
        <w:rPr>
          <w:rFonts w:eastAsia="Cambria"/>
          <w:sz w:val="22"/>
          <w:szCs w:val="22"/>
        </w:rPr>
        <w:t>in</w:t>
      </w:r>
      <w:r w:rsidRPr="00F404F5">
        <w:rPr>
          <w:rFonts w:eastAsia="Cambria"/>
          <w:spacing w:val="40"/>
          <w:sz w:val="22"/>
          <w:szCs w:val="22"/>
        </w:rPr>
        <w:t xml:space="preserve"> </w:t>
      </w:r>
      <w:r w:rsidRPr="00F404F5">
        <w:rPr>
          <w:rFonts w:eastAsia="Cambria"/>
          <w:sz w:val="22"/>
          <w:szCs w:val="22"/>
        </w:rPr>
        <w:t>connection</w:t>
      </w:r>
      <w:r w:rsidRPr="00F404F5">
        <w:rPr>
          <w:rFonts w:eastAsia="Cambria"/>
          <w:spacing w:val="41"/>
          <w:sz w:val="22"/>
          <w:szCs w:val="22"/>
        </w:rPr>
        <w:t xml:space="preserve"> </w:t>
      </w:r>
      <w:r w:rsidRPr="00F404F5">
        <w:rPr>
          <w:rFonts w:eastAsia="Cambria"/>
          <w:sz w:val="22"/>
          <w:szCs w:val="22"/>
        </w:rPr>
        <w:t>with</w:t>
      </w:r>
      <w:r w:rsidRPr="00F404F5">
        <w:rPr>
          <w:rFonts w:eastAsia="Cambria"/>
          <w:spacing w:val="42"/>
          <w:sz w:val="22"/>
          <w:szCs w:val="22"/>
        </w:rPr>
        <w:t xml:space="preserve"> </w:t>
      </w:r>
      <w:r w:rsidRPr="00F404F5">
        <w:rPr>
          <w:rFonts w:eastAsia="Cambria"/>
          <w:sz w:val="22"/>
          <w:szCs w:val="22"/>
        </w:rPr>
        <w:t>such</w:t>
      </w:r>
      <w:r w:rsidRPr="00F404F5">
        <w:rPr>
          <w:rFonts w:eastAsia="Cambria"/>
          <w:spacing w:val="41"/>
          <w:sz w:val="22"/>
          <w:szCs w:val="22"/>
        </w:rPr>
        <w:t xml:space="preserve"> </w:t>
      </w:r>
      <w:r w:rsidRPr="00F404F5">
        <w:rPr>
          <w:rFonts w:eastAsia="Cambria"/>
          <w:sz w:val="22"/>
          <w:szCs w:val="22"/>
        </w:rPr>
        <w:t>attendance</w:t>
      </w:r>
      <w:r w:rsidRPr="00F404F5">
        <w:rPr>
          <w:rFonts w:eastAsia="Cambria"/>
          <w:spacing w:val="42"/>
          <w:sz w:val="22"/>
          <w:szCs w:val="22"/>
        </w:rPr>
        <w:t xml:space="preserve"> </w:t>
      </w:r>
      <w:r w:rsidRPr="00F404F5">
        <w:rPr>
          <w:rFonts w:eastAsia="Cambria"/>
          <w:sz w:val="22"/>
          <w:szCs w:val="22"/>
        </w:rPr>
        <w:t>including,</w:t>
      </w:r>
      <w:r w:rsidRPr="00F404F5">
        <w:rPr>
          <w:rFonts w:eastAsia="Cambria"/>
          <w:spacing w:val="41"/>
          <w:sz w:val="22"/>
          <w:szCs w:val="22"/>
        </w:rPr>
        <w:t xml:space="preserve"> </w:t>
      </w:r>
      <w:r w:rsidRPr="00F404F5">
        <w:rPr>
          <w:rFonts w:eastAsia="Cambria"/>
          <w:sz w:val="22"/>
          <w:szCs w:val="22"/>
        </w:rPr>
        <w:t>but</w:t>
      </w:r>
      <w:r w:rsidRPr="00F404F5">
        <w:rPr>
          <w:rFonts w:eastAsia="Cambria"/>
          <w:spacing w:val="-50"/>
          <w:sz w:val="22"/>
          <w:szCs w:val="22"/>
        </w:rPr>
        <w:t xml:space="preserve"> </w:t>
      </w:r>
      <w:r w:rsidRPr="00F404F5">
        <w:rPr>
          <w:rFonts w:eastAsia="Cambria"/>
          <w:sz w:val="22"/>
          <w:szCs w:val="22"/>
        </w:rPr>
        <w:t>not</w:t>
      </w:r>
      <w:r w:rsidRPr="00F404F5">
        <w:rPr>
          <w:rFonts w:eastAsia="Cambria"/>
          <w:spacing w:val="17"/>
          <w:sz w:val="22"/>
          <w:szCs w:val="22"/>
        </w:rPr>
        <w:t xml:space="preserve"> </w:t>
      </w:r>
      <w:r w:rsidRPr="00F404F5">
        <w:rPr>
          <w:rFonts w:eastAsia="Cambria"/>
          <w:sz w:val="22"/>
          <w:szCs w:val="22"/>
        </w:rPr>
        <w:t>limited</w:t>
      </w:r>
      <w:r w:rsidRPr="00F404F5">
        <w:rPr>
          <w:rFonts w:eastAsia="Cambria"/>
          <w:spacing w:val="16"/>
          <w:sz w:val="22"/>
          <w:szCs w:val="22"/>
        </w:rPr>
        <w:t xml:space="preserve"> </w:t>
      </w:r>
      <w:r w:rsidRPr="00F404F5">
        <w:rPr>
          <w:rFonts w:eastAsia="Cambria"/>
          <w:sz w:val="22"/>
          <w:szCs w:val="22"/>
        </w:rPr>
        <w:t>to,</w:t>
      </w:r>
      <w:r w:rsidRPr="00F404F5">
        <w:rPr>
          <w:rFonts w:eastAsia="Cambria"/>
          <w:spacing w:val="16"/>
          <w:sz w:val="22"/>
          <w:szCs w:val="22"/>
        </w:rPr>
        <w:t xml:space="preserve"> </w:t>
      </w:r>
      <w:r w:rsidRPr="00F404F5">
        <w:rPr>
          <w:rFonts w:eastAsia="Cambria"/>
          <w:sz w:val="22"/>
          <w:szCs w:val="22"/>
        </w:rPr>
        <w:t>all</w:t>
      </w:r>
      <w:r w:rsidRPr="00F404F5">
        <w:rPr>
          <w:rFonts w:eastAsia="Cambria"/>
          <w:spacing w:val="16"/>
          <w:sz w:val="22"/>
          <w:szCs w:val="22"/>
        </w:rPr>
        <w:t xml:space="preserve"> </w:t>
      </w:r>
      <w:r w:rsidRPr="00F404F5">
        <w:rPr>
          <w:rFonts w:eastAsia="Cambria"/>
          <w:sz w:val="22"/>
          <w:szCs w:val="22"/>
        </w:rPr>
        <w:t>traveling</w:t>
      </w:r>
      <w:r w:rsidRPr="00F404F5">
        <w:rPr>
          <w:rFonts w:eastAsia="Cambria"/>
          <w:spacing w:val="16"/>
          <w:sz w:val="22"/>
          <w:szCs w:val="22"/>
        </w:rPr>
        <w:t xml:space="preserve"> </w:t>
      </w:r>
      <w:r w:rsidRPr="00F404F5">
        <w:rPr>
          <w:rFonts w:eastAsia="Cambria"/>
          <w:sz w:val="22"/>
          <w:szCs w:val="22"/>
        </w:rPr>
        <w:t>and</w:t>
      </w:r>
      <w:r w:rsidRPr="00F404F5">
        <w:rPr>
          <w:rFonts w:eastAsia="Cambria"/>
          <w:spacing w:val="15"/>
          <w:sz w:val="22"/>
          <w:szCs w:val="22"/>
        </w:rPr>
        <w:t xml:space="preserve"> </w:t>
      </w:r>
      <w:r w:rsidRPr="00F404F5">
        <w:rPr>
          <w:rFonts w:eastAsia="Cambria"/>
          <w:sz w:val="22"/>
          <w:szCs w:val="22"/>
        </w:rPr>
        <w:t>board</w:t>
      </w:r>
      <w:r w:rsidRPr="00F404F5">
        <w:rPr>
          <w:rFonts w:eastAsia="Cambria"/>
          <w:spacing w:val="16"/>
          <w:sz w:val="22"/>
          <w:szCs w:val="22"/>
        </w:rPr>
        <w:t xml:space="preserve"> </w:t>
      </w:r>
      <w:r w:rsidRPr="00F404F5">
        <w:rPr>
          <w:rFonts w:eastAsia="Cambria"/>
          <w:sz w:val="22"/>
          <w:szCs w:val="22"/>
        </w:rPr>
        <w:t>and</w:t>
      </w:r>
      <w:r w:rsidRPr="00F404F5">
        <w:rPr>
          <w:rFonts w:eastAsia="Cambria"/>
          <w:spacing w:val="16"/>
          <w:sz w:val="22"/>
          <w:szCs w:val="22"/>
        </w:rPr>
        <w:t xml:space="preserve"> </w:t>
      </w:r>
      <w:r w:rsidRPr="00F404F5">
        <w:rPr>
          <w:rFonts w:eastAsia="Cambria"/>
          <w:sz w:val="22"/>
          <w:szCs w:val="22"/>
        </w:rPr>
        <w:t>lodging</w:t>
      </w:r>
      <w:r w:rsidRPr="00F404F5">
        <w:rPr>
          <w:rFonts w:eastAsia="Cambria"/>
          <w:spacing w:val="16"/>
          <w:sz w:val="22"/>
          <w:szCs w:val="22"/>
        </w:rPr>
        <w:t xml:space="preserve"> </w:t>
      </w:r>
      <w:r w:rsidRPr="00F404F5">
        <w:rPr>
          <w:rFonts w:eastAsia="Cambria"/>
          <w:sz w:val="22"/>
          <w:szCs w:val="22"/>
        </w:rPr>
        <w:t>expenses.</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7"/>
        <w:jc w:val="both"/>
        <w:rPr>
          <w:rFonts w:eastAsia="Cambria"/>
          <w:sz w:val="22"/>
          <w:szCs w:val="22"/>
        </w:rPr>
      </w:pPr>
      <w:r w:rsidRPr="00F404F5">
        <w:rPr>
          <w:rFonts w:eastAsia="Cambria"/>
          <w:sz w:val="22"/>
          <w:szCs w:val="22"/>
        </w:rPr>
        <w:t>Whenever the Contractor is ready to carry out any such test and/or</w:t>
      </w:r>
      <w:r w:rsidRPr="00F404F5">
        <w:rPr>
          <w:rFonts w:eastAsia="Cambria"/>
          <w:spacing w:val="1"/>
          <w:sz w:val="22"/>
          <w:szCs w:val="22"/>
        </w:rPr>
        <w:t xml:space="preserve"> </w:t>
      </w:r>
      <w:r w:rsidRPr="00F404F5">
        <w:rPr>
          <w:rFonts w:eastAsia="Cambria"/>
          <w:sz w:val="22"/>
          <w:szCs w:val="22"/>
        </w:rPr>
        <w:t>inspection,</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Contractor</w:t>
      </w:r>
      <w:r w:rsidRPr="00F404F5">
        <w:rPr>
          <w:rFonts w:eastAsia="Cambria"/>
          <w:spacing w:val="1"/>
          <w:sz w:val="22"/>
          <w:szCs w:val="22"/>
        </w:rPr>
        <w:t xml:space="preserve"> </w:t>
      </w:r>
      <w:r w:rsidRPr="00F404F5">
        <w:rPr>
          <w:rFonts w:eastAsia="Cambria"/>
          <w:sz w:val="22"/>
          <w:szCs w:val="22"/>
        </w:rPr>
        <w:t>shall</w:t>
      </w:r>
      <w:r w:rsidRPr="00F404F5">
        <w:rPr>
          <w:rFonts w:eastAsia="Cambria"/>
          <w:spacing w:val="1"/>
          <w:sz w:val="22"/>
          <w:szCs w:val="22"/>
        </w:rPr>
        <w:t xml:space="preserve"> </w:t>
      </w:r>
      <w:r w:rsidRPr="00F404F5">
        <w:rPr>
          <w:rFonts w:eastAsia="Cambria"/>
          <w:sz w:val="22"/>
          <w:szCs w:val="22"/>
        </w:rPr>
        <w:t>give</w:t>
      </w:r>
      <w:r w:rsidRPr="00F404F5">
        <w:rPr>
          <w:rFonts w:eastAsia="Cambria"/>
          <w:spacing w:val="1"/>
          <w:sz w:val="22"/>
          <w:szCs w:val="22"/>
        </w:rPr>
        <w:t xml:space="preserve"> </w:t>
      </w:r>
      <w:r w:rsidR="000254A7" w:rsidRPr="00F404F5">
        <w:rPr>
          <w:rFonts w:eastAsia="Cambria"/>
          <w:spacing w:val="1"/>
          <w:sz w:val="22"/>
          <w:szCs w:val="22"/>
        </w:rPr>
        <w:t xml:space="preserve">preferably </w:t>
      </w:r>
      <w:r w:rsidRPr="00F404F5">
        <w:rPr>
          <w:rFonts w:eastAsia="Cambria"/>
          <w:sz w:val="22"/>
          <w:szCs w:val="22"/>
        </w:rPr>
        <w:t>four</w:t>
      </w:r>
      <w:r w:rsidRPr="00F404F5">
        <w:rPr>
          <w:rFonts w:eastAsia="Cambria"/>
          <w:spacing w:val="52"/>
          <w:sz w:val="22"/>
          <w:szCs w:val="22"/>
        </w:rPr>
        <w:t xml:space="preserve"> </w:t>
      </w:r>
      <w:r w:rsidRPr="00F404F5">
        <w:rPr>
          <w:rFonts w:eastAsia="Cambria"/>
          <w:sz w:val="22"/>
          <w:szCs w:val="22"/>
        </w:rPr>
        <w:t>weeks</w:t>
      </w:r>
      <w:r w:rsidRPr="00F404F5">
        <w:rPr>
          <w:rFonts w:eastAsia="Cambria"/>
          <w:spacing w:val="53"/>
          <w:sz w:val="22"/>
          <w:szCs w:val="22"/>
        </w:rPr>
        <w:t xml:space="preserve"> </w:t>
      </w:r>
      <w:r w:rsidRPr="00F404F5">
        <w:rPr>
          <w:rFonts w:eastAsia="Cambria"/>
          <w:sz w:val="22"/>
          <w:szCs w:val="22"/>
        </w:rPr>
        <w:t>advance</w:t>
      </w:r>
      <w:r w:rsidRPr="00F404F5">
        <w:rPr>
          <w:rFonts w:eastAsia="Cambria"/>
          <w:spacing w:val="53"/>
          <w:sz w:val="22"/>
          <w:szCs w:val="22"/>
        </w:rPr>
        <w:t xml:space="preserve"> </w:t>
      </w:r>
      <w:r w:rsidRPr="00F404F5">
        <w:rPr>
          <w:rFonts w:eastAsia="Cambria"/>
          <w:sz w:val="22"/>
          <w:szCs w:val="22"/>
        </w:rPr>
        <w:t>notice</w:t>
      </w:r>
      <w:r w:rsidRPr="00F404F5">
        <w:rPr>
          <w:rFonts w:eastAsia="Cambria"/>
          <w:spacing w:val="53"/>
          <w:sz w:val="22"/>
          <w:szCs w:val="22"/>
        </w:rPr>
        <w:t xml:space="preserve"> </w:t>
      </w:r>
      <w:r w:rsidRPr="00F404F5">
        <w:rPr>
          <w:rFonts w:eastAsia="Cambria"/>
          <w:sz w:val="22"/>
          <w:szCs w:val="22"/>
        </w:rPr>
        <w:t>of</w:t>
      </w:r>
      <w:r w:rsidRPr="00F404F5">
        <w:rPr>
          <w:rFonts w:eastAsia="Cambria"/>
          <w:spacing w:val="1"/>
          <w:sz w:val="22"/>
          <w:szCs w:val="22"/>
        </w:rPr>
        <w:t xml:space="preserve"> </w:t>
      </w:r>
      <w:r w:rsidRPr="00F404F5">
        <w:rPr>
          <w:rFonts w:eastAsia="Cambria"/>
          <w:sz w:val="22"/>
          <w:szCs w:val="22"/>
        </w:rPr>
        <w:t>such test and/or inspection and of the place and time thereof to the</w:t>
      </w:r>
      <w:r w:rsidRPr="00F404F5">
        <w:rPr>
          <w:rFonts w:eastAsia="Cambria"/>
          <w:spacing w:val="1"/>
          <w:sz w:val="22"/>
          <w:szCs w:val="22"/>
        </w:rPr>
        <w:t xml:space="preserve"> </w:t>
      </w:r>
      <w:r w:rsidR="00E63B39" w:rsidRPr="00F404F5">
        <w:rPr>
          <w:rFonts w:eastAsia="Cambria"/>
          <w:sz w:val="22"/>
          <w:szCs w:val="22"/>
        </w:rPr>
        <w:t>Project Manager</w:t>
      </w:r>
      <w:r w:rsidR="006C059F" w:rsidRPr="00F404F5">
        <w:rPr>
          <w:rFonts w:eastAsia="Cambria"/>
          <w:sz w:val="22"/>
          <w:szCs w:val="22"/>
        </w:rPr>
        <w:t>/Engineer</w:t>
      </w:r>
      <w:r w:rsidRPr="00F404F5">
        <w:rPr>
          <w:rFonts w:eastAsia="Cambria"/>
          <w:sz w:val="22"/>
          <w:szCs w:val="22"/>
        </w:rPr>
        <w:t>. The Contractor shall obtain from any relevant third</w:t>
      </w:r>
      <w:r w:rsidRPr="00F404F5">
        <w:rPr>
          <w:rFonts w:eastAsia="Cambria"/>
          <w:spacing w:val="1"/>
          <w:sz w:val="22"/>
          <w:szCs w:val="22"/>
        </w:rPr>
        <w:t xml:space="preserve"> </w:t>
      </w:r>
      <w:r w:rsidRPr="00F404F5">
        <w:rPr>
          <w:rFonts w:eastAsia="Cambria"/>
          <w:sz w:val="22"/>
          <w:szCs w:val="22"/>
        </w:rPr>
        <w:t>party or manufacturer any necessary permission or consent to enable</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Employer</w:t>
      </w:r>
      <w:r w:rsidRPr="00F404F5">
        <w:rPr>
          <w:rFonts w:eastAsia="Cambria"/>
          <w:spacing w:val="1"/>
          <w:sz w:val="22"/>
          <w:szCs w:val="22"/>
        </w:rPr>
        <w:t xml:space="preserve"> </w:t>
      </w:r>
      <w:r w:rsidRPr="00F404F5">
        <w:rPr>
          <w:rFonts w:eastAsia="Cambria"/>
          <w:sz w:val="22"/>
          <w:szCs w:val="22"/>
        </w:rPr>
        <w:t>and</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00E63B39" w:rsidRPr="00F404F5">
        <w:rPr>
          <w:rFonts w:eastAsia="Cambria"/>
          <w:sz w:val="22"/>
          <w:szCs w:val="22"/>
        </w:rPr>
        <w:t xml:space="preserve">Project Manager/Engineer </w:t>
      </w:r>
      <w:r w:rsidRPr="00F404F5">
        <w:rPr>
          <w:rFonts w:eastAsia="Cambria"/>
          <w:sz w:val="22"/>
          <w:szCs w:val="22"/>
        </w:rPr>
        <w:t>(or</w:t>
      </w:r>
      <w:r w:rsidRPr="00F404F5">
        <w:rPr>
          <w:rFonts w:eastAsia="Cambria"/>
          <w:spacing w:val="1"/>
          <w:sz w:val="22"/>
          <w:szCs w:val="22"/>
        </w:rPr>
        <w:t xml:space="preserve"> </w:t>
      </w:r>
      <w:r w:rsidRPr="00F404F5">
        <w:rPr>
          <w:rFonts w:eastAsia="Cambria"/>
          <w:sz w:val="22"/>
          <w:szCs w:val="22"/>
        </w:rPr>
        <w:t>their</w:t>
      </w:r>
      <w:r w:rsidRPr="00F404F5">
        <w:rPr>
          <w:rFonts w:eastAsia="Cambria"/>
          <w:spacing w:val="1"/>
          <w:sz w:val="22"/>
          <w:szCs w:val="22"/>
        </w:rPr>
        <w:t xml:space="preserve"> </w:t>
      </w:r>
      <w:r w:rsidRPr="00F404F5">
        <w:rPr>
          <w:rFonts w:eastAsia="Cambria"/>
          <w:sz w:val="22"/>
          <w:szCs w:val="22"/>
        </w:rPr>
        <w:t>designated</w:t>
      </w:r>
      <w:r w:rsidRPr="00F404F5">
        <w:rPr>
          <w:rFonts w:eastAsia="Cambria"/>
          <w:spacing w:val="1"/>
          <w:sz w:val="22"/>
          <w:szCs w:val="22"/>
        </w:rPr>
        <w:t xml:space="preserve"> </w:t>
      </w:r>
      <w:r w:rsidRPr="00F404F5">
        <w:rPr>
          <w:rFonts w:eastAsia="Cambria"/>
          <w:sz w:val="22"/>
          <w:szCs w:val="22"/>
        </w:rPr>
        <w:t>representatives)</w:t>
      </w:r>
      <w:r w:rsidRPr="00F404F5">
        <w:rPr>
          <w:rFonts w:eastAsia="Cambria"/>
          <w:spacing w:val="7"/>
          <w:sz w:val="22"/>
          <w:szCs w:val="22"/>
        </w:rPr>
        <w:t xml:space="preserve"> </w:t>
      </w:r>
      <w:r w:rsidRPr="00F404F5">
        <w:rPr>
          <w:rFonts w:eastAsia="Cambria"/>
          <w:sz w:val="22"/>
          <w:szCs w:val="22"/>
        </w:rPr>
        <w:t>to</w:t>
      </w:r>
      <w:r w:rsidRPr="00F404F5">
        <w:rPr>
          <w:rFonts w:eastAsia="Cambria"/>
          <w:spacing w:val="9"/>
          <w:sz w:val="22"/>
          <w:szCs w:val="22"/>
        </w:rPr>
        <w:t xml:space="preserve"> </w:t>
      </w:r>
      <w:r w:rsidRPr="00F404F5">
        <w:rPr>
          <w:rFonts w:eastAsia="Cambria"/>
          <w:sz w:val="22"/>
          <w:szCs w:val="22"/>
        </w:rPr>
        <w:t>attend</w:t>
      </w:r>
      <w:r w:rsidRPr="00F404F5">
        <w:rPr>
          <w:rFonts w:eastAsia="Cambria"/>
          <w:spacing w:val="8"/>
          <w:sz w:val="22"/>
          <w:szCs w:val="22"/>
        </w:rPr>
        <w:t xml:space="preserve"> </w:t>
      </w:r>
      <w:r w:rsidRPr="00F404F5">
        <w:rPr>
          <w:rFonts w:eastAsia="Cambria"/>
          <w:sz w:val="22"/>
          <w:szCs w:val="22"/>
        </w:rPr>
        <w:t>the</w:t>
      </w:r>
      <w:r w:rsidRPr="00F404F5">
        <w:rPr>
          <w:rFonts w:eastAsia="Cambria"/>
          <w:spacing w:val="9"/>
          <w:sz w:val="22"/>
          <w:szCs w:val="22"/>
        </w:rPr>
        <w:t xml:space="preserve"> </w:t>
      </w:r>
      <w:r w:rsidRPr="00F404F5">
        <w:rPr>
          <w:rFonts w:eastAsia="Cambria"/>
          <w:sz w:val="22"/>
          <w:szCs w:val="22"/>
        </w:rPr>
        <w:t>test</w:t>
      </w:r>
      <w:r w:rsidRPr="00F404F5">
        <w:rPr>
          <w:rFonts w:eastAsia="Cambria"/>
          <w:spacing w:val="9"/>
          <w:sz w:val="22"/>
          <w:szCs w:val="22"/>
        </w:rPr>
        <w:t xml:space="preserve"> </w:t>
      </w:r>
      <w:r w:rsidRPr="00F404F5">
        <w:rPr>
          <w:rFonts w:eastAsia="Cambria"/>
          <w:sz w:val="22"/>
          <w:szCs w:val="22"/>
        </w:rPr>
        <w:t>and/or</w:t>
      </w:r>
      <w:r w:rsidRPr="00F404F5">
        <w:rPr>
          <w:rFonts w:eastAsia="Cambria"/>
          <w:spacing w:val="10"/>
          <w:sz w:val="22"/>
          <w:szCs w:val="22"/>
        </w:rPr>
        <w:t xml:space="preserve"> </w:t>
      </w:r>
      <w:r w:rsidRPr="00F404F5">
        <w:rPr>
          <w:rFonts w:eastAsia="Cambria"/>
          <w:sz w:val="22"/>
          <w:szCs w:val="22"/>
        </w:rPr>
        <w:t>inspection.</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10"/>
        <w:jc w:val="both"/>
        <w:rPr>
          <w:rFonts w:eastAsia="Cambria"/>
          <w:sz w:val="22"/>
          <w:szCs w:val="22"/>
        </w:rPr>
      </w:pPr>
      <w:r w:rsidRPr="00F404F5">
        <w:rPr>
          <w:rFonts w:eastAsia="Cambria"/>
          <w:w w:val="105"/>
          <w:sz w:val="22"/>
          <w:szCs w:val="22"/>
        </w:rPr>
        <w:t xml:space="preserve">The Contractor shall provide the </w:t>
      </w:r>
      <w:r w:rsidR="00E63B39" w:rsidRPr="00F404F5">
        <w:rPr>
          <w:rFonts w:eastAsia="Cambria"/>
          <w:w w:val="105"/>
          <w:sz w:val="22"/>
          <w:szCs w:val="22"/>
        </w:rPr>
        <w:t xml:space="preserve">Project Manager/Engineer </w:t>
      </w:r>
      <w:r w:rsidRPr="00F404F5">
        <w:rPr>
          <w:rFonts w:eastAsia="Cambria"/>
          <w:w w:val="105"/>
          <w:sz w:val="22"/>
          <w:szCs w:val="22"/>
        </w:rPr>
        <w:t>with a certified</w:t>
      </w:r>
      <w:r w:rsidRPr="00F404F5">
        <w:rPr>
          <w:rFonts w:eastAsia="Cambria"/>
          <w:spacing w:val="1"/>
          <w:w w:val="105"/>
          <w:sz w:val="22"/>
          <w:szCs w:val="22"/>
        </w:rPr>
        <w:t xml:space="preserve"> </w:t>
      </w:r>
      <w:r w:rsidRPr="00F404F5">
        <w:rPr>
          <w:rFonts w:eastAsia="Cambria"/>
          <w:w w:val="105"/>
          <w:sz w:val="22"/>
          <w:szCs w:val="22"/>
        </w:rPr>
        <w:t>report of</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3"/>
          <w:w w:val="105"/>
          <w:sz w:val="22"/>
          <w:szCs w:val="22"/>
        </w:rPr>
        <w:t xml:space="preserve"> </w:t>
      </w:r>
      <w:r w:rsidRPr="00F404F5">
        <w:rPr>
          <w:rFonts w:eastAsia="Cambria"/>
          <w:w w:val="105"/>
          <w:sz w:val="22"/>
          <w:szCs w:val="22"/>
        </w:rPr>
        <w:t>results of</w:t>
      </w:r>
      <w:r w:rsidRPr="00F404F5">
        <w:rPr>
          <w:rFonts w:eastAsia="Cambria"/>
          <w:spacing w:val="1"/>
          <w:w w:val="105"/>
          <w:sz w:val="22"/>
          <w:szCs w:val="22"/>
        </w:rPr>
        <w:t xml:space="preserve"> </w:t>
      </w:r>
      <w:r w:rsidRPr="00F404F5">
        <w:rPr>
          <w:rFonts w:eastAsia="Cambria"/>
          <w:w w:val="105"/>
          <w:sz w:val="22"/>
          <w:szCs w:val="22"/>
        </w:rPr>
        <w:t>any such</w:t>
      </w:r>
      <w:r w:rsidRPr="00F404F5">
        <w:rPr>
          <w:rFonts w:eastAsia="Cambria"/>
          <w:spacing w:val="1"/>
          <w:w w:val="105"/>
          <w:sz w:val="22"/>
          <w:szCs w:val="22"/>
        </w:rPr>
        <w:t xml:space="preserve"> </w:t>
      </w:r>
      <w:r w:rsidRPr="00F404F5">
        <w:rPr>
          <w:rFonts w:eastAsia="Cambria"/>
          <w:w w:val="105"/>
          <w:sz w:val="22"/>
          <w:szCs w:val="22"/>
        </w:rPr>
        <w:t>test and/or</w:t>
      </w:r>
      <w:r w:rsidRPr="00F404F5">
        <w:rPr>
          <w:rFonts w:eastAsia="Cambria"/>
          <w:spacing w:val="2"/>
          <w:w w:val="105"/>
          <w:sz w:val="22"/>
          <w:szCs w:val="22"/>
        </w:rPr>
        <w:t xml:space="preserve"> </w:t>
      </w:r>
      <w:r w:rsidRPr="00F404F5">
        <w:rPr>
          <w:rFonts w:eastAsia="Cambria"/>
          <w:w w:val="105"/>
          <w:sz w:val="22"/>
          <w:szCs w:val="22"/>
        </w:rPr>
        <w:t>inspection.</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autoSpaceDE w:val="0"/>
        <w:autoSpaceDN w:val="0"/>
        <w:spacing w:line="254" w:lineRule="auto"/>
        <w:ind w:left="1288" w:right="1609"/>
        <w:jc w:val="both"/>
        <w:rPr>
          <w:rFonts w:eastAsia="Cambria"/>
          <w:sz w:val="22"/>
          <w:szCs w:val="22"/>
        </w:rPr>
      </w:pPr>
      <w:r w:rsidRPr="00F404F5">
        <w:rPr>
          <w:rFonts w:eastAsia="Cambria"/>
          <w:sz w:val="22"/>
          <w:szCs w:val="22"/>
        </w:rPr>
        <w:t>If</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Employer</w:t>
      </w:r>
      <w:r w:rsidRPr="00F404F5">
        <w:rPr>
          <w:rFonts w:eastAsia="Cambria"/>
          <w:spacing w:val="1"/>
          <w:sz w:val="22"/>
          <w:szCs w:val="22"/>
        </w:rPr>
        <w:t xml:space="preserve"> </w:t>
      </w:r>
      <w:r w:rsidRPr="00F404F5">
        <w:rPr>
          <w:rFonts w:eastAsia="Cambria"/>
          <w:sz w:val="22"/>
          <w:szCs w:val="22"/>
        </w:rPr>
        <w:t>or</w:t>
      </w:r>
      <w:r w:rsidRPr="00F404F5">
        <w:rPr>
          <w:rFonts w:eastAsia="Cambria"/>
          <w:spacing w:val="1"/>
          <w:sz w:val="22"/>
          <w:szCs w:val="22"/>
        </w:rPr>
        <w:t xml:space="preserve"> </w:t>
      </w:r>
      <w:r w:rsidR="00E63B39" w:rsidRPr="00F404F5">
        <w:rPr>
          <w:rFonts w:eastAsia="Cambria"/>
          <w:sz w:val="22"/>
          <w:szCs w:val="22"/>
        </w:rPr>
        <w:t>Project Manager/</w:t>
      </w:r>
      <w:r w:rsidR="00213F05" w:rsidRPr="00F404F5">
        <w:rPr>
          <w:rFonts w:eastAsia="Cambria"/>
          <w:sz w:val="22"/>
          <w:szCs w:val="22"/>
        </w:rPr>
        <w:t xml:space="preserve">Engineer </w:t>
      </w:r>
      <w:r w:rsidR="00213F05" w:rsidRPr="00F404F5">
        <w:rPr>
          <w:rFonts w:eastAsia="Cambria"/>
          <w:spacing w:val="1"/>
          <w:sz w:val="22"/>
          <w:szCs w:val="22"/>
        </w:rPr>
        <w:t>(</w:t>
      </w:r>
      <w:r w:rsidRPr="00F404F5">
        <w:rPr>
          <w:rFonts w:eastAsia="Cambria"/>
          <w:sz w:val="22"/>
          <w:szCs w:val="22"/>
        </w:rPr>
        <w:t>or</w:t>
      </w:r>
      <w:r w:rsidRPr="00F404F5">
        <w:rPr>
          <w:rFonts w:eastAsia="Cambria"/>
          <w:spacing w:val="1"/>
          <w:sz w:val="22"/>
          <w:szCs w:val="22"/>
        </w:rPr>
        <w:t xml:space="preserve"> </w:t>
      </w:r>
      <w:r w:rsidRPr="00F404F5">
        <w:rPr>
          <w:rFonts w:eastAsia="Cambria"/>
          <w:sz w:val="22"/>
          <w:szCs w:val="22"/>
        </w:rPr>
        <w:t>their</w:t>
      </w:r>
      <w:r w:rsidRPr="00F404F5">
        <w:rPr>
          <w:rFonts w:eastAsia="Cambria"/>
          <w:spacing w:val="1"/>
          <w:sz w:val="22"/>
          <w:szCs w:val="22"/>
        </w:rPr>
        <w:t xml:space="preserve"> </w:t>
      </w:r>
      <w:r w:rsidRPr="00F404F5">
        <w:rPr>
          <w:rFonts w:eastAsia="Cambria"/>
          <w:sz w:val="22"/>
          <w:szCs w:val="22"/>
        </w:rPr>
        <w:t>designated</w:t>
      </w:r>
      <w:r w:rsidRPr="00F404F5">
        <w:rPr>
          <w:rFonts w:eastAsia="Cambria"/>
          <w:spacing w:val="1"/>
          <w:sz w:val="22"/>
          <w:szCs w:val="22"/>
        </w:rPr>
        <w:t xml:space="preserve"> </w:t>
      </w:r>
      <w:r w:rsidRPr="00F404F5">
        <w:rPr>
          <w:rFonts w:eastAsia="Cambria"/>
          <w:sz w:val="22"/>
          <w:szCs w:val="22"/>
        </w:rPr>
        <w:t xml:space="preserve">representatives) </w:t>
      </w:r>
      <w:r w:rsidRPr="00F404F5">
        <w:rPr>
          <w:rFonts w:eastAsia="Cambria"/>
          <w:sz w:val="22"/>
          <w:szCs w:val="22"/>
        </w:rPr>
        <w:lastRenderedPageBreak/>
        <w:t>fails to attend the test and/or inspection, or if it is</w:t>
      </w:r>
      <w:r w:rsidRPr="00F404F5">
        <w:rPr>
          <w:rFonts w:eastAsia="Cambria"/>
          <w:spacing w:val="1"/>
          <w:sz w:val="22"/>
          <w:szCs w:val="22"/>
        </w:rPr>
        <w:t xml:space="preserve"> </w:t>
      </w:r>
      <w:r w:rsidRPr="00F404F5">
        <w:rPr>
          <w:rFonts w:eastAsia="Cambria"/>
          <w:sz w:val="22"/>
          <w:szCs w:val="22"/>
        </w:rPr>
        <w:t>agreed between the parties that such persons shall not do so, then the</w:t>
      </w:r>
      <w:r w:rsidRPr="00F404F5">
        <w:rPr>
          <w:rFonts w:eastAsia="Cambria"/>
          <w:spacing w:val="1"/>
          <w:sz w:val="22"/>
          <w:szCs w:val="22"/>
        </w:rPr>
        <w:t xml:space="preserve"> </w:t>
      </w:r>
      <w:r w:rsidRPr="00F404F5">
        <w:rPr>
          <w:rFonts w:eastAsia="Cambria"/>
          <w:sz w:val="22"/>
          <w:szCs w:val="22"/>
        </w:rPr>
        <w:t>Contractor</w:t>
      </w:r>
      <w:r w:rsidRPr="00F404F5">
        <w:rPr>
          <w:rFonts w:eastAsia="Cambria"/>
          <w:spacing w:val="1"/>
          <w:sz w:val="22"/>
          <w:szCs w:val="22"/>
        </w:rPr>
        <w:t xml:space="preserve"> </w:t>
      </w:r>
      <w:r w:rsidRPr="00F404F5">
        <w:rPr>
          <w:rFonts w:eastAsia="Cambria"/>
          <w:sz w:val="22"/>
          <w:szCs w:val="22"/>
        </w:rPr>
        <w:t>may</w:t>
      </w:r>
      <w:r w:rsidRPr="00F404F5">
        <w:rPr>
          <w:rFonts w:eastAsia="Cambria"/>
          <w:spacing w:val="1"/>
          <w:sz w:val="22"/>
          <w:szCs w:val="22"/>
        </w:rPr>
        <w:t xml:space="preserve"> </w:t>
      </w:r>
      <w:r w:rsidRPr="00F404F5">
        <w:rPr>
          <w:rFonts w:eastAsia="Cambria"/>
          <w:sz w:val="22"/>
          <w:szCs w:val="22"/>
        </w:rPr>
        <w:t>proceed</w:t>
      </w:r>
      <w:r w:rsidRPr="00F404F5">
        <w:rPr>
          <w:rFonts w:eastAsia="Cambria"/>
          <w:spacing w:val="1"/>
          <w:sz w:val="22"/>
          <w:szCs w:val="22"/>
        </w:rPr>
        <w:t xml:space="preserve"> </w:t>
      </w:r>
      <w:r w:rsidRPr="00F404F5">
        <w:rPr>
          <w:rFonts w:eastAsia="Cambria"/>
          <w:sz w:val="22"/>
          <w:szCs w:val="22"/>
        </w:rPr>
        <w:t>with</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test</w:t>
      </w:r>
      <w:r w:rsidRPr="00F404F5">
        <w:rPr>
          <w:rFonts w:eastAsia="Cambria"/>
          <w:spacing w:val="53"/>
          <w:sz w:val="22"/>
          <w:szCs w:val="22"/>
        </w:rPr>
        <w:t xml:space="preserve"> </w:t>
      </w:r>
      <w:r w:rsidRPr="00F404F5">
        <w:rPr>
          <w:rFonts w:eastAsia="Cambria"/>
          <w:sz w:val="22"/>
          <w:szCs w:val="22"/>
        </w:rPr>
        <w:t>and/or</w:t>
      </w:r>
      <w:r w:rsidRPr="00F404F5">
        <w:rPr>
          <w:rFonts w:eastAsia="Cambria"/>
          <w:spacing w:val="53"/>
          <w:sz w:val="22"/>
          <w:szCs w:val="22"/>
        </w:rPr>
        <w:t xml:space="preserve"> </w:t>
      </w:r>
      <w:r w:rsidRPr="00F404F5">
        <w:rPr>
          <w:rFonts w:eastAsia="Cambria"/>
          <w:sz w:val="22"/>
          <w:szCs w:val="22"/>
        </w:rPr>
        <w:t>inspection</w:t>
      </w:r>
      <w:r w:rsidRPr="00F404F5">
        <w:rPr>
          <w:rFonts w:eastAsia="Cambria"/>
          <w:spacing w:val="53"/>
          <w:sz w:val="22"/>
          <w:szCs w:val="22"/>
        </w:rPr>
        <w:t xml:space="preserve"> </w:t>
      </w:r>
      <w:r w:rsidRPr="00F404F5">
        <w:rPr>
          <w:rFonts w:eastAsia="Cambria"/>
          <w:sz w:val="22"/>
          <w:szCs w:val="22"/>
        </w:rPr>
        <w:t>in</w:t>
      </w:r>
      <w:r w:rsidRPr="00F404F5">
        <w:rPr>
          <w:rFonts w:eastAsia="Cambria"/>
          <w:spacing w:val="53"/>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absence</w:t>
      </w:r>
      <w:r w:rsidRPr="00F404F5">
        <w:rPr>
          <w:rFonts w:eastAsia="Cambria"/>
          <w:spacing w:val="40"/>
          <w:sz w:val="22"/>
          <w:szCs w:val="22"/>
        </w:rPr>
        <w:t xml:space="preserve"> </w:t>
      </w:r>
      <w:r w:rsidRPr="00F404F5">
        <w:rPr>
          <w:rFonts w:eastAsia="Cambria"/>
          <w:sz w:val="22"/>
          <w:szCs w:val="22"/>
        </w:rPr>
        <w:t>of</w:t>
      </w:r>
      <w:r w:rsidRPr="00F404F5">
        <w:rPr>
          <w:rFonts w:eastAsia="Cambria"/>
          <w:spacing w:val="39"/>
          <w:sz w:val="22"/>
          <w:szCs w:val="22"/>
        </w:rPr>
        <w:t xml:space="preserve"> </w:t>
      </w:r>
      <w:r w:rsidRPr="00F404F5">
        <w:rPr>
          <w:rFonts w:eastAsia="Cambria"/>
          <w:sz w:val="22"/>
          <w:szCs w:val="22"/>
        </w:rPr>
        <w:t>such</w:t>
      </w:r>
      <w:r w:rsidRPr="00F404F5">
        <w:rPr>
          <w:rFonts w:eastAsia="Cambria"/>
          <w:spacing w:val="39"/>
          <w:sz w:val="22"/>
          <w:szCs w:val="22"/>
        </w:rPr>
        <w:t xml:space="preserve"> </w:t>
      </w:r>
      <w:r w:rsidRPr="00F404F5">
        <w:rPr>
          <w:rFonts w:eastAsia="Cambria"/>
          <w:sz w:val="22"/>
          <w:szCs w:val="22"/>
        </w:rPr>
        <w:t>persons,</w:t>
      </w:r>
      <w:r w:rsidRPr="00F404F5">
        <w:rPr>
          <w:rFonts w:eastAsia="Cambria"/>
          <w:spacing w:val="40"/>
          <w:sz w:val="22"/>
          <w:szCs w:val="22"/>
        </w:rPr>
        <w:t xml:space="preserve"> </w:t>
      </w:r>
      <w:r w:rsidRPr="00F404F5">
        <w:rPr>
          <w:rFonts w:eastAsia="Cambria"/>
          <w:sz w:val="22"/>
          <w:szCs w:val="22"/>
        </w:rPr>
        <w:t>and</w:t>
      </w:r>
      <w:r w:rsidRPr="00F404F5">
        <w:rPr>
          <w:rFonts w:eastAsia="Cambria"/>
          <w:spacing w:val="39"/>
          <w:sz w:val="22"/>
          <w:szCs w:val="22"/>
        </w:rPr>
        <w:t xml:space="preserve"> </w:t>
      </w:r>
      <w:r w:rsidRPr="00F404F5">
        <w:rPr>
          <w:rFonts w:eastAsia="Cambria"/>
          <w:sz w:val="22"/>
          <w:szCs w:val="22"/>
        </w:rPr>
        <w:t>may</w:t>
      </w:r>
      <w:r w:rsidRPr="00F404F5">
        <w:rPr>
          <w:rFonts w:eastAsia="Cambria"/>
          <w:spacing w:val="40"/>
          <w:sz w:val="22"/>
          <w:szCs w:val="22"/>
        </w:rPr>
        <w:t xml:space="preserve"> </w:t>
      </w:r>
      <w:r w:rsidRPr="00F404F5">
        <w:rPr>
          <w:rFonts w:eastAsia="Cambria"/>
          <w:sz w:val="22"/>
          <w:szCs w:val="22"/>
        </w:rPr>
        <w:t>provide</w:t>
      </w:r>
      <w:r w:rsidRPr="00F404F5">
        <w:rPr>
          <w:rFonts w:eastAsia="Cambria"/>
          <w:spacing w:val="41"/>
          <w:sz w:val="22"/>
          <w:szCs w:val="22"/>
        </w:rPr>
        <w:t xml:space="preserve"> </w:t>
      </w:r>
      <w:r w:rsidRPr="00F404F5">
        <w:rPr>
          <w:rFonts w:eastAsia="Cambria"/>
          <w:sz w:val="22"/>
          <w:szCs w:val="22"/>
        </w:rPr>
        <w:t>the</w:t>
      </w:r>
      <w:r w:rsidRPr="00F404F5">
        <w:rPr>
          <w:rFonts w:eastAsia="Cambria"/>
          <w:spacing w:val="40"/>
          <w:sz w:val="22"/>
          <w:szCs w:val="22"/>
        </w:rPr>
        <w:t xml:space="preserve"> </w:t>
      </w:r>
      <w:r w:rsidR="00E63B39" w:rsidRPr="00F404F5">
        <w:rPr>
          <w:rFonts w:eastAsia="Cambria"/>
          <w:sz w:val="22"/>
          <w:szCs w:val="22"/>
        </w:rPr>
        <w:t>Project Manager/</w:t>
      </w:r>
      <w:r w:rsidR="00213F05" w:rsidRPr="00F404F5">
        <w:rPr>
          <w:rFonts w:eastAsia="Cambria"/>
          <w:sz w:val="22"/>
          <w:szCs w:val="22"/>
        </w:rPr>
        <w:t>Engineer with</w:t>
      </w:r>
      <w:r w:rsidRPr="00F404F5">
        <w:rPr>
          <w:rFonts w:eastAsia="Cambria"/>
          <w:spacing w:val="-51"/>
          <w:sz w:val="22"/>
          <w:szCs w:val="22"/>
        </w:rPr>
        <w:t xml:space="preserve"> </w:t>
      </w:r>
      <w:r w:rsidR="00213F05" w:rsidRPr="00F404F5">
        <w:rPr>
          <w:rFonts w:eastAsia="Cambria"/>
          <w:spacing w:val="-51"/>
          <w:sz w:val="22"/>
          <w:szCs w:val="22"/>
        </w:rPr>
        <w:t xml:space="preserve">            </w:t>
      </w:r>
      <w:r w:rsidRPr="00F404F5">
        <w:rPr>
          <w:rFonts w:eastAsia="Cambria"/>
          <w:sz w:val="22"/>
          <w:szCs w:val="22"/>
        </w:rPr>
        <w:t>a</w:t>
      </w:r>
      <w:r w:rsidRPr="00F404F5">
        <w:rPr>
          <w:rFonts w:eastAsia="Cambria"/>
          <w:spacing w:val="7"/>
          <w:sz w:val="22"/>
          <w:szCs w:val="22"/>
        </w:rPr>
        <w:t xml:space="preserve"> </w:t>
      </w:r>
      <w:r w:rsidRPr="00F404F5">
        <w:rPr>
          <w:rFonts w:eastAsia="Cambria"/>
          <w:sz w:val="22"/>
          <w:szCs w:val="22"/>
        </w:rPr>
        <w:t>certified</w:t>
      </w:r>
      <w:r w:rsidRPr="00F404F5">
        <w:rPr>
          <w:rFonts w:eastAsia="Cambria"/>
          <w:spacing w:val="8"/>
          <w:sz w:val="22"/>
          <w:szCs w:val="22"/>
        </w:rPr>
        <w:t xml:space="preserve"> </w:t>
      </w:r>
      <w:r w:rsidRPr="00F404F5">
        <w:rPr>
          <w:rFonts w:eastAsia="Cambria"/>
          <w:sz w:val="22"/>
          <w:szCs w:val="22"/>
        </w:rPr>
        <w:t>report</w:t>
      </w:r>
      <w:r w:rsidRPr="00F404F5">
        <w:rPr>
          <w:rFonts w:eastAsia="Cambria"/>
          <w:spacing w:val="8"/>
          <w:sz w:val="22"/>
          <w:szCs w:val="22"/>
        </w:rPr>
        <w:t xml:space="preserve"> </w:t>
      </w:r>
      <w:r w:rsidRPr="00F404F5">
        <w:rPr>
          <w:rFonts w:eastAsia="Cambria"/>
          <w:sz w:val="22"/>
          <w:szCs w:val="22"/>
        </w:rPr>
        <w:t>of</w:t>
      </w:r>
      <w:r w:rsidRPr="00F404F5">
        <w:rPr>
          <w:rFonts w:eastAsia="Cambria"/>
          <w:spacing w:val="8"/>
          <w:sz w:val="22"/>
          <w:szCs w:val="22"/>
        </w:rPr>
        <w:t xml:space="preserve"> </w:t>
      </w:r>
      <w:r w:rsidRPr="00F404F5">
        <w:rPr>
          <w:rFonts w:eastAsia="Cambria"/>
          <w:sz w:val="22"/>
          <w:szCs w:val="22"/>
        </w:rPr>
        <w:t>the</w:t>
      </w:r>
      <w:r w:rsidRPr="00F404F5">
        <w:rPr>
          <w:rFonts w:eastAsia="Cambria"/>
          <w:spacing w:val="4"/>
          <w:sz w:val="22"/>
          <w:szCs w:val="22"/>
        </w:rPr>
        <w:t xml:space="preserve"> </w:t>
      </w:r>
      <w:r w:rsidRPr="00F404F5">
        <w:rPr>
          <w:rFonts w:eastAsia="Cambria"/>
          <w:sz w:val="22"/>
          <w:szCs w:val="22"/>
        </w:rPr>
        <w:t>results</w:t>
      </w:r>
      <w:r w:rsidRPr="00F404F5">
        <w:rPr>
          <w:rFonts w:eastAsia="Cambria"/>
          <w:spacing w:val="7"/>
          <w:sz w:val="22"/>
          <w:szCs w:val="22"/>
        </w:rPr>
        <w:t xml:space="preserve"> </w:t>
      </w:r>
      <w:r w:rsidRPr="00F404F5">
        <w:rPr>
          <w:rFonts w:eastAsia="Cambria"/>
          <w:sz w:val="22"/>
          <w:szCs w:val="22"/>
        </w:rPr>
        <w:t>thereof.</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3"/>
        <w:jc w:val="both"/>
        <w:rPr>
          <w:rFonts w:eastAsia="Cambria"/>
          <w:sz w:val="22"/>
          <w:szCs w:val="22"/>
        </w:rPr>
      </w:pPr>
      <w:r w:rsidRPr="00F404F5">
        <w:rPr>
          <w:rFonts w:eastAsia="Cambria"/>
          <w:w w:val="105"/>
          <w:sz w:val="22"/>
          <w:szCs w:val="22"/>
        </w:rPr>
        <w:t>The</w:t>
      </w:r>
      <w:r w:rsidRPr="00F404F5">
        <w:rPr>
          <w:rFonts w:eastAsia="Cambria"/>
          <w:spacing w:val="-8"/>
          <w:w w:val="105"/>
          <w:sz w:val="22"/>
          <w:szCs w:val="22"/>
        </w:rPr>
        <w:t xml:space="preserve"> </w:t>
      </w:r>
      <w:r w:rsidR="00E63B39" w:rsidRPr="00F404F5">
        <w:rPr>
          <w:rFonts w:eastAsia="Cambria"/>
          <w:w w:val="105"/>
          <w:sz w:val="22"/>
          <w:szCs w:val="22"/>
        </w:rPr>
        <w:t xml:space="preserve">Project Manager/Engineer </w:t>
      </w:r>
      <w:r w:rsidRPr="00F404F5">
        <w:rPr>
          <w:rFonts w:eastAsia="Cambria"/>
          <w:w w:val="105"/>
          <w:sz w:val="22"/>
          <w:szCs w:val="22"/>
        </w:rPr>
        <w:t>may</w:t>
      </w:r>
      <w:r w:rsidRPr="00F404F5">
        <w:rPr>
          <w:rFonts w:eastAsia="Cambria"/>
          <w:spacing w:val="-7"/>
          <w:w w:val="105"/>
          <w:sz w:val="22"/>
          <w:szCs w:val="22"/>
        </w:rPr>
        <w:t xml:space="preserve"> </w:t>
      </w:r>
      <w:r w:rsidRPr="00F404F5">
        <w:rPr>
          <w:rFonts w:eastAsia="Cambria"/>
          <w:w w:val="105"/>
          <w:sz w:val="22"/>
          <w:szCs w:val="22"/>
        </w:rPr>
        <w:t>require</w:t>
      </w:r>
      <w:r w:rsidRPr="00F404F5">
        <w:rPr>
          <w:rFonts w:eastAsia="Cambria"/>
          <w:spacing w:val="-9"/>
          <w:w w:val="105"/>
          <w:sz w:val="22"/>
          <w:szCs w:val="22"/>
        </w:rPr>
        <w:t xml:space="preserve"> </w:t>
      </w:r>
      <w:r w:rsidRPr="00F404F5">
        <w:rPr>
          <w:rFonts w:eastAsia="Cambria"/>
          <w:w w:val="105"/>
          <w:sz w:val="22"/>
          <w:szCs w:val="22"/>
        </w:rPr>
        <w:t>the</w:t>
      </w:r>
      <w:r w:rsidRPr="00F404F5">
        <w:rPr>
          <w:rFonts w:eastAsia="Cambria"/>
          <w:spacing w:val="-8"/>
          <w:w w:val="105"/>
          <w:sz w:val="22"/>
          <w:szCs w:val="22"/>
        </w:rPr>
        <w:t xml:space="preserve"> </w:t>
      </w:r>
      <w:r w:rsidRPr="00F404F5">
        <w:rPr>
          <w:rFonts w:eastAsia="Cambria"/>
          <w:w w:val="105"/>
          <w:sz w:val="22"/>
          <w:szCs w:val="22"/>
        </w:rPr>
        <w:t>Contractor</w:t>
      </w:r>
      <w:r w:rsidRPr="00F404F5">
        <w:rPr>
          <w:rFonts w:eastAsia="Cambria"/>
          <w:spacing w:val="-9"/>
          <w:w w:val="105"/>
          <w:sz w:val="22"/>
          <w:szCs w:val="22"/>
        </w:rPr>
        <w:t xml:space="preserve"> </w:t>
      </w:r>
      <w:r w:rsidRPr="00F404F5">
        <w:rPr>
          <w:rFonts w:eastAsia="Cambria"/>
          <w:w w:val="105"/>
          <w:sz w:val="22"/>
          <w:szCs w:val="22"/>
        </w:rPr>
        <w:t>to</w:t>
      </w:r>
      <w:r w:rsidRPr="00F404F5">
        <w:rPr>
          <w:rFonts w:eastAsia="Cambria"/>
          <w:spacing w:val="-7"/>
          <w:w w:val="105"/>
          <w:sz w:val="22"/>
          <w:szCs w:val="22"/>
        </w:rPr>
        <w:t xml:space="preserve"> </w:t>
      </w:r>
      <w:r w:rsidRPr="00F404F5">
        <w:rPr>
          <w:rFonts w:eastAsia="Cambria"/>
          <w:w w:val="105"/>
          <w:sz w:val="22"/>
          <w:szCs w:val="22"/>
        </w:rPr>
        <w:t>carry</w:t>
      </w:r>
      <w:r w:rsidRPr="00F404F5">
        <w:rPr>
          <w:rFonts w:eastAsia="Cambria"/>
          <w:spacing w:val="-9"/>
          <w:w w:val="105"/>
          <w:sz w:val="22"/>
          <w:szCs w:val="22"/>
        </w:rPr>
        <w:t xml:space="preserve"> </w:t>
      </w:r>
      <w:r w:rsidRPr="00F404F5">
        <w:rPr>
          <w:rFonts w:eastAsia="Cambria"/>
          <w:w w:val="105"/>
          <w:sz w:val="22"/>
          <w:szCs w:val="22"/>
        </w:rPr>
        <w:t>out</w:t>
      </w:r>
      <w:r w:rsidRPr="00F404F5">
        <w:rPr>
          <w:rFonts w:eastAsia="Cambria"/>
          <w:spacing w:val="-7"/>
          <w:w w:val="105"/>
          <w:sz w:val="22"/>
          <w:szCs w:val="22"/>
        </w:rPr>
        <w:t xml:space="preserve"> </w:t>
      </w:r>
      <w:r w:rsidRPr="00F404F5">
        <w:rPr>
          <w:rFonts w:eastAsia="Cambria"/>
          <w:w w:val="105"/>
          <w:sz w:val="22"/>
          <w:szCs w:val="22"/>
        </w:rPr>
        <w:t>any</w:t>
      </w:r>
      <w:r w:rsidRPr="00F404F5">
        <w:rPr>
          <w:rFonts w:eastAsia="Cambria"/>
          <w:spacing w:val="-7"/>
          <w:w w:val="105"/>
          <w:sz w:val="22"/>
          <w:szCs w:val="22"/>
        </w:rPr>
        <w:t xml:space="preserve"> </w:t>
      </w:r>
      <w:r w:rsidRPr="00F404F5">
        <w:rPr>
          <w:rFonts w:eastAsia="Cambria"/>
          <w:w w:val="105"/>
          <w:sz w:val="22"/>
          <w:szCs w:val="22"/>
        </w:rPr>
        <w:t>test</w:t>
      </w:r>
      <w:r w:rsidRPr="00F404F5">
        <w:rPr>
          <w:rFonts w:eastAsia="Cambria"/>
          <w:spacing w:val="-53"/>
          <w:w w:val="105"/>
          <w:sz w:val="22"/>
          <w:szCs w:val="22"/>
        </w:rPr>
        <w:t xml:space="preserve"> </w:t>
      </w:r>
      <w:r w:rsidRPr="00F404F5">
        <w:rPr>
          <w:rFonts w:eastAsia="Cambria"/>
          <w:w w:val="105"/>
          <w:sz w:val="22"/>
          <w:szCs w:val="22"/>
        </w:rPr>
        <w:t>and/or inspection not required by the Contract, provided that the</w:t>
      </w:r>
      <w:r w:rsidRPr="00F404F5">
        <w:rPr>
          <w:rFonts w:eastAsia="Cambria"/>
          <w:spacing w:val="1"/>
          <w:w w:val="105"/>
          <w:sz w:val="22"/>
          <w:szCs w:val="22"/>
        </w:rPr>
        <w:t xml:space="preserve"> </w:t>
      </w:r>
      <w:proofErr w:type="spellStart"/>
      <w:r w:rsidRPr="00F404F5">
        <w:rPr>
          <w:rFonts w:eastAsia="Cambria"/>
          <w:w w:val="105"/>
          <w:sz w:val="22"/>
          <w:szCs w:val="22"/>
        </w:rPr>
        <w:t>Contractor‟s</w:t>
      </w:r>
      <w:proofErr w:type="spellEnd"/>
      <w:r w:rsidRPr="00F404F5">
        <w:rPr>
          <w:rFonts w:eastAsia="Cambria"/>
          <w:w w:val="105"/>
          <w:sz w:val="22"/>
          <w:szCs w:val="22"/>
        </w:rPr>
        <w:t xml:space="preserve"> reasonable costs and expenses incurred in the carrying</w:t>
      </w:r>
      <w:r w:rsidRPr="00F404F5">
        <w:rPr>
          <w:rFonts w:eastAsia="Cambria"/>
          <w:spacing w:val="-53"/>
          <w:w w:val="105"/>
          <w:sz w:val="22"/>
          <w:szCs w:val="22"/>
        </w:rPr>
        <w:t xml:space="preserve"> </w:t>
      </w:r>
      <w:r w:rsidRPr="00F404F5">
        <w:rPr>
          <w:rFonts w:eastAsia="Cambria"/>
          <w:w w:val="105"/>
          <w:sz w:val="22"/>
          <w:szCs w:val="22"/>
        </w:rPr>
        <w:t>out of such test and/or inspection shall be added to the Contract</w:t>
      </w:r>
      <w:r w:rsidRPr="00F404F5">
        <w:rPr>
          <w:rFonts w:eastAsia="Cambria"/>
          <w:spacing w:val="1"/>
          <w:w w:val="105"/>
          <w:sz w:val="22"/>
          <w:szCs w:val="22"/>
        </w:rPr>
        <w:t xml:space="preserve"> </w:t>
      </w:r>
      <w:r w:rsidRPr="00F404F5">
        <w:rPr>
          <w:rFonts w:eastAsia="Cambria"/>
          <w:w w:val="105"/>
          <w:sz w:val="22"/>
          <w:szCs w:val="22"/>
        </w:rPr>
        <w:t>Price.</w:t>
      </w:r>
      <w:r w:rsidRPr="00F404F5">
        <w:rPr>
          <w:rFonts w:eastAsia="Cambria"/>
          <w:spacing w:val="-4"/>
          <w:w w:val="105"/>
          <w:sz w:val="22"/>
          <w:szCs w:val="22"/>
        </w:rPr>
        <w:t xml:space="preserve"> </w:t>
      </w:r>
      <w:r w:rsidRPr="00F404F5">
        <w:rPr>
          <w:rFonts w:eastAsia="Cambria"/>
          <w:w w:val="105"/>
          <w:sz w:val="22"/>
          <w:szCs w:val="22"/>
        </w:rPr>
        <w:t>Further,</w:t>
      </w:r>
      <w:r w:rsidRPr="00F404F5">
        <w:rPr>
          <w:rFonts w:eastAsia="Cambria"/>
          <w:spacing w:val="-3"/>
          <w:w w:val="105"/>
          <w:sz w:val="22"/>
          <w:szCs w:val="22"/>
        </w:rPr>
        <w:t xml:space="preserve"> </w:t>
      </w:r>
      <w:r w:rsidRPr="00F404F5">
        <w:rPr>
          <w:rFonts w:eastAsia="Cambria"/>
          <w:w w:val="105"/>
          <w:sz w:val="22"/>
          <w:szCs w:val="22"/>
        </w:rPr>
        <w:t>if</w:t>
      </w:r>
      <w:r w:rsidRPr="00F404F5">
        <w:rPr>
          <w:rFonts w:eastAsia="Cambria"/>
          <w:spacing w:val="-4"/>
          <w:w w:val="105"/>
          <w:sz w:val="22"/>
          <w:szCs w:val="22"/>
        </w:rPr>
        <w:t xml:space="preserve"> </w:t>
      </w:r>
      <w:r w:rsidRPr="00F404F5">
        <w:rPr>
          <w:rFonts w:eastAsia="Cambria"/>
          <w:w w:val="105"/>
          <w:sz w:val="22"/>
          <w:szCs w:val="22"/>
        </w:rPr>
        <w:t>such</w:t>
      </w:r>
      <w:r w:rsidRPr="00F404F5">
        <w:rPr>
          <w:rFonts w:eastAsia="Cambria"/>
          <w:spacing w:val="-4"/>
          <w:w w:val="105"/>
          <w:sz w:val="22"/>
          <w:szCs w:val="22"/>
        </w:rPr>
        <w:t xml:space="preserve"> </w:t>
      </w:r>
      <w:r w:rsidRPr="00F404F5">
        <w:rPr>
          <w:rFonts w:eastAsia="Cambria"/>
          <w:w w:val="105"/>
          <w:sz w:val="22"/>
          <w:szCs w:val="22"/>
        </w:rPr>
        <w:t>test</w:t>
      </w:r>
      <w:r w:rsidRPr="00F404F5">
        <w:rPr>
          <w:rFonts w:eastAsia="Cambria"/>
          <w:spacing w:val="-4"/>
          <w:w w:val="105"/>
          <w:sz w:val="22"/>
          <w:szCs w:val="22"/>
        </w:rPr>
        <w:t xml:space="preserve"> </w:t>
      </w:r>
      <w:r w:rsidRPr="00F404F5">
        <w:rPr>
          <w:rFonts w:eastAsia="Cambria"/>
          <w:w w:val="105"/>
          <w:sz w:val="22"/>
          <w:szCs w:val="22"/>
        </w:rPr>
        <w:t>and/or</w:t>
      </w:r>
      <w:r w:rsidRPr="00F404F5">
        <w:rPr>
          <w:rFonts w:eastAsia="Cambria"/>
          <w:spacing w:val="-2"/>
          <w:w w:val="105"/>
          <w:sz w:val="22"/>
          <w:szCs w:val="22"/>
        </w:rPr>
        <w:t xml:space="preserve"> </w:t>
      </w:r>
      <w:r w:rsidRPr="00F404F5">
        <w:rPr>
          <w:rFonts w:eastAsia="Cambria"/>
          <w:w w:val="105"/>
          <w:sz w:val="22"/>
          <w:szCs w:val="22"/>
        </w:rPr>
        <w:t>inspection</w:t>
      </w:r>
      <w:r w:rsidRPr="00F404F5">
        <w:rPr>
          <w:rFonts w:eastAsia="Cambria"/>
          <w:spacing w:val="-4"/>
          <w:w w:val="105"/>
          <w:sz w:val="22"/>
          <w:szCs w:val="22"/>
        </w:rPr>
        <w:t xml:space="preserve"> </w:t>
      </w:r>
      <w:r w:rsidRPr="00F404F5">
        <w:rPr>
          <w:rFonts w:eastAsia="Cambria"/>
          <w:w w:val="105"/>
          <w:sz w:val="22"/>
          <w:szCs w:val="22"/>
        </w:rPr>
        <w:t>impedes</w:t>
      </w:r>
      <w:r w:rsidRPr="00F404F5">
        <w:rPr>
          <w:rFonts w:eastAsia="Cambria"/>
          <w:spacing w:val="-4"/>
          <w:w w:val="105"/>
          <w:sz w:val="22"/>
          <w:szCs w:val="22"/>
        </w:rPr>
        <w:t xml:space="preserve"> </w:t>
      </w:r>
      <w:r w:rsidRPr="00F404F5">
        <w:rPr>
          <w:rFonts w:eastAsia="Cambria"/>
          <w:w w:val="105"/>
          <w:sz w:val="22"/>
          <w:szCs w:val="22"/>
        </w:rPr>
        <w:t>the</w:t>
      </w:r>
      <w:r w:rsidRPr="00F404F5">
        <w:rPr>
          <w:rFonts w:eastAsia="Cambria"/>
          <w:spacing w:val="-4"/>
          <w:w w:val="105"/>
          <w:sz w:val="22"/>
          <w:szCs w:val="22"/>
        </w:rPr>
        <w:t xml:space="preserve"> </w:t>
      </w:r>
      <w:r w:rsidRPr="00F404F5">
        <w:rPr>
          <w:rFonts w:eastAsia="Cambria"/>
          <w:w w:val="105"/>
          <w:sz w:val="22"/>
          <w:szCs w:val="22"/>
        </w:rPr>
        <w:t>progress</w:t>
      </w:r>
      <w:r w:rsidRPr="00F404F5">
        <w:rPr>
          <w:rFonts w:eastAsia="Cambria"/>
          <w:spacing w:val="-5"/>
          <w:w w:val="105"/>
          <w:sz w:val="22"/>
          <w:szCs w:val="22"/>
        </w:rPr>
        <w:t xml:space="preserve"> </w:t>
      </w:r>
      <w:r w:rsidRPr="00F404F5">
        <w:rPr>
          <w:rFonts w:eastAsia="Cambria"/>
          <w:w w:val="105"/>
          <w:sz w:val="22"/>
          <w:szCs w:val="22"/>
        </w:rPr>
        <w:t>of</w:t>
      </w:r>
      <w:r w:rsidRPr="00F404F5">
        <w:rPr>
          <w:rFonts w:eastAsia="Cambria"/>
          <w:spacing w:val="-53"/>
          <w:w w:val="105"/>
          <w:sz w:val="22"/>
          <w:szCs w:val="22"/>
        </w:rPr>
        <w:t xml:space="preserve"> </w:t>
      </w:r>
      <w:r w:rsidRPr="00F404F5">
        <w:rPr>
          <w:rFonts w:eastAsia="Cambria"/>
          <w:w w:val="105"/>
          <w:sz w:val="22"/>
          <w:szCs w:val="22"/>
        </w:rPr>
        <w:t xml:space="preserve">work on the Facilities and/or the </w:t>
      </w:r>
      <w:proofErr w:type="spellStart"/>
      <w:r w:rsidRPr="00F404F5">
        <w:rPr>
          <w:rFonts w:eastAsia="Cambria"/>
          <w:w w:val="105"/>
          <w:sz w:val="22"/>
          <w:szCs w:val="22"/>
        </w:rPr>
        <w:t>Contractor‟s</w:t>
      </w:r>
      <w:proofErr w:type="spellEnd"/>
      <w:r w:rsidRPr="00F404F5">
        <w:rPr>
          <w:rFonts w:eastAsia="Cambria"/>
          <w:w w:val="105"/>
          <w:sz w:val="22"/>
          <w:szCs w:val="22"/>
        </w:rPr>
        <w:t xml:space="preserve"> performance of its</w:t>
      </w:r>
      <w:r w:rsidRPr="00F404F5">
        <w:rPr>
          <w:rFonts w:eastAsia="Cambria"/>
          <w:spacing w:val="1"/>
          <w:w w:val="105"/>
          <w:sz w:val="22"/>
          <w:szCs w:val="22"/>
        </w:rPr>
        <w:t xml:space="preserve"> </w:t>
      </w:r>
      <w:r w:rsidRPr="00F404F5">
        <w:rPr>
          <w:rFonts w:eastAsia="Cambria"/>
          <w:w w:val="105"/>
          <w:sz w:val="22"/>
          <w:szCs w:val="22"/>
        </w:rPr>
        <w:t>other obligations under the Contract, due allowance will be made in</w:t>
      </w:r>
      <w:r w:rsidRPr="00F404F5">
        <w:rPr>
          <w:rFonts w:eastAsia="Cambria"/>
          <w:spacing w:val="1"/>
          <w:w w:val="105"/>
          <w:sz w:val="22"/>
          <w:szCs w:val="22"/>
        </w:rPr>
        <w:t xml:space="preserve"> </w:t>
      </w:r>
      <w:r w:rsidRPr="00F404F5">
        <w:rPr>
          <w:rFonts w:eastAsia="Cambria"/>
          <w:w w:val="105"/>
          <w:sz w:val="22"/>
          <w:szCs w:val="22"/>
        </w:rPr>
        <w:t>respect</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Time</w:t>
      </w:r>
      <w:r w:rsidRPr="00F404F5">
        <w:rPr>
          <w:rFonts w:eastAsia="Cambria"/>
          <w:spacing w:val="1"/>
          <w:w w:val="105"/>
          <w:sz w:val="22"/>
          <w:szCs w:val="22"/>
        </w:rPr>
        <w:t xml:space="preserve"> </w:t>
      </w:r>
      <w:r w:rsidRPr="00F404F5">
        <w:rPr>
          <w:rFonts w:eastAsia="Cambria"/>
          <w:w w:val="105"/>
          <w:sz w:val="22"/>
          <w:szCs w:val="22"/>
        </w:rPr>
        <w:t>for</w:t>
      </w:r>
      <w:r w:rsidRPr="00F404F5">
        <w:rPr>
          <w:rFonts w:eastAsia="Cambria"/>
          <w:spacing w:val="1"/>
          <w:w w:val="105"/>
          <w:sz w:val="22"/>
          <w:szCs w:val="22"/>
        </w:rPr>
        <w:t xml:space="preserve"> </w:t>
      </w:r>
      <w:r w:rsidRPr="00F404F5">
        <w:rPr>
          <w:rFonts w:eastAsia="Cambria"/>
          <w:w w:val="105"/>
          <w:sz w:val="22"/>
          <w:szCs w:val="22"/>
        </w:rPr>
        <w:t>Completion</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other</w:t>
      </w:r>
      <w:r w:rsidRPr="00F404F5">
        <w:rPr>
          <w:rFonts w:eastAsia="Cambria"/>
          <w:spacing w:val="1"/>
          <w:w w:val="105"/>
          <w:sz w:val="22"/>
          <w:szCs w:val="22"/>
        </w:rPr>
        <w:t xml:space="preserve"> </w:t>
      </w:r>
      <w:r w:rsidRPr="00F404F5">
        <w:rPr>
          <w:rFonts w:eastAsia="Cambria"/>
          <w:w w:val="105"/>
          <w:sz w:val="22"/>
          <w:szCs w:val="22"/>
        </w:rPr>
        <w:t>obligations</w:t>
      </w:r>
      <w:r w:rsidRPr="00F404F5">
        <w:rPr>
          <w:rFonts w:eastAsia="Cambria"/>
          <w:spacing w:val="1"/>
          <w:w w:val="105"/>
          <w:sz w:val="22"/>
          <w:szCs w:val="22"/>
        </w:rPr>
        <w:t xml:space="preserve"> </w:t>
      </w:r>
      <w:r w:rsidRPr="00F404F5">
        <w:rPr>
          <w:rFonts w:eastAsia="Cambria"/>
          <w:w w:val="105"/>
          <w:sz w:val="22"/>
          <w:szCs w:val="22"/>
        </w:rPr>
        <w:t>so</w:t>
      </w:r>
      <w:r w:rsidRPr="00F404F5">
        <w:rPr>
          <w:rFonts w:eastAsia="Cambria"/>
          <w:spacing w:val="-53"/>
          <w:w w:val="105"/>
          <w:sz w:val="22"/>
          <w:szCs w:val="22"/>
        </w:rPr>
        <w:t xml:space="preserve"> </w:t>
      </w:r>
      <w:r w:rsidRPr="00F404F5">
        <w:rPr>
          <w:rFonts w:eastAsia="Cambria"/>
          <w:w w:val="105"/>
          <w:sz w:val="22"/>
          <w:szCs w:val="22"/>
        </w:rPr>
        <w:t>affected.</w:t>
      </w:r>
    </w:p>
    <w:p w:rsidR="005A48C5" w:rsidRPr="00F404F5" w:rsidRDefault="005A48C5">
      <w:pPr>
        <w:widowControl w:val="0"/>
        <w:autoSpaceDE w:val="0"/>
        <w:autoSpaceDN w:val="0"/>
        <w:spacing w:before="4"/>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8"/>
        <w:jc w:val="both"/>
        <w:rPr>
          <w:rFonts w:eastAsia="Cambria"/>
          <w:sz w:val="22"/>
          <w:szCs w:val="22"/>
        </w:rPr>
      </w:pPr>
      <w:r w:rsidRPr="00F404F5">
        <w:rPr>
          <w:rFonts w:eastAsia="Cambria"/>
          <w:w w:val="105"/>
          <w:sz w:val="22"/>
          <w:szCs w:val="22"/>
        </w:rPr>
        <w:t>If any Plant and Equipment or any part of the Facilities fails to pass</w:t>
      </w:r>
      <w:r w:rsidRPr="00F404F5">
        <w:rPr>
          <w:rFonts w:eastAsia="Cambria"/>
          <w:spacing w:val="1"/>
          <w:w w:val="105"/>
          <w:sz w:val="22"/>
          <w:szCs w:val="22"/>
        </w:rPr>
        <w:t xml:space="preserve"> </w:t>
      </w:r>
      <w:r w:rsidRPr="00F404F5">
        <w:rPr>
          <w:rFonts w:eastAsia="Cambria"/>
          <w:w w:val="105"/>
          <w:sz w:val="22"/>
          <w:szCs w:val="22"/>
        </w:rPr>
        <w:t>any</w:t>
      </w:r>
      <w:r w:rsidRPr="00F404F5">
        <w:rPr>
          <w:rFonts w:eastAsia="Cambria"/>
          <w:spacing w:val="1"/>
          <w:w w:val="105"/>
          <w:sz w:val="22"/>
          <w:szCs w:val="22"/>
        </w:rPr>
        <w:t xml:space="preserve"> </w:t>
      </w:r>
      <w:r w:rsidRPr="00F404F5">
        <w:rPr>
          <w:rFonts w:eastAsia="Cambria"/>
          <w:w w:val="105"/>
          <w:sz w:val="22"/>
          <w:szCs w:val="22"/>
        </w:rPr>
        <w:t>test</w:t>
      </w:r>
      <w:r w:rsidRPr="00F404F5">
        <w:rPr>
          <w:rFonts w:eastAsia="Cambria"/>
          <w:spacing w:val="1"/>
          <w:w w:val="105"/>
          <w:sz w:val="22"/>
          <w:szCs w:val="22"/>
        </w:rPr>
        <w:t xml:space="preserve"> </w:t>
      </w:r>
      <w:r w:rsidRPr="00F404F5">
        <w:rPr>
          <w:rFonts w:eastAsia="Cambria"/>
          <w:w w:val="105"/>
          <w:sz w:val="22"/>
          <w:szCs w:val="22"/>
        </w:rPr>
        <w:t>and/or</w:t>
      </w:r>
      <w:r w:rsidRPr="00F404F5">
        <w:rPr>
          <w:rFonts w:eastAsia="Cambria"/>
          <w:spacing w:val="1"/>
          <w:w w:val="105"/>
          <w:sz w:val="22"/>
          <w:szCs w:val="22"/>
        </w:rPr>
        <w:t xml:space="preserve"> </w:t>
      </w:r>
      <w:r w:rsidRPr="00F404F5">
        <w:rPr>
          <w:rFonts w:eastAsia="Cambria"/>
          <w:w w:val="105"/>
          <w:sz w:val="22"/>
          <w:szCs w:val="22"/>
        </w:rPr>
        <w:t>inspection,</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1"/>
          <w:w w:val="105"/>
          <w:sz w:val="22"/>
          <w:szCs w:val="22"/>
        </w:rPr>
        <w:t xml:space="preserve"> </w:t>
      </w:r>
      <w:r w:rsidRPr="00F404F5">
        <w:rPr>
          <w:rFonts w:eastAsia="Cambria"/>
          <w:w w:val="105"/>
          <w:sz w:val="22"/>
          <w:szCs w:val="22"/>
        </w:rPr>
        <w:t>either</w:t>
      </w:r>
      <w:r w:rsidRPr="00F404F5">
        <w:rPr>
          <w:rFonts w:eastAsia="Cambria"/>
          <w:spacing w:val="1"/>
          <w:w w:val="105"/>
          <w:sz w:val="22"/>
          <w:szCs w:val="22"/>
        </w:rPr>
        <w:t xml:space="preserve"> </w:t>
      </w:r>
      <w:r w:rsidRPr="00F404F5">
        <w:rPr>
          <w:rFonts w:eastAsia="Cambria"/>
          <w:w w:val="105"/>
          <w:sz w:val="22"/>
          <w:szCs w:val="22"/>
        </w:rPr>
        <w:t>rectify</w:t>
      </w:r>
      <w:r w:rsidRPr="00F404F5">
        <w:rPr>
          <w:rFonts w:eastAsia="Cambria"/>
          <w:spacing w:val="1"/>
          <w:w w:val="105"/>
          <w:sz w:val="22"/>
          <w:szCs w:val="22"/>
        </w:rPr>
        <w:t xml:space="preserve"> </w:t>
      </w:r>
      <w:r w:rsidRPr="00F404F5">
        <w:rPr>
          <w:rFonts w:eastAsia="Cambria"/>
          <w:w w:val="105"/>
          <w:sz w:val="22"/>
          <w:szCs w:val="22"/>
        </w:rPr>
        <w:t>or</w:t>
      </w:r>
      <w:r w:rsidRPr="00F404F5">
        <w:rPr>
          <w:rFonts w:eastAsia="Cambria"/>
          <w:spacing w:val="-53"/>
          <w:w w:val="105"/>
          <w:sz w:val="22"/>
          <w:szCs w:val="22"/>
        </w:rPr>
        <w:t xml:space="preserve"> </w:t>
      </w:r>
      <w:r w:rsidRPr="00F404F5">
        <w:rPr>
          <w:rFonts w:eastAsia="Cambria"/>
          <w:w w:val="105"/>
          <w:sz w:val="22"/>
          <w:szCs w:val="22"/>
        </w:rPr>
        <w:t>replace such Plant and Equipment or part of the Facilities and shall</w:t>
      </w:r>
      <w:r w:rsidRPr="00F404F5">
        <w:rPr>
          <w:rFonts w:eastAsia="Cambria"/>
          <w:spacing w:val="1"/>
          <w:w w:val="105"/>
          <w:sz w:val="22"/>
          <w:szCs w:val="22"/>
        </w:rPr>
        <w:t xml:space="preserve"> </w:t>
      </w:r>
      <w:r w:rsidRPr="00F404F5">
        <w:rPr>
          <w:rFonts w:eastAsia="Cambria"/>
          <w:w w:val="105"/>
          <w:sz w:val="22"/>
          <w:szCs w:val="22"/>
        </w:rPr>
        <w:t xml:space="preserve">repeat the test and/or inspection upon giving a notice under </w:t>
      </w:r>
      <w:r w:rsidRPr="00F404F5">
        <w:rPr>
          <w:rFonts w:eastAsia="Cambria"/>
          <w:b/>
          <w:i/>
          <w:w w:val="105"/>
          <w:sz w:val="22"/>
          <w:szCs w:val="22"/>
        </w:rPr>
        <w:t>GCC</w:t>
      </w:r>
      <w:r w:rsidRPr="00F404F5">
        <w:rPr>
          <w:rFonts w:eastAsia="Cambria"/>
          <w:b/>
          <w:i/>
          <w:spacing w:val="1"/>
          <w:w w:val="105"/>
          <w:sz w:val="22"/>
          <w:szCs w:val="22"/>
        </w:rPr>
        <w:t xml:space="preserve"> </w:t>
      </w:r>
      <w:r w:rsidRPr="00F404F5">
        <w:rPr>
          <w:rFonts w:eastAsia="Cambria"/>
          <w:b/>
          <w:i/>
          <w:w w:val="105"/>
          <w:sz w:val="22"/>
          <w:szCs w:val="22"/>
        </w:rPr>
        <w:t>Sub-Clause</w:t>
      </w:r>
      <w:r w:rsidRPr="00F404F5">
        <w:rPr>
          <w:rFonts w:eastAsia="Cambria"/>
          <w:b/>
          <w:i/>
          <w:spacing w:val="4"/>
          <w:w w:val="105"/>
          <w:sz w:val="22"/>
          <w:szCs w:val="22"/>
        </w:rPr>
        <w:t xml:space="preserve"> </w:t>
      </w:r>
      <w:r w:rsidRPr="00F404F5">
        <w:rPr>
          <w:rFonts w:eastAsia="Cambria"/>
          <w:b/>
          <w:i/>
          <w:w w:val="105"/>
          <w:sz w:val="22"/>
          <w:szCs w:val="22"/>
        </w:rPr>
        <w:t>19.3.</w:t>
      </w:r>
    </w:p>
    <w:p w:rsidR="0044025A" w:rsidRPr="00F404F5" w:rsidRDefault="0044025A" w:rsidP="0044025A">
      <w:pPr>
        <w:widowControl w:val="0"/>
        <w:tabs>
          <w:tab w:val="left" w:pos="1288"/>
          <w:tab w:val="left" w:pos="1289"/>
        </w:tabs>
        <w:autoSpaceDE w:val="0"/>
        <w:autoSpaceDN w:val="0"/>
        <w:spacing w:line="254" w:lineRule="auto"/>
        <w:ind w:left="1288" w:right="1608"/>
        <w:jc w:val="both"/>
        <w:rPr>
          <w:rFonts w:eastAsia="Cambria"/>
          <w:w w:val="105"/>
          <w:sz w:val="22"/>
          <w:szCs w:val="22"/>
        </w:rPr>
      </w:pPr>
    </w:p>
    <w:p w:rsidR="0044025A" w:rsidRPr="001F252E" w:rsidRDefault="00D11752" w:rsidP="0044025A">
      <w:pPr>
        <w:widowControl w:val="0"/>
        <w:numPr>
          <w:ilvl w:val="2"/>
          <w:numId w:val="1"/>
        </w:numPr>
        <w:tabs>
          <w:tab w:val="left" w:pos="1288"/>
          <w:tab w:val="left" w:pos="1289"/>
        </w:tabs>
        <w:autoSpaceDE w:val="0"/>
        <w:autoSpaceDN w:val="0"/>
        <w:spacing w:line="254" w:lineRule="auto"/>
        <w:ind w:right="1608"/>
        <w:jc w:val="both"/>
        <w:rPr>
          <w:rFonts w:eastAsia="Cambria"/>
          <w:w w:val="105"/>
          <w:sz w:val="22"/>
          <w:szCs w:val="22"/>
        </w:rPr>
      </w:pPr>
      <w:r w:rsidRPr="00F404F5">
        <w:rPr>
          <w:rFonts w:eastAsia="Cambria"/>
          <w:w w:val="105"/>
          <w:sz w:val="22"/>
          <w:szCs w:val="22"/>
        </w:rPr>
        <w:t xml:space="preserve">If any dispute or difference of opinion shall arise between the parties in connection with or arising </w:t>
      </w:r>
      <w:r w:rsidRPr="00557273">
        <w:rPr>
          <w:rFonts w:eastAsia="Cambria"/>
          <w:w w:val="105"/>
          <w:sz w:val="22"/>
          <w:szCs w:val="22"/>
        </w:rPr>
        <w:t xml:space="preserve">out of the test and/or inspection of the Plant and Equipment or part of the Facilities that cannot be settled between the parties within a reasonable period of time, it may be referred to </w:t>
      </w:r>
      <w:r w:rsidR="001A44AB" w:rsidRPr="001F252E">
        <w:rPr>
          <w:rFonts w:eastAsia="Cambria"/>
          <w:sz w:val="22"/>
          <w:szCs w:val="22"/>
        </w:rPr>
        <w:t>the designated committee of the Employer for its decision/resolution</w:t>
      </w:r>
      <w:r w:rsidRPr="001F252E">
        <w:rPr>
          <w:rFonts w:eastAsia="Cambria"/>
          <w:w w:val="105"/>
          <w:sz w:val="22"/>
          <w:szCs w:val="22"/>
        </w:rPr>
        <w:t>.</w:t>
      </w:r>
    </w:p>
    <w:p w:rsidR="005A48C5" w:rsidRPr="00DF4A50" w:rsidRDefault="005A48C5">
      <w:pPr>
        <w:widowControl w:val="0"/>
        <w:autoSpaceDE w:val="0"/>
        <w:autoSpaceDN w:val="0"/>
        <w:spacing w:before="6"/>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7"/>
        <w:jc w:val="both"/>
        <w:rPr>
          <w:rFonts w:eastAsia="Cambria"/>
          <w:sz w:val="22"/>
          <w:szCs w:val="22"/>
        </w:rPr>
      </w:pPr>
      <w:r w:rsidRPr="00F404F5">
        <w:rPr>
          <w:rFonts w:eastAsia="Cambria"/>
          <w:w w:val="105"/>
          <w:sz w:val="22"/>
          <w:szCs w:val="22"/>
        </w:rPr>
        <w:t>The</w:t>
      </w:r>
      <w:r w:rsidRPr="00F404F5">
        <w:rPr>
          <w:rFonts w:eastAsia="Cambria"/>
          <w:spacing w:val="-6"/>
          <w:w w:val="105"/>
          <w:sz w:val="22"/>
          <w:szCs w:val="22"/>
        </w:rPr>
        <w:t xml:space="preserve"> </w:t>
      </w:r>
      <w:r w:rsidRPr="00F404F5">
        <w:rPr>
          <w:rFonts w:eastAsia="Cambria"/>
          <w:w w:val="105"/>
          <w:sz w:val="22"/>
          <w:szCs w:val="22"/>
        </w:rPr>
        <w:t>Contractor</w:t>
      </w:r>
      <w:r w:rsidRPr="00F404F5">
        <w:rPr>
          <w:rFonts w:eastAsia="Cambria"/>
          <w:spacing w:val="-4"/>
          <w:w w:val="105"/>
          <w:sz w:val="22"/>
          <w:szCs w:val="22"/>
        </w:rPr>
        <w:t xml:space="preserve"> </w:t>
      </w:r>
      <w:r w:rsidRPr="00F404F5">
        <w:rPr>
          <w:rFonts w:eastAsia="Cambria"/>
          <w:w w:val="105"/>
          <w:sz w:val="22"/>
          <w:szCs w:val="22"/>
        </w:rPr>
        <w:t>shall</w:t>
      </w:r>
      <w:r w:rsidRPr="00F404F5">
        <w:rPr>
          <w:rFonts w:eastAsia="Cambria"/>
          <w:spacing w:val="-6"/>
          <w:w w:val="105"/>
          <w:sz w:val="22"/>
          <w:szCs w:val="22"/>
        </w:rPr>
        <w:t xml:space="preserve"> </w:t>
      </w:r>
      <w:r w:rsidRPr="00F404F5">
        <w:rPr>
          <w:rFonts w:eastAsia="Cambria"/>
          <w:w w:val="105"/>
          <w:sz w:val="22"/>
          <w:szCs w:val="22"/>
        </w:rPr>
        <w:t>afford</w:t>
      </w:r>
      <w:r w:rsidRPr="00F404F5">
        <w:rPr>
          <w:rFonts w:eastAsia="Cambria"/>
          <w:spacing w:val="-6"/>
          <w:w w:val="105"/>
          <w:sz w:val="22"/>
          <w:szCs w:val="22"/>
        </w:rPr>
        <w:t xml:space="preserve"> </w:t>
      </w:r>
      <w:r w:rsidRPr="00F404F5">
        <w:rPr>
          <w:rFonts w:eastAsia="Cambria"/>
          <w:w w:val="105"/>
          <w:sz w:val="22"/>
          <w:szCs w:val="22"/>
        </w:rPr>
        <w:t>the</w:t>
      </w:r>
      <w:r w:rsidRPr="00F404F5">
        <w:rPr>
          <w:rFonts w:eastAsia="Cambria"/>
          <w:spacing w:val="-5"/>
          <w:w w:val="105"/>
          <w:sz w:val="22"/>
          <w:szCs w:val="22"/>
        </w:rPr>
        <w:t xml:space="preserve"> </w:t>
      </w:r>
      <w:r w:rsidRPr="00F404F5">
        <w:rPr>
          <w:rFonts w:eastAsia="Cambria"/>
          <w:w w:val="105"/>
          <w:sz w:val="22"/>
          <w:szCs w:val="22"/>
        </w:rPr>
        <w:t>Employer</w:t>
      </w:r>
      <w:r w:rsidRPr="00F404F5">
        <w:rPr>
          <w:rFonts w:eastAsia="Cambria"/>
          <w:spacing w:val="-5"/>
          <w:w w:val="105"/>
          <w:sz w:val="22"/>
          <w:szCs w:val="22"/>
        </w:rPr>
        <w:t xml:space="preserve"> </w:t>
      </w:r>
      <w:r w:rsidRPr="00F404F5">
        <w:rPr>
          <w:rFonts w:eastAsia="Cambria"/>
          <w:w w:val="105"/>
          <w:sz w:val="22"/>
          <w:szCs w:val="22"/>
        </w:rPr>
        <w:t>and</w:t>
      </w:r>
      <w:r w:rsidRPr="00F404F5">
        <w:rPr>
          <w:rFonts w:eastAsia="Cambria"/>
          <w:spacing w:val="-7"/>
          <w:w w:val="105"/>
          <w:sz w:val="22"/>
          <w:szCs w:val="22"/>
        </w:rPr>
        <w:t xml:space="preserve"> </w:t>
      </w:r>
      <w:r w:rsidRPr="00F404F5">
        <w:rPr>
          <w:rFonts w:eastAsia="Cambria"/>
          <w:w w:val="105"/>
          <w:sz w:val="22"/>
          <w:szCs w:val="22"/>
        </w:rPr>
        <w:t>the</w:t>
      </w:r>
      <w:r w:rsidRPr="00F404F5">
        <w:rPr>
          <w:rFonts w:eastAsia="Cambria"/>
          <w:spacing w:val="-6"/>
          <w:w w:val="105"/>
          <w:sz w:val="22"/>
          <w:szCs w:val="22"/>
        </w:rPr>
        <w:t xml:space="preserve"> </w:t>
      </w:r>
      <w:r w:rsidR="00E63B39" w:rsidRPr="00F404F5">
        <w:rPr>
          <w:rFonts w:eastAsia="Cambria"/>
          <w:w w:val="105"/>
          <w:sz w:val="22"/>
          <w:szCs w:val="22"/>
        </w:rPr>
        <w:t>Project Manager</w:t>
      </w:r>
      <w:r w:rsidR="006C0F3A" w:rsidRPr="00F404F5">
        <w:rPr>
          <w:rFonts w:eastAsia="Cambria"/>
          <w:w w:val="105"/>
          <w:sz w:val="22"/>
          <w:szCs w:val="22"/>
        </w:rPr>
        <w:t>/Engineer</w:t>
      </w:r>
      <w:r w:rsidRPr="00F404F5">
        <w:rPr>
          <w:rFonts w:eastAsia="Cambria"/>
          <w:w w:val="105"/>
          <w:sz w:val="22"/>
          <w:szCs w:val="22"/>
        </w:rPr>
        <w:t>,</w:t>
      </w:r>
      <w:r w:rsidRPr="00F404F5">
        <w:rPr>
          <w:rFonts w:eastAsia="Cambria"/>
          <w:spacing w:val="-5"/>
          <w:w w:val="105"/>
          <w:sz w:val="22"/>
          <w:szCs w:val="22"/>
        </w:rPr>
        <w:t xml:space="preserve"> </w:t>
      </w:r>
      <w:r w:rsidRPr="00F404F5">
        <w:rPr>
          <w:rFonts w:eastAsia="Cambria"/>
          <w:w w:val="105"/>
          <w:sz w:val="22"/>
          <w:szCs w:val="22"/>
        </w:rPr>
        <w:t>at</w:t>
      </w:r>
      <w:r w:rsidRPr="00F404F5">
        <w:rPr>
          <w:rFonts w:eastAsia="Cambria"/>
          <w:spacing w:val="-53"/>
          <w:w w:val="105"/>
          <w:sz w:val="22"/>
          <w:szCs w:val="22"/>
        </w:rPr>
        <w:t xml:space="preserve"> </w:t>
      </w:r>
      <w:r w:rsidRPr="00F404F5">
        <w:rPr>
          <w:rFonts w:eastAsia="Cambria"/>
          <w:w w:val="105"/>
          <w:sz w:val="22"/>
          <w:szCs w:val="22"/>
        </w:rPr>
        <w:t xml:space="preserve">the </w:t>
      </w:r>
      <w:proofErr w:type="spellStart"/>
      <w:r w:rsidRPr="00F404F5">
        <w:rPr>
          <w:rFonts w:eastAsia="Cambria"/>
          <w:w w:val="105"/>
          <w:sz w:val="22"/>
          <w:szCs w:val="22"/>
        </w:rPr>
        <w:t>Employer‟s</w:t>
      </w:r>
      <w:proofErr w:type="spellEnd"/>
      <w:r w:rsidRPr="00F404F5">
        <w:rPr>
          <w:rFonts w:eastAsia="Cambria"/>
          <w:w w:val="105"/>
          <w:sz w:val="22"/>
          <w:szCs w:val="22"/>
        </w:rPr>
        <w:t xml:space="preserve"> expense, access at any reasonable time to any place</w:t>
      </w:r>
      <w:r w:rsidRPr="00F404F5">
        <w:rPr>
          <w:rFonts w:eastAsia="Cambria"/>
          <w:spacing w:val="1"/>
          <w:w w:val="105"/>
          <w:sz w:val="22"/>
          <w:szCs w:val="22"/>
        </w:rPr>
        <w:t xml:space="preserve"> </w:t>
      </w:r>
      <w:r w:rsidRPr="00F404F5">
        <w:rPr>
          <w:rFonts w:eastAsia="Cambria"/>
          <w:w w:val="105"/>
          <w:sz w:val="22"/>
          <w:szCs w:val="22"/>
        </w:rPr>
        <w:t>where</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Plant</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Equipment</w:t>
      </w:r>
      <w:r w:rsidRPr="00F404F5">
        <w:rPr>
          <w:rFonts w:eastAsia="Cambria"/>
          <w:spacing w:val="1"/>
          <w:w w:val="105"/>
          <w:sz w:val="22"/>
          <w:szCs w:val="22"/>
        </w:rPr>
        <w:t xml:space="preserve"> </w:t>
      </w:r>
      <w:r w:rsidRPr="00F404F5">
        <w:rPr>
          <w:rFonts w:eastAsia="Cambria"/>
          <w:w w:val="105"/>
          <w:sz w:val="22"/>
          <w:szCs w:val="22"/>
        </w:rPr>
        <w:t>are</w:t>
      </w:r>
      <w:r w:rsidRPr="00F404F5">
        <w:rPr>
          <w:rFonts w:eastAsia="Cambria"/>
          <w:spacing w:val="1"/>
          <w:w w:val="105"/>
          <w:sz w:val="22"/>
          <w:szCs w:val="22"/>
        </w:rPr>
        <w:t xml:space="preserve"> </w:t>
      </w:r>
      <w:r w:rsidRPr="00F404F5">
        <w:rPr>
          <w:rFonts w:eastAsia="Cambria"/>
          <w:w w:val="105"/>
          <w:sz w:val="22"/>
          <w:szCs w:val="22"/>
        </w:rPr>
        <w:t>being</w:t>
      </w:r>
      <w:r w:rsidRPr="00F404F5">
        <w:rPr>
          <w:rFonts w:eastAsia="Cambria"/>
          <w:spacing w:val="1"/>
          <w:w w:val="105"/>
          <w:sz w:val="22"/>
          <w:szCs w:val="22"/>
        </w:rPr>
        <w:t xml:space="preserve"> </w:t>
      </w:r>
      <w:r w:rsidRPr="00F404F5">
        <w:rPr>
          <w:rFonts w:eastAsia="Cambria"/>
          <w:w w:val="105"/>
          <w:sz w:val="22"/>
          <w:szCs w:val="22"/>
        </w:rPr>
        <w:t>manufactured</w:t>
      </w:r>
      <w:r w:rsidRPr="00F404F5">
        <w:rPr>
          <w:rFonts w:eastAsia="Cambria"/>
          <w:spacing w:val="1"/>
          <w:w w:val="105"/>
          <w:sz w:val="22"/>
          <w:szCs w:val="22"/>
        </w:rPr>
        <w:t xml:space="preserve"> </w:t>
      </w:r>
      <w:r w:rsidRPr="00F404F5">
        <w:rPr>
          <w:rFonts w:eastAsia="Cambria"/>
          <w:w w:val="105"/>
          <w:sz w:val="22"/>
          <w:szCs w:val="22"/>
        </w:rPr>
        <w:t>or</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Facilities are being installed, in order to inspect the progress and the</w:t>
      </w:r>
      <w:r w:rsidRPr="00F404F5">
        <w:rPr>
          <w:rFonts w:eastAsia="Cambria"/>
          <w:spacing w:val="-53"/>
          <w:w w:val="105"/>
          <w:sz w:val="22"/>
          <w:szCs w:val="22"/>
        </w:rPr>
        <w:t xml:space="preserve"> </w:t>
      </w:r>
      <w:r w:rsidRPr="00F404F5">
        <w:rPr>
          <w:rFonts w:eastAsia="Cambria"/>
          <w:w w:val="105"/>
          <w:sz w:val="22"/>
          <w:szCs w:val="22"/>
        </w:rPr>
        <w:t>manner</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manufacture</w:t>
      </w:r>
      <w:r w:rsidRPr="00F404F5">
        <w:rPr>
          <w:rFonts w:eastAsia="Cambria"/>
          <w:spacing w:val="1"/>
          <w:w w:val="105"/>
          <w:sz w:val="22"/>
          <w:szCs w:val="22"/>
        </w:rPr>
        <w:t xml:space="preserve"> </w:t>
      </w:r>
      <w:r w:rsidRPr="00F404F5">
        <w:rPr>
          <w:rFonts w:eastAsia="Cambria"/>
          <w:w w:val="105"/>
          <w:sz w:val="22"/>
          <w:szCs w:val="22"/>
        </w:rPr>
        <w:t>or</w:t>
      </w:r>
      <w:r w:rsidRPr="00F404F5">
        <w:rPr>
          <w:rFonts w:eastAsia="Cambria"/>
          <w:spacing w:val="1"/>
          <w:w w:val="105"/>
          <w:sz w:val="22"/>
          <w:szCs w:val="22"/>
        </w:rPr>
        <w:t xml:space="preserve"> </w:t>
      </w:r>
      <w:r w:rsidRPr="00F404F5">
        <w:rPr>
          <w:rFonts w:eastAsia="Cambria"/>
          <w:w w:val="105"/>
          <w:sz w:val="22"/>
          <w:szCs w:val="22"/>
        </w:rPr>
        <w:t>installation,</w:t>
      </w:r>
      <w:r w:rsidRPr="00F404F5">
        <w:rPr>
          <w:rFonts w:eastAsia="Cambria"/>
          <w:spacing w:val="1"/>
          <w:w w:val="105"/>
          <w:sz w:val="22"/>
          <w:szCs w:val="22"/>
        </w:rPr>
        <w:t xml:space="preserve"> </w:t>
      </w:r>
      <w:r w:rsidRPr="00F404F5">
        <w:rPr>
          <w:rFonts w:eastAsia="Cambria"/>
          <w:w w:val="105"/>
          <w:sz w:val="22"/>
          <w:szCs w:val="22"/>
        </w:rPr>
        <w:t>provided</w:t>
      </w:r>
      <w:r w:rsidRPr="00F404F5">
        <w:rPr>
          <w:rFonts w:eastAsia="Cambria"/>
          <w:spacing w:val="1"/>
          <w:w w:val="105"/>
          <w:sz w:val="22"/>
          <w:szCs w:val="22"/>
        </w:rPr>
        <w:t xml:space="preserve"> </w:t>
      </w:r>
      <w:r w:rsidRPr="00F404F5">
        <w:rPr>
          <w:rFonts w:eastAsia="Cambria"/>
          <w:w w:val="105"/>
          <w:sz w:val="22"/>
          <w:szCs w:val="22"/>
        </w:rPr>
        <w:t>that</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00E63B39" w:rsidRPr="00F404F5">
        <w:rPr>
          <w:rFonts w:eastAsia="Cambria"/>
          <w:w w:val="105"/>
          <w:sz w:val="22"/>
          <w:szCs w:val="22"/>
        </w:rPr>
        <w:t>Project Manager</w:t>
      </w:r>
      <w:r w:rsidR="006C0F3A" w:rsidRPr="00F404F5">
        <w:rPr>
          <w:rFonts w:eastAsia="Cambria"/>
          <w:w w:val="105"/>
          <w:sz w:val="22"/>
          <w:szCs w:val="22"/>
        </w:rPr>
        <w:t xml:space="preserve">/Engineer </w:t>
      </w:r>
      <w:r w:rsidRPr="00F404F5">
        <w:rPr>
          <w:rFonts w:eastAsia="Cambria"/>
          <w:w w:val="105"/>
          <w:sz w:val="22"/>
          <w:szCs w:val="22"/>
        </w:rPr>
        <w:t>shall give</w:t>
      </w:r>
      <w:r w:rsidRPr="00F404F5">
        <w:rPr>
          <w:rFonts w:eastAsia="Cambria"/>
          <w:spacing w:val="-3"/>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w:t>
      </w:r>
      <w:r w:rsidRPr="00F404F5">
        <w:rPr>
          <w:rFonts w:eastAsia="Cambria"/>
          <w:spacing w:val="1"/>
          <w:w w:val="105"/>
          <w:sz w:val="22"/>
          <w:szCs w:val="22"/>
        </w:rPr>
        <w:t xml:space="preserve"> </w:t>
      </w:r>
      <w:r w:rsidRPr="00F404F5">
        <w:rPr>
          <w:rFonts w:eastAsia="Cambria"/>
          <w:w w:val="105"/>
          <w:sz w:val="22"/>
          <w:szCs w:val="22"/>
        </w:rPr>
        <w:t>a</w:t>
      </w:r>
      <w:r w:rsidRPr="00F404F5">
        <w:rPr>
          <w:rFonts w:eastAsia="Cambria"/>
          <w:spacing w:val="-3"/>
          <w:w w:val="105"/>
          <w:sz w:val="22"/>
          <w:szCs w:val="22"/>
        </w:rPr>
        <w:t xml:space="preserve"> </w:t>
      </w:r>
      <w:r w:rsidRPr="00F404F5">
        <w:rPr>
          <w:rFonts w:eastAsia="Cambria"/>
          <w:w w:val="105"/>
          <w:sz w:val="22"/>
          <w:szCs w:val="22"/>
        </w:rPr>
        <w:t>reasonable</w:t>
      </w:r>
      <w:r w:rsidRPr="00F404F5">
        <w:rPr>
          <w:rFonts w:eastAsia="Cambria"/>
          <w:spacing w:val="-1"/>
          <w:w w:val="105"/>
          <w:sz w:val="22"/>
          <w:szCs w:val="22"/>
        </w:rPr>
        <w:t xml:space="preserve"> </w:t>
      </w:r>
      <w:r w:rsidRPr="00F404F5">
        <w:rPr>
          <w:rFonts w:eastAsia="Cambria"/>
          <w:w w:val="105"/>
          <w:sz w:val="22"/>
          <w:szCs w:val="22"/>
        </w:rPr>
        <w:t>prior</w:t>
      </w:r>
      <w:r w:rsidRPr="00F404F5">
        <w:rPr>
          <w:rFonts w:eastAsia="Cambria"/>
          <w:spacing w:val="1"/>
          <w:w w:val="105"/>
          <w:sz w:val="22"/>
          <w:szCs w:val="22"/>
        </w:rPr>
        <w:t xml:space="preserve"> </w:t>
      </w:r>
      <w:r w:rsidRPr="00F404F5">
        <w:rPr>
          <w:rFonts w:eastAsia="Cambria"/>
          <w:w w:val="105"/>
          <w:sz w:val="22"/>
          <w:szCs w:val="22"/>
        </w:rPr>
        <w:t>notice.</w:t>
      </w:r>
    </w:p>
    <w:p w:rsidR="005A48C5" w:rsidRPr="00F404F5" w:rsidRDefault="005A48C5">
      <w:pPr>
        <w:widowControl w:val="0"/>
        <w:autoSpaceDE w:val="0"/>
        <w:autoSpaceDN w:val="0"/>
        <w:spacing w:before="6"/>
        <w:rPr>
          <w:rFonts w:eastAsia="Cambria"/>
          <w:sz w:val="22"/>
          <w:szCs w:val="22"/>
        </w:rPr>
      </w:pPr>
    </w:p>
    <w:p w:rsidR="005A48C5" w:rsidRDefault="00D11752">
      <w:pPr>
        <w:widowControl w:val="0"/>
        <w:numPr>
          <w:ilvl w:val="2"/>
          <w:numId w:val="1"/>
        </w:numPr>
        <w:tabs>
          <w:tab w:val="left" w:pos="1288"/>
          <w:tab w:val="left" w:pos="1289"/>
        </w:tabs>
        <w:autoSpaceDE w:val="0"/>
        <w:autoSpaceDN w:val="0"/>
        <w:spacing w:line="254" w:lineRule="auto"/>
        <w:ind w:right="1603"/>
        <w:jc w:val="both"/>
        <w:rPr>
          <w:rFonts w:eastAsia="Cambria"/>
          <w:sz w:val="22"/>
          <w:szCs w:val="22"/>
        </w:rPr>
      </w:pP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Contractor</w:t>
      </w:r>
      <w:r w:rsidRPr="00F404F5">
        <w:rPr>
          <w:rFonts w:eastAsia="Cambria"/>
          <w:spacing w:val="1"/>
          <w:sz w:val="22"/>
          <w:szCs w:val="22"/>
        </w:rPr>
        <w:t xml:space="preserve"> </w:t>
      </w:r>
      <w:r w:rsidRPr="00F404F5">
        <w:rPr>
          <w:rFonts w:eastAsia="Cambria"/>
          <w:sz w:val="22"/>
          <w:szCs w:val="22"/>
        </w:rPr>
        <w:t>agrees</w:t>
      </w:r>
      <w:r w:rsidRPr="00F404F5">
        <w:rPr>
          <w:rFonts w:eastAsia="Cambria"/>
          <w:spacing w:val="1"/>
          <w:sz w:val="22"/>
          <w:szCs w:val="22"/>
        </w:rPr>
        <w:t xml:space="preserve"> </w:t>
      </w:r>
      <w:r w:rsidRPr="00F404F5">
        <w:rPr>
          <w:rFonts w:eastAsia="Cambria"/>
          <w:sz w:val="22"/>
          <w:szCs w:val="22"/>
        </w:rPr>
        <w:t>that</w:t>
      </w:r>
      <w:r w:rsidRPr="00F404F5">
        <w:rPr>
          <w:rFonts w:eastAsia="Cambria"/>
          <w:spacing w:val="1"/>
          <w:sz w:val="22"/>
          <w:szCs w:val="22"/>
        </w:rPr>
        <w:t xml:space="preserve"> </w:t>
      </w:r>
      <w:r w:rsidRPr="00F404F5">
        <w:rPr>
          <w:rFonts w:eastAsia="Cambria"/>
          <w:sz w:val="22"/>
          <w:szCs w:val="22"/>
        </w:rPr>
        <w:t>neither</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execution</w:t>
      </w:r>
      <w:r w:rsidRPr="00F404F5">
        <w:rPr>
          <w:rFonts w:eastAsia="Cambria"/>
          <w:spacing w:val="1"/>
          <w:sz w:val="22"/>
          <w:szCs w:val="22"/>
        </w:rPr>
        <w:t xml:space="preserve"> </w:t>
      </w:r>
      <w:r w:rsidRPr="00F404F5">
        <w:rPr>
          <w:rFonts w:eastAsia="Cambria"/>
          <w:sz w:val="22"/>
          <w:szCs w:val="22"/>
        </w:rPr>
        <w:t>of</w:t>
      </w:r>
      <w:r w:rsidRPr="00F404F5">
        <w:rPr>
          <w:rFonts w:eastAsia="Cambria"/>
          <w:spacing w:val="1"/>
          <w:sz w:val="22"/>
          <w:szCs w:val="22"/>
        </w:rPr>
        <w:t xml:space="preserve"> </w:t>
      </w:r>
      <w:r w:rsidRPr="00F404F5">
        <w:rPr>
          <w:rFonts w:eastAsia="Cambria"/>
          <w:sz w:val="22"/>
          <w:szCs w:val="22"/>
        </w:rPr>
        <w:t>a</w:t>
      </w:r>
      <w:r w:rsidRPr="00F404F5">
        <w:rPr>
          <w:rFonts w:eastAsia="Cambria"/>
          <w:spacing w:val="1"/>
          <w:sz w:val="22"/>
          <w:szCs w:val="22"/>
        </w:rPr>
        <w:t xml:space="preserve"> </w:t>
      </w:r>
      <w:r w:rsidRPr="00F404F5">
        <w:rPr>
          <w:rFonts w:eastAsia="Cambria"/>
          <w:sz w:val="22"/>
          <w:szCs w:val="22"/>
        </w:rPr>
        <w:t>test</w:t>
      </w:r>
      <w:r w:rsidRPr="00F404F5">
        <w:rPr>
          <w:rFonts w:eastAsia="Cambria"/>
          <w:spacing w:val="1"/>
          <w:sz w:val="22"/>
          <w:szCs w:val="22"/>
        </w:rPr>
        <w:t xml:space="preserve"> </w:t>
      </w:r>
      <w:r w:rsidRPr="00F404F5">
        <w:rPr>
          <w:rFonts w:eastAsia="Cambria"/>
          <w:sz w:val="22"/>
          <w:szCs w:val="22"/>
        </w:rPr>
        <w:t>and/or</w:t>
      </w:r>
      <w:r w:rsidRPr="00F404F5">
        <w:rPr>
          <w:rFonts w:eastAsia="Cambria"/>
          <w:spacing w:val="1"/>
          <w:sz w:val="22"/>
          <w:szCs w:val="22"/>
        </w:rPr>
        <w:t xml:space="preserve"> </w:t>
      </w:r>
      <w:r w:rsidRPr="00F404F5">
        <w:rPr>
          <w:rFonts w:eastAsia="Cambria"/>
          <w:sz w:val="22"/>
          <w:szCs w:val="22"/>
        </w:rPr>
        <w:t>inspection</w:t>
      </w:r>
      <w:r w:rsidRPr="00F404F5">
        <w:rPr>
          <w:rFonts w:eastAsia="Cambria"/>
          <w:spacing w:val="1"/>
          <w:sz w:val="22"/>
          <w:szCs w:val="22"/>
        </w:rPr>
        <w:t xml:space="preserve"> </w:t>
      </w:r>
      <w:r w:rsidRPr="00F404F5">
        <w:rPr>
          <w:rFonts w:eastAsia="Cambria"/>
          <w:sz w:val="22"/>
          <w:szCs w:val="22"/>
        </w:rPr>
        <w:t>of</w:t>
      </w:r>
      <w:r w:rsidRPr="00F404F5">
        <w:rPr>
          <w:rFonts w:eastAsia="Cambria"/>
          <w:spacing w:val="1"/>
          <w:sz w:val="22"/>
          <w:szCs w:val="22"/>
        </w:rPr>
        <w:t xml:space="preserve"> </w:t>
      </w:r>
      <w:r w:rsidRPr="00F404F5">
        <w:rPr>
          <w:rFonts w:eastAsia="Cambria"/>
          <w:sz w:val="22"/>
          <w:szCs w:val="22"/>
        </w:rPr>
        <w:t>Plant</w:t>
      </w:r>
      <w:r w:rsidRPr="00F404F5">
        <w:rPr>
          <w:rFonts w:eastAsia="Cambria"/>
          <w:spacing w:val="1"/>
          <w:sz w:val="22"/>
          <w:szCs w:val="22"/>
        </w:rPr>
        <w:t xml:space="preserve"> </w:t>
      </w:r>
      <w:r w:rsidRPr="00F404F5">
        <w:rPr>
          <w:rFonts w:eastAsia="Cambria"/>
          <w:sz w:val="22"/>
          <w:szCs w:val="22"/>
        </w:rPr>
        <w:t>and</w:t>
      </w:r>
      <w:r w:rsidRPr="00F404F5">
        <w:rPr>
          <w:rFonts w:eastAsia="Cambria"/>
          <w:spacing w:val="1"/>
          <w:sz w:val="22"/>
          <w:szCs w:val="22"/>
        </w:rPr>
        <w:t xml:space="preserve"> </w:t>
      </w:r>
      <w:r w:rsidRPr="00F404F5">
        <w:rPr>
          <w:rFonts w:eastAsia="Cambria"/>
          <w:sz w:val="22"/>
          <w:szCs w:val="22"/>
        </w:rPr>
        <w:t>Equipment</w:t>
      </w:r>
      <w:r w:rsidRPr="00F404F5">
        <w:rPr>
          <w:rFonts w:eastAsia="Cambria"/>
          <w:spacing w:val="1"/>
          <w:sz w:val="22"/>
          <w:szCs w:val="22"/>
        </w:rPr>
        <w:t xml:space="preserve"> </w:t>
      </w:r>
      <w:r w:rsidRPr="00F404F5">
        <w:rPr>
          <w:rFonts w:eastAsia="Cambria"/>
          <w:sz w:val="22"/>
          <w:szCs w:val="22"/>
        </w:rPr>
        <w:t>or</w:t>
      </w:r>
      <w:r w:rsidRPr="00F404F5">
        <w:rPr>
          <w:rFonts w:eastAsia="Cambria"/>
          <w:spacing w:val="1"/>
          <w:sz w:val="22"/>
          <w:szCs w:val="22"/>
        </w:rPr>
        <w:t xml:space="preserve"> </w:t>
      </w:r>
      <w:r w:rsidRPr="00F404F5">
        <w:rPr>
          <w:rFonts w:eastAsia="Cambria"/>
          <w:sz w:val="22"/>
          <w:szCs w:val="22"/>
        </w:rPr>
        <w:t>any</w:t>
      </w:r>
      <w:r w:rsidRPr="00F404F5">
        <w:rPr>
          <w:rFonts w:eastAsia="Cambria"/>
          <w:spacing w:val="52"/>
          <w:sz w:val="22"/>
          <w:szCs w:val="22"/>
        </w:rPr>
        <w:t xml:space="preserve"> </w:t>
      </w:r>
      <w:r w:rsidRPr="00F404F5">
        <w:rPr>
          <w:rFonts w:eastAsia="Cambria"/>
          <w:sz w:val="22"/>
          <w:szCs w:val="22"/>
        </w:rPr>
        <w:t>part</w:t>
      </w:r>
      <w:r w:rsidRPr="00F404F5">
        <w:rPr>
          <w:rFonts w:eastAsia="Cambria"/>
          <w:spacing w:val="53"/>
          <w:sz w:val="22"/>
          <w:szCs w:val="22"/>
        </w:rPr>
        <w:t xml:space="preserve"> </w:t>
      </w:r>
      <w:r w:rsidRPr="00F404F5">
        <w:rPr>
          <w:rFonts w:eastAsia="Cambria"/>
          <w:sz w:val="22"/>
          <w:szCs w:val="22"/>
        </w:rPr>
        <w:t>of</w:t>
      </w:r>
      <w:r w:rsidRPr="00F404F5">
        <w:rPr>
          <w:rFonts w:eastAsia="Cambria"/>
          <w:spacing w:val="53"/>
          <w:sz w:val="22"/>
          <w:szCs w:val="22"/>
        </w:rPr>
        <w:t xml:space="preserve"> </w:t>
      </w:r>
      <w:r w:rsidRPr="00F404F5">
        <w:rPr>
          <w:rFonts w:eastAsia="Cambria"/>
          <w:sz w:val="22"/>
          <w:szCs w:val="22"/>
        </w:rPr>
        <w:t>the</w:t>
      </w:r>
      <w:r w:rsidRPr="00F404F5">
        <w:rPr>
          <w:rFonts w:eastAsia="Cambria"/>
          <w:spacing w:val="53"/>
          <w:sz w:val="22"/>
          <w:szCs w:val="22"/>
        </w:rPr>
        <w:t xml:space="preserve"> </w:t>
      </w:r>
      <w:r w:rsidRPr="00F404F5">
        <w:rPr>
          <w:rFonts w:eastAsia="Cambria"/>
          <w:sz w:val="22"/>
          <w:szCs w:val="22"/>
        </w:rPr>
        <w:t>Facilities,</w:t>
      </w:r>
      <w:r w:rsidRPr="00F404F5">
        <w:rPr>
          <w:rFonts w:eastAsia="Cambria"/>
          <w:spacing w:val="53"/>
          <w:sz w:val="22"/>
          <w:szCs w:val="22"/>
        </w:rPr>
        <w:t xml:space="preserve"> </w:t>
      </w:r>
      <w:r w:rsidR="00645720" w:rsidRPr="00F404F5">
        <w:rPr>
          <w:rFonts w:eastAsia="Cambria"/>
          <w:sz w:val="22"/>
          <w:szCs w:val="22"/>
        </w:rPr>
        <w:t>nor the attendance</w:t>
      </w:r>
      <w:r w:rsidRPr="00F404F5">
        <w:rPr>
          <w:rFonts w:eastAsia="Cambria"/>
          <w:sz w:val="22"/>
          <w:szCs w:val="22"/>
        </w:rPr>
        <w:t xml:space="preserve"> by the Employer</w:t>
      </w:r>
      <w:r w:rsidRPr="00F404F5">
        <w:rPr>
          <w:rFonts w:eastAsia="Cambria"/>
          <w:spacing w:val="1"/>
          <w:sz w:val="22"/>
          <w:szCs w:val="22"/>
        </w:rPr>
        <w:t xml:space="preserve"> </w:t>
      </w:r>
      <w:r w:rsidRPr="00F404F5">
        <w:rPr>
          <w:rFonts w:eastAsia="Cambria"/>
          <w:sz w:val="22"/>
          <w:szCs w:val="22"/>
        </w:rPr>
        <w:t>or</w:t>
      </w:r>
      <w:r w:rsidRPr="00F404F5">
        <w:rPr>
          <w:rFonts w:eastAsia="Cambria"/>
          <w:spacing w:val="52"/>
          <w:sz w:val="22"/>
          <w:szCs w:val="22"/>
        </w:rPr>
        <w:t xml:space="preserve"> </w:t>
      </w:r>
      <w:r w:rsidRPr="00F404F5">
        <w:rPr>
          <w:rFonts w:eastAsia="Cambria"/>
          <w:sz w:val="22"/>
          <w:szCs w:val="22"/>
        </w:rPr>
        <w:t xml:space="preserve">the </w:t>
      </w:r>
      <w:r w:rsidR="00E63B39" w:rsidRPr="00F404F5">
        <w:rPr>
          <w:rFonts w:eastAsia="Cambria"/>
          <w:sz w:val="22"/>
          <w:szCs w:val="22"/>
        </w:rPr>
        <w:t>Project Manager/</w:t>
      </w:r>
      <w:r w:rsidR="00213F05" w:rsidRPr="00F404F5">
        <w:rPr>
          <w:rFonts w:eastAsia="Cambria"/>
          <w:sz w:val="22"/>
          <w:szCs w:val="22"/>
        </w:rPr>
        <w:t>Engineer,</w:t>
      </w:r>
      <w:r w:rsidRPr="00F404F5">
        <w:rPr>
          <w:rFonts w:eastAsia="Cambria"/>
          <w:sz w:val="22"/>
          <w:szCs w:val="22"/>
        </w:rPr>
        <w:t xml:space="preserve"> nor</w:t>
      </w:r>
      <w:r w:rsidRPr="00F404F5">
        <w:rPr>
          <w:rFonts w:eastAsia="Cambria"/>
          <w:spacing w:val="53"/>
          <w:sz w:val="22"/>
          <w:szCs w:val="22"/>
        </w:rPr>
        <w:t xml:space="preserve"> </w:t>
      </w:r>
      <w:r w:rsidRPr="00F404F5">
        <w:rPr>
          <w:rFonts w:eastAsia="Cambria"/>
          <w:sz w:val="22"/>
          <w:szCs w:val="22"/>
        </w:rPr>
        <w:t>the issue</w:t>
      </w:r>
      <w:r w:rsidRPr="00F404F5">
        <w:rPr>
          <w:rFonts w:eastAsia="Cambria"/>
          <w:spacing w:val="1"/>
          <w:sz w:val="22"/>
          <w:szCs w:val="22"/>
        </w:rPr>
        <w:t xml:space="preserve"> </w:t>
      </w:r>
      <w:r w:rsidRPr="00F404F5">
        <w:rPr>
          <w:rFonts w:eastAsia="Cambria"/>
          <w:sz w:val="22"/>
          <w:szCs w:val="22"/>
        </w:rPr>
        <w:t>of</w:t>
      </w:r>
      <w:r w:rsidRPr="00F404F5">
        <w:rPr>
          <w:rFonts w:eastAsia="Cambria"/>
          <w:spacing w:val="41"/>
          <w:sz w:val="22"/>
          <w:szCs w:val="22"/>
        </w:rPr>
        <w:t xml:space="preserve"> </w:t>
      </w:r>
      <w:r w:rsidRPr="00F404F5">
        <w:rPr>
          <w:rFonts w:eastAsia="Cambria"/>
          <w:sz w:val="22"/>
          <w:szCs w:val="22"/>
        </w:rPr>
        <w:t>any</w:t>
      </w:r>
      <w:r w:rsidRPr="00F404F5">
        <w:rPr>
          <w:rFonts w:eastAsia="Cambria"/>
          <w:spacing w:val="43"/>
          <w:sz w:val="22"/>
          <w:szCs w:val="22"/>
        </w:rPr>
        <w:t xml:space="preserve"> </w:t>
      </w:r>
      <w:r w:rsidRPr="00F404F5">
        <w:rPr>
          <w:rFonts w:eastAsia="Cambria"/>
          <w:sz w:val="22"/>
          <w:szCs w:val="22"/>
        </w:rPr>
        <w:t>test</w:t>
      </w:r>
      <w:r w:rsidRPr="00F404F5">
        <w:rPr>
          <w:rFonts w:eastAsia="Cambria"/>
          <w:spacing w:val="43"/>
          <w:sz w:val="22"/>
          <w:szCs w:val="22"/>
        </w:rPr>
        <w:t xml:space="preserve"> </w:t>
      </w:r>
      <w:r w:rsidRPr="00F404F5">
        <w:rPr>
          <w:rFonts w:eastAsia="Cambria"/>
          <w:sz w:val="22"/>
          <w:szCs w:val="22"/>
        </w:rPr>
        <w:t>certificate</w:t>
      </w:r>
      <w:r w:rsidRPr="00F404F5">
        <w:rPr>
          <w:rFonts w:eastAsia="Cambria"/>
          <w:spacing w:val="42"/>
          <w:sz w:val="22"/>
          <w:szCs w:val="22"/>
        </w:rPr>
        <w:t xml:space="preserve"> </w:t>
      </w:r>
      <w:r w:rsidRPr="00F404F5">
        <w:rPr>
          <w:rFonts w:eastAsia="Cambria"/>
          <w:sz w:val="22"/>
          <w:szCs w:val="22"/>
        </w:rPr>
        <w:t>pursuant</w:t>
      </w:r>
      <w:r w:rsidRPr="00F404F5">
        <w:rPr>
          <w:rFonts w:eastAsia="Cambria"/>
          <w:spacing w:val="43"/>
          <w:sz w:val="22"/>
          <w:szCs w:val="22"/>
        </w:rPr>
        <w:t xml:space="preserve"> </w:t>
      </w:r>
      <w:r w:rsidRPr="00F404F5">
        <w:rPr>
          <w:rFonts w:eastAsia="Cambria"/>
          <w:sz w:val="22"/>
          <w:szCs w:val="22"/>
        </w:rPr>
        <w:t>to</w:t>
      </w:r>
      <w:r w:rsidRPr="00F404F5">
        <w:rPr>
          <w:rFonts w:eastAsia="Cambria"/>
          <w:spacing w:val="44"/>
          <w:sz w:val="22"/>
          <w:szCs w:val="22"/>
        </w:rPr>
        <w:t xml:space="preserve"> </w:t>
      </w:r>
      <w:r w:rsidRPr="00F404F5">
        <w:rPr>
          <w:rFonts w:eastAsia="Cambria"/>
          <w:b/>
          <w:i/>
          <w:sz w:val="22"/>
          <w:szCs w:val="22"/>
        </w:rPr>
        <w:t>GCC</w:t>
      </w:r>
      <w:r w:rsidRPr="00F404F5">
        <w:rPr>
          <w:rFonts w:eastAsia="Cambria"/>
          <w:b/>
          <w:i/>
          <w:spacing w:val="43"/>
          <w:sz w:val="22"/>
          <w:szCs w:val="22"/>
        </w:rPr>
        <w:t xml:space="preserve"> </w:t>
      </w:r>
      <w:r w:rsidRPr="00F404F5">
        <w:rPr>
          <w:rFonts w:eastAsia="Cambria"/>
          <w:b/>
          <w:i/>
          <w:sz w:val="22"/>
          <w:szCs w:val="22"/>
        </w:rPr>
        <w:t>Sub-Clause</w:t>
      </w:r>
      <w:r w:rsidRPr="00F404F5">
        <w:rPr>
          <w:rFonts w:eastAsia="Cambria"/>
          <w:b/>
          <w:i/>
          <w:spacing w:val="43"/>
          <w:sz w:val="22"/>
          <w:szCs w:val="22"/>
        </w:rPr>
        <w:t xml:space="preserve"> </w:t>
      </w:r>
      <w:r w:rsidRPr="00F404F5">
        <w:rPr>
          <w:rFonts w:eastAsia="Cambria"/>
          <w:b/>
          <w:i/>
          <w:sz w:val="22"/>
          <w:szCs w:val="22"/>
        </w:rPr>
        <w:t>19.4</w:t>
      </w:r>
      <w:r w:rsidRPr="00F404F5">
        <w:rPr>
          <w:rFonts w:eastAsia="Cambria"/>
          <w:sz w:val="22"/>
          <w:szCs w:val="22"/>
        </w:rPr>
        <w:t>,</w:t>
      </w:r>
      <w:r w:rsidRPr="00F404F5">
        <w:rPr>
          <w:rFonts w:eastAsia="Cambria"/>
          <w:spacing w:val="43"/>
          <w:sz w:val="22"/>
          <w:szCs w:val="22"/>
        </w:rPr>
        <w:t xml:space="preserve"> </w:t>
      </w:r>
      <w:r w:rsidRPr="00F404F5">
        <w:rPr>
          <w:rFonts w:eastAsia="Cambria"/>
          <w:sz w:val="22"/>
          <w:szCs w:val="22"/>
        </w:rPr>
        <w:t>shall</w:t>
      </w:r>
      <w:r w:rsidRPr="00F404F5">
        <w:rPr>
          <w:rFonts w:eastAsia="Cambria"/>
          <w:spacing w:val="42"/>
          <w:sz w:val="22"/>
          <w:szCs w:val="22"/>
        </w:rPr>
        <w:t xml:space="preserve"> </w:t>
      </w:r>
      <w:r w:rsidRPr="00F404F5">
        <w:rPr>
          <w:rFonts w:eastAsia="Cambria"/>
          <w:sz w:val="22"/>
          <w:szCs w:val="22"/>
        </w:rPr>
        <w:t>release</w:t>
      </w:r>
      <w:r w:rsidRPr="00F404F5">
        <w:rPr>
          <w:rFonts w:eastAsia="Cambria"/>
          <w:spacing w:val="-50"/>
          <w:sz w:val="22"/>
          <w:szCs w:val="22"/>
        </w:rPr>
        <w:t xml:space="preserve"> </w:t>
      </w:r>
      <w:r w:rsidRPr="00F404F5">
        <w:rPr>
          <w:rFonts w:eastAsia="Cambria"/>
          <w:sz w:val="22"/>
          <w:szCs w:val="22"/>
        </w:rPr>
        <w:t>the</w:t>
      </w:r>
      <w:r w:rsidRPr="00F404F5">
        <w:rPr>
          <w:rFonts w:eastAsia="Cambria"/>
          <w:spacing w:val="17"/>
          <w:sz w:val="22"/>
          <w:szCs w:val="22"/>
        </w:rPr>
        <w:t xml:space="preserve"> </w:t>
      </w:r>
      <w:r w:rsidRPr="00F404F5">
        <w:rPr>
          <w:rFonts w:eastAsia="Cambria"/>
          <w:sz w:val="22"/>
          <w:szCs w:val="22"/>
        </w:rPr>
        <w:t>Contractor</w:t>
      </w:r>
      <w:r w:rsidRPr="00F404F5">
        <w:rPr>
          <w:rFonts w:eastAsia="Cambria"/>
          <w:spacing w:val="19"/>
          <w:sz w:val="22"/>
          <w:szCs w:val="22"/>
        </w:rPr>
        <w:t xml:space="preserve"> </w:t>
      </w:r>
      <w:r w:rsidRPr="00F404F5">
        <w:rPr>
          <w:rFonts w:eastAsia="Cambria"/>
          <w:sz w:val="22"/>
          <w:szCs w:val="22"/>
        </w:rPr>
        <w:t>from</w:t>
      </w:r>
      <w:r w:rsidRPr="00F404F5">
        <w:rPr>
          <w:rFonts w:eastAsia="Cambria"/>
          <w:spacing w:val="18"/>
          <w:sz w:val="22"/>
          <w:szCs w:val="22"/>
        </w:rPr>
        <w:t xml:space="preserve"> </w:t>
      </w:r>
      <w:r w:rsidRPr="00F404F5">
        <w:rPr>
          <w:rFonts w:eastAsia="Cambria"/>
          <w:sz w:val="22"/>
          <w:szCs w:val="22"/>
        </w:rPr>
        <w:t>any</w:t>
      </w:r>
      <w:r w:rsidRPr="00F404F5">
        <w:rPr>
          <w:rFonts w:eastAsia="Cambria"/>
          <w:spacing w:val="17"/>
          <w:sz w:val="22"/>
          <w:szCs w:val="22"/>
        </w:rPr>
        <w:t xml:space="preserve"> </w:t>
      </w:r>
      <w:r w:rsidRPr="00F404F5">
        <w:rPr>
          <w:rFonts w:eastAsia="Cambria"/>
          <w:sz w:val="22"/>
          <w:szCs w:val="22"/>
        </w:rPr>
        <w:t>other</w:t>
      </w:r>
      <w:r w:rsidRPr="00F404F5">
        <w:rPr>
          <w:rFonts w:eastAsia="Cambria"/>
          <w:spacing w:val="19"/>
          <w:sz w:val="22"/>
          <w:szCs w:val="22"/>
        </w:rPr>
        <w:t xml:space="preserve"> </w:t>
      </w:r>
      <w:r w:rsidRPr="00F404F5">
        <w:rPr>
          <w:rFonts w:eastAsia="Cambria"/>
          <w:sz w:val="22"/>
          <w:szCs w:val="22"/>
        </w:rPr>
        <w:t>responsibilities</w:t>
      </w:r>
      <w:r w:rsidRPr="00F404F5">
        <w:rPr>
          <w:rFonts w:eastAsia="Cambria"/>
          <w:spacing w:val="17"/>
          <w:sz w:val="22"/>
          <w:szCs w:val="22"/>
        </w:rPr>
        <w:t xml:space="preserve"> </w:t>
      </w:r>
      <w:r w:rsidRPr="00F404F5">
        <w:rPr>
          <w:rFonts w:eastAsia="Cambria"/>
          <w:sz w:val="22"/>
          <w:szCs w:val="22"/>
        </w:rPr>
        <w:t>under</w:t>
      </w:r>
      <w:r w:rsidRPr="00F404F5">
        <w:rPr>
          <w:rFonts w:eastAsia="Cambria"/>
          <w:spacing w:val="18"/>
          <w:sz w:val="22"/>
          <w:szCs w:val="22"/>
        </w:rPr>
        <w:t xml:space="preserve"> </w:t>
      </w:r>
      <w:r w:rsidRPr="00F404F5">
        <w:rPr>
          <w:rFonts w:eastAsia="Cambria"/>
          <w:sz w:val="22"/>
          <w:szCs w:val="22"/>
        </w:rPr>
        <w:t>the</w:t>
      </w:r>
      <w:r w:rsidRPr="00F404F5">
        <w:rPr>
          <w:rFonts w:eastAsia="Cambria"/>
          <w:spacing w:val="18"/>
          <w:sz w:val="22"/>
          <w:szCs w:val="22"/>
        </w:rPr>
        <w:t xml:space="preserve"> </w:t>
      </w:r>
      <w:r w:rsidRPr="00F404F5">
        <w:rPr>
          <w:rFonts w:eastAsia="Cambria"/>
          <w:sz w:val="22"/>
          <w:szCs w:val="22"/>
        </w:rPr>
        <w:t>Contract.</w:t>
      </w:r>
    </w:p>
    <w:p w:rsidR="0002275A" w:rsidRPr="00F404F5" w:rsidRDefault="0002275A" w:rsidP="0002275A">
      <w:pPr>
        <w:widowControl w:val="0"/>
        <w:tabs>
          <w:tab w:val="left" w:pos="1288"/>
          <w:tab w:val="left" w:pos="1289"/>
        </w:tabs>
        <w:autoSpaceDE w:val="0"/>
        <w:autoSpaceDN w:val="0"/>
        <w:spacing w:line="254" w:lineRule="auto"/>
        <w:ind w:left="1288" w:right="1603"/>
        <w:jc w:val="both"/>
        <w:rPr>
          <w:rFonts w:eastAsia="Cambria"/>
          <w:sz w:val="22"/>
          <w:szCs w:val="22"/>
        </w:rPr>
      </w:pPr>
    </w:p>
    <w:p w:rsidR="005A48C5" w:rsidRPr="00F404F5" w:rsidRDefault="00D11752">
      <w:pPr>
        <w:widowControl w:val="0"/>
        <w:numPr>
          <w:ilvl w:val="2"/>
          <w:numId w:val="1"/>
        </w:numPr>
        <w:tabs>
          <w:tab w:val="left" w:pos="1289"/>
        </w:tabs>
        <w:autoSpaceDE w:val="0"/>
        <w:autoSpaceDN w:val="0"/>
        <w:spacing w:line="254" w:lineRule="auto"/>
        <w:ind w:right="1606"/>
        <w:jc w:val="both"/>
        <w:rPr>
          <w:rFonts w:eastAsia="Cambria"/>
          <w:sz w:val="22"/>
          <w:szCs w:val="22"/>
        </w:rPr>
      </w:pPr>
      <w:r w:rsidRPr="00F404F5">
        <w:rPr>
          <w:rFonts w:eastAsia="Cambria"/>
          <w:sz w:val="22"/>
          <w:szCs w:val="22"/>
        </w:rPr>
        <w:t>No</w:t>
      </w:r>
      <w:r w:rsidRPr="00F404F5">
        <w:rPr>
          <w:rFonts w:eastAsia="Cambria"/>
          <w:spacing w:val="1"/>
          <w:sz w:val="22"/>
          <w:szCs w:val="22"/>
        </w:rPr>
        <w:t xml:space="preserve"> </w:t>
      </w:r>
      <w:r w:rsidRPr="00F404F5">
        <w:rPr>
          <w:rFonts w:eastAsia="Cambria"/>
          <w:sz w:val="22"/>
          <w:szCs w:val="22"/>
        </w:rPr>
        <w:t>part</w:t>
      </w:r>
      <w:r w:rsidRPr="00F404F5">
        <w:rPr>
          <w:rFonts w:eastAsia="Cambria"/>
          <w:spacing w:val="1"/>
          <w:sz w:val="22"/>
          <w:szCs w:val="22"/>
        </w:rPr>
        <w:t xml:space="preserve"> </w:t>
      </w:r>
      <w:r w:rsidRPr="00F404F5">
        <w:rPr>
          <w:rFonts w:eastAsia="Cambria"/>
          <w:sz w:val="22"/>
          <w:szCs w:val="22"/>
        </w:rPr>
        <w:t>of</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Facilities</w:t>
      </w:r>
      <w:r w:rsidRPr="00F404F5">
        <w:rPr>
          <w:rFonts w:eastAsia="Cambria"/>
          <w:spacing w:val="1"/>
          <w:sz w:val="22"/>
          <w:szCs w:val="22"/>
        </w:rPr>
        <w:t xml:space="preserve"> </w:t>
      </w:r>
      <w:r w:rsidRPr="00F404F5">
        <w:rPr>
          <w:rFonts w:eastAsia="Cambria"/>
          <w:sz w:val="22"/>
          <w:szCs w:val="22"/>
        </w:rPr>
        <w:t>or</w:t>
      </w:r>
      <w:r w:rsidRPr="00F404F5">
        <w:rPr>
          <w:rFonts w:eastAsia="Cambria"/>
          <w:spacing w:val="52"/>
          <w:sz w:val="22"/>
          <w:szCs w:val="22"/>
        </w:rPr>
        <w:t xml:space="preserve"> </w:t>
      </w:r>
      <w:r w:rsidRPr="00F404F5">
        <w:rPr>
          <w:rFonts w:eastAsia="Cambria"/>
          <w:sz w:val="22"/>
          <w:szCs w:val="22"/>
        </w:rPr>
        <w:t>foundations</w:t>
      </w:r>
      <w:r w:rsidRPr="00F404F5">
        <w:rPr>
          <w:rFonts w:eastAsia="Cambria"/>
          <w:spacing w:val="53"/>
          <w:sz w:val="22"/>
          <w:szCs w:val="22"/>
        </w:rPr>
        <w:t xml:space="preserve"> </w:t>
      </w:r>
      <w:r w:rsidRPr="00F404F5">
        <w:rPr>
          <w:rFonts w:eastAsia="Cambria"/>
          <w:sz w:val="22"/>
          <w:szCs w:val="22"/>
        </w:rPr>
        <w:t>shall</w:t>
      </w:r>
      <w:r w:rsidRPr="00F404F5">
        <w:rPr>
          <w:rFonts w:eastAsia="Cambria"/>
          <w:spacing w:val="53"/>
          <w:sz w:val="22"/>
          <w:szCs w:val="22"/>
        </w:rPr>
        <w:t xml:space="preserve"> </w:t>
      </w:r>
      <w:r w:rsidRPr="00F404F5">
        <w:rPr>
          <w:rFonts w:eastAsia="Cambria"/>
          <w:sz w:val="22"/>
          <w:szCs w:val="22"/>
        </w:rPr>
        <w:t>be</w:t>
      </w:r>
      <w:r w:rsidRPr="00F404F5">
        <w:rPr>
          <w:rFonts w:eastAsia="Cambria"/>
          <w:spacing w:val="53"/>
          <w:sz w:val="22"/>
          <w:szCs w:val="22"/>
        </w:rPr>
        <w:t xml:space="preserve"> </w:t>
      </w:r>
      <w:r w:rsidRPr="00F404F5">
        <w:rPr>
          <w:rFonts w:eastAsia="Cambria"/>
          <w:sz w:val="22"/>
          <w:szCs w:val="22"/>
        </w:rPr>
        <w:t>covered</w:t>
      </w:r>
      <w:r w:rsidRPr="00F404F5">
        <w:rPr>
          <w:rFonts w:eastAsia="Cambria"/>
          <w:spacing w:val="53"/>
          <w:sz w:val="22"/>
          <w:szCs w:val="22"/>
        </w:rPr>
        <w:t xml:space="preserve"> </w:t>
      </w:r>
      <w:r w:rsidRPr="00F404F5">
        <w:rPr>
          <w:rFonts w:eastAsia="Cambria"/>
          <w:sz w:val="22"/>
          <w:szCs w:val="22"/>
        </w:rPr>
        <w:t>up</w:t>
      </w:r>
      <w:r w:rsidRPr="00F404F5">
        <w:rPr>
          <w:rFonts w:eastAsia="Cambria"/>
          <w:spacing w:val="53"/>
          <w:sz w:val="22"/>
          <w:szCs w:val="22"/>
        </w:rPr>
        <w:t xml:space="preserve"> </w:t>
      </w:r>
      <w:r w:rsidRPr="00F404F5">
        <w:rPr>
          <w:rFonts w:eastAsia="Cambria"/>
          <w:sz w:val="22"/>
          <w:szCs w:val="22"/>
        </w:rPr>
        <w:t>on</w:t>
      </w:r>
      <w:r w:rsidRPr="00F404F5">
        <w:rPr>
          <w:rFonts w:eastAsia="Cambria"/>
          <w:spacing w:val="52"/>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Site</w:t>
      </w:r>
      <w:r w:rsidRPr="00F404F5">
        <w:rPr>
          <w:rFonts w:eastAsia="Cambria"/>
          <w:spacing w:val="1"/>
          <w:sz w:val="22"/>
          <w:szCs w:val="22"/>
        </w:rPr>
        <w:t xml:space="preserve"> </w:t>
      </w:r>
      <w:r w:rsidRPr="00F404F5">
        <w:rPr>
          <w:rFonts w:eastAsia="Cambria"/>
          <w:sz w:val="22"/>
          <w:szCs w:val="22"/>
        </w:rPr>
        <w:t>without</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Contractor</w:t>
      </w:r>
      <w:r w:rsidRPr="00F404F5">
        <w:rPr>
          <w:rFonts w:eastAsia="Cambria"/>
          <w:spacing w:val="1"/>
          <w:sz w:val="22"/>
          <w:szCs w:val="22"/>
        </w:rPr>
        <w:t xml:space="preserve"> </w:t>
      </w:r>
      <w:r w:rsidRPr="00F404F5">
        <w:rPr>
          <w:rFonts w:eastAsia="Cambria"/>
          <w:sz w:val="22"/>
          <w:szCs w:val="22"/>
        </w:rPr>
        <w:t>carrying</w:t>
      </w:r>
      <w:r w:rsidRPr="00F404F5">
        <w:rPr>
          <w:rFonts w:eastAsia="Cambria"/>
          <w:spacing w:val="1"/>
          <w:sz w:val="22"/>
          <w:szCs w:val="22"/>
        </w:rPr>
        <w:t xml:space="preserve"> </w:t>
      </w:r>
      <w:r w:rsidRPr="00F404F5">
        <w:rPr>
          <w:rFonts w:eastAsia="Cambria"/>
          <w:sz w:val="22"/>
          <w:szCs w:val="22"/>
        </w:rPr>
        <w:t>out</w:t>
      </w:r>
      <w:r w:rsidRPr="00F404F5">
        <w:rPr>
          <w:rFonts w:eastAsia="Cambria"/>
          <w:spacing w:val="1"/>
          <w:sz w:val="22"/>
          <w:szCs w:val="22"/>
        </w:rPr>
        <w:t xml:space="preserve"> </w:t>
      </w:r>
      <w:r w:rsidRPr="00F404F5">
        <w:rPr>
          <w:rFonts w:eastAsia="Cambria"/>
          <w:sz w:val="22"/>
          <w:szCs w:val="22"/>
        </w:rPr>
        <w:t>any</w:t>
      </w:r>
      <w:r w:rsidRPr="00F404F5">
        <w:rPr>
          <w:rFonts w:eastAsia="Cambria"/>
          <w:spacing w:val="1"/>
          <w:sz w:val="22"/>
          <w:szCs w:val="22"/>
        </w:rPr>
        <w:t xml:space="preserve"> </w:t>
      </w:r>
      <w:r w:rsidRPr="00F404F5">
        <w:rPr>
          <w:rFonts w:eastAsia="Cambria"/>
          <w:sz w:val="22"/>
          <w:szCs w:val="22"/>
        </w:rPr>
        <w:t>test</w:t>
      </w:r>
      <w:r w:rsidRPr="00F404F5">
        <w:rPr>
          <w:rFonts w:eastAsia="Cambria"/>
          <w:spacing w:val="1"/>
          <w:sz w:val="22"/>
          <w:szCs w:val="22"/>
        </w:rPr>
        <w:t xml:space="preserve"> </w:t>
      </w:r>
      <w:r w:rsidRPr="00F404F5">
        <w:rPr>
          <w:rFonts w:eastAsia="Cambria"/>
          <w:sz w:val="22"/>
          <w:szCs w:val="22"/>
        </w:rPr>
        <w:t>and/or</w:t>
      </w:r>
      <w:r w:rsidRPr="00F404F5">
        <w:rPr>
          <w:rFonts w:eastAsia="Cambria"/>
          <w:spacing w:val="1"/>
          <w:sz w:val="22"/>
          <w:szCs w:val="22"/>
        </w:rPr>
        <w:t xml:space="preserve"> </w:t>
      </w:r>
      <w:r w:rsidRPr="00F404F5">
        <w:rPr>
          <w:rFonts w:eastAsia="Cambria"/>
          <w:sz w:val="22"/>
          <w:szCs w:val="22"/>
        </w:rPr>
        <w:t>inspection</w:t>
      </w:r>
      <w:r w:rsidRPr="00F404F5">
        <w:rPr>
          <w:rFonts w:eastAsia="Cambria"/>
          <w:spacing w:val="-50"/>
          <w:sz w:val="22"/>
          <w:szCs w:val="22"/>
        </w:rPr>
        <w:t xml:space="preserve"> </w:t>
      </w:r>
      <w:r w:rsidRPr="00F404F5">
        <w:rPr>
          <w:rFonts w:eastAsia="Cambria"/>
          <w:sz w:val="22"/>
          <w:szCs w:val="22"/>
        </w:rPr>
        <w:t>required under</w:t>
      </w:r>
      <w:r w:rsidRPr="00F404F5">
        <w:rPr>
          <w:rFonts w:eastAsia="Cambria"/>
          <w:spacing w:val="1"/>
          <w:sz w:val="22"/>
          <w:szCs w:val="22"/>
        </w:rPr>
        <w:t xml:space="preserve"> </w:t>
      </w:r>
      <w:r w:rsidRPr="00F404F5">
        <w:rPr>
          <w:rFonts w:eastAsia="Cambria"/>
          <w:sz w:val="22"/>
          <w:szCs w:val="22"/>
        </w:rPr>
        <w:t>the Contract. The Contractor shall</w:t>
      </w:r>
      <w:r w:rsidRPr="00F404F5">
        <w:rPr>
          <w:rFonts w:eastAsia="Cambria"/>
          <w:spacing w:val="1"/>
          <w:sz w:val="22"/>
          <w:szCs w:val="22"/>
        </w:rPr>
        <w:t xml:space="preserve"> </w:t>
      </w:r>
      <w:r w:rsidRPr="00F404F5">
        <w:rPr>
          <w:rFonts w:eastAsia="Cambria"/>
          <w:sz w:val="22"/>
          <w:szCs w:val="22"/>
        </w:rPr>
        <w:t>give a reasonable</w:t>
      </w:r>
      <w:r w:rsidRPr="00F404F5">
        <w:rPr>
          <w:rFonts w:eastAsia="Cambria"/>
          <w:spacing w:val="1"/>
          <w:sz w:val="22"/>
          <w:szCs w:val="22"/>
        </w:rPr>
        <w:t xml:space="preserve"> </w:t>
      </w:r>
      <w:r w:rsidRPr="00F404F5">
        <w:rPr>
          <w:rFonts w:eastAsia="Cambria"/>
          <w:sz w:val="22"/>
          <w:szCs w:val="22"/>
        </w:rPr>
        <w:t>notice</w:t>
      </w:r>
      <w:r w:rsidRPr="00F404F5">
        <w:rPr>
          <w:rFonts w:eastAsia="Cambria"/>
          <w:spacing w:val="1"/>
          <w:sz w:val="22"/>
          <w:szCs w:val="22"/>
        </w:rPr>
        <w:t xml:space="preserve"> </w:t>
      </w:r>
      <w:r w:rsidRPr="00F404F5">
        <w:rPr>
          <w:rFonts w:eastAsia="Cambria"/>
          <w:sz w:val="22"/>
          <w:szCs w:val="22"/>
        </w:rPr>
        <w:t>to</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00E63B39" w:rsidRPr="00F404F5">
        <w:rPr>
          <w:rFonts w:eastAsia="Cambria"/>
          <w:sz w:val="22"/>
          <w:szCs w:val="22"/>
        </w:rPr>
        <w:t xml:space="preserve">Project Manager/Engineer </w:t>
      </w:r>
      <w:r w:rsidRPr="00F404F5">
        <w:rPr>
          <w:rFonts w:eastAsia="Cambria"/>
          <w:sz w:val="22"/>
          <w:szCs w:val="22"/>
        </w:rPr>
        <w:t>whenever</w:t>
      </w:r>
      <w:r w:rsidRPr="00F404F5">
        <w:rPr>
          <w:rFonts w:eastAsia="Cambria"/>
          <w:spacing w:val="53"/>
          <w:sz w:val="22"/>
          <w:szCs w:val="22"/>
        </w:rPr>
        <w:t xml:space="preserve"> </w:t>
      </w:r>
      <w:r w:rsidRPr="00F404F5">
        <w:rPr>
          <w:rFonts w:eastAsia="Cambria"/>
          <w:sz w:val="22"/>
          <w:szCs w:val="22"/>
        </w:rPr>
        <w:t>any</w:t>
      </w:r>
      <w:r w:rsidRPr="00F404F5">
        <w:rPr>
          <w:rFonts w:eastAsia="Cambria"/>
          <w:spacing w:val="53"/>
          <w:sz w:val="22"/>
          <w:szCs w:val="22"/>
        </w:rPr>
        <w:t xml:space="preserve"> </w:t>
      </w:r>
      <w:r w:rsidRPr="00F404F5">
        <w:rPr>
          <w:rFonts w:eastAsia="Cambria"/>
          <w:sz w:val="22"/>
          <w:szCs w:val="22"/>
        </w:rPr>
        <w:t>such</w:t>
      </w:r>
      <w:r w:rsidRPr="00F404F5">
        <w:rPr>
          <w:rFonts w:eastAsia="Cambria"/>
          <w:spacing w:val="53"/>
          <w:sz w:val="22"/>
          <w:szCs w:val="22"/>
        </w:rPr>
        <w:t xml:space="preserve"> </w:t>
      </w:r>
      <w:r w:rsidRPr="00F404F5">
        <w:rPr>
          <w:rFonts w:eastAsia="Cambria"/>
          <w:sz w:val="22"/>
          <w:szCs w:val="22"/>
        </w:rPr>
        <w:t>part</w:t>
      </w:r>
      <w:r w:rsidRPr="00F404F5">
        <w:rPr>
          <w:rFonts w:eastAsia="Cambria"/>
          <w:spacing w:val="53"/>
          <w:sz w:val="22"/>
          <w:szCs w:val="22"/>
        </w:rPr>
        <w:t xml:space="preserve"> </w:t>
      </w:r>
      <w:r w:rsidRPr="00F404F5">
        <w:rPr>
          <w:rFonts w:eastAsia="Cambria"/>
          <w:sz w:val="22"/>
          <w:szCs w:val="22"/>
        </w:rPr>
        <w:t>of</w:t>
      </w:r>
      <w:r w:rsidRPr="00F404F5">
        <w:rPr>
          <w:rFonts w:eastAsia="Cambria"/>
          <w:spacing w:val="53"/>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Facilities</w:t>
      </w:r>
      <w:r w:rsidRPr="00F404F5">
        <w:rPr>
          <w:rFonts w:eastAsia="Cambria"/>
          <w:spacing w:val="1"/>
          <w:sz w:val="22"/>
          <w:szCs w:val="22"/>
        </w:rPr>
        <w:t xml:space="preserve"> </w:t>
      </w:r>
      <w:r w:rsidRPr="00F404F5">
        <w:rPr>
          <w:rFonts w:eastAsia="Cambria"/>
          <w:sz w:val="22"/>
          <w:szCs w:val="22"/>
        </w:rPr>
        <w:t>or</w:t>
      </w:r>
      <w:r w:rsidRPr="00F404F5">
        <w:rPr>
          <w:rFonts w:eastAsia="Cambria"/>
          <w:spacing w:val="1"/>
          <w:sz w:val="22"/>
          <w:szCs w:val="22"/>
        </w:rPr>
        <w:t xml:space="preserve"> </w:t>
      </w:r>
      <w:r w:rsidRPr="00F404F5">
        <w:rPr>
          <w:rFonts w:eastAsia="Cambria"/>
          <w:sz w:val="22"/>
          <w:szCs w:val="22"/>
        </w:rPr>
        <w:t>foundations</w:t>
      </w:r>
      <w:r w:rsidRPr="00F404F5">
        <w:rPr>
          <w:rFonts w:eastAsia="Cambria"/>
          <w:spacing w:val="1"/>
          <w:sz w:val="22"/>
          <w:szCs w:val="22"/>
        </w:rPr>
        <w:t xml:space="preserve"> </w:t>
      </w:r>
      <w:r w:rsidRPr="00F404F5">
        <w:rPr>
          <w:rFonts w:eastAsia="Cambria"/>
          <w:sz w:val="22"/>
          <w:szCs w:val="22"/>
        </w:rPr>
        <w:t>are</w:t>
      </w:r>
      <w:r w:rsidRPr="00F404F5">
        <w:rPr>
          <w:rFonts w:eastAsia="Cambria"/>
          <w:spacing w:val="1"/>
          <w:sz w:val="22"/>
          <w:szCs w:val="22"/>
        </w:rPr>
        <w:t xml:space="preserve"> </w:t>
      </w:r>
      <w:r w:rsidRPr="00F404F5">
        <w:rPr>
          <w:rFonts w:eastAsia="Cambria"/>
          <w:sz w:val="22"/>
          <w:szCs w:val="22"/>
        </w:rPr>
        <w:t>ready</w:t>
      </w:r>
      <w:r w:rsidRPr="00F404F5">
        <w:rPr>
          <w:rFonts w:eastAsia="Cambria"/>
          <w:spacing w:val="1"/>
          <w:sz w:val="22"/>
          <w:szCs w:val="22"/>
        </w:rPr>
        <w:t xml:space="preserve"> </w:t>
      </w:r>
      <w:r w:rsidRPr="00F404F5">
        <w:rPr>
          <w:rFonts w:eastAsia="Cambria"/>
          <w:sz w:val="22"/>
          <w:szCs w:val="22"/>
        </w:rPr>
        <w:t>or</w:t>
      </w:r>
      <w:r w:rsidRPr="00F404F5">
        <w:rPr>
          <w:rFonts w:eastAsia="Cambria"/>
          <w:spacing w:val="1"/>
          <w:sz w:val="22"/>
          <w:szCs w:val="22"/>
        </w:rPr>
        <w:t xml:space="preserve"> </w:t>
      </w:r>
      <w:r w:rsidRPr="00F404F5">
        <w:rPr>
          <w:rFonts w:eastAsia="Cambria"/>
          <w:sz w:val="22"/>
          <w:szCs w:val="22"/>
        </w:rPr>
        <w:t>about</w:t>
      </w:r>
      <w:r w:rsidRPr="00F404F5">
        <w:rPr>
          <w:rFonts w:eastAsia="Cambria"/>
          <w:spacing w:val="52"/>
          <w:sz w:val="22"/>
          <w:szCs w:val="22"/>
        </w:rPr>
        <w:t xml:space="preserve"> </w:t>
      </w:r>
      <w:r w:rsidRPr="00F404F5">
        <w:rPr>
          <w:rFonts w:eastAsia="Cambria"/>
          <w:sz w:val="22"/>
          <w:szCs w:val="22"/>
        </w:rPr>
        <w:t>to</w:t>
      </w:r>
      <w:r w:rsidRPr="00F404F5">
        <w:rPr>
          <w:rFonts w:eastAsia="Cambria"/>
          <w:spacing w:val="53"/>
          <w:sz w:val="22"/>
          <w:szCs w:val="22"/>
        </w:rPr>
        <w:t xml:space="preserve"> </w:t>
      </w:r>
      <w:r w:rsidRPr="00F404F5">
        <w:rPr>
          <w:rFonts w:eastAsia="Cambria"/>
          <w:sz w:val="22"/>
          <w:szCs w:val="22"/>
        </w:rPr>
        <w:t>be</w:t>
      </w:r>
      <w:r w:rsidRPr="00F404F5">
        <w:rPr>
          <w:rFonts w:eastAsia="Cambria"/>
          <w:spacing w:val="53"/>
          <w:sz w:val="22"/>
          <w:szCs w:val="22"/>
        </w:rPr>
        <w:t xml:space="preserve"> </w:t>
      </w:r>
      <w:r w:rsidRPr="00F404F5">
        <w:rPr>
          <w:rFonts w:eastAsia="Cambria"/>
          <w:sz w:val="22"/>
          <w:szCs w:val="22"/>
        </w:rPr>
        <w:t>ready</w:t>
      </w:r>
      <w:r w:rsidRPr="00F404F5">
        <w:rPr>
          <w:rFonts w:eastAsia="Cambria"/>
          <w:spacing w:val="53"/>
          <w:sz w:val="22"/>
          <w:szCs w:val="22"/>
        </w:rPr>
        <w:t xml:space="preserve"> </w:t>
      </w:r>
      <w:r w:rsidRPr="00F404F5">
        <w:rPr>
          <w:rFonts w:eastAsia="Cambria"/>
          <w:sz w:val="22"/>
          <w:szCs w:val="22"/>
        </w:rPr>
        <w:t>for</w:t>
      </w:r>
      <w:r w:rsidRPr="00F404F5">
        <w:rPr>
          <w:rFonts w:eastAsia="Cambria"/>
          <w:spacing w:val="53"/>
          <w:sz w:val="22"/>
          <w:szCs w:val="22"/>
        </w:rPr>
        <w:t xml:space="preserve"> </w:t>
      </w:r>
      <w:r w:rsidRPr="00F404F5">
        <w:rPr>
          <w:rFonts w:eastAsia="Cambria"/>
          <w:sz w:val="22"/>
          <w:szCs w:val="22"/>
        </w:rPr>
        <w:t>test</w:t>
      </w:r>
      <w:r w:rsidRPr="00F404F5">
        <w:rPr>
          <w:rFonts w:eastAsia="Cambria"/>
          <w:spacing w:val="1"/>
          <w:sz w:val="22"/>
          <w:szCs w:val="22"/>
        </w:rPr>
        <w:t xml:space="preserve"> </w:t>
      </w:r>
      <w:r w:rsidRPr="00F404F5">
        <w:rPr>
          <w:rFonts w:eastAsia="Cambria"/>
          <w:sz w:val="22"/>
          <w:szCs w:val="22"/>
        </w:rPr>
        <w:t>and/or</w:t>
      </w:r>
      <w:r w:rsidRPr="00F404F5">
        <w:rPr>
          <w:rFonts w:eastAsia="Cambria"/>
          <w:spacing w:val="1"/>
          <w:sz w:val="22"/>
          <w:szCs w:val="22"/>
        </w:rPr>
        <w:t xml:space="preserve"> </w:t>
      </w:r>
      <w:r w:rsidRPr="00F404F5">
        <w:rPr>
          <w:rFonts w:eastAsia="Cambria"/>
          <w:sz w:val="22"/>
          <w:szCs w:val="22"/>
        </w:rPr>
        <w:t>inspection;</w:t>
      </w:r>
      <w:r w:rsidRPr="00F404F5">
        <w:rPr>
          <w:rFonts w:eastAsia="Cambria"/>
          <w:spacing w:val="1"/>
          <w:sz w:val="22"/>
          <w:szCs w:val="22"/>
        </w:rPr>
        <w:t xml:space="preserve"> </w:t>
      </w:r>
      <w:r w:rsidRPr="00F404F5">
        <w:rPr>
          <w:rFonts w:eastAsia="Cambria"/>
          <w:sz w:val="22"/>
          <w:szCs w:val="22"/>
        </w:rPr>
        <w:t>such</w:t>
      </w:r>
      <w:r w:rsidRPr="00F404F5">
        <w:rPr>
          <w:rFonts w:eastAsia="Cambria"/>
          <w:spacing w:val="1"/>
          <w:sz w:val="22"/>
          <w:szCs w:val="22"/>
        </w:rPr>
        <w:t xml:space="preserve"> </w:t>
      </w:r>
      <w:r w:rsidRPr="00F404F5">
        <w:rPr>
          <w:rFonts w:eastAsia="Cambria"/>
          <w:sz w:val="22"/>
          <w:szCs w:val="22"/>
        </w:rPr>
        <w:t>test</w:t>
      </w:r>
      <w:r w:rsidRPr="00F404F5">
        <w:rPr>
          <w:rFonts w:eastAsia="Cambria"/>
          <w:spacing w:val="1"/>
          <w:sz w:val="22"/>
          <w:szCs w:val="22"/>
        </w:rPr>
        <w:t xml:space="preserve"> </w:t>
      </w:r>
      <w:r w:rsidRPr="00F404F5">
        <w:rPr>
          <w:rFonts w:eastAsia="Cambria"/>
          <w:sz w:val="22"/>
          <w:szCs w:val="22"/>
        </w:rPr>
        <w:t>and/or</w:t>
      </w:r>
      <w:r w:rsidRPr="00F404F5">
        <w:rPr>
          <w:rFonts w:eastAsia="Cambria"/>
          <w:spacing w:val="52"/>
          <w:sz w:val="22"/>
          <w:szCs w:val="22"/>
        </w:rPr>
        <w:t xml:space="preserve"> </w:t>
      </w:r>
      <w:r w:rsidRPr="00F404F5">
        <w:rPr>
          <w:rFonts w:eastAsia="Cambria"/>
          <w:sz w:val="22"/>
          <w:szCs w:val="22"/>
        </w:rPr>
        <w:t>inspection</w:t>
      </w:r>
      <w:r w:rsidRPr="00F404F5">
        <w:rPr>
          <w:rFonts w:eastAsia="Cambria"/>
          <w:spacing w:val="53"/>
          <w:sz w:val="22"/>
          <w:szCs w:val="22"/>
        </w:rPr>
        <w:t xml:space="preserve"> </w:t>
      </w:r>
      <w:r w:rsidRPr="00F404F5">
        <w:rPr>
          <w:rFonts w:eastAsia="Cambria"/>
          <w:sz w:val="22"/>
          <w:szCs w:val="22"/>
        </w:rPr>
        <w:t>and</w:t>
      </w:r>
      <w:r w:rsidRPr="00F404F5">
        <w:rPr>
          <w:rFonts w:eastAsia="Cambria"/>
          <w:spacing w:val="53"/>
          <w:sz w:val="22"/>
          <w:szCs w:val="22"/>
        </w:rPr>
        <w:t xml:space="preserve"> </w:t>
      </w:r>
      <w:r w:rsidRPr="00F404F5">
        <w:rPr>
          <w:rFonts w:eastAsia="Cambria"/>
          <w:sz w:val="22"/>
          <w:szCs w:val="22"/>
        </w:rPr>
        <w:t>notice</w:t>
      </w:r>
      <w:r w:rsidRPr="00F404F5">
        <w:rPr>
          <w:rFonts w:eastAsia="Cambria"/>
          <w:spacing w:val="53"/>
          <w:sz w:val="22"/>
          <w:szCs w:val="22"/>
        </w:rPr>
        <w:t xml:space="preserve"> </w:t>
      </w:r>
      <w:r w:rsidRPr="00F404F5">
        <w:rPr>
          <w:rFonts w:eastAsia="Cambria"/>
          <w:sz w:val="22"/>
          <w:szCs w:val="22"/>
        </w:rPr>
        <w:t>thereof</w:t>
      </w:r>
      <w:r w:rsidRPr="00F404F5">
        <w:rPr>
          <w:rFonts w:eastAsia="Cambria"/>
          <w:spacing w:val="1"/>
          <w:sz w:val="22"/>
          <w:szCs w:val="22"/>
        </w:rPr>
        <w:t xml:space="preserve"> </w:t>
      </w:r>
      <w:r w:rsidRPr="00F404F5">
        <w:rPr>
          <w:rFonts w:eastAsia="Cambria"/>
          <w:sz w:val="22"/>
          <w:szCs w:val="22"/>
        </w:rPr>
        <w:t>shall</w:t>
      </w:r>
      <w:r w:rsidRPr="00F404F5">
        <w:rPr>
          <w:rFonts w:eastAsia="Cambria"/>
          <w:spacing w:val="9"/>
          <w:sz w:val="22"/>
          <w:szCs w:val="22"/>
        </w:rPr>
        <w:t xml:space="preserve"> </w:t>
      </w:r>
      <w:r w:rsidRPr="00F404F5">
        <w:rPr>
          <w:rFonts w:eastAsia="Cambria"/>
          <w:sz w:val="22"/>
          <w:szCs w:val="22"/>
        </w:rPr>
        <w:t>be</w:t>
      </w:r>
      <w:r w:rsidRPr="00F404F5">
        <w:rPr>
          <w:rFonts w:eastAsia="Cambria"/>
          <w:spacing w:val="9"/>
          <w:sz w:val="22"/>
          <w:szCs w:val="22"/>
        </w:rPr>
        <w:t xml:space="preserve"> </w:t>
      </w:r>
      <w:r w:rsidRPr="00F404F5">
        <w:rPr>
          <w:rFonts w:eastAsia="Cambria"/>
          <w:sz w:val="22"/>
          <w:szCs w:val="22"/>
        </w:rPr>
        <w:t>subject</w:t>
      </w:r>
      <w:r w:rsidRPr="00F404F5">
        <w:rPr>
          <w:rFonts w:eastAsia="Cambria"/>
          <w:spacing w:val="9"/>
          <w:sz w:val="22"/>
          <w:szCs w:val="22"/>
        </w:rPr>
        <w:t xml:space="preserve"> </w:t>
      </w:r>
      <w:r w:rsidRPr="00F404F5">
        <w:rPr>
          <w:rFonts w:eastAsia="Cambria"/>
          <w:sz w:val="22"/>
          <w:szCs w:val="22"/>
        </w:rPr>
        <w:t>to</w:t>
      </w:r>
      <w:r w:rsidRPr="00F404F5">
        <w:rPr>
          <w:rFonts w:eastAsia="Cambria"/>
          <w:spacing w:val="9"/>
          <w:sz w:val="22"/>
          <w:szCs w:val="22"/>
        </w:rPr>
        <w:t xml:space="preserve"> </w:t>
      </w:r>
      <w:r w:rsidRPr="00F404F5">
        <w:rPr>
          <w:rFonts w:eastAsia="Cambria"/>
          <w:sz w:val="22"/>
          <w:szCs w:val="22"/>
        </w:rPr>
        <w:t>the</w:t>
      </w:r>
      <w:r w:rsidRPr="00F404F5">
        <w:rPr>
          <w:rFonts w:eastAsia="Cambria"/>
          <w:spacing w:val="9"/>
          <w:sz w:val="22"/>
          <w:szCs w:val="22"/>
        </w:rPr>
        <w:t xml:space="preserve"> </w:t>
      </w:r>
      <w:r w:rsidRPr="00F404F5">
        <w:rPr>
          <w:rFonts w:eastAsia="Cambria"/>
          <w:sz w:val="22"/>
          <w:szCs w:val="22"/>
        </w:rPr>
        <w:t>requirements</w:t>
      </w:r>
      <w:r w:rsidRPr="00F404F5">
        <w:rPr>
          <w:rFonts w:eastAsia="Cambria"/>
          <w:spacing w:val="9"/>
          <w:sz w:val="22"/>
          <w:szCs w:val="22"/>
        </w:rPr>
        <w:t xml:space="preserve"> </w:t>
      </w:r>
      <w:r w:rsidRPr="00F404F5">
        <w:rPr>
          <w:rFonts w:eastAsia="Cambria"/>
          <w:sz w:val="22"/>
          <w:szCs w:val="22"/>
        </w:rPr>
        <w:t>of</w:t>
      </w:r>
      <w:r w:rsidRPr="00F404F5">
        <w:rPr>
          <w:rFonts w:eastAsia="Cambria"/>
          <w:spacing w:val="9"/>
          <w:sz w:val="22"/>
          <w:szCs w:val="22"/>
        </w:rPr>
        <w:t xml:space="preserve"> </w:t>
      </w:r>
      <w:r w:rsidRPr="00F404F5">
        <w:rPr>
          <w:rFonts w:eastAsia="Cambria"/>
          <w:sz w:val="22"/>
          <w:szCs w:val="22"/>
        </w:rPr>
        <w:t>the</w:t>
      </w:r>
      <w:r w:rsidRPr="00F404F5">
        <w:rPr>
          <w:rFonts w:eastAsia="Cambria"/>
          <w:spacing w:val="9"/>
          <w:sz w:val="22"/>
          <w:szCs w:val="22"/>
        </w:rPr>
        <w:t xml:space="preserve"> </w:t>
      </w:r>
      <w:r w:rsidRPr="00F404F5">
        <w:rPr>
          <w:rFonts w:eastAsia="Cambria"/>
          <w:sz w:val="22"/>
          <w:szCs w:val="22"/>
        </w:rPr>
        <w:t>Contract.</w:t>
      </w:r>
    </w:p>
    <w:p w:rsidR="005A48C5" w:rsidRPr="00F404F5" w:rsidRDefault="005A48C5">
      <w:pPr>
        <w:widowControl w:val="0"/>
        <w:autoSpaceDE w:val="0"/>
        <w:autoSpaceDN w:val="0"/>
        <w:spacing w:before="4"/>
        <w:rPr>
          <w:rFonts w:eastAsia="Cambria"/>
          <w:sz w:val="22"/>
          <w:szCs w:val="22"/>
        </w:rPr>
      </w:pPr>
    </w:p>
    <w:p w:rsidR="005A48C5" w:rsidRPr="00F404F5" w:rsidRDefault="00D11752">
      <w:pPr>
        <w:widowControl w:val="0"/>
        <w:numPr>
          <w:ilvl w:val="2"/>
          <w:numId w:val="1"/>
        </w:numPr>
        <w:tabs>
          <w:tab w:val="left" w:pos="1289"/>
        </w:tabs>
        <w:autoSpaceDE w:val="0"/>
        <w:autoSpaceDN w:val="0"/>
        <w:spacing w:line="254" w:lineRule="auto"/>
        <w:ind w:right="1606"/>
        <w:jc w:val="both"/>
        <w:rPr>
          <w:rFonts w:eastAsia="Cambria"/>
          <w:sz w:val="22"/>
          <w:szCs w:val="22"/>
        </w:rPr>
      </w:pP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1"/>
          <w:w w:val="105"/>
          <w:sz w:val="22"/>
          <w:szCs w:val="22"/>
        </w:rPr>
        <w:t xml:space="preserve"> </w:t>
      </w:r>
      <w:r w:rsidRPr="00F404F5">
        <w:rPr>
          <w:rFonts w:eastAsia="Cambria"/>
          <w:w w:val="105"/>
          <w:sz w:val="22"/>
          <w:szCs w:val="22"/>
        </w:rPr>
        <w:t>uncover</w:t>
      </w:r>
      <w:r w:rsidRPr="00F404F5">
        <w:rPr>
          <w:rFonts w:eastAsia="Cambria"/>
          <w:spacing w:val="1"/>
          <w:w w:val="105"/>
          <w:sz w:val="22"/>
          <w:szCs w:val="22"/>
        </w:rPr>
        <w:t xml:space="preserve"> </w:t>
      </w:r>
      <w:r w:rsidRPr="00F404F5">
        <w:rPr>
          <w:rFonts w:eastAsia="Cambria"/>
          <w:w w:val="105"/>
          <w:sz w:val="22"/>
          <w:szCs w:val="22"/>
        </w:rPr>
        <w:t>any</w:t>
      </w:r>
      <w:r w:rsidRPr="00F404F5">
        <w:rPr>
          <w:rFonts w:eastAsia="Cambria"/>
          <w:spacing w:val="1"/>
          <w:w w:val="105"/>
          <w:sz w:val="22"/>
          <w:szCs w:val="22"/>
        </w:rPr>
        <w:t xml:space="preserve"> </w:t>
      </w:r>
      <w:r w:rsidRPr="00F404F5">
        <w:rPr>
          <w:rFonts w:eastAsia="Cambria"/>
          <w:w w:val="105"/>
          <w:sz w:val="22"/>
          <w:szCs w:val="22"/>
        </w:rPr>
        <w:t>part</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Facilities</w:t>
      </w:r>
      <w:r w:rsidRPr="00F404F5">
        <w:rPr>
          <w:rFonts w:eastAsia="Cambria"/>
          <w:spacing w:val="1"/>
          <w:w w:val="105"/>
          <w:sz w:val="22"/>
          <w:szCs w:val="22"/>
        </w:rPr>
        <w:t xml:space="preserve"> </w:t>
      </w:r>
      <w:r w:rsidRPr="00F404F5">
        <w:rPr>
          <w:rFonts w:eastAsia="Cambria"/>
          <w:w w:val="105"/>
          <w:sz w:val="22"/>
          <w:szCs w:val="22"/>
        </w:rPr>
        <w:t>or</w:t>
      </w:r>
      <w:r w:rsidRPr="00F404F5">
        <w:rPr>
          <w:rFonts w:eastAsia="Cambria"/>
          <w:spacing w:val="1"/>
          <w:w w:val="105"/>
          <w:sz w:val="22"/>
          <w:szCs w:val="22"/>
        </w:rPr>
        <w:t xml:space="preserve"> </w:t>
      </w:r>
      <w:r w:rsidRPr="00F404F5">
        <w:rPr>
          <w:rFonts w:eastAsia="Cambria"/>
          <w:w w:val="105"/>
          <w:sz w:val="22"/>
          <w:szCs w:val="22"/>
        </w:rPr>
        <w:t>foundations, or shall make openings in or through the same as the</w:t>
      </w:r>
      <w:r w:rsidRPr="00F404F5">
        <w:rPr>
          <w:rFonts w:eastAsia="Cambria"/>
          <w:spacing w:val="1"/>
          <w:w w:val="105"/>
          <w:sz w:val="22"/>
          <w:szCs w:val="22"/>
        </w:rPr>
        <w:t xml:space="preserve"> </w:t>
      </w:r>
      <w:r w:rsidR="00E63B39" w:rsidRPr="00F404F5">
        <w:rPr>
          <w:rFonts w:eastAsia="Cambria"/>
          <w:w w:val="105"/>
          <w:sz w:val="22"/>
          <w:szCs w:val="22"/>
        </w:rPr>
        <w:t xml:space="preserve">Project Manager/Engineer </w:t>
      </w:r>
      <w:r w:rsidRPr="00F404F5">
        <w:rPr>
          <w:rFonts w:eastAsia="Cambria"/>
          <w:w w:val="105"/>
          <w:sz w:val="22"/>
          <w:szCs w:val="22"/>
        </w:rPr>
        <w:t>may from time to time require at the Site, and shall</w:t>
      </w:r>
      <w:r w:rsidRPr="00F404F5">
        <w:rPr>
          <w:rFonts w:eastAsia="Cambria"/>
          <w:spacing w:val="1"/>
          <w:w w:val="105"/>
          <w:sz w:val="22"/>
          <w:szCs w:val="22"/>
        </w:rPr>
        <w:t xml:space="preserve"> </w:t>
      </w:r>
      <w:r w:rsidRPr="00F404F5">
        <w:rPr>
          <w:rFonts w:eastAsia="Cambria"/>
          <w:w w:val="105"/>
          <w:sz w:val="22"/>
          <w:szCs w:val="22"/>
        </w:rPr>
        <w:t>reinstate</w:t>
      </w:r>
      <w:r w:rsidRPr="00F404F5">
        <w:rPr>
          <w:rFonts w:eastAsia="Cambria"/>
          <w:spacing w:val="2"/>
          <w:w w:val="105"/>
          <w:sz w:val="22"/>
          <w:szCs w:val="22"/>
        </w:rPr>
        <w:t xml:space="preserve"> </w:t>
      </w:r>
      <w:r w:rsidRPr="00F404F5">
        <w:rPr>
          <w:rFonts w:eastAsia="Cambria"/>
          <w:w w:val="105"/>
          <w:sz w:val="22"/>
          <w:szCs w:val="22"/>
        </w:rPr>
        <w:t>and</w:t>
      </w:r>
      <w:r w:rsidRPr="00F404F5">
        <w:rPr>
          <w:rFonts w:eastAsia="Cambria"/>
          <w:spacing w:val="2"/>
          <w:w w:val="105"/>
          <w:sz w:val="22"/>
          <w:szCs w:val="22"/>
        </w:rPr>
        <w:t xml:space="preserve"> </w:t>
      </w:r>
      <w:r w:rsidRPr="00F404F5">
        <w:rPr>
          <w:rFonts w:eastAsia="Cambria"/>
          <w:w w:val="105"/>
          <w:sz w:val="22"/>
          <w:szCs w:val="22"/>
        </w:rPr>
        <w:t>make</w:t>
      </w:r>
      <w:r w:rsidRPr="00F404F5">
        <w:rPr>
          <w:rFonts w:eastAsia="Cambria"/>
          <w:spacing w:val="3"/>
          <w:w w:val="105"/>
          <w:sz w:val="22"/>
          <w:szCs w:val="22"/>
        </w:rPr>
        <w:t xml:space="preserve"> </w:t>
      </w:r>
      <w:r w:rsidRPr="00F404F5">
        <w:rPr>
          <w:rFonts w:eastAsia="Cambria"/>
          <w:w w:val="105"/>
          <w:sz w:val="22"/>
          <w:szCs w:val="22"/>
        </w:rPr>
        <w:t>good</w:t>
      </w:r>
      <w:r w:rsidRPr="00F404F5">
        <w:rPr>
          <w:rFonts w:eastAsia="Cambria"/>
          <w:spacing w:val="2"/>
          <w:w w:val="105"/>
          <w:sz w:val="22"/>
          <w:szCs w:val="22"/>
        </w:rPr>
        <w:t xml:space="preserve"> </w:t>
      </w:r>
      <w:r w:rsidRPr="00F404F5">
        <w:rPr>
          <w:rFonts w:eastAsia="Cambria"/>
          <w:w w:val="105"/>
          <w:sz w:val="22"/>
          <w:szCs w:val="22"/>
        </w:rPr>
        <w:t>such</w:t>
      </w:r>
      <w:r w:rsidRPr="00F404F5">
        <w:rPr>
          <w:rFonts w:eastAsia="Cambria"/>
          <w:spacing w:val="3"/>
          <w:w w:val="105"/>
          <w:sz w:val="22"/>
          <w:szCs w:val="22"/>
        </w:rPr>
        <w:t xml:space="preserve"> </w:t>
      </w:r>
      <w:r w:rsidRPr="00F404F5">
        <w:rPr>
          <w:rFonts w:eastAsia="Cambria"/>
          <w:w w:val="105"/>
          <w:sz w:val="22"/>
          <w:szCs w:val="22"/>
        </w:rPr>
        <w:t>part</w:t>
      </w:r>
      <w:r w:rsidRPr="00F404F5">
        <w:rPr>
          <w:rFonts w:eastAsia="Cambria"/>
          <w:spacing w:val="2"/>
          <w:w w:val="105"/>
          <w:sz w:val="22"/>
          <w:szCs w:val="22"/>
        </w:rPr>
        <w:t xml:space="preserve"> </w:t>
      </w:r>
      <w:r w:rsidRPr="00F404F5">
        <w:rPr>
          <w:rFonts w:eastAsia="Cambria"/>
          <w:w w:val="105"/>
          <w:sz w:val="22"/>
          <w:szCs w:val="22"/>
        </w:rPr>
        <w:t>or</w:t>
      </w:r>
      <w:r w:rsidRPr="00F404F5">
        <w:rPr>
          <w:rFonts w:eastAsia="Cambria"/>
          <w:spacing w:val="3"/>
          <w:w w:val="105"/>
          <w:sz w:val="22"/>
          <w:szCs w:val="22"/>
        </w:rPr>
        <w:t xml:space="preserve"> </w:t>
      </w:r>
      <w:r w:rsidRPr="00F404F5">
        <w:rPr>
          <w:rFonts w:eastAsia="Cambria"/>
          <w:w w:val="105"/>
          <w:sz w:val="22"/>
          <w:szCs w:val="22"/>
        </w:rPr>
        <w:t>parts.</w:t>
      </w:r>
    </w:p>
    <w:p w:rsidR="005A48C5" w:rsidRPr="00F404F5" w:rsidRDefault="005A48C5">
      <w:pPr>
        <w:widowControl w:val="0"/>
        <w:autoSpaceDE w:val="0"/>
        <w:autoSpaceDN w:val="0"/>
        <w:spacing w:before="7"/>
        <w:rPr>
          <w:rFonts w:eastAsia="Cambria"/>
          <w:sz w:val="22"/>
          <w:szCs w:val="22"/>
        </w:rPr>
      </w:pPr>
    </w:p>
    <w:p w:rsidR="005A48C5" w:rsidRPr="00F404F5" w:rsidRDefault="00D11752" w:rsidP="00E22CDF">
      <w:pPr>
        <w:widowControl w:val="0"/>
        <w:autoSpaceDE w:val="0"/>
        <w:autoSpaceDN w:val="0"/>
        <w:spacing w:line="254" w:lineRule="auto"/>
        <w:ind w:left="1288" w:right="1604"/>
        <w:jc w:val="both"/>
        <w:rPr>
          <w:rFonts w:eastAsia="Cambria"/>
          <w:sz w:val="22"/>
          <w:szCs w:val="22"/>
        </w:rPr>
      </w:pPr>
      <w:r w:rsidRPr="00F404F5">
        <w:rPr>
          <w:rFonts w:eastAsia="Cambria"/>
          <w:w w:val="105"/>
          <w:sz w:val="22"/>
          <w:szCs w:val="22"/>
        </w:rPr>
        <w:lastRenderedPageBreak/>
        <w:t>If any parts of the Facilities or foundations have been covered up at</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36"/>
          <w:w w:val="105"/>
          <w:sz w:val="22"/>
          <w:szCs w:val="22"/>
        </w:rPr>
        <w:t xml:space="preserve"> </w:t>
      </w:r>
      <w:r w:rsidRPr="00F404F5">
        <w:rPr>
          <w:rFonts w:eastAsia="Cambria"/>
          <w:w w:val="105"/>
          <w:sz w:val="22"/>
          <w:szCs w:val="22"/>
        </w:rPr>
        <w:t>Site</w:t>
      </w:r>
      <w:r w:rsidRPr="00F404F5">
        <w:rPr>
          <w:rFonts w:eastAsia="Cambria"/>
          <w:spacing w:val="37"/>
          <w:w w:val="105"/>
          <w:sz w:val="22"/>
          <w:szCs w:val="22"/>
        </w:rPr>
        <w:t xml:space="preserve"> </w:t>
      </w:r>
      <w:r w:rsidRPr="00F404F5">
        <w:rPr>
          <w:rFonts w:eastAsia="Cambria"/>
          <w:w w:val="105"/>
          <w:sz w:val="22"/>
          <w:szCs w:val="22"/>
        </w:rPr>
        <w:t>after</w:t>
      </w:r>
      <w:r w:rsidRPr="00F404F5">
        <w:rPr>
          <w:rFonts w:eastAsia="Cambria"/>
          <w:spacing w:val="38"/>
          <w:w w:val="105"/>
          <w:sz w:val="22"/>
          <w:szCs w:val="22"/>
        </w:rPr>
        <w:t xml:space="preserve"> </w:t>
      </w:r>
      <w:r w:rsidRPr="00F404F5">
        <w:rPr>
          <w:rFonts w:eastAsia="Cambria"/>
          <w:w w:val="105"/>
          <w:sz w:val="22"/>
          <w:szCs w:val="22"/>
        </w:rPr>
        <w:t>compliance</w:t>
      </w:r>
      <w:r w:rsidRPr="00F404F5">
        <w:rPr>
          <w:rFonts w:eastAsia="Cambria"/>
          <w:spacing w:val="37"/>
          <w:w w:val="105"/>
          <w:sz w:val="22"/>
          <w:szCs w:val="22"/>
        </w:rPr>
        <w:t xml:space="preserve"> </w:t>
      </w:r>
      <w:r w:rsidRPr="00F404F5">
        <w:rPr>
          <w:rFonts w:eastAsia="Cambria"/>
          <w:w w:val="105"/>
          <w:sz w:val="22"/>
          <w:szCs w:val="22"/>
        </w:rPr>
        <w:t>with</w:t>
      </w:r>
      <w:r w:rsidRPr="00F404F5">
        <w:rPr>
          <w:rFonts w:eastAsia="Cambria"/>
          <w:spacing w:val="36"/>
          <w:w w:val="105"/>
          <w:sz w:val="22"/>
          <w:szCs w:val="22"/>
        </w:rPr>
        <w:t xml:space="preserve"> </w:t>
      </w:r>
      <w:r w:rsidRPr="00F404F5">
        <w:rPr>
          <w:rFonts w:eastAsia="Cambria"/>
          <w:w w:val="105"/>
          <w:sz w:val="22"/>
          <w:szCs w:val="22"/>
        </w:rPr>
        <w:t>the</w:t>
      </w:r>
      <w:r w:rsidRPr="00F404F5">
        <w:rPr>
          <w:rFonts w:eastAsia="Cambria"/>
          <w:spacing w:val="37"/>
          <w:w w:val="105"/>
          <w:sz w:val="22"/>
          <w:szCs w:val="22"/>
        </w:rPr>
        <w:t xml:space="preserve"> </w:t>
      </w:r>
      <w:r w:rsidRPr="00F404F5">
        <w:rPr>
          <w:rFonts w:eastAsia="Cambria"/>
          <w:w w:val="105"/>
          <w:sz w:val="22"/>
          <w:szCs w:val="22"/>
        </w:rPr>
        <w:t>requirement</w:t>
      </w:r>
      <w:r w:rsidRPr="00F404F5">
        <w:rPr>
          <w:rFonts w:eastAsia="Cambria"/>
          <w:spacing w:val="37"/>
          <w:w w:val="105"/>
          <w:sz w:val="22"/>
          <w:szCs w:val="22"/>
        </w:rPr>
        <w:t xml:space="preserve"> </w:t>
      </w:r>
      <w:r w:rsidRPr="00F404F5">
        <w:rPr>
          <w:rFonts w:eastAsia="Cambria"/>
          <w:w w:val="105"/>
          <w:sz w:val="22"/>
          <w:szCs w:val="22"/>
        </w:rPr>
        <w:t>of</w:t>
      </w:r>
      <w:r w:rsidRPr="00F404F5">
        <w:rPr>
          <w:rFonts w:eastAsia="Cambria"/>
          <w:spacing w:val="36"/>
          <w:w w:val="105"/>
          <w:sz w:val="22"/>
          <w:szCs w:val="22"/>
        </w:rPr>
        <w:t xml:space="preserve"> </w:t>
      </w:r>
      <w:r w:rsidRPr="00F404F5">
        <w:rPr>
          <w:rFonts w:eastAsia="Cambria"/>
          <w:b/>
          <w:i/>
          <w:w w:val="105"/>
          <w:sz w:val="22"/>
          <w:szCs w:val="22"/>
        </w:rPr>
        <w:t>GCC</w:t>
      </w:r>
      <w:r w:rsidRPr="00F404F5">
        <w:rPr>
          <w:rFonts w:eastAsia="Cambria"/>
          <w:b/>
          <w:i/>
          <w:spacing w:val="35"/>
          <w:w w:val="105"/>
          <w:sz w:val="22"/>
          <w:szCs w:val="22"/>
        </w:rPr>
        <w:t xml:space="preserve"> </w:t>
      </w:r>
      <w:r w:rsidRPr="00F404F5">
        <w:rPr>
          <w:rFonts w:eastAsia="Cambria"/>
          <w:b/>
          <w:i/>
          <w:w w:val="105"/>
          <w:sz w:val="22"/>
          <w:szCs w:val="22"/>
        </w:rPr>
        <w:t>Sub-Clause</w:t>
      </w:r>
      <w:r w:rsidR="00E22CDF" w:rsidRPr="00F404F5">
        <w:rPr>
          <w:rFonts w:eastAsia="Cambria"/>
          <w:b/>
          <w:i/>
          <w:w w:val="105"/>
          <w:sz w:val="22"/>
          <w:szCs w:val="22"/>
        </w:rPr>
        <w:t xml:space="preserve"> </w:t>
      </w:r>
      <w:r w:rsidRPr="00F404F5">
        <w:rPr>
          <w:rFonts w:eastAsia="Cambria"/>
          <w:b/>
          <w:i/>
          <w:w w:val="105"/>
          <w:sz w:val="22"/>
          <w:szCs w:val="22"/>
        </w:rPr>
        <w:t>19.10</w:t>
      </w:r>
      <w:r w:rsidRPr="00F404F5">
        <w:rPr>
          <w:rFonts w:eastAsia="Cambria"/>
          <w:w w:val="105"/>
          <w:sz w:val="22"/>
          <w:szCs w:val="22"/>
        </w:rPr>
        <w:t xml:space="preserve"> and are found to be executed in accordance with the Contract,</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expenses</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uncovering,</w:t>
      </w:r>
      <w:r w:rsidRPr="00F404F5">
        <w:rPr>
          <w:rFonts w:eastAsia="Cambria"/>
          <w:spacing w:val="1"/>
          <w:w w:val="105"/>
          <w:sz w:val="22"/>
          <w:szCs w:val="22"/>
        </w:rPr>
        <w:t xml:space="preserve"> </w:t>
      </w:r>
      <w:r w:rsidRPr="00F404F5">
        <w:rPr>
          <w:rFonts w:eastAsia="Cambria"/>
          <w:w w:val="105"/>
          <w:sz w:val="22"/>
          <w:szCs w:val="22"/>
        </w:rPr>
        <w:t>making</w:t>
      </w:r>
      <w:r w:rsidRPr="00F404F5">
        <w:rPr>
          <w:rFonts w:eastAsia="Cambria"/>
          <w:spacing w:val="1"/>
          <w:w w:val="105"/>
          <w:sz w:val="22"/>
          <w:szCs w:val="22"/>
        </w:rPr>
        <w:t xml:space="preserve"> </w:t>
      </w:r>
      <w:r w:rsidRPr="00F404F5">
        <w:rPr>
          <w:rFonts w:eastAsia="Cambria"/>
          <w:w w:val="105"/>
          <w:sz w:val="22"/>
          <w:szCs w:val="22"/>
        </w:rPr>
        <w:t>openings</w:t>
      </w:r>
      <w:r w:rsidRPr="00F404F5">
        <w:rPr>
          <w:rFonts w:eastAsia="Cambria"/>
          <w:spacing w:val="1"/>
          <w:w w:val="105"/>
          <w:sz w:val="22"/>
          <w:szCs w:val="22"/>
        </w:rPr>
        <w:t xml:space="preserve"> </w:t>
      </w: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or</w:t>
      </w:r>
      <w:r w:rsidRPr="00F404F5">
        <w:rPr>
          <w:rFonts w:eastAsia="Cambria"/>
          <w:spacing w:val="1"/>
          <w:w w:val="105"/>
          <w:sz w:val="22"/>
          <w:szCs w:val="22"/>
        </w:rPr>
        <w:t xml:space="preserve"> </w:t>
      </w:r>
      <w:r w:rsidRPr="00F404F5">
        <w:rPr>
          <w:rFonts w:eastAsia="Cambria"/>
          <w:w w:val="105"/>
          <w:sz w:val="22"/>
          <w:szCs w:val="22"/>
        </w:rPr>
        <w:t>through,</w:t>
      </w:r>
      <w:r w:rsidRPr="00F404F5">
        <w:rPr>
          <w:rFonts w:eastAsia="Cambria"/>
          <w:spacing w:val="1"/>
          <w:w w:val="105"/>
          <w:sz w:val="22"/>
          <w:szCs w:val="22"/>
        </w:rPr>
        <w:t xml:space="preserve"> </w:t>
      </w:r>
      <w:r w:rsidRPr="00F404F5">
        <w:rPr>
          <w:rFonts w:eastAsia="Cambria"/>
          <w:w w:val="105"/>
          <w:sz w:val="22"/>
          <w:szCs w:val="22"/>
        </w:rPr>
        <w:t>reinstating,</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making</w:t>
      </w:r>
      <w:r w:rsidRPr="00F404F5">
        <w:rPr>
          <w:rFonts w:eastAsia="Cambria"/>
          <w:spacing w:val="1"/>
          <w:w w:val="105"/>
          <w:sz w:val="22"/>
          <w:szCs w:val="22"/>
        </w:rPr>
        <w:t xml:space="preserve"> </w:t>
      </w:r>
      <w:r w:rsidRPr="00F404F5">
        <w:rPr>
          <w:rFonts w:eastAsia="Cambria"/>
          <w:w w:val="105"/>
          <w:sz w:val="22"/>
          <w:szCs w:val="22"/>
        </w:rPr>
        <w:t>good</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same</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1"/>
          <w:w w:val="105"/>
          <w:sz w:val="22"/>
          <w:szCs w:val="22"/>
        </w:rPr>
        <w:t xml:space="preserve"> </w:t>
      </w:r>
      <w:r w:rsidRPr="00F404F5">
        <w:rPr>
          <w:rFonts w:eastAsia="Cambria"/>
          <w:w w:val="105"/>
          <w:sz w:val="22"/>
          <w:szCs w:val="22"/>
        </w:rPr>
        <w:t>be</w:t>
      </w:r>
      <w:r w:rsidRPr="00F404F5">
        <w:rPr>
          <w:rFonts w:eastAsia="Cambria"/>
          <w:spacing w:val="1"/>
          <w:w w:val="105"/>
          <w:sz w:val="22"/>
          <w:szCs w:val="22"/>
        </w:rPr>
        <w:t xml:space="preserve"> </w:t>
      </w:r>
      <w:r w:rsidRPr="00F404F5">
        <w:rPr>
          <w:rFonts w:eastAsia="Cambria"/>
          <w:w w:val="105"/>
          <w:sz w:val="22"/>
          <w:szCs w:val="22"/>
        </w:rPr>
        <w:t>borne</w:t>
      </w:r>
      <w:r w:rsidRPr="00F404F5">
        <w:rPr>
          <w:rFonts w:eastAsia="Cambria"/>
          <w:spacing w:val="1"/>
          <w:w w:val="105"/>
          <w:sz w:val="22"/>
          <w:szCs w:val="22"/>
        </w:rPr>
        <w:t xml:space="preserve"> </w:t>
      </w:r>
      <w:r w:rsidRPr="00F404F5">
        <w:rPr>
          <w:rFonts w:eastAsia="Cambria"/>
          <w:w w:val="105"/>
          <w:sz w:val="22"/>
          <w:szCs w:val="22"/>
        </w:rPr>
        <w:t>by</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Employer, and the Time for Completion shall be reasonably adjusted</w:t>
      </w:r>
      <w:r w:rsidRPr="00F404F5">
        <w:rPr>
          <w:rFonts w:eastAsia="Cambria"/>
          <w:spacing w:val="-53"/>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extent</w:t>
      </w:r>
      <w:r w:rsidRPr="00F404F5">
        <w:rPr>
          <w:rFonts w:eastAsia="Cambria"/>
          <w:spacing w:val="1"/>
          <w:w w:val="105"/>
          <w:sz w:val="22"/>
          <w:szCs w:val="22"/>
        </w:rPr>
        <w:t xml:space="preserve"> </w:t>
      </w:r>
      <w:r w:rsidRPr="00F404F5">
        <w:rPr>
          <w:rFonts w:eastAsia="Cambria"/>
          <w:w w:val="105"/>
          <w:sz w:val="22"/>
          <w:szCs w:val="22"/>
        </w:rPr>
        <w:t>that</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w:t>
      </w:r>
      <w:r w:rsidRPr="00F404F5">
        <w:rPr>
          <w:rFonts w:eastAsia="Cambria"/>
          <w:spacing w:val="1"/>
          <w:w w:val="105"/>
          <w:sz w:val="22"/>
          <w:szCs w:val="22"/>
        </w:rPr>
        <w:t xml:space="preserve"> </w:t>
      </w:r>
      <w:r w:rsidRPr="00F404F5">
        <w:rPr>
          <w:rFonts w:eastAsia="Cambria"/>
          <w:w w:val="105"/>
          <w:sz w:val="22"/>
          <w:szCs w:val="22"/>
        </w:rPr>
        <w:t>has</w:t>
      </w:r>
      <w:r w:rsidRPr="00F404F5">
        <w:rPr>
          <w:rFonts w:eastAsia="Cambria"/>
          <w:spacing w:val="1"/>
          <w:w w:val="105"/>
          <w:sz w:val="22"/>
          <w:szCs w:val="22"/>
        </w:rPr>
        <w:t xml:space="preserve"> </w:t>
      </w:r>
      <w:r w:rsidRPr="00F404F5">
        <w:rPr>
          <w:rFonts w:eastAsia="Cambria"/>
          <w:w w:val="105"/>
          <w:sz w:val="22"/>
          <w:szCs w:val="22"/>
        </w:rPr>
        <w:t>thereby</w:t>
      </w:r>
      <w:r w:rsidRPr="00F404F5">
        <w:rPr>
          <w:rFonts w:eastAsia="Cambria"/>
          <w:spacing w:val="1"/>
          <w:w w:val="105"/>
          <w:sz w:val="22"/>
          <w:szCs w:val="22"/>
        </w:rPr>
        <w:t xml:space="preserve"> </w:t>
      </w:r>
      <w:r w:rsidRPr="00F404F5">
        <w:rPr>
          <w:rFonts w:eastAsia="Cambria"/>
          <w:w w:val="105"/>
          <w:sz w:val="22"/>
          <w:szCs w:val="22"/>
        </w:rPr>
        <w:t>been</w:t>
      </w:r>
      <w:r w:rsidRPr="00F404F5">
        <w:rPr>
          <w:rFonts w:eastAsia="Cambria"/>
          <w:spacing w:val="1"/>
          <w:w w:val="105"/>
          <w:sz w:val="22"/>
          <w:szCs w:val="22"/>
        </w:rPr>
        <w:t xml:space="preserve"> </w:t>
      </w:r>
      <w:r w:rsidRPr="00F404F5">
        <w:rPr>
          <w:rFonts w:eastAsia="Cambria"/>
          <w:w w:val="105"/>
          <w:sz w:val="22"/>
          <w:szCs w:val="22"/>
        </w:rPr>
        <w:t>delayed</w:t>
      </w:r>
      <w:r w:rsidRPr="00F404F5">
        <w:rPr>
          <w:rFonts w:eastAsia="Cambria"/>
          <w:spacing w:val="1"/>
          <w:w w:val="105"/>
          <w:sz w:val="22"/>
          <w:szCs w:val="22"/>
        </w:rPr>
        <w:t xml:space="preserve"> </w:t>
      </w:r>
      <w:r w:rsidRPr="00F404F5">
        <w:rPr>
          <w:rFonts w:eastAsia="Cambria"/>
          <w:w w:val="105"/>
          <w:sz w:val="22"/>
          <w:szCs w:val="22"/>
        </w:rPr>
        <w:t>or</w:t>
      </w:r>
      <w:r w:rsidRPr="00F404F5">
        <w:rPr>
          <w:rFonts w:eastAsia="Cambria"/>
          <w:spacing w:val="1"/>
          <w:w w:val="105"/>
          <w:sz w:val="22"/>
          <w:szCs w:val="22"/>
        </w:rPr>
        <w:t xml:space="preserve"> </w:t>
      </w:r>
      <w:r w:rsidRPr="00F404F5">
        <w:rPr>
          <w:rFonts w:eastAsia="Cambria"/>
          <w:w w:val="105"/>
          <w:sz w:val="22"/>
          <w:szCs w:val="22"/>
        </w:rPr>
        <w:t>impeded</w:t>
      </w:r>
      <w:r w:rsidRPr="00F404F5">
        <w:rPr>
          <w:rFonts w:eastAsia="Cambria"/>
          <w:spacing w:val="1"/>
          <w:w w:val="105"/>
          <w:sz w:val="22"/>
          <w:szCs w:val="22"/>
        </w:rPr>
        <w:t xml:space="preserve"> </w:t>
      </w: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performance</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any</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its</w:t>
      </w:r>
      <w:r w:rsidRPr="00F404F5">
        <w:rPr>
          <w:rFonts w:eastAsia="Cambria"/>
          <w:spacing w:val="1"/>
          <w:w w:val="105"/>
          <w:sz w:val="22"/>
          <w:szCs w:val="22"/>
        </w:rPr>
        <w:t xml:space="preserve"> </w:t>
      </w:r>
      <w:r w:rsidRPr="00F404F5">
        <w:rPr>
          <w:rFonts w:eastAsia="Cambria"/>
          <w:w w:val="105"/>
          <w:sz w:val="22"/>
          <w:szCs w:val="22"/>
        </w:rPr>
        <w:t>obligations</w:t>
      </w:r>
      <w:r w:rsidRPr="00F404F5">
        <w:rPr>
          <w:rFonts w:eastAsia="Cambria"/>
          <w:spacing w:val="1"/>
          <w:w w:val="105"/>
          <w:sz w:val="22"/>
          <w:szCs w:val="22"/>
        </w:rPr>
        <w:t xml:space="preserve"> </w:t>
      </w:r>
      <w:r w:rsidRPr="00F404F5">
        <w:rPr>
          <w:rFonts w:eastAsia="Cambria"/>
          <w:w w:val="105"/>
          <w:sz w:val="22"/>
          <w:szCs w:val="22"/>
        </w:rPr>
        <w:t>under</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w:t>
      </w:r>
    </w:p>
    <w:p w:rsidR="005A48C5" w:rsidRPr="00F404F5" w:rsidRDefault="00D11752">
      <w:pPr>
        <w:widowControl w:val="0"/>
        <w:numPr>
          <w:ilvl w:val="1"/>
          <w:numId w:val="1"/>
        </w:numPr>
        <w:tabs>
          <w:tab w:val="left" w:pos="929"/>
        </w:tabs>
        <w:autoSpaceDE w:val="0"/>
        <w:autoSpaceDN w:val="0"/>
        <w:spacing w:before="56"/>
        <w:ind w:hanging="721"/>
        <w:jc w:val="both"/>
        <w:outlineLvl w:val="0"/>
        <w:rPr>
          <w:rFonts w:eastAsia="Palatino Linotype"/>
          <w:b/>
          <w:bCs/>
          <w:sz w:val="22"/>
          <w:szCs w:val="22"/>
        </w:rPr>
      </w:pPr>
      <w:bookmarkStart w:id="29" w:name="_Toc146280655"/>
      <w:r w:rsidRPr="00F404F5">
        <w:rPr>
          <w:rFonts w:eastAsia="Palatino Linotype"/>
          <w:b/>
          <w:bCs/>
          <w:sz w:val="22"/>
          <w:szCs w:val="22"/>
        </w:rPr>
        <w:t>Completion</w:t>
      </w:r>
      <w:r w:rsidRPr="00F404F5">
        <w:rPr>
          <w:rFonts w:eastAsia="Palatino Linotype"/>
          <w:b/>
          <w:bCs/>
          <w:spacing w:val="-3"/>
          <w:sz w:val="22"/>
          <w:szCs w:val="22"/>
        </w:rPr>
        <w:t xml:space="preserve"> </w:t>
      </w:r>
      <w:r w:rsidRPr="00F404F5">
        <w:rPr>
          <w:rFonts w:eastAsia="Palatino Linotype"/>
          <w:b/>
          <w:bCs/>
          <w:sz w:val="22"/>
          <w:szCs w:val="22"/>
        </w:rPr>
        <w:t>of</w:t>
      </w:r>
      <w:r w:rsidRPr="00F404F5">
        <w:rPr>
          <w:rFonts w:eastAsia="Palatino Linotype"/>
          <w:b/>
          <w:bCs/>
          <w:spacing w:val="-3"/>
          <w:sz w:val="22"/>
          <w:szCs w:val="22"/>
        </w:rPr>
        <w:t xml:space="preserve"> </w:t>
      </w:r>
      <w:r w:rsidRPr="00F404F5">
        <w:rPr>
          <w:rFonts w:eastAsia="Palatino Linotype"/>
          <w:b/>
          <w:bCs/>
          <w:sz w:val="22"/>
          <w:szCs w:val="22"/>
        </w:rPr>
        <w:t>the</w:t>
      </w:r>
      <w:r w:rsidRPr="00F404F5">
        <w:rPr>
          <w:rFonts w:eastAsia="Palatino Linotype"/>
          <w:b/>
          <w:bCs/>
          <w:spacing w:val="-2"/>
          <w:sz w:val="22"/>
          <w:szCs w:val="22"/>
        </w:rPr>
        <w:t xml:space="preserve"> </w:t>
      </w:r>
      <w:r w:rsidRPr="00F404F5">
        <w:rPr>
          <w:rFonts w:eastAsia="Palatino Linotype"/>
          <w:b/>
          <w:bCs/>
          <w:sz w:val="22"/>
          <w:szCs w:val="22"/>
        </w:rPr>
        <w:t>Facilities</w:t>
      </w:r>
      <w:r w:rsidRPr="00F404F5">
        <w:rPr>
          <w:rFonts w:eastAsia="Palatino Linotype"/>
          <w:b/>
          <w:bCs/>
          <w:spacing w:val="-4"/>
          <w:sz w:val="22"/>
          <w:szCs w:val="22"/>
        </w:rPr>
        <w:t xml:space="preserve"> </w:t>
      </w:r>
      <w:r w:rsidRPr="00F404F5">
        <w:rPr>
          <w:rFonts w:eastAsia="Palatino Linotype"/>
          <w:b/>
          <w:bCs/>
          <w:sz w:val="22"/>
          <w:szCs w:val="22"/>
        </w:rPr>
        <w:t>and</w:t>
      </w:r>
      <w:r w:rsidRPr="00F404F5">
        <w:rPr>
          <w:rFonts w:eastAsia="Palatino Linotype"/>
          <w:b/>
          <w:bCs/>
          <w:spacing w:val="-3"/>
          <w:sz w:val="22"/>
          <w:szCs w:val="22"/>
        </w:rPr>
        <w:t xml:space="preserve"> </w:t>
      </w:r>
      <w:r w:rsidRPr="00F404F5">
        <w:rPr>
          <w:rFonts w:eastAsia="Palatino Linotype"/>
          <w:b/>
          <w:bCs/>
          <w:sz w:val="22"/>
          <w:szCs w:val="22"/>
        </w:rPr>
        <w:t>Operational</w:t>
      </w:r>
      <w:r w:rsidRPr="00F404F5">
        <w:rPr>
          <w:rFonts w:eastAsia="Palatino Linotype"/>
          <w:b/>
          <w:bCs/>
          <w:spacing w:val="-2"/>
          <w:sz w:val="22"/>
          <w:szCs w:val="22"/>
        </w:rPr>
        <w:t xml:space="preserve"> </w:t>
      </w:r>
      <w:r w:rsidRPr="00F404F5">
        <w:rPr>
          <w:rFonts w:eastAsia="Palatino Linotype"/>
          <w:b/>
          <w:bCs/>
          <w:sz w:val="22"/>
          <w:szCs w:val="22"/>
        </w:rPr>
        <w:t>Acceptance</w:t>
      </w:r>
      <w:bookmarkEnd w:id="29"/>
    </w:p>
    <w:p w:rsidR="005A48C5" w:rsidRPr="00F404F5" w:rsidRDefault="005A48C5">
      <w:pPr>
        <w:widowControl w:val="0"/>
        <w:autoSpaceDE w:val="0"/>
        <w:autoSpaceDN w:val="0"/>
        <w:spacing w:before="10"/>
        <w:rPr>
          <w:rFonts w:eastAsia="Cambria"/>
          <w:b/>
          <w:sz w:val="22"/>
          <w:szCs w:val="22"/>
        </w:rPr>
      </w:pPr>
    </w:p>
    <w:p w:rsidR="005A48C5" w:rsidRPr="00F404F5"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F404F5">
        <w:rPr>
          <w:rFonts w:eastAsia="Cambria"/>
          <w:b/>
          <w:bCs/>
          <w:w w:val="105"/>
          <w:sz w:val="22"/>
          <w:szCs w:val="22"/>
        </w:rPr>
        <w:t>Completion</w:t>
      </w:r>
      <w:r w:rsidRPr="00F404F5">
        <w:rPr>
          <w:rFonts w:eastAsia="Cambria"/>
          <w:b/>
          <w:bCs/>
          <w:spacing w:val="-4"/>
          <w:w w:val="105"/>
          <w:sz w:val="22"/>
          <w:szCs w:val="22"/>
        </w:rPr>
        <w:t xml:space="preserve"> </w:t>
      </w:r>
      <w:r w:rsidRPr="00F404F5">
        <w:rPr>
          <w:rFonts w:eastAsia="Cambria"/>
          <w:b/>
          <w:bCs/>
          <w:w w:val="105"/>
          <w:sz w:val="22"/>
          <w:szCs w:val="22"/>
        </w:rPr>
        <w:t>of</w:t>
      </w:r>
      <w:r w:rsidRPr="00F404F5">
        <w:rPr>
          <w:rFonts w:eastAsia="Cambria"/>
          <w:b/>
          <w:bCs/>
          <w:spacing w:val="-4"/>
          <w:w w:val="105"/>
          <w:sz w:val="22"/>
          <w:szCs w:val="22"/>
        </w:rPr>
        <w:t xml:space="preserve"> </w:t>
      </w:r>
      <w:r w:rsidRPr="00F404F5">
        <w:rPr>
          <w:rFonts w:eastAsia="Cambria"/>
          <w:b/>
          <w:bCs/>
          <w:w w:val="105"/>
          <w:sz w:val="22"/>
          <w:szCs w:val="22"/>
        </w:rPr>
        <w:t>the</w:t>
      </w:r>
      <w:r w:rsidRPr="00F404F5">
        <w:rPr>
          <w:rFonts w:eastAsia="Cambria"/>
          <w:b/>
          <w:bCs/>
          <w:spacing w:val="-3"/>
          <w:w w:val="105"/>
          <w:sz w:val="22"/>
          <w:szCs w:val="22"/>
        </w:rPr>
        <w:t xml:space="preserve"> </w:t>
      </w:r>
      <w:r w:rsidRPr="00F404F5">
        <w:rPr>
          <w:rFonts w:eastAsia="Cambria"/>
          <w:b/>
          <w:bCs/>
          <w:w w:val="105"/>
          <w:sz w:val="22"/>
          <w:szCs w:val="22"/>
        </w:rPr>
        <w:t>Facilities</w:t>
      </w:r>
    </w:p>
    <w:p w:rsidR="005A48C5" w:rsidRPr="00F404F5" w:rsidRDefault="005A48C5">
      <w:pPr>
        <w:widowControl w:val="0"/>
        <w:autoSpaceDE w:val="0"/>
        <w:autoSpaceDN w:val="0"/>
        <w:spacing w:before="9"/>
        <w:rPr>
          <w:rFonts w:eastAsia="Cambria"/>
          <w:sz w:val="22"/>
          <w:szCs w:val="22"/>
        </w:rPr>
      </w:pPr>
    </w:p>
    <w:p w:rsidR="005A48C5" w:rsidRPr="00F404F5" w:rsidRDefault="00D11752">
      <w:pPr>
        <w:widowControl w:val="0"/>
        <w:numPr>
          <w:ilvl w:val="2"/>
          <w:numId w:val="28"/>
        </w:numPr>
        <w:tabs>
          <w:tab w:val="left" w:pos="1289"/>
        </w:tabs>
        <w:autoSpaceDE w:val="0"/>
        <w:autoSpaceDN w:val="0"/>
        <w:ind w:hanging="1081"/>
        <w:jc w:val="both"/>
        <w:rPr>
          <w:rFonts w:eastAsia="Cambria"/>
          <w:b/>
          <w:bCs/>
          <w:sz w:val="22"/>
          <w:szCs w:val="22"/>
        </w:rPr>
      </w:pPr>
      <w:r w:rsidRPr="00F404F5">
        <w:rPr>
          <w:rFonts w:eastAsia="Cambria"/>
          <w:b/>
          <w:bCs/>
          <w:w w:val="105"/>
          <w:sz w:val="22"/>
          <w:szCs w:val="22"/>
        </w:rPr>
        <w:t>Physical</w:t>
      </w:r>
      <w:r w:rsidRPr="00F404F5">
        <w:rPr>
          <w:rFonts w:eastAsia="Cambria"/>
          <w:b/>
          <w:bCs/>
          <w:spacing w:val="7"/>
          <w:w w:val="105"/>
          <w:sz w:val="22"/>
          <w:szCs w:val="22"/>
        </w:rPr>
        <w:t xml:space="preserve"> </w:t>
      </w:r>
      <w:r w:rsidRPr="00F404F5">
        <w:rPr>
          <w:rFonts w:eastAsia="Cambria"/>
          <w:b/>
          <w:bCs/>
          <w:w w:val="105"/>
          <w:sz w:val="22"/>
          <w:szCs w:val="22"/>
        </w:rPr>
        <w:t>Completion</w:t>
      </w:r>
    </w:p>
    <w:p w:rsidR="005A48C5" w:rsidRPr="00F404F5" w:rsidRDefault="005A48C5">
      <w:pPr>
        <w:widowControl w:val="0"/>
        <w:autoSpaceDE w:val="0"/>
        <w:autoSpaceDN w:val="0"/>
        <w:spacing w:before="11"/>
        <w:rPr>
          <w:rFonts w:eastAsia="Cambria"/>
          <w:sz w:val="22"/>
          <w:szCs w:val="22"/>
        </w:rPr>
      </w:pPr>
    </w:p>
    <w:p w:rsidR="005A48C5" w:rsidRPr="00F404F5" w:rsidRDefault="00D11752">
      <w:pPr>
        <w:widowControl w:val="0"/>
        <w:numPr>
          <w:ilvl w:val="3"/>
          <w:numId w:val="28"/>
        </w:numPr>
        <w:tabs>
          <w:tab w:val="left" w:pos="1289"/>
        </w:tabs>
        <w:autoSpaceDE w:val="0"/>
        <w:autoSpaceDN w:val="0"/>
        <w:spacing w:line="254" w:lineRule="auto"/>
        <w:ind w:right="1609"/>
        <w:jc w:val="both"/>
        <w:rPr>
          <w:rFonts w:eastAsia="Cambria"/>
          <w:sz w:val="22"/>
          <w:szCs w:val="22"/>
        </w:rPr>
      </w:pPr>
      <w:r w:rsidRPr="00F404F5">
        <w:rPr>
          <w:rFonts w:eastAsia="Cambria"/>
          <w:w w:val="105"/>
          <w:sz w:val="22"/>
          <w:szCs w:val="22"/>
        </w:rPr>
        <w:t>As soon as the Facilities or any part thereof has, in the opinion of the</w:t>
      </w:r>
      <w:r w:rsidRPr="00F404F5">
        <w:rPr>
          <w:rFonts w:eastAsia="Cambria"/>
          <w:spacing w:val="-53"/>
          <w:w w:val="105"/>
          <w:sz w:val="22"/>
          <w:szCs w:val="22"/>
        </w:rPr>
        <w:t xml:space="preserve"> </w:t>
      </w:r>
      <w:r w:rsidRPr="00F404F5">
        <w:rPr>
          <w:rFonts w:eastAsia="Cambria"/>
          <w:w w:val="105"/>
          <w:sz w:val="22"/>
          <w:szCs w:val="22"/>
        </w:rPr>
        <w:t>Contractor,</w:t>
      </w:r>
      <w:r w:rsidRPr="00F404F5">
        <w:rPr>
          <w:rFonts w:eastAsia="Cambria"/>
          <w:spacing w:val="-7"/>
          <w:w w:val="105"/>
          <w:sz w:val="22"/>
          <w:szCs w:val="22"/>
        </w:rPr>
        <w:t xml:space="preserve"> </w:t>
      </w:r>
      <w:r w:rsidRPr="00F404F5">
        <w:rPr>
          <w:rFonts w:eastAsia="Cambria"/>
          <w:w w:val="105"/>
          <w:sz w:val="22"/>
          <w:szCs w:val="22"/>
        </w:rPr>
        <w:t>been</w:t>
      </w:r>
      <w:r w:rsidRPr="00F404F5">
        <w:rPr>
          <w:rFonts w:eastAsia="Cambria"/>
          <w:spacing w:val="-8"/>
          <w:w w:val="105"/>
          <w:sz w:val="22"/>
          <w:szCs w:val="22"/>
        </w:rPr>
        <w:t xml:space="preserve"> </w:t>
      </w:r>
      <w:r w:rsidRPr="00F404F5">
        <w:rPr>
          <w:rFonts w:eastAsia="Cambria"/>
          <w:w w:val="105"/>
          <w:sz w:val="22"/>
          <w:szCs w:val="22"/>
        </w:rPr>
        <w:t>completed</w:t>
      </w:r>
      <w:r w:rsidRPr="00F404F5">
        <w:rPr>
          <w:rFonts w:eastAsia="Cambria"/>
          <w:spacing w:val="-6"/>
          <w:w w:val="105"/>
          <w:sz w:val="22"/>
          <w:szCs w:val="22"/>
        </w:rPr>
        <w:t xml:space="preserve"> </w:t>
      </w:r>
      <w:r w:rsidRPr="00F404F5">
        <w:rPr>
          <w:rFonts w:eastAsia="Cambria"/>
          <w:w w:val="105"/>
          <w:sz w:val="22"/>
          <w:szCs w:val="22"/>
        </w:rPr>
        <w:t>operationally</w:t>
      </w:r>
      <w:r w:rsidRPr="00F404F5">
        <w:rPr>
          <w:rFonts w:eastAsia="Cambria"/>
          <w:spacing w:val="-6"/>
          <w:w w:val="105"/>
          <w:sz w:val="22"/>
          <w:szCs w:val="22"/>
        </w:rPr>
        <w:t xml:space="preserve"> </w:t>
      </w:r>
      <w:r w:rsidRPr="00F404F5">
        <w:rPr>
          <w:rFonts w:eastAsia="Cambria"/>
          <w:w w:val="105"/>
          <w:sz w:val="22"/>
          <w:szCs w:val="22"/>
        </w:rPr>
        <w:t>and</w:t>
      </w:r>
      <w:r w:rsidRPr="00F404F5">
        <w:rPr>
          <w:rFonts w:eastAsia="Cambria"/>
          <w:spacing w:val="-7"/>
          <w:w w:val="105"/>
          <w:sz w:val="22"/>
          <w:szCs w:val="22"/>
        </w:rPr>
        <w:t xml:space="preserve"> </w:t>
      </w:r>
      <w:r w:rsidRPr="00F404F5">
        <w:rPr>
          <w:rFonts w:eastAsia="Cambria"/>
          <w:w w:val="105"/>
          <w:sz w:val="22"/>
          <w:szCs w:val="22"/>
        </w:rPr>
        <w:t>structurally</w:t>
      </w:r>
      <w:r w:rsidRPr="00F404F5">
        <w:rPr>
          <w:rFonts w:eastAsia="Cambria"/>
          <w:spacing w:val="-7"/>
          <w:w w:val="105"/>
          <w:sz w:val="22"/>
          <w:szCs w:val="22"/>
        </w:rPr>
        <w:t xml:space="preserve"> </w:t>
      </w:r>
      <w:r w:rsidRPr="00F404F5">
        <w:rPr>
          <w:rFonts w:eastAsia="Cambria"/>
          <w:w w:val="105"/>
          <w:sz w:val="22"/>
          <w:szCs w:val="22"/>
        </w:rPr>
        <w:t>and</w:t>
      </w:r>
      <w:r w:rsidRPr="00F404F5">
        <w:rPr>
          <w:rFonts w:eastAsia="Cambria"/>
          <w:spacing w:val="-7"/>
          <w:w w:val="105"/>
          <w:sz w:val="22"/>
          <w:szCs w:val="22"/>
        </w:rPr>
        <w:t xml:space="preserve"> </w:t>
      </w:r>
      <w:r w:rsidRPr="00F404F5">
        <w:rPr>
          <w:rFonts w:eastAsia="Cambria"/>
          <w:w w:val="105"/>
          <w:sz w:val="22"/>
          <w:szCs w:val="22"/>
        </w:rPr>
        <w:t>put</w:t>
      </w:r>
      <w:r w:rsidRPr="00F404F5">
        <w:rPr>
          <w:rFonts w:eastAsia="Cambria"/>
          <w:spacing w:val="-5"/>
          <w:w w:val="105"/>
          <w:sz w:val="22"/>
          <w:szCs w:val="22"/>
        </w:rPr>
        <w:t xml:space="preserve"> </w:t>
      </w:r>
      <w:r w:rsidRPr="00F404F5">
        <w:rPr>
          <w:rFonts w:eastAsia="Cambria"/>
          <w:w w:val="105"/>
          <w:sz w:val="22"/>
          <w:szCs w:val="22"/>
        </w:rPr>
        <w:t>in</w:t>
      </w:r>
      <w:r w:rsidRPr="00F404F5">
        <w:rPr>
          <w:rFonts w:eastAsia="Cambria"/>
          <w:spacing w:val="-53"/>
          <w:w w:val="105"/>
          <w:sz w:val="22"/>
          <w:szCs w:val="22"/>
        </w:rPr>
        <w:t xml:space="preserve"> </w:t>
      </w:r>
      <w:r w:rsidRPr="00F404F5">
        <w:rPr>
          <w:rFonts w:eastAsia="Cambria"/>
          <w:w w:val="105"/>
          <w:sz w:val="22"/>
          <w:szCs w:val="22"/>
        </w:rPr>
        <w:t>a</w:t>
      </w:r>
      <w:r w:rsidRPr="00F404F5">
        <w:rPr>
          <w:rFonts w:eastAsia="Cambria"/>
          <w:spacing w:val="1"/>
          <w:w w:val="105"/>
          <w:sz w:val="22"/>
          <w:szCs w:val="22"/>
        </w:rPr>
        <w:t xml:space="preserve"> </w:t>
      </w:r>
      <w:r w:rsidRPr="00F404F5">
        <w:rPr>
          <w:rFonts w:eastAsia="Cambria"/>
          <w:w w:val="105"/>
          <w:sz w:val="22"/>
          <w:szCs w:val="22"/>
        </w:rPr>
        <w:t>tight</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clean</w:t>
      </w:r>
      <w:r w:rsidRPr="00F404F5">
        <w:rPr>
          <w:rFonts w:eastAsia="Cambria"/>
          <w:spacing w:val="1"/>
          <w:w w:val="105"/>
          <w:sz w:val="22"/>
          <w:szCs w:val="22"/>
        </w:rPr>
        <w:t xml:space="preserve"> </w:t>
      </w:r>
      <w:r w:rsidRPr="00F404F5">
        <w:rPr>
          <w:rFonts w:eastAsia="Cambria"/>
          <w:w w:val="105"/>
          <w:sz w:val="22"/>
          <w:szCs w:val="22"/>
        </w:rPr>
        <w:t>condition</w:t>
      </w:r>
      <w:r w:rsidRPr="00F404F5">
        <w:rPr>
          <w:rFonts w:eastAsia="Cambria"/>
          <w:spacing w:val="1"/>
          <w:w w:val="105"/>
          <w:sz w:val="22"/>
          <w:szCs w:val="22"/>
        </w:rPr>
        <w:t xml:space="preserve"> </w:t>
      </w:r>
      <w:r w:rsidRPr="00F404F5">
        <w:rPr>
          <w:rFonts w:eastAsia="Cambria"/>
          <w:w w:val="105"/>
          <w:sz w:val="22"/>
          <w:szCs w:val="22"/>
        </w:rPr>
        <w:t>as</w:t>
      </w:r>
      <w:r w:rsidRPr="00F404F5">
        <w:rPr>
          <w:rFonts w:eastAsia="Cambria"/>
          <w:spacing w:val="1"/>
          <w:w w:val="105"/>
          <w:sz w:val="22"/>
          <w:szCs w:val="22"/>
        </w:rPr>
        <w:t xml:space="preserve"> </w:t>
      </w:r>
      <w:r w:rsidRPr="00F404F5">
        <w:rPr>
          <w:rFonts w:eastAsia="Cambria"/>
          <w:w w:val="105"/>
          <w:sz w:val="22"/>
          <w:szCs w:val="22"/>
        </w:rPr>
        <w:t>specified</w:t>
      </w:r>
      <w:r w:rsidRPr="00F404F5">
        <w:rPr>
          <w:rFonts w:eastAsia="Cambria"/>
          <w:spacing w:val="1"/>
          <w:w w:val="105"/>
          <w:sz w:val="22"/>
          <w:szCs w:val="22"/>
        </w:rPr>
        <w:t xml:space="preserve"> </w:t>
      </w: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Technical</w:t>
      </w:r>
      <w:r w:rsidRPr="00F404F5">
        <w:rPr>
          <w:rFonts w:eastAsia="Cambria"/>
          <w:spacing w:val="1"/>
          <w:w w:val="105"/>
          <w:sz w:val="22"/>
          <w:szCs w:val="22"/>
        </w:rPr>
        <w:t xml:space="preserve"> </w:t>
      </w:r>
      <w:r w:rsidRPr="00F404F5">
        <w:rPr>
          <w:rFonts w:eastAsia="Cambria"/>
          <w:w w:val="105"/>
          <w:sz w:val="22"/>
          <w:szCs w:val="22"/>
        </w:rPr>
        <w:t>Specifications,</w:t>
      </w:r>
      <w:r w:rsidRPr="00F404F5">
        <w:rPr>
          <w:rFonts w:eastAsia="Cambria"/>
          <w:spacing w:val="1"/>
          <w:w w:val="105"/>
          <w:sz w:val="22"/>
          <w:szCs w:val="22"/>
        </w:rPr>
        <w:t xml:space="preserve"> </w:t>
      </w:r>
      <w:r w:rsidRPr="00F404F5">
        <w:rPr>
          <w:rFonts w:eastAsia="Cambria"/>
          <w:w w:val="105"/>
          <w:sz w:val="22"/>
          <w:szCs w:val="22"/>
        </w:rPr>
        <w:t>excluding</w:t>
      </w:r>
      <w:r w:rsidRPr="00F404F5">
        <w:rPr>
          <w:rFonts w:eastAsia="Cambria"/>
          <w:spacing w:val="1"/>
          <w:w w:val="105"/>
          <w:sz w:val="22"/>
          <w:szCs w:val="22"/>
        </w:rPr>
        <w:t xml:space="preserve"> </w:t>
      </w:r>
      <w:r w:rsidRPr="00F404F5">
        <w:rPr>
          <w:rFonts w:eastAsia="Cambria"/>
          <w:w w:val="105"/>
          <w:sz w:val="22"/>
          <w:szCs w:val="22"/>
        </w:rPr>
        <w:t>minor</w:t>
      </w:r>
      <w:r w:rsidRPr="00F404F5">
        <w:rPr>
          <w:rFonts w:eastAsia="Cambria"/>
          <w:spacing w:val="1"/>
          <w:w w:val="105"/>
          <w:sz w:val="22"/>
          <w:szCs w:val="22"/>
        </w:rPr>
        <w:t xml:space="preserve"> </w:t>
      </w:r>
      <w:r w:rsidRPr="00F404F5">
        <w:rPr>
          <w:rFonts w:eastAsia="Cambria"/>
          <w:w w:val="105"/>
          <w:sz w:val="22"/>
          <w:szCs w:val="22"/>
        </w:rPr>
        <w:t>items</w:t>
      </w:r>
      <w:r w:rsidRPr="00F404F5">
        <w:rPr>
          <w:rFonts w:eastAsia="Cambria"/>
          <w:spacing w:val="1"/>
          <w:w w:val="105"/>
          <w:sz w:val="22"/>
          <w:szCs w:val="22"/>
        </w:rPr>
        <w:t xml:space="preserve"> </w:t>
      </w:r>
      <w:r w:rsidRPr="00F404F5">
        <w:rPr>
          <w:rFonts w:eastAsia="Cambria"/>
          <w:w w:val="105"/>
          <w:sz w:val="22"/>
          <w:szCs w:val="22"/>
        </w:rPr>
        <w:t>not</w:t>
      </w:r>
      <w:r w:rsidRPr="00F404F5">
        <w:rPr>
          <w:rFonts w:eastAsia="Cambria"/>
          <w:spacing w:val="1"/>
          <w:w w:val="105"/>
          <w:sz w:val="22"/>
          <w:szCs w:val="22"/>
        </w:rPr>
        <w:t xml:space="preserve"> </w:t>
      </w:r>
      <w:r w:rsidRPr="00F404F5">
        <w:rPr>
          <w:rFonts w:eastAsia="Cambria"/>
          <w:w w:val="105"/>
          <w:sz w:val="22"/>
          <w:szCs w:val="22"/>
        </w:rPr>
        <w:t>materially</w:t>
      </w:r>
      <w:r w:rsidRPr="00F404F5">
        <w:rPr>
          <w:rFonts w:eastAsia="Cambria"/>
          <w:spacing w:val="1"/>
          <w:w w:val="105"/>
          <w:sz w:val="22"/>
          <w:szCs w:val="22"/>
        </w:rPr>
        <w:t xml:space="preserve"> </w:t>
      </w:r>
      <w:r w:rsidRPr="00F404F5">
        <w:rPr>
          <w:rFonts w:eastAsia="Cambria"/>
          <w:w w:val="105"/>
          <w:sz w:val="22"/>
          <w:szCs w:val="22"/>
        </w:rPr>
        <w:t>affecting</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53"/>
          <w:w w:val="105"/>
          <w:sz w:val="22"/>
          <w:szCs w:val="22"/>
        </w:rPr>
        <w:t xml:space="preserve"> </w:t>
      </w:r>
      <w:r w:rsidRPr="00F404F5">
        <w:rPr>
          <w:rFonts w:eastAsia="Cambria"/>
          <w:w w:val="105"/>
          <w:sz w:val="22"/>
          <w:szCs w:val="22"/>
        </w:rPr>
        <w:t>operation or safety of the Facilities, the Contractor shall so notify the</w:t>
      </w:r>
      <w:r w:rsidRPr="00F404F5">
        <w:rPr>
          <w:rFonts w:eastAsia="Cambria"/>
          <w:spacing w:val="-53"/>
          <w:w w:val="105"/>
          <w:sz w:val="22"/>
          <w:szCs w:val="22"/>
        </w:rPr>
        <w:t xml:space="preserve"> </w:t>
      </w:r>
      <w:r w:rsidRPr="00F404F5">
        <w:rPr>
          <w:rFonts w:eastAsia="Cambria"/>
          <w:w w:val="105"/>
          <w:sz w:val="22"/>
          <w:szCs w:val="22"/>
        </w:rPr>
        <w:t>Employer</w:t>
      </w:r>
      <w:r w:rsidRPr="00F404F5">
        <w:rPr>
          <w:rFonts w:eastAsia="Cambria"/>
          <w:spacing w:val="5"/>
          <w:w w:val="105"/>
          <w:sz w:val="22"/>
          <w:szCs w:val="22"/>
        </w:rPr>
        <w:t xml:space="preserve"> </w:t>
      </w:r>
      <w:r w:rsidRPr="00F404F5">
        <w:rPr>
          <w:rFonts w:eastAsia="Cambria"/>
          <w:w w:val="105"/>
          <w:sz w:val="22"/>
          <w:szCs w:val="22"/>
        </w:rPr>
        <w:t>in</w:t>
      </w:r>
      <w:r w:rsidRPr="00F404F5">
        <w:rPr>
          <w:rFonts w:eastAsia="Cambria"/>
          <w:spacing w:val="3"/>
          <w:w w:val="105"/>
          <w:sz w:val="22"/>
          <w:szCs w:val="22"/>
        </w:rPr>
        <w:t xml:space="preserve"> </w:t>
      </w:r>
      <w:r w:rsidRPr="00F404F5">
        <w:rPr>
          <w:rFonts w:eastAsia="Cambria"/>
          <w:w w:val="105"/>
          <w:sz w:val="22"/>
          <w:szCs w:val="22"/>
        </w:rPr>
        <w:t>writing.</w:t>
      </w:r>
    </w:p>
    <w:p w:rsidR="005A48C5" w:rsidRPr="00F404F5" w:rsidRDefault="00D11752">
      <w:pPr>
        <w:widowControl w:val="0"/>
        <w:numPr>
          <w:ilvl w:val="2"/>
          <w:numId w:val="28"/>
        </w:numPr>
        <w:tabs>
          <w:tab w:val="left" w:pos="1289"/>
        </w:tabs>
        <w:autoSpaceDE w:val="0"/>
        <w:autoSpaceDN w:val="0"/>
        <w:spacing w:before="1"/>
        <w:ind w:hanging="1081"/>
        <w:jc w:val="both"/>
        <w:rPr>
          <w:rFonts w:eastAsia="Cambria"/>
          <w:b/>
          <w:bCs/>
          <w:sz w:val="22"/>
          <w:szCs w:val="22"/>
        </w:rPr>
      </w:pPr>
      <w:r w:rsidRPr="00F404F5">
        <w:rPr>
          <w:rFonts w:eastAsia="Cambria"/>
          <w:b/>
          <w:bCs/>
          <w:w w:val="105"/>
          <w:sz w:val="22"/>
          <w:szCs w:val="22"/>
        </w:rPr>
        <w:t>Pre-Commissioning</w:t>
      </w:r>
    </w:p>
    <w:p w:rsidR="005A48C5" w:rsidRPr="00F404F5" w:rsidRDefault="005A48C5">
      <w:pPr>
        <w:widowControl w:val="0"/>
        <w:autoSpaceDE w:val="0"/>
        <w:autoSpaceDN w:val="0"/>
        <w:spacing w:before="10"/>
        <w:rPr>
          <w:rFonts w:eastAsia="Cambria"/>
          <w:sz w:val="22"/>
          <w:szCs w:val="22"/>
        </w:rPr>
      </w:pPr>
    </w:p>
    <w:p w:rsidR="005A48C5" w:rsidRPr="00F404F5" w:rsidRDefault="00D11752">
      <w:pPr>
        <w:widowControl w:val="0"/>
        <w:numPr>
          <w:ilvl w:val="3"/>
          <w:numId w:val="28"/>
        </w:numPr>
        <w:tabs>
          <w:tab w:val="left" w:pos="1289"/>
        </w:tabs>
        <w:autoSpaceDE w:val="0"/>
        <w:autoSpaceDN w:val="0"/>
        <w:spacing w:line="254" w:lineRule="auto"/>
        <w:ind w:right="1606"/>
        <w:jc w:val="both"/>
        <w:rPr>
          <w:rFonts w:eastAsia="Cambria"/>
          <w:sz w:val="22"/>
          <w:szCs w:val="22"/>
        </w:rPr>
      </w:pPr>
      <w:r w:rsidRPr="00F404F5">
        <w:rPr>
          <w:rFonts w:eastAsia="Cambria"/>
          <w:w w:val="105"/>
          <w:sz w:val="22"/>
          <w:szCs w:val="22"/>
        </w:rPr>
        <w:t>Within seven (7) days after receipt of the notice from the Contractor</w:t>
      </w:r>
      <w:r w:rsidRPr="00F404F5">
        <w:rPr>
          <w:rFonts w:eastAsia="Cambria"/>
          <w:spacing w:val="-53"/>
          <w:w w:val="105"/>
          <w:sz w:val="22"/>
          <w:szCs w:val="22"/>
        </w:rPr>
        <w:t xml:space="preserve"> </w:t>
      </w:r>
      <w:r w:rsidRPr="00F404F5">
        <w:rPr>
          <w:rFonts w:eastAsia="Cambria"/>
          <w:w w:val="105"/>
          <w:sz w:val="22"/>
          <w:szCs w:val="22"/>
        </w:rPr>
        <w:t xml:space="preserve">under </w:t>
      </w:r>
      <w:r w:rsidRPr="00F404F5">
        <w:rPr>
          <w:rFonts w:eastAsia="Cambria"/>
          <w:b/>
          <w:i/>
          <w:w w:val="105"/>
          <w:sz w:val="22"/>
          <w:szCs w:val="22"/>
        </w:rPr>
        <w:t>GCC Sub-Clause 20.1.1.1</w:t>
      </w:r>
      <w:r w:rsidRPr="00F404F5">
        <w:rPr>
          <w:rFonts w:eastAsia="Cambria"/>
          <w:w w:val="105"/>
          <w:sz w:val="22"/>
          <w:szCs w:val="22"/>
        </w:rPr>
        <w:t xml:space="preserve">, the </w:t>
      </w:r>
      <w:r w:rsidR="00E63B39" w:rsidRPr="00F404F5">
        <w:rPr>
          <w:rFonts w:eastAsia="Cambria"/>
          <w:w w:val="105"/>
          <w:sz w:val="22"/>
          <w:szCs w:val="22"/>
        </w:rPr>
        <w:t>Project Manager/</w:t>
      </w:r>
      <w:r w:rsidR="00213F05" w:rsidRPr="00F404F5">
        <w:rPr>
          <w:rFonts w:eastAsia="Cambria"/>
          <w:w w:val="105"/>
          <w:sz w:val="22"/>
          <w:szCs w:val="22"/>
        </w:rPr>
        <w:t>Engineer shall</w:t>
      </w:r>
      <w:r w:rsidRPr="00F404F5">
        <w:rPr>
          <w:rFonts w:eastAsia="Cambria"/>
          <w:w w:val="105"/>
          <w:sz w:val="22"/>
          <w:szCs w:val="22"/>
        </w:rPr>
        <w:t xml:space="preserve"> deploy the</w:t>
      </w:r>
      <w:r w:rsidRPr="00F404F5">
        <w:rPr>
          <w:rFonts w:eastAsia="Cambria"/>
          <w:spacing w:val="-53"/>
          <w:w w:val="105"/>
          <w:sz w:val="22"/>
          <w:szCs w:val="22"/>
        </w:rPr>
        <w:t xml:space="preserve"> </w:t>
      </w:r>
      <w:r w:rsidRPr="00F404F5">
        <w:rPr>
          <w:rFonts w:eastAsia="Cambria"/>
          <w:w w:val="105"/>
          <w:sz w:val="22"/>
          <w:szCs w:val="22"/>
        </w:rPr>
        <w:t>operating</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maintenance</w:t>
      </w:r>
      <w:r w:rsidRPr="00F404F5">
        <w:rPr>
          <w:rFonts w:eastAsia="Cambria"/>
          <w:spacing w:val="1"/>
          <w:w w:val="105"/>
          <w:sz w:val="22"/>
          <w:szCs w:val="22"/>
        </w:rPr>
        <w:t xml:space="preserve"> </w:t>
      </w:r>
      <w:r w:rsidRPr="00F404F5">
        <w:rPr>
          <w:rFonts w:eastAsia="Cambria"/>
          <w:w w:val="105"/>
          <w:sz w:val="22"/>
          <w:szCs w:val="22"/>
        </w:rPr>
        <w:t>personnel</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other</w:t>
      </w:r>
      <w:r w:rsidRPr="00F404F5">
        <w:rPr>
          <w:rFonts w:eastAsia="Cambria"/>
          <w:spacing w:val="1"/>
          <w:w w:val="105"/>
          <w:sz w:val="22"/>
          <w:szCs w:val="22"/>
        </w:rPr>
        <w:t xml:space="preserve"> </w:t>
      </w:r>
      <w:r w:rsidRPr="00F404F5">
        <w:rPr>
          <w:rFonts w:eastAsia="Cambria"/>
          <w:w w:val="105"/>
          <w:sz w:val="22"/>
          <w:szCs w:val="22"/>
        </w:rPr>
        <w:t>material</w:t>
      </w:r>
      <w:r w:rsidRPr="00F404F5">
        <w:rPr>
          <w:rFonts w:eastAsia="Cambria"/>
          <w:spacing w:val="1"/>
          <w:w w:val="105"/>
          <w:sz w:val="22"/>
          <w:szCs w:val="22"/>
        </w:rPr>
        <w:t xml:space="preserve"> </w:t>
      </w:r>
      <w:r w:rsidRPr="00F404F5">
        <w:rPr>
          <w:rFonts w:eastAsia="Cambria"/>
          <w:w w:val="105"/>
          <w:sz w:val="22"/>
          <w:szCs w:val="22"/>
        </w:rPr>
        <w:t>if</w:t>
      </w:r>
      <w:r w:rsidRPr="00F404F5">
        <w:rPr>
          <w:rFonts w:eastAsia="Cambria"/>
          <w:spacing w:val="1"/>
          <w:w w:val="105"/>
          <w:sz w:val="22"/>
          <w:szCs w:val="22"/>
        </w:rPr>
        <w:t xml:space="preserve"> </w:t>
      </w:r>
      <w:r w:rsidRPr="00F404F5">
        <w:rPr>
          <w:rFonts w:eastAsia="Cambria"/>
          <w:w w:val="105"/>
          <w:sz w:val="22"/>
          <w:szCs w:val="22"/>
        </w:rPr>
        <w:t>so</w:t>
      </w:r>
      <w:r w:rsidRPr="00F404F5">
        <w:rPr>
          <w:rFonts w:eastAsia="Cambria"/>
          <w:spacing w:val="1"/>
          <w:w w:val="105"/>
          <w:sz w:val="22"/>
          <w:szCs w:val="22"/>
        </w:rPr>
        <w:t xml:space="preserve"> </w:t>
      </w:r>
      <w:r w:rsidRPr="00F404F5">
        <w:rPr>
          <w:rFonts w:eastAsia="Cambria"/>
          <w:w w:val="105"/>
          <w:sz w:val="22"/>
          <w:szCs w:val="22"/>
        </w:rPr>
        <w:t xml:space="preserve">specified in the corresponding </w:t>
      </w:r>
      <w:r w:rsidRPr="00F404F5">
        <w:rPr>
          <w:rFonts w:eastAsia="Cambria"/>
          <w:b/>
          <w:w w:val="105"/>
          <w:sz w:val="22"/>
          <w:szCs w:val="22"/>
        </w:rPr>
        <w:t>Appendix – 6</w:t>
      </w:r>
      <w:r w:rsidRPr="00F404F5">
        <w:rPr>
          <w:rFonts w:eastAsia="Cambria"/>
          <w:w w:val="105"/>
          <w:sz w:val="22"/>
          <w:szCs w:val="22"/>
        </w:rPr>
        <w:t xml:space="preserve"> (Scope of Works and</w:t>
      </w:r>
      <w:r w:rsidRPr="00F404F5">
        <w:rPr>
          <w:rFonts w:eastAsia="Cambria"/>
          <w:spacing w:val="1"/>
          <w:w w:val="105"/>
          <w:sz w:val="22"/>
          <w:szCs w:val="22"/>
        </w:rPr>
        <w:t xml:space="preserve"> </w:t>
      </w:r>
      <w:r w:rsidRPr="00F404F5">
        <w:rPr>
          <w:rFonts w:eastAsia="Cambria"/>
          <w:w w:val="105"/>
          <w:sz w:val="22"/>
          <w:szCs w:val="22"/>
        </w:rPr>
        <w:t>Supply</w:t>
      </w:r>
      <w:r w:rsidRPr="00F404F5">
        <w:rPr>
          <w:rFonts w:eastAsia="Cambria"/>
          <w:spacing w:val="1"/>
          <w:w w:val="105"/>
          <w:sz w:val="22"/>
          <w:szCs w:val="22"/>
        </w:rPr>
        <w:t xml:space="preserve"> </w:t>
      </w:r>
      <w:r w:rsidRPr="00F404F5">
        <w:rPr>
          <w:rFonts w:eastAsia="Cambria"/>
          <w:w w:val="105"/>
          <w:sz w:val="22"/>
          <w:szCs w:val="22"/>
        </w:rPr>
        <w:t>by</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Employer)</w:t>
      </w:r>
      <w:r w:rsidRPr="00F404F5">
        <w:rPr>
          <w:rFonts w:eastAsia="Cambria"/>
          <w:spacing w:val="1"/>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w:t>
      </w:r>
      <w:r w:rsidRPr="00F404F5">
        <w:rPr>
          <w:rFonts w:eastAsia="Cambria"/>
          <w:spacing w:val="1"/>
          <w:w w:val="105"/>
          <w:sz w:val="22"/>
          <w:szCs w:val="22"/>
        </w:rPr>
        <w:t xml:space="preserve"> </w:t>
      </w:r>
      <w:r w:rsidRPr="00F404F5">
        <w:rPr>
          <w:rFonts w:eastAsia="Cambria"/>
          <w:w w:val="105"/>
          <w:sz w:val="22"/>
          <w:szCs w:val="22"/>
        </w:rPr>
        <w:t>Agreement</w:t>
      </w:r>
      <w:r w:rsidRPr="00F404F5">
        <w:rPr>
          <w:rFonts w:eastAsia="Cambria"/>
          <w:spacing w:val="1"/>
          <w:w w:val="105"/>
          <w:sz w:val="22"/>
          <w:szCs w:val="22"/>
        </w:rPr>
        <w:t xml:space="preserve"> </w:t>
      </w:r>
      <w:r w:rsidRPr="00F404F5">
        <w:rPr>
          <w:rFonts w:eastAsia="Cambria"/>
          <w:w w:val="105"/>
          <w:sz w:val="22"/>
          <w:szCs w:val="22"/>
        </w:rPr>
        <w:t>for</w:t>
      </w:r>
      <w:r w:rsidRPr="00F404F5">
        <w:rPr>
          <w:rFonts w:eastAsia="Cambria"/>
          <w:spacing w:val="1"/>
          <w:w w:val="105"/>
          <w:sz w:val="22"/>
          <w:szCs w:val="22"/>
        </w:rPr>
        <w:t xml:space="preserve"> </w:t>
      </w:r>
      <w:r w:rsidRPr="00F404F5">
        <w:rPr>
          <w:rFonts w:eastAsia="Cambria"/>
          <w:w w:val="105"/>
          <w:sz w:val="22"/>
          <w:szCs w:val="22"/>
        </w:rPr>
        <w:t>Pre</w:t>
      </w:r>
      <w:r w:rsidR="006C0F3A" w:rsidRPr="00F404F5">
        <w:rPr>
          <w:rFonts w:eastAsia="Cambria"/>
          <w:w w:val="105"/>
          <w:sz w:val="22"/>
          <w:szCs w:val="22"/>
        </w:rPr>
        <w:t>-</w:t>
      </w:r>
      <w:r w:rsidRPr="00F404F5">
        <w:rPr>
          <w:rFonts w:eastAsia="Cambria"/>
          <w:w w:val="105"/>
          <w:sz w:val="22"/>
          <w:szCs w:val="22"/>
        </w:rPr>
        <w:t>commissioning of</w:t>
      </w:r>
      <w:r w:rsidRPr="00F404F5">
        <w:rPr>
          <w:rFonts w:eastAsia="Cambria"/>
          <w:spacing w:val="1"/>
          <w:w w:val="105"/>
          <w:sz w:val="22"/>
          <w:szCs w:val="22"/>
        </w:rPr>
        <w:t xml:space="preserve"> </w:t>
      </w:r>
      <w:r w:rsidRPr="00F404F5">
        <w:rPr>
          <w:rFonts w:eastAsia="Cambria"/>
          <w:w w:val="105"/>
          <w:sz w:val="22"/>
          <w:szCs w:val="22"/>
        </w:rPr>
        <w:t>the Facilities or</w:t>
      </w:r>
      <w:r w:rsidRPr="00F404F5">
        <w:rPr>
          <w:rFonts w:eastAsia="Cambria"/>
          <w:spacing w:val="1"/>
          <w:w w:val="105"/>
          <w:sz w:val="22"/>
          <w:szCs w:val="22"/>
        </w:rPr>
        <w:t xml:space="preserve"> </w:t>
      </w:r>
      <w:r w:rsidRPr="00F404F5">
        <w:rPr>
          <w:rFonts w:eastAsia="Cambria"/>
          <w:w w:val="105"/>
          <w:sz w:val="22"/>
          <w:szCs w:val="22"/>
        </w:rPr>
        <w:t>any</w:t>
      </w:r>
      <w:r w:rsidRPr="00F404F5">
        <w:rPr>
          <w:rFonts w:eastAsia="Cambria"/>
          <w:spacing w:val="1"/>
          <w:w w:val="105"/>
          <w:sz w:val="22"/>
          <w:szCs w:val="22"/>
        </w:rPr>
        <w:t xml:space="preserve"> </w:t>
      </w:r>
      <w:r w:rsidRPr="00F404F5">
        <w:rPr>
          <w:rFonts w:eastAsia="Cambria"/>
          <w:w w:val="105"/>
          <w:sz w:val="22"/>
          <w:szCs w:val="22"/>
        </w:rPr>
        <w:t>part thereof.</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3"/>
          <w:numId w:val="28"/>
        </w:numPr>
        <w:tabs>
          <w:tab w:val="left" w:pos="1289"/>
        </w:tabs>
        <w:autoSpaceDE w:val="0"/>
        <w:autoSpaceDN w:val="0"/>
        <w:spacing w:line="254" w:lineRule="auto"/>
        <w:ind w:right="1606"/>
        <w:jc w:val="both"/>
        <w:rPr>
          <w:rFonts w:eastAsia="Cambria"/>
          <w:sz w:val="22"/>
          <w:szCs w:val="22"/>
        </w:rPr>
      </w:pPr>
      <w:r w:rsidRPr="00F404F5">
        <w:rPr>
          <w:rFonts w:eastAsia="Cambria"/>
          <w:w w:val="105"/>
          <w:sz w:val="22"/>
          <w:szCs w:val="22"/>
        </w:rPr>
        <w:t>As</w:t>
      </w:r>
      <w:r w:rsidRPr="00F404F5">
        <w:rPr>
          <w:rFonts w:eastAsia="Cambria"/>
          <w:spacing w:val="1"/>
          <w:w w:val="105"/>
          <w:sz w:val="22"/>
          <w:szCs w:val="22"/>
        </w:rPr>
        <w:t xml:space="preserve"> </w:t>
      </w:r>
      <w:r w:rsidRPr="00F404F5">
        <w:rPr>
          <w:rFonts w:eastAsia="Cambria"/>
          <w:w w:val="105"/>
          <w:sz w:val="22"/>
          <w:szCs w:val="22"/>
        </w:rPr>
        <w:t>soon</w:t>
      </w:r>
      <w:r w:rsidRPr="00F404F5">
        <w:rPr>
          <w:rFonts w:eastAsia="Cambria"/>
          <w:spacing w:val="1"/>
          <w:w w:val="105"/>
          <w:sz w:val="22"/>
          <w:szCs w:val="22"/>
        </w:rPr>
        <w:t xml:space="preserve"> </w:t>
      </w:r>
      <w:r w:rsidRPr="00F404F5">
        <w:rPr>
          <w:rFonts w:eastAsia="Cambria"/>
          <w:w w:val="105"/>
          <w:sz w:val="22"/>
          <w:szCs w:val="22"/>
        </w:rPr>
        <w:t>as</w:t>
      </w:r>
      <w:r w:rsidRPr="00F404F5">
        <w:rPr>
          <w:rFonts w:eastAsia="Cambria"/>
          <w:spacing w:val="1"/>
          <w:w w:val="105"/>
          <w:sz w:val="22"/>
          <w:szCs w:val="22"/>
        </w:rPr>
        <w:t xml:space="preserve"> </w:t>
      </w:r>
      <w:r w:rsidRPr="00F404F5">
        <w:rPr>
          <w:rFonts w:eastAsia="Cambria"/>
          <w:w w:val="105"/>
          <w:sz w:val="22"/>
          <w:szCs w:val="22"/>
        </w:rPr>
        <w:t>reasonably</w:t>
      </w:r>
      <w:r w:rsidRPr="00F404F5">
        <w:rPr>
          <w:rFonts w:eastAsia="Cambria"/>
          <w:spacing w:val="1"/>
          <w:w w:val="105"/>
          <w:sz w:val="22"/>
          <w:szCs w:val="22"/>
        </w:rPr>
        <w:t xml:space="preserve"> </w:t>
      </w:r>
      <w:r w:rsidRPr="00F404F5">
        <w:rPr>
          <w:rFonts w:eastAsia="Cambria"/>
          <w:w w:val="105"/>
          <w:sz w:val="22"/>
          <w:szCs w:val="22"/>
        </w:rPr>
        <w:t>practicable</w:t>
      </w:r>
      <w:r w:rsidRPr="00F404F5">
        <w:rPr>
          <w:rFonts w:eastAsia="Cambria"/>
          <w:spacing w:val="1"/>
          <w:w w:val="105"/>
          <w:sz w:val="22"/>
          <w:szCs w:val="22"/>
        </w:rPr>
        <w:t xml:space="preserve"> </w:t>
      </w:r>
      <w:r w:rsidRPr="00F404F5">
        <w:rPr>
          <w:rFonts w:eastAsia="Cambria"/>
          <w:w w:val="105"/>
          <w:sz w:val="22"/>
          <w:szCs w:val="22"/>
        </w:rPr>
        <w:t>after</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operating</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maintenance personnel have been deployed by the Employer and</w:t>
      </w:r>
      <w:r w:rsidRPr="00F404F5">
        <w:rPr>
          <w:rFonts w:eastAsia="Cambria"/>
          <w:spacing w:val="1"/>
          <w:w w:val="105"/>
          <w:sz w:val="22"/>
          <w:szCs w:val="22"/>
        </w:rPr>
        <w:t xml:space="preserve"> </w:t>
      </w:r>
      <w:r w:rsidRPr="00F404F5">
        <w:rPr>
          <w:rFonts w:eastAsia="Cambria"/>
          <w:w w:val="105"/>
          <w:sz w:val="22"/>
          <w:szCs w:val="22"/>
        </w:rPr>
        <w:t>other materials have been provided by the Employer in accordance</w:t>
      </w:r>
      <w:r w:rsidRPr="00F404F5">
        <w:rPr>
          <w:rFonts w:eastAsia="Cambria"/>
          <w:spacing w:val="1"/>
          <w:w w:val="105"/>
          <w:sz w:val="22"/>
          <w:szCs w:val="22"/>
        </w:rPr>
        <w:t xml:space="preserve"> </w:t>
      </w:r>
      <w:r w:rsidRPr="00F404F5">
        <w:rPr>
          <w:rFonts w:eastAsia="Cambria"/>
          <w:w w:val="105"/>
          <w:sz w:val="22"/>
          <w:szCs w:val="22"/>
        </w:rPr>
        <w:t>with</w:t>
      </w:r>
      <w:r w:rsidRPr="00F404F5">
        <w:rPr>
          <w:rFonts w:eastAsia="Cambria"/>
          <w:spacing w:val="1"/>
          <w:w w:val="105"/>
          <w:sz w:val="22"/>
          <w:szCs w:val="22"/>
        </w:rPr>
        <w:t xml:space="preserve"> </w:t>
      </w:r>
      <w:r w:rsidRPr="00F404F5">
        <w:rPr>
          <w:rFonts w:eastAsia="Cambria"/>
          <w:b/>
          <w:w w:val="105"/>
          <w:sz w:val="22"/>
          <w:szCs w:val="22"/>
        </w:rPr>
        <w:t>GCC</w:t>
      </w:r>
      <w:r w:rsidRPr="00F404F5">
        <w:rPr>
          <w:rFonts w:eastAsia="Cambria"/>
          <w:b/>
          <w:spacing w:val="1"/>
          <w:w w:val="105"/>
          <w:sz w:val="22"/>
          <w:szCs w:val="22"/>
        </w:rPr>
        <w:t xml:space="preserve"> </w:t>
      </w:r>
      <w:r w:rsidRPr="00F404F5">
        <w:rPr>
          <w:rFonts w:eastAsia="Cambria"/>
          <w:b/>
          <w:w w:val="105"/>
          <w:sz w:val="22"/>
          <w:szCs w:val="22"/>
        </w:rPr>
        <w:t>Sub-Clause</w:t>
      </w:r>
      <w:r w:rsidRPr="00F404F5">
        <w:rPr>
          <w:rFonts w:eastAsia="Cambria"/>
          <w:b/>
          <w:spacing w:val="1"/>
          <w:w w:val="105"/>
          <w:sz w:val="22"/>
          <w:szCs w:val="22"/>
        </w:rPr>
        <w:t xml:space="preserve"> </w:t>
      </w:r>
      <w:r w:rsidRPr="00F404F5">
        <w:rPr>
          <w:rFonts w:eastAsia="Cambria"/>
          <w:b/>
          <w:w w:val="105"/>
          <w:sz w:val="22"/>
          <w:szCs w:val="22"/>
        </w:rPr>
        <w:t>20.1.2.1</w:t>
      </w:r>
      <w:r w:rsidRPr="00F404F5">
        <w:rPr>
          <w:rFonts w:eastAsia="Cambria"/>
          <w:w w:val="105"/>
          <w:sz w:val="22"/>
          <w:szCs w:val="22"/>
        </w:rPr>
        <w:t>,</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1"/>
          <w:w w:val="105"/>
          <w:sz w:val="22"/>
          <w:szCs w:val="22"/>
        </w:rPr>
        <w:t xml:space="preserve"> </w:t>
      </w:r>
      <w:r w:rsidRPr="00F404F5">
        <w:rPr>
          <w:rFonts w:eastAsia="Cambria"/>
          <w:w w:val="105"/>
          <w:sz w:val="22"/>
          <w:szCs w:val="22"/>
        </w:rPr>
        <w:t>commence</w:t>
      </w:r>
      <w:r w:rsidRPr="00F404F5">
        <w:rPr>
          <w:rFonts w:eastAsia="Cambria"/>
          <w:spacing w:val="-53"/>
          <w:w w:val="105"/>
          <w:sz w:val="22"/>
          <w:szCs w:val="22"/>
        </w:rPr>
        <w:t xml:space="preserve"> </w:t>
      </w:r>
      <w:r w:rsidRPr="00F404F5">
        <w:rPr>
          <w:rFonts w:eastAsia="Cambria"/>
          <w:w w:val="105"/>
          <w:sz w:val="22"/>
          <w:szCs w:val="22"/>
        </w:rPr>
        <w:t>Pre</w:t>
      </w:r>
      <w:r w:rsidR="006C0F3A" w:rsidRPr="00F404F5">
        <w:rPr>
          <w:rFonts w:eastAsia="Cambria"/>
          <w:w w:val="105"/>
          <w:sz w:val="22"/>
          <w:szCs w:val="22"/>
        </w:rPr>
        <w:t>-</w:t>
      </w:r>
      <w:r w:rsidRPr="00F404F5">
        <w:rPr>
          <w:rFonts w:eastAsia="Cambria"/>
          <w:w w:val="105"/>
          <w:sz w:val="22"/>
          <w:szCs w:val="22"/>
        </w:rPr>
        <w:t>commissioning of the Facilities or the relevant part thereof, in</w:t>
      </w:r>
      <w:r w:rsidRPr="00F404F5">
        <w:rPr>
          <w:rFonts w:eastAsia="Cambria"/>
          <w:spacing w:val="1"/>
          <w:w w:val="105"/>
          <w:sz w:val="22"/>
          <w:szCs w:val="22"/>
        </w:rPr>
        <w:t xml:space="preserve"> </w:t>
      </w:r>
      <w:r w:rsidRPr="00F404F5">
        <w:rPr>
          <w:rFonts w:eastAsia="Cambria"/>
          <w:w w:val="105"/>
          <w:sz w:val="22"/>
          <w:szCs w:val="22"/>
        </w:rPr>
        <w:t>presence</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proofErr w:type="spellStart"/>
      <w:r w:rsidRPr="00F404F5">
        <w:rPr>
          <w:rFonts w:eastAsia="Cambria"/>
          <w:w w:val="105"/>
          <w:sz w:val="22"/>
          <w:szCs w:val="22"/>
        </w:rPr>
        <w:t>Employer‟s</w:t>
      </w:r>
      <w:proofErr w:type="spellEnd"/>
      <w:r w:rsidRPr="00F404F5">
        <w:rPr>
          <w:rFonts w:eastAsia="Cambria"/>
          <w:spacing w:val="1"/>
          <w:w w:val="105"/>
          <w:sz w:val="22"/>
          <w:szCs w:val="22"/>
        </w:rPr>
        <w:t xml:space="preserve"> </w:t>
      </w:r>
      <w:r w:rsidRPr="00F404F5">
        <w:rPr>
          <w:rFonts w:eastAsia="Cambria"/>
          <w:w w:val="105"/>
          <w:sz w:val="22"/>
          <w:szCs w:val="22"/>
        </w:rPr>
        <w:t>representatives,</w:t>
      </w:r>
      <w:r w:rsidRPr="00F404F5">
        <w:rPr>
          <w:rFonts w:eastAsia="Cambria"/>
          <w:spacing w:val="1"/>
          <w:w w:val="105"/>
          <w:sz w:val="22"/>
          <w:szCs w:val="22"/>
        </w:rPr>
        <w:t xml:space="preserve"> </w:t>
      </w:r>
      <w:r w:rsidRPr="00F404F5">
        <w:rPr>
          <w:rFonts w:eastAsia="Cambria"/>
          <w:w w:val="105"/>
          <w:sz w:val="22"/>
          <w:szCs w:val="22"/>
        </w:rPr>
        <w:t>as</w:t>
      </w:r>
      <w:r w:rsidRPr="00F404F5">
        <w:rPr>
          <w:rFonts w:eastAsia="Cambria"/>
          <w:spacing w:val="1"/>
          <w:w w:val="105"/>
          <w:sz w:val="22"/>
          <w:szCs w:val="22"/>
        </w:rPr>
        <w:t xml:space="preserve"> </w:t>
      </w:r>
      <w:r w:rsidRPr="00F404F5">
        <w:rPr>
          <w:rFonts w:eastAsia="Cambria"/>
          <w:w w:val="105"/>
          <w:sz w:val="22"/>
          <w:szCs w:val="22"/>
        </w:rPr>
        <w:t>per</w:t>
      </w:r>
      <w:r w:rsidRPr="00F404F5">
        <w:rPr>
          <w:rFonts w:eastAsia="Cambria"/>
          <w:spacing w:val="1"/>
          <w:w w:val="105"/>
          <w:sz w:val="22"/>
          <w:szCs w:val="22"/>
        </w:rPr>
        <w:t xml:space="preserve"> </w:t>
      </w:r>
      <w:r w:rsidRPr="00F404F5">
        <w:rPr>
          <w:rFonts w:eastAsia="Cambria"/>
          <w:w w:val="105"/>
          <w:sz w:val="22"/>
          <w:szCs w:val="22"/>
        </w:rPr>
        <w:t>procedures</w:t>
      </w:r>
      <w:r w:rsidRPr="00F404F5">
        <w:rPr>
          <w:rFonts w:eastAsia="Cambria"/>
          <w:spacing w:val="1"/>
          <w:w w:val="105"/>
          <w:sz w:val="22"/>
          <w:szCs w:val="22"/>
        </w:rPr>
        <w:t xml:space="preserve"> </w:t>
      </w:r>
      <w:r w:rsidRPr="00F404F5">
        <w:rPr>
          <w:rFonts w:eastAsia="Cambria"/>
          <w:w w:val="105"/>
          <w:sz w:val="22"/>
          <w:szCs w:val="22"/>
        </w:rPr>
        <w:t>detailed</w:t>
      </w:r>
      <w:r w:rsidRPr="00F404F5">
        <w:rPr>
          <w:rFonts w:eastAsia="Cambria"/>
          <w:spacing w:val="1"/>
          <w:w w:val="105"/>
          <w:sz w:val="22"/>
          <w:szCs w:val="22"/>
        </w:rPr>
        <w:t xml:space="preserve"> </w:t>
      </w: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Technical</w:t>
      </w:r>
      <w:r w:rsidRPr="00F404F5">
        <w:rPr>
          <w:rFonts w:eastAsia="Cambria"/>
          <w:spacing w:val="1"/>
          <w:w w:val="105"/>
          <w:sz w:val="22"/>
          <w:szCs w:val="22"/>
        </w:rPr>
        <w:t xml:space="preserve"> </w:t>
      </w:r>
      <w:r w:rsidRPr="00F404F5">
        <w:rPr>
          <w:rFonts w:eastAsia="Cambria"/>
          <w:w w:val="105"/>
          <w:sz w:val="22"/>
          <w:szCs w:val="22"/>
        </w:rPr>
        <w:t>Specifications</w:t>
      </w:r>
      <w:r w:rsidRPr="00F404F5">
        <w:rPr>
          <w:rFonts w:eastAsia="Cambria"/>
          <w:spacing w:val="1"/>
          <w:w w:val="105"/>
          <w:sz w:val="22"/>
          <w:szCs w:val="22"/>
        </w:rPr>
        <w:t xml:space="preserve"> </w:t>
      </w: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preparation</w:t>
      </w:r>
      <w:r w:rsidRPr="00F404F5">
        <w:rPr>
          <w:rFonts w:eastAsia="Cambria"/>
          <w:spacing w:val="1"/>
          <w:w w:val="105"/>
          <w:sz w:val="22"/>
          <w:szCs w:val="22"/>
        </w:rPr>
        <w:t xml:space="preserve"> </w:t>
      </w:r>
      <w:r w:rsidRPr="00F404F5">
        <w:rPr>
          <w:rFonts w:eastAsia="Cambria"/>
          <w:w w:val="105"/>
          <w:sz w:val="22"/>
          <w:szCs w:val="22"/>
        </w:rPr>
        <w:t>for</w:t>
      </w:r>
      <w:r w:rsidRPr="00F404F5">
        <w:rPr>
          <w:rFonts w:eastAsia="Cambria"/>
          <w:spacing w:val="1"/>
          <w:w w:val="105"/>
          <w:sz w:val="22"/>
          <w:szCs w:val="22"/>
        </w:rPr>
        <w:t xml:space="preserve"> </w:t>
      </w:r>
      <w:r w:rsidRPr="00F404F5">
        <w:rPr>
          <w:rFonts w:eastAsia="Cambria"/>
          <w:w w:val="105"/>
          <w:sz w:val="22"/>
          <w:szCs w:val="22"/>
        </w:rPr>
        <w:t>Commissioning.</w:t>
      </w:r>
    </w:p>
    <w:p w:rsidR="005A48C5" w:rsidRPr="00F404F5" w:rsidRDefault="005A48C5">
      <w:pPr>
        <w:widowControl w:val="0"/>
        <w:autoSpaceDE w:val="0"/>
        <w:autoSpaceDN w:val="0"/>
        <w:spacing w:before="4"/>
        <w:rPr>
          <w:rFonts w:eastAsia="Cambria"/>
          <w:sz w:val="22"/>
          <w:szCs w:val="22"/>
        </w:rPr>
      </w:pPr>
    </w:p>
    <w:p w:rsidR="005A48C5" w:rsidRPr="00F404F5" w:rsidRDefault="00D11752">
      <w:pPr>
        <w:widowControl w:val="0"/>
        <w:numPr>
          <w:ilvl w:val="3"/>
          <w:numId w:val="28"/>
        </w:numPr>
        <w:tabs>
          <w:tab w:val="left" w:pos="1289"/>
        </w:tabs>
        <w:autoSpaceDE w:val="0"/>
        <w:autoSpaceDN w:val="0"/>
        <w:spacing w:before="1" w:line="254" w:lineRule="auto"/>
        <w:ind w:right="1608"/>
        <w:jc w:val="both"/>
        <w:rPr>
          <w:rFonts w:eastAsia="Cambria"/>
          <w:sz w:val="22"/>
          <w:szCs w:val="22"/>
        </w:rPr>
      </w:pPr>
      <w:r w:rsidRPr="00F404F5">
        <w:rPr>
          <w:rFonts w:eastAsia="Cambria"/>
          <w:w w:val="105"/>
          <w:sz w:val="22"/>
          <w:szCs w:val="22"/>
        </w:rPr>
        <w:t>As soon as all works in respect of Pre</w:t>
      </w:r>
      <w:r w:rsidR="006C0F3A" w:rsidRPr="00F404F5">
        <w:rPr>
          <w:rFonts w:eastAsia="Cambria"/>
          <w:w w:val="105"/>
          <w:sz w:val="22"/>
          <w:szCs w:val="22"/>
        </w:rPr>
        <w:t>-</w:t>
      </w:r>
      <w:r w:rsidRPr="00F404F5">
        <w:rPr>
          <w:rFonts w:eastAsia="Cambria"/>
          <w:w w:val="105"/>
          <w:sz w:val="22"/>
          <w:szCs w:val="22"/>
        </w:rPr>
        <w:t>commissioning are successfully</w:t>
      </w:r>
      <w:r w:rsidRPr="00F404F5">
        <w:rPr>
          <w:rFonts w:eastAsia="Cambria"/>
          <w:spacing w:val="-53"/>
          <w:w w:val="105"/>
          <w:sz w:val="22"/>
          <w:szCs w:val="22"/>
        </w:rPr>
        <w:t xml:space="preserve"> </w:t>
      </w:r>
      <w:r w:rsidRPr="00F404F5">
        <w:rPr>
          <w:rFonts w:eastAsia="Cambria"/>
          <w:w w:val="105"/>
          <w:sz w:val="22"/>
          <w:szCs w:val="22"/>
        </w:rPr>
        <w:t>completed and, in the opinion of the Contractor, the Facilities or any</w:t>
      </w:r>
      <w:r w:rsidRPr="00F404F5">
        <w:rPr>
          <w:rFonts w:eastAsia="Cambria"/>
          <w:spacing w:val="1"/>
          <w:w w:val="105"/>
          <w:sz w:val="22"/>
          <w:szCs w:val="22"/>
        </w:rPr>
        <w:t xml:space="preserve"> </w:t>
      </w:r>
      <w:r w:rsidRPr="00F404F5">
        <w:rPr>
          <w:rFonts w:eastAsia="Cambria"/>
          <w:w w:val="105"/>
          <w:sz w:val="22"/>
          <w:szCs w:val="22"/>
        </w:rPr>
        <w:t>part thereof is ready for Commissioning, the Contractor shall notify</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3"/>
          <w:w w:val="105"/>
          <w:sz w:val="22"/>
          <w:szCs w:val="22"/>
        </w:rPr>
        <w:t xml:space="preserve"> </w:t>
      </w:r>
      <w:r w:rsidR="00E63B39" w:rsidRPr="00F404F5">
        <w:rPr>
          <w:rFonts w:eastAsia="Cambria"/>
          <w:w w:val="105"/>
          <w:sz w:val="22"/>
          <w:szCs w:val="22"/>
        </w:rPr>
        <w:t xml:space="preserve">Project Manager/Engineer </w:t>
      </w:r>
      <w:r w:rsidRPr="00F404F5">
        <w:rPr>
          <w:rFonts w:eastAsia="Cambria"/>
          <w:w w:val="105"/>
          <w:sz w:val="22"/>
          <w:szCs w:val="22"/>
        </w:rPr>
        <w:t>in</w:t>
      </w:r>
      <w:r w:rsidRPr="00F404F5">
        <w:rPr>
          <w:rFonts w:eastAsia="Cambria"/>
          <w:spacing w:val="3"/>
          <w:w w:val="105"/>
          <w:sz w:val="22"/>
          <w:szCs w:val="22"/>
        </w:rPr>
        <w:t xml:space="preserve"> </w:t>
      </w:r>
      <w:r w:rsidRPr="00F404F5">
        <w:rPr>
          <w:rFonts w:eastAsia="Cambria"/>
          <w:w w:val="105"/>
          <w:sz w:val="22"/>
          <w:szCs w:val="22"/>
        </w:rPr>
        <w:t>writing.</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3"/>
          <w:numId w:val="28"/>
        </w:numPr>
        <w:tabs>
          <w:tab w:val="left" w:pos="1289"/>
        </w:tabs>
        <w:autoSpaceDE w:val="0"/>
        <w:autoSpaceDN w:val="0"/>
        <w:spacing w:line="254" w:lineRule="auto"/>
        <w:ind w:right="1605"/>
        <w:jc w:val="both"/>
        <w:rPr>
          <w:rFonts w:eastAsia="Cambria"/>
          <w:sz w:val="22"/>
          <w:szCs w:val="22"/>
        </w:rPr>
      </w:pPr>
      <w:r w:rsidRPr="00F404F5">
        <w:rPr>
          <w:rFonts w:eastAsia="Cambria"/>
          <w:w w:val="105"/>
          <w:sz w:val="22"/>
          <w:szCs w:val="22"/>
        </w:rPr>
        <w:t xml:space="preserve">The </w:t>
      </w:r>
      <w:r w:rsidR="00E63B39" w:rsidRPr="00F404F5">
        <w:rPr>
          <w:rFonts w:eastAsia="Cambria"/>
          <w:w w:val="105"/>
          <w:sz w:val="22"/>
          <w:szCs w:val="22"/>
        </w:rPr>
        <w:t xml:space="preserve">Project Manager/Engineer </w:t>
      </w:r>
      <w:r w:rsidRPr="00F404F5">
        <w:rPr>
          <w:rFonts w:eastAsia="Cambria"/>
          <w:w w:val="105"/>
          <w:sz w:val="22"/>
          <w:szCs w:val="22"/>
        </w:rPr>
        <w:t>shall, within fourteen (14) days after receipt of</w:t>
      </w:r>
      <w:r w:rsidRPr="00F404F5">
        <w:rPr>
          <w:rFonts w:eastAsia="Cambria"/>
          <w:spacing w:val="1"/>
          <w:w w:val="105"/>
          <w:sz w:val="22"/>
          <w:szCs w:val="22"/>
        </w:rPr>
        <w:t xml:space="preserve"> </w:t>
      </w:r>
      <w:r w:rsidRPr="00F404F5">
        <w:rPr>
          <w:rFonts w:eastAsia="Cambria"/>
          <w:w w:val="105"/>
          <w:sz w:val="22"/>
          <w:szCs w:val="22"/>
        </w:rPr>
        <w:t xml:space="preserve">the </w:t>
      </w:r>
      <w:proofErr w:type="spellStart"/>
      <w:r w:rsidRPr="00F404F5">
        <w:rPr>
          <w:rFonts w:eastAsia="Cambria"/>
          <w:w w:val="105"/>
          <w:sz w:val="22"/>
          <w:szCs w:val="22"/>
        </w:rPr>
        <w:t>Contractor‟s</w:t>
      </w:r>
      <w:proofErr w:type="spellEnd"/>
      <w:r w:rsidRPr="00F404F5">
        <w:rPr>
          <w:rFonts w:eastAsia="Cambria"/>
          <w:w w:val="105"/>
          <w:sz w:val="22"/>
          <w:szCs w:val="22"/>
        </w:rPr>
        <w:t xml:space="preserve"> notice under </w:t>
      </w:r>
      <w:r w:rsidRPr="00F404F5">
        <w:rPr>
          <w:rFonts w:eastAsia="Cambria"/>
          <w:b/>
          <w:bCs/>
          <w:w w:val="105"/>
          <w:sz w:val="22"/>
          <w:szCs w:val="22"/>
        </w:rPr>
        <w:t>GCC Sub-Clause 20.1.2.3</w:t>
      </w:r>
      <w:r w:rsidRPr="00F404F5">
        <w:rPr>
          <w:rFonts w:eastAsia="Cambria"/>
          <w:w w:val="105"/>
          <w:sz w:val="22"/>
          <w:szCs w:val="22"/>
        </w:rPr>
        <w:t>, notify the</w:t>
      </w:r>
      <w:r w:rsidRPr="00F404F5">
        <w:rPr>
          <w:rFonts w:eastAsia="Cambria"/>
          <w:spacing w:val="1"/>
          <w:w w:val="105"/>
          <w:sz w:val="22"/>
          <w:szCs w:val="22"/>
        </w:rPr>
        <w:t xml:space="preserve"> </w:t>
      </w:r>
      <w:r w:rsidRPr="00F404F5">
        <w:rPr>
          <w:rFonts w:eastAsia="Cambria"/>
          <w:w w:val="105"/>
          <w:sz w:val="22"/>
          <w:szCs w:val="22"/>
        </w:rPr>
        <w:t>Contractor</w:t>
      </w:r>
      <w:r w:rsidRPr="00F404F5">
        <w:rPr>
          <w:rFonts w:eastAsia="Cambria"/>
          <w:spacing w:val="3"/>
          <w:w w:val="105"/>
          <w:sz w:val="22"/>
          <w:szCs w:val="22"/>
        </w:rPr>
        <w:t xml:space="preserve"> </w:t>
      </w: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writing of</w:t>
      </w:r>
      <w:r w:rsidRPr="00F404F5">
        <w:rPr>
          <w:rFonts w:eastAsia="Cambria"/>
          <w:spacing w:val="2"/>
          <w:w w:val="105"/>
          <w:sz w:val="22"/>
          <w:szCs w:val="22"/>
        </w:rPr>
        <w:t xml:space="preserve"> </w:t>
      </w:r>
      <w:r w:rsidRPr="00F404F5">
        <w:rPr>
          <w:rFonts w:eastAsia="Cambria"/>
          <w:w w:val="105"/>
          <w:sz w:val="22"/>
          <w:szCs w:val="22"/>
        </w:rPr>
        <w:t>any</w:t>
      </w:r>
      <w:r w:rsidRPr="00F404F5">
        <w:rPr>
          <w:rFonts w:eastAsia="Cambria"/>
          <w:spacing w:val="2"/>
          <w:w w:val="105"/>
          <w:sz w:val="22"/>
          <w:szCs w:val="22"/>
        </w:rPr>
        <w:t xml:space="preserve"> </w:t>
      </w:r>
      <w:r w:rsidRPr="00F404F5">
        <w:rPr>
          <w:rFonts w:eastAsia="Cambria"/>
          <w:w w:val="105"/>
          <w:sz w:val="22"/>
          <w:szCs w:val="22"/>
        </w:rPr>
        <w:t>defects</w:t>
      </w:r>
      <w:r w:rsidRPr="00F404F5">
        <w:rPr>
          <w:rFonts w:eastAsia="Cambria"/>
          <w:spacing w:val="2"/>
          <w:w w:val="105"/>
          <w:sz w:val="22"/>
          <w:szCs w:val="22"/>
        </w:rPr>
        <w:t xml:space="preserve"> </w:t>
      </w:r>
      <w:r w:rsidRPr="00F404F5">
        <w:rPr>
          <w:rFonts w:eastAsia="Cambria"/>
          <w:w w:val="105"/>
          <w:sz w:val="22"/>
          <w:szCs w:val="22"/>
        </w:rPr>
        <w:t>and/or</w:t>
      </w:r>
      <w:r w:rsidRPr="00F404F5">
        <w:rPr>
          <w:rFonts w:eastAsia="Cambria"/>
          <w:spacing w:val="3"/>
          <w:w w:val="105"/>
          <w:sz w:val="22"/>
          <w:szCs w:val="22"/>
        </w:rPr>
        <w:t xml:space="preserve"> </w:t>
      </w:r>
      <w:r w:rsidRPr="00F404F5">
        <w:rPr>
          <w:rFonts w:eastAsia="Cambria"/>
          <w:w w:val="105"/>
          <w:sz w:val="22"/>
          <w:szCs w:val="22"/>
        </w:rPr>
        <w:t>deficiencies.</w:t>
      </w:r>
    </w:p>
    <w:p w:rsidR="005A48C5" w:rsidRPr="00F404F5" w:rsidRDefault="005A48C5">
      <w:pPr>
        <w:widowControl w:val="0"/>
        <w:autoSpaceDE w:val="0"/>
        <w:autoSpaceDN w:val="0"/>
        <w:spacing w:before="6"/>
        <w:rPr>
          <w:rFonts w:eastAsia="Cambria"/>
          <w:sz w:val="22"/>
          <w:szCs w:val="22"/>
        </w:rPr>
      </w:pPr>
    </w:p>
    <w:p w:rsidR="005A48C5" w:rsidRPr="00F404F5" w:rsidRDefault="00D11752" w:rsidP="00E22CDF">
      <w:pPr>
        <w:widowControl w:val="0"/>
        <w:numPr>
          <w:ilvl w:val="3"/>
          <w:numId w:val="28"/>
        </w:numPr>
        <w:tabs>
          <w:tab w:val="left" w:pos="1289"/>
        </w:tabs>
        <w:autoSpaceDE w:val="0"/>
        <w:autoSpaceDN w:val="0"/>
        <w:spacing w:before="64" w:line="254" w:lineRule="auto"/>
        <w:ind w:right="1608"/>
        <w:jc w:val="both"/>
        <w:rPr>
          <w:rFonts w:eastAsia="Cambria"/>
          <w:sz w:val="22"/>
          <w:szCs w:val="22"/>
        </w:rPr>
      </w:pPr>
      <w:r w:rsidRPr="00F404F5">
        <w:rPr>
          <w:rFonts w:eastAsia="Cambria"/>
          <w:w w:val="105"/>
          <w:sz w:val="22"/>
          <w:szCs w:val="22"/>
        </w:rPr>
        <w:t xml:space="preserve">If the </w:t>
      </w:r>
      <w:r w:rsidR="00E63B39" w:rsidRPr="00F404F5">
        <w:rPr>
          <w:rFonts w:eastAsia="Cambria"/>
          <w:w w:val="105"/>
          <w:sz w:val="22"/>
          <w:szCs w:val="22"/>
        </w:rPr>
        <w:t>Project Manager</w:t>
      </w:r>
      <w:r w:rsidR="006C0F3A" w:rsidRPr="00F404F5">
        <w:rPr>
          <w:rFonts w:eastAsia="Cambria"/>
          <w:w w:val="105"/>
          <w:sz w:val="22"/>
          <w:szCs w:val="22"/>
        </w:rPr>
        <w:t xml:space="preserve">/Engineer </w:t>
      </w:r>
      <w:r w:rsidRPr="00F404F5">
        <w:rPr>
          <w:rFonts w:eastAsia="Cambria"/>
          <w:w w:val="105"/>
          <w:sz w:val="22"/>
          <w:szCs w:val="22"/>
        </w:rPr>
        <w:t>notifies the Contractor of any defects and/or</w:t>
      </w:r>
      <w:r w:rsidRPr="00F404F5">
        <w:rPr>
          <w:rFonts w:eastAsia="Cambria"/>
          <w:spacing w:val="1"/>
          <w:w w:val="105"/>
          <w:sz w:val="22"/>
          <w:szCs w:val="22"/>
        </w:rPr>
        <w:t xml:space="preserve"> </w:t>
      </w:r>
      <w:r w:rsidRPr="00F404F5">
        <w:rPr>
          <w:rFonts w:eastAsia="Cambria"/>
          <w:w w:val="105"/>
          <w:sz w:val="22"/>
          <w:szCs w:val="22"/>
        </w:rPr>
        <w:t>deficiencies, the Contractor shall then correct such defects and/or</w:t>
      </w:r>
      <w:r w:rsidRPr="00F404F5">
        <w:rPr>
          <w:rFonts w:eastAsia="Cambria"/>
          <w:spacing w:val="1"/>
          <w:w w:val="105"/>
          <w:sz w:val="22"/>
          <w:szCs w:val="22"/>
        </w:rPr>
        <w:t xml:space="preserve"> </w:t>
      </w:r>
      <w:r w:rsidRPr="00F404F5">
        <w:rPr>
          <w:rFonts w:eastAsia="Cambria"/>
          <w:w w:val="105"/>
          <w:sz w:val="22"/>
          <w:szCs w:val="22"/>
        </w:rPr>
        <w:t xml:space="preserve">deficiencies, and shall repeat the procedure described in </w:t>
      </w:r>
      <w:r w:rsidRPr="00F404F5">
        <w:rPr>
          <w:rFonts w:eastAsia="Cambria"/>
          <w:b/>
          <w:bCs/>
          <w:w w:val="105"/>
          <w:sz w:val="22"/>
          <w:szCs w:val="22"/>
        </w:rPr>
        <w:t>GCC Sub-</w:t>
      </w:r>
      <w:r w:rsidRPr="00F404F5">
        <w:rPr>
          <w:rFonts w:eastAsia="Cambria"/>
          <w:b/>
          <w:bCs/>
          <w:spacing w:val="1"/>
          <w:w w:val="105"/>
          <w:sz w:val="22"/>
          <w:szCs w:val="22"/>
        </w:rPr>
        <w:t xml:space="preserve"> </w:t>
      </w:r>
      <w:r w:rsidRPr="00F404F5">
        <w:rPr>
          <w:rFonts w:eastAsia="Cambria"/>
          <w:b/>
          <w:bCs/>
          <w:w w:val="105"/>
          <w:sz w:val="22"/>
          <w:szCs w:val="22"/>
        </w:rPr>
        <w:t>Clause 20.1.2.2</w:t>
      </w:r>
      <w:r w:rsidRPr="00F404F5">
        <w:rPr>
          <w:rFonts w:eastAsia="Cambria"/>
          <w:w w:val="105"/>
          <w:sz w:val="22"/>
          <w:szCs w:val="22"/>
        </w:rPr>
        <w:t>. If in the opinion of the Contractor, the Facilities or</w:t>
      </w:r>
      <w:r w:rsidRPr="00F404F5">
        <w:rPr>
          <w:rFonts w:eastAsia="Cambria"/>
          <w:spacing w:val="1"/>
          <w:w w:val="105"/>
          <w:sz w:val="22"/>
          <w:szCs w:val="22"/>
        </w:rPr>
        <w:t xml:space="preserve"> </w:t>
      </w:r>
      <w:r w:rsidRPr="00F404F5">
        <w:rPr>
          <w:rFonts w:eastAsia="Cambria"/>
          <w:w w:val="105"/>
          <w:sz w:val="22"/>
          <w:szCs w:val="22"/>
        </w:rPr>
        <w:t>any part thereof is now ready for Commissioning, the Contractor</w:t>
      </w:r>
      <w:r w:rsidRPr="00F404F5">
        <w:rPr>
          <w:rFonts w:eastAsia="Cambria"/>
          <w:spacing w:val="1"/>
          <w:w w:val="105"/>
          <w:sz w:val="22"/>
          <w:szCs w:val="22"/>
        </w:rPr>
        <w:t xml:space="preserve"> </w:t>
      </w:r>
      <w:r w:rsidRPr="00F404F5">
        <w:rPr>
          <w:rFonts w:eastAsia="Cambria"/>
          <w:w w:val="105"/>
          <w:sz w:val="22"/>
          <w:szCs w:val="22"/>
        </w:rPr>
        <w:t xml:space="preserve">shall again notify the </w:t>
      </w:r>
      <w:r w:rsidR="00E63B39" w:rsidRPr="00F404F5">
        <w:rPr>
          <w:rFonts w:eastAsia="Cambria"/>
          <w:w w:val="105"/>
          <w:sz w:val="22"/>
          <w:szCs w:val="22"/>
        </w:rPr>
        <w:t xml:space="preserve">Project Manager/Engineer </w:t>
      </w:r>
      <w:r w:rsidRPr="00F404F5">
        <w:rPr>
          <w:rFonts w:eastAsia="Cambria"/>
          <w:w w:val="105"/>
          <w:sz w:val="22"/>
          <w:szCs w:val="22"/>
        </w:rPr>
        <w:t>in writing. If further defects</w:t>
      </w:r>
      <w:r w:rsidRPr="00F404F5">
        <w:rPr>
          <w:rFonts w:eastAsia="Cambria"/>
          <w:spacing w:val="1"/>
          <w:w w:val="105"/>
          <w:sz w:val="22"/>
          <w:szCs w:val="22"/>
        </w:rPr>
        <w:t xml:space="preserve"> </w:t>
      </w:r>
      <w:r w:rsidRPr="00F404F5">
        <w:rPr>
          <w:rFonts w:eastAsia="Cambria"/>
          <w:w w:val="105"/>
          <w:sz w:val="22"/>
          <w:szCs w:val="22"/>
        </w:rPr>
        <w:t>and/or</w:t>
      </w:r>
      <w:r w:rsidRPr="00F404F5">
        <w:rPr>
          <w:rFonts w:eastAsia="Cambria"/>
          <w:spacing w:val="-5"/>
          <w:w w:val="105"/>
          <w:sz w:val="22"/>
          <w:szCs w:val="22"/>
        </w:rPr>
        <w:t xml:space="preserve"> </w:t>
      </w:r>
      <w:r w:rsidRPr="00F404F5">
        <w:rPr>
          <w:rFonts w:eastAsia="Cambria"/>
          <w:w w:val="105"/>
          <w:sz w:val="22"/>
          <w:szCs w:val="22"/>
        </w:rPr>
        <w:t>deficiencies</w:t>
      </w:r>
      <w:r w:rsidRPr="00F404F5">
        <w:rPr>
          <w:rFonts w:eastAsia="Cambria"/>
          <w:spacing w:val="-5"/>
          <w:w w:val="105"/>
          <w:sz w:val="22"/>
          <w:szCs w:val="22"/>
        </w:rPr>
        <w:t xml:space="preserve"> </w:t>
      </w:r>
      <w:r w:rsidRPr="00F404F5">
        <w:rPr>
          <w:rFonts w:eastAsia="Cambria"/>
          <w:w w:val="105"/>
          <w:sz w:val="22"/>
          <w:szCs w:val="22"/>
        </w:rPr>
        <w:t>are</w:t>
      </w:r>
      <w:r w:rsidRPr="00F404F5">
        <w:rPr>
          <w:rFonts w:eastAsia="Cambria"/>
          <w:spacing w:val="-5"/>
          <w:w w:val="105"/>
          <w:sz w:val="22"/>
          <w:szCs w:val="22"/>
        </w:rPr>
        <w:t xml:space="preserve"> </w:t>
      </w:r>
      <w:r w:rsidRPr="00F404F5">
        <w:rPr>
          <w:rFonts w:eastAsia="Cambria"/>
          <w:w w:val="105"/>
          <w:sz w:val="22"/>
          <w:szCs w:val="22"/>
        </w:rPr>
        <w:t>not</w:t>
      </w:r>
      <w:r w:rsidRPr="00F404F5">
        <w:rPr>
          <w:rFonts w:eastAsia="Cambria"/>
          <w:spacing w:val="-4"/>
          <w:w w:val="105"/>
          <w:sz w:val="22"/>
          <w:szCs w:val="22"/>
        </w:rPr>
        <w:t xml:space="preserve"> </w:t>
      </w:r>
      <w:r w:rsidRPr="00F404F5">
        <w:rPr>
          <w:rFonts w:eastAsia="Cambria"/>
          <w:w w:val="105"/>
          <w:sz w:val="22"/>
          <w:szCs w:val="22"/>
        </w:rPr>
        <w:lastRenderedPageBreak/>
        <w:t>notified</w:t>
      </w:r>
      <w:r w:rsidRPr="00F404F5">
        <w:rPr>
          <w:rFonts w:eastAsia="Cambria"/>
          <w:spacing w:val="-5"/>
          <w:w w:val="105"/>
          <w:sz w:val="22"/>
          <w:szCs w:val="22"/>
        </w:rPr>
        <w:t xml:space="preserve"> </w:t>
      </w:r>
      <w:r w:rsidRPr="00F404F5">
        <w:rPr>
          <w:rFonts w:eastAsia="Cambria"/>
          <w:w w:val="105"/>
          <w:sz w:val="22"/>
          <w:szCs w:val="22"/>
        </w:rPr>
        <w:t>by</w:t>
      </w:r>
      <w:r w:rsidRPr="00F404F5">
        <w:rPr>
          <w:rFonts w:eastAsia="Cambria"/>
          <w:spacing w:val="-5"/>
          <w:w w:val="105"/>
          <w:sz w:val="22"/>
          <w:szCs w:val="22"/>
        </w:rPr>
        <w:t xml:space="preserve"> </w:t>
      </w:r>
      <w:r w:rsidRPr="00F404F5">
        <w:rPr>
          <w:rFonts w:eastAsia="Cambria"/>
          <w:w w:val="105"/>
          <w:sz w:val="22"/>
          <w:szCs w:val="22"/>
        </w:rPr>
        <w:t>the</w:t>
      </w:r>
      <w:r w:rsidRPr="00F404F5">
        <w:rPr>
          <w:rFonts w:eastAsia="Cambria"/>
          <w:spacing w:val="-5"/>
          <w:w w:val="105"/>
          <w:sz w:val="22"/>
          <w:szCs w:val="22"/>
        </w:rPr>
        <w:t xml:space="preserve"> </w:t>
      </w:r>
      <w:r w:rsidR="00E63B39" w:rsidRPr="00F404F5">
        <w:rPr>
          <w:rFonts w:eastAsia="Cambria"/>
          <w:w w:val="105"/>
          <w:sz w:val="22"/>
          <w:szCs w:val="22"/>
        </w:rPr>
        <w:t xml:space="preserve">Project Manager/Engineer </w:t>
      </w:r>
      <w:r w:rsidRPr="00F404F5">
        <w:rPr>
          <w:rFonts w:eastAsia="Cambria"/>
          <w:w w:val="105"/>
          <w:sz w:val="22"/>
          <w:szCs w:val="22"/>
        </w:rPr>
        <w:t>and</w:t>
      </w:r>
      <w:r w:rsidRPr="00F404F5">
        <w:rPr>
          <w:rFonts w:eastAsia="Cambria"/>
          <w:spacing w:val="-6"/>
          <w:w w:val="105"/>
          <w:sz w:val="22"/>
          <w:szCs w:val="22"/>
        </w:rPr>
        <w:t xml:space="preserve"> </w:t>
      </w:r>
      <w:r w:rsidRPr="00F404F5">
        <w:rPr>
          <w:rFonts w:eastAsia="Cambria"/>
          <w:w w:val="105"/>
          <w:sz w:val="22"/>
          <w:szCs w:val="22"/>
        </w:rPr>
        <w:t>if</w:t>
      </w:r>
      <w:r w:rsidRPr="00F404F5">
        <w:rPr>
          <w:rFonts w:eastAsia="Cambria"/>
          <w:spacing w:val="-6"/>
          <w:w w:val="105"/>
          <w:sz w:val="22"/>
          <w:szCs w:val="22"/>
        </w:rPr>
        <w:t xml:space="preserve"> </w:t>
      </w:r>
      <w:r w:rsidRPr="00F404F5">
        <w:rPr>
          <w:rFonts w:eastAsia="Cambria"/>
          <w:w w:val="105"/>
          <w:sz w:val="22"/>
          <w:szCs w:val="22"/>
        </w:rPr>
        <w:t>the</w:t>
      </w:r>
      <w:r w:rsidR="00E22CDF" w:rsidRPr="00F404F5">
        <w:rPr>
          <w:rFonts w:eastAsia="Cambria"/>
          <w:w w:val="105"/>
          <w:sz w:val="22"/>
          <w:szCs w:val="22"/>
        </w:rPr>
        <w:t xml:space="preserve"> </w:t>
      </w:r>
      <w:r w:rsidR="00E63B39" w:rsidRPr="00F404F5">
        <w:rPr>
          <w:rFonts w:eastAsia="Cambria"/>
          <w:w w:val="105"/>
          <w:sz w:val="22"/>
          <w:szCs w:val="22"/>
        </w:rPr>
        <w:t>Project Manager</w:t>
      </w:r>
      <w:r w:rsidR="00E63B39" w:rsidRPr="00F404F5">
        <w:rPr>
          <w:rFonts w:eastAsia="Cambria"/>
          <w:spacing w:val="-1"/>
          <w:w w:val="105"/>
          <w:sz w:val="22"/>
          <w:szCs w:val="22"/>
        </w:rPr>
        <w:t>/</w:t>
      </w:r>
      <w:r w:rsidR="00213F05" w:rsidRPr="00F404F5">
        <w:rPr>
          <w:rFonts w:eastAsia="Cambria"/>
          <w:spacing w:val="-1"/>
          <w:w w:val="105"/>
          <w:sz w:val="22"/>
          <w:szCs w:val="22"/>
        </w:rPr>
        <w:t xml:space="preserve">Engineer </w:t>
      </w:r>
      <w:r w:rsidR="00213F05" w:rsidRPr="00F404F5">
        <w:rPr>
          <w:rFonts w:eastAsia="Cambria"/>
          <w:spacing w:val="-10"/>
          <w:w w:val="105"/>
          <w:sz w:val="22"/>
          <w:szCs w:val="22"/>
        </w:rPr>
        <w:t>is</w:t>
      </w:r>
      <w:r w:rsidRPr="00F404F5">
        <w:rPr>
          <w:rFonts w:eastAsia="Cambria"/>
          <w:w w:val="105"/>
          <w:sz w:val="22"/>
          <w:szCs w:val="22"/>
        </w:rPr>
        <w:t xml:space="preserve"> satisfied that the Pre</w:t>
      </w:r>
      <w:r w:rsidR="006C0F3A" w:rsidRPr="00F404F5">
        <w:rPr>
          <w:rFonts w:eastAsia="Cambria"/>
          <w:w w:val="105"/>
          <w:sz w:val="22"/>
          <w:szCs w:val="22"/>
        </w:rPr>
        <w:t>-</w:t>
      </w:r>
      <w:r w:rsidRPr="00F404F5">
        <w:rPr>
          <w:rFonts w:eastAsia="Cambria"/>
          <w:w w:val="105"/>
          <w:sz w:val="22"/>
          <w:szCs w:val="22"/>
        </w:rPr>
        <w:t xml:space="preserve">commissioning of Facilities or that part thereof have been successfully completed, the </w:t>
      </w:r>
      <w:r w:rsidR="00E63B39" w:rsidRPr="00F404F5">
        <w:rPr>
          <w:rFonts w:eastAsia="Cambria"/>
          <w:w w:val="105"/>
          <w:sz w:val="22"/>
          <w:szCs w:val="22"/>
        </w:rPr>
        <w:t>Project Manager/</w:t>
      </w:r>
      <w:r w:rsidR="00213F05" w:rsidRPr="00F404F5">
        <w:rPr>
          <w:rFonts w:eastAsia="Cambria"/>
          <w:w w:val="105"/>
          <w:sz w:val="22"/>
          <w:szCs w:val="22"/>
        </w:rPr>
        <w:t xml:space="preserve">Engineer </w:t>
      </w:r>
      <w:r w:rsidR="00213F05" w:rsidRPr="00F404F5">
        <w:rPr>
          <w:rFonts w:eastAsia="Cambria"/>
          <w:spacing w:val="-5"/>
          <w:w w:val="105"/>
          <w:sz w:val="22"/>
          <w:szCs w:val="22"/>
        </w:rPr>
        <w:t>shall</w:t>
      </w:r>
      <w:r w:rsidRPr="00F404F5">
        <w:rPr>
          <w:rFonts w:eastAsia="Cambria"/>
          <w:w w:val="105"/>
          <w:sz w:val="22"/>
          <w:szCs w:val="22"/>
        </w:rPr>
        <w:t xml:space="preserve">, within seven (7) days after receipt of the </w:t>
      </w:r>
      <w:proofErr w:type="spellStart"/>
      <w:r w:rsidRPr="00F404F5">
        <w:rPr>
          <w:rFonts w:eastAsia="Cambria"/>
          <w:w w:val="105"/>
          <w:sz w:val="22"/>
          <w:szCs w:val="22"/>
        </w:rPr>
        <w:t>Contractor‟s</w:t>
      </w:r>
      <w:proofErr w:type="spellEnd"/>
      <w:r w:rsidRPr="00F404F5">
        <w:rPr>
          <w:rFonts w:eastAsia="Cambria"/>
          <w:w w:val="105"/>
          <w:sz w:val="22"/>
          <w:szCs w:val="22"/>
        </w:rPr>
        <w:t xml:space="preserve"> such notice, advise the Contractor to proceed with the Commissioning of the Facilities or part thereof.</w:t>
      </w:r>
    </w:p>
    <w:p w:rsidR="005A48C5" w:rsidRPr="00F404F5" w:rsidRDefault="005A48C5">
      <w:pPr>
        <w:widowControl w:val="0"/>
        <w:autoSpaceDE w:val="0"/>
        <w:autoSpaceDN w:val="0"/>
        <w:spacing w:before="7"/>
        <w:rPr>
          <w:rFonts w:eastAsia="Cambria"/>
          <w:sz w:val="22"/>
          <w:szCs w:val="22"/>
        </w:rPr>
      </w:pPr>
    </w:p>
    <w:p w:rsidR="005A48C5" w:rsidRPr="00F404F5" w:rsidRDefault="00D11752" w:rsidP="00E22CDF">
      <w:pPr>
        <w:widowControl w:val="0"/>
        <w:numPr>
          <w:ilvl w:val="3"/>
          <w:numId w:val="28"/>
        </w:numPr>
        <w:tabs>
          <w:tab w:val="left" w:pos="1289"/>
        </w:tabs>
        <w:autoSpaceDE w:val="0"/>
        <w:autoSpaceDN w:val="0"/>
        <w:spacing w:line="254" w:lineRule="auto"/>
        <w:ind w:right="1603"/>
        <w:jc w:val="both"/>
        <w:rPr>
          <w:rFonts w:eastAsia="Cambria"/>
          <w:w w:val="105"/>
          <w:sz w:val="22"/>
          <w:szCs w:val="22"/>
        </w:rPr>
      </w:pPr>
      <w:r w:rsidRPr="00F404F5">
        <w:rPr>
          <w:rFonts w:eastAsia="Cambria"/>
          <w:w w:val="105"/>
          <w:sz w:val="22"/>
          <w:szCs w:val="22"/>
        </w:rPr>
        <w:t xml:space="preserve">If the </w:t>
      </w:r>
      <w:r w:rsidR="00E63B39" w:rsidRPr="00F404F5">
        <w:rPr>
          <w:rFonts w:eastAsia="Cambria"/>
          <w:w w:val="105"/>
          <w:sz w:val="22"/>
          <w:szCs w:val="22"/>
        </w:rPr>
        <w:t xml:space="preserve">Project Manager/Engineer </w:t>
      </w:r>
      <w:r w:rsidRPr="00F404F5">
        <w:rPr>
          <w:rFonts w:eastAsia="Cambria"/>
          <w:w w:val="105"/>
          <w:sz w:val="22"/>
          <w:szCs w:val="22"/>
        </w:rPr>
        <w:t>fails to inform the Contractor of any defects</w:t>
      </w:r>
      <w:r w:rsidRPr="00F404F5">
        <w:rPr>
          <w:rFonts w:eastAsia="Cambria"/>
          <w:spacing w:val="1"/>
          <w:w w:val="105"/>
          <w:sz w:val="22"/>
          <w:szCs w:val="22"/>
        </w:rPr>
        <w:t xml:space="preserve"> </w:t>
      </w:r>
      <w:r w:rsidRPr="00F404F5">
        <w:rPr>
          <w:rFonts w:eastAsia="Cambria"/>
          <w:w w:val="105"/>
          <w:sz w:val="22"/>
          <w:szCs w:val="22"/>
        </w:rPr>
        <w:t>and/or deficiencies within fourteen (14) days after receipt of the</w:t>
      </w:r>
      <w:r w:rsidRPr="00F404F5">
        <w:rPr>
          <w:rFonts w:eastAsia="Cambria"/>
          <w:spacing w:val="1"/>
          <w:w w:val="105"/>
          <w:sz w:val="22"/>
          <w:szCs w:val="22"/>
        </w:rPr>
        <w:t xml:space="preserve"> </w:t>
      </w:r>
      <w:proofErr w:type="spellStart"/>
      <w:r w:rsidRPr="00F404F5">
        <w:rPr>
          <w:rFonts w:eastAsia="Cambria"/>
          <w:w w:val="105"/>
          <w:sz w:val="22"/>
          <w:szCs w:val="22"/>
        </w:rPr>
        <w:t>Contractor‟s</w:t>
      </w:r>
      <w:proofErr w:type="spellEnd"/>
      <w:r w:rsidRPr="00F404F5">
        <w:rPr>
          <w:rFonts w:eastAsia="Cambria"/>
          <w:spacing w:val="24"/>
          <w:w w:val="105"/>
          <w:sz w:val="22"/>
          <w:szCs w:val="22"/>
        </w:rPr>
        <w:t xml:space="preserve"> </w:t>
      </w:r>
      <w:r w:rsidRPr="00F404F5">
        <w:rPr>
          <w:rFonts w:eastAsia="Cambria"/>
          <w:w w:val="105"/>
          <w:sz w:val="22"/>
          <w:szCs w:val="22"/>
        </w:rPr>
        <w:t>notice</w:t>
      </w:r>
      <w:r w:rsidRPr="00F404F5">
        <w:rPr>
          <w:rFonts w:eastAsia="Cambria"/>
          <w:spacing w:val="25"/>
          <w:w w:val="105"/>
          <w:sz w:val="22"/>
          <w:szCs w:val="22"/>
        </w:rPr>
        <w:t xml:space="preserve"> </w:t>
      </w:r>
      <w:r w:rsidRPr="00F404F5">
        <w:rPr>
          <w:rFonts w:eastAsia="Cambria"/>
          <w:w w:val="105"/>
          <w:sz w:val="22"/>
          <w:szCs w:val="22"/>
        </w:rPr>
        <w:t>under</w:t>
      </w:r>
      <w:r w:rsidRPr="00F404F5">
        <w:rPr>
          <w:rFonts w:eastAsia="Cambria"/>
          <w:spacing w:val="26"/>
          <w:w w:val="105"/>
          <w:sz w:val="22"/>
          <w:szCs w:val="22"/>
        </w:rPr>
        <w:t xml:space="preserve"> </w:t>
      </w:r>
      <w:r w:rsidRPr="00F404F5">
        <w:rPr>
          <w:rFonts w:eastAsia="Cambria"/>
          <w:b/>
          <w:w w:val="105"/>
          <w:sz w:val="22"/>
          <w:szCs w:val="22"/>
        </w:rPr>
        <w:t>GCC</w:t>
      </w:r>
      <w:r w:rsidRPr="00F404F5">
        <w:rPr>
          <w:rFonts w:eastAsia="Cambria"/>
          <w:b/>
          <w:spacing w:val="25"/>
          <w:w w:val="105"/>
          <w:sz w:val="22"/>
          <w:szCs w:val="22"/>
        </w:rPr>
        <w:t xml:space="preserve"> </w:t>
      </w:r>
      <w:r w:rsidRPr="00F404F5">
        <w:rPr>
          <w:rFonts w:eastAsia="Cambria"/>
          <w:b/>
          <w:w w:val="105"/>
          <w:sz w:val="22"/>
          <w:szCs w:val="22"/>
        </w:rPr>
        <w:t>Sub-Clause</w:t>
      </w:r>
      <w:r w:rsidRPr="00F404F5">
        <w:rPr>
          <w:rFonts w:eastAsia="Cambria"/>
          <w:b/>
          <w:spacing w:val="25"/>
          <w:w w:val="105"/>
          <w:sz w:val="22"/>
          <w:szCs w:val="22"/>
        </w:rPr>
        <w:t xml:space="preserve"> </w:t>
      </w:r>
      <w:r w:rsidRPr="00F404F5">
        <w:rPr>
          <w:rFonts w:eastAsia="Cambria"/>
          <w:b/>
          <w:w w:val="105"/>
          <w:sz w:val="22"/>
          <w:szCs w:val="22"/>
        </w:rPr>
        <w:t>20.1.2.4</w:t>
      </w:r>
      <w:r w:rsidRPr="00F404F5">
        <w:rPr>
          <w:rFonts w:eastAsia="Cambria"/>
          <w:spacing w:val="25"/>
          <w:w w:val="105"/>
          <w:sz w:val="22"/>
          <w:szCs w:val="22"/>
        </w:rPr>
        <w:t xml:space="preserve"> </w:t>
      </w:r>
      <w:r w:rsidRPr="00F404F5">
        <w:rPr>
          <w:rFonts w:eastAsia="Cambria"/>
          <w:w w:val="105"/>
          <w:sz w:val="22"/>
          <w:szCs w:val="22"/>
        </w:rPr>
        <w:t>or</w:t>
      </w:r>
      <w:r w:rsidRPr="00F404F5">
        <w:rPr>
          <w:rFonts w:eastAsia="Cambria"/>
          <w:spacing w:val="24"/>
          <w:w w:val="105"/>
          <w:sz w:val="22"/>
          <w:szCs w:val="22"/>
        </w:rPr>
        <w:t xml:space="preserve"> </w:t>
      </w:r>
      <w:r w:rsidRPr="00F404F5">
        <w:rPr>
          <w:rFonts w:eastAsia="Cambria"/>
          <w:w w:val="105"/>
          <w:sz w:val="22"/>
          <w:szCs w:val="22"/>
        </w:rPr>
        <w:t>within</w:t>
      </w:r>
      <w:r w:rsidRPr="00F404F5">
        <w:rPr>
          <w:rFonts w:eastAsia="Cambria"/>
          <w:spacing w:val="25"/>
          <w:w w:val="105"/>
          <w:sz w:val="22"/>
          <w:szCs w:val="22"/>
        </w:rPr>
        <w:t xml:space="preserve"> </w:t>
      </w:r>
      <w:r w:rsidRPr="00F404F5">
        <w:rPr>
          <w:rFonts w:eastAsia="Cambria"/>
          <w:w w:val="105"/>
          <w:sz w:val="22"/>
          <w:szCs w:val="22"/>
        </w:rPr>
        <w:t>seven</w:t>
      </w:r>
      <w:r w:rsidR="00E22CDF" w:rsidRPr="00F404F5">
        <w:rPr>
          <w:rFonts w:eastAsia="Cambria"/>
          <w:w w:val="105"/>
          <w:sz w:val="22"/>
          <w:szCs w:val="22"/>
        </w:rPr>
        <w:t xml:space="preserve"> </w:t>
      </w:r>
      <w:r w:rsidRPr="00F404F5">
        <w:rPr>
          <w:rFonts w:eastAsia="Cambria"/>
          <w:w w:val="105"/>
          <w:sz w:val="22"/>
          <w:szCs w:val="22"/>
        </w:rPr>
        <w:t xml:space="preserve">(7) days after receipt of the </w:t>
      </w:r>
      <w:proofErr w:type="spellStart"/>
      <w:r w:rsidRPr="00F404F5">
        <w:rPr>
          <w:rFonts w:eastAsia="Cambria"/>
          <w:w w:val="105"/>
          <w:sz w:val="22"/>
          <w:szCs w:val="22"/>
        </w:rPr>
        <w:t>Contractor‟s</w:t>
      </w:r>
      <w:proofErr w:type="spellEnd"/>
      <w:r w:rsidRPr="00F404F5">
        <w:rPr>
          <w:rFonts w:eastAsia="Cambria"/>
          <w:w w:val="105"/>
          <w:sz w:val="22"/>
          <w:szCs w:val="22"/>
        </w:rPr>
        <w:t xml:space="preserve"> notice on completion of repeat procedure under</w:t>
      </w:r>
      <w:r w:rsidRPr="00F404F5">
        <w:rPr>
          <w:rFonts w:eastAsia="Cambria"/>
          <w:spacing w:val="1"/>
          <w:w w:val="105"/>
          <w:sz w:val="22"/>
          <w:szCs w:val="22"/>
        </w:rPr>
        <w:t xml:space="preserve"> </w:t>
      </w:r>
      <w:r w:rsidRPr="00F404F5">
        <w:rPr>
          <w:rFonts w:eastAsia="Cambria"/>
          <w:b/>
          <w:i/>
          <w:w w:val="105"/>
          <w:sz w:val="22"/>
          <w:szCs w:val="22"/>
        </w:rPr>
        <w:t>GCC</w:t>
      </w:r>
      <w:r w:rsidRPr="00F404F5">
        <w:rPr>
          <w:rFonts w:eastAsia="Cambria"/>
          <w:b/>
          <w:i/>
          <w:spacing w:val="1"/>
          <w:w w:val="105"/>
          <w:sz w:val="22"/>
          <w:szCs w:val="22"/>
        </w:rPr>
        <w:t xml:space="preserve"> </w:t>
      </w:r>
      <w:r w:rsidRPr="00F404F5">
        <w:rPr>
          <w:rFonts w:eastAsia="Cambria"/>
          <w:b/>
          <w:i/>
          <w:w w:val="105"/>
          <w:sz w:val="22"/>
          <w:szCs w:val="22"/>
        </w:rPr>
        <w:t>Sub-Clause</w:t>
      </w:r>
      <w:r w:rsidRPr="00F404F5">
        <w:rPr>
          <w:rFonts w:eastAsia="Cambria"/>
          <w:b/>
          <w:i/>
          <w:spacing w:val="1"/>
          <w:w w:val="105"/>
          <w:sz w:val="22"/>
          <w:szCs w:val="22"/>
        </w:rPr>
        <w:t xml:space="preserve"> </w:t>
      </w:r>
      <w:r w:rsidRPr="00F404F5">
        <w:rPr>
          <w:rFonts w:eastAsia="Cambria"/>
          <w:b/>
          <w:i/>
          <w:w w:val="105"/>
          <w:sz w:val="22"/>
          <w:szCs w:val="22"/>
        </w:rPr>
        <w:t>20.1.2.5</w:t>
      </w:r>
      <w:r w:rsidRPr="00F404F5">
        <w:rPr>
          <w:rFonts w:eastAsia="Cambria"/>
          <w:w w:val="105"/>
          <w:sz w:val="22"/>
          <w:szCs w:val="22"/>
        </w:rPr>
        <w:t>,</w:t>
      </w:r>
      <w:r w:rsidRPr="00F404F5">
        <w:rPr>
          <w:rFonts w:eastAsia="Cambria"/>
          <w:spacing w:val="1"/>
          <w:w w:val="105"/>
          <w:sz w:val="22"/>
          <w:szCs w:val="22"/>
        </w:rPr>
        <w:t xml:space="preserve"> </w:t>
      </w:r>
      <w:r w:rsidRPr="00F404F5">
        <w:rPr>
          <w:rFonts w:eastAsia="Cambria"/>
          <w:w w:val="105"/>
          <w:sz w:val="22"/>
          <w:szCs w:val="22"/>
        </w:rPr>
        <w:t>then the Pre</w:t>
      </w:r>
      <w:r w:rsidR="006C0F3A" w:rsidRPr="00F404F5">
        <w:rPr>
          <w:rFonts w:eastAsia="Cambria"/>
          <w:w w:val="105"/>
          <w:sz w:val="22"/>
          <w:szCs w:val="22"/>
        </w:rPr>
        <w:t>-</w:t>
      </w:r>
      <w:r w:rsidRPr="00F404F5">
        <w:rPr>
          <w:rFonts w:eastAsia="Cambria"/>
          <w:w w:val="105"/>
          <w:sz w:val="22"/>
          <w:szCs w:val="22"/>
        </w:rPr>
        <w:t xml:space="preserve">commissioning of the Facilities or that part thereof shall be considered to have been successfully completed as of the date of the </w:t>
      </w:r>
      <w:proofErr w:type="spellStart"/>
      <w:r w:rsidRPr="00F404F5">
        <w:rPr>
          <w:rFonts w:eastAsia="Cambria"/>
          <w:w w:val="105"/>
          <w:sz w:val="22"/>
          <w:szCs w:val="22"/>
        </w:rPr>
        <w:t>Contractor‟s</w:t>
      </w:r>
      <w:proofErr w:type="spellEnd"/>
      <w:r w:rsidRPr="00F404F5">
        <w:rPr>
          <w:rFonts w:eastAsia="Cambria"/>
          <w:w w:val="105"/>
          <w:sz w:val="22"/>
          <w:szCs w:val="22"/>
        </w:rPr>
        <w:t xml:space="preserve"> notice.</w:t>
      </w:r>
    </w:p>
    <w:p w:rsidR="005A48C5" w:rsidRPr="00F404F5" w:rsidRDefault="005A48C5">
      <w:pPr>
        <w:widowControl w:val="0"/>
        <w:autoSpaceDE w:val="0"/>
        <w:autoSpaceDN w:val="0"/>
        <w:spacing w:before="4"/>
        <w:rPr>
          <w:rFonts w:eastAsia="Cambria"/>
          <w:sz w:val="22"/>
          <w:szCs w:val="22"/>
        </w:rPr>
      </w:pPr>
    </w:p>
    <w:p w:rsidR="005A48C5" w:rsidRPr="00F404F5" w:rsidRDefault="00D11752">
      <w:pPr>
        <w:widowControl w:val="0"/>
        <w:numPr>
          <w:ilvl w:val="3"/>
          <w:numId w:val="28"/>
        </w:numPr>
        <w:tabs>
          <w:tab w:val="left" w:pos="1289"/>
        </w:tabs>
        <w:autoSpaceDE w:val="0"/>
        <w:autoSpaceDN w:val="0"/>
        <w:spacing w:before="1" w:line="254" w:lineRule="auto"/>
        <w:ind w:right="1605"/>
        <w:jc w:val="both"/>
        <w:rPr>
          <w:rFonts w:eastAsia="Cambria"/>
          <w:sz w:val="22"/>
          <w:szCs w:val="22"/>
        </w:rPr>
      </w:pPr>
      <w:r w:rsidRPr="00F404F5">
        <w:rPr>
          <w:rFonts w:eastAsia="Cambria"/>
          <w:w w:val="105"/>
          <w:sz w:val="22"/>
          <w:szCs w:val="22"/>
        </w:rPr>
        <w:t>As</w:t>
      </w:r>
      <w:r w:rsidRPr="00F404F5">
        <w:rPr>
          <w:rFonts w:eastAsia="Cambria"/>
          <w:spacing w:val="1"/>
          <w:w w:val="105"/>
          <w:sz w:val="22"/>
          <w:szCs w:val="22"/>
        </w:rPr>
        <w:t xml:space="preserve"> </w:t>
      </w:r>
      <w:r w:rsidRPr="00F404F5">
        <w:rPr>
          <w:rFonts w:eastAsia="Cambria"/>
          <w:w w:val="105"/>
          <w:sz w:val="22"/>
          <w:szCs w:val="22"/>
        </w:rPr>
        <w:t>soon</w:t>
      </w:r>
      <w:r w:rsidRPr="00F404F5">
        <w:rPr>
          <w:rFonts w:eastAsia="Cambria"/>
          <w:spacing w:val="1"/>
          <w:w w:val="105"/>
          <w:sz w:val="22"/>
          <w:szCs w:val="22"/>
        </w:rPr>
        <w:t xml:space="preserve"> </w:t>
      </w:r>
      <w:r w:rsidRPr="00F404F5">
        <w:rPr>
          <w:rFonts w:eastAsia="Cambria"/>
          <w:w w:val="105"/>
          <w:sz w:val="22"/>
          <w:szCs w:val="22"/>
        </w:rPr>
        <w:t>as</w:t>
      </w:r>
      <w:r w:rsidRPr="00F404F5">
        <w:rPr>
          <w:rFonts w:eastAsia="Cambria"/>
          <w:spacing w:val="1"/>
          <w:w w:val="105"/>
          <w:sz w:val="22"/>
          <w:szCs w:val="22"/>
        </w:rPr>
        <w:t xml:space="preserve"> </w:t>
      </w:r>
      <w:r w:rsidRPr="00F404F5">
        <w:rPr>
          <w:rFonts w:eastAsia="Cambria"/>
          <w:w w:val="105"/>
          <w:sz w:val="22"/>
          <w:szCs w:val="22"/>
        </w:rPr>
        <w:t>possible</w:t>
      </w:r>
      <w:r w:rsidRPr="00F404F5">
        <w:rPr>
          <w:rFonts w:eastAsia="Cambria"/>
          <w:spacing w:val="1"/>
          <w:w w:val="105"/>
          <w:sz w:val="22"/>
          <w:szCs w:val="22"/>
        </w:rPr>
        <w:t xml:space="preserve"> </w:t>
      </w:r>
      <w:r w:rsidRPr="00F404F5">
        <w:rPr>
          <w:rFonts w:eastAsia="Cambria"/>
          <w:w w:val="105"/>
          <w:sz w:val="22"/>
          <w:szCs w:val="22"/>
        </w:rPr>
        <w:t>after</w:t>
      </w:r>
      <w:r w:rsidRPr="00F404F5">
        <w:rPr>
          <w:rFonts w:eastAsia="Cambria"/>
          <w:spacing w:val="1"/>
          <w:w w:val="105"/>
          <w:sz w:val="22"/>
          <w:szCs w:val="22"/>
        </w:rPr>
        <w:t xml:space="preserve"> </w:t>
      </w:r>
      <w:r w:rsidRPr="00F404F5">
        <w:rPr>
          <w:rFonts w:eastAsia="Cambria"/>
          <w:w w:val="105"/>
          <w:sz w:val="22"/>
          <w:szCs w:val="22"/>
        </w:rPr>
        <w:t>Pre</w:t>
      </w:r>
      <w:r w:rsidR="006C0F3A" w:rsidRPr="00F404F5">
        <w:rPr>
          <w:rFonts w:eastAsia="Cambria"/>
          <w:w w:val="105"/>
          <w:sz w:val="22"/>
          <w:szCs w:val="22"/>
        </w:rPr>
        <w:t>-</w:t>
      </w:r>
      <w:r w:rsidRPr="00F404F5">
        <w:rPr>
          <w:rFonts w:eastAsia="Cambria"/>
          <w:w w:val="105"/>
          <w:sz w:val="22"/>
          <w:szCs w:val="22"/>
        </w:rPr>
        <w:t>commissioning,</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53"/>
          <w:w w:val="105"/>
          <w:sz w:val="22"/>
          <w:szCs w:val="22"/>
        </w:rPr>
        <w:t xml:space="preserve"> </w:t>
      </w:r>
      <w:r w:rsidRPr="00F404F5">
        <w:rPr>
          <w:rFonts w:eastAsia="Cambria"/>
          <w:w w:val="105"/>
          <w:sz w:val="22"/>
          <w:szCs w:val="22"/>
        </w:rPr>
        <w:t>complete</w:t>
      </w:r>
      <w:r w:rsidRPr="00F404F5">
        <w:rPr>
          <w:rFonts w:eastAsia="Cambria"/>
          <w:spacing w:val="-8"/>
          <w:w w:val="105"/>
          <w:sz w:val="22"/>
          <w:szCs w:val="22"/>
        </w:rPr>
        <w:t xml:space="preserve"> </w:t>
      </w:r>
      <w:r w:rsidRPr="00F404F5">
        <w:rPr>
          <w:rFonts w:eastAsia="Cambria"/>
          <w:w w:val="105"/>
          <w:sz w:val="22"/>
          <w:szCs w:val="22"/>
        </w:rPr>
        <w:t>all</w:t>
      </w:r>
      <w:r w:rsidRPr="00F404F5">
        <w:rPr>
          <w:rFonts w:eastAsia="Cambria"/>
          <w:spacing w:val="-7"/>
          <w:w w:val="105"/>
          <w:sz w:val="22"/>
          <w:szCs w:val="22"/>
        </w:rPr>
        <w:t xml:space="preserve"> </w:t>
      </w:r>
      <w:r w:rsidRPr="00F404F5">
        <w:rPr>
          <w:rFonts w:eastAsia="Cambria"/>
          <w:w w:val="105"/>
          <w:sz w:val="22"/>
          <w:szCs w:val="22"/>
        </w:rPr>
        <w:t>outstanding</w:t>
      </w:r>
      <w:r w:rsidRPr="00F404F5">
        <w:rPr>
          <w:rFonts w:eastAsia="Cambria"/>
          <w:spacing w:val="-7"/>
          <w:w w:val="105"/>
          <w:sz w:val="22"/>
          <w:szCs w:val="22"/>
        </w:rPr>
        <w:t xml:space="preserve"> </w:t>
      </w:r>
      <w:r w:rsidRPr="00F404F5">
        <w:rPr>
          <w:rFonts w:eastAsia="Cambria"/>
          <w:w w:val="105"/>
          <w:sz w:val="22"/>
          <w:szCs w:val="22"/>
        </w:rPr>
        <w:t>minor</w:t>
      </w:r>
      <w:r w:rsidRPr="00F404F5">
        <w:rPr>
          <w:rFonts w:eastAsia="Cambria"/>
          <w:spacing w:val="-6"/>
          <w:w w:val="105"/>
          <w:sz w:val="22"/>
          <w:szCs w:val="22"/>
        </w:rPr>
        <w:t xml:space="preserve"> </w:t>
      </w:r>
      <w:r w:rsidRPr="00F404F5">
        <w:rPr>
          <w:rFonts w:eastAsia="Cambria"/>
          <w:w w:val="105"/>
          <w:sz w:val="22"/>
          <w:szCs w:val="22"/>
        </w:rPr>
        <w:t>items</w:t>
      </w:r>
      <w:r w:rsidRPr="00F404F5">
        <w:rPr>
          <w:rFonts w:eastAsia="Cambria"/>
          <w:spacing w:val="-8"/>
          <w:w w:val="105"/>
          <w:sz w:val="22"/>
          <w:szCs w:val="22"/>
        </w:rPr>
        <w:t xml:space="preserve"> </w:t>
      </w:r>
      <w:r w:rsidRPr="00F404F5">
        <w:rPr>
          <w:rFonts w:eastAsia="Cambria"/>
          <w:w w:val="105"/>
          <w:sz w:val="22"/>
          <w:szCs w:val="22"/>
        </w:rPr>
        <w:t>so</w:t>
      </w:r>
      <w:r w:rsidRPr="00F404F5">
        <w:rPr>
          <w:rFonts w:eastAsia="Cambria"/>
          <w:spacing w:val="-7"/>
          <w:w w:val="105"/>
          <w:sz w:val="22"/>
          <w:szCs w:val="22"/>
        </w:rPr>
        <w:t xml:space="preserve"> </w:t>
      </w:r>
      <w:r w:rsidRPr="00F404F5">
        <w:rPr>
          <w:rFonts w:eastAsia="Cambria"/>
          <w:w w:val="105"/>
          <w:sz w:val="22"/>
          <w:szCs w:val="22"/>
        </w:rPr>
        <w:t>that</w:t>
      </w:r>
      <w:r w:rsidRPr="00F404F5">
        <w:rPr>
          <w:rFonts w:eastAsia="Cambria"/>
          <w:spacing w:val="-8"/>
          <w:w w:val="105"/>
          <w:sz w:val="22"/>
          <w:szCs w:val="22"/>
        </w:rPr>
        <w:t xml:space="preserve"> </w:t>
      </w:r>
      <w:r w:rsidRPr="00F404F5">
        <w:rPr>
          <w:rFonts w:eastAsia="Cambria"/>
          <w:w w:val="105"/>
          <w:sz w:val="22"/>
          <w:szCs w:val="22"/>
        </w:rPr>
        <w:t>the</w:t>
      </w:r>
      <w:r w:rsidRPr="00F404F5">
        <w:rPr>
          <w:rFonts w:eastAsia="Cambria"/>
          <w:spacing w:val="-7"/>
          <w:w w:val="105"/>
          <w:sz w:val="22"/>
          <w:szCs w:val="22"/>
        </w:rPr>
        <w:t xml:space="preserve"> </w:t>
      </w:r>
      <w:r w:rsidRPr="00F404F5">
        <w:rPr>
          <w:rFonts w:eastAsia="Cambria"/>
          <w:w w:val="105"/>
          <w:sz w:val="22"/>
          <w:szCs w:val="22"/>
        </w:rPr>
        <w:t>Facilities</w:t>
      </w:r>
      <w:r w:rsidRPr="00F404F5">
        <w:rPr>
          <w:rFonts w:eastAsia="Cambria"/>
          <w:spacing w:val="-8"/>
          <w:w w:val="105"/>
          <w:sz w:val="22"/>
          <w:szCs w:val="22"/>
        </w:rPr>
        <w:t xml:space="preserve"> </w:t>
      </w:r>
      <w:r w:rsidRPr="00F404F5">
        <w:rPr>
          <w:rFonts w:eastAsia="Cambria"/>
          <w:w w:val="105"/>
          <w:sz w:val="22"/>
          <w:szCs w:val="22"/>
        </w:rPr>
        <w:t>are</w:t>
      </w:r>
      <w:r w:rsidRPr="00F404F5">
        <w:rPr>
          <w:rFonts w:eastAsia="Cambria"/>
          <w:spacing w:val="-7"/>
          <w:w w:val="105"/>
          <w:sz w:val="22"/>
          <w:szCs w:val="22"/>
        </w:rPr>
        <w:t xml:space="preserve"> </w:t>
      </w:r>
      <w:r w:rsidRPr="00F404F5">
        <w:rPr>
          <w:rFonts w:eastAsia="Cambria"/>
          <w:w w:val="105"/>
          <w:sz w:val="22"/>
          <w:szCs w:val="22"/>
        </w:rPr>
        <w:t>fully</w:t>
      </w:r>
      <w:r w:rsidRPr="00F404F5">
        <w:rPr>
          <w:rFonts w:eastAsia="Cambria"/>
          <w:spacing w:val="-7"/>
          <w:w w:val="105"/>
          <w:sz w:val="22"/>
          <w:szCs w:val="22"/>
        </w:rPr>
        <w:t xml:space="preserve"> </w:t>
      </w:r>
      <w:r w:rsidRPr="00F404F5">
        <w:rPr>
          <w:rFonts w:eastAsia="Cambria"/>
          <w:w w:val="105"/>
          <w:sz w:val="22"/>
          <w:szCs w:val="22"/>
        </w:rPr>
        <w:t>in</w:t>
      </w:r>
      <w:r w:rsidRPr="00F404F5">
        <w:rPr>
          <w:rFonts w:eastAsia="Cambria"/>
          <w:spacing w:val="-53"/>
          <w:w w:val="105"/>
          <w:sz w:val="22"/>
          <w:szCs w:val="22"/>
        </w:rPr>
        <w:t xml:space="preserve"> </w:t>
      </w:r>
      <w:r w:rsidRPr="00F404F5">
        <w:rPr>
          <w:rFonts w:eastAsia="Cambria"/>
          <w:w w:val="105"/>
          <w:sz w:val="22"/>
          <w:szCs w:val="22"/>
        </w:rPr>
        <w:t>accordance with the requirements of the Contract, failing which the</w:t>
      </w:r>
      <w:r w:rsidRPr="00F404F5">
        <w:rPr>
          <w:rFonts w:eastAsia="Cambria"/>
          <w:spacing w:val="1"/>
          <w:w w:val="105"/>
          <w:sz w:val="22"/>
          <w:szCs w:val="22"/>
        </w:rPr>
        <w:t xml:space="preserve"> </w:t>
      </w:r>
      <w:r w:rsidRPr="00F404F5">
        <w:rPr>
          <w:rFonts w:eastAsia="Cambria"/>
          <w:w w:val="105"/>
          <w:sz w:val="22"/>
          <w:szCs w:val="22"/>
        </w:rPr>
        <w:t>Employer</w:t>
      </w:r>
      <w:r w:rsidRPr="00F404F5">
        <w:rPr>
          <w:rFonts w:eastAsia="Cambria"/>
          <w:spacing w:val="1"/>
          <w:w w:val="105"/>
          <w:sz w:val="22"/>
          <w:szCs w:val="22"/>
        </w:rPr>
        <w:t xml:space="preserve"> </w:t>
      </w:r>
      <w:r w:rsidRPr="00F404F5">
        <w:rPr>
          <w:rFonts w:eastAsia="Cambria"/>
          <w:w w:val="105"/>
          <w:sz w:val="22"/>
          <w:szCs w:val="22"/>
        </w:rPr>
        <w:t>will</w:t>
      </w:r>
      <w:r w:rsidRPr="00F404F5">
        <w:rPr>
          <w:rFonts w:eastAsia="Cambria"/>
          <w:spacing w:val="1"/>
          <w:w w:val="105"/>
          <w:sz w:val="22"/>
          <w:szCs w:val="22"/>
        </w:rPr>
        <w:t xml:space="preserve"> </w:t>
      </w:r>
      <w:r w:rsidRPr="00F404F5">
        <w:rPr>
          <w:rFonts w:eastAsia="Cambria"/>
          <w:w w:val="105"/>
          <w:sz w:val="22"/>
          <w:szCs w:val="22"/>
        </w:rPr>
        <w:t>undertake</w:t>
      </w:r>
      <w:r w:rsidRPr="00F404F5">
        <w:rPr>
          <w:rFonts w:eastAsia="Cambria"/>
          <w:spacing w:val="1"/>
          <w:w w:val="105"/>
          <w:sz w:val="22"/>
          <w:szCs w:val="22"/>
        </w:rPr>
        <w:t xml:space="preserve"> </w:t>
      </w:r>
      <w:r w:rsidRPr="00F404F5">
        <w:rPr>
          <w:rFonts w:eastAsia="Cambria"/>
          <w:w w:val="105"/>
          <w:sz w:val="22"/>
          <w:szCs w:val="22"/>
        </w:rPr>
        <w:t>such</w:t>
      </w:r>
      <w:r w:rsidRPr="00F404F5">
        <w:rPr>
          <w:rFonts w:eastAsia="Cambria"/>
          <w:spacing w:val="1"/>
          <w:w w:val="105"/>
          <w:sz w:val="22"/>
          <w:szCs w:val="22"/>
        </w:rPr>
        <w:t xml:space="preserve"> </w:t>
      </w:r>
      <w:r w:rsidRPr="00F404F5">
        <w:rPr>
          <w:rFonts w:eastAsia="Cambria"/>
          <w:w w:val="105"/>
          <w:sz w:val="22"/>
          <w:szCs w:val="22"/>
        </w:rPr>
        <w:t>completion</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deduct</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costs</w:t>
      </w:r>
      <w:r w:rsidRPr="00F404F5">
        <w:rPr>
          <w:rFonts w:eastAsia="Cambria"/>
          <w:spacing w:val="1"/>
          <w:w w:val="105"/>
          <w:sz w:val="22"/>
          <w:szCs w:val="22"/>
        </w:rPr>
        <w:t xml:space="preserve"> </w:t>
      </w:r>
      <w:r w:rsidRPr="00F404F5">
        <w:rPr>
          <w:rFonts w:eastAsia="Cambria"/>
          <w:w w:val="105"/>
          <w:sz w:val="22"/>
          <w:szCs w:val="22"/>
        </w:rPr>
        <w:t>thereof</w:t>
      </w:r>
      <w:r w:rsidRPr="00F404F5">
        <w:rPr>
          <w:rFonts w:eastAsia="Cambria"/>
          <w:spacing w:val="2"/>
          <w:w w:val="105"/>
          <w:sz w:val="22"/>
          <w:szCs w:val="22"/>
        </w:rPr>
        <w:t xml:space="preserve"> </w:t>
      </w:r>
      <w:r w:rsidRPr="00F404F5">
        <w:rPr>
          <w:rFonts w:eastAsia="Cambria"/>
          <w:w w:val="105"/>
          <w:sz w:val="22"/>
          <w:szCs w:val="22"/>
        </w:rPr>
        <w:t>from</w:t>
      </w:r>
      <w:r w:rsidRPr="00F404F5">
        <w:rPr>
          <w:rFonts w:eastAsia="Cambria"/>
          <w:spacing w:val="2"/>
          <w:w w:val="105"/>
          <w:sz w:val="22"/>
          <w:szCs w:val="22"/>
        </w:rPr>
        <w:t xml:space="preserve"> </w:t>
      </w:r>
      <w:r w:rsidRPr="00F404F5">
        <w:rPr>
          <w:rFonts w:eastAsia="Cambria"/>
          <w:w w:val="105"/>
          <w:sz w:val="22"/>
          <w:szCs w:val="22"/>
        </w:rPr>
        <w:t>any</w:t>
      </w:r>
      <w:r w:rsidRPr="00F404F5">
        <w:rPr>
          <w:rFonts w:eastAsia="Cambria"/>
          <w:spacing w:val="2"/>
          <w:w w:val="105"/>
          <w:sz w:val="22"/>
          <w:szCs w:val="22"/>
        </w:rPr>
        <w:t xml:space="preserve"> </w:t>
      </w:r>
      <w:r w:rsidRPr="00F404F5">
        <w:rPr>
          <w:rFonts w:eastAsia="Cambria"/>
          <w:w w:val="105"/>
          <w:sz w:val="22"/>
          <w:szCs w:val="22"/>
        </w:rPr>
        <w:t>monies</w:t>
      </w:r>
      <w:r w:rsidRPr="00F404F5">
        <w:rPr>
          <w:rFonts w:eastAsia="Cambria"/>
          <w:spacing w:val="2"/>
          <w:w w:val="105"/>
          <w:sz w:val="22"/>
          <w:szCs w:val="22"/>
        </w:rPr>
        <w:t xml:space="preserve"> </w:t>
      </w:r>
      <w:r w:rsidRPr="00F404F5">
        <w:rPr>
          <w:rFonts w:eastAsia="Cambria"/>
          <w:w w:val="105"/>
          <w:sz w:val="22"/>
          <w:szCs w:val="22"/>
        </w:rPr>
        <w:t>owing</w:t>
      </w:r>
      <w:r w:rsidRPr="00F404F5">
        <w:rPr>
          <w:rFonts w:eastAsia="Cambria"/>
          <w:spacing w:val="2"/>
          <w:w w:val="105"/>
          <w:sz w:val="22"/>
          <w:szCs w:val="22"/>
        </w:rPr>
        <w:t xml:space="preserve"> </w:t>
      </w:r>
      <w:r w:rsidRPr="00F404F5">
        <w:rPr>
          <w:rFonts w:eastAsia="Cambria"/>
          <w:w w:val="105"/>
          <w:sz w:val="22"/>
          <w:szCs w:val="22"/>
        </w:rPr>
        <w:t>to</w:t>
      </w:r>
      <w:r w:rsidRPr="00F404F5">
        <w:rPr>
          <w:rFonts w:eastAsia="Cambria"/>
          <w:spacing w:val="3"/>
          <w:w w:val="105"/>
          <w:sz w:val="22"/>
          <w:szCs w:val="22"/>
        </w:rPr>
        <w:t xml:space="preserve"> </w:t>
      </w:r>
      <w:r w:rsidRPr="00F404F5">
        <w:rPr>
          <w:rFonts w:eastAsia="Cambria"/>
          <w:w w:val="105"/>
          <w:sz w:val="22"/>
          <w:szCs w:val="22"/>
        </w:rPr>
        <w:t>the</w:t>
      </w:r>
      <w:r w:rsidRPr="00F404F5">
        <w:rPr>
          <w:rFonts w:eastAsia="Cambria"/>
          <w:spacing w:val="2"/>
          <w:w w:val="105"/>
          <w:sz w:val="22"/>
          <w:szCs w:val="22"/>
        </w:rPr>
        <w:t xml:space="preserve"> </w:t>
      </w:r>
      <w:r w:rsidRPr="00F404F5">
        <w:rPr>
          <w:rFonts w:eastAsia="Cambria"/>
          <w:w w:val="105"/>
          <w:sz w:val="22"/>
          <w:szCs w:val="22"/>
        </w:rPr>
        <w:t>Contractor.</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3"/>
          <w:numId w:val="28"/>
        </w:numPr>
        <w:tabs>
          <w:tab w:val="left" w:pos="1289"/>
        </w:tabs>
        <w:autoSpaceDE w:val="0"/>
        <w:autoSpaceDN w:val="0"/>
        <w:spacing w:line="254" w:lineRule="auto"/>
        <w:ind w:right="1603"/>
        <w:jc w:val="both"/>
        <w:rPr>
          <w:rFonts w:eastAsia="Cambria"/>
          <w:sz w:val="22"/>
          <w:szCs w:val="22"/>
        </w:rPr>
      </w:pP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event</w:t>
      </w:r>
      <w:r w:rsidRPr="00F404F5">
        <w:rPr>
          <w:rFonts w:eastAsia="Cambria"/>
          <w:spacing w:val="1"/>
          <w:w w:val="105"/>
          <w:sz w:val="22"/>
          <w:szCs w:val="22"/>
        </w:rPr>
        <w:t xml:space="preserve"> </w:t>
      </w:r>
      <w:r w:rsidRPr="00F404F5">
        <w:rPr>
          <w:rFonts w:eastAsia="Cambria"/>
          <w:w w:val="105"/>
          <w:sz w:val="22"/>
          <w:szCs w:val="22"/>
        </w:rPr>
        <w:t>that</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w:t>
      </w:r>
      <w:r w:rsidRPr="00F404F5">
        <w:rPr>
          <w:rFonts w:eastAsia="Cambria"/>
          <w:spacing w:val="1"/>
          <w:w w:val="105"/>
          <w:sz w:val="22"/>
          <w:szCs w:val="22"/>
        </w:rPr>
        <w:t xml:space="preserve"> </w:t>
      </w:r>
      <w:r w:rsidRPr="00F404F5">
        <w:rPr>
          <w:rFonts w:eastAsia="Cambria"/>
          <w:w w:val="105"/>
          <w:sz w:val="22"/>
          <w:szCs w:val="22"/>
        </w:rPr>
        <w:t>is</w:t>
      </w:r>
      <w:r w:rsidRPr="00F404F5">
        <w:rPr>
          <w:rFonts w:eastAsia="Cambria"/>
          <w:spacing w:val="1"/>
          <w:w w:val="105"/>
          <w:sz w:val="22"/>
          <w:szCs w:val="22"/>
        </w:rPr>
        <w:t xml:space="preserve"> </w:t>
      </w:r>
      <w:r w:rsidRPr="00F404F5">
        <w:rPr>
          <w:rFonts w:eastAsia="Cambria"/>
          <w:w w:val="105"/>
          <w:sz w:val="22"/>
          <w:szCs w:val="22"/>
        </w:rPr>
        <w:t>unable</w:t>
      </w:r>
      <w:r w:rsidRPr="00F404F5">
        <w:rPr>
          <w:rFonts w:eastAsia="Cambria"/>
          <w:spacing w:val="1"/>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w w:val="105"/>
          <w:sz w:val="22"/>
          <w:szCs w:val="22"/>
        </w:rPr>
        <w:t>proceed</w:t>
      </w:r>
      <w:r w:rsidRPr="00F404F5">
        <w:rPr>
          <w:rFonts w:eastAsia="Cambria"/>
          <w:spacing w:val="1"/>
          <w:w w:val="105"/>
          <w:sz w:val="22"/>
          <w:szCs w:val="22"/>
        </w:rPr>
        <w:t xml:space="preserve"> </w:t>
      </w:r>
      <w:r w:rsidRPr="00F404F5">
        <w:rPr>
          <w:rFonts w:eastAsia="Cambria"/>
          <w:w w:val="105"/>
          <w:sz w:val="22"/>
          <w:szCs w:val="22"/>
        </w:rPr>
        <w:t>with</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Pre</w:t>
      </w:r>
      <w:r w:rsidR="006C0F3A" w:rsidRPr="00F404F5">
        <w:rPr>
          <w:rFonts w:eastAsia="Cambria"/>
          <w:w w:val="105"/>
          <w:sz w:val="22"/>
          <w:szCs w:val="22"/>
        </w:rPr>
        <w:t>-</w:t>
      </w:r>
      <w:r w:rsidRPr="00F404F5">
        <w:rPr>
          <w:rFonts w:eastAsia="Cambria"/>
          <w:w w:val="105"/>
          <w:sz w:val="22"/>
          <w:szCs w:val="22"/>
        </w:rPr>
        <w:t xml:space="preserve">commissioning of the Facilities pursuant to </w:t>
      </w:r>
      <w:r w:rsidRPr="00F404F5">
        <w:rPr>
          <w:rFonts w:eastAsia="Cambria"/>
          <w:b/>
          <w:i/>
          <w:w w:val="105"/>
          <w:sz w:val="22"/>
          <w:szCs w:val="22"/>
        </w:rPr>
        <w:t>Sub-Clause 20.1.2</w:t>
      </w:r>
      <w:r w:rsidRPr="00F404F5">
        <w:rPr>
          <w:rFonts w:eastAsia="Cambria"/>
          <w:w w:val="105"/>
          <w:sz w:val="22"/>
          <w:szCs w:val="22"/>
        </w:rPr>
        <w:t xml:space="preserve"> for</w:t>
      </w:r>
      <w:r w:rsidRPr="00F404F5">
        <w:rPr>
          <w:rFonts w:eastAsia="Cambria"/>
          <w:spacing w:val="-53"/>
          <w:w w:val="105"/>
          <w:sz w:val="22"/>
          <w:szCs w:val="22"/>
        </w:rPr>
        <w:t xml:space="preserve"> </w:t>
      </w:r>
      <w:r w:rsidRPr="00F404F5">
        <w:rPr>
          <w:rFonts w:eastAsia="Cambria"/>
          <w:w w:val="105"/>
          <w:sz w:val="22"/>
          <w:szCs w:val="22"/>
        </w:rPr>
        <w:t>reasons</w:t>
      </w:r>
      <w:r w:rsidRPr="00F404F5">
        <w:rPr>
          <w:rFonts w:eastAsia="Cambria"/>
          <w:spacing w:val="1"/>
          <w:w w:val="105"/>
          <w:sz w:val="22"/>
          <w:szCs w:val="22"/>
        </w:rPr>
        <w:t xml:space="preserve"> </w:t>
      </w:r>
      <w:r w:rsidRPr="00F404F5">
        <w:rPr>
          <w:rFonts w:eastAsia="Cambria"/>
          <w:w w:val="105"/>
          <w:sz w:val="22"/>
          <w:szCs w:val="22"/>
        </w:rPr>
        <w:t>attributable</w:t>
      </w:r>
      <w:r w:rsidRPr="00F404F5">
        <w:rPr>
          <w:rFonts w:eastAsia="Cambria"/>
          <w:spacing w:val="1"/>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Employer</w:t>
      </w:r>
      <w:r w:rsidRPr="00F404F5">
        <w:rPr>
          <w:rFonts w:eastAsia="Cambria"/>
          <w:spacing w:val="1"/>
          <w:w w:val="105"/>
          <w:sz w:val="22"/>
          <w:szCs w:val="22"/>
        </w:rPr>
        <w:t xml:space="preserve"> </w:t>
      </w:r>
      <w:r w:rsidRPr="00F404F5">
        <w:rPr>
          <w:rFonts w:eastAsia="Cambria"/>
          <w:w w:val="105"/>
          <w:sz w:val="22"/>
          <w:szCs w:val="22"/>
        </w:rPr>
        <w:t>either</w:t>
      </w:r>
      <w:r w:rsidRPr="00F404F5">
        <w:rPr>
          <w:rFonts w:eastAsia="Cambria"/>
          <w:spacing w:val="1"/>
          <w:w w:val="105"/>
          <w:sz w:val="22"/>
          <w:szCs w:val="22"/>
        </w:rPr>
        <w:t xml:space="preserve"> </w:t>
      </w:r>
      <w:r w:rsidRPr="00F404F5">
        <w:rPr>
          <w:rFonts w:eastAsia="Cambria"/>
          <w:w w:val="105"/>
          <w:sz w:val="22"/>
          <w:szCs w:val="22"/>
        </w:rPr>
        <w:t>on</w:t>
      </w:r>
      <w:r w:rsidRPr="00F404F5">
        <w:rPr>
          <w:rFonts w:eastAsia="Cambria"/>
          <w:spacing w:val="1"/>
          <w:w w:val="105"/>
          <w:sz w:val="22"/>
          <w:szCs w:val="22"/>
        </w:rPr>
        <w:t xml:space="preserve"> </w:t>
      </w:r>
      <w:r w:rsidRPr="00F404F5">
        <w:rPr>
          <w:rFonts w:eastAsia="Cambria"/>
          <w:w w:val="105"/>
          <w:sz w:val="22"/>
          <w:szCs w:val="22"/>
        </w:rPr>
        <w:t>account</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non-</w:t>
      </w:r>
      <w:r w:rsidRPr="00F404F5">
        <w:rPr>
          <w:rFonts w:eastAsia="Cambria"/>
          <w:spacing w:val="1"/>
          <w:w w:val="105"/>
          <w:sz w:val="22"/>
          <w:szCs w:val="22"/>
        </w:rPr>
        <w:t xml:space="preserve"> </w:t>
      </w:r>
      <w:r w:rsidRPr="00F404F5">
        <w:rPr>
          <w:rFonts w:eastAsia="Cambria"/>
          <w:w w:val="105"/>
          <w:sz w:val="22"/>
          <w:szCs w:val="22"/>
        </w:rPr>
        <w:t>availability</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other</w:t>
      </w:r>
      <w:r w:rsidRPr="00F404F5">
        <w:rPr>
          <w:rFonts w:eastAsia="Cambria"/>
          <w:spacing w:val="1"/>
          <w:w w:val="105"/>
          <w:sz w:val="22"/>
          <w:szCs w:val="22"/>
        </w:rPr>
        <w:t xml:space="preserve"> </w:t>
      </w:r>
      <w:r w:rsidRPr="00F404F5">
        <w:rPr>
          <w:rFonts w:eastAsia="Cambria"/>
          <w:w w:val="105"/>
          <w:sz w:val="22"/>
          <w:szCs w:val="22"/>
        </w:rPr>
        <w:t>facilities</w:t>
      </w:r>
      <w:r w:rsidRPr="00F404F5">
        <w:rPr>
          <w:rFonts w:eastAsia="Cambria"/>
          <w:spacing w:val="1"/>
          <w:w w:val="105"/>
          <w:sz w:val="22"/>
          <w:szCs w:val="22"/>
        </w:rPr>
        <w:t xml:space="preserve"> </w:t>
      </w:r>
      <w:r w:rsidRPr="00F404F5">
        <w:rPr>
          <w:rFonts w:eastAsia="Cambria"/>
          <w:w w:val="105"/>
          <w:sz w:val="22"/>
          <w:szCs w:val="22"/>
        </w:rPr>
        <w:t>under</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responsibilities</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other</w:t>
      </w:r>
      <w:r w:rsidRPr="00F404F5">
        <w:rPr>
          <w:rFonts w:eastAsia="Cambria"/>
          <w:spacing w:val="1"/>
          <w:w w:val="105"/>
          <w:sz w:val="22"/>
          <w:szCs w:val="22"/>
        </w:rPr>
        <w:t xml:space="preserve"> </w:t>
      </w:r>
      <w:r w:rsidRPr="00F404F5">
        <w:rPr>
          <w:rFonts w:eastAsia="Cambria"/>
          <w:w w:val="105"/>
          <w:sz w:val="22"/>
          <w:szCs w:val="22"/>
        </w:rPr>
        <w:t>contractor(s),</w:t>
      </w:r>
      <w:r w:rsidRPr="00F404F5">
        <w:rPr>
          <w:rFonts w:eastAsia="Cambria"/>
          <w:spacing w:val="1"/>
          <w:w w:val="105"/>
          <w:sz w:val="22"/>
          <w:szCs w:val="22"/>
        </w:rPr>
        <w:t xml:space="preserve"> </w:t>
      </w:r>
      <w:r w:rsidRPr="00F404F5">
        <w:rPr>
          <w:rFonts w:eastAsia="Cambria"/>
          <w:w w:val="105"/>
          <w:sz w:val="22"/>
          <w:szCs w:val="22"/>
        </w:rPr>
        <w:t>or</w:t>
      </w:r>
      <w:r w:rsidRPr="00F404F5">
        <w:rPr>
          <w:rFonts w:eastAsia="Cambria"/>
          <w:spacing w:val="1"/>
          <w:w w:val="105"/>
          <w:sz w:val="22"/>
          <w:szCs w:val="22"/>
        </w:rPr>
        <w:t xml:space="preserve"> </w:t>
      </w:r>
      <w:r w:rsidRPr="00F404F5">
        <w:rPr>
          <w:rFonts w:eastAsia="Cambria"/>
          <w:w w:val="105"/>
          <w:sz w:val="22"/>
          <w:szCs w:val="22"/>
        </w:rPr>
        <w:t>for</w:t>
      </w:r>
      <w:r w:rsidRPr="00F404F5">
        <w:rPr>
          <w:rFonts w:eastAsia="Cambria"/>
          <w:spacing w:val="1"/>
          <w:w w:val="105"/>
          <w:sz w:val="22"/>
          <w:szCs w:val="22"/>
        </w:rPr>
        <w:t xml:space="preserve"> </w:t>
      </w:r>
      <w:r w:rsidRPr="00F404F5">
        <w:rPr>
          <w:rFonts w:eastAsia="Cambria"/>
          <w:w w:val="105"/>
          <w:sz w:val="22"/>
          <w:szCs w:val="22"/>
        </w:rPr>
        <w:t>reasons</w:t>
      </w:r>
      <w:r w:rsidRPr="00F404F5">
        <w:rPr>
          <w:rFonts w:eastAsia="Cambria"/>
          <w:spacing w:val="1"/>
          <w:w w:val="105"/>
          <w:sz w:val="22"/>
          <w:szCs w:val="22"/>
        </w:rPr>
        <w:t xml:space="preserve"> </w:t>
      </w:r>
      <w:r w:rsidRPr="00F404F5">
        <w:rPr>
          <w:rFonts w:eastAsia="Cambria"/>
          <w:w w:val="105"/>
          <w:sz w:val="22"/>
          <w:szCs w:val="22"/>
        </w:rPr>
        <w:t>beyond</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Employer's</w:t>
      </w:r>
      <w:r w:rsidRPr="00F404F5">
        <w:rPr>
          <w:rFonts w:eastAsia="Cambria"/>
          <w:spacing w:val="1"/>
          <w:w w:val="105"/>
          <w:sz w:val="22"/>
          <w:szCs w:val="22"/>
        </w:rPr>
        <w:t xml:space="preserve"> </w:t>
      </w:r>
      <w:r w:rsidRPr="00F404F5">
        <w:rPr>
          <w:rFonts w:eastAsia="Cambria"/>
          <w:w w:val="105"/>
          <w:sz w:val="22"/>
          <w:szCs w:val="22"/>
        </w:rPr>
        <w:t>control,</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following</w:t>
      </w:r>
      <w:r w:rsidRPr="00F404F5">
        <w:rPr>
          <w:rFonts w:eastAsia="Cambria"/>
          <w:spacing w:val="4"/>
          <w:w w:val="105"/>
          <w:sz w:val="22"/>
          <w:szCs w:val="22"/>
        </w:rPr>
        <w:t xml:space="preserve"> </w:t>
      </w:r>
      <w:r w:rsidRPr="00F404F5">
        <w:rPr>
          <w:rFonts w:eastAsia="Cambria"/>
          <w:w w:val="105"/>
          <w:sz w:val="22"/>
          <w:szCs w:val="22"/>
        </w:rPr>
        <w:t>provisions</w:t>
      </w:r>
      <w:r w:rsidRPr="00F404F5">
        <w:rPr>
          <w:rFonts w:eastAsia="Cambria"/>
          <w:spacing w:val="3"/>
          <w:w w:val="105"/>
          <w:sz w:val="22"/>
          <w:szCs w:val="22"/>
        </w:rPr>
        <w:t xml:space="preserve"> </w:t>
      </w:r>
      <w:r w:rsidRPr="00F404F5">
        <w:rPr>
          <w:rFonts w:eastAsia="Cambria"/>
          <w:w w:val="105"/>
          <w:sz w:val="22"/>
          <w:szCs w:val="22"/>
        </w:rPr>
        <w:t>shall</w:t>
      </w:r>
      <w:r w:rsidRPr="00F404F5">
        <w:rPr>
          <w:rFonts w:eastAsia="Cambria"/>
          <w:spacing w:val="4"/>
          <w:w w:val="105"/>
          <w:sz w:val="22"/>
          <w:szCs w:val="22"/>
        </w:rPr>
        <w:t xml:space="preserve"> </w:t>
      </w:r>
      <w:r w:rsidRPr="00F404F5">
        <w:rPr>
          <w:rFonts w:eastAsia="Cambria"/>
          <w:w w:val="105"/>
          <w:sz w:val="22"/>
          <w:szCs w:val="22"/>
        </w:rPr>
        <w:t>apply:</w:t>
      </w:r>
    </w:p>
    <w:p w:rsidR="005A48C5" w:rsidRPr="00F404F5" w:rsidRDefault="005A48C5">
      <w:pPr>
        <w:widowControl w:val="0"/>
        <w:autoSpaceDE w:val="0"/>
        <w:autoSpaceDN w:val="0"/>
        <w:spacing w:before="3"/>
        <w:rPr>
          <w:rFonts w:eastAsia="Cambria"/>
          <w:sz w:val="22"/>
          <w:szCs w:val="22"/>
        </w:rPr>
      </w:pPr>
    </w:p>
    <w:p w:rsidR="005A48C5" w:rsidRPr="00F404F5" w:rsidRDefault="00D11752">
      <w:pPr>
        <w:widowControl w:val="0"/>
        <w:autoSpaceDE w:val="0"/>
        <w:autoSpaceDN w:val="0"/>
        <w:spacing w:line="254" w:lineRule="auto"/>
        <w:ind w:left="1288" w:right="1601"/>
        <w:jc w:val="both"/>
        <w:rPr>
          <w:rFonts w:eastAsia="Cambria"/>
          <w:sz w:val="22"/>
          <w:szCs w:val="22"/>
        </w:rPr>
      </w:pPr>
      <w:r w:rsidRPr="00F404F5">
        <w:rPr>
          <w:rFonts w:eastAsia="Cambria"/>
          <w:w w:val="105"/>
          <w:sz w:val="22"/>
          <w:szCs w:val="22"/>
        </w:rPr>
        <w:t xml:space="preserve">When the Contractor is notified by the </w:t>
      </w:r>
      <w:r w:rsidR="00E63B39" w:rsidRPr="00F404F5">
        <w:rPr>
          <w:rFonts w:eastAsia="Cambria"/>
          <w:w w:val="105"/>
          <w:sz w:val="22"/>
          <w:szCs w:val="22"/>
        </w:rPr>
        <w:t>Project Manager/</w:t>
      </w:r>
      <w:r w:rsidR="006C0F3A" w:rsidRPr="00F404F5">
        <w:rPr>
          <w:rFonts w:eastAsia="Cambria"/>
          <w:w w:val="105"/>
          <w:sz w:val="22"/>
          <w:szCs w:val="22"/>
        </w:rPr>
        <w:t>Engineer that</w:t>
      </w:r>
      <w:r w:rsidRPr="00F404F5">
        <w:rPr>
          <w:rFonts w:eastAsia="Cambria"/>
          <w:w w:val="105"/>
          <w:sz w:val="22"/>
          <w:szCs w:val="22"/>
        </w:rPr>
        <w:t xml:space="preserve"> he will</w:t>
      </w:r>
      <w:r w:rsidRPr="00F404F5">
        <w:rPr>
          <w:rFonts w:eastAsia="Cambria"/>
          <w:spacing w:val="1"/>
          <w:w w:val="105"/>
          <w:sz w:val="22"/>
          <w:szCs w:val="22"/>
        </w:rPr>
        <w:t xml:space="preserve"> </w:t>
      </w:r>
      <w:r w:rsidRPr="00F404F5">
        <w:rPr>
          <w:rFonts w:eastAsia="Cambria"/>
          <w:w w:val="105"/>
          <w:sz w:val="22"/>
          <w:szCs w:val="22"/>
        </w:rPr>
        <w:t>be unable to proceed with the activities and obligations pursuant to</w:t>
      </w:r>
      <w:r w:rsidRPr="00F404F5">
        <w:rPr>
          <w:rFonts w:eastAsia="Cambria"/>
          <w:spacing w:val="1"/>
          <w:w w:val="105"/>
          <w:sz w:val="22"/>
          <w:szCs w:val="22"/>
        </w:rPr>
        <w:t xml:space="preserve"> </w:t>
      </w:r>
      <w:r w:rsidRPr="00F404F5">
        <w:rPr>
          <w:rFonts w:eastAsia="Cambria"/>
          <w:w w:val="105"/>
          <w:sz w:val="22"/>
          <w:szCs w:val="22"/>
        </w:rPr>
        <w:t>above</w:t>
      </w:r>
      <w:r w:rsidRPr="00F404F5">
        <w:rPr>
          <w:rFonts w:eastAsia="Cambria"/>
          <w:spacing w:val="39"/>
          <w:w w:val="105"/>
          <w:sz w:val="22"/>
          <w:szCs w:val="22"/>
        </w:rPr>
        <w:t xml:space="preserve"> </w:t>
      </w:r>
      <w:r w:rsidRPr="00F404F5">
        <w:rPr>
          <w:rFonts w:eastAsia="Cambria"/>
          <w:b/>
          <w:i/>
          <w:w w:val="105"/>
          <w:sz w:val="22"/>
          <w:szCs w:val="22"/>
        </w:rPr>
        <w:t>GCC</w:t>
      </w:r>
      <w:r w:rsidRPr="00F404F5">
        <w:rPr>
          <w:rFonts w:eastAsia="Cambria"/>
          <w:b/>
          <w:i/>
          <w:spacing w:val="39"/>
          <w:w w:val="105"/>
          <w:sz w:val="22"/>
          <w:szCs w:val="22"/>
        </w:rPr>
        <w:t xml:space="preserve"> </w:t>
      </w:r>
      <w:r w:rsidRPr="00F404F5">
        <w:rPr>
          <w:rFonts w:eastAsia="Cambria"/>
          <w:b/>
          <w:i/>
          <w:w w:val="105"/>
          <w:sz w:val="22"/>
          <w:szCs w:val="22"/>
        </w:rPr>
        <w:t>Sub-Clause</w:t>
      </w:r>
      <w:r w:rsidRPr="00F404F5">
        <w:rPr>
          <w:rFonts w:eastAsia="Cambria"/>
          <w:b/>
          <w:i/>
          <w:spacing w:val="39"/>
          <w:w w:val="105"/>
          <w:sz w:val="22"/>
          <w:szCs w:val="22"/>
        </w:rPr>
        <w:t xml:space="preserve"> </w:t>
      </w:r>
      <w:r w:rsidRPr="00F404F5">
        <w:rPr>
          <w:rFonts w:eastAsia="Cambria"/>
          <w:b/>
          <w:i/>
          <w:w w:val="105"/>
          <w:sz w:val="22"/>
          <w:szCs w:val="22"/>
        </w:rPr>
        <w:t>20.1.2.8</w:t>
      </w:r>
      <w:r w:rsidRPr="00F404F5">
        <w:rPr>
          <w:rFonts w:eastAsia="Cambria"/>
          <w:w w:val="105"/>
          <w:sz w:val="22"/>
          <w:szCs w:val="22"/>
        </w:rPr>
        <w:t>,</w:t>
      </w:r>
      <w:r w:rsidRPr="00F404F5">
        <w:rPr>
          <w:rFonts w:eastAsia="Cambria"/>
          <w:spacing w:val="39"/>
          <w:w w:val="105"/>
          <w:sz w:val="22"/>
          <w:szCs w:val="22"/>
        </w:rPr>
        <w:t xml:space="preserve"> </w:t>
      </w:r>
      <w:r w:rsidRPr="00F404F5">
        <w:rPr>
          <w:rFonts w:eastAsia="Cambria"/>
          <w:w w:val="105"/>
          <w:sz w:val="22"/>
          <w:szCs w:val="22"/>
        </w:rPr>
        <w:t>the</w:t>
      </w:r>
      <w:r w:rsidRPr="00F404F5">
        <w:rPr>
          <w:rFonts w:eastAsia="Cambria"/>
          <w:spacing w:val="39"/>
          <w:w w:val="105"/>
          <w:sz w:val="22"/>
          <w:szCs w:val="22"/>
        </w:rPr>
        <w:t xml:space="preserve"> </w:t>
      </w:r>
      <w:r w:rsidRPr="00F404F5">
        <w:rPr>
          <w:rFonts w:eastAsia="Cambria"/>
          <w:w w:val="105"/>
          <w:sz w:val="22"/>
          <w:szCs w:val="22"/>
        </w:rPr>
        <w:t>Contractor shall be entitled to the following:</w:t>
      </w:r>
    </w:p>
    <w:p w:rsidR="005A48C5" w:rsidRPr="00F404F5" w:rsidRDefault="00D11752">
      <w:pPr>
        <w:widowControl w:val="0"/>
        <w:autoSpaceDE w:val="0"/>
        <w:autoSpaceDN w:val="0"/>
        <w:spacing w:before="7"/>
        <w:rPr>
          <w:rFonts w:eastAsia="Cambria"/>
          <w:sz w:val="22"/>
          <w:szCs w:val="22"/>
        </w:rPr>
      </w:pPr>
      <w:r w:rsidRPr="00F404F5">
        <w:rPr>
          <w:rFonts w:eastAsia="Cambria"/>
          <w:sz w:val="22"/>
          <w:szCs w:val="22"/>
        </w:rPr>
        <w:t xml:space="preserve"> </w:t>
      </w:r>
    </w:p>
    <w:p w:rsidR="005A48C5" w:rsidRPr="001F212B" w:rsidRDefault="00D11752" w:rsidP="001F212B">
      <w:pPr>
        <w:widowControl w:val="0"/>
        <w:numPr>
          <w:ilvl w:val="4"/>
          <w:numId w:val="28"/>
        </w:numPr>
        <w:tabs>
          <w:tab w:val="left" w:pos="1829"/>
        </w:tabs>
        <w:autoSpaceDE w:val="0"/>
        <w:autoSpaceDN w:val="0"/>
        <w:spacing w:line="254" w:lineRule="auto"/>
        <w:ind w:right="1607"/>
        <w:jc w:val="both"/>
        <w:rPr>
          <w:rFonts w:eastAsia="Cambria"/>
          <w:sz w:val="22"/>
          <w:szCs w:val="22"/>
        </w:rPr>
      </w:pPr>
      <w:r>
        <w:rPr>
          <w:rFonts w:eastAsia="Cambria"/>
          <w:w w:val="105"/>
          <w:sz w:val="22"/>
          <w:szCs w:val="22"/>
        </w:rPr>
        <w:t>T</w:t>
      </w:r>
      <w:r w:rsidR="006E04AC" w:rsidRPr="001F212B">
        <w:rPr>
          <w:rFonts w:eastAsia="Cambria"/>
          <w:w w:val="105"/>
          <w:sz w:val="22"/>
          <w:szCs w:val="22"/>
        </w:rPr>
        <w:t>he</w:t>
      </w:r>
      <w:r w:rsidR="006E04AC" w:rsidRPr="001F212B">
        <w:rPr>
          <w:rFonts w:eastAsia="Cambria"/>
          <w:spacing w:val="1"/>
          <w:w w:val="105"/>
          <w:sz w:val="22"/>
          <w:szCs w:val="22"/>
        </w:rPr>
        <w:t xml:space="preserve"> </w:t>
      </w:r>
      <w:r w:rsidR="006E04AC" w:rsidRPr="001F212B">
        <w:rPr>
          <w:rFonts w:eastAsia="Cambria"/>
          <w:w w:val="105"/>
          <w:sz w:val="22"/>
          <w:szCs w:val="22"/>
        </w:rPr>
        <w:t>Time</w:t>
      </w:r>
      <w:r w:rsidR="006E04AC" w:rsidRPr="001F212B">
        <w:rPr>
          <w:rFonts w:eastAsia="Cambria"/>
          <w:spacing w:val="1"/>
          <w:w w:val="105"/>
          <w:sz w:val="22"/>
          <w:szCs w:val="22"/>
        </w:rPr>
        <w:t xml:space="preserve"> </w:t>
      </w:r>
      <w:r w:rsidR="006E04AC" w:rsidRPr="001F212B">
        <w:rPr>
          <w:rFonts w:eastAsia="Cambria"/>
          <w:w w:val="105"/>
          <w:sz w:val="22"/>
          <w:szCs w:val="22"/>
        </w:rPr>
        <w:t>of</w:t>
      </w:r>
      <w:r w:rsidR="006E04AC" w:rsidRPr="001F212B">
        <w:rPr>
          <w:rFonts w:eastAsia="Cambria"/>
          <w:spacing w:val="1"/>
          <w:w w:val="105"/>
          <w:sz w:val="22"/>
          <w:szCs w:val="22"/>
        </w:rPr>
        <w:t xml:space="preserve"> </w:t>
      </w:r>
      <w:r w:rsidR="006E04AC" w:rsidRPr="001F212B">
        <w:rPr>
          <w:rFonts w:eastAsia="Cambria"/>
          <w:w w:val="105"/>
          <w:sz w:val="22"/>
          <w:szCs w:val="22"/>
        </w:rPr>
        <w:t>Completion</w:t>
      </w:r>
      <w:r w:rsidR="006E04AC" w:rsidRPr="001F212B">
        <w:rPr>
          <w:rFonts w:eastAsia="Cambria"/>
          <w:spacing w:val="1"/>
          <w:w w:val="105"/>
          <w:sz w:val="22"/>
          <w:szCs w:val="22"/>
        </w:rPr>
        <w:t xml:space="preserve"> </w:t>
      </w:r>
      <w:r w:rsidR="006E04AC" w:rsidRPr="001F212B">
        <w:rPr>
          <w:rFonts w:eastAsia="Cambria"/>
          <w:w w:val="105"/>
          <w:sz w:val="22"/>
          <w:szCs w:val="22"/>
        </w:rPr>
        <w:t>shall</w:t>
      </w:r>
      <w:r w:rsidR="006E04AC" w:rsidRPr="001F212B">
        <w:rPr>
          <w:rFonts w:eastAsia="Cambria"/>
          <w:spacing w:val="1"/>
          <w:w w:val="105"/>
          <w:sz w:val="22"/>
          <w:szCs w:val="22"/>
        </w:rPr>
        <w:t xml:space="preserve"> </w:t>
      </w:r>
      <w:r w:rsidR="006E04AC" w:rsidRPr="001F212B">
        <w:rPr>
          <w:rFonts w:eastAsia="Cambria"/>
          <w:w w:val="105"/>
          <w:sz w:val="22"/>
          <w:szCs w:val="22"/>
        </w:rPr>
        <w:t>be</w:t>
      </w:r>
      <w:r w:rsidR="006E04AC" w:rsidRPr="001F212B">
        <w:rPr>
          <w:rFonts w:eastAsia="Cambria"/>
          <w:spacing w:val="1"/>
          <w:w w:val="105"/>
          <w:sz w:val="22"/>
          <w:szCs w:val="22"/>
        </w:rPr>
        <w:t xml:space="preserve"> </w:t>
      </w:r>
      <w:r w:rsidR="006E04AC" w:rsidRPr="001F212B">
        <w:rPr>
          <w:rFonts w:eastAsia="Cambria"/>
          <w:w w:val="105"/>
          <w:sz w:val="22"/>
          <w:szCs w:val="22"/>
        </w:rPr>
        <w:t>extended</w:t>
      </w:r>
      <w:r w:rsidR="006E04AC" w:rsidRPr="001F212B">
        <w:rPr>
          <w:rFonts w:eastAsia="Cambria"/>
          <w:spacing w:val="1"/>
          <w:w w:val="105"/>
          <w:sz w:val="22"/>
          <w:szCs w:val="22"/>
        </w:rPr>
        <w:t xml:space="preserve"> </w:t>
      </w:r>
      <w:r w:rsidR="006E04AC" w:rsidRPr="001F212B">
        <w:rPr>
          <w:rFonts w:eastAsia="Cambria"/>
          <w:w w:val="105"/>
          <w:sz w:val="22"/>
          <w:szCs w:val="22"/>
        </w:rPr>
        <w:t>for</w:t>
      </w:r>
      <w:r w:rsidR="006E04AC" w:rsidRPr="001F212B">
        <w:rPr>
          <w:rFonts w:eastAsia="Cambria"/>
          <w:spacing w:val="1"/>
          <w:w w:val="105"/>
          <w:sz w:val="22"/>
          <w:szCs w:val="22"/>
        </w:rPr>
        <w:t xml:space="preserve"> </w:t>
      </w:r>
      <w:r w:rsidR="006E04AC" w:rsidRPr="001F212B">
        <w:rPr>
          <w:rFonts w:eastAsia="Cambria"/>
          <w:w w:val="105"/>
          <w:sz w:val="22"/>
          <w:szCs w:val="22"/>
        </w:rPr>
        <w:t>the</w:t>
      </w:r>
      <w:r w:rsidR="006E04AC" w:rsidRPr="001F212B">
        <w:rPr>
          <w:rFonts w:eastAsia="Cambria"/>
          <w:spacing w:val="1"/>
          <w:w w:val="105"/>
          <w:sz w:val="22"/>
          <w:szCs w:val="22"/>
        </w:rPr>
        <w:t xml:space="preserve"> </w:t>
      </w:r>
      <w:r w:rsidR="006E04AC" w:rsidRPr="001F212B">
        <w:rPr>
          <w:rFonts w:eastAsia="Cambria"/>
          <w:w w:val="105"/>
          <w:sz w:val="22"/>
          <w:szCs w:val="22"/>
        </w:rPr>
        <w:t>period</w:t>
      </w:r>
      <w:r w:rsidR="006E04AC" w:rsidRPr="001F212B">
        <w:rPr>
          <w:rFonts w:eastAsia="Cambria"/>
          <w:spacing w:val="1"/>
          <w:w w:val="105"/>
          <w:sz w:val="22"/>
          <w:szCs w:val="22"/>
        </w:rPr>
        <w:t xml:space="preserve"> </w:t>
      </w:r>
      <w:r w:rsidR="006E04AC" w:rsidRPr="001F212B">
        <w:rPr>
          <w:rFonts w:eastAsia="Cambria"/>
          <w:w w:val="105"/>
          <w:sz w:val="22"/>
          <w:szCs w:val="22"/>
        </w:rPr>
        <w:t>of</w:t>
      </w:r>
      <w:r w:rsidR="006E04AC" w:rsidRPr="001F212B">
        <w:rPr>
          <w:rFonts w:eastAsia="Cambria"/>
          <w:spacing w:val="-53"/>
          <w:w w:val="105"/>
          <w:sz w:val="22"/>
          <w:szCs w:val="22"/>
        </w:rPr>
        <w:t xml:space="preserve"> </w:t>
      </w:r>
      <w:r w:rsidR="006E04AC" w:rsidRPr="001F212B">
        <w:rPr>
          <w:rFonts w:eastAsia="Cambria"/>
          <w:w w:val="105"/>
          <w:sz w:val="22"/>
          <w:szCs w:val="22"/>
        </w:rPr>
        <w:t xml:space="preserve">suspension without imposition of </w:t>
      </w:r>
      <w:r w:rsidR="00F82A63" w:rsidRPr="001F212B">
        <w:rPr>
          <w:rFonts w:eastAsia="Cambria"/>
          <w:b/>
          <w:bCs/>
          <w:w w:val="105"/>
          <w:sz w:val="22"/>
          <w:szCs w:val="22"/>
        </w:rPr>
        <w:t>Price reduction</w:t>
      </w:r>
      <w:r w:rsidR="006E04AC" w:rsidRPr="001F212B">
        <w:rPr>
          <w:rFonts w:eastAsia="Cambria"/>
          <w:w w:val="105"/>
          <w:sz w:val="22"/>
          <w:szCs w:val="22"/>
        </w:rPr>
        <w:t xml:space="preserve"> pursuant</w:t>
      </w:r>
      <w:r w:rsidR="006E04AC" w:rsidRPr="001F212B">
        <w:rPr>
          <w:rFonts w:eastAsia="Cambria"/>
          <w:spacing w:val="-53"/>
          <w:w w:val="105"/>
          <w:sz w:val="22"/>
          <w:szCs w:val="22"/>
        </w:rPr>
        <w:t xml:space="preserve"> </w:t>
      </w:r>
      <w:r w:rsidR="006E04AC" w:rsidRPr="001F212B">
        <w:rPr>
          <w:rFonts w:eastAsia="Cambria"/>
          <w:w w:val="105"/>
          <w:sz w:val="22"/>
          <w:szCs w:val="22"/>
        </w:rPr>
        <w:t>to</w:t>
      </w:r>
      <w:r w:rsidR="006E04AC" w:rsidRPr="001F212B">
        <w:rPr>
          <w:rFonts w:eastAsia="Cambria"/>
          <w:spacing w:val="4"/>
          <w:w w:val="105"/>
          <w:sz w:val="22"/>
          <w:szCs w:val="22"/>
        </w:rPr>
        <w:t xml:space="preserve"> </w:t>
      </w:r>
      <w:r w:rsidR="006E04AC" w:rsidRPr="001F212B">
        <w:rPr>
          <w:rFonts w:eastAsia="Cambria"/>
          <w:b/>
          <w:w w:val="105"/>
          <w:sz w:val="22"/>
          <w:szCs w:val="22"/>
        </w:rPr>
        <w:t>GCC</w:t>
      </w:r>
      <w:r w:rsidR="006E04AC" w:rsidRPr="001F212B">
        <w:rPr>
          <w:rFonts w:eastAsia="Cambria"/>
          <w:b/>
          <w:spacing w:val="5"/>
          <w:w w:val="105"/>
          <w:sz w:val="22"/>
          <w:szCs w:val="22"/>
        </w:rPr>
        <w:t xml:space="preserve"> </w:t>
      </w:r>
      <w:r w:rsidR="006E04AC" w:rsidRPr="001F212B">
        <w:rPr>
          <w:rFonts w:eastAsia="Cambria"/>
          <w:b/>
          <w:w w:val="105"/>
          <w:sz w:val="22"/>
          <w:szCs w:val="22"/>
        </w:rPr>
        <w:t>Sub-Clause</w:t>
      </w:r>
      <w:r w:rsidR="006E04AC" w:rsidRPr="001F212B">
        <w:rPr>
          <w:rFonts w:eastAsia="Cambria"/>
          <w:b/>
          <w:spacing w:val="5"/>
          <w:w w:val="105"/>
          <w:sz w:val="22"/>
          <w:szCs w:val="22"/>
        </w:rPr>
        <w:t xml:space="preserve"> </w:t>
      </w:r>
      <w:r w:rsidR="006E04AC" w:rsidRPr="001F212B">
        <w:rPr>
          <w:rFonts w:eastAsia="Cambria"/>
          <w:b/>
          <w:w w:val="105"/>
          <w:sz w:val="22"/>
          <w:szCs w:val="22"/>
        </w:rPr>
        <w:t>21.2</w:t>
      </w:r>
      <w:r w:rsidR="006E04AC" w:rsidRPr="001F212B">
        <w:rPr>
          <w:rFonts w:eastAsia="Cambria"/>
          <w:w w:val="105"/>
          <w:sz w:val="22"/>
          <w:szCs w:val="22"/>
        </w:rPr>
        <w:t>.</w:t>
      </w:r>
    </w:p>
    <w:p w:rsidR="005A48C5" w:rsidRPr="00F404F5" w:rsidRDefault="005A48C5">
      <w:pPr>
        <w:widowControl w:val="0"/>
        <w:autoSpaceDE w:val="0"/>
        <w:autoSpaceDN w:val="0"/>
        <w:spacing w:before="5"/>
        <w:rPr>
          <w:rFonts w:eastAsia="Cambria"/>
          <w:sz w:val="22"/>
          <w:szCs w:val="22"/>
        </w:rPr>
      </w:pPr>
    </w:p>
    <w:p w:rsidR="005A48C5" w:rsidRPr="00F404F5" w:rsidRDefault="00D11752" w:rsidP="00822C31">
      <w:pPr>
        <w:widowControl w:val="0"/>
        <w:numPr>
          <w:ilvl w:val="4"/>
          <w:numId w:val="28"/>
        </w:numPr>
        <w:tabs>
          <w:tab w:val="left" w:pos="1829"/>
        </w:tabs>
        <w:autoSpaceDE w:val="0"/>
        <w:autoSpaceDN w:val="0"/>
        <w:spacing w:before="17" w:line="254" w:lineRule="auto"/>
        <w:ind w:right="1604"/>
        <w:jc w:val="both"/>
        <w:rPr>
          <w:rFonts w:eastAsia="Cambria"/>
          <w:b/>
          <w:i/>
          <w:sz w:val="22"/>
          <w:szCs w:val="22"/>
        </w:rPr>
      </w:pPr>
      <w:r w:rsidRPr="00F404F5">
        <w:rPr>
          <w:rFonts w:eastAsia="Cambria"/>
          <w:w w:val="105"/>
          <w:sz w:val="22"/>
          <w:szCs w:val="22"/>
        </w:rPr>
        <w:t>payments</w:t>
      </w:r>
      <w:r w:rsidRPr="00F404F5">
        <w:rPr>
          <w:rFonts w:eastAsia="Cambria"/>
          <w:spacing w:val="1"/>
          <w:w w:val="105"/>
          <w:sz w:val="22"/>
          <w:szCs w:val="22"/>
        </w:rPr>
        <w:t xml:space="preserve"> </w:t>
      </w:r>
      <w:r w:rsidRPr="00F404F5">
        <w:rPr>
          <w:rFonts w:eastAsia="Cambria"/>
          <w:w w:val="105"/>
          <w:sz w:val="22"/>
          <w:szCs w:val="22"/>
        </w:rPr>
        <w:t>due</w:t>
      </w:r>
      <w:r w:rsidRPr="00F404F5">
        <w:rPr>
          <w:rFonts w:eastAsia="Cambria"/>
          <w:spacing w:val="1"/>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w:t>
      </w:r>
      <w:r w:rsidRPr="00F404F5">
        <w:rPr>
          <w:rFonts w:eastAsia="Cambria"/>
          <w:spacing w:val="1"/>
          <w:w w:val="105"/>
          <w:sz w:val="22"/>
          <w:szCs w:val="22"/>
        </w:rPr>
        <w:t xml:space="preserve"> </w:t>
      </w: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accordance</w:t>
      </w:r>
      <w:r w:rsidRPr="00F404F5">
        <w:rPr>
          <w:rFonts w:eastAsia="Cambria"/>
          <w:spacing w:val="1"/>
          <w:w w:val="105"/>
          <w:sz w:val="22"/>
          <w:szCs w:val="22"/>
        </w:rPr>
        <w:t xml:space="preserve"> </w:t>
      </w:r>
      <w:r w:rsidRPr="00F404F5">
        <w:rPr>
          <w:rFonts w:eastAsia="Cambria"/>
          <w:w w:val="105"/>
          <w:sz w:val="22"/>
          <w:szCs w:val="22"/>
        </w:rPr>
        <w:t>with</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53"/>
          <w:w w:val="105"/>
          <w:sz w:val="22"/>
          <w:szCs w:val="22"/>
        </w:rPr>
        <w:t xml:space="preserve"> </w:t>
      </w:r>
      <w:r w:rsidRPr="00F404F5">
        <w:rPr>
          <w:rFonts w:eastAsia="Cambria"/>
          <w:w w:val="105"/>
          <w:sz w:val="22"/>
          <w:szCs w:val="22"/>
        </w:rPr>
        <w:t xml:space="preserve">provisions specified in </w:t>
      </w:r>
      <w:r w:rsidRPr="00F404F5">
        <w:rPr>
          <w:rFonts w:eastAsia="Cambria"/>
          <w:b/>
          <w:w w:val="105"/>
          <w:sz w:val="22"/>
          <w:szCs w:val="22"/>
        </w:rPr>
        <w:t>Appendix I</w:t>
      </w:r>
      <w:r w:rsidRPr="00F404F5">
        <w:rPr>
          <w:rFonts w:eastAsia="Cambria"/>
          <w:w w:val="105"/>
          <w:sz w:val="22"/>
          <w:szCs w:val="22"/>
        </w:rPr>
        <w:t xml:space="preserve"> (Terms and Procedures of</w:t>
      </w:r>
      <w:r w:rsidRPr="00F404F5">
        <w:rPr>
          <w:rFonts w:eastAsia="Cambria"/>
          <w:spacing w:val="1"/>
          <w:w w:val="105"/>
          <w:sz w:val="22"/>
          <w:szCs w:val="22"/>
        </w:rPr>
        <w:t xml:space="preserve"> </w:t>
      </w:r>
      <w:r w:rsidRPr="00F404F5">
        <w:rPr>
          <w:rFonts w:eastAsia="Cambria"/>
          <w:w w:val="105"/>
          <w:sz w:val="22"/>
          <w:szCs w:val="22"/>
        </w:rPr>
        <w:t>Payment) to the Contract Agreement, which would have not</w:t>
      </w:r>
      <w:r w:rsidRPr="00F404F5">
        <w:rPr>
          <w:rFonts w:eastAsia="Cambria"/>
          <w:spacing w:val="1"/>
          <w:w w:val="105"/>
          <w:sz w:val="22"/>
          <w:szCs w:val="22"/>
        </w:rPr>
        <w:t xml:space="preserve"> </w:t>
      </w:r>
      <w:r w:rsidRPr="00F404F5">
        <w:rPr>
          <w:rFonts w:eastAsia="Cambria"/>
          <w:w w:val="105"/>
          <w:sz w:val="22"/>
          <w:szCs w:val="22"/>
        </w:rPr>
        <w:t>been</w:t>
      </w:r>
      <w:r w:rsidRPr="00F404F5">
        <w:rPr>
          <w:rFonts w:eastAsia="Cambria"/>
          <w:spacing w:val="-11"/>
          <w:w w:val="105"/>
          <w:sz w:val="22"/>
          <w:szCs w:val="22"/>
        </w:rPr>
        <w:t xml:space="preserve"> </w:t>
      </w:r>
      <w:r w:rsidRPr="00F404F5">
        <w:rPr>
          <w:rFonts w:eastAsia="Cambria"/>
          <w:w w:val="105"/>
          <w:sz w:val="22"/>
          <w:szCs w:val="22"/>
        </w:rPr>
        <w:t>payable</w:t>
      </w:r>
      <w:r w:rsidRPr="00F404F5">
        <w:rPr>
          <w:rFonts w:eastAsia="Cambria"/>
          <w:spacing w:val="-9"/>
          <w:w w:val="105"/>
          <w:sz w:val="22"/>
          <w:szCs w:val="22"/>
        </w:rPr>
        <w:t xml:space="preserve"> </w:t>
      </w:r>
      <w:r w:rsidRPr="00F404F5">
        <w:rPr>
          <w:rFonts w:eastAsia="Cambria"/>
          <w:w w:val="105"/>
          <w:sz w:val="22"/>
          <w:szCs w:val="22"/>
        </w:rPr>
        <w:t>in</w:t>
      </w:r>
      <w:r w:rsidRPr="00F404F5">
        <w:rPr>
          <w:rFonts w:eastAsia="Cambria"/>
          <w:spacing w:val="-11"/>
          <w:w w:val="105"/>
          <w:sz w:val="22"/>
          <w:szCs w:val="22"/>
        </w:rPr>
        <w:t xml:space="preserve"> </w:t>
      </w:r>
      <w:r w:rsidRPr="00F404F5">
        <w:rPr>
          <w:rFonts w:eastAsia="Cambria"/>
          <w:w w:val="105"/>
          <w:sz w:val="22"/>
          <w:szCs w:val="22"/>
        </w:rPr>
        <w:t>normal</w:t>
      </w:r>
      <w:r w:rsidRPr="00F404F5">
        <w:rPr>
          <w:rFonts w:eastAsia="Cambria"/>
          <w:spacing w:val="-9"/>
          <w:w w:val="105"/>
          <w:sz w:val="22"/>
          <w:szCs w:val="22"/>
        </w:rPr>
        <w:t xml:space="preserve"> </w:t>
      </w:r>
      <w:r w:rsidRPr="00F404F5">
        <w:rPr>
          <w:rFonts w:eastAsia="Cambria"/>
          <w:w w:val="105"/>
          <w:sz w:val="22"/>
          <w:szCs w:val="22"/>
        </w:rPr>
        <w:t>circumstances</w:t>
      </w:r>
      <w:r w:rsidRPr="00F404F5">
        <w:rPr>
          <w:rFonts w:eastAsia="Cambria"/>
          <w:spacing w:val="-6"/>
          <w:w w:val="105"/>
          <w:sz w:val="22"/>
          <w:szCs w:val="22"/>
        </w:rPr>
        <w:t xml:space="preserve"> </w:t>
      </w:r>
      <w:r w:rsidRPr="00F404F5">
        <w:rPr>
          <w:rFonts w:eastAsia="Cambria"/>
          <w:w w:val="105"/>
          <w:sz w:val="22"/>
          <w:szCs w:val="22"/>
        </w:rPr>
        <w:t>due</w:t>
      </w:r>
      <w:r w:rsidRPr="00F404F5">
        <w:rPr>
          <w:rFonts w:eastAsia="Cambria"/>
          <w:spacing w:val="-8"/>
          <w:w w:val="105"/>
          <w:sz w:val="22"/>
          <w:szCs w:val="22"/>
        </w:rPr>
        <w:t xml:space="preserve"> </w:t>
      </w:r>
      <w:r w:rsidRPr="00F404F5">
        <w:rPr>
          <w:rFonts w:eastAsia="Cambria"/>
          <w:w w:val="105"/>
          <w:sz w:val="22"/>
          <w:szCs w:val="22"/>
        </w:rPr>
        <w:t>to</w:t>
      </w:r>
      <w:r w:rsidRPr="00F404F5">
        <w:rPr>
          <w:rFonts w:eastAsia="Cambria"/>
          <w:spacing w:val="-9"/>
          <w:w w:val="105"/>
          <w:sz w:val="22"/>
          <w:szCs w:val="22"/>
        </w:rPr>
        <w:t xml:space="preserve"> </w:t>
      </w:r>
      <w:r w:rsidRPr="00F404F5">
        <w:rPr>
          <w:rFonts w:eastAsia="Cambria"/>
          <w:w w:val="105"/>
          <w:sz w:val="22"/>
          <w:szCs w:val="22"/>
        </w:rPr>
        <w:t>non-completion</w:t>
      </w:r>
      <w:r w:rsidRPr="00F404F5">
        <w:rPr>
          <w:rFonts w:eastAsia="Cambria"/>
          <w:spacing w:val="-10"/>
          <w:w w:val="105"/>
          <w:sz w:val="22"/>
          <w:szCs w:val="22"/>
        </w:rPr>
        <w:t xml:space="preserve"> </w:t>
      </w:r>
      <w:r w:rsidRPr="00F404F5">
        <w:rPr>
          <w:rFonts w:eastAsia="Cambria"/>
          <w:w w:val="105"/>
          <w:sz w:val="22"/>
          <w:szCs w:val="22"/>
        </w:rPr>
        <w:t>of</w:t>
      </w:r>
      <w:r w:rsidRPr="00F404F5">
        <w:rPr>
          <w:rFonts w:eastAsia="Cambria"/>
          <w:spacing w:val="-53"/>
          <w:w w:val="105"/>
          <w:sz w:val="22"/>
          <w:szCs w:val="22"/>
        </w:rPr>
        <w:t xml:space="preserve"> </w:t>
      </w:r>
      <w:r w:rsidR="00645720" w:rsidRPr="00F404F5">
        <w:rPr>
          <w:rFonts w:eastAsia="Cambria"/>
          <w:spacing w:val="-53"/>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said</w:t>
      </w:r>
      <w:r w:rsidRPr="00F404F5">
        <w:rPr>
          <w:rFonts w:eastAsia="Cambria"/>
          <w:spacing w:val="1"/>
          <w:w w:val="105"/>
          <w:sz w:val="22"/>
          <w:szCs w:val="22"/>
        </w:rPr>
        <w:t xml:space="preserve"> </w:t>
      </w:r>
      <w:r w:rsidRPr="00F404F5">
        <w:rPr>
          <w:rFonts w:eastAsia="Cambria"/>
          <w:w w:val="105"/>
          <w:sz w:val="22"/>
          <w:szCs w:val="22"/>
        </w:rPr>
        <w:t>activities</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obligations,</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1"/>
          <w:w w:val="105"/>
          <w:sz w:val="22"/>
          <w:szCs w:val="22"/>
        </w:rPr>
        <w:t xml:space="preserve"> </w:t>
      </w:r>
      <w:r w:rsidRPr="00F404F5">
        <w:rPr>
          <w:rFonts w:eastAsia="Cambria"/>
          <w:w w:val="105"/>
          <w:sz w:val="22"/>
          <w:szCs w:val="22"/>
        </w:rPr>
        <w:t>be</w:t>
      </w:r>
      <w:r w:rsidRPr="00F404F5">
        <w:rPr>
          <w:rFonts w:eastAsia="Cambria"/>
          <w:spacing w:val="1"/>
          <w:w w:val="105"/>
          <w:sz w:val="22"/>
          <w:szCs w:val="22"/>
        </w:rPr>
        <w:t xml:space="preserve"> </w:t>
      </w:r>
      <w:r w:rsidRPr="00F404F5">
        <w:rPr>
          <w:rFonts w:eastAsia="Cambria"/>
          <w:w w:val="105"/>
          <w:sz w:val="22"/>
          <w:szCs w:val="22"/>
        </w:rPr>
        <w:t>released</w:t>
      </w:r>
      <w:r w:rsidRPr="00F404F5">
        <w:rPr>
          <w:rFonts w:eastAsia="Cambria"/>
          <w:spacing w:val="1"/>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 against submission of a security in the form of a</w:t>
      </w:r>
      <w:r w:rsidRPr="00F404F5">
        <w:rPr>
          <w:rFonts w:eastAsia="Cambria"/>
          <w:spacing w:val="1"/>
          <w:w w:val="105"/>
          <w:sz w:val="22"/>
          <w:szCs w:val="22"/>
        </w:rPr>
        <w:t xml:space="preserve"> </w:t>
      </w:r>
      <w:r w:rsidR="00533B0F" w:rsidRPr="00533B0F">
        <w:rPr>
          <w:rFonts w:eastAsia="Cambria"/>
          <w:spacing w:val="1"/>
          <w:w w:val="105"/>
          <w:sz w:val="22"/>
          <w:szCs w:val="22"/>
          <w:highlight w:val="green"/>
        </w:rPr>
        <w:t>e-</w:t>
      </w:r>
      <w:r w:rsidRPr="00533B0F">
        <w:rPr>
          <w:rFonts w:eastAsia="Cambria"/>
          <w:w w:val="105"/>
          <w:sz w:val="22"/>
          <w:szCs w:val="22"/>
          <w:highlight w:val="green"/>
        </w:rPr>
        <w:t>bank</w:t>
      </w:r>
      <w:r w:rsidRPr="00533B0F">
        <w:rPr>
          <w:rFonts w:eastAsia="Cambria"/>
          <w:spacing w:val="1"/>
          <w:w w:val="105"/>
          <w:sz w:val="22"/>
          <w:szCs w:val="22"/>
          <w:highlight w:val="green"/>
        </w:rPr>
        <w:t xml:space="preserve"> </w:t>
      </w:r>
      <w:r w:rsidRPr="00533B0F">
        <w:rPr>
          <w:rFonts w:eastAsia="Cambria"/>
          <w:w w:val="105"/>
          <w:sz w:val="22"/>
          <w:szCs w:val="22"/>
          <w:highlight w:val="green"/>
        </w:rPr>
        <w:t>guarantee</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equivalent</w:t>
      </w:r>
      <w:r w:rsidRPr="00F404F5">
        <w:rPr>
          <w:rFonts w:eastAsia="Cambria"/>
          <w:spacing w:val="1"/>
          <w:w w:val="105"/>
          <w:sz w:val="22"/>
          <w:szCs w:val="22"/>
        </w:rPr>
        <w:t xml:space="preserve"> </w:t>
      </w:r>
      <w:r w:rsidRPr="00F404F5">
        <w:rPr>
          <w:rFonts w:eastAsia="Cambria"/>
          <w:w w:val="105"/>
          <w:sz w:val="22"/>
          <w:szCs w:val="22"/>
        </w:rPr>
        <w:t>amount</w:t>
      </w:r>
      <w:r w:rsidRPr="00F404F5">
        <w:rPr>
          <w:rFonts w:eastAsia="Cambria"/>
          <w:spacing w:val="1"/>
          <w:w w:val="105"/>
          <w:sz w:val="22"/>
          <w:szCs w:val="22"/>
        </w:rPr>
        <w:t xml:space="preserve"> </w:t>
      </w:r>
      <w:r w:rsidRPr="00F404F5">
        <w:rPr>
          <w:rFonts w:eastAsia="Cambria"/>
          <w:w w:val="105"/>
          <w:sz w:val="22"/>
          <w:szCs w:val="22"/>
        </w:rPr>
        <w:t>acceptable</w:t>
      </w:r>
      <w:r w:rsidRPr="00F404F5">
        <w:rPr>
          <w:rFonts w:eastAsia="Cambria"/>
          <w:spacing w:val="1"/>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Employer,</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which</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1"/>
          <w:w w:val="105"/>
          <w:sz w:val="22"/>
          <w:szCs w:val="22"/>
        </w:rPr>
        <w:t xml:space="preserve"> </w:t>
      </w:r>
      <w:r w:rsidRPr="00F404F5">
        <w:rPr>
          <w:rFonts w:eastAsia="Cambria"/>
          <w:w w:val="105"/>
          <w:sz w:val="22"/>
          <w:szCs w:val="22"/>
        </w:rPr>
        <w:t>become</w:t>
      </w:r>
      <w:r w:rsidRPr="00F404F5">
        <w:rPr>
          <w:rFonts w:eastAsia="Cambria"/>
          <w:spacing w:val="1"/>
          <w:w w:val="105"/>
          <w:sz w:val="22"/>
          <w:szCs w:val="22"/>
        </w:rPr>
        <w:t xml:space="preserve"> </w:t>
      </w:r>
      <w:r w:rsidRPr="00F404F5">
        <w:rPr>
          <w:rFonts w:eastAsia="Cambria"/>
          <w:w w:val="105"/>
          <w:sz w:val="22"/>
          <w:szCs w:val="22"/>
        </w:rPr>
        <w:t>null</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void</w:t>
      </w:r>
      <w:r w:rsidRPr="00F404F5">
        <w:rPr>
          <w:rFonts w:eastAsia="Cambria"/>
          <w:spacing w:val="1"/>
          <w:w w:val="105"/>
          <w:sz w:val="22"/>
          <w:szCs w:val="22"/>
        </w:rPr>
        <w:t xml:space="preserve"> </w:t>
      </w:r>
      <w:r w:rsidRPr="00F404F5">
        <w:rPr>
          <w:rFonts w:eastAsia="Cambria"/>
          <w:w w:val="105"/>
          <w:sz w:val="22"/>
          <w:szCs w:val="22"/>
        </w:rPr>
        <w:t>when</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w:t>
      </w:r>
      <w:r w:rsidRPr="00F404F5">
        <w:rPr>
          <w:rFonts w:eastAsia="Cambria"/>
          <w:spacing w:val="51"/>
          <w:w w:val="105"/>
          <w:sz w:val="22"/>
          <w:szCs w:val="22"/>
        </w:rPr>
        <w:t xml:space="preserve"> </w:t>
      </w:r>
      <w:r w:rsidRPr="00F404F5">
        <w:rPr>
          <w:rFonts w:eastAsia="Cambria"/>
          <w:w w:val="105"/>
          <w:sz w:val="22"/>
          <w:szCs w:val="22"/>
        </w:rPr>
        <w:t>will</w:t>
      </w:r>
      <w:r w:rsidRPr="00F404F5">
        <w:rPr>
          <w:rFonts w:eastAsia="Cambria"/>
          <w:spacing w:val="50"/>
          <w:w w:val="105"/>
          <w:sz w:val="22"/>
          <w:szCs w:val="22"/>
        </w:rPr>
        <w:t xml:space="preserve"> </w:t>
      </w:r>
      <w:r w:rsidRPr="00F404F5">
        <w:rPr>
          <w:rFonts w:eastAsia="Cambria"/>
          <w:w w:val="105"/>
          <w:sz w:val="22"/>
          <w:szCs w:val="22"/>
        </w:rPr>
        <w:t>have</w:t>
      </w:r>
      <w:r w:rsidRPr="00F404F5">
        <w:rPr>
          <w:rFonts w:eastAsia="Cambria"/>
          <w:spacing w:val="50"/>
          <w:w w:val="105"/>
          <w:sz w:val="22"/>
          <w:szCs w:val="22"/>
        </w:rPr>
        <w:t xml:space="preserve"> </w:t>
      </w:r>
      <w:r w:rsidRPr="00F404F5">
        <w:rPr>
          <w:rFonts w:eastAsia="Cambria"/>
          <w:w w:val="105"/>
          <w:sz w:val="22"/>
          <w:szCs w:val="22"/>
        </w:rPr>
        <w:t>complied</w:t>
      </w:r>
      <w:r w:rsidRPr="00F404F5">
        <w:rPr>
          <w:rFonts w:eastAsia="Cambria"/>
          <w:spacing w:val="50"/>
          <w:w w:val="105"/>
          <w:sz w:val="22"/>
          <w:szCs w:val="22"/>
        </w:rPr>
        <w:t xml:space="preserve"> </w:t>
      </w:r>
      <w:r w:rsidRPr="00F404F5">
        <w:rPr>
          <w:rFonts w:eastAsia="Cambria"/>
          <w:w w:val="105"/>
          <w:sz w:val="22"/>
          <w:szCs w:val="22"/>
        </w:rPr>
        <w:t>with</w:t>
      </w:r>
      <w:r w:rsidRPr="00F404F5">
        <w:rPr>
          <w:rFonts w:eastAsia="Cambria"/>
          <w:spacing w:val="52"/>
          <w:w w:val="105"/>
          <w:sz w:val="22"/>
          <w:szCs w:val="22"/>
        </w:rPr>
        <w:t xml:space="preserve"> </w:t>
      </w:r>
      <w:r w:rsidRPr="00F404F5">
        <w:rPr>
          <w:rFonts w:eastAsia="Cambria"/>
          <w:w w:val="105"/>
          <w:sz w:val="22"/>
          <w:szCs w:val="22"/>
        </w:rPr>
        <w:t>its</w:t>
      </w:r>
      <w:r w:rsidRPr="00F404F5">
        <w:rPr>
          <w:rFonts w:eastAsia="Cambria"/>
          <w:spacing w:val="50"/>
          <w:w w:val="105"/>
          <w:sz w:val="22"/>
          <w:szCs w:val="22"/>
        </w:rPr>
        <w:t xml:space="preserve"> </w:t>
      </w:r>
      <w:r w:rsidRPr="00F404F5">
        <w:rPr>
          <w:rFonts w:eastAsia="Cambria"/>
          <w:w w:val="105"/>
          <w:sz w:val="22"/>
          <w:szCs w:val="22"/>
        </w:rPr>
        <w:t>obligations</w:t>
      </w:r>
      <w:r w:rsidRPr="00F404F5">
        <w:rPr>
          <w:rFonts w:eastAsia="Cambria"/>
          <w:spacing w:val="50"/>
          <w:w w:val="105"/>
          <w:sz w:val="22"/>
          <w:szCs w:val="22"/>
        </w:rPr>
        <w:t xml:space="preserve"> </w:t>
      </w:r>
      <w:r w:rsidRPr="00F404F5">
        <w:rPr>
          <w:rFonts w:eastAsia="Cambria"/>
          <w:w w:val="105"/>
          <w:sz w:val="22"/>
          <w:szCs w:val="22"/>
        </w:rPr>
        <w:t>regarding</w:t>
      </w:r>
      <w:r w:rsidR="00822C31" w:rsidRPr="00F404F5">
        <w:rPr>
          <w:rFonts w:eastAsia="Cambria"/>
          <w:w w:val="105"/>
          <w:sz w:val="22"/>
          <w:szCs w:val="22"/>
        </w:rPr>
        <w:t xml:space="preserve"> </w:t>
      </w:r>
      <w:r w:rsidRPr="00F404F5">
        <w:rPr>
          <w:rFonts w:eastAsia="Cambria"/>
          <w:w w:val="105"/>
          <w:sz w:val="22"/>
          <w:szCs w:val="22"/>
        </w:rPr>
        <w:t>these</w:t>
      </w:r>
      <w:r w:rsidRPr="00F404F5">
        <w:rPr>
          <w:rFonts w:eastAsia="Cambria"/>
          <w:spacing w:val="45"/>
          <w:w w:val="105"/>
          <w:sz w:val="22"/>
          <w:szCs w:val="22"/>
        </w:rPr>
        <w:t xml:space="preserve"> </w:t>
      </w:r>
      <w:r w:rsidRPr="00F404F5">
        <w:rPr>
          <w:rFonts w:eastAsia="Cambria"/>
          <w:w w:val="105"/>
          <w:sz w:val="22"/>
          <w:szCs w:val="22"/>
        </w:rPr>
        <w:t>payments,</w:t>
      </w:r>
      <w:r w:rsidRPr="00F404F5">
        <w:rPr>
          <w:rFonts w:eastAsia="Cambria"/>
          <w:spacing w:val="46"/>
          <w:w w:val="105"/>
          <w:sz w:val="22"/>
          <w:szCs w:val="22"/>
        </w:rPr>
        <w:t xml:space="preserve"> </w:t>
      </w:r>
      <w:r w:rsidRPr="00F404F5">
        <w:rPr>
          <w:rFonts w:eastAsia="Cambria"/>
          <w:w w:val="105"/>
          <w:sz w:val="22"/>
          <w:szCs w:val="22"/>
        </w:rPr>
        <w:t>subject</w:t>
      </w:r>
      <w:r w:rsidRPr="00F404F5">
        <w:rPr>
          <w:rFonts w:eastAsia="Cambria"/>
          <w:spacing w:val="47"/>
          <w:w w:val="105"/>
          <w:sz w:val="22"/>
          <w:szCs w:val="22"/>
        </w:rPr>
        <w:t xml:space="preserve"> </w:t>
      </w:r>
      <w:r w:rsidRPr="00F404F5">
        <w:rPr>
          <w:rFonts w:eastAsia="Cambria"/>
          <w:w w:val="105"/>
          <w:sz w:val="22"/>
          <w:szCs w:val="22"/>
        </w:rPr>
        <w:t>to</w:t>
      </w:r>
      <w:r w:rsidRPr="00F404F5">
        <w:rPr>
          <w:rFonts w:eastAsia="Cambria"/>
          <w:spacing w:val="47"/>
          <w:w w:val="105"/>
          <w:sz w:val="22"/>
          <w:szCs w:val="22"/>
        </w:rPr>
        <w:t xml:space="preserve"> </w:t>
      </w:r>
      <w:r w:rsidRPr="00F404F5">
        <w:rPr>
          <w:rFonts w:eastAsia="Cambria"/>
          <w:w w:val="105"/>
          <w:sz w:val="22"/>
          <w:szCs w:val="22"/>
        </w:rPr>
        <w:t>the</w:t>
      </w:r>
      <w:r w:rsidRPr="00F404F5">
        <w:rPr>
          <w:rFonts w:eastAsia="Cambria"/>
          <w:spacing w:val="45"/>
          <w:w w:val="105"/>
          <w:sz w:val="22"/>
          <w:szCs w:val="22"/>
        </w:rPr>
        <w:t xml:space="preserve"> </w:t>
      </w:r>
      <w:r w:rsidRPr="00F404F5">
        <w:rPr>
          <w:rFonts w:eastAsia="Cambria"/>
          <w:w w:val="105"/>
          <w:sz w:val="22"/>
          <w:szCs w:val="22"/>
        </w:rPr>
        <w:t>provisions</w:t>
      </w:r>
      <w:r w:rsidRPr="00F404F5">
        <w:rPr>
          <w:rFonts w:eastAsia="Cambria"/>
          <w:spacing w:val="45"/>
          <w:w w:val="105"/>
          <w:sz w:val="22"/>
          <w:szCs w:val="22"/>
        </w:rPr>
        <w:t xml:space="preserve"> </w:t>
      </w:r>
      <w:r w:rsidRPr="00F404F5">
        <w:rPr>
          <w:rFonts w:eastAsia="Cambria"/>
          <w:w w:val="105"/>
          <w:sz w:val="22"/>
          <w:szCs w:val="22"/>
        </w:rPr>
        <w:t>of</w:t>
      </w:r>
      <w:r w:rsidRPr="00F404F5">
        <w:rPr>
          <w:rFonts w:eastAsia="Cambria"/>
          <w:spacing w:val="45"/>
          <w:w w:val="105"/>
          <w:sz w:val="22"/>
          <w:szCs w:val="22"/>
        </w:rPr>
        <w:t xml:space="preserve"> </w:t>
      </w:r>
      <w:r w:rsidRPr="00F404F5">
        <w:rPr>
          <w:rFonts w:eastAsia="Cambria"/>
          <w:b/>
          <w:i/>
          <w:w w:val="105"/>
          <w:sz w:val="22"/>
          <w:szCs w:val="22"/>
        </w:rPr>
        <w:t>GCC</w:t>
      </w:r>
      <w:r w:rsidRPr="00F404F5">
        <w:rPr>
          <w:rFonts w:eastAsia="Cambria"/>
          <w:b/>
          <w:i/>
          <w:spacing w:val="47"/>
          <w:w w:val="105"/>
          <w:sz w:val="22"/>
          <w:szCs w:val="22"/>
        </w:rPr>
        <w:t xml:space="preserve"> </w:t>
      </w:r>
      <w:r w:rsidRPr="00F404F5">
        <w:rPr>
          <w:rFonts w:eastAsia="Cambria"/>
          <w:b/>
          <w:i/>
          <w:w w:val="105"/>
          <w:sz w:val="22"/>
          <w:szCs w:val="22"/>
        </w:rPr>
        <w:t>Sub-Clause</w:t>
      </w:r>
      <w:r w:rsidR="00822C31" w:rsidRPr="00F404F5">
        <w:rPr>
          <w:rFonts w:eastAsia="Cambria"/>
          <w:b/>
          <w:i/>
          <w:w w:val="105"/>
          <w:sz w:val="22"/>
          <w:szCs w:val="22"/>
        </w:rPr>
        <w:t xml:space="preserve"> </w:t>
      </w:r>
      <w:r w:rsidRPr="00F404F5">
        <w:rPr>
          <w:rFonts w:eastAsia="Cambria"/>
          <w:b/>
          <w:i/>
          <w:sz w:val="22"/>
          <w:szCs w:val="22"/>
        </w:rPr>
        <w:t>21.2.9</w:t>
      </w:r>
      <w:r w:rsidRPr="00F404F5">
        <w:rPr>
          <w:rFonts w:eastAsia="Cambria"/>
          <w:b/>
          <w:i/>
          <w:spacing w:val="7"/>
          <w:sz w:val="22"/>
          <w:szCs w:val="22"/>
        </w:rPr>
        <w:t xml:space="preserve"> </w:t>
      </w:r>
      <w:r w:rsidRPr="00F404F5">
        <w:rPr>
          <w:rFonts w:eastAsia="Cambria"/>
          <w:b/>
          <w:i/>
          <w:sz w:val="22"/>
          <w:szCs w:val="22"/>
        </w:rPr>
        <w:t>below.</w:t>
      </w:r>
    </w:p>
    <w:p w:rsidR="005A48C5" w:rsidRPr="00F404F5" w:rsidRDefault="005A48C5">
      <w:pPr>
        <w:widowControl w:val="0"/>
        <w:autoSpaceDE w:val="0"/>
        <w:autoSpaceDN w:val="0"/>
        <w:rPr>
          <w:rFonts w:eastAsia="Cambria"/>
          <w:sz w:val="22"/>
          <w:szCs w:val="22"/>
        </w:rPr>
      </w:pPr>
    </w:p>
    <w:p w:rsidR="005A48C5" w:rsidRPr="00F404F5" w:rsidRDefault="00D11752">
      <w:pPr>
        <w:widowControl w:val="0"/>
        <w:numPr>
          <w:ilvl w:val="4"/>
          <w:numId w:val="28"/>
        </w:numPr>
        <w:tabs>
          <w:tab w:val="left" w:pos="1829"/>
        </w:tabs>
        <w:autoSpaceDE w:val="0"/>
        <w:autoSpaceDN w:val="0"/>
        <w:spacing w:line="254" w:lineRule="auto"/>
        <w:ind w:right="1604"/>
        <w:jc w:val="both"/>
        <w:rPr>
          <w:rFonts w:eastAsia="Cambria"/>
          <w:sz w:val="22"/>
          <w:szCs w:val="22"/>
        </w:rPr>
      </w:pPr>
      <w:r w:rsidRPr="00F404F5">
        <w:rPr>
          <w:rFonts w:eastAsia="Cambria"/>
          <w:w w:val="105"/>
          <w:sz w:val="22"/>
          <w:szCs w:val="22"/>
        </w:rPr>
        <w:t>the expenses payable by the Contractor to the Bankers toward</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0"/>
          <w:w w:val="105"/>
          <w:sz w:val="22"/>
          <w:szCs w:val="22"/>
        </w:rPr>
        <w:t xml:space="preserve"> </w:t>
      </w:r>
      <w:r w:rsidRPr="00F404F5">
        <w:rPr>
          <w:rFonts w:eastAsia="Cambria"/>
          <w:w w:val="105"/>
          <w:sz w:val="22"/>
          <w:szCs w:val="22"/>
        </w:rPr>
        <w:t>extension</w:t>
      </w:r>
      <w:r w:rsidRPr="00F404F5">
        <w:rPr>
          <w:rFonts w:eastAsia="Cambria"/>
          <w:spacing w:val="-9"/>
          <w:w w:val="105"/>
          <w:sz w:val="22"/>
          <w:szCs w:val="22"/>
        </w:rPr>
        <w:t xml:space="preserve"> </w:t>
      </w:r>
      <w:r w:rsidRPr="00F404F5">
        <w:rPr>
          <w:rFonts w:eastAsia="Cambria"/>
          <w:w w:val="105"/>
          <w:sz w:val="22"/>
          <w:szCs w:val="22"/>
        </w:rPr>
        <w:t>of</w:t>
      </w:r>
      <w:r w:rsidRPr="00F404F5">
        <w:rPr>
          <w:rFonts w:eastAsia="Cambria"/>
          <w:spacing w:val="-9"/>
          <w:w w:val="105"/>
          <w:sz w:val="22"/>
          <w:szCs w:val="22"/>
        </w:rPr>
        <w:t xml:space="preserve"> </w:t>
      </w:r>
      <w:r w:rsidRPr="00F404F5">
        <w:rPr>
          <w:rFonts w:eastAsia="Cambria"/>
          <w:w w:val="105"/>
          <w:sz w:val="22"/>
          <w:szCs w:val="22"/>
        </w:rPr>
        <w:t>above</w:t>
      </w:r>
      <w:r w:rsidRPr="00F404F5">
        <w:rPr>
          <w:rFonts w:eastAsia="Cambria"/>
          <w:spacing w:val="-11"/>
          <w:w w:val="105"/>
          <w:sz w:val="22"/>
          <w:szCs w:val="22"/>
        </w:rPr>
        <w:t xml:space="preserve"> </w:t>
      </w:r>
      <w:r w:rsidRPr="00F404F5">
        <w:rPr>
          <w:rFonts w:eastAsia="Cambria"/>
          <w:w w:val="105"/>
          <w:sz w:val="22"/>
          <w:szCs w:val="22"/>
        </w:rPr>
        <w:t>security</w:t>
      </w:r>
      <w:r w:rsidRPr="00F404F5">
        <w:rPr>
          <w:rFonts w:eastAsia="Cambria"/>
          <w:spacing w:val="-9"/>
          <w:w w:val="105"/>
          <w:sz w:val="22"/>
          <w:szCs w:val="22"/>
        </w:rPr>
        <w:t xml:space="preserve"> </w:t>
      </w:r>
      <w:r w:rsidRPr="00F404F5">
        <w:rPr>
          <w:rFonts w:eastAsia="Cambria"/>
          <w:w w:val="105"/>
          <w:sz w:val="22"/>
          <w:szCs w:val="22"/>
        </w:rPr>
        <w:t>and</w:t>
      </w:r>
      <w:r w:rsidRPr="00F404F5">
        <w:rPr>
          <w:rFonts w:eastAsia="Cambria"/>
          <w:spacing w:val="-9"/>
          <w:w w:val="105"/>
          <w:sz w:val="22"/>
          <w:szCs w:val="22"/>
        </w:rPr>
        <w:t xml:space="preserve"> </w:t>
      </w:r>
      <w:r w:rsidRPr="00F404F5">
        <w:rPr>
          <w:rFonts w:eastAsia="Cambria"/>
          <w:w w:val="105"/>
          <w:sz w:val="22"/>
          <w:szCs w:val="22"/>
        </w:rPr>
        <w:t>extension</w:t>
      </w:r>
      <w:r w:rsidRPr="00F404F5">
        <w:rPr>
          <w:rFonts w:eastAsia="Cambria"/>
          <w:spacing w:val="-9"/>
          <w:w w:val="105"/>
          <w:sz w:val="22"/>
          <w:szCs w:val="22"/>
        </w:rPr>
        <w:t xml:space="preserve"> </w:t>
      </w:r>
      <w:r w:rsidRPr="00F404F5">
        <w:rPr>
          <w:rFonts w:eastAsia="Cambria"/>
          <w:w w:val="105"/>
          <w:sz w:val="22"/>
          <w:szCs w:val="22"/>
        </w:rPr>
        <w:t>of</w:t>
      </w:r>
      <w:r w:rsidRPr="00F404F5">
        <w:rPr>
          <w:rFonts w:eastAsia="Cambria"/>
          <w:spacing w:val="-9"/>
          <w:w w:val="105"/>
          <w:sz w:val="22"/>
          <w:szCs w:val="22"/>
        </w:rPr>
        <w:t xml:space="preserve"> </w:t>
      </w:r>
      <w:r w:rsidRPr="00F404F5">
        <w:rPr>
          <w:rFonts w:eastAsia="Cambria"/>
          <w:w w:val="105"/>
          <w:sz w:val="22"/>
          <w:szCs w:val="22"/>
        </w:rPr>
        <w:t>other</w:t>
      </w:r>
      <w:r w:rsidRPr="00F404F5">
        <w:rPr>
          <w:rFonts w:eastAsia="Cambria"/>
          <w:spacing w:val="-8"/>
          <w:w w:val="105"/>
          <w:sz w:val="22"/>
          <w:szCs w:val="22"/>
        </w:rPr>
        <w:t xml:space="preserve"> </w:t>
      </w:r>
      <w:r w:rsidRPr="00F404F5">
        <w:rPr>
          <w:rFonts w:eastAsia="Cambria"/>
          <w:w w:val="105"/>
          <w:sz w:val="22"/>
          <w:szCs w:val="22"/>
        </w:rPr>
        <w:t>securities</w:t>
      </w:r>
      <w:r w:rsidRPr="00F404F5">
        <w:rPr>
          <w:rFonts w:eastAsia="Cambria"/>
          <w:spacing w:val="-53"/>
          <w:w w:val="105"/>
          <w:sz w:val="22"/>
          <w:szCs w:val="22"/>
        </w:rPr>
        <w:t xml:space="preserve"> </w:t>
      </w:r>
      <w:r w:rsidRPr="00F404F5">
        <w:rPr>
          <w:rFonts w:eastAsia="Cambria"/>
          <w:w w:val="105"/>
          <w:sz w:val="22"/>
          <w:szCs w:val="22"/>
        </w:rPr>
        <w:t>under the Contract, of which validity need to be extended, shall</w:t>
      </w:r>
      <w:r w:rsidRPr="00F404F5">
        <w:rPr>
          <w:rFonts w:eastAsia="Cambria"/>
          <w:spacing w:val="1"/>
          <w:w w:val="105"/>
          <w:sz w:val="22"/>
          <w:szCs w:val="22"/>
        </w:rPr>
        <w:t xml:space="preserve"> </w:t>
      </w:r>
      <w:r w:rsidRPr="00F404F5">
        <w:rPr>
          <w:rFonts w:eastAsia="Cambria"/>
          <w:w w:val="105"/>
          <w:sz w:val="22"/>
          <w:szCs w:val="22"/>
        </w:rPr>
        <w:t>be</w:t>
      </w:r>
      <w:r w:rsidRPr="00F404F5">
        <w:rPr>
          <w:rFonts w:eastAsia="Cambria"/>
          <w:spacing w:val="1"/>
          <w:w w:val="105"/>
          <w:sz w:val="22"/>
          <w:szCs w:val="22"/>
        </w:rPr>
        <w:t xml:space="preserve"> </w:t>
      </w:r>
      <w:r w:rsidRPr="00F404F5">
        <w:rPr>
          <w:rFonts w:eastAsia="Cambria"/>
          <w:w w:val="105"/>
          <w:sz w:val="22"/>
          <w:szCs w:val="22"/>
        </w:rPr>
        <w:t>reimbursed</w:t>
      </w:r>
      <w:r w:rsidRPr="00F404F5">
        <w:rPr>
          <w:rFonts w:eastAsia="Cambria"/>
          <w:spacing w:val="1"/>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w:t>
      </w:r>
      <w:r w:rsidRPr="00F404F5">
        <w:rPr>
          <w:rFonts w:eastAsia="Cambria"/>
          <w:spacing w:val="1"/>
          <w:w w:val="105"/>
          <w:sz w:val="22"/>
          <w:szCs w:val="22"/>
        </w:rPr>
        <w:t xml:space="preserve"> </w:t>
      </w:r>
      <w:r w:rsidRPr="00F404F5">
        <w:rPr>
          <w:rFonts w:eastAsia="Cambria"/>
          <w:w w:val="105"/>
          <w:sz w:val="22"/>
          <w:szCs w:val="22"/>
        </w:rPr>
        <w:t>by</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Employer</w:t>
      </w:r>
      <w:r w:rsidRPr="00F404F5">
        <w:rPr>
          <w:rFonts w:eastAsia="Cambria"/>
          <w:spacing w:val="1"/>
          <w:w w:val="105"/>
          <w:sz w:val="22"/>
          <w:szCs w:val="22"/>
        </w:rPr>
        <w:t xml:space="preserve"> </w:t>
      </w:r>
      <w:r w:rsidRPr="00F404F5">
        <w:rPr>
          <w:rFonts w:eastAsia="Cambria"/>
          <w:w w:val="105"/>
          <w:sz w:val="22"/>
          <w:szCs w:val="22"/>
        </w:rPr>
        <w:t>against</w:t>
      </w:r>
      <w:r w:rsidRPr="00F404F5">
        <w:rPr>
          <w:rFonts w:eastAsia="Cambria"/>
          <w:spacing w:val="1"/>
          <w:w w:val="105"/>
          <w:sz w:val="22"/>
          <w:szCs w:val="22"/>
        </w:rPr>
        <w:t xml:space="preserve"> </w:t>
      </w:r>
      <w:r w:rsidRPr="00F404F5">
        <w:rPr>
          <w:rFonts w:eastAsia="Cambria"/>
          <w:w w:val="105"/>
          <w:sz w:val="22"/>
          <w:szCs w:val="22"/>
        </w:rPr>
        <w:t>documentary</w:t>
      </w:r>
      <w:r w:rsidRPr="00F404F5">
        <w:rPr>
          <w:rFonts w:eastAsia="Cambria"/>
          <w:spacing w:val="4"/>
          <w:w w:val="105"/>
          <w:sz w:val="22"/>
          <w:szCs w:val="22"/>
        </w:rPr>
        <w:t xml:space="preserve"> </w:t>
      </w:r>
      <w:r w:rsidRPr="00F404F5">
        <w:rPr>
          <w:rFonts w:eastAsia="Cambria"/>
          <w:w w:val="105"/>
          <w:sz w:val="22"/>
          <w:szCs w:val="22"/>
        </w:rPr>
        <w:t>evidence.</w:t>
      </w:r>
    </w:p>
    <w:p w:rsidR="005A48C5" w:rsidRPr="00F404F5" w:rsidRDefault="005A48C5">
      <w:pPr>
        <w:widowControl w:val="0"/>
        <w:autoSpaceDE w:val="0"/>
        <w:autoSpaceDN w:val="0"/>
        <w:spacing w:before="3"/>
        <w:rPr>
          <w:rFonts w:eastAsia="Cambria"/>
          <w:sz w:val="22"/>
          <w:szCs w:val="22"/>
        </w:rPr>
      </w:pPr>
    </w:p>
    <w:p w:rsidR="005A48C5" w:rsidRPr="00F404F5" w:rsidRDefault="00D11752">
      <w:pPr>
        <w:widowControl w:val="0"/>
        <w:numPr>
          <w:ilvl w:val="4"/>
          <w:numId w:val="28"/>
        </w:numPr>
        <w:tabs>
          <w:tab w:val="left" w:pos="1829"/>
        </w:tabs>
        <w:autoSpaceDE w:val="0"/>
        <w:autoSpaceDN w:val="0"/>
        <w:spacing w:line="254" w:lineRule="auto"/>
        <w:ind w:right="1603"/>
        <w:jc w:val="both"/>
        <w:rPr>
          <w:rFonts w:eastAsia="Cambria"/>
          <w:sz w:val="22"/>
          <w:szCs w:val="22"/>
        </w:rPr>
      </w:pPr>
      <w:proofErr w:type="gramStart"/>
      <w:r w:rsidRPr="00F404F5">
        <w:rPr>
          <w:rFonts w:eastAsia="Cambria"/>
          <w:w w:val="105"/>
          <w:sz w:val="22"/>
          <w:szCs w:val="22"/>
        </w:rPr>
        <w:t>the</w:t>
      </w:r>
      <w:proofErr w:type="gramEnd"/>
      <w:r w:rsidRPr="00F404F5">
        <w:rPr>
          <w:rFonts w:eastAsia="Cambria"/>
          <w:spacing w:val="-6"/>
          <w:w w:val="105"/>
          <w:sz w:val="22"/>
          <w:szCs w:val="22"/>
        </w:rPr>
        <w:t xml:space="preserve"> </w:t>
      </w:r>
      <w:r w:rsidRPr="00F404F5">
        <w:rPr>
          <w:rFonts w:eastAsia="Cambria"/>
          <w:w w:val="105"/>
          <w:sz w:val="22"/>
          <w:szCs w:val="22"/>
        </w:rPr>
        <w:t>additional</w:t>
      </w:r>
      <w:r w:rsidRPr="00F404F5">
        <w:rPr>
          <w:rFonts w:eastAsia="Cambria"/>
          <w:spacing w:val="-6"/>
          <w:w w:val="105"/>
          <w:sz w:val="22"/>
          <w:szCs w:val="22"/>
        </w:rPr>
        <w:t xml:space="preserve"> </w:t>
      </w:r>
      <w:r w:rsidRPr="00F404F5">
        <w:rPr>
          <w:rFonts w:eastAsia="Cambria"/>
          <w:w w:val="105"/>
          <w:sz w:val="22"/>
          <w:szCs w:val="22"/>
        </w:rPr>
        <w:t>charges</w:t>
      </w:r>
      <w:r w:rsidRPr="00F404F5">
        <w:rPr>
          <w:rFonts w:eastAsia="Cambria"/>
          <w:spacing w:val="-5"/>
          <w:w w:val="105"/>
          <w:sz w:val="22"/>
          <w:szCs w:val="22"/>
        </w:rPr>
        <w:t xml:space="preserve"> </w:t>
      </w:r>
      <w:r w:rsidRPr="00F404F5">
        <w:rPr>
          <w:rFonts w:eastAsia="Cambria"/>
          <w:w w:val="105"/>
          <w:sz w:val="22"/>
          <w:szCs w:val="22"/>
        </w:rPr>
        <w:t>toward</w:t>
      </w:r>
      <w:r w:rsidRPr="00F404F5">
        <w:rPr>
          <w:rFonts w:eastAsia="Cambria"/>
          <w:spacing w:val="-6"/>
          <w:w w:val="105"/>
          <w:sz w:val="22"/>
          <w:szCs w:val="22"/>
        </w:rPr>
        <w:t xml:space="preserve"> </w:t>
      </w:r>
      <w:r w:rsidRPr="00F404F5">
        <w:rPr>
          <w:rFonts w:eastAsia="Cambria"/>
          <w:w w:val="105"/>
          <w:sz w:val="22"/>
          <w:szCs w:val="22"/>
        </w:rPr>
        <w:t>the</w:t>
      </w:r>
      <w:r w:rsidRPr="00F404F5">
        <w:rPr>
          <w:rFonts w:eastAsia="Cambria"/>
          <w:spacing w:val="-6"/>
          <w:w w:val="105"/>
          <w:sz w:val="22"/>
          <w:szCs w:val="22"/>
        </w:rPr>
        <w:t xml:space="preserve"> </w:t>
      </w:r>
      <w:r w:rsidRPr="00F404F5">
        <w:rPr>
          <w:rFonts w:eastAsia="Cambria"/>
          <w:w w:val="105"/>
          <w:sz w:val="22"/>
          <w:szCs w:val="22"/>
        </w:rPr>
        <w:t>care</w:t>
      </w:r>
      <w:r w:rsidRPr="00F404F5">
        <w:rPr>
          <w:rFonts w:eastAsia="Cambria"/>
          <w:spacing w:val="-5"/>
          <w:w w:val="105"/>
          <w:sz w:val="22"/>
          <w:szCs w:val="22"/>
        </w:rPr>
        <w:t xml:space="preserve"> </w:t>
      </w:r>
      <w:r w:rsidRPr="00F404F5">
        <w:rPr>
          <w:rFonts w:eastAsia="Cambria"/>
          <w:w w:val="105"/>
          <w:sz w:val="22"/>
          <w:szCs w:val="22"/>
        </w:rPr>
        <w:t>of</w:t>
      </w:r>
      <w:r w:rsidRPr="00F404F5">
        <w:rPr>
          <w:rFonts w:eastAsia="Cambria"/>
          <w:spacing w:val="-6"/>
          <w:w w:val="105"/>
          <w:sz w:val="22"/>
          <w:szCs w:val="22"/>
        </w:rPr>
        <w:t xml:space="preserve"> </w:t>
      </w:r>
      <w:r w:rsidRPr="00F404F5">
        <w:rPr>
          <w:rFonts w:eastAsia="Cambria"/>
          <w:w w:val="105"/>
          <w:sz w:val="22"/>
          <w:szCs w:val="22"/>
        </w:rPr>
        <w:t>the</w:t>
      </w:r>
      <w:r w:rsidRPr="00F404F5">
        <w:rPr>
          <w:rFonts w:eastAsia="Cambria"/>
          <w:spacing w:val="-6"/>
          <w:w w:val="105"/>
          <w:sz w:val="22"/>
          <w:szCs w:val="22"/>
        </w:rPr>
        <w:t xml:space="preserve"> </w:t>
      </w:r>
      <w:r w:rsidRPr="00F404F5">
        <w:rPr>
          <w:rFonts w:eastAsia="Cambria"/>
          <w:w w:val="105"/>
          <w:sz w:val="22"/>
          <w:szCs w:val="22"/>
        </w:rPr>
        <w:t>Facilities</w:t>
      </w:r>
      <w:r w:rsidRPr="00F404F5">
        <w:rPr>
          <w:rFonts w:eastAsia="Cambria"/>
          <w:spacing w:val="-6"/>
          <w:w w:val="105"/>
          <w:sz w:val="22"/>
          <w:szCs w:val="22"/>
        </w:rPr>
        <w:t xml:space="preserve"> </w:t>
      </w:r>
      <w:r w:rsidRPr="00F404F5">
        <w:rPr>
          <w:rFonts w:eastAsia="Cambria"/>
          <w:w w:val="105"/>
          <w:sz w:val="22"/>
          <w:szCs w:val="22"/>
        </w:rPr>
        <w:t>pursuant</w:t>
      </w:r>
      <w:r w:rsidRPr="00F404F5">
        <w:rPr>
          <w:rFonts w:eastAsia="Cambria"/>
          <w:spacing w:val="-53"/>
          <w:w w:val="105"/>
          <w:sz w:val="22"/>
          <w:szCs w:val="22"/>
        </w:rPr>
        <w:t xml:space="preserve"> </w:t>
      </w:r>
      <w:r w:rsidRPr="00F404F5">
        <w:rPr>
          <w:rFonts w:eastAsia="Cambria"/>
          <w:w w:val="105"/>
          <w:sz w:val="22"/>
          <w:szCs w:val="22"/>
        </w:rPr>
        <w:t>to</w:t>
      </w:r>
      <w:r w:rsidRPr="00F404F5">
        <w:rPr>
          <w:rFonts w:eastAsia="Cambria"/>
          <w:spacing w:val="28"/>
          <w:w w:val="105"/>
          <w:sz w:val="22"/>
          <w:szCs w:val="22"/>
        </w:rPr>
        <w:t xml:space="preserve"> </w:t>
      </w:r>
      <w:r w:rsidRPr="00F404F5">
        <w:rPr>
          <w:rFonts w:eastAsia="Cambria"/>
          <w:w w:val="105"/>
          <w:sz w:val="22"/>
          <w:szCs w:val="22"/>
        </w:rPr>
        <w:t>GCC</w:t>
      </w:r>
      <w:r w:rsidRPr="00F404F5">
        <w:rPr>
          <w:rFonts w:eastAsia="Cambria"/>
          <w:spacing w:val="27"/>
          <w:w w:val="105"/>
          <w:sz w:val="22"/>
          <w:szCs w:val="22"/>
        </w:rPr>
        <w:t xml:space="preserve"> </w:t>
      </w:r>
      <w:r w:rsidRPr="00F404F5">
        <w:rPr>
          <w:rFonts w:eastAsia="Cambria"/>
          <w:w w:val="105"/>
          <w:sz w:val="22"/>
          <w:szCs w:val="22"/>
        </w:rPr>
        <w:lastRenderedPageBreak/>
        <w:t>Sub-Clause</w:t>
      </w:r>
      <w:r w:rsidRPr="00F404F5">
        <w:rPr>
          <w:rFonts w:eastAsia="Cambria"/>
          <w:spacing w:val="28"/>
          <w:w w:val="105"/>
          <w:sz w:val="22"/>
          <w:szCs w:val="22"/>
        </w:rPr>
        <w:t xml:space="preserve"> </w:t>
      </w:r>
      <w:r w:rsidRPr="00F404F5">
        <w:rPr>
          <w:rFonts w:eastAsia="Cambria"/>
          <w:w w:val="105"/>
          <w:sz w:val="22"/>
          <w:szCs w:val="22"/>
        </w:rPr>
        <w:t>28.1</w:t>
      </w:r>
      <w:r w:rsidRPr="00F404F5">
        <w:rPr>
          <w:rFonts w:eastAsia="Cambria"/>
          <w:spacing w:val="27"/>
          <w:w w:val="105"/>
          <w:sz w:val="22"/>
          <w:szCs w:val="22"/>
        </w:rPr>
        <w:t xml:space="preserve"> </w:t>
      </w:r>
      <w:r w:rsidRPr="00F404F5">
        <w:rPr>
          <w:rFonts w:eastAsia="Cambria"/>
          <w:w w:val="105"/>
          <w:sz w:val="22"/>
          <w:szCs w:val="22"/>
        </w:rPr>
        <w:t>shall</w:t>
      </w:r>
      <w:r w:rsidRPr="00F404F5">
        <w:rPr>
          <w:rFonts w:eastAsia="Cambria"/>
          <w:spacing w:val="28"/>
          <w:w w:val="105"/>
          <w:sz w:val="22"/>
          <w:szCs w:val="22"/>
        </w:rPr>
        <w:t xml:space="preserve"> </w:t>
      </w:r>
      <w:r w:rsidRPr="00F404F5">
        <w:rPr>
          <w:rFonts w:eastAsia="Cambria"/>
          <w:w w:val="105"/>
          <w:sz w:val="22"/>
          <w:szCs w:val="22"/>
        </w:rPr>
        <w:t>be</w:t>
      </w:r>
      <w:r w:rsidRPr="00F404F5">
        <w:rPr>
          <w:rFonts w:eastAsia="Cambria"/>
          <w:spacing w:val="27"/>
          <w:w w:val="105"/>
          <w:sz w:val="22"/>
          <w:szCs w:val="22"/>
        </w:rPr>
        <w:t xml:space="preserve"> </w:t>
      </w:r>
      <w:r w:rsidRPr="00F404F5">
        <w:rPr>
          <w:rFonts w:eastAsia="Cambria"/>
          <w:w w:val="105"/>
          <w:sz w:val="22"/>
          <w:szCs w:val="22"/>
        </w:rPr>
        <w:t>reimbursed</w:t>
      </w:r>
      <w:r w:rsidRPr="00F404F5">
        <w:rPr>
          <w:rFonts w:eastAsia="Cambria"/>
          <w:spacing w:val="27"/>
          <w:w w:val="105"/>
          <w:sz w:val="22"/>
          <w:szCs w:val="22"/>
        </w:rPr>
        <w:t xml:space="preserve"> </w:t>
      </w:r>
      <w:r w:rsidRPr="00F404F5">
        <w:rPr>
          <w:rFonts w:eastAsia="Cambria"/>
          <w:w w:val="105"/>
          <w:sz w:val="22"/>
          <w:szCs w:val="22"/>
        </w:rPr>
        <w:t>to</w:t>
      </w:r>
      <w:r w:rsidRPr="00F404F5">
        <w:rPr>
          <w:rFonts w:eastAsia="Cambria"/>
          <w:spacing w:val="26"/>
          <w:w w:val="105"/>
          <w:sz w:val="22"/>
          <w:szCs w:val="22"/>
        </w:rPr>
        <w:t xml:space="preserve"> </w:t>
      </w:r>
      <w:r w:rsidRPr="00F404F5">
        <w:rPr>
          <w:rFonts w:eastAsia="Cambria"/>
          <w:w w:val="105"/>
          <w:sz w:val="22"/>
          <w:szCs w:val="22"/>
        </w:rPr>
        <w:t>the</w:t>
      </w:r>
      <w:r w:rsidRPr="00F404F5">
        <w:rPr>
          <w:rFonts w:eastAsia="Cambria"/>
          <w:spacing w:val="27"/>
          <w:w w:val="105"/>
          <w:sz w:val="22"/>
          <w:szCs w:val="22"/>
        </w:rPr>
        <w:t xml:space="preserve"> </w:t>
      </w:r>
      <w:r w:rsidRPr="00F404F5">
        <w:rPr>
          <w:rFonts w:eastAsia="Cambria"/>
          <w:w w:val="105"/>
          <w:sz w:val="22"/>
          <w:szCs w:val="22"/>
        </w:rPr>
        <w:t>Contractor</w:t>
      </w:r>
      <w:r w:rsidR="0073433E" w:rsidRPr="00F404F5">
        <w:rPr>
          <w:rFonts w:eastAsia="Cambria"/>
          <w:w w:val="105"/>
          <w:sz w:val="22"/>
          <w:szCs w:val="22"/>
        </w:rPr>
        <w:t xml:space="preserve">  </w:t>
      </w:r>
      <w:r w:rsidRPr="00F404F5">
        <w:rPr>
          <w:rFonts w:eastAsia="Cambria"/>
          <w:spacing w:val="-53"/>
          <w:w w:val="105"/>
          <w:sz w:val="22"/>
          <w:szCs w:val="22"/>
        </w:rPr>
        <w:t xml:space="preserve"> </w:t>
      </w:r>
      <w:r w:rsidRPr="00F404F5">
        <w:rPr>
          <w:rFonts w:eastAsia="Cambria"/>
          <w:w w:val="105"/>
          <w:sz w:val="22"/>
          <w:szCs w:val="22"/>
        </w:rPr>
        <w:t>by</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Employer</w:t>
      </w:r>
      <w:r w:rsidRPr="00F404F5">
        <w:rPr>
          <w:rFonts w:eastAsia="Cambria"/>
          <w:spacing w:val="1"/>
          <w:w w:val="105"/>
          <w:sz w:val="22"/>
          <w:szCs w:val="22"/>
        </w:rPr>
        <w:t xml:space="preserve"> </w:t>
      </w:r>
      <w:r w:rsidRPr="00F404F5">
        <w:rPr>
          <w:rFonts w:eastAsia="Cambria"/>
          <w:w w:val="105"/>
          <w:sz w:val="22"/>
          <w:szCs w:val="22"/>
        </w:rPr>
        <w:t>for</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period</w:t>
      </w:r>
      <w:r w:rsidRPr="00F404F5">
        <w:rPr>
          <w:rFonts w:eastAsia="Cambria"/>
          <w:spacing w:val="1"/>
          <w:w w:val="105"/>
          <w:sz w:val="22"/>
          <w:szCs w:val="22"/>
        </w:rPr>
        <w:t xml:space="preserve"> </w:t>
      </w:r>
      <w:r w:rsidRPr="00F404F5">
        <w:rPr>
          <w:rFonts w:eastAsia="Cambria"/>
          <w:w w:val="105"/>
          <w:sz w:val="22"/>
          <w:szCs w:val="22"/>
        </w:rPr>
        <w:t>between</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009C44F6" w:rsidRPr="00F404F5">
        <w:rPr>
          <w:rFonts w:eastAsia="Cambria"/>
          <w:w w:val="105"/>
          <w:sz w:val="22"/>
          <w:szCs w:val="22"/>
        </w:rPr>
        <w:t>Letter</w:t>
      </w:r>
      <w:r w:rsidRPr="00F404F5">
        <w:rPr>
          <w:rFonts w:eastAsia="Cambria"/>
          <w:spacing w:val="1"/>
          <w:w w:val="105"/>
          <w:sz w:val="22"/>
          <w:szCs w:val="22"/>
        </w:rPr>
        <w:t xml:space="preserve"> </w:t>
      </w:r>
      <w:r w:rsidRPr="00F404F5">
        <w:rPr>
          <w:rFonts w:eastAsia="Cambria"/>
          <w:w w:val="105"/>
          <w:sz w:val="22"/>
          <w:szCs w:val="22"/>
        </w:rPr>
        <w:t xml:space="preserve">mentioned above and the </w:t>
      </w:r>
      <w:r w:rsidR="009C44F6" w:rsidRPr="00F404F5">
        <w:rPr>
          <w:rFonts w:eastAsia="Cambria"/>
          <w:w w:val="105"/>
          <w:sz w:val="22"/>
          <w:szCs w:val="22"/>
        </w:rPr>
        <w:t>Letter</w:t>
      </w:r>
      <w:r w:rsidRPr="00F404F5">
        <w:rPr>
          <w:rFonts w:eastAsia="Cambria"/>
          <w:w w:val="105"/>
          <w:sz w:val="22"/>
          <w:szCs w:val="22"/>
        </w:rPr>
        <w:t xml:space="preserve"> mentioned in </w:t>
      </w:r>
      <w:r w:rsidRPr="00F404F5">
        <w:rPr>
          <w:rFonts w:eastAsia="Cambria"/>
          <w:b/>
          <w:i/>
          <w:w w:val="105"/>
          <w:sz w:val="22"/>
          <w:szCs w:val="22"/>
        </w:rPr>
        <w:t>GCC Sub-</w:t>
      </w:r>
      <w:r w:rsidRPr="00F404F5">
        <w:rPr>
          <w:rFonts w:eastAsia="Cambria"/>
          <w:b/>
          <w:i/>
          <w:spacing w:val="1"/>
          <w:w w:val="105"/>
          <w:sz w:val="22"/>
          <w:szCs w:val="22"/>
        </w:rPr>
        <w:t xml:space="preserve"> </w:t>
      </w:r>
      <w:r w:rsidRPr="00F404F5">
        <w:rPr>
          <w:rFonts w:eastAsia="Cambria"/>
          <w:b/>
          <w:i/>
          <w:w w:val="105"/>
          <w:sz w:val="22"/>
          <w:szCs w:val="22"/>
        </w:rPr>
        <w:t>Clause 20.1.2.10</w:t>
      </w:r>
      <w:r w:rsidRPr="00F404F5">
        <w:rPr>
          <w:rFonts w:eastAsia="Cambria"/>
          <w:w w:val="105"/>
          <w:sz w:val="22"/>
          <w:szCs w:val="22"/>
        </w:rPr>
        <w:t xml:space="preserve"> below. The provisions of </w:t>
      </w:r>
      <w:r w:rsidRPr="00F404F5">
        <w:rPr>
          <w:rFonts w:eastAsia="Cambria"/>
          <w:b/>
          <w:i/>
          <w:w w:val="105"/>
          <w:sz w:val="22"/>
          <w:szCs w:val="22"/>
        </w:rPr>
        <w:t>GCC Sub-Clause 29.2</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1"/>
          <w:w w:val="105"/>
          <w:sz w:val="22"/>
          <w:szCs w:val="22"/>
        </w:rPr>
        <w:t xml:space="preserve"> </w:t>
      </w:r>
      <w:r w:rsidRPr="00F404F5">
        <w:rPr>
          <w:rFonts w:eastAsia="Cambria"/>
          <w:w w:val="105"/>
          <w:sz w:val="22"/>
          <w:szCs w:val="22"/>
        </w:rPr>
        <w:t>apply</w:t>
      </w:r>
      <w:r w:rsidRPr="00F404F5">
        <w:rPr>
          <w:rFonts w:eastAsia="Cambria"/>
          <w:spacing w:val="2"/>
          <w:w w:val="105"/>
          <w:sz w:val="22"/>
          <w:szCs w:val="22"/>
        </w:rPr>
        <w:t xml:space="preserve"> </w:t>
      </w:r>
      <w:r w:rsidRPr="00F404F5">
        <w:rPr>
          <w:rFonts w:eastAsia="Cambria"/>
          <w:w w:val="105"/>
          <w:sz w:val="22"/>
          <w:szCs w:val="22"/>
        </w:rPr>
        <w:t>to</w:t>
      </w:r>
      <w:r w:rsidRPr="00F404F5">
        <w:rPr>
          <w:rFonts w:eastAsia="Cambria"/>
          <w:spacing w:val="2"/>
          <w:w w:val="105"/>
          <w:sz w:val="22"/>
          <w:szCs w:val="22"/>
        </w:rPr>
        <w:t xml:space="preserve"> </w:t>
      </w:r>
      <w:r w:rsidRPr="00F404F5">
        <w:rPr>
          <w:rFonts w:eastAsia="Cambria"/>
          <w:w w:val="105"/>
          <w:sz w:val="22"/>
          <w:szCs w:val="22"/>
        </w:rPr>
        <w:t>the</w:t>
      </w:r>
      <w:r w:rsidRPr="00F404F5">
        <w:rPr>
          <w:rFonts w:eastAsia="Cambria"/>
          <w:spacing w:val="2"/>
          <w:w w:val="105"/>
          <w:sz w:val="22"/>
          <w:szCs w:val="22"/>
        </w:rPr>
        <w:t xml:space="preserve"> </w:t>
      </w:r>
      <w:r w:rsidRPr="00F404F5">
        <w:rPr>
          <w:rFonts w:eastAsia="Cambria"/>
          <w:w w:val="105"/>
          <w:sz w:val="22"/>
          <w:szCs w:val="22"/>
        </w:rPr>
        <w:t>Facilities</w:t>
      </w:r>
      <w:r w:rsidRPr="00F404F5">
        <w:rPr>
          <w:rFonts w:eastAsia="Cambria"/>
          <w:spacing w:val="1"/>
          <w:w w:val="105"/>
          <w:sz w:val="22"/>
          <w:szCs w:val="22"/>
        </w:rPr>
        <w:t xml:space="preserve"> </w:t>
      </w:r>
      <w:r w:rsidRPr="00F404F5">
        <w:rPr>
          <w:rFonts w:eastAsia="Cambria"/>
          <w:w w:val="105"/>
          <w:sz w:val="22"/>
          <w:szCs w:val="22"/>
        </w:rPr>
        <w:t>during</w:t>
      </w:r>
      <w:r w:rsidRPr="00F404F5">
        <w:rPr>
          <w:rFonts w:eastAsia="Cambria"/>
          <w:spacing w:val="2"/>
          <w:w w:val="105"/>
          <w:sz w:val="22"/>
          <w:szCs w:val="22"/>
        </w:rPr>
        <w:t xml:space="preserve"> </w:t>
      </w:r>
      <w:r w:rsidRPr="00F404F5">
        <w:rPr>
          <w:rFonts w:eastAsia="Cambria"/>
          <w:w w:val="105"/>
          <w:sz w:val="22"/>
          <w:szCs w:val="22"/>
        </w:rPr>
        <w:t>the</w:t>
      </w:r>
      <w:r w:rsidRPr="00F404F5">
        <w:rPr>
          <w:rFonts w:eastAsia="Cambria"/>
          <w:spacing w:val="2"/>
          <w:w w:val="105"/>
          <w:sz w:val="22"/>
          <w:szCs w:val="22"/>
        </w:rPr>
        <w:t xml:space="preserve"> </w:t>
      </w:r>
      <w:r w:rsidRPr="00F404F5">
        <w:rPr>
          <w:rFonts w:eastAsia="Cambria"/>
          <w:w w:val="105"/>
          <w:sz w:val="22"/>
          <w:szCs w:val="22"/>
        </w:rPr>
        <w:t>same</w:t>
      </w:r>
      <w:r w:rsidRPr="00F404F5">
        <w:rPr>
          <w:rFonts w:eastAsia="Cambria"/>
          <w:spacing w:val="1"/>
          <w:w w:val="105"/>
          <w:sz w:val="22"/>
          <w:szCs w:val="22"/>
        </w:rPr>
        <w:t xml:space="preserve"> </w:t>
      </w:r>
      <w:r w:rsidRPr="00F404F5">
        <w:rPr>
          <w:rFonts w:eastAsia="Cambria"/>
          <w:w w:val="105"/>
          <w:sz w:val="22"/>
          <w:szCs w:val="22"/>
        </w:rPr>
        <w:t>period.</w:t>
      </w:r>
    </w:p>
    <w:p w:rsidR="005A48C5" w:rsidRPr="00F404F5" w:rsidRDefault="005A48C5">
      <w:pPr>
        <w:widowControl w:val="0"/>
        <w:autoSpaceDE w:val="0"/>
        <w:autoSpaceDN w:val="0"/>
        <w:spacing w:before="6"/>
        <w:rPr>
          <w:rFonts w:eastAsia="Cambria"/>
          <w:sz w:val="22"/>
          <w:szCs w:val="22"/>
        </w:rPr>
      </w:pPr>
    </w:p>
    <w:p w:rsidR="005A48C5" w:rsidRPr="00F404F5" w:rsidRDefault="00D11752" w:rsidP="00822C31">
      <w:pPr>
        <w:widowControl w:val="0"/>
        <w:numPr>
          <w:ilvl w:val="3"/>
          <w:numId w:val="28"/>
        </w:numPr>
        <w:tabs>
          <w:tab w:val="left" w:pos="1289"/>
        </w:tabs>
        <w:autoSpaceDE w:val="0"/>
        <w:autoSpaceDN w:val="0"/>
        <w:spacing w:before="19" w:line="254" w:lineRule="auto"/>
        <w:ind w:right="1610" w:hanging="1081"/>
        <w:jc w:val="both"/>
        <w:rPr>
          <w:rFonts w:eastAsia="Cambria"/>
          <w:sz w:val="22"/>
          <w:szCs w:val="22"/>
        </w:rPr>
      </w:pPr>
      <w:r w:rsidRPr="00F404F5">
        <w:rPr>
          <w:rFonts w:eastAsia="Cambria"/>
          <w:w w:val="105"/>
          <w:sz w:val="22"/>
          <w:szCs w:val="22"/>
        </w:rPr>
        <w:t>In</w:t>
      </w:r>
      <w:r w:rsidRPr="00F404F5">
        <w:rPr>
          <w:rFonts w:eastAsia="Cambria"/>
          <w:spacing w:val="44"/>
          <w:w w:val="105"/>
          <w:sz w:val="22"/>
          <w:szCs w:val="22"/>
        </w:rPr>
        <w:t xml:space="preserve"> </w:t>
      </w:r>
      <w:r w:rsidRPr="00F404F5">
        <w:rPr>
          <w:rFonts w:eastAsia="Cambria"/>
          <w:w w:val="105"/>
          <w:sz w:val="22"/>
          <w:szCs w:val="22"/>
        </w:rPr>
        <w:t>the</w:t>
      </w:r>
      <w:r w:rsidRPr="00F404F5">
        <w:rPr>
          <w:rFonts w:eastAsia="Cambria"/>
          <w:spacing w:val="44"/>
          <w:w w:val="105"/>
          <w:sz w:val="22"/>
          <w:szCs w:val="22"/>
        </w:rPr>
        <w:t xml:space="preserve"> </w:t>
      </w:r>
      <w:r w:rsidRPr="00F404F5">
        <w:rPr>
          <w:rFonts w:eastAsia="Cambria"/>
          <w:w w:val="105"/>
          <w:sz w:val="22"/>
          <w:szCs w:val="22"/>
        </w:rPr>
        <w:t>event</w:t>
      </w:r>
      <w:r w:rsidRPr="00F404F5">
        <w:rPr>
          <w:rFonts w:eastAsia="Cambria"/>
          <w:spacing w:val="45"/>
          <w:w w:val="105"/>
          <w:sz w:val="22"/>
          <w:szCs w:val="22"/>
        </w:rPr>
        <w:t xml:space="preserve"> </w:t>
      </w:r>
      <w:r w:rsidRPr="00F404F5">
        <w:rPr>
          <w:rFonts w:eastAsia="Cambria"/>
          <w:w w:val="105"/>
          <w:sz w:val="22"/>
          <w:szCs w:val="22"/>
        </w:rPr>
        <w:t>that</w:t>
      </w:r>
      <w:r w:rsidRPr="00F404F5">
        <w:rPr>
          <w:rFonts w:eastAsia="Cambria"/>
          <w:spacing w:val="44"/>
          <w:w w:val="105"/>
          <w:sz w:val="22"/>
          <w:szCs w:val="22"/>
        </w:rPr>
        <w:t xml:space="preserve"> </w:t>
      </w:r>
      <w:r w:rsidRPr="00F404F5">
        <w:rPr>
          <w:rFonts w:eastAsia="Cambria"/>
          <w:w w:val="105"/>
          <w:sz w:val="22"/>
          <w:szCs w:val="22"/>
        </w:rPr>
        <w:t>the</w:t>
      </w:r>
      <w:r w:rsidRPr="00F404F5">
        <w:rPr>
          <w:rFonts w:eastAsia="Cambria"/>
          <w:spacing w:val="44"/>
          <w:w w:val="105"/>
          <w:sz w:val="22"/>
          <w:szCs w:val="22"/>
        </w:rPr>
        <w:t xml:space="preserve"> </w:t>
      </w:r>
      <w:r w:rsidRPr="00F404F5">
        <w:rPr>
          <w:rFonts w:eastAsia="Cambria"/>
          <w:w w:val="105"/>
          <w:sz w:val="22"/>
          <w:szCs w:val="22"/>
        </w:rPr>
        <w:t>period</w:t>
      </w:r>
      <w:r w:rsidRPr="00F404F5">
        <w:rPr>
          <w:rFonts w:eastAsia="Cambria"/>
          <w:spacing w:val="45"/>
          <w:w w:val="105"/>
          <w:sz w:val="22"/>
          <w:szCs w:val="22"/>
        </w:rPr>
        <w:t xml:space="preserve"> </w:t>
      </w:r>
      <w:r w:rsidRPr="00F404F5">
        <w:rPr>
          <w:rFonts w:eastAsia="Cambria"/>
          <w:w w:val="105"/>
          <w:sz w:val="22"/>
          <w:szCs w:val="22"/>
        </w:rPr>
        <w:t>of</w:t>
      </w:r>
      <w:r w:rsidRPr="00F404F5">
        <w:rPr>
          <w:rFonts w:eastAsia="Cambria"/>
          <w:spacing w:val="43"/>
          <w:w w:val="105"/>
          <w:sz w:val="22"/>
          <w:szCs w:val="22"/>
        </w:rPr>
        <w:t xml:space="preserve"> </w:t>
      </w:r>
      <w:r w:rsidRPr="00F404F5">
        <w:rPr>
          <w:rFonts w:eastAsia="Cambria"/>
          <w:w w:val="105"/>
          <w:sz w:val="22"/>
          <w:szCs w:val="22"/>
        </w:rPr>
        <w:t>suspension</w:t>
      </w:r>
      <w:r w:rsidRPr="00F404F5">
        <w:rPr>
          <w:rFonts w:eastAsia="Cambria"/>
          <w:spacing w:val="47"/>
          <w:w w:val="105"/>
          <w:sz w:val="22"/>
          <w:szCs w:val="22"/>
        </w:rPr>
        <w:t xml:space="preserve"> </w:t>
      </w:r>
      <w:r w:rsidRPr="00F404F5">
        <w:rPr>
          <w:rFonts w:eastAsia="Cambria"/>
          <w:w w:val="105"/>
          <w:sz w:val="22"/>
          <w:szCs w:val="22"/>
        </w:rPr>
        <w:t>under</w:t>
      </w:r>
      <w:r w:rsidRPr="00F404F5">
        <w:rPr>
          <w:rFonts w:eastAsia="Cambria"/>
          <w:spacing w:val="46"/>
          <w:w w:val="105"/>
          <w:sz w:val="22"/>
          <w:szCs w:val="22"/>
        </w:rPr>
        <w:t xml:space="preserve"> </w:t>
      </w:r>
      <w:r w:rsidRPr="00F404F5">
        <w:rPr>
          <w:rFonts w:eastAsia="Cambria"/>
          <w:b/>
          <w:i/>
          <w:w w:val="105"/>
          <w:sz w:val="22"/>
          <w:szCs w:val="22"/>
        </w:rPr>
        <w:t>GCC</w:t>
      </w:r>
      <w:r w:rsidRPr="00F404F5">
        <w:rPr>
          <w:rFonts w:eastAsia="Cambria"/>
          <w:b/>
          <w:i/>
          <w:spacing w:val="44"/>
          <w:w w:val="105"/>
          <w:sz w:val="22"/>
          <w:szCs w:val="22"/>
        </w:rPr>
        <w:t xml:space="preserve"> </w:t>
      </w:r>
      <w:r w:rsidRPr="00F404F5">
        <w:rPr>
          <w:rFonts w:eastAsia="Cambria"/>
          <w:b/>
          <w:i/>
          <w:w w:val="105"/>
          <w:sz w:val="22"/>
          <w:szCs w:val="22"/>
        </w:rPr>
        <w:t>Sub-Clause</w:t>
      </w:r>
      <w:r w:rsidR="00822C31" w:rsidRPr="00F404F5">
        <w:rPr>
          <w:rFonts w:eastAsia="Cambria"/>
          <w:b/>
          <w:i/>
          <w:w w:val="105"/>
          <w:sz w:val="22"/>
          <w:szCs w:val="22"/>
        </w:rPr>
        <w:t xml:space="preserve"> </w:t>
      </w:r>
      <w:r w:rsidRPr="00F404F5">
        <w:rPr>
          <w:rFonts w:eastAsia="Cambria"/>
          <w:b/>
          <w:i/>
          <w:w w:val="105"/>
          <w:sz w:val="22"/>
          <w:szCs w:val="22"/>
        </w:rPr>
        <w:t>20.1.2.8</w:t>
      </w:r>
      <w:r w:rsidRPr="00F404F5">
        <w:rPr>
          <w:rFonts w:eastAsia="Cambria"/>
          <w:spacing w:val="1"/>
          <w:w w:val="105"/>
          <w:sz w:val="22"/>
          <w:szCs w:val="22"/>
        </w:rPr>
        <w:t xml:space="preserve"> </w:t>
      </w:r>
      <w:r w:rsidRPr="00F404F5">
        <w:rPr>
          <w:rFonts w:eastAsia="Cambria"/>
          <w:w w:val="105"/>
          <w:sz w:val="22"/>
          <w:szCs w:val="22"/>
        </w:rPr>
        <w:t>actually</w:t>
      </w:r>
      <w:r w:rsidRPr="00F404F5">
        <w:rPr>
          <w:rFonts w:eastAsia="Cambria"/>
          <w:spacing w:val="1"/>
          <w:w w:val="105"/>
          <w:sz w:val="22"/>
          <w:szCs w:val="22"/>
        </w:rPr>
        <w:t xml:space="preserve"> </w:t>
      </w:r>
      <w:r w:rsidRPr="00F404F5">
        <w:rPr>
          <w:rFonts w:eastAsia="Cambria"/>
          <w:w w:val="105"/>
          <w:sz w:val="22"/>
          <w:szCs w:val="22"/>
        </w:rPr>
        <w:t>exceeds</w:t>
      </w:r>
      <w:r w:rsidRPr="00F404F5">
        <w:rPr>
          <w:rFonts w:eastAsia="Cambria"/>
          <w:spacing w:val="1"/>
          <w:w w:val="105"/>
          <w:sz w:val="22"/>
          <w:szCs w:val="22"/>
        </w:rPr>
        <w:t xml:space="preserve"> </w:t>
      </w:r>
      <w:r w:rsidRPr="00F404F5">
        <w:rPr>
          <w:rFonts w:eastAsia="Cambria"/>
          <w:w w:val="105"/>
          <w:sz w:val="22"/>
          <w:szCs w:val="22"/>
        </w:rPr>
        <w:t>one</w:t>
      </w:r>
      <w:r w:rsidRPr="00F404F5">
        <w:rPr>
          <w:rFonts w:eastAsia="Cambria"/>
          <w:spacing w:val="1"/>
          <w:w w:val="105"/>
          <w:sz w:val="22"/>
          <w:szCs w:val="22"/>
        </w:rPr>
        <w:t xml:space="preserve"> </w:t>
      </w:r>
      <w:r w:rsidRPr="00F404F5">
        <w:rPr>
          <w:rFonts w:eastAsia="Cambria"/>
          <w:w w:val="105"/>
          <w:sz w:val="22"/>
          <w:szCs w:val="22"/>
        </w:rPr>
        <w:t>hundred</w:t>
      </w:r>
      <w:r w:rsidRPr="00F404F5">
        <w:rPr>
          <w:rFonts w:eastAsia="Cambria"/>
          <w:spacing w:val="1"/>
          <w:w w:val="105"/>
          <w:sz w:val="22"/>
          <w:szCs w:val="22"/>
        </w:rPr>
        <w:t xml:space="preserve"> </w:t>
      </w:r>
      <w:r w:rsidRPr="00F404F5">
        <w:rPr>
          <w:rFonts w:eastAsia="Cambria"/>
          <w:w w:val="105"/>
          <w:sz w:val="22"/>
          <w:szCs w:val="22"/>
        </w:rPr>
        <w:t>eighty</w:t>
      </w:r>
      <w:r w:rsidRPr="00F404F5">
        <w:rPr>
          <w:rFonts w:eastAsia="Cambria"/>
          <w:spacing w:val="1"/>
          <w:w w:val="105"/>
          <w:sz w:val="22"/>
          <w:szCs w:val="22"/>
        </w:rPr>
        <w:t xml:space="preserve"> </w:t>
      </w:r>
      <w:r w:rsidRPr="00F404F5">
        <w:rPr>
          <w:rFonts w:eastAsia="Cambria"/>
          <w:w w:val="105"/>
          <w:sz w:val="22"/>
          <w:szCs w:val="22"/>
        </w:rPr>
        <w:t>(180)</w:t>
      </w:r>
      <w:r w:rsidRPr="00F404F5">
        <w:rPr>
          <w:rFonts w:eastAsia="Cambria"/>
          <w:spacing w:val="1"/>
          <w:w w:val="105"/>
          <w:sz w:val="22"/>
          <w:szCs w:val="22"/>
        </w:rPr>
        <w:t xml:space="preserve"> </w:t>
      </w:r>
      <w:r w:rsidRPr="00F404F5">
        <w:rPr>
          <w:rFonts w:eastAsia="Cambria"/>
          <w:w w:val="105"/>
          <w:sz w:val="22"/>
          <w:szCs w:val="22"/>
        </w:rPr>
        <w:t>days,</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Employer and the Contractor shall mutually agree to any additional</w:t>
      </w:r>
      <w:r w:rsidRPr="00F404F5">
        <w:rPr>
          <w:rFonts w:eastAsia="Cambria"/>
          <w:spacing w:val="1"/>
          <w:w w:val="105"/>
          <w:sz w:val="22"/>
          <w:szCs w:val="22"/>
        </w:rPr>
        <w:t xml:space="preserve"> </w:t>
      </w:r>
      <w:r w:rsidRPr="00F404F5">
        <w:rPr>
          <w:rFonts w:eastAsia="Cambria"/>
          <w:w w:val="105"/>
          <w:sz w:val="22"/>
          <w:szCs w:val="22"/>
        </w:rPr>
        <w:t>compensation</w:t>
      </w:r>
      <w:r w:rsidRPr="00F404F5">
        <w:rPr>
          <w:rFonts w:eastAsia="Cambria"/>
          <w:spacing w:val="2"/>
          <w:w w:val="105"/>
          <w:sz w:val="22"/>
          <w:szCs w:val="22"/>
        </w:rPr>
        <w:t xml:space="preserve"> </w:t>
      </w:r>
      <w:r w:rsidRPr="00F404F5">
        <w:rPr>
          <w:rFonts w:eastAsia="Cambria"/>
          <w:w w:val="105"/>
          <w:sz w:val="22"/>
          <w:szCs w:val="22"/>
        </w:rPr>
        <w:t>payable</w:t>
      </w:r>
      <w:r w:rsidRPr="00F404F5">
        <w:rPr>
          <w:rFonts w:eastAsia="Cambria"/>
          <w:spacing w:val="3"/>
          <w:w w:val="105"/>
          <w:sz w:val="22"/>
          <w:szCs w:val="22"/>
        </w:rPr>
        <w:t xml:space="preserve"> </w:t>
      </w:r>
      <w:r w:rsidRPr="00F404F5">
        <w:rPr>
          <w:rFonts w:eastAsia="Cambria"/>
          <w:w w:val="105"/>
          <w:sz w:val="22"/>
          <w:szCs w:val="22"/>
        </w:rPr>
        <w:t>to</w:t>
      </w:r>
      <w:r w:rsidRPr="00F404F5">
        <w:rPr>
          <w:rFonts w:eastAsia="Cambria"/>
          <w:spacing w:val="3"/>
          <w:w w:val="105"/>
          <w:sz w:val="22"/>
          <w:szCs w:val="22"/>
        </w:rPr>
        <w:t xml:space="preserve"> </w:t>
      </w:r>
      <w:r w:rsidRPr="00F404F5">
        <w:rPr>
          <w:rFonts w:eastAsia="Cambria"/>
          <w:w w:val="105"/>
          <w:sz w:val="22"/>
          <w:szCs w:val="22"/>
        </w:rPr>
        <w:t>the</w:t>
      </w:r>
      <w:r w:rsidRPr="00F404F5">
        <w:rPr>
          <w:rFonts w:eastAsia="Cambria"/>
          <w:spacing w:val="3"/>
          <w:w w:val="105"/>
          <w:sz w:val="22"/>
          <w:szCs w:val="22"/>
        </w:rPr>
        <w:t xml:space="preserve"> </w:t>
      </w:r>
      <w:r w:rsidRPr="00F404F5">
        <w:rPr>
          <w:rFonts w:eastAsia="Cambria"/>
          <w:w w:val="105"/>
          <w:sz w:val="22"/>
          <w:szCs w:val="22"/>
        </w:rPr>
        <w:t>Contractor.</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3"/>
          <w:numId w:val="28"/>
        </w:numPr>
        <w:tabs>
          <w:tab w:val="left" w:pos="1289"/>
        </w:tabs>
        <w:autoSpaceDE w:val="0"/>
        <w:autoSpaceDN w:val="0"/>
        <w:spacing w:line="254" w:lineRule="auto"/>
        <w:ind w:right="1603"/>
        <w:jc w:val="both"/>
        <w:rPr>
          <w:rFonts w:eastAsia="Cambria"/>
          <w:sz w:val="22"/>
          <w:szCs w:val="22"/>
        </w:rPr>
      </w:pPr>
      <w:r w:rsidRPr="00F404F5">
        <w:rPr>
          <w:rFonts w:eastAsia="Cambria"/>
          <w:w w:val="105"/>
          <w:sz w:val="22"/>
          <w:szCs w:val="22"/>
        </w:rPr>
        <w:t xml:space="preserve">As and when, after the period of suspension under </w:t>
      </w:r>
      <w:r w:rsidRPr="00F404F5">
        <w:rPr>
          <w:rFonts w:eastAsia="Cambria"/>
          <w:b/>
          <w:i/>
          <w:w w:val="105"/>
          <w:sz w:val="22"/>
          <w:szCs w:val="22"/>
        </w:rPr>
        <w:t>GCC Sub-Clause</w:t>
      </w:r>
      <w:r w:rsidRPr="00F404F5">
        <w:rPr>
          <w:rFonts w:eastAsia="Cambria"/>
          <w:b/>
          <w:i/>
          <w:spacing w:val="1"/>
          <w:w w:val="105"/>
          <w:sz w:val="22"/>
          <w:szCs w:val="22"/>
        </w:rPr>
        <w:t xml:space="preserve"> </w:t>
      </w:r>
      <w:r w:rsidRPr="00F404F5">
        <w:rPr>
          <w:rFonts w:eastAsia="Cambria"/>
          <w:b/>
          <w:i/>
          <w:w w:val="105"/>
          <w:sz w:val="22"/>
          <w:szCs w:val="22"/>
        </w:rPr>
        <w:t>20.1.2.8,</w:t>
      </w:r>
      <w:r w:rsidRPr="00F404F5">
        <w:rPr>
          <w:rFonts w:eastAsia="Cambria"/>
          <w:w w:val="105"/>
          <w:sz w:val="22"/>
          <w:szCs w:val="22"/>
        </w:rPr>
        <w:t xml:space="preserve"> the Contractor is notified by the </w:t>
      </w:r>
      <w:r w:rsidR="00E63B39" w:rsidRPr="00F404F5">
        <w:rPr>
          <w:rFonts w:eastAsia="Cambria"/>
          <w:w w:val="105"/>
          <w:sz w:val="22"/>
          <w:szCs w:val="22"/>
        </w:rPr>
        <w:t>Project Manager/</w:t>
      </w:r>
      <w:r w:rsidR="006C0F3A" w:rsidRPr="00F404F5">
        <w:rPr>
          <w:rFonts w:eastAsia="Cambria"/>
          <w:w w:val="105"/>
          <w:sz w:val="22"/>
          <w:szCs w:val="22"/>
        </w:rPr>
        <w:t>Engineer that</w:t>
      </w:r>
      <w:r w:rsidRPr="00F404F5">
        <w:rPr>
          <w:rFonts w:eastAsia="Cambria"/>
          <w:w w:val="105"/>
          <w:sz w:val="22"/>
          <w:szCs w:val="22"/>
        </w:rPr>
        <w:t xml:space="preserve"> the</w:t>
      </w:r>
      <w:r w:rsidRPr="00F404F5">
        <w:rPr>
          <w:rFonts w:eastAsia="Cambria"/>
          <w:spacing w:val="1"/>
          <w:w w:val="105"/>
          <w:sz w:val="22"/>
          <w:szCs w:val="22"/>
        </w:rPr>
        <w:t xml:space="preserve"> </w:t>
      </w:r>
      <w:r w:rsidRPr="00F404F5">
        <w:rPr>
          <w:rFonts w:eastAsia="Cambria"/>
          <w:w w:val="105"/>
          <w:sz w:val="22"/>
          <w:szCs w:val="22"/>
        </w:rPr>
        <w:t>Facilities</w:t>
      </w:r>
      <w:r w:rsidRPr="00F404F5">
        <w:rPr>
          <w:rFonts w:eastAsia="Cambria"/>
          <w:spacing w:val="1"/>
          <w:w w:val="105"/>
          <w:sz w:val="22"/>
          <w:szCs w:val="22"/>
        </w:rPr>
        <w:t xml:space="preserve"> </w:t>
      </w:r>
      <w:r w:rsidRPr="00F404F5">
        <w:rPr>
          <w:rFonts w:eastAsia="Cambria"/>
          <w:w w:val="105"/>
          <w:sz w:val="22"/>
          <w:szCs w:val="22"/>
        </w:rPr>
        <w:t>are</w:t>
      </w:r>
      <w:r w:rsidRPr="00F404F5">
        <w:rPr>
          <w:rFonts w:eastAsia="Cambria"/>
          <w:spacing w:val="1"/>
          <w:w w:val="105"/>
          <w:sz w:val="22"/>
          <w:szCs w:val="22"/>
        </w:rPr>
        <w:t xml:space="preserve"> </w:t>
      </w:r>
      <w:r w:rsidRPr="00F404F5">
        <w:rPr>
          <w:rFonts w:eastAsia="Cambria"/>
          <w:w w:val="105"/>
          <w:sz w:val="22"/>
          <w:szCs w:val="22"/>
        </w:rPr>
        <w:t>ready</w:t>
      </w:r>
      <w:r w:rsidRPr="00F404F5">
        <w:rPr>
          <w:rFonts w:eastAsia="Cambria"/>
          <w:spacing w:val="1"/>
          <w:w w:val="105"/>
          <w:sz w:val="22"/>
          <w:szCs w:val="22"/>
        </w:rPr>
        <w:t xml:space="preserve"> </w:t>
      </w:r>
      <w:r w:rsidRPr="00F404F5">
        <w:rPr>
          <w:rFonts w:eastAsia="Cambria"/>
          <w:w w:val="105"/>
          <w:sz w:val="22"/>
          <w:szCs w:val="22"/>
        </w:rPr>
        <w:t>for</w:t>
      </w:r>
      <w:r w:rsidRPr="00F404F5">
        <w:rPr>
          <w:rFonts w:eastAsia="Cambria"/>
          <w:spacing w:val="1"/>
          <w:w w:val="105"/>
          <w:sz w:val="22"/>
          <w:szCs w:val="22"/>
        </w:rPr>
        <w:t xml:space="preserve"> </w:t>
      </w:r>
      <w:r w:rsidRPr="00F404F5">
        <w:rPr>
          <w:rFonts w:eastAsia="Cambria"/>
          <w:w w:val="105"/>
          <w:sz w:val="22"/>
          <w:szCs w:val="22"/>
        </w:rPr>
        <w:t>Pre</w:t>
      </w:r>
      <w:r w:rsidR="006C0F3A" w:rsidRPr="00F404F5">
        <w:rPr>
          <w:rFonts w:eastAsia="Cambria"/>
          <w:w w:val="105"/>
          <w:sz w:val="22"/>
          <w:szCs w:val="22"/>
        </w:rPr>
        <w:t>-</w:t>
      </w:r>
      <w:r w:rsidRPr="00F404F5">
        <w:rPr>
          <w:rFonts w:eastAsia="Cambria"/>
          <w:w w:val="105"/>
          <w:sz w:val="22"/>
          <w:szCs w:val="22"/>
        </w:rPr>
        <w:t>commissioning,</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1"/>
          <w:w w:val="105"/>
          <w:sz w:val="22"/>
          <w:szCs w:val="22"/>
        </w:rPr>
        <w:t xml:space="preserve"> </w:t>
      </w:r>
      <w:r w:rsidRPr="00F404F5">
        <w:rPr>
          <w:rFonts w:eastAsia="Cambria"/>
          <w:w w:val="105"/>
          <w:sz w:val="22"/>
          <w:szCs w:val="22"/>
        </w:rPr>
        <w:t>proceed without delay in performing all activities and obligations</w:t>
      </w:r>
      <w:r w:rsidRPr="00F404F5">
        <w:rPr>
          <w:rFonts w:eastAsia="Cambria"/>
          <w:spacing w:val="1"/>
          <w:w w:val="105"/>
          <w:sz w:val="22"/>
          <w:szCs w:val="22"/>
        </w:rPr>
        <w:t xml:space="preserve"> </w:t>
      </w:r>
      <w:r w:rsidRPr="00F404F5">
        <w:rPr>
          <w:rFonts w:eastAsia="Cambria"/>
          <w:w w:val="105"/>
          <w:sz w:val="22"/>
          <w:szCs w:val="22"/>
        </w:rPr>
        <w:t>under</w:t>
      </w:r>
      <w:r w:rsidRPr="00F404F5">
        <w:rPr>
          <w:rFonts w:eastAsia="Cambria"/>
          <w:spacing w:val="5"/>
          <w:w w:val="105"/>
          <w:sz w:val="22"/>
          <w:szCs w:val="22"/>
        </w:rPr>
        <w:t xml:space="preserve"> </w:t>
      </w:r>
      <w:r w:rsidRPr="00F404F5">
        <w:rPr>
          <w:rFonts w:eastAsia="Cambria"/>
          <w:w w:val="105"/>
          <w:sz w:val="22"/>
          <w:szCs w:val="22"/>
        </w:rPr>
        <w:t>the</w:t>
      </w:r>
      <w:r w:rsidRPr="00F404F5">
        <w:rPr>
          <w:rFonts w:eastAsia="Cambria"/>
          <w:spacing w:val="4"/>
          <w:w w:val="105"/>
          <w:sz w:val="22"/>
          <w:szCs w:val="22"/>
        </w:rPr>
        <w:t xml:space="preserve"> </w:t>
      </w:r>
      <w:r w:rsidRPr="00F404F5">
        <w:rPr>
          <w:rFonts w:eastAsia="Cambria"/>
          <w:w w:val="105"/>
          <w:sz w:val="22"/>
          <w:szCs w:val="22"/>
        </w:rPr>
        <w:t>Contract.</w:t>
      </w:r>
    </w:p>
    <w:p w:rsidR="005A48C5" w:rsidRPr="00F404F5" w:rsidRDefault="005A48C5">
      <w:pPr>
        <w:widowControl w:val="0"/>
        <w:autoSpaceDE w:val="0"/>
        <w:autoSpaceDN w:val="0"/>
        <w:spacing w:before="4"/>
        <w:rPr>
          <w:rFonts w:eastAsia="Cambria"/>
          <w:sz w:val="22"/>
          <w:szCs w:val="22"/>
        </w:rPr>
      </w:pPr>
    </w:p>
    <w:p w:rsidR="005A48C5" w:rsidRPr="00F404F5" w:rsidRDefault="00D11752">
      <w:pPr>
        <w:widowControl w:val="0"/>
        <w:numPr>
          <w:ilvl w:val="2"/>
          <w:numId w:val="28"/>
        </w:numPr>
        <w:tabs>
          <w:tab w:val="left" w:pos="1289"/>
        </w:tabs>
        <w:autoSpaceDE w:val="0"/>
        <w:autoSpaceDN w:val="0"/>
        <w:ind w:hanging="1081"/>
        <w:jc w:val="both"/>
        <w:rPr>
          <w:rFonts w:eastAsia="Cambria"/>
          <w:b/>
          <w:bCs/>
          <w:sz w:val="22"/>
          <w:szCs w:val="22"/>
        </w:rPr>
      </w:pPr>
      <w:r w:rsidRPr="00F404F5">
        <w:rPr>
          <w:rFonts w:eastAsia="Cambria"/>
          <w:b/>
          <w:bCs/>
          <w:w w:val="105"/>
          <w:sz w:val="22"/>
          <w:szCs w:val="22"/>
        </w:rPr>
        <w:t>Commissioning</w:t>
      </w:r>
    </w:p>
    <w:p w:rsidR="005A48C5" w:rsidRPr="00F404F5" w:rsidRDefault="005A48C5">
      <w:pPr>
        <w:widowControl w:val="0"/>
        <w:autoSpaceDE w:val="0"/>
        <w:autoSpaceDN w:val="0"/>
        <w:rPr>
          <w:rFonts w:eastAsia="Cambria"/>
          <w:sz w:val="22"/>
          <w:szCs w:val="22"/>
        </w:rPr>
      </w:pPr>
    </w:p>
    <w:p w:rsidR="00C906DB" w:rsidRPr="00F404F5" w:rsidRDefault="00D11752" w:rsidP="00C906DB">
      <w:pPr>
        <w:widowControl w:val="0"/>
        <w:numPr>
          <w:ilvl w:val="3"/>
          <w:numId w:val="28"/>
        </w:numPr>
        <w:tabs>
          <w:tab w:val="left" w:pos="1289"/>
        </w:tabs>
        <w:autoSpaceDE w:val="0"/>
        <w:autoSpaceDN w:val="0"/>
        <w:spacing w:line="254" w:lineRule="auto"/>
        <w:ind w:right="1604"/>
        <w:jc w:val="both"/>
        <w:rPr>
          <w:rFonts w:eastAsia="Cambria"/>
          <w:sz w:val="22"/>
          <w:szCs w:val="22"/>
        </w:rPr>
      </w:pPr>
      <w:r w:rsidRPr="00F404F5">
        <w:rPr>
          <w:rFonts w:eastAsia="Cambria"/>
          <w:w w:val="105"/>
          <w:sz w:val="22"/>
          <w:szCs w:val="22"/>
        </w:rPr>
        <w:t>Commissioning</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Facilities</w:t>
      </w:r>
      <w:r w:rsidRPr="00F404F5">
        <w:rPr>
          <w:rFonts w:eastAsia="Cambria"/>
          <w:spacing w:val="1"/>
          <w:w w:val="105"/>
          <w:sz w:val="22"/>
          <w:szCs w:val="22"/>
        </w:rPr>
        <w:t xml:space="preserve"> </w:t>
      </w:r>
      <w:r w:rsidRPr="00F404F5">
        <w:rPr>
          <w:rFonts w:eastAsia="Cambria"/>
          <w:w w:val="105"/>
          <w:sz w:val="22"/>
          <w:szCs w:val="22"/>
        </w:rPr>
        <w:t>or</w:t>
      </w:r>
      <w:r w:rsidRPr="00F404F5">
        <w:rPr>
          <w:rFonts w:eastAsia="Cambria"/>
          <w:spacing w:val="1"/>
          <w:w w:val="105"/>
          <w:sz w:val="22"/>
          <w:szCs w:val="22"/>
        </w:rPr>
        <w:t xml:space="preserve"> </w:t>
      </w:r>
      <w:r w:rsidRPr="00F404F5">
        <w:rPr>
          <w:rFonts w:eastAsia="Cambria"/>
          <w:w w:val="105"/>
          <w:sz w:val="22"/>
          <w:szCs w:val="22"/>
        </w:rPr>
        <w:t>any</w:t>
      </w:r>
      <w:r w:rsidRPr="00F404F5">
        <w:rPr>
          <w:rFonts w:eastAsia="Cambria"/>
          <w:spacing w:val="1"/>
          <w:w w:val="105"/>
          <w:sz w:val="22"/>
          <w:szCs w:val="22"/>
        </w:rPr>
        <w:t xml:space="preserve"> </w:t>
      </w:r>
      <w:r w:rsidRPr="00F404F5">
        <w:rPr>
          <w:rFonts w:eastAsia="Cambria"/>
          <w:w w:val="105"/>
          <w:sz w:val="22"/>
          <w:szCs w:val="22"/>
        </w:rPr>
        <w:t>part</w:t>
      </w:r>
      <w:r w:rsidRPr="00F404F5">
        <w:rPr>
          <w:rFonts w:eastAsia="Cambria"/>
          <w:spacing w:val="1"/>
          <w:w w:val="105"/>
          <w:sz w:val="22"/>
          <w:szCs w:val="22"/>
        </w:rPr>
        <w:t xml:space="preserve"> </w:t>
      </w:r>
      <w:r w:rsidRPr="00F404F5">
        <w:rPr>
          <w:rFonts w:eastAsia="Cambria"/>
          <w:w w:val="105"/>
          <w:sz w:val="22"/>
          <w:szCs w:val="22"/>
        </w:rPr>
        <w:t>thereof</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1"/>
          <w:w w:val="105"/>
          <w:sz w:val="22"/>
          <w:szCs w:val="22"/>
        </w:rPr>
        <w:t xml:space="preserve"> </w:t>
      </w:r>
      <w:r w:rsidRPr="00F404F5">
        <w:rPr>
          <w:rFonts w:eastAsia="Cambria"/>
          <w:w w:val="105"/>
          <w:sz w:val="22"/>
          <w:szCs w:val="22"/>
        </w:rPr>
        <w:t>be</w:t>
      </w:r>
      <w:r w:rsidRPr="00F404F5">
        <w:rPr>
          <w:rFonts w:eastAsia="Cambria"/>
          <w:spacing w:val="1"/>
          <w:w w:val="105"/>
          <w:sz w:val="22"/>
          <w:szCs w:val="22"/>
        </w:rPr>
        <w:t xml:space="preserve"> </w:t>
      </w:r>
      <w:r w:rsidRPr="00F404F5">
        <w:rPr>
          <w:rFonts w:eastAsia="Cambria"/>
          <w:w w:val="105"/>
          <w:sz w:val="22"/>
          <w:szCs w:val="22"/>
        </w:rPr>
        <w:t>commenced by the Contractor immediately after being advised by</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00E63B39" w:rsidRPr="00F404F5">
        <w:rPr>
          <w:rFonts w:eastAsia="Cambria"/>
          <w:w w:val="105"/>
          <w:sz w:val="22"/>
          <w:szCs w:val="22"/>
        </w:rPr>
        <w:t>Project Manager</w:t>
      </w:r>
      <w:r w:rsidR="006C0F3A" w:rsidRPr="00F404F5">
        <w:rPr>
          <w:rFonts w:eastAsia="Cambria"/>
          <w:w w:val="105"/>
          <w:sz w:val="22"/>
          <w:szCs w:val="22"/>
        </w:rPr>
        <w:t>/Engineer</w:t>
      </w:r>
      <w:r w:rsidRPr="00F404F5">
        <w:rPr>
          <w:rFonts w:eastAsia="Cambria"/>
          <w:w w:val="105"/>
          <w:sz w:val="22"/>
          <w:szCs w:val="22"/>
        </w:rPr>
        <w:t>,</w:t>
      </w:r>
      <w:r w:rsidRPr="00F404F5">
        <w:rPr>
          <w:rFonts w:eastAsia="Cambria"/>
          <w:spacing w:val="1"/>
          <w:w w:val="105"/>
          <w:sz w:val="22"/>
          <w:szCs w:val="22"/>
        </w:rPr>
        <w:t xml:space="preserve"> </w:t>
      </w:r>
      <w:r w:rsidRPr="00F404F5">
        <w:rPr>
          <w:rFonts w:eastAsia="Cambria"/>
          <w:w w:val="105"/>
          <w:sz w:val="22"/>
          <w:szCs w:val="22"/>
        </w:rPr>
        <w:t>pursuant</w:t>
      </w:r>
      <w:r w:rsidRPr="00F404F5">
        <w:rPr>
          <w:rFonts w:eastAsia="Cambria"/>
          <w:spacing w:val="1"/>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b/>
          <w:bCs/>
          <w:w w:val="105"/>
          <w:sz w:val="22"/>
          <w:szCs w:val="22"/>
        </w:rPr>
        <w:t>GCC</w:t>
      </w:r>
      <w:r w:rsidRPr="00F404F5">
        <w:rPr>
          <w:rFonts w:eastAsia="Cambria"/>
          <w:b/>
          <w:bCs/>
          <w:spacing w:val="1"/>
          <w:w w:val="105"/>
          <w:sz w:val="22"/>
          <w:szCs w:val="22"/>
        </w:rPr>
        <w:t xml:space="preserve"> </w:t>
      </w:r>
      <w:r w:rsidRPr="00F404F5">
        <w:rPr>
          <w:rFonts w:eastAsia="Cambria"/>
          <w:b/>
          <w:bCs/>
          <w:w w:val="105"/>
          <w:sz w:val="22"/>
          <w:szCs w:val="22"/>
        </w:rPr>
        <w:t>Sub-Clause</w:t>
      </w:r>
      <w:r w:rsidRPr="00F404F5">
        <w:rPr>
          <w:rFonts w:eastAsia="Cambria"/>
          <w:b/>
          <w:bCs/>
          <w:spacing w:val="1"/>
          <w:w w:val="105"/>
          <w:sz w:val="22"/>
          <w:szCs w:val="22"/>
        </w:rPr>
        <w:t xml:space="preserve"> </w:t>
      </w:r>
      <w:r w:rsidRPr="00F404F5">
        <w:rPr>
          <w:rFonts w:eastAsia="Cambria"/>
          <w:b/>
          <w:bCs/>
          <w:w w:val="105"/>
          <w:sz w:val="22"/>
          <w:szCs w:val="22"/>
        </w:rPr>
        <w:t>20.1.2.5</w:t>
      </w:r>
      <w:r w:rsidRPr="00F404F5">
        <w:rPr>
          <w:rFonts w:eastAsia="Cambria"/>
          <w:spacing w:val="1"/>
          <w:w w:val="105"/>
          <w:sz w:val="22"/>
          <w:szCs w:val="22"/>
        </w:rPr>
        <w:t xml:space="preserve"> </w:t>
      </w:r>
      <w:r w:rsidRPr="00F404F5">
        <w:rPr>
          <w:rFonts w:eastAsia="Cambria"/>
          <w:w w:val="105"/>
          <w:sz w:val="22"/>
          <w:szCs w:val="22"/>
        </w:rPr>
        <w:t>or</w:t>
      </w:r>
      <w:r w:rsidRPr="00F404F5">
        <w:rPr>
          <w:rFonts w:eastAsia="Cambria"/>
          <w:spacing w:val="-53"/>
          <w:w w:val="105"/>
          <w:sz w:val="22"/>
          <w:szCs w:val="22"/>
        </w:rPr>
        <w:t xml:space="preserve"> </w:t>
      </w:r>
      <w:r w:rsidRPr="00F404F5">
        <w:rPr>
          <w:rFonts w:eastAsia="Cambria"/>
          <w:w w:val="105"/>
          <w:sz w:val="22"/>
          <w:szCs w:val="22"/>
        </w:rPr>
        <w:t>immediately</w:t>
      </w:r>
      <w:r w:rsidRPr="00F404F5">
        <w:rPr>
          <w:rFonts w:eastAsia="Cambria"/>
          <w:spacing w:val="1"/>
          <w:w w:val="105"/>
          <w:sz w:val="22"/>
          <w:szCs w:val="22"/>
        </w:rPr>
        <w:t xml:space="preserve"> </w:t>
      </w:r>
      <w:r w:rsidRPr="00F404F5">
        <w:rPr>
          <w:rFonts w:eastAsia="Cambria"/>
          <w:w w:val="105"/>
          <w:sz w:val="22"/>
          <w:szCs w:val="22"/>
        </w:rPr>
        <w:t>after</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Pre</w:t>
      </w:r>
      <w:r w:rsidR="006C0F3A" w:rsidRPr="00F404F5">
        <w:rPr>
          <w:rFonts w:eastAsia="Cambria"/>
          <w:w w:val="105"/>
          <w:sz w:val="22"/>
          <w:szCs w:val="22"/>
        </w:rPr>
        <w:t>-</w:t>
      </w:r>
      <w:r w:rsidRPr="00F404F5">
        <w:rPr>
          <w:rFonts w:eastAsia="Cambria"/>
          <w:w w:val="105"/>
          <w:sz w:val="22"/>
          <w:szCs w:val="22"/>
        </w:rPr>
        <w:t>commissioning</w:t>
      </w:r>
      <w:r w:rsidRPr="00F404F5">
        <w:rPr>
          <w:rFonts w:eastAsia="Cambria"/>
          <w:spacing w:val="1"/>
          <w:w w:val="105"/>
          <w:sz w:val="22"/>
          <w:szCs w:val="22"/>
        </w:rPr>
        <w:t xml:space="preserve"> </w:t>
      </w:r>
      <w:r w:rsidRPr="00F404F5">
        <w:rPr>
          <w:rFonts w:eastAsia="Cambria"/>
          <w:w w:val="105"/>
          <w:sz w:val="22"/>
          <w:szCs w:val="22"/>
        </w:rPr>
        <w:t>is</w:t>
      </w:r>
      <w:r w:rsidRPr="00F404F5">
        <w:rPr>
          <w:rFonts w:eastAsia="Cambria"/>
          <w:spacing w:val="1"/>
          <w:w w:val="105"/>
          <w:sz w:val="22"/>
          <w:szCs w:val="22"/>
        </w:rPr>
        <w:t xml:space="preserve"> </w:t>
      </w:r>
      <w:r w:rsidRPr="00F404F5">
        <w:rPr>
          <w:rFonts w:eastAsia="Cambria"/>
          <w:w w:val="105"/>
          <w:sz w:val="22"/>
          <w:szCs w:val="22"/>
        </w:rPr>
        <w:t>considered</w:t>
      </w:r>
      <w:r w:rsidRPr="00F404F5">
        <w:rPr>
          <w:rFonts w:eastAsia="Cambria"/>
          <w:spacing w:val="1"/>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w w:val="105"/>
          <w:sz w:val="22"/>
          <w:szCs w:val="22"/>
        </w:rPr>
        <w:t>be</w:t>
      </w:r>
      <w:r w:rsidRPr="00F404F5">
        <w:rPr>
          <w:rFonts w:eastAsia="Cambria"/>
          <w:spacing w:val="1"/>
          <w:w w:val="105"/>
          <w:sz w:val="22"/>
          <w:szCs w:val="22"/>
        </w:rPr>
        <w:t xml:space="preserve"> </w:t>
      </w:r>
      <w:r w:rsidRPr="00F404F5">
        <w:rPr>
          <w:rFonts w:eastAsia="Cambria"/>
          <w:w w:val="105"/>
          <w:sz w:val="22"/>
          <w:szCs w:val="22"/>
        </w:rPr>
        <w:t>completed</w:t>
      </w:r>
      <w:r w:rsidRPr="00F404F5">
        <w:rPr>
          <w:rFonts w:eastAsia="Cambria"/>
          <w:spacing w:val="4"/>
          <w:w w:val="105"/>
          <w:sz w:val="22"/>
          <w:szCs w:val="22"/>
        </w:rPr>
        <w:t xml:space="preserve"> </w:t>
      </w:r>
      <w:r w:rsidRPr="00F404F5">
        <w:rPr>
          <w:rFonts w:eastAsia="Cambria"/>
          <w:w w:val="105"/>
          <w:sz w:val="22"/>
          <w:szCs w:val="22"/>
        </w:rPr>
        <w:t>under</w:t>
      </w:r>
      <w:r w:rsidRPr="00F404F5">
        <w:rPr>
          <w:rFonts w:eastAsia="Cambria"/>
          <w:spacing w:val="6"/>
          <w:w w:val="105"/>
          <w:sz w:val="22"/>
          <w:szCs w:val="22"/>
        </w:rPr>
        <w:t xml:space="preserve"> </w:t>
      </w:r>
      <w:r w:rsidRPr="00F404F5">
        <w:rPr>
          <w:rFonts w:eastAsia="Cambria"/>
          <w:b/>
          <w:i/>
          <w:w w:val="105"/>
          <w:sz w:val="22"/>
          <w:szCs w:val="22"/>
        </w:rPr>
        <w:t>GCC</w:t>
      </w:r>
      <w:r w:rsidRPr="00F404F5">
        <w:rPr>
          <w:rFonts w:eastAsia="Cambria"/>
          <w:b/>
          <w:i/>
          <w:spacing w:val="4"/>
          <w:w w:val="105"/>
          <w:sz w:val="22"/>
          <w:szCs w:val="22"/>
        </w:rPr>
        <w:t xml:space="preserve"> </w:t>
      </w:r>
      <w:r w:rsidRPr="00F404F5">
        <w:rPr>
          <w:rFonts w:eastAsia="Cambria"/>
          <w:b/>
          <w:i/>
          <w:w w:val="105"/>
          <w:sz w:val="22"/>
          <w:szCs w:val="22"/>
        </w:rPr>
        <w:t>Sub-Clause</w:t>
      </w:r>
      <w:r w:rsidRPr="00F404F5">
        <w:rPr>
          <w:rFonts w:eastAsia="Cambria"/>
          <w:b/>
          <w:i/>
          <w:spacing w:val="5"/>
          <w:w w:val="105"/>
          <w:sz w:val="22"/>
          <w:szCs w:val="22"/>
        </w:rPr>
        <w:t xml:space="preserve"> </w:t>
      </w:r>
      <w:r w:rsidRPr="00F404F5">
        <w:rPr>
          <w:rFonts w:eastAsia="Cambria"/>
          <w:b/>
          <w:i/>
          <w:w w:val="105"/>
          <w:sz w:val="22"/>
          <w:szCs w:val="22"/>
        </w:rPr>
        <w:t>20.1.2.6</w:t>
      </w:r>
      <w:r w:rsidRPr="00F404F5">
        <w:rPr>
          <w:rFonts w:eastAsia="Cambria"/>
          <w:w w:val="105"/>
          <w:sz w:val="22"/>
          <w:szCs w:val="22"/>
        </w:rPr>
        <w:t>.</w:t>
      </w:r>
    </w:p>
    <w:p w:rsidR="005A48C5" w:rsidRPr="00F404F5" w:rsidRDefault="00D11752" w:rsidP="00C906DB">
      <w:pPr>
        <w:widowControl w:val="0"/>
        <w:numPr>
          <w:ilvl w:val="4"/>
          <w:numId w:val="29"/>
        </w:numPr>
        <w:tabs>
          <w:tab w:val="left" w:pos="1289"/>
        </w:tabs>
        <w:autoSpaceDE w:val="0"/>
        <w:autoSpaceDN w:val="0"/>
        <w:spacing w:line="254" w:lineRule="auto"/>
        <w:ind w:right="1604"/>
        <w:jc w:val="both"/>
        <w:rPr>
          <w:rFonts w:eastAsia="Cambria"/>
          <w:sz w:val="22"/>
          <w:szCs w:val="22"/>
        </w:rPr>
      </w:pPr>
      <w:r w:rsidRPr="00F404F5">
        <w:rPr>
          <w:rFonts w:eastAsia="Cambria"/>
          <w:w w:val="105"/>
          <w:sz w:val="22"/>
          <w:szCs w:val="22"/>
        </w:rPr>
        <w:t>Commissioning</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Facilities</w:t>
      </w:r>
      <w:r w:rsidRPr="00F404F5">
        <w:rPr>
          <w:rFonts w:eastAsia="Cambria"/>
          <w:spacing w:val="1"/>
          <w:w w:val="105"/>
          <w:sz w:val="22"/>
          <w:szCs w:val="22"/>
        </w:rPr>
        <w:t xml:space="preserve"> </w:t>
      </w:r>
      <w:r w:rsidRPr="00F404F5">
        <w:rPr>
          <w:rFonts w:eastAsia="Cambria"/>
          <w:w w:val="105"/>
          <w:sz w:val="22"/>
          <w:szCs w:val="22"/>
        </w:rPr>
        <w:t>or</w:t>
      </w:r>
      <w:r w:rsidRPr="00F404F5">
        <w:rPr>
          <w:rFonts w:eastAsia="Cambria"/>
          <w:spacing w:val="1"/>
          <w:w w:val="105"/>
          <w:sz w:val="22"/>
          <w:szCs w:val="22"/>
        </w:rPr>
        <w:t xml:space="preserve"> </w:t>
      </w:r>
      <w:r w:rsidRPr="00F404F5">
        <w:rPr>
          <w:rFonts w:eastAsia="Cambria"/>
          <w:w w:val="105"/>
          <w:sz w:val="22"/>
          <w:szCs w:val="22"/>
        </w:rPr>
        <w:t>any</w:t>
      </w:r>
      <w:r w:rsidRPr="00F404F5">
        <w:rPr>
          <w:rFonts w:eastAsia="Cambria"/>
          <w:spacing w:val="1"/>
          <w:w w:val="105"/>
          <w:sz w:val="22"/>
          <w:szCs w:val="22"/>
        </w:rPr>
        <w:t xml:space="preserve"> </w:t>
      </w:r>
      <w:r w:rsidRPr="00F404F5">
        <w:rPr>
          <w:rFonts w:eastAsia="Cambria"/>
          <w:w w:val="105"/>
          <w:sz w:val="22"/>
          <w:szCs w:val="22"/>
        </w:rPr>
        <w:t>part</w:t>
      </w:r>
      <w:r w:rsidRPr="00F404F5">
        <w:rPr>
          <w:rFonts w:eastAsia="Cambria"/>
          <w:spacing w:val="1"/>
          <w:w w:val="105"/>
          <w:sz w:val="22"/>
          <w:szCs w:val="22"/>
        </w:rPr>
        <w:t xml:space="preserve"> </w:t>
      </w:r>
      <w:r w:rsidRPr="00F404F5">
        <w:rPr>
          <w:rFonts w:eastAsia="Cambria"/>
          <w:w w:val="105"/>
          <w:sz w:val="22"/>
          <w:szCs w:val="22"/>
        </w:rPr>
        <w:t>thereof</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1"/>
          <w:w w:val="105"/>
          <w:sz w:val="22"/>
          <w:szCs w:val="22"/>
        </w:rPr>
        <w:t xml:space="preserve"> </w:t>
      </w:r>
      <w:r w:rsidRPr="00F404F5">
        <w:rPr>
          <w:rFonts w:eastAsia="Cambria"/>
          <w:w w:val="105"/>
          <w:sz w:val="22"/>
          <w:szCs w:val="22"/>
        </w:rPr>
        <w:t>be</w:t>
      </w:r>
      <w:r w:rsidRPr="00F404F5">
        <w:rPr>
          <w:rFonts w:eastAsia="Cambria"/>
          <w:spacing w:val="1"/>
          <w:w w:val="105"/>
          <w:sz w:val="22"/>
          <w:szCs w:val="22"/>
        </w:rPr>
        <w:t xml:space="preserve"> </w:t>
      </w:r>
      <w:r w:rsidRPr="00F404F5">
        <w:rPr>
          <w:rFonts w:eastAsia="Cambria"/>
          <w:w w:val="105"/>
          <w:sz w:val="22"/>
          <w:szCs w:val="22"/>
        </w:rPr>
        <w:t>completed by the Contractor as per procedures detailed in Technical</w:t>
      </w:r>
      <w:r w:rsidRPr="00F404F5">
        <w:rPr>
          <w:rFonts w:eastAsia="Cambria"/>
          <w:spacing w:val="-53"/>
          <w:w w:val="105"/>
          <w:sz w:val="22"/>
          <w:szCs w:val="22"/>
        </w:rPr>
        <w:t xml:space="preserve"> </w:t>
      </w:r>
      <w:r w:rsidR="00403C9A" w:rsidRPr="00F404F5">
        <w:rPr>
          <w:rFonts w:eastAsia="Cambria"/>
          <w:spacing w:val="-53"/>
          <w:w w:val="105"/>
          <w:sz w:val="22"/>
          <w:szCs w:val="22"/>
        </w:rPr>
        <w:t xml:space="preserve">         </w:t>
      </w:r>
      <w:r w:rsidRPr="00F404F5">
        <w:rPr>
          <w:rFonts w:eastAsia="Cambria"/>
          <w:w w:val="105"/>
          <w:sz w:val="22"/>
          <w:szCs w:val="22"/>
        </w:rPr>
        <w:t>Specifications.</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3"/>
          <w:numId w:val="28"/>
        </w:numPr>
        <w:tabs>
          <w:tab w:val="left" w:pos="1289"/>
        </w:tabs>
        <w:autoSpaceDE w:val="0"/>
        <w:autoSpaceDN w:val="0"/>
        <w:spacing w:line="254" w:lineRule="auto"/>
        <w:ind w:right="1603"/>
        <w:jc w:val="both"/>
        <w:rPr>
          <w:rFonts w:eastAsia="Cambria"/>
          <w:sz w:val="22"/>
          <w:szCs w:val="22"/>
        </w:rPr>
      </w:pPr>
      <w:r w:rsidRPr="00F404F5">
        <w:rPr>
          <w:rFonts w:eastAsia="Cambria"/>
          <w:w w:val="105"/>
          <w:sz w:val="22"/>
          <w:szCs w:val="22"/>
        </w:rPr>
        <w:t>The</w:t>
      </w:r>
      <w:r w:rsidRPr="00F404F5">
        <w:rPr>
          <w:rFonts w:eastAsia="Cambria"/>
          <w:spacing w:val="-4"/>
          <w:w w:val="105"/>
          <w:sz w:val="22"/>
          <w:szCs w:val="22"/>
        </w:rPr>
        <w:t xml:space="preserve"> </w:t>
      </w:r>
      <w:r w:rsidRPr="00F404F5">
        <w:rPr>
          <w:rFonts w:eastAsia="Cambria"/>
          <w:w w:val="105"/>
          <w:sz w:val="22"/>
          <w:szCs w:val="22"/>
        </w:rPr>
        <w:t>Employer</w:t>
      </w:r>
      <w:r w:rsidRPr="00F404F5">
        <w:rPr>
          <w:rFonts w:eastAsia="Cambria"/>
          <w:spacing w:val="-2"/>
          <w:w w:val="105"/>
          <w:sz w:val="22"/>
          <w:szCs w:val="22"/>
        </w:rPr>
        <w:t xml:space="preserve"> </w:t>
      </w:r>
      <w:r w:rsidRPr="00F404F5">
        <w:rPr>
          <w:rFonts w:eastAsia="Cambria"/>
          <w:w w:val="105"/>
          <w:sz w:val="22"/>
          <w:szCs w:val="22"/>
        </w:rPr>
        <w:t>shall,</w:t>
      </w:r>
      <w:r w:rsidRPr="00F404F5">
        <w:rPr>
          <w:rFonts w:eastAsia="Cambria"/>
          <w:spacing w:val="-4"/>
          <w:w w:val="105"/>
          <w:sz w:val="22"/>
          <w:szCs w:val="22"/>
        </w:rPr>
        <w:t xml:space="preserve"> </w:t>
      </w:r>
      <w:r w:rsidRPr="00F404F5">
        <w:rPr>
          <w:rFonts w:eastAsia="Cambria"/>
          <w:w w:val="105"/>
          <w:sz w:val="22"/>
          <w:szCs w:val="22"/>
        </w:rPr>
        <w:t>to</w:t>
      </w:r>
      <w:r w:rsidRPr="00F404F5">
        <w:rPr>
          <w:rFonts w:eastAsia="Cambria"/>
          <w:spacing w:val="-3"/>
          <w:w w:val="105"/>
          <w:sz w:val="22"/>
          <w:szCs w:val="22"/>
        </w:rPr>
        <w:t xml:space="preserve"> </w:t>
      </w:r>
      <w:r w:rsidRPr="00F404F5">
        <w:rPr>
          <w:rFonts w:eastAsia="Cambria"/>
          <w:w w:val="105"/>
          <w:sz w:val="22"/>
          <w:szCs w:val="22"/>
        </w:rPr>
        <w:t>the</w:t>
      </w:r>
      <w:r w:rsidRPr="00F404F5">
        <w:rPr>
          <w:rFonts w:eastAsia="Cambria"/>
          <w:spacing w:val="-3"/>
          <w:w w:val="105"/>
          <w:sz w:val="22"/>
          <w:szCs w:val="22"/>
        </w:rPr>
        <w:t xml:space="preserve"> </w:t>
      </w:r>
      <w:r w:rsidRPr="00F404F5">
        <w:rPr>
          <w:rFonts w:eastAsia="Cambria"/>
          <w:w w:val="105"/>
          <w:sz w:val="22"/>
          <w:szCs w:val="22"/>
        </w:rPr>
        <w:t>extend</w:t>
      </w:r>
      <w:r w:rsidRPr="00F404F5">
        <w:rPr>
          <w:rFonts w:eastAsia="Cambria"/>
          <w:spacing w:val="-4"/>
          <w:w w:val="105"/>
          <w:sz w:val="22"/>
          <w:szCs w:val="22"/>
        </w:rPr>
        <w:t xml:space="preserve"> </w:t>
      </w:r>
      <w:r w:rsidRPr="00F404F5">
        <w:rPr>
          <w:rFonts w:eastAsia="Cambria"/>
          <w:w w:val="105"/>
          <w:sz w:val="22"/>
          <w:szCs w:val="22"/>
        </w:rPr>
        <w:t>specified</w:t>
      </w:r>
      <w:r w:rsidRPr="00F404F5">
        <w:rPr>
          <w:rFonts w:eastAsia="Cambria"/>
          <w:spacing w:val="-3"/>
          <w:w w:val="105"/>
          <w:sz w:val="22"/>
          <w:szCs w:val="22"/>
        </w:rPr>
        <w:t xml:space="preserve"> </w:t>
      </w:r>
      <w:r w:rsidRPr="00F404F5">
        <w:rPr>
          <w:rFonts w:eastAsia="Cambria"/>
          <w:w w:val="105"/>
          <w:sz w:val="22"/>
          <w:szCs w:val="22"/>
        </w:rPr>
        <w:t>in</w:t>
      </w:r>
      <w:r w:rsidRPr="00F404F5">
        <w:rPr>
          <w:rFonts w:eastAsia="Cambria"/>
          <w:spacing w:val="-3"/>
          <w:w w:val="105"/>
          <w:sz w:val="22"/>
          <w:szCs w:val="22"/>
        </w:rPr>
        <w:t xml:space="preserve"> </w:t>
      </w:r>
      <w:r w:rsidRPr="00F404F5">
        <w:rPr>
          <w:rFonts w:eastAsia="Cambria"/>
          <w:b/>
          <w:w w:val="105"/>
          <w:sz w:val="22"/>
          <w:szCs w:val="22"/>
        </w:rPr>
        <w:t>Appendix –</w:t>
      </w:r>
      <w:r w:rsidRPr="00F404F5">
        <w:rPr>
          <w:rFonts w:eastAsia="Cambria"/>
          <w:b/>
          <w:spacing w:val="-6"/>
          <w:w w:val="105"/>
          <w:sz w:val="22"/>
          <w:szCs w:val="22"/>
        </w:rPr>
        <w:t xml:space="preserve"> </w:t>
      </w:r>
      <w:r w:rsidRPr="00F404F5">
        <w:rPr>
          <w:rFonts w:eastAsia="Cambria"/>
          <w:b/>
          <w:w w:val="105"/>
          <w:sz w:val="22"/>
          <w:szCs w:val="22"/>
        </w:rPr>
        <w:t>6</w:t>
      </w:r>
      <w:r w:rsidRPr="00F404F5">
        <w:rPr>
          <w:rFonts w:eastAsia="Cambria"/>
          <w:spacing w:val="-3"/>
          <w:w w:val="105"/>
          <w:sz w:val="22"/>
          <w:szCs w:val="22"/>
        </w:rPr>
        <w:t xml:space="preserve"> </w:t>
      </w:r>
      <w:r w:rsidRPr="00F404F5">
        <w:rPr>
          <w:rFonts w:eastAsia="Cambria"/>
          <w:w w:val="105"/>
          <w:sz w:val="22"/>
          <w:szCs w:val="22"/>
        </w:rPr>
        <w:t>(Scope</w:t>
      </w:r>
      <w:r w:rsidRPr="00F404F5">
        <w:rPr>
          <w:rFonts w:eastAsia="Cambria"/>
          <w:spacing w:val="-3"/>
          <w:w w:val="105"/>
          <w:sz w:val="22"/>
          <w:szCs w:val="22"/>
        </w:rPr>
        <w:t xml:space="preserve"> </w:t>
      </w:r>
      <w:r w:rsidRPr="00F404F5">
        <w:rPr>
          <w:rFonts w:eastAsia="Cambria"/>
          <w:w w:val="105"/>
          <w:sz w:val="22"/>
          <w:szCs w:val="22"/>
        </w:rPr>
        <w:t>of</w:t>
      </w:r>
      <w:r w:rsidRPr="00F404F5">
        <w:rPr>
          <w:rFonts w:eastAsia="Cambria"/>
          <w:spacing w:val="-53"/>
          <w:w w:val="105"/>
          <w:sz w:val="22"/>
          <w:szCs w:val="22"/>
        </w:rPr>
        <w:t xml:space="preserve"> </w:t>
      </w:r>
      <w:r w:rsidRPr="00F404F5">
        <w:rPr>
          <w:rFonts w:eastAsia="Cambria"/>
          <w:w w:val="105"/>
          <w:sz w:val="22"/>
          <w:szCs w:val="22"/>
        </w:rPr>
        <w:t>works</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supply</w:t>
      </w:r>
      <w:r w:rsidRPr="00F404F5">
        <w:rPr>
          <w:rFonts w:eastAsia="Cambria"/>
          <w:spacing w:val="1"/>
          <w:w w:val="105"/>
          <w:sz w:val="22"/>
          <w:szCs w:val="22"/>
        </w:rPr>
        <w:t xml:space="preserve"> </w:t>
      </w:r>
      <w:r w:rsidRPr="00F404F5">
        <w:rPr>
          <w:rFonts w:eastAsia="Cambria"/>
          <w:w w:val="105"/>
          <w:sz w:val="22"/>
          <w:szCs w:val="22"/>
        </w:rPr>
        <w:t>by</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Employer),</w:t>
      </w:r>
      <w:r w:rsidRPr="00F404F5">
        <w:rPr>
          <w:rFonts w:eastAsia="Cambria"/>
          <w:spacing w:val="1"/>
          <w:w w:val="105"/>
          <w:sz w:val="22"/>
          <w:szCs w:val="22"/>
        </w:rPr>
        <w:t xml:space="preserve"> </w:t>
      </w:r>
      <w:r w:rsidRPr="00F404F5">
        <w:rPr>
          <w:rFonts w:eastAsia="Cambria"/>
          <w:w w:val="105"/>
          <w:sz w:val="22"/>
          <w:szCs w:val="22"/>
        </w:rPr>
        <w:t>deploy</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operating</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maintenance</w:t>
      </w:r>
      <w:r w:rsidRPr="00F404F5">
        <w:rPr>
          <w:rFonts w:eastAsia="Cambria"/>
          <w:spacing w:val="1"/>
          <w:w w:val="105"/>
          <w:sz w:val="22"/>
          <w:szCs w:val="22"/>
        </w:rPr>
        <w:t xml:space="preserve"> </w:t>
      </w:r>
      <w:r w:rsidRPr="00F404F5">
        <w:rPr>
          <w:rFonts w:eastAsia="Cambria"/>
          <w:w w:val="105"/>
          <w:sz w:val="22"/>
          <w:szCs w:val="22"/>
        </w:rPr>
        <w:t>personnel</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supply</w:t>
      </w:r>
      <w:r w:rsidRPr="00F404F5">
        <w:rPr>
          <w:rFonts w:eastAsia="Cambria"/>
          <w:spacing w:val="1"/>
          <w:w w:val="105"/>
          <w:sz w:val="22"/>
          <w:szCs w:val="22"/>
        </w:rPr>
        <w:t xml:space="preserve"> </w:t>
      </w:r>
      <w:r w:rsidRPr="00F404F5">
        <w:rPr>
          <w:rFonts w:eastAsia="Cambria"/>
          <w:w w:val="105"/>
          <w:sz w:val="22"/>
          <w:szCs w:val="22"/>
        </w:rPr>
        <w:t>all</w:t>
      </w:r>
      <w:r w:rsidRPr="00F404F5">
        <w:rPr>
          <w:rFonts w:eastAsia="Cambria"/>
          <w:spacing w:val="1"/>
          <w:w w:val="105"/>
          <w:sz w:val="22"/>
          <w:szCs w:val="22"/>
        </w:rPr>
        <w:t xml:space="preserve"> </w:t>
      </w:r>
      <w:r w:rsidRPr="00F404F5">
        <w:rPr>
          <w:rFonts w:eastAsia="Cambria"/>
          <w:w w:val="105"/>
          <w:sz w:val="22"/>
          <w:szCs w:val="22"/>
        </w:rPr>
        <w:t>raw</w:t>
      </w:r>
      <w:r w:rsidRPr="00F404F5">
        <w:rPr>
          <w:rFonts w:eastAsia="Cambria"/>
          <w:spacing w:val="1"/>
          <w:w w:val="105"/>
          <w:sz w:val="22"/>
          <w:szCs w:val="22"/>
        </w:rPr>
        <w:t xml:space="preserve"> </w:t>
      </w:r>
      <w:r w:rsidRPr="00F404F5">
        <w:rPr>
          <w:rFonts w:eastAsia="Cambria"/>
          <w:w w:val="105"/>
          <w:sz w:val="22"/>
          <w:szCs w:val="22"/>
        </w:rPr>
        <w:t>materials,</w:t>
      </w:r>
      <w:r w:rsidRPr="00F404F5">
        <w:rPr>
          <w:rFonts w:eastAsia="Cambria"/>
          <w:spacing w:val="1"/>
          <w:w w:val="105"/>
          <w:sz w:val="22"/>
          <w:szCs w:val="22"/>
        </w:rPr>
        <w:t xml:space="preserve"> </w:t>
      </w:r>
      <w:r w:rsidRPr="00F404F5">
        <w:rPr>
          <w:rFonts w:eastAsia="Cambria"/>
          <w:w w:val="105"/>
          <w:sz w:val="22"/>
          <w:szCs w:val="22"/>
        </w:rPr>
        <w:t>utilities,</w:t>
      </w:r>
      <w:r w:rsidRPr="00F404F5">
        <w:rPr>
          <w:rFonts w:eastAsia="Cambria"/>
          <w:spacing w:val="1"/>
          <w:w w:val="105"/>
          <w:sz w:val="22"/>
          <w:szCs w:val="22"/>
        </w:rPr>
        <w:t xml:space="preserve"> </w:t>
      </w:r>
      <w:r w:rsidRPr="00F404F5">
        <w:rPr>
          <w:rFonts w:eastAsia="Cambria"/>
          <w:spacing w:val="-1"/>
          <w:w w:val="105"/>
          <w:sz w:val="22"/>
          <w:szCs w:val="22"/>
        </w:rPr>
        <w:t>lubricants,</w:t>
      </w:r>
      <w:r w:rsidRPr="00F404F5">
        <w:rPr>
          <w:rFonts w:eastAsia="Cambria"/>
          <w:spacing w:val="-11"/>
          <w:w w:val="105"/>
          <w:sz w:val="22"/>
          <w:szCs w:val="22"/>
        </w:rPr>
        <w:t xml:space="preserve"> </w:t>
      </w:r>
      <w:r w:rsidRPr="00F404F5">
        <w:rPr>
          <w:rFonts w:eastAsia="Cambria"/>
          <w:spacing w:val="-1"/>
          <w:w w:val="105"/>
          <w:sz w:val="22"/>
          <w:szCs w:val="22"/>
        </w:rPr>
        <w:t>chemicals,</w:t>
      </w:r>
      <w:r w:rsidRPr="00F404F5">
        <w:rPr>
          <w:rFonts w:eastAsia="Cambria"/>
          <w:spacing w:val="-12"/>
          <w:w w:val="105"/>
          <w:sz w:val="22"/>
          <w:szCs w:val="22"/>
        </w:rPr>
        <w:t xml:space="preserve"> </w:t>
      </w:r>
      <w:r w:rsidRPr="00F404F5">
        <w:rPr>
          <w:rFonts w:eastAsia="Cambria"/>
          <w:spacing w:val="-1"/>
          <w:w w:val="105"/>
          <w:sz w:val="22"/>
          <w:szCs w:val="22"/>
        </w:rPr>
        <w:t>catalysts,</w:t>
      </w:r>
      <w:r w:rsidRPr="00F404F5">
        <w:rPr>
          <w:rFonts w:eastAsia="Cambria"/>
          <w:spacing w:val="-12"/>
          <w:w w:val="105"/>
          <w:sz w:val="22"/>
          <w:szCs w:val="22"/>
        </w:rPr>
        <w:t xml:space="preserve"> </w:t>
      </w:r>
      <w:r w:rsidRPr="00F404F5">
        <w:rPr>
          <w:rFonts w:eastAsia="Cambria"/>
          <w:w w:val="105"/>
          <w:sz w:val="22"/>
          <w:szCs w:val="22"/>
        </w:rPr>
        <w:t>facilities,</w:t>
      </w:r>
      <w:r w:rsidRPr="00F404F5">
        <w:rPr>
          <w:rFonts w:eastAsia="Cambria"/>
          <w:spacing w:val="-10"/>
          <w:w w:val="105"/>
          <w:sz w:val="22"/>
          <w:szCs w:val="22"/>
        </w:rPr>
        <w:t xml:space="preserve"> </w:t>
      </w:r>
      <w:r w:rsidRPr="00F404F5">
        <w:rPr>
          <w:rFonts w:eastAsia="Cambria"/>
          <w:w w:val="105"/>
          <w:sz w:val="22"/>
          <w:szCs w:val="22"/>
        </w:rPr>
        <w:t>services</w:t>
      </w:r>
      <w:r w:rsidRPr="00F404F5">
        <w:rPr>
          <w:rFonts w:eastAsia="Cambria"/>
          <w:spacing w:val="-13"/>
          <w:w w:val="105"/>
          <w:sz w:val="22"/>
          <w:szCs w:val="22"/>
        </w:rPr>
        <w:t xml:space="preserve"> </w:t>
      </w:r>
      <w:r w:rsidRPr="00F404F5">
        <w:rPr>
          <w:rFonts w:eastAsia="Cambria"/>
          <w:w w:val="105"/>
          <w:sz w:val="22"/>
          <w:szCs w:val="22"/>
        </w:rPr>
        <w:t>and</w:t>
      </w:r>
      <w:r w:rsidRPr="00F404F5">
        <w:rPr>
          <w:rFonts w:eastAsia="Cambria"/>
          <w:spacing w:val="-12"/>
          <w:w w:val="105"/>
          <w:sz w:val="22"/>
          <w:szCs w:val="22"/>
        </w:rPr>
        <w:t xml:space="preserve"> </w:t>
      </w:r>
      <w:r w:rsidRPr="00F404F5">
        <w:rPr>
          <w:rFonts w:eastAsia="Cambria"/>
          <w:w w:val="105"/>
          <w:sz w:val="22"/>
          <w:szCs w:val="22"/>
        </w:rPr>
        <w:t>other</w:t>
      </w:r>
      <w:r w:rsidRPr="00F404F5">
        <w:rPr>
          <w:rFonts w:eastAsia="Cambria"/>
          <w:spacing w:val="-12"/>
          <w:w w:val="105"/>
          <w:sz w:val="22"/>
          <w:szCs w:val="22"/>
        </w:rPr>
        <w:t xml:space="preserve"> </w:t>
      </w:r>
      <w:r w:rsidRPr="00F404F5">
        <w:rPr>
          <w:rFonts w:eastAsia="Cambria"/>
          <w:w w:val="105"/>
          <w:sz w:val="22"/>
          <w:szCs w:val="22"/>
        </w:rPr>
        <w:t>materials</w:t>
      </w:r>
      <w:r w:rsidRPr="00F404F5">
        <w:rPr>
          <w:rFonts w:eastAsia="Cambria"/>
          <w:spacing w:val="-53"/>
          <w:w w:val="105"/>
          <w:sz w:val="22"/>
          <w:szCs w:val="22"/>
        </w:rPr>
        <w:t xml:space="preserve"> </w:t>
      </w:r>
      <w:r w:rsidRPr="00F404F5">
        <w:rPr>
          <w:rFonts w:eastAsia="Cambria"/>
          <w:w w:val="105"/>
          <w:sz w:val="22"/>
          <w:szCs w:val="22"/>
        </w:rPr>
        <w:t>required</w:t>
      </w:r>
      <w:r w:rsidRPr="00F404F5">
        <w:rPr>
          <w:rFonts w:eastAsia="Cambria"/>
          <w:spacing w:val="3"/>
          <w:w w:val="105"/>
          <w:sz w:val="22"/>
          <w:szCs w:val="22"/>
        </w:rPr>
        <w:t xml:space="preserve"> </w:t>
      </w:r>
      <w:r w:rsidRPr="00F404F5">
        <w:rPr>
          <w:rFonts w:eastAsia="Cambria"/>
          <w:w w:val="105"/>
          <w:sz w:val="22"/>
          <w:szCs w:val="22"/>
        </w:rPr>
        <w:t>for</w:t>
      </w:r>
      <w:r w:rsidRPr="00F404F5">
        <w:rPr>
          <w:rFonts w:eastAsia="Cambria"/>
          <w:spacing w:val="5"/>
          <w:w w:val="105"/>
          <w:sz w:val="22"/>
          <w:szCs w:val="22"/>
        </w:rPr>
        <w:t xml:space="preserve"> </w:t>
      </w:r>
      <w:r w:rsidRPr="00F404F5">
        <w:rPr>
          <w:rFonts w:eastAsia="Cambria"/>
          <w:w w:val="105"/>
          <w:sz w:val="22"/>
          <w:szCs w:val="22"/>
        </w:rPr>
        <w:t>commissioning.</w:t>
      </w:r>
    </w:p>
    <w:p w:rsidR="005A48C5" w:rsidRPr="00F404F5" w:rsidRDefault="00D11752">
      <w:pPr>
        <w:widowControl w:val="0"/>
        <w:numPr>
          <w:ilvl w:val="3"/>
          <w:numId w:val="28"/>
        </w:numPr>
        <w:tabs>
          <w:tab w:val="left" w:pos="1289"/>
        </w:tabs>
        <w:autoSpaceDE w:val="0"/>
        <w:autoSpaceDN w:val="0"/>
        <w:spacing w:before="64" w:line="254" w:lineRule="auto"/>
        <w:ind w:right="1603"/>
        <w:jc w:val="both"/>
        <w:rPr>
          <w:rFonts w:eastAsia="Cambria"/>
          <w:sz w:val="22"/>
          <w:szCs w:val="22"/>
        </w:rPr>
      </w:pPr>
      <w:r w:rsidRPr="00F404F5">
        <w:rPr>
          <w:rFonts w:eastAsia="Cambria"/>
          <w:sz w:val="22"/>
          <w:szCs w:val="22"/>
        </w:rPr>
        <w:t>In</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event</w:t>
      </w:r>
      <w:r w:rsidRPr="00F404F5">
        <w:rPr>
          <w:rFonts w:eastAsia="Cambria"/>
          <w:spacing w:val="1"/>
          <w:sz w:val="22"/>
          <w:szCs w:val="22"/>
        </w:rPr>
        <w:t xml:space="preserve"> </w:t>
      </w:r>
      <w:r w:rsidRPr="00F404F5">
        <w:rPr>
          <w:rFonts w:eastAsia="Cambria"/>
          <w:sz w:val="22"/>
          <w:szCs w:val="22"/>
        </w:rPr>
        <w:t>that</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Contractor</w:t>
      </w:r>
      <w:r w:rsidRPr="00F404F5">
        <w:rPr>
          <w:rFonts w:eastAsia="Cambria"/>
          <w:spacing w:val="1"/>
          <w:sz w:val="22"/>
          <w:szCs w:val="22"/>
        </w:rPr>
        <w:t xml:space="preserve"> </w:t>
      </w:r>
      <w:r w:rsidRPr="00F404F5">
        <w:rPr>
          <w:rFonts w:eastAsia="Cambria"/>
          <w:sz w:val="22"/>
          <w:szCs w:val="22"/>
        </w:rPr>
        <w:t>is</w:t>
      </w:r>
      <w:r w:rsidRPr="00F404F5">
        <w:rPr>
          <w:rFonts w:eastAsia="Cambria"/>
          <w:spacing w:val="1"/>
          <w:sz w:val="22"/>
          <w:szCs w:val="22"/>
        </w:rPr>
        <w:t xml:space="preserve"> </w:t>
      </w:r>
      <w:r w:rsidRPr="00F404F5">
        <w:rPr>
          <w:rFonts w:eastAsia="Cambria"/>
          <w:sz w:val="22"/>
          <w:szCs w:val="22"/>
        </w:rPr>
        <w:t>unable</w:t>
      </w:r>
      <w:r w:rsidRPr="00F404F5">
        <w:rPr>
          <w:rFonts w:eastAsia="Cambria"/>
          <w:spacing w:val="1"/>
          <w:sz w:val="22"/>
          <w:szCs w:val="22"/>
        </w:rPr>
        <w:t xml:space="preserve"> </w:t>
      </w:r>
      <w:r w:rsidRPr="00F404F5">
        <w:rPr>
          <w:rFonts w:eastAsia="Cambria"/>
          <w:sz w:val="22"/>
          <w:szCs w:val="22"/>
        </w:rPr>
        <w:t>to</w:t>
      </w:r>
      <w:r w:rsidRPr="00F404F5">
        <w:rPr>
          <w:rFonts w:eastAsia="Cambria"/>
          <w:spacing w:val="1"/>
          <w:sz w:val="22"/>
          <w:szCs w:val="22"/>
        </w:rPr>
        <w:t xml:space="preserve"> </w:t>
      </w:r>
      <w:r w:rsidRPr="00F404F5">
        <w:rPr>
          <w:rFonts w:eastAsia="Cambria"/>
          <w:sz w:val="22"/>
          <w:szCs w:val="22"/>
        </w:rPr>
        <w:t>proceed</w:t>
      </w:r>
      <w:r w:rsidRPr="00F404F5">
        <w:rPr>
          <w:rFonts w:eastAsia="Cambria"/>
          <w:spacing w:val="1"/>
          <w:sz w:val="22"/>
          <w:szCs w:val="22"/>
        </w:rPr>
        <w:t xml:space="preserve"> </w:t>
      </w:r>
      <w:r w:rsidRPr="00F404F5">
        <w:rPr>
          <w:rFonts w:eastAsia="Cambria"/>
          <w:sz w:val="22"/>
          <w:szCs w:val="22"/>
        </w:rPr>
        <w:t>with</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Commissioning</w:t>
      </w:r>
      <w:r w:rsidRPr="00F404F5">
        <w:rPr>
          <w:rFonts w:eastAsia="Cambria"/>
          <w:spacing w:val="1"/>
          <w:sz w:val="22"/>
          <w:szCs w:val="22"/>
        </w:rPr>
        <w:t xml:space="preserve"> </w:t>
      </w:r>
      <w:r w:rsidRPr="00F404F5">
        <w:rPr>
          <w:rFonts w:eastAsia="Cambria"/>
          <w:sz w:val="22"/>
          <w:szCs w:val="22"/>
        </w:rPr>
        <w:t>of</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Facilities</w:t>
      </w:r>
      <w:r w:rsidRPr="00F404F5">
        <w:rPr>
          <w:rFonts w:eastAsia="Cambria"/>
          <w:spacing w:val="1"/>
          <w:sz w:val="22"/>
          <w:szCs w:val="22"/>
        </w:rPr>
        <w:t xml:space="preserve"> </w:t>
      </w:r>
      <w:r w:rsidRPr="00F404F5">
        <w:rPr>
          <w:rFonts w:eastAsia="Cambria"/>
          <w:sz w:val="22"/>
          <w:szCs w:val="22"/>
        </w:rPr>
        <w:t>pursuant</w:t>
      </w:r>
      <w:r w:rsidRPr="00F404F5">
        <w:rPr>
          <w:rFonts w:eastAsia="Cambria"/>
          <w:spacing w:val="1"/>
          <w:sz w:val="22"/>
          <w:szCs w:val="22"/>
        </w:rPr>
        <w:t xml:space="preserve"> </w:t>
      </w:r>
      <w:r w:rsidRPr="00F404F5">
        <w:rPr>
          <w:rFonts w:eastAsia="Cambria"/>
          <w:sz w:val="22"/>
          <w:szCs w:val="22"/>
        </w:rPr>
        <w:t>to</w:t>
      </w:r>
      <w:r w:rsidRPr="00F404F5">
        <w:rPr>
          <w:rFonts w:eastAsia="Cambria"/>
          <w:spacing w:val="1"/>
          <w:sz w:val="22"/>
          <w:szCs w:val="22"/>
        </w:rPr>
        <w:t xml:space="preserve"> </w:t>
      </w:r>
      <w:r w:rsidRPr="00F404F5">
        <w:rPr>
          <w:rFonts w:eastAsia="Cambria"/>
          <w:b/>
          <w:bCs/>
          <w:sz w:val="22"/>
          <w:szCs w:val="22"/>
        </w:rPr>
        <w:t>Sub-Clause</w:t>
      </w:r>
      <w:r w:rsidRPr="00F404F5">
        <w:rPr>
          <w:rFonts w:eastAsia="Cambria"/>
          <w:b/>
          <w:bCs/>
          <w:spacing w:val="1"/>
          <w:sz w:val="22"/>
          <w:szCs w:val="22"/>
        </w:rPr>
        <w:t xml:space="preserve"> </w:t>
      </w:r>
      <w:r w:rsidRPr="00F404F5">
        <w:rPr>
          <w:rFonts w:eastAsia="Cambria"/>
          <w:b/>
          <w:bCs/>
          <w:sz w:val="22"/>
          <w:szCs w:val="22"/>
        </w:rPr>
        <w:t>20.1.3</w:t>
      </w:r>
      <w:r w:rsidRPr="00F404F5">
        <w:rPr>
          <w:rFonts w:eastAsia="Cambria"/>
          <w:spacing w:val="1"/>
          <w:sz w:val="22"/>
          <w:szCs w:val="22"/>
        </w:rPr>
        <w:t xml:space="preserve"> </w:t>
      </w:r>
      <w:r w:rsidRPr="00F404F5">
        <w:rPr>
          <w:rFonts w:eastAsia="Cambria"/>
          <w:sz w:val="22"/>
          <w:szCs w:val="22"/>
        </w:rPr>
        <w:t>for</w:t>
      </w:r>
      <w:r w:rsidRPr="00F404F5">
        <w:rPr>
          <w:rFonts w:eastAsia="Cambria"/>
          <w:spacing w:val="1"/>
          <w:sz w:val="22"/>
          <w:szCs w:val="22"/>
        </w:rPr>
        <w:t xml:space="preserve"> </w:t>
      </w:r>
      <w:r w:rsidRPr="00F404F5">
        <w:rPr>
          <w:rFonts w:eastAsia="Cambria"/>
          <w:sz w:val="22"/>
          <w:szCs w:val="22"/>
        </w:rPr>
        <w:t>reasons</w:t>
      </w:r>
      <w:r w:rsidRPr="00F404F5">
        <w:rPr>
          <w:rFonts w:eastAsia="Cambria"/>
          <w:spacing w:val="1"/>
          <w:sz w:val="22"/>
          <w:szCs w:val="22"/>
        </w:rPr>
        <w:t xml:space="preserve"> </w:t>
      </w:r>
      <w:r w:rsidRPr="00F404F5">
        <w:rPr>
          <w:rFonts w:eastAsia="Cambria"/>
          <w:sz w:val="22"/>
          <w:szCs w:val="22"/>
        </w:rPr>
        <w:t>attributable</w:t>
      </w:r>
      <w:r w:rsidRPr="00F404F5">
        <w:rPr>
          <w:rFonts w:eastAsia="Cambria"/>
          <w:spacing w:val="1"/>
          <w:sz w:val="22"/>
          <w:szCs w:val="22"/>
        </w:rPr>
        <w:t xml:space="preserve"> </w:t>
      </w:r>
      <w:r w:rsidRPr="00F404F5">
        <w:rPr>
          <w:rFonts w:eastAsia="Cambria"/>
          <w:sz w:val="22"/>
          <w:szCs w:val="22"/>
        </w:rPr>
        <w:t>to</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Employer</w:t>
      </w:r>
      <w:r w:rsidRPr="00F404F5">
        <w:rPr>
          <w:rFonts w:eastAsia="Cambria"/>
          <w:spacing w:val="1"/>
          <w:sz w:val="22"/>
          <w:szCs w:val="22"/>
        </w:rPr>
        <w:t xml:space="preserve"> </w:t>
      </w:r>
      <w:r w:rsidRPr="00F404F5">
        <w:rPr>
          <w:rFonts w:eastAsia="Cambria"/>
          <w:sz w:val="22"/>
          <w:szCs w:val="22"/>
        </w:rPr>
        <w:t>either</w:t>
      </w:r>
      <w:r w:rsidRPr="00F404F5">
        <w:rPr>
          <w:rFonts w:eastAsia="Cambria"/>
          <w:spacing w:val="1"/>
          <w:sz w:val="22"/>
          <w:szCs w:val="22"/>
        </w:rPr>
        <w:t xml:space="preserve"> </w:t>
      </w:r>
      <w:r w:rsidRPr="00F404F5">
        <w:rPr>
          <w:rFonts w:eastAsia="Cambria"/>
          <w:sz w:val="22"/>
          <w:szCs w:val="22"/>
        </w:rPr>
        <w:t>on</w:t>
      </w:r>
      <w:r w:rsidRPr="00F404F5">
        <w:rPr>
          <w:rFonts w:eastAsia="Cambria"/>
          <w:spacing w:val="1"/>
          <w:sz w:val="22"/>
          <w:szCs w:val="22"/>
        </w:rPr>
        <w:t xml:space="preserve"> </w:t>
      </w:r>
      <w:r w:rsidRPr="00F404F5">
        <w:rPr>
          <w:rFonts w:eastAsia="Cambria"/>
          <w:sz w:val="22"/>
          <w:szCs w:val="22"/>
        </w:rPr>
        <w:t>account</w:t>
      </w:r>
      <w:r w:rsidRPr="00F404F5">
        <w:rPr>
          <w:rFonts w:eastAsia="Cambria"/>
          <w:spacing w:val="1"/>
          <w:sz w:val="22"/>
          <w:szCs w:val="22"/>
        </w:rPr>
        <w:t xml:space="preserve"> </w:t>
      </w:r>
      <w:r w:rsidRPr="00F404F5">
        <w:rPr>
          <w:rFonts w:eastAsia="Cambria"/>
          <w:sz w:val="22"/>
          <w:szCs w:val="22"/>
        </w:rPr>
        <w:t>of</w:t>
      </w:r>
      <w:r w:rsidRPr="00F404F5">
        <w:rPr>
          <w:rFonts w:eastAsia="Cambria"/>
          <w:spacing w:val="1"/>
          <w:sz w:val="22"/>
          <w:szCs w:val="22"/>
        </w:rPr>
        <w:t xml:space="preserve"> </w:t>
      </w:r>
      <w:r w:rsidRPr="00F404F5">
        <w:rPr>
          <w:rFonts w:eastAsia="Cambria"/>
          <w:sz w:val="22"/>
          <w:szCs w:val="22"/>
        </w:rPr>
        <w:t>non-</w:t>
      </w:r>
      <w:r w:rsidRPr="00F404F5">
        <w:rPr>
          <w:rFonts w:eastAsia="Cambria"/>
          <w:spacing w:val="-50"/>
          <w:sz w:val="22"/>
          <w:szCs w:val="22"/>
        </w:rPr>
        <w:t xml:space="preserve"> </w:t>
      </w:r>
      <w:r w:rsidRPr="00F404F5">
        <w:rPr>
          <w:rFonts w:eastAsia="Cambria"/>
          <w:sz w:val="22"/>
          <w:szCs w:val="22"/>
        </w:rPr>
        <w:t>availability</w:t>
      </w:r>
      <w:r w:rsidRPr="00F404F5">
        <w:rPr>
          <w:rFonts w:eastAsia="Cambria"/>
          <w:spacing w:val="1"/>
          <w:sz w:val="22"/>
          <w:szCs w:val="22"/>
        </w:rPr>
        <w:t xml:space="preserve"> </w:t>
      </w:r>
      <w:r w:rsidRPr="00F404F5">
        <w:rPr>
          <w:rFonts w:eastAsia="Cambria"/>
          <w:sz w:val="22"/>
          <w:szCs w:val="22"/>
        </w:rPr>
        <w:t>of</w:t>
      </w:r>
      <w:r w:rsidRPr="00F404F5">
        <w:rPr>
          <w:rFonts w:eastAsia="Cambria"/>
          <w:spacing w:val="1"/>
          <w:sz w:val="22"/>
          <w:szCs w:val="22"/>
        </w:rPr>
        <w:t xml:space="preserve"> </w:t>
      </w:r>
      <w:r w:rsidRPr="00F404F5">
        <w:rPr>
          <w:rFonts w:eastAsia="Cambria"/>
          <w:sz w:val="22"/>
          <w:szCs w:val="22"/>
        </w:rPr>
        <w:t>other</w:t>
      </w:r>
      <w:r w:rsidRPr="00F404F5">
        <w:rPr>
          <w:rFonts w:eastAsia="Cambria"/>
          <w:spacing w:val="1"/>
          <w:sz w:val="22"/>
          <w:szCs w:val="22"/>
        </w:rPr>
        <w:t xml:space="preserve"> </w:t>
      </w:r>
      <w:r w:rsidRPr="00F404F5">
        <w:rPr>
          <w:rFonts w:eastAsia="Cambria"/>
          <w:sz w:val="22"/>
          <w:szCs w:val="22"/>
        </w:rPr>
        <w:t>facilities</w:t>
      </w:r>
      <w:r w:rsidRPr="00F404F5">
        <w:rPr>
          <w:rFonts w:eastAsia="Cambria"/>
          <w:spacing w:val="1"/>
          <w:sz w:val="22"/>
          <w:szCs w:val="22"/>
        </w:rPr>
        <w:t xml:space="preserve"> </w:t>
      </w:r>
      <w:r w:rsidRPr="00F404F5">
        <w:rPr>
          <w:rFonts w:eastAsia="Cambria"/>
          <w:sz w:val="22"/>
          <w:szCs w:val="22"/>
        </w:rPr>
        <w:t>under</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responsibilities</w:t>
      </w:r>
      <w:r w:rsidRPr="00F404F5">
        <w:rPr>
          <w:rFonts w:eastAsia="Cambria"/>
          <w:spacing w:val="1"/>
          <w:sz w:val="22"/>
          <w:szCs w:val="22"/>
        </w:rPr>
        <w:t xml:space="preserve"> </w:t>
      </w:r>
      <w:r w:rsidRPr="00F404F5">
        <w:rPr>
          <w:rFonts w:eastAsia="Cambria"/>
          <w:sz w:val="22"/>
          <w:szCs w:val="22"/>
        </w:rPr>
        <w:t>of</w:t>
      </w:r>
      <w:r w:rsidRPr="00F404F5">
        <w:rPr>
          <w:rFonts w:eastAsia="Cambria"/>
          <w:spacing w:val="1"/>
          <w:sz w:val="22"/>
          <w:szCs w:val="22"/>
        </w:rPr>
        <w:t xml:space="preserve"> </w:t>
      </w:r>
      <w:r w:rsidRPr="00F404F5">
        <w:rPr>
          <w:rFonts w:eastAsia="Cambria"/>
          <w:sz w:val="22"/>
          <w:szCs w:val="22"/>
        </w:rPr>
        <w:t>other</w:t>
      </w:r>
      <w:r w:rsidRPr="00F404F5">
        <w:rPr>
          <w:rFonts w:eastAsia="Cambria"/>
          <w:spacing w:val="1"/>
          <w:sz w:val="22"/>
          <w:szCs w:val="22"/>
        </w:rPr>
        <w:t xml:space="preserve"> </w:t>
      </w:r>
      <w:r w:rsidRPr="00F404F5">
        <w:rPr>
          <w:rFonts w:eastAsia="Cambria"/>
          <w:sz w:val="22"/>
          <w:szCs w:val="22"/>
        </w:rPr>
        <w:t>contractor(s),</w:t>
      </w:r>
      <w:r w:rsidRPr="00F404F5">
        <w:rPr>
          <w:rFonts w:eastAsia="Cambria"/>
          <w:spacing w:val="1"/>
          <w:sz w:val="22"/>
          <w:szCs w:val="22"/>
        </w:rPr>
        <w:t xml:space="preserve"> </w:t>
      </w:r>
      <w:r w:rsidRPr="00F404F5">
        <w:rPr>
          <w:rFonts w:eastAsia="Cambria"/>
          <w:sz w:val="22"/>
          <w:szCs w:val="22"/>
        </w:rPr>
        <w:t>or</w:t>
      </w:r>
      <w:r w:rsidRPr="00F404F5">
        <w:rPr>
          <w:rFonts w:eastAsia="Cambria"/>
          <w:spacing w:val="1"/>
          <w:sz w:val="22"/>
          <w:szCs w:val="22"/>
        </w:rPr>
        <w:t xml:space="preserve"> </w:t>
      </w:r>
      <w:r w:rsidRPr="00F404F5">
        <w:rPr>
          <w:rFonts w:eastAsia="Cambria"/>
          <w:sz w:val="22"/>
          <w:szCs w:val="22"/>
        </w:rPr>
        <w:t>for</w:t>
      </w:r>
      <w:r w:rsidRPr="00F404F5">
        <w:rPr>
          <w:rFonts w:eastAsia="Cambria"/>
          <w:spacing w:val="1"/>
          <w:sz w:val="22"/>
          <w:szCs w:val="22"/>
        </w:rPr>
        <w:t xml:space="preserve"> </w:t>
      </w:r>
      <w:r w:rsidRPr="00F404F5">
        <w:rPr>
          <w:rFonts w:eastAsia="Cambria"/>
          <w:sz w:val="22"/>
          <w:szCs w:val="22"/>
        </w:rPr>
        <w:t>reasons</w:t>
      </w:r>
      <w:r w:rsidRPr="00F404F5">
        <w:rPr>
          <w:rFonts w:eastAsia="Cambria"/>
          <w:spacing w:val="1"/>
          <w:sz w:val="22"/>
          <w:szCs w:val="22"/>
        </w:rPr>
        <w:t xml:space="preserve"> </w:t>
      </w:r>
      <w:r w:rsidRPr="00F404F5">
        <w:rPr>
          <w:rFonts w:eastAsia="Cambria"/>
          <w:sz w:val="22"/>
          <w:szCs w:val="22"/>
        </w:rPr>
        <w:t>beyond</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Employer's</w:t>
      </w:r>
      <w:r w:rsidRPr="00F404F5">
        <w:rPr>
          <w:rFonts w:eastAsia="Cambria"/>
          <w:spacing w:val="1"/>
          <w:sz w:val="22"/>
          <w:szCs w:val="22"/>
        </w:rPr>
        <w:t xml:space="preserve"> </w:t>
      </w:r>
      <w:r w:rsidRPr="00F404F5">
        <w:rPr>
          <w:rFonts w:eastAsia="Cambria"/>
          <w:sz w:val="22"/>
          <w:szCs w:val="22"/>
        </w:rPr>
        <w:t>control,</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provisions</w:t>
      </w:r>
      <w:r w:rsidRPr="00F404F5">
        <w:rPr>
          <w:rFonts w:eastAsia="Cambria"/>
          <w:spacing w:val="15"/>
          <w:sz w:val="22"/>
          <w:szCs w:val="22"/>
        </w:rPr>
        <w:t xml:space="preserve"> </w:t>
      </w:r>
      <w:r w:rsidRPr="00F404F5">
        <w:rPr>
          <w:rFonts w:eastAsia="Cambria"/>
          <w:sz w:val="22"/>
          <w:szCs w:val="22"/>
        </w:rPr>
        <w:t>of</w:t>
      </w:r>
      <w:r w:rsidRPr="00F404F5">
        <w:rPr>
          <w:rFonts w:eastAsia="Cambria"/>
          <w:spacing w:val="17"/>
          <w:sz w:val="22"/>
          <w:szCs w:val="22"/>
        </w:rPr>
        <w:t xml:space="preserve"> </w:t>
      </w:r>
      <w:r w:rsidRPr="00F404F5">
        <w:rPr>
          <w:rFonts w:eastAsia="Cambria"/>
          <w:b/>
          <w:i/>
          <w:sz w:val="22"/>
          <w:szCs w:val="22"/>
        </w:rPr>
        <w:t>GCC</w:t>
      </w:r>
      <w:r w:rsidRPr="00F404F5">
        <w:rPr>
          <w:rFonts w:eastAsia="Cambria"/>
          <w:b/>
          <w:i/>
          <w:spacing w:val="16"/>
          <w:sz w:val="22"/>
          <w:szCs w:val="22"/>
        </w:rPr>
        <w:t xml:space="preserve"> </w:t>
      </w:r>
      <w:r w:rsidRPr="00F404F5">
        <w:rPr>
          <w:rFonts w:eastAsia="Cambria"/>
          <w:b/>
          <w:i/>
          <w:sz w:val="22"/>
          <w:szCs w:val="22"/>
        </w:rPr>
        <w:t>Sub-Clause</w:t>
      </w:r>
      <w:r w:rsidRPr="00F404F5">
        <w:rPr>
          <w:rFonts w:eastAsia="Cambria"/>
          <w:b/>
          <w:i/>
          <w:spacing w:val="17"/>
          <w:sz w:val="22"/>
          <w:szCs w:val="22"/>
        </w:rPr>
        <w:t xml:space="preserve"> </w:t>
      </w:r>
      <w:r w:rsidRPr="00F404F5">
        <w:rPr>
          <w:rFonts w:eastAsia="Cambria"/>
          <w:b/>
          <w:i/>
          <w:sz w:val="22"/>
          <w:szCs w:val="22"/>
        </w:rPr>
        <w:t>20.1.2.8</w:t>
      </w:r>
      <w:r w:rsidRPr="00F404F5">
        <w:rPr>
          <w:rFonts w:eastAsia="Cambria"/>
          <w:b/>
          <w:i/>
          <w:spacing w:val="17"/>
          <w:sz w:val="22"/>
          <w:szCs w:val="22"/>
        </w:rPr>
        <w:t xml:space="preserve"> </w:t>
      </w:r>
      <w:r w:rsidRPr="00F404F5">
        <w:rPr>
          <w:rFonts w:eastAsia="Cambria"/>
          <w:b/>
          <w:i/>
          <w:sz w:val="22"/>
          <w:szCs w:val="22"/>
        </w:rPr>
        <w:t>to</w:t>
      </w:r>
      <w:r w:rsidRPr="00F404F5">
        <w:rPr>
          <w:rFonts w:eastAsia="Cambria"/>
          <w:b/>
          <w:i/>
          <w:spacing w:val="16"/>
          <w:sz w:val="22"/>
          <w:szCs w:val="22"/>
        </w:rPr>
        <w:t xml:space="preserve"> </w:t>
      </w:r>
      <w:r w:rsidRPr="00F404F5">
        <w:rPr>
          <w:rFonts w:eastAsia="Cambria"/>
          <w:b/>
          <w:i/>
          <w:sz w:val="22"/>
          <w:szCs w:val="22"/>
        </w:rPr>
        <w:t>20.1.2.9</w:t>
      </w:r>
      <w:r w:rsidRPr="00F404F5">
        <w:rPr>
          <w:rFonts w:eastAsia="Cambria"/>
          <w:spacing w:val="17"/>
          <w:sz w:val="22"/>
          <w:szCs w:val="22"/>
        </w:rPr>
        <w:t xml:space="preserve"> </w:t>
      </w:r>
      <w:r w:rsidRPr="00F404F5">
        <w:rPr>
          <w:rFonts w:eastAsia="Cambria"/>
          <w:sz w:val="22"/>
          <w:szCs w:val="22"/>
        </w:rPr>
        <w:t>shall</w:t>
      </w:r>
      <w:r w:rsidRPr="00F404F5">
        <w:rPr>
          <w:rFonts w:eastAsia="Cambria"/>
          <w:spacing w:val="17"/>
          <w:sz w:val="22"/>
          <w:szCs w:val="22"/>
        </w:rPr>
        <w:t xml:space="preserve"> </w:t>
      </w:r>
      <w:r w:rsidRPr="00F404F5">
        <w:rPr>
          <w:rFonts w:eastAsia="Cambria"/>
          <w:sz w:val="22"/>
          <w:szCs w:val="22"/>
        </w:rPr>
        <w:t>apply.</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3"/>
          <w:numId w:val="28"/>
        </w:numPr>
        <w:tabs>
          <w:tab w:val="left" w:pos="1289"/>
        </w:tabs>
        <w:autoSpaceDE w:val="0"/>
        <w:autoSpaceDN w:val="0"/>
        <w:spacing w:line="254" w:lineRule="auto"/>
        <w:ind w:right="1602"/>
        <w:jc w:val="both"/>
        <w:rPr>
          <w:rFonts w:eastAsia="Cambria"/>
          <w:sz w:val="22"/>
          <w:szCs w:val="22"/>
        </w:rPr>
      </w:pPr>
      <w:r w:rsidRPr="00F404F5">
        <w:rPr>
          <w:rFonts w:eastAsia="Cambria"/>
          <w:w w:val="105"/>
          <w:sz w:val="22"/>
          <w:szCs w:val="22"/>
        </w:rPr>
        <w:t xml:space="preserve">As and when, after the period of suspension under </w:t>
      </w:r>
      <w:r w:rsidRPr="00F404F5">
        <w:rPr>
          <w:rFonts w:eastAsia="Cambria"/>
          <w:b/>
          <w:i/>
          <w:w w:val="105"/>
          <w:sz w:val="22"/>
          <w:szCs w:val="22"/>
        </w:rPr>
        <w:t>GCC Sub-Clause</w:t>
      </w:r>
      <w:r w:rsidRPr="00F404F5">
        <w:rPr>
          <w:rFonts w:eastAsia="Cambria"/>
          <w:b/>
          <w:i/>
          <w:spacing w:val="1"/>
          <w:w w:val="105"/>
          <w:sz w:val="22"/>
          <w:szCs w:val="22"/>
        </w:rPr>
        <w:t xml:space="preserve"> </w:t>
      </w:r>
      <w:r w:rsidRPr="00F404F5">
        <w:rPr>
          <w:rFonts w:eastAsia="Cambria"/>
          <w:b/>
          <w:i/>
          <w:w w:val="105"/>
          <w:sz w:val="22"/>
          <w:szCs w:val="22"/>
        </w:rPr>
        <w:t>20.1.2.8,</w:t>
      </w:r>
      <w:r w:rsidRPr="00F404F5">
        <w:rPr>
          <w:rFonts w:eastAsia="Cambria"/>
          <w:w w:val="105"/>
          <w:sz w:val="22"/>
          <w:szCs w:val="22"/>
        </w:rPr>
        <w:t xml:space="preserve"> the Contractor is notified by the </w:t>
      </w:r>
      <w:r w:rsidR="00E63B39" w:rsidRPr="00F404F5">
        <w:rPr>
          <w:rFonts w:eastAsia="Cambria"/>
          <w:w w:val="105"/>
          <w:sz w:val="22"/>
          <w:szCs w:val="22"/>
        </w:rPr>
        <w:t>Project Manager/Engineer</w:t>
      </w:r>
      <w:r w:rsidRPr="00F404F5">
        <w:rPr>
          <w:rFonts w:eastAsia="Cambria"/>
          <w:w w:val="105"/>
          <w:sz w:val="22"/>
          <w:szCs w:val="22"/>
        </w:rPr>
        <w:t xml:space="preserve"> that the</w:t>
      </w:r>
      <w:r w:rsidRPr="00F404F5">
        <w:rPr>
          <w:rFonts w:eastAsia="Cambria"/>
          <w:spacing w:val="1"/>
          <w:w w:val="105"/>
          <w:sz w:val="22"/>
          <w:szCs w:val="22"/>
        </w:rPr>
        <w:t xml:space="preserve"> </w:t>
      </w:r>
      <w:r w:rsidRPr="00F404F5">
        <w:rPr>
          <w:rFonts w:eastAsia="Cambria"/>
          <w:w w:val="105"/>
          <w:sz w:val="22"/>
          <w:szCs w:val="22"/>
        </w:rPr>
        <w:t>Facilities are ready for Commissioning, the Contractor shall proceed</w:t>
      </w:r>
      <w:r w:rsidRPr="00F404F5">
        <w:rPr>
          <w:rFonts w:eastAsia="Cambria"/>
          <w:spacing w:val="1"/>
          <w:w w:val="105"/>
          <w:sz w:val="22"/>
          <w:szCs w:val="22"/>
        </w:rPr>
        <w:t xml:space="preserve"> </w:t>
      </w:r>
      <w:r w:rsidRPr="00F404F5">
        <w:rPr>
          <w:rFonts w:eastAsia="Cambria"/>
          <w:w w:val="105"/>
          <w:sz w:val="22"/>
          <w:szCs w:val="22"/>
        </w:rPr>
        <w:t>without delay in performing all activities and obligations under the</w:t>
      </w:r>
      <w:r w:rsidRPr="00F404F5">
        <w:rPr>
          <w:rFonts w:eastAsia="Cambria"/>
          <w:spacing w:val="1"/>
          <w:w w:val="105"/>
          <w:sz w:val="22"/>
          <w:szCs w:val="22"/>
        </w:rPr>
        <w:t xml:space="preserve"> </w:t>
      </w:r>
      <w:r w:rsidRPr="00F404F5">
        <w:rPr>
          <w:rFonts w:eastAsia="Cambria"/>
          <w:w w:val="105"/>
          <w:sz w:val="22"/>
          <w:szCs w:val="22"/>
        </w:rPr>
        <w:t>Contract.</w:t>
      </w:r>
    </w:p>
    <w:p w:rsidR="005A48C5" w:rsidRPr="00F404F5" w:rsidRDefault="005A48C5">
      <w:pPr>
        <w:widowControl w:val="0"/>
        <w:autoSpaceDE w:val="0"/>
        <w:autoSpaceDN w:val="0"/>
        <w:spacing w:before="4"/>
        <w:rPr>
          <w:rFonts w:eastAsia="Cambria"/>
          <w:sz w:val="22"/>
          <w:szCs w:val="22"/>
        </w:rPr>
      </w:pPr>
    </w:p>
    <w:p w:rsidR="005A48C5" w:rsidRPr="00F404F5" w:rsidRDefault="00D11752">
      <w:pPr>
        <w:widowControl w:val="0"/>
        <w:numPr>
          <w:ilvl w:val="2"/>
          <w:numId w:val="28"/>
        </w:numPr>
        <w:tabs>
          <w:tab w:val="left" w:pos="1288"/>
          <w:tab w:val="left" w:pos="1289"/>
        </w:tabs>
        <w:autoSpaceDE w:val="0"/>
        <w:autoSpaceDN w:val="0"/>
        <w:ind w:hanging="1081"/>
        <w:jc w:val="both"/>
        <w:rPr>
          <w:rFonts w:eastAsia="Cambria"/>
          <w:b/>
          <w:bCs/>
          <w:sz w:val="22"/>
          <w:szCs w:val="22"/>
        </w:rPr>
      </w:pPr>
      <w:r w:rsidRPr="00F404F5">
        <w:rPr>
          <w:rFonts w:eastAsia="Cambria"/>
          <w:b/>
          <w:bCs/>
          <w:sz w:val="22"/>
          <w:szCs w:val="22"/>
        </w:rPr>
        <w:t>Trial</w:t>
      </w:r>
      <w:r w:rsidRPr="00F404F5">
        <w:rPr>
          <w:rFonts w:eastAsia="Cambria"/>
          <w:b/>
          <w:bCs/>
          <w:spacing w:val="23"/>
          <w:sz w:val="22"/>
          <w:szCs w:val="22"/>
        </w:rPr>
        <w:t xml:space="preserve"> </w:t>
      </w:r>
      <w:r w:rsidRPr="00F404F5">
        <w:rPr>
          <w:rFonts w:eastAsia="Cambria"/>
          <w:b/>
          <w:bCs/>
          <w:sz w:val="22"/>
          <w:szCs w:val="22"/>
        </w:rPr>
        <w:t>-</w:t>
      </w:r>
      <w:r w:rsidRPr="00F404F5">
        <w:rPr>
          <w:rFonts w:eastAsia="Cambria"/>
          <w:b/>
          <w:bCs/>
          <w:spacing w:val="23"/>
          <w:sz w:val="22"/>
          <w:szCs w:val="22"/>
        </w:rPr>
        <w:t xml:space="preserve"> </w:t>
      </w:r>
      <w:r w:rsidRPr="00F404F5">
        <w:rPr>
          <w:rFonts w:eastAsia="Cambria"/>
          <w:b/>
          <w:bCs/>
          <w:sz w:val="22"/>
          <w:szCs w:val="22"/>
        </w:rPr>
        <w:t>Operation</w:t>
      </w:r>
    </w:p>
    <w:p w:rsidR="005A48C5" w:rsidRPr="00F404F5" w:rsidRDefault="005A48C5">
      <w:pPr>
        <w:widowControl w:val="0"/>
        <w:autoSpaceDE w:val="0"/>
        <w:autoSpaceDN w:val="0"/>
        <w:rPr>
          <w:rFonts w:eastAsia="Cambria"/>
          <w:sz w:val="22"/>
          <w:szCs w:val="22"/>
        </w:rPr>
      </w:pPr>
    </w:p>
    <w:p w:rsidR="005A48C5" w:rsidRPr="00F404F5" w:rsidRDefault="00D11752">
      <w:pPr>
        <w:widowControl w:val="0"/>
        <w:numPr>
          <w:ilvl w:val="3"/>
          <w:numId w:val="28"/>
        </w:numPr>
        <w:tabs>
          <w:tab w:val="left" w:pos="1289"/>
        </w:tabs>
        <w:autoSpaceDE w:val="0"/>
        <w:autoSpaceDN w:val="0"/>
        <w:spacing w:line="254" w:lineRule="auto"/>
        <w:ind w:right="1604"/>
        <w:jc w:val="both"/>
        <w:rPr>
          <w:rFonts w:eastAsia="Cambria"/>
          <w:sz w:val="22"/>
          <w:szCs w:val="22"/>
        </w:rPr>
      </w:pPr>
      <w:r w:rsidRPr="00F404F5">
        <w:rPr>
          <w:rFonts w:eastAsia="Cambria"/>
          <w:w w:val="105"/>
          <w:sz w:val="22"/>
          <w:szCs w:val="22"/>
        </w:rPr>
        <w:t>Trial</w:t>
      </w:r>
      <w:r w:rsidRPr="00F404F5">
        <w:rPr>
          <w:rFonts w:eastAsia="Cambria"/>
          <w:spacing w:val="1"/>
          <w:w w:val="105"/>
          <w:sz w:val="22"/>
          <w:szCs w:val="22"/>
        </w:rPr>
        <w:t xml:space="preserve"> </w:t>
      </w:r>
      <w:r w:rsidRPr="00F404F5">
        <w:rPr>
          <w:rFonts w:eastAsia="Cambria"/>
          <w:w w:val="105"/>
          <w:sz w:val="22"/>
          <w:szCs w:val="22"/>
        </w:rPr>
        <w:t>–</w:t>
      </w:r>
      <w:r w:rsidRPr="00F404F5">
        <w:rPr>
          <w:rFonts w:eastAsia="Cambria"/>
          <w:spacing w:val="1"/>
          <w:w w:val="105"/>
          <w:sz w:val="22"/>
          <w:szCs w:val="22"/>
        </w:rPr>
        <w:t xml:space="preserve"> </w:t>
      </w:r>
      <w:r w:rsidRPr="00F404F5">
        <w:rPr>
          <w:rFonts w:eastAsia="Cambria"/>
          <w:w w:val="105"/>
          <w:sz w:val="22"/>
          <w:szCs w:val="22"/>
        </w:rPr>
        <w:t>Operation</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Facilities</w:t>
      </w:r>
      <w:r w:rsidRPr="00F404F5">
        <w:rPr>
          <w:rFonts w:eastAsia="Cambria"/>
          <w:spacing w:val="1"/>
          <w:w w:val="105"/>
          <w:sz w:val="22"/>
          <w:szCs w:val="22"/>
        </w:rPr>
        <w:t xml:space="preserve"> </w:t>
      </w:r>
      <w:r w:rsidRPr="00F404F5">
        <w:rPr>
          <w:rFonts w:eastAsia="Cambria"/>
          <w:w w:val="105"/>
          <w:sz w:val="22"/>
          <w:szCs w:val="22"/>
        </w:rPr>
        <w:t>or</w:t>
      </w:r>
      <w:r w:rsidRPr="00F404F5">
        <w:rPr>
          <w:rFonts w:eastAsia="Cambria"/>
          <w:spacing w:val="1"/>
          <w:w w:val="105"/>
          <w:sz w:val="22"/>
          <w:szCs w:val="22"/>
        </w:rPr>
        <w:t xml:space="preserve"> </w:t>
      </w:r>
      <w:r w:rsidRPr="00F404F5">
        <w:rPr>
          <w:rFonts w:eastAsia="Cambria"/>
          <w:w w:val="105"/>
          <w:sz w:val="22"/>
          <w:szCs w:val="22"/>
        </w:rPr>
        <w:t>any</w:t>
      </w:r>
      <w:r w:rsidRPr="00F404F5">
        <w:rPr>
          <w:rFonts w:eastAsia="Cambria"/>
          <w:spacing w:val="1"/>
          <w:w w:val="105"/>
          <w:sz w:val="22"/>
          <w:szCs w:val="22"/>
        </w:rPr>
        <w:t xml:space="preserve"> </w:t>
      </w:r>
      <w:r w:rsidRPr="00F404F5">
        <w:rPr>
          <w:rFonts w:eastAsia="Cambria"/>
          <w:w w:val="105"/>
          <w:sz w:val="22"/>
          <w:szCs w:val="22"/>
        </w:rPr>
        <w:t>part</w:t>
      </w:r>
      <w:r w:rsidRPr="00F404F5">
        <w:rPr>
          <w:rFonts w:eastAsia="Cambria"/>
          <w:spacing w:val="1"/>
          <w:w w:val="105"/>
          <w:sz w:val="22"/>
          <w:szCs w:val="22"/>
        </w:rPr>
        <w:t xml:space="preserve"> </w:t>
      </w:r>
      <w:r w:rsidRPr="00F404F5">
        <w:rPr>
          <w:rFonts w:eastAsia="Cambria"/>
          <w:w w:val="105"/>
          <w:sz w:val="22"/>
          <w:szCs w:val="22"/>
        </w:rPr>
        <w:t>thereof</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1"/>
          <w:w w:val="105"/>
          <w:sz w:val="22"/>
          <w:szCs w:val="22"/>
        </w:rPr>
        <w:t xml:space="preserve"> </w:t>
      </w:r>
      <w:r w:rsidRPr="00F404F5">
        <w:rPr>
          <w:rFonts w:eastAsia="Cambria"/>
          <w:w w:val="105"/>
          <w:sz w:val="22"/>
          <w:szCs w:val="22"/>
        </w:rPr>
        <w:t>be</w:t>
      </w:r>
      <w:r w:rsidRPr="00F404F5">
        <w:rPr>
          <w:rFonts w:eastAsia="Cambria"/>
          <w:spacing w:val="1"/>
          <w:w w:val="105"/>
          <w:sz w:val="22"/>
          <w:szCs w:val="22"/>
        </w:rPr>
        <w:t xml:space="preserve"> </w:t>
      </w:r>
      <w:r w:rsidRPr="00F404F5">
        <w:rPr>
          <w:rFonts w:eastAsia="Cambria"/>
          <w:w w:val="105"/>
          <w:sz w:val="22"/>
          <w:szCs w:val="22"/>
        </w:rPr>
        <w:t>commenced by the Contractor immediately after the Commissioning</w:t>
      </w:r>
      <w:r w:rsidRPr="00F404F5">
        <w:rPr>
          <w:rFonts w:eastAsia="Cambria"/>
          <w:spacing w:val="-53"/>
          <w:w w:val="105"/>
          <w:sz w:val="22"/>
          <w:szCs w:val="22"/>
        </w:rPr>
        <w:t xml:space="preserve"> </w:t>
      </w:r>
      <w:r w:rsidRPr="00F404F5">
        <w:rPr>
          <w:rFonts w:eastAsia="Cambria"/>
          <w:w w:val="105"/>
          <w:sz w:val="22"/>
          <w:szCs w:val="22"/>
        </w:rPr>
        <w:t>is</w:t>
      </w:r>
      <w:r w:rsidRPr="00F404F5">
        <w:rPr>
          <w:rFonts w:eastAsia="Cambria"/>
          <w:spacing w:val="1"/>
          <w:w w:val="105"/>
          <w:sz w:val="22"/>
          <w:szCs w:val="22"/>
        </w:rPr>
        <w:t xml:space="preserve"> </w:t>
      </w:r>
      <w:r w:rsidRPr="00F404F5">
        <w:rPr>
          <w:rFonts w:eastAsia="Cambria"/>
          <w:w w:val="105"/>
          <w:sz w:val="22"/>
          <w:szCs w:val="22"/>
        </w:rPr>
        <w:t>completed</w:t>
      </w:r>
      <w:r w:rsidRPr="00F404F5">
        <w:rPr>
          <w:rFonts w:eastAsia="Cambria"/>
          <w:spacing w:val="4"/>
          <w:w w:val="105"/>
          <w:sz w:val="22"/>
          <w:szCs w:val="22"/>
        </w:rPr>
        <w:t xml:space="preserve"> </w:t>
      </w:r>
      <w:r w:rsidRPr="00F404F5">
        <w:rPr>
          <w:rFonts w:eastAsia="Cambria"/>
          <w:w w:val="105"/>
          <w:sz w:val="22"/>
          <w:szCs w:val="22"/>
        </w:rPr>
        <w:t>pursuant</w:t>
      </w:r>
      <w:r w:rsidRPr="00F404F5">
        <w:rPr>
          <w:rFonts w:eastAsia="Cambria"/>
          <w:spacing w:val="5"/>
          <w:w w:val="105"/>
          <w:sz w:val="22"/>
          <w:szCs w:val="22"/>
        </w:rPr>
        <w:t xml:space="preserve"> </w:t>
      </w:r>
      <w:r w:rsidRPr="00F404F5">
        <w:rPr>
          <w:rFonts w:eastAsia="Cambria"/>
          <w:w w:val="105"/>
          <w:sz w:val="22"/>
          <w:szCs w:val="22"/>
        </w:rPr>
        <w:t>to</w:t>
      </w:r>
      <w:r w:rsidRPr="00F404F5">
        <w:rPr>
          <w:rFonts w:eastAsia="Cambria"/>
          <w:spacing w:val="4"/>
          <w:w w:val="105"/>
          <w:sz w:val="22"/>
          <w:szCs w:val="22"/>
        </w:rPr>
        <w:t xml:space="preserve"> </w:t>
      </w:r>
      <w:r w:rsidRPr="00F404F5">
        <w:rPr>
          <w:rFonts w:eastAsia="Cambria"/>
          <w:b/>
          <w:i/>
          <w:w w:val="105"/>
          <w:sz w:val="22"/>
          <w:szCs w:val="22"/>
        </w:rPr>
        <w:t>GCC</w:t>
      </w:r>
      <w:r w:rsidRPr="00F404F5">
        <w:rPr>
          <w:rFonts w:eastAsia="Cambria"/>
          <w:b/>
          <w:i/>
          <w:spacing w:val="4"/>
          <w:w w:val="105"/>
          <w:sz w:val="22"/>
          <w:szCs w:val="22"/>
        </w:rPr>
        <w:t xml:space="preserve"> </w:t>
      </w:r>
      <w:r w:rsidRPr="00F404F5">
        <w:rPr>
          <w:rFonts w:eastAsia="Cambria"/>
          <w:b/>
          <w:i/>
          <w:w w:val="105"/>
          <w:sz w:val="22"/>
          <w:szCs w:val="22"/>
        </w:rPr>
        <w:t>Sub-Clause</w:t>
      </w:r>
      <w:r w:rsidRPr="00F404F5">
        <w:rPr>
          <w:rFonts w:eastAsia="Cambria"/>
          <w:b/>
          <w:i/>
          <w:spacing w:val="3"/>
          <w:w w:val="105"/>
          <w:sz w:val="22"/>
          <w:szCs w:val="22"/>
        </w:rPr>
        <w:t xml:space="preserve"> </w:t>
      </w:r>
      <w:r w:rsidRPr="00F404F5">
        <w:rPr>
          <w:rFonts w:eastAsia="Cambria"/>
          <w:b/>
          <w:i/>
          <w:w w:val="105"/>
          <w:sz w:val="22"/>
          <w:szCs w:val="22"/>
        </w:rPr>
        <w:t>20.1.3.1.1</w:t>
      </w:r>
      <w:r w:rsidRPr="00F404F5">
        <w:rPr>
          <w:rFonts w:eastAsia="Cambria"/>
          <w:w w:val="105"/>
          <w:sz w:val="22"/>
          <w:szCs w:val="22"/>
        </w:rPr>
        <w:t>.</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3"/>
          <w:numId w:val="28"/>
        </w:numPr>
        <w:tabs>
          <w:tab w:val="left" w:pos="1289"/>
        </w:tabs>
        <w:autoSpaceDE w:val="0"/>
        <w:autoSpaceDN w:val="0"/>
        <w:spacing w:line="254" w:lineRule="auto"/>
        <w:ind w:right="1606"/>
        <w:jc w:val="both"/>
        <w:rPr>
          <w:rFonts w:eastAsia="Cambria"/>
          <w:sz w:val="22"/>
          <w:szCs w:val="22"/>
        </w:rPr>
      </w:pPr>
      <w:r w:rsidRPr="00F404F5">
        <w:rPr>
          <w:rFonts w:eastAsia="Cambria"/>
          <w:sz w:val="22"/>
          <w:szCs w:val="22"/>
        </w:rPr>
        <w:t>Trial</w:t>
      </w:r>
      <w:r w:rsidRPr="00F404F5">
        <w:rPr>
          <w:rFonts w:eastAsia="Cambria"/>
          <w:spacing w:val="1"/>
          <w:sz w:val="22"/>
          <w:szCs w:val="22"/>
        </w:rPr>
        <w:t xml:space="preserve"> </w:t>
      </w:r>
      <w:r w:rsidRPr="00F404F5">
        <w:rPr>
          <w:rFonts w:eastAsia="Cambria"/>
          <w:sz w:val="22"/>
          <w:szCs w:val="22"/>
        </w:rPr>
        <w:t>–</w:t>
      </w:r>
      <w:r w:rsidRPr="00F404F5">
        <w:rPr>
          <w:rFonts w:eastAsia="Cambria"/>
          <w:spacing w:val="1"/>
          <w:sz w:val="22"/>
          <w:szCs w:val="22"/>
        </w:rPr>
        <w:t xml:space="preserve"> </w:t>
      </w:r>
      <w:r w:rsidRPr="00F404F5">
        <w:rPr>
          <w:rFonts w:eastAsia="Cambria"/>
          <w:sz w:val="22"/>
          <w:szCs w:val="22"/>
        </w:rPr>
        <w:t>Operation</w:t>
      </w:r>
      <w:r w:rsidRPr="00F404F5">
        <w:rPr>
          <w:rFonts w:eastAsia="Cambria"/>
          <w:spacing w:val="1"/>
          <w:sz w:val="22"/>
          <w:szCs w:val="22"/>
        </w:rPr>
        <w:t xml:space="preserve"> </w:t>
      </w:r>
      <w:r w:rsidRPr="00F404F5">
        <w:rPr>
          <w:rFonts w:eastAsia="Cambria"/>
          <w:sz w:val="22"/>
          <w:szCs w:val="22"/>
        </w:rPr>
        <w:t>of</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Facilities</w:t>
      </w:r>
      <w:r w:rsidRPr="00F404F5">
        <w:rPr>
          <w:rFonts w:eastAsia="Cambria"/>
          <w:spacing w:val="1"/>
          <w:sz w:val="22"/>
          <w:szCs w:val="22"/>
        </w:rPr>
        <w:t xml:space="preserve"> </w:t>
      </w:r>
      <w:r w:rsidRPr="00F404F5">
        <w:rPr>
          <w:rFonts w:eastAsia="Cambria"/>
          <w:sz w:val="22"/>
          <w:szCs w:val="22"/>
        </w:rPr>
        <w:t>or</w:t>
      </w:r>
      <w:r w:rsidRPr="00F404F5">
        <w:rPr>
          <w:rFonts w:eastAsia="Cambria"/>
          <w:spacing w:val="1"/>
          <w:sz w:val="22"/>
          <w:szCs w:val="22"/>
        </w:rPr>
        <w:t xml:space="preserve"> </w:t>
      </w:r>
      <w:r w:rsidRPr="00F404F5">
        <w:rPr>
          <w:rFonts w:eastAsia="Cambria"/>
          <w:sz w:val="22"/>
          <w:szCs w:val="22"/>
        </w:rPr>
        <w:t>any</w:t>
      </w:r>
      <w:r w:rsidRPr="00F404F5">
        <w:rPr>
          <w:rFonts w:eastAsia="Cambria"/>
          <w:spacing w:val="1"/>
          <w:sz w:val="22"/>
          <w:szCs w:val="22"/>
        </w:rPr>
        <w:t xml:space="preserve"> </w:t>
      </w:r>
      <w:r w:rsidRPr="00F404F5">
        <w:rPr>
          <w:rFonts w:eastAsia="Cambria"/>
          <w:sz w:val="22"/>
          <w:szCs w:val="22"/>
        </w:rPr>
        <w:t>part</w:t>
      </w:r>
      <w:r w:rsidRPr="00F404F5">
        <w:rPr>
          <w:rFonts w:eastAsia="Cambria"/>
          <w:spacing w:val="53"/>
          <w:sz w:val="22"/>
          <w:szCs w:val="22"/>
        </w:rPr>
        <w:t xml:space="preserve"> </w:t>
      </w:r>
      <w:r w:rsidRPr="00F404F5">
        <w:rPr>
          <w:rFonts w:eastAsia="Cambria"/>
          <w:sz w:val="22"/>
          <w:szCs w:val="22"/>
        </w:rPr>
        <w:t>thereof</w:t>
      </w:r>
      <w:r w:rsidRPr="00F404F5">
        <w:rPr>
          <w:rFonts w:eastAsia="Cambria"/>
          <w:spacing w:val="53"/>
          <w:sz w:val="22"/>
          <w:szCs w:val="22"/>
        </w:rPr>
        <w:t xml:space="preserve"> </w:t>
      </w:r>
      <w:r w:rsidRPr="00F404F5">
        <w:rPr>
          <w:rFonts w:eastAsia="Cambria"/>
          <w:sz w:val="22"/>
          <w:szCs w:val="22"/>
        </w:rPr>
        <w:t>shall</w:t>
      </w:r>
      <w:r w:rsidRPr="00F404F5">
        <w:rPr>
          <w:rFonts w:eastAsia="Cambria"/>
          <w:spacing w:val="53"/>
          <w:sz w:val="22"/>
          <w:szCs w:val="22"/>
        </w:rPr>
        <w:t xml:space="preserve"> </w:t>
      </w:r>
      <w:r w:rsidRPr="00F404F5">
        <w:rPr>
          <w:rFonts w:eastAsia="Cambria"/>
          <w:sz w:val="22"/>
          <w:szCs w:val="22"/>
        </w:rPr>
        <w:t>be</w:t>
      </w:r>
      <w:r w:rsidRPr="00F404F5">
        <w:rPr>
          <w:rFonts w:eastAsia="Cambria"/>
          <w:spacing w:val="-50"/>
          <w:sz w:val="22"/>
          <w:szCs w:val="22"/>
        </w:rPr>
        <w:t xml:space="preserve"> </w:t>
      </w:r>
      <w:r w:rsidRPr="00F404F5">
        <w:rPr>
          <w:rFonts w:eastAsia="Cambria"/>
          <w:sz w:val="22"/>
          <w:szCs w:val="22"/>
        </w:rPr>
        <w:t>completed</w:t>
      </w:r>
      <w:r w:rsidRPr="00F404F5">
        <w:rPr>
          <w:rFonts w:eastAsia="Cambria"/>
          <w:spacing w:val="1"/>
          <w:sz w:val="22"/>
          <w:szCs w:val="22"/>
        </w:rPr>
        <w:t xml:space="preserve"> </w:t>
      </w:r>
      <w:r w:rsidRPr="00F404F5">
        <w:rPr>
          <w:rFonts w:eastAsia="Cambria"/>
          <w:sz w:val="22"/>
          <w:szCs w:val="22"/>
        </w:rPr>
        <w:t>by</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Contractor</w:t>
      </w:r>
      <w:r w:rsidRPr="00F404F5">
        <w:rPr>
          <w:rFonts w:eastAsia="Cambria"/>
          <w:spacing w:val="1"/>
          <w:sz w:val="22"/>
          <w:szCs w:val="22"/>
        </w:rPr>
        <w:t xml:space="preserve"> </w:t>
      </w:r>
      <w:r w:rsidRPr="00F404F5">
        <w:rPr>
          <w:rFonts w:eastAsia="Cambria"/>
          <w:sz w:val="22"/>
          <w:szCs w:val="22"/>
        </w:rPr>
        <w:t>for</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period</w:t>
      </w:r>
      <w:r w:rsidRPr="00F404F5">
        <w:rPr>
          <w:rFonts w:eastAsia="Cambria"/>
          <w:spacing w:val="1"/>
          <w:sz w:val="22"/>
          <w:szCs w:val="22"/>
        </w:rPr>
        <w:t xml:space="preserve"> </w:t>
      </w:r>
      <w:r w:rsidRPr="00F404F5">
        <w:rPr>
          <w:rFonts w:eastAsia="Cambria"/>
          <w:sz w:val="22"/>
          <w:szCs w:val="22"/>
        </w:rPr>
        <w:t>specified</w:t>
      </w:r>
      <w:r w:rsidRPr="00F404F5">
        <w:rPr>
          <w:rFonts w:eastAsia="Cambria"/>
          <w:spacing w:val="1"/>
          <w:sz w:val="22"/>
          <w:szCs w:val="22"/>
        </w:rPr>
        <w:t xml:space="preserve"> </w:t>
      </w:r>
      <w:r w:rsidRPr="00F404F5">
        <w:rPr>
          <w:rFonts w:eastAsia="Cambria"/>
          <w:sz w:val="22"/>
          <w:szCs w:val="22"/>
        </w:rPr>
        <w:t>in</w:t>
      </w:r>
      <w:r w:rsidRPr="00F404F5">
        <w:rPr>
          <w:rFonts w:eastAsia="Cambria"/>
          <w:spacing w:val="1"/>
          <w:sz w:val="22"/>
          <w:szCs w:val="22"/>
        </w:rPr>
        <w:t xml:space="preserve"> </w:t>
      </w:r>
      <w:r w:rsidRPr="00F404F5">
        <w:rPr>
          <w:rFonts w:eastAsia="Cambria"/>
          <w:sz w:val="22"/>
          <w:szCs w:val="22"/>
        </w:rPr>
        <w:t>Technical</w:t>
      </w:r>
      <w:r w:rsidRPr="00F404F5">
        <w:rPr>
          <w:rFonts w:eastAsia="Cambria"/>
          <w:spacing w:val="1"/>
          <w:sz w:val="22"/>
          <w:szCs w:val="22"/>
        </w:rPr>
        <w:t xml:space="preserve"> </w:t>
      </w:r>
      <w:r w:rsidRPr="00F404F5">
        <w:rPr>
          <w:rFonts w:eastAsia="Cambria"/>
          <w:sz w:val="22"/>
          <w:szCs w:val="22"/>
        </w:rPr>
        <w:t>Specification</w:t>
      </w:r>
      <w:r w:rsidRPr="00F404F5">
        <w:rPr>
          <w:rFonts w:eastAsia="Cambria"/>
          <w:spacing w:val="1"/>
          <w:sz w:val="22"/>
          <w:szCs w:val="22"/>
        </w:rPr>
        <w:t xml:space="preserve"> </w:t>
      </w:r>
      <w:r w:rsidRPr="00F404F5">
        <w:rPr>
          <w:rFonts w:eastAsia="Cambria"/>
          <w:sz w:val="22"/>
          <w:szCs w:val="22"/>
        </w:rPr>
        <w:t>(or</w:t>
      </w:r>
      <w:r w:rsidRPr="00F404F5">
        <w:rPr>
          <w:rFonts w:eastAsia="Cambria"/>
          <w:spacing w:val="1"/>
          <w:sz w:val="22"/>
          <w:szCs w:val="22"/>
        </w:rPr>
        <w:t xml:space="preserve"> </w:t>
      </w:r>
      <w:r w:rsidRPr="00F404F5">
        <w:rPr>
          <w:rFonts w:eastAsia="Cambria"/>
          <w:sz w:val="22"/>
          <w:szCs w:val="22"/>
        </w:rPr>
        <w:t>for</w:t>
      </w:r>
      <w:r w:rsidRPr="00F404F5">
        <w:rPr>
          <w:rFonts w:eastAsia="Cambria"/>
          <w:spacing w:val="1"/>
          <w:sz w:val="22"/>
          <w:szCs w:val="22"/>
        </w:rPr>
        <w:t xml:space="preserve"> </w:t>
      </w:r>
      <w:r w:rsidRPr="00F404F5">
        <w:rPr>
          <w:rFonts w:eastAsia="Cambria"/>
          <w:sz w:val="22"/>
          <w:szCs w:val="22"/>
        </w:rPr>
        <w:t>a</w:t>
      </w:r>
      <w:r w:rsidRPr="00F404F5">
        <w:rPr>
          <w:rFonts w:eastAsia="Cambria"/>
          <w:spacing w:val="1"/>
          <w:sz w:val="22"/>
          <w:szCs w:val="22"/>
        </w:rPr>
        <w:t xml:space="preserve"> </w:t>
      </w:r>
      <w:r w:rsidRPr="00F404F5">
        <w:rPr>
          <w:rFonts w:eastAsia="Cambria"/>
          <w:sz w:val="22"/>
          <w:szCs w:val="22"/>
        </w:rPr>
        <w:t>continuous</w:t>
      </w:r>
      <w:r w:rsidRPr="00F404F5">
        <w:rPr>
          <w:rFonts w:eastAsia="Cambria"/>
          <w:spacing w:val="1"/>
          <w:sz w:val="22"/>
          <w:szCs w:val="22"/>
        </w:rPr>
        <w:t xml:space="preserve"> </w:t>
      </w:r>
      <w:r w:rsidRPr="00F404F5">
        <w:rPr>
          <w:rFonts w:eastAsia="Cambria"/>
          <w:sz w:val="22"/>
          <w:szCs w:val="22"/>
        </w:rPr>
        <w:t>period</w:t>
      </w:r>
      <w:r w:rsidRPr="00F404F5">
        <w:rPr>
          <w:rFonts w:eastAsia="Cambria"/>
          <w:spacing w:val="1"/>
          <w:sz w:val="22"/>
          <w:szCs w:val="22"/>
        </w:rPr>
        <w:t xml:space="preserve"> </w:t>
      </w:r>
      <w:r w:rsidRPr="00F404F5">
        <w:rPr>
          <w:rFonts w:eastAsia="Cambria"/>
          <w:sz w:val="22"/>
          <w:szCs w:val="22"/>
        </w:rPr>
        <w:t>of</w:t>
      </w:r>
      <w:r w:rsidRPr="00F404F5">
        <w:rPr>
          <w:rFonts w:eastAsia="Cambria"/>
          <w:spacing w:val="1"/>
          <w:sz w:val="22"/>
          <w:szCs w:val="22"/>
        </w:rPr>
        <w:t xml:space="preserve"> </w:t>
      </w:r>
      <w:r w:rsidRPr="00F404F5">
        <w:rPr>
          <w:rFonts w:eastAsia="Cambria"/>
          <w:sz w:val="22"/>
          <w:szCs w:val="22"/>
        </w:rPr>
        <w:t>24</w:t>
      </w:r>
      <w:r w:rsidRPr="00F404F5">
        <w:rPr>
          <w:rFonts w:eastAsia="Cambria"/>
          <w:spacing w:val="52"/>
          <w:sz w:val="22"/>
          <w:szCs w:val="22"/>
        </w:rPr>
        <w:t xml:space="preserve"> </w:t>
      </w:r>
      <w:r w:rsidRPr="00F404F5">
        <w:rPr>
          <w:rFonts w:eastAsia="Cambria"/>
          <w:sz w:val="22"/>
          <w:szCs w:val="22"/>
        </w:rPr>
        <w:t>hours</w:t>
      </w:r>
      <w:r w:rsidRPr="00F404F5">
        <w:rPr>
          <w:rFonts w:eastAsia="Cambria"/>
          <w:spacing w:val="53"/>
          <w:sz w:val="22"/>
          <w:szCs w:val="22"/>
        </w:rPr>
        <w:t xml:space="preserve"> </w:t>
      </w:r>
      <w:r w:rsidRPr="00F404F5">
        <w:rPr>
          <w:rFonts w:eastAsia="Cambria"/>
          <w:sz w:val="22"/>
          <w:szCs w:val="22"/>
        </w:rPr>
        <w:t>where</w:t>
      </w:r>
      <w:r w:rsidRPr="00F404F5">
        <w:rPr>
          <w:rFonts w:eastAsia="Cambria"/>
          <w:spacing w:val="53"/>
          <w:sz w:val="22"/>
          <w:szCs w:val="22"/>
        </w:rPr>
        <w:t xml:space="preserve"> </w:t>
      </w:r>
      <w:r w:rsidRPr="00F404F5">
        <w:rPr>
          <w:rFonts w:eastAsia="Cambria"/>
          <w:sz w:val="22"/>
          <w:szCs w:val="22"/>
        </w:rPr>
        <w:t>such</w:t>
      </w:r>
      <w:r w:rsidRPr="00F404F5">
        <w:rPr>
          <w:rFonts w:eastAsia="Cambria"/>
          <w:spacing w:val="1"/>
          <w:sz w:val="22"/>
          <w:szCs w:val="22"/>
        </w:rPr>
        <w:t xml:space="preserve"> </w:t>
      </w:r>
      <w:r w:rsidRPr="00F404F5">
        <w:rPr>
          <w:rFonts w:eastAsia="Cambria"/>
          <w:sz w:val="22"/>
          <w:szCs w:val="22"/>
        </w:rPr>
        <w:t>period</w:t>
      </w:r>
      <w:r w:rsidRPr="00F404F5">
        <w:rPr>
          <w:rFonts w:eastAsia="Cambria"/>
          <w:spacing w:val="1"/>
          <w:sz w:val="22"/>
          <w:szCs w:val="22"/>
        </w:rPr>
        <w:t xml:space="preserve"> </w:t>
      </w:r>
      <w:r w:rsidRPr="00F404F5">
        <w:rPr>
          <w:rFonts w:eastAsia="Cambria"/>
          <w:sz w:val="22"/>
          <w:szCs w:val="22"/>
        </w:rPr>
        <w:t>in</w:t>
      </w:r>
      <w:r w:rsidRPr="00F404F5">
        <w:rPr>
          <w:rFonts w:eastAsia="Cambria"/>
          <w:spacing w:val="1"/>
          <w:sz w:val="22"/>
          <w:szCs w:val="22"/>
        </w:rPr>
        <w:t xml:space="preserve"> </w:t>
      </w:r>
      <w:r w:rsidRPr="00F404F5">
        <w:rPr>
          <w:rFonts w:eastAsia="Cambria"/>
          <w:sz w:val="22"/>
          <w:szCs w:val="22"/>
        </w:rPr>
        <w:t>not</w:t>
      </w:r>
      <w:r w:rsidRPr="00F404F5">
        <w:rPr>
          <w:rFonts w:eastAsia="Cambria"/>
          <w:spacing w:val="1"/>
          <w:sz w:val="22"/>
          <w:szCs w:val="22"/>
        </w:rPr>
        <w:t xml:space="preserve"> </w:t>
      </w:r>
      <w:r w:rsidRPr="00F404F5">
        <w:rPr>
          <w:rFonts w:eastAsia="Cambria"/>
          <w:sz w:val="22"/>
          <w:szCs w:val="22"/>
        </w:rPr>
        <w:t>specified</w:t>
      </w:r>
      <w:r w:rsidRPr="00F404F5">
        <w:rPr>
          <w:rFonts w:eastAsia="Cambria"/>
          <w:spacing w:val="1"/>
          <w:sz w:val="22"/>
          <w:szCs w:val="22"/>
        </w:rPr>
        <w:t xml:space="preserve"> </w:t>
      </w:r>
      <w:r w:rsidRPr="00F404F5">
        <w:rPr>
          <w:rFonts w:eastAsia="Cambria"/>
          <w:sz w:val="22"/>
          <w:szCs w:val="22"/>
        </w:rPr>
        <w:t>in</w:t>
      </w:r>
      <w:r w:rsidRPr="00F404F5">
        <w:rPr>
          <w:rFonts w:eastAsia="Cambria"/>
          <w:spacing w:val="1"/>
          <w:sz w:val="22"/>
          <w:szCs w:val="22"/>
        </w:rPr>
        <w:t xml:space="preserve"> </w:t>
      </w:r>
      <w:r w:rsidRPr="00F404F5">
        <w:rPr>
          <w:rFonts w:eastAsia="Cambria"/>
          <w:sz w:val="22"/>
          <w:szCs w:val="22"/>
        </w:rPr>
        <w:t>Technical</w:t>
      </w:r>
      <w:r w:rsidRPr="00F404F5">
        <w:rPr>
          <w:rFonts w:eastAsia="Cambria"/>
          <w:spacing w:val="1"/>
          <w:sz w:val="22"/>
          <w:szCs w:val="22"/>
        </w:rPr>
        <w:t xml:space="preserve"> </w:t>
      </w:r>
      <w:r w:rsidRPr="00F404F5">
        <w:rPr>
          <w:rFonts w:eastAsia="Cambria"/>
          <w:sz w:val="22"/>
          <w:szCs w:val="22"/>
        </w:rPr>
        <w:t>Specification)</w:t>
      </w:r>
      <w:r w:rsidRPr="00F404F5">
        <w:rPr>
          <w:rFonts w:eastAsia="Cambria"/>
          <w:spacing w:val="1"/>
          <w:sz w:val="22"/>
          <w:szCs w:val="22"/>
        </w:rPr>
        <w:t xml:space="preserve"> </w:t>
      </w:r>
      <w:r w:rsidRPr="00F404F5">
        <w:rPr>
          <w:rFonts w:eastAsia="Cambria"/>
          <w:sz w:val="22"/>
          <w:szCs w:val="22"/>
        </w:rPr>
        <w:lastRenderedPageBreak/>
        <w:t>and</w:t>
      </w:r>
      <w:r w:rsidRPr="00F404F5">
        <w:rPr>
          <w:rFonts w:eastAsia="Cambria"/>
          <w:spacing w:val="1"/>
          <w:sz w:val="22"/>
          <w:szCs w:val="22"/>
        </w:rPr>
        <w:t xml:space="preserve"> </w:t>
      </w:r>
      <w:r w:rsidRPr="00F404F5">
        <w:rPr>
          <w:rFonts w:eastAsia="Cambria"/>
          <w:sz w:val="22"/>
          <w:szCs w:val="22"/>
        </w:rPr>
        <w:t>as</w:t>
      </w:r>
      <w:r w:rsidRPr="00F404F5">
        <w:rPr>
          <w:rFonts w:eastAsia="Cambria"/>
          <w:spacing w:val="53"/>
          <w:sz w:val="22"/>
          <w:szCs w:val="22"/>
        </w:rPr>
        <w:t xml:space="preserve"> </w:t>
      </w:r>
      <w:r w:rsidRPr="00F404F5">
        <w:rPr>
          <w:rFonts w:eastAsia="Cambria"/>
          <w:sz w:val="22"/>
          <w:szCs w:val="22"/>
        </w:rPr>
        <w:t>per</w:t>
      </w:r>
      <w:r w:rsidRPr="00F404F5">
        <w:rPr>
          <w:rFonts w:eastAsia="Cambria"/>
          <w:spacing w:val="1"/>
          <w:sz w:val="22"/>
          <w:szCs w:val="22"/>
        </w:rPr>
        <w:t xml:space="preserve"> </w:t>
      </w:r>
      <w:r w:rsidRPr="00F404F5">
        <w:rPr>
          <w:rFonts w:eastAsia="Cambria"/>
          <w:sz w:val="22"/>
          <w:szCs w:val="22"/>
        </w:rPr>
        <w:t>procedures</w:t>
      </w:r>
      <w:r w:rsidRPr="00F404F5">
        <w:rPr>
          <w:rFonts w:eastAsia="Cambria"/>
          <w:spacing w:val="10"/>
          <w:sz w:val="22"/>
          <w:szCs w:val="22"/>
        </w:rPr>
        <w:t xml:space="preserve"> </w:t>
      </w:r>
      <w:r w:rsidRPr="00F404F5">
        <w:rPr>
          <w:rFonts w:eastAsia="Cambria"/>
          <w:sz w:val="22"/>
          <w:szCs w:val="22"/>
        </w:rPr>
        <w:t>detailed</w:t>
      </w:r>
      <w:r w:rsidRPr="00F404F5">
        <w:rPr>
          <w:rFonts w:eastAsia="Cambria"/>
          <w:spacing w:val="10"/>
          <w:sz w:val="22"/>
          <w:szCs w:val="22"/>
        </w:rPr>
        <w:t xml:space="preserve"> </w:t>
      </w:r>
      <w:r w:rsidRPr="00F404F5">
        <w:rPr>
          <w:rFonts w:eastAsia="Cambria"/>
          <w:sz w:val="22"/>
          <w:szCs w:val="22"/>
        </w:rPr>
        <w:t>in</w:t>
      </w:r>
      <w:r w:rsidRPr="00F404F5">
        <w:rPr>
          <w:rFonts w:eastAsia="Cambria"/>
          <w:spacing w:val="8"/>
          <w:sz w:val="22"/>
          <w:szCs w:val="22"/>
        </w:rPr>
        <w:t xml:space="preserve"> </w:t>
      </w:r>
      <w:r w:rsidRPr="00F404F5">
        <w:rPr>
          <w:rFonts w:eastAsia="Cambria"/>
          <w:sz w:val="22"/>
          <w:szCs w:val="22"/>
        </w:rPr>
        <w:t>Technical</w:t>
      </w:r>
      <w:r w:rsidRPr="00F404F5">
        <w:rPr>
          <w:rFonts w:eastAsia="Cambria"/>
          <w:spacing w:val="10"/>
          <w:sz w:val="22"/>
          <w:szCs w:val="22"/>
        </w:rPr>
        <w:t xml:space="preserve"> </w:t>
      </w:r>
      <w:r w:rsidRPr="00F404F5">
        <w:rPr>
          <w:rFonts w:eastAsia="Cambria"/>
          <w:sz w:val="22"/>
          <w:szCs w:val="22"/>
        </w:rPr>
        <w:t>Specifications.</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3"/>
          <w:numId w:val="28"/>
        </w:numPr>
        <w:tabs>
          <w:tab w:val="left" w:pos="1289"/>
        </w:tabs>
        <w:autoSpaceDE w:val="0"/>
        <w:autoSpaceDN w:val="0"/>
        <w:spacing w:line="254" w:lineRule="auto"/>
        <w:ind w:right="1602"/>
        <w:jc w:val="both"/>
        <w:rPr>
          <w:rFonts w:eastAsia="Cambria"/>
          <w:sz w:val="22"/>
          <w:szCs w:val="22"/>
        </w:rPr>
      </w:pPr>
      <w:r w:rsidRPr="00F404F5">
        <w:rPr>
          <w:rFonts w:eastAsia="Cambria"/>
          <w:w w:val="105"/>
          <w:sz w:val="22"/>
          <w:szCs w:val="22"/>
        </w:rPr>
        <w:t xml:space="preserve">At any time after the events set out in </w:t>
      </w:r>
      <w:r w:rsidRPr="00F404F5">
        <w:rPr>
          <w:rFonts w:eastAsia="Cambria"/>
          <w:b/>
          <w:i/>
          <w:w w:val="105"/>
          <w:sz w:val="22"/>
          <w:szCs w:val="22"/>
        </w:rPr>
        <w:t>GCC Sub-Clause 20.1.4.2</w:t>
      </w:r>
      <w:r w:rsidRPr="00F404F5">
        <w:rPr>
          <w:rFonts w:eastAsia="Cambria"/>
          <w:w w:val="105"/>
          <w:sz w:val="22"/>
          <w:szCs w:val="22"/>
        </w:rPr>
        <w:t xml:space="preserve"> have</w:t>
      </w:r>
      <w:r w:rsidRPr="00F404F5">
        <w:rPr>
          <w:rFonts w:eastAsia="Cambria"/>
          <w:spacing w:val="1"/>
          <w:w w:val="105"/>
          <w:sz w:val="22"/>
          <w:szCs w:val="22"/>
        </w:rPr>
        <w:t xml:space="preserve"> </w:t>
      </w:r>
      <w:r w:rsidRPr="00F404F5">
        <w:rPr>
          <w:rFonts w:eastAsia="Cambria"/>
          <w:w w:val="105"/>
          <w:sz w:val="22"/>
          <w:szCs w:val="22"/>
        </w:rPr>
        <w:t xml:space="preserve">occurred, the Contractor may give a notice to the </w:t>
      </w:r>
      <w:r w:rsidR="00E63B39" w:rsidRPr="00F404F5">
        <w:rPr>
          <w:rFonts w:eastAsia="Cambria"/>
          <w:w w:val="105"/>
          <w:sz w:val="22"/>
          <w:szCs w:val="22"/>
        </w:rPr>
        <w:t>Project Manager</w:t>
      </w:r>
      <w:r w:rsidR="006C0F3A" w:rsidRPr="00F404F5">
        <w:rPr>
          <w:rFonts w:eastAsia="Cambria"/>
          <w:w w:val="105"/>
          <w:sz w:val="22"/>
          <w:szCs w:val="22"/>
        </w:rPr>
        <w:t xml:space="preserve">/Engineer </w:t>
      </w:r>
      <w:r w:rsidRPr="00F404F5">
        <w:rPr>
          <w:rFonts w:eastAsia="Cambria"/>
          <w:w w:val="105"/>
          <w:sz w:val="22"/>
          <w:szCs w:val="22"/>
        </w:rPr>
        <w:t>requesting</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issue</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an</w:t>
      </w:r>
      <w:r w:rsidRPr="00F404F5">
        <w:rPr>
          <w:rFonts w:eastAsia="Cambria"/>
          <w:spacing w:val="1"/>
          <w:w w:val="105"/>
          <w:sz w:val="22"/>
          <w:szCs w:val="22"/>
        </w:rPr>
        <w:t xml:space="preserve"> </w:t>
      </w:r>
      <w:r w:rsidRPr="00F404F5">
        <w:rPr>
          <w:rFonts w:eastAsia="Cambria"/>
          <w:w w:val="105"/>
          <w:sz w:val="22"/>
          <w:szCs w:val="22"/>
        </w:rPr>
        <w:t>Taking</w:t>
      </w:r>
      <w:r w:rsidRPr="00F404F5">
        <w:rPr>
          <w:rFonts w:eastAsia="Cambria"/>
          <w:spacing w:val="1"/>
          <w:w w:val="105"/>
          <w:sz w:val="22"/>
          <w:szCs w:val="22"/>
        </w:rPr>
        <w:t xml:space="preserve"> </w:t>
      </w:r>
      <w:r w:rsidRPr="00F404F5">
        <w:rPr>
          <w:rFonts w:eastAsia="Cambria"/>
          <w:w w:val="105"/>
          <w:sz w:val="22"/>
          <w:szCs w:val="22"/>
        </w:rPr>
        <w:t>Over</w:t>
      </w:r>
      <w:r w:rsidRPr="00F404F5">
        <w:rPr>
          <w:rFonts w:eastAsia="Cambria"/>
          <w:spacing w:val="1"/>
          <w:w w:val="105"/>
          <w:sz w:val="22"/>
          <w:szCs w:val="22"/>
        </w:rPr>
        <w:t xml:space="preserve"> </w:t>
      </w:r>
      <w:r w:rsidRPr="00F404F5">
        <w:rPr>
          <w:rFonts w:eastAsia="Cambria"/>
          <w:w w:val="105"/>
          <w:sz w:val="22"/>
          <w:szCs w:val="22"/>
        </w:rPr>
        <w:t>Certificate</w:t>
      </w:r>
      <w:r w:rsidRPr="00F404F5">
        <w:rPr>
          <w:rFonts w:eastAsia="Cambria"/>
          <w:spacing w:val="1"/>
          <w:w w:val="105"/>
          <w:sz w:val="22"/>
          <w:szCs w:val="22"/>
        </w:rPr>
        <w:t xml:space="preserve"> </w:t>
      </w: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form</w:t>
      </w:r>
      <w:r w:rsidRPr="00F404F5">
        <w:rPr>
          <w:rFonts w:eastAsia="Cambria"/>
          <w:spacing w:val="1"/>
          <w:w w:val="105"/>
          <w:sz w:val="22"/>
          <w:szCs w:val="22"/>
        </w:rPr>
        <w:t xml:space="preserve"> </w:t>
      </w:r>
      <w:r w:rsidRPr="00F404F5">
        <w:rPr>
          <w:rFonts w:eastAsia="Cambria"/>
          <w:w w:val="105"/>
          <w:sz w:val="22"/>
          <w:szCs w:val="22"/>
        </w:rPr>
        <w:t>provided in the Bidding Documents or in another form acceptable to</w:t>
      </w:r>
      <w:r w:rsidRPr="00F404F5">
        <w:rPr>
          <w:rFonts w:eastAsia="Cambria"/>
          <w:spacing w:val="-53"/>
          <w:w w:val="105"/>
          <w:sz w:val="22"/>
          <w:szCs w:val="22"/>
        </w:rPr>
        <w:t xml:space="preserve"> </w:t>
      </w:r>
      <w:r w:rsidRPr="00F404F5">
        <w:rPr>
          <w:rFonts w:eastAsia="Cambria"/>
          <w:w w:val="105"/>
          <w:sz w:val="22"/>
          <w:szCs w:val="22"/>
        </w:rPr>
        <w:t>the Employer in respect of the Facilities or the part thereof specified</w:t>
      </w:r>
      <w:r w:rsidRPr="00F404F5">
        <w:rPr>
          <w:rFonts w:eastAsia="Cambria"/>
          <w:spacing w:val="1"/>
          <w:w w:val="105"/>
          <w:sz w:val="22"/>
          <w:szCs w:val="22"/>
        </w:rPr>
        <w:t xml:space="preserve"> </w:t>
      </w: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such</w:t>
      </w:r>
      <w:r w:rsidRPr="00F404F5">
        <w:rPr>
          <w:rFonts w:eastAsia="Cambria"/>
          <w:spacing w:val="3"/>
          <w:w w:val="105"/>
          <w:sz w:val="22"/>
          <w:szCs w:val="22"/>
        </w:rPr>
        <w:t xml:space="preserve"> </w:t>
      </w:r>
      <w:r w:rsidRPr="00F404F5">
        <w:rPr>
          <w:rFonts w:eastAsia="Cambria"/>
          <w:w w:val="105"/>
          <w:sz w:val="22"/>
          <w:szCs w:val="22"/>
        </w:rPr>
        <w:t>notice</w:t>
      </w:r>
      <w:r w:rsidRPr="00F404F5">
        <w:rPr>
          <w:rFonts w:eastAsia="Cambria"/>
          <w:spacing w:val="3"/>
          <w:w w:val="105"/>
          <w:sz w:val="22"/>
          <w:szCs w:val="22"/>
        </w:rPr>
        <w:t xml:space="preserve"> </w:t>
      </w:r>
      <w:r w:rsidRPr="00F404F5">
        <w:rPr>
          <w:rFonts w:eastAsia="Cambria"/>
          <w:w w:val="105"/>
          <w:sz w:val="22"/>
          <w:szCs w:val="22"/>
        </w:rPr>
        <w:t>as</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3"/>
          <w:w w:val="105"/>
          <w:sz w:val="22"/>
          <w:szCs w:val="22"/>
        </w:rPr>
        <w:t xml:space="preserve"> </w:t>
      </w:r>
      <w:r w:rsidRPr="00F404F5">
        <w:rPr>
          <w:rFonts w:eastAsia="Cambria"/>
          <w:w w:val="105"/>
          <w:sz w:val="22"/>
          <w:szCs w:val="22"/>
        </w:rPr>
        <w:t>the</w:t>
      </w:r>
      <w:r w:rsidRPr="00F404F5">
        <w:rPr>
          <w:rFonts w:eastAsia="Cambria"/>
          <w:spacing w:val="3"/>
          <w:w w:val="105"/>
          <w:sz w:val="22"/>
          <w:szCs w:val="22"/>
        </w:rPr>
        <w:t xml:space="preserve"> </w:t>
      </w:r>
      <w:r w:rsidRPr="00F404F5">
        <w:rPr>
          <w:rFonts w:eastAsia="Cambria"/>
          <w:w w:val="105"/>
          <w:sz w:val="22"/>
          <w:szCs w:val="22"/>
        </w:rPr>
        <w:t>date</w:t>
      </w:r>
      <w:r w:rsidRPr="00F404F5">
        <w:rPr>
          <w:rFonts w:eastAsia="Cambria"/>
          <w:spacing w:val="2"/>
          <w:w w:val="105"/>
          <w:sz w:val="22"/>
          <w:szCs w:val="22"/>
        </w:rPr>
        <w:t xml:space="preserve"> </w:t>
      </w:r>
      <w:r w:rsidRPr="00F404F5">
        <w:rPr>
          <w:rFonts w:eastAsia="Cambria"/>
          <w:w w:val="105"/>
          <w:sz w:val="22"/>
          <w:szCs w:val="22"/>
        </w:rPr>
        <w:t>of</w:t>
      </w:r>
      <w:r w:rsidRPr="00F404F5">
        <w:rPr>
          <w:rFonts w:eastAsia="Cambria"/>
          <w:spacing w:val="3"/>
          <w:w w:val="105"/>
          <w:sz w:val="22"/>
          <w:szCs w:val="22"/>
        </w:rPr>
        <w:t xml:space="preserve"> </w:t>
      </w:r>
      <w:r w:rsidRPr="00F404F5">
        <w:rPr>
          <w:rFonts w:eastAsia="Cambria"/>
          <w:w w:val="105"/>
          <w:sz w:val="22"/>
          <w:szCs w:val="22"/>
        </w:rPr>
        <w:t>such</w:t>
      </w:r>
      <w:r w:rsidRPr="00F404F5">
        <w:rPr>
          <w:rFonts w:eastAsia="Cambria"/>
          <w:spacing w:val="3"/>
          <w:w w:val="105"/>
          <w:sz w:val="22"/>
          <w:szCs w:val="22"/>
        </w:rPr>
        <w:t xml:space="preserve"> </w:t>
      </w:r>
      <w:r w:rsidRPr="00F404F5">
        <w:rPr>
          <w:rFonts w:eastAsia="Cambria"/>
          <w:w w:val="105"/>
          <w:sz w:val="22"/>
          <w:szCs w:val="22"/>
        </w:rPr>
        <w:t>notice.</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3"/>
          <w:numId w:val="28"/>
        </w:numPr>
        <w:tabs>
          <w:tab w:val="left" w:pos="1289"/>
        </w:tabs>
        <w:autoSpaceDE w:val="0"/>
        <w:autoSpaceDN w:val="0"/>
        <w:spacing w:line="254" w:lineRule="auto"/>
        <w:ind w:right="1604"/>
        <w:jc w:val="both"/>
        <w:rPr>
          <w:rFonts w:eastAsia="Cambria"/>
          <w:sz w:val="22"/>
          <w:szCs w:val="22"/>
        </w:rPr>
      </w:pPr>
      <w:r w:rsidRPr="00F404F5">
        <w:rPr>
          <w:rFonts w:eastAsia="Cambria"/>
          <w:sz w:val="22"/>
          <w:szCs w:val="22"/>
        </w:rPr>
        <w:t>The</w:t>
      </w:r>
      <w:r w:rsidRPr="00F404F5">
        <w:rPr>
          <w:rFonts w:eastAsia="Cambria"/>
          <w:spacing w:val="44"/>
          <w:sz w:val="22"/>
          <w:szCs w:val="22"/>
        </w:rPr>
        <w:t xml:space="preserve"> </w:t>
      </w:r>
      <w:r w:rsidR="00E63B39" w:rsidRPr="00F404F5">
        <w:rPr>
          <w:rFonts w:eastAsia="Cambria"/>
          <w:sz w:val="22"/>
          <w:szCs w:val="22"/>
        </w:rPr>
        <w:t xml:space="preserve">Project Manager/Engineer </w:t>
      </w:r>
      <w:r w:rsidRPr="00F404F5">
        <w:rPr>
          <w:rFonts w:eastAsia="Cambria"/>
          <w:sz w:val="22"/>
          <w:szCs w:val="22"/>
        </w:rPr>
        <w:t>shall</w:t>
      </w:r>
      <w:r w:rsidRPr="00F404F5">
        <w:rPr>
          <w:rFonts w:eastAsia="Cambria"/>
          <w:spacing w:val="45"/>
          <w:sz w:val="22"/>
          <w:szCs w:val="22"/>
        </w:rPr>
        <w:t xml:space="preserve"> </w:t>
      </w:r>
      <w:r w:rsidRPr="00F404F5">
        <w:rPr>
          <w:rFonts w:eastAsia="Cambria"/>
          <w:b/>
          <w:sz w:val="22"/>
          <w:szCs w:val="22"/>
        </w:rPr>
        <w:t>within</w:t>
      </w:r>
      <w:r w:rsidRPr="00F404F5">
        <w:rPr>
          <w:rFonts w:eastAsia="Cambria"/>
          <w:b/>
          <w:spacing w:val="43"/>
          <w:sz w:val="22"/>
          <w:szCs w:val="22"/>
        </w:rPr>
        <w:t xml:space="preserve"> </w:t>
      </w:r>
      <w:r w:rsidRPr="00F404F5">
        <w:rPr>
          <w:rFonts w:eastAsia="Cambria"/>
          <w:b/>
          <w:sz w:val="22"/>
          <w:szCs w:val="22"/>
        </w:rPr>
        <w:t>twenty-one</w:t>
      </w:r>
      <w:r w:rsidRPr="00F404F5">
        <w:rPr>
          <w:rFonts w:eastAsia="Cambria"/>
          <w:b/>
          <w:spacing w:val="45"/>
          <w:sz w:val="22"/>
          <w:szCs w:val="22"/>
        </w:rPr>
        <w:t xml:space="preserve"> </w:t>
      </w:r>
      <w:r w:rsidRPr="00F404F5">
        <w:rPr>
          <w:rFonts w:eastAsia="Cambria"/>
          <w:b/>
          <w:sz w:val="22"/>
          <w:szCs w:val="22"/>
        </w:rPr>
        <w:t>(21)</w:t>
      </w:r>
      <w:r w:rsidRPr="00F404F5">
        <w:rPr>
          <w:rFonts w:eastAsia="Cambria"/>
          <w:b/>
          <w:spacing w:val="44"/>
          <w:sz w:val="22"/>
          <w:szCs w:val="22"/>
        </w:rPr>
        <w:t xml:space="preserve"> </w:t>
      </w:r>
      <w:r w:rsidRPr="00F404F5">
        <w:rPr>
          <w:rFonts w:eastAsia="Cambria"/>
          <w:b/>
          <w:sz w:val="22"/>
          <w:szCs w:val="22"/>
        </w:rPr>
        <w:t>days</w:t>
      </w:r>
      <w:r w:rsidRPr="00F404F5">
        <w:rPr>
          <w:rFonts w:eastAsia="Cambria"/>
          <w:spacing w:val="44"/>
          <w:sz w:val="22"/>
          <w:szCs w:val="22"/>
        </w:rPr>
        <w:t xml:space="preserve"> </w:t>
      </w:r>
      <w:r w:rsidRPr="00F404F5">
        <w:rPr>
          <w:rFonts w:eastAsia="Cambria"/>
          <w:sz w:val="22"/>
          <w:szCs w:val="22"/>
        </w:rPr>
        <w:t>after</w:t>
      </w:r>
      <w:r w:rsidRPr="00F404F5">
        <w:rPr>
          <w:rFonts w:eastAsia="Cambria"/>
          <w:spacing w:val="46"/>
          <w:sz w:val="22"/>
          <w:szCs w:val="22"/>
        </w:rPr>
        <w:t xml:space="preserve"> </w:t>
      </w:r>
      <w:r w:rsidRPr="00F404F5">
        <w:rPr>
          <w:rFonts w:eastAsia="Cambria"/>
          <w:sz w:val="22"/>
          <w:szCs w:val="22"/>
        </w:rPr>
        <w:t>receipt</w:t>
      </w:r>
      <w:r w:rsidRPr="00F404F5">
        <w:rPr>
          <w:rFonts w:eastAsia="Cambria"/>
          <w:spacing w:val="-50"/>
          <w:sz w:val="22"/>
          <w:szCs w:val="22"/>
        </w:rPr>
        <w:t xml:space="preserve"> </w:t>
      </w:r>
      <w:r w:rsidRPr="00F404F5">
        <w:rPr>
          <w:rFonts w:eastAsia="Cambria"/>
          <w:sz w:val="22"/>
          <w:szCs w:val="22"/>
        </w:rPr>
        <w:t>of</w:t>
      </w:r>
      <w:r w:rsidRPr="00F404F5">
        <w:rPr>
          <w:rFonts w:eastAsia="Cambria"/>
          <w:spacing w:val="13"/>
          <w:sz w:val="22"/>
          <w:szCs w:val="22"/>
        </w:rPr>
        <w:t xml:space="preserve"> </w:t>
      </w:r>
      <w:r w:rsidRPr="00F404F5">
        <w:rPr>
          <w:rFonts w:eastAsia="Cambria"/>
          <w:sz w:val="22"/>
          <w:szCs w:val="22"/>
        </w:rPr>
        <w:t>the</w:t>
      </w:r>
      <w:r w:rsidRPr="00F404F5">
        <w:rPr>
          <w:rFonts w:eastAsia="Cambria"/>
          <w:spacing w:val="14"/>
          <w:sz w:val="22"/>
          <w:szCs w:val="22"/>
        </w:rPr>
        <w:t xml:space="preserve"> </w:t>
      </w:r>
      <w:r w:rsidRPr="00F404F5">
        <w:rPr>
          <w:rFonts w:eastAsia="Cambria"/>
          <w:sz w:val="22"/>
          <w:szCs w:val="22"/>
        </w:rPr>
        <w:t>Contractor's</w:t>
      </w:r>
      <w:r w:rsidRPr="00F404F5">
        <w:rPr>
          <w:rFonts w:eastAsia="Cambria"/>
          <w:spacing w:val="14"/>
          <w:sz w:val="22"/>
          <w:szCs w:val="22"/>
        </w:rPr>
        <w:t xml:space="preserve"> </w:t>
      </w:r>
      <w:r w:rsidRPr="00F404F5">
        <w:rPr>
          <w:rFonts w:eastAsia="Cambria"/>
          <w:sz w:val="22"/>
          <w:szCs w:val="22"/>
        </w:rPr>
        <w:t>notice,</w:t>
      </w:r>
      <w:r w:rsidRPr="00F404F5">
        <w:rPr>
          <w:rFonts w:eastAsia="Cambria"/>
          <w:spacing w:val="14"/>
          <w:sz w:val="22"/>
          <w:szCs w:val="22"/>
        </w:rPr>
        <w:t xml:space="preserve"> </w:t>
      </w:r>
      <w:r w:rsidRPr="00F404F5">
        <w:rPr>
          <w:rFonts w:eastAsia="Cambria"/>
          <w:sz w:val="22"/>
          <w:szCs w:val="22"/>
        </w:rPr>
        <w:t>issue</w:t>
      </w:r>
      <w:r w:rsidRPr="00F404F5">
        <w:rPr>
          <w:rFonts w:eastAsia="Cambria"/>
          <w:spacing w:val="14"/>
          <w:sz w:val="22"/>
          <w:szCs w:val="22"/>
        </w:rPr>
        <w:t xml:space="preserve"> </w:t>
      </w:r>
      <w:proofErr w:type="gramStart"/>
      <w:r w:rsidRPr="00F404F5">
        <w:rPr>
          <w:rFonts w:eastAsia="Cambria"/>
          <w:sz w:val="22"/>
          <w:szCs w:val="22"/>
        </w:rPr>
        <w:t>an</w:t>
      </w:r>
      <w:proofErr w:type="gramEnd"/>
      <w:r w:rsidRPr="00F404F5">
        <w:rPr>
          <w:rFonts w:eastAsia="Cambria"/>
          <w:spacing w:val="14"/>
          <w:sz w:val="22"/>
          <w:szCs w:val="22"/>
        </w:rPr>
        <w:t xml:space="preserve"> </w:t>
      </w:r>
      <w:r w:rsidRPr="00F404F5">
        <w:rPr>
          <w:rFonts w:eastAsia="Cambria"/>
          <w:sz w:val="22"/>
          <w:szCs w:val="22"/>
        </w:rPr>
        <w:t>Taking</w:t>
      </w:r>
      <w:r w:rsidRPr="00F404F5">
        <w:rPr>
          <w:rFonts w:eastAsia="Cambria"/>
          <w:spacing w:val="14"/>
          <w:sz w:val="22"/>
          <w:szCs w:val="22"/>
        </w:rPr>
        <w:t xml:space="preserve"> </w:t>
      </w:r>
      <w:r w:rsidRPr="00F404F5">
        <w:rPr>
          <w:rFonts w:eastAsia="Cambria"/>
          <w:sz w:val="22"/>
          <w:szCs w:val="22"/>
        </w:rPr>
        <w:t>Over</w:t>
      </w:r>
      <w:r w:rsidRPr="00F404F5">
        <w:rPr>
          <w:rFonts w:eastAsia="Cambria"/>
          <w:spacing w:val="15"/>
          <w:sz w:val="22"/>
          <w:szCs w:val="22"/>
        </w:rPr>
        <w:t xml:space="preserve"> </w:t>
      </w:r>
      <w:r w:rsidRPr="00F404F5">
        <w:rPr>
          <w:rFonts w:eastAsia="Cambria"/>
          <w:sz w:val="22"/>
          <w:szCs w:val="22"/>
        </w:rPr>
        <w:t>Certificate.</w:t>
      </w:r>
    </w:p>
    <w:p w:rsidR="005A48C5" w:rsidRPr="00F404F5" w:rsidRDefault="005A48C5">
      <w:pPr>
        <w:widowControl w:val="0"/>
        <w:autoSpaceDE w:val="0"/>
        <w:autoSpaceDN w:val="0"/>
        <w:spacing w:before="3"/>
        <w:rPr>
          <w:rFonts w:eastAsia="Cambria"/>
          <w:sz w:val="22"/>
          <w:szCs w:val="22"/>
        </w:rPr>
      </w:pPr>
    </w:p>
    <w:p w:rsidR="005A48C5" w:rsidRPr="00F404F5" w:rsidRDefault="00D11752">
      <w:pPr>
        <w:widowControl w:val="0"/>
        <w:numPr>
          <w:ilvl w:val="2"/>
          <w:numId w:val="28"/>
        </w:numPr>
        <w:tabs>
          <w:tab w:val="left" w:pos="1288"/>
          <w:tab w:val="left" w:pos="1289"/>
        </w:tabs>
        <w:autoSpaceDE w:val="0"/>
        <w:autoSpaceDN w:val="0"/>
        <w:ind w:hanging="1081"/>
        <w:jc w:val="both"/>
        <w:rPr>
          <w:rFonts w:eastAsia="Cambria"/>
          <w:b/>
          <w:sz w:val="22"/>
          <w:szCs w:val="22"/>
        </w:rPr>
      </w:pPr>
      <w:r w:rsidRPr="00F404F5">
        <w:rPr>
          <w:rFonts w:eastAsia="Cambria"/>
          <w:b/>
          <w:w w:val="105"/>
          <w:sz w:val="22"/>
          <w:szCs w:val="22"/>
        </w:rPr>
        <w:t>Taking</w:t>
      </w:r>
      <w:r w:rsidRPr="00F404F5">
        <w:rPr>
          <w:rFonts w:eastAsia="Cambria"/>
          <w:b/>
          <w:spacing w:val="11"/>
          <w:w w:val="105"/>
          <w:sz w:val="22"/>
          <w:szCs w:val="22"/>
        </w:rPr>
        <w:t xml:space="preserve"> </w:t>
      </w:r>
      <w:r w:rsidRPr="00F404F5">
        <w:rPr>
          <w:rFonts w:eastAsia="Cambria"/>
          <w:b/>
          <w:w w:val="105"/>
          <w:sz w:val="22"/>
          <w:szCs w:val="22"/>
        </w:rPr>
        <w:t>Over</w:t>
      </w:r>
    </w:p>
    <w:p w:rsidR="005A48C5" w:rsidRPr="00F404F5" w:rsidRDefault="005A48C5">
      <w:pPr>
        <w:widowControl w:val="0"/>
        <w:autoSpaceDE w:val="0"/>
        <w:autoSpaceDN w:val="0"/>
        <w:rPr>
          <w:rFonts w:eastAsia="Cambria"/>
          <w:sz w:val="22"/>
          <w:szCs w:val="22"/>
        </w:rPr>
      </w:pPr>
    </w:p>
    <w:p w:rsidR="005A48C5" w:rsidRPr="00F404F5" w:rsidRDefault="00D11752">
      <w:pPr>
        <w:widowControl w:val="0"/>
        <w:numPr>
          <w:ilvl w:val="3"/>
          <w:numId w:val="28"/>
        </w:numPr>
        <w:tabs>
          <w:tab w:val="left" w:pos="1289"/>
        </w:tabs>
        <w:autoSpaceDE w:val="0"/>
        <w:autoSpaceDN w:val="0"/>
        <w:spacing w:line="254" w:lineRule="auto"/>
        <w:ind w:right="1606"/>
        <w:jc w:val="both"/>
        <w:rPr>
          <w:rFonts w:eastAsia="Cambria"/>
          <w:sz w:val="22"/>
          <w:szCs w:val="22"/>
        </w:rPr>
      </w:pPr>
      <w:r w:rsidRPr="00F404F5">
        <w:rPr>
          <w:rFonts w:eastAsia="Cambria"/>
          <w:w w:val="105"/>
          <w:sz w:val="22"/>
          <w:szCs w:val="22"/>
        </w:rPr>
        <w:t>Upon</w:t>
      </w:r>
      <w:r w:rsidRPr="00F404F5">
        <w:rPr>
          <w:rFonts w:eastAsia="Cambria"/>
          <w:spacing w:val="1"/>
          <w:w w:val="105"/>
          <w:sz w:val="22"/>
          <w:szCs w:val="22"/>
        </w:rPr>
        <w:t xml:space="preserve"> </w:t>
      </w:r>
      <w:r w:rsidRPr="00F404F5">
        <w:rPr>
          <w:rFonts w:eastAsia="Cambria"/>
          <w:w w:val="105"/>
          <w:sz w:val="22"/>
          <w:szCs w:val="22"/>
        </w:rPr>
        <w:t>successful</w:t>
      </w:r>
      <w:r w:rsidRPr="00F404F5">
        <w:rPr>
          <w:rFonts w:eastAsia="Cambria"/>
          <w:spacing w:val="1"/>
          <w:w w:val="105"/>
          <w:sz w:val="22"/>
          <w:szCs w:val="22"/>
        </w:rPr>
        <w:t xml:space="preserve"> </w:t>
      </w:r>
      <w:r w:rsidRPr="00F404F5">
        <w:rPr>
          <w:rFonts w:eastAsia="Cambria"/>
          <w:w w:val="105"/>
          <w:sz w:val="22"/>
          <w:szCs w:val="22"/>
        </w:rPr>
        <w:t>Trial</w:t>
      </w:r>
      <w:r w:rsidRPr="00F404F5">
        <w:rPr>
          <w:rFonts w:eastAsia="Cambria"/>
          <w:spacing w:val="1"/>
          <w:w w:val="105"/>
          <w:sz w:val="22"/>
          <w:szCs w:val="22"/>
        </w:rPr>
        <w:t xml:space="preserve"> </w:t>
      </w:r>
      <w:r w:rsidRPr="00F404F5">
        <w:rPr>
          <w:rFonts w:eastAsia="Cambria"/>
          <w:w w:val="105"/>
          <w:sz w:val="22"/>
          <w:szCs w:val="22"/>
        </w:rPr>
        <w:t>–</w:t>
      </w:r>
      <w:r w:rsidRPr="00F404F5">
        <w:rPr>
          <w:rFonts w:eastAsia="Cambria"/>
          <w:spacing w:val="1"/>
          <w:w w:val="105"/>
          <w:sz w:val="22"/>
          <w:szCs w:val="22"/>
        </w:rPr>
        <w:t xml:space="preserve"> </w:t>
      </w:r>
      <w:r w:rsidRPr="00F404F5">
        <w:rPr>
          <w:rFonts w:eastAsia="Cambria"/>
          <w:w w:val="105"/>
          <w:sz w:val="22"/>
          <w:szCs w:val="22"/>
        </w:rPr>
        <w:t>Operation</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Facilities</w:t>
      </w:r>
      <w:r w:rsidRPr="00F404F5">
        <w:rPr>
          <w:rFonts w:eastAsia="Cambria"/>
          <w:spacing w:val="1"/>
          <w:w w:val="105"/>
          <w:sz w:val="22"/>
          <w:szCs w:val="22"/>
        </w:rPr>
        <w:t xml:space="preserve"> </w:t>
      </w:r>
      <w:r w:rsidRPr="00F404F5">
        <w:rPr>
          <w:rFonts w:eastAsia="Cambria"/>
          <w:w w:val="105"/>
          <w:sz w:val="22"/>
          <w:szCs w:val="22"/>
        </w:rPr>
        <w:t>or</w:t>
      </w:r>
      <w:r w:rsidRPr="00F404F5">
        <w:rPr>
          <w:rFonts w:eastAsia="Cambria"/>
          <w:spacing w:val="1"/>
          <w:w w:val="105"/>
          <w:sz w:val="22"/>
          <w:szCs w:val="22"/>
        </w:rPr>
        <w:t xml:space="preserve"> </w:t>
      </w:r>
      <w:r w:rsidRPr="00F404F5">
        <w:rPr>
          <w:rFonts w:eastAsia="Cambria"/>
          <w:w w:val="105"/>
          <w:sz w:val="22"/>
          <w:szCs w:val="22"/>
        </w:rPr>
        <w:t>any</w:t>
      </w:r>
      <w:r w:rsidRPr="00F404F5">
        <w:rPr>
          <w:rFonts w:eastAsia="Cambria"/>
          <w:spacing w:val="1"/>
          <w:w w:val="105"/>
          <w:sz w:val="22"/>
          <w:szCs w:val="22"/>
        </w:rPr>
        <w:t xml:space="preserve"> </w:t>
      </w:r>
      <w:r w:rsidRPr="00F404F5">
        <w:rPr>
          <w:rFonts w:eastAsia="Cambria"/>
          <w:w w:val="105"/>
          <w:sz w:val="22"/>
          <w:szCs w:val="22"/>
        </w:rPr>
        <w:t>part</w:t>
      </w:r>
      <w:r w:rsidRPr="00F404F5">
        <w:rPr>
          <w:rFonts w:eastAsia="Cambria"/>
          <w:spacing w:val="1"/>
          <w:w w:val="105"/>
          <w:sz w:val="22"/>
          <w:szCs w:val="22"/>
        </w:rPr>
        <w:t xml:space="preserve"> </w:t>
      </w:r>
      <w:r w:rsidRPr="00F404F5">
        <w:rPr>
          <w:rFonts w:eastAsia="Cambria"/>
          <w:w w:val="105"/>
          <w:sz w:val="22"/>
          <w:szCs w:val="22"/>
        </w:rPr>
        <w:t>thereof,</w:t>
      </w:r>
      <w:r w:rsidRPr="00F404F5">
        <w:rPr>
          <w:rFonts w:eastAsia="Cambria"/>
          <w:spacing w:val="1"/>
          <w:w w:val="105"/>
          <w:sz w:val="22"/>
          <w:szCs w:val="22"/>
        </w:rPr>
        <w:t xml:space="preserve"> </w:t>
      </w:r>
      <w:r w:rsidRPr="00F404F5">
        <w:rPr>
          <w:rFonts w:eastAsia="Cambria"/>
          <w:w w:val="105"/>
          <w:sz w:val="22"/>
          <w:szCs w:val="22"/>
        </w:rPr>
        <w:t>pursuant</w:t>
      </w:r>
      <w:r w:rsidRPr="00F404F5">
        <w:rPr>
          <w:rFonts w:eastAsia="Cambria"/>
          <w:spacing w:val="1"/>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b/>
          <w:i/>
          <w:w w:val="105"/>
          <w:sz w:val="22"/>
          <w:szCs w:val="22"/>
        </w:rPr>
        <w:t>GCC</w:t>
      </w:r>
      <w:r w:rsidRPr="00F404F5">
        <w:rPr>
          <w:rFonts w:eastAsia="Cambria"/>
          <w:b/>
          <w:i/>
          <w:spacing w:val="1"/>
          <w:w w:val="105"/>
          <w:sz w:val="22"/>
          <w:szCs w:val="22"/>
        </w:rPr>
        <w:t xml:space="preserve"> </w:t>
      </w:r>
      <w:r w:rsidRPr="00F404F5">
        <w:rPr>
          <w:rFonts w:eastAsia="Cambria"/>
          <w:b/>
          <w:i/>
          <w:w w:val="105"/>
          <w:sz w:val="22"/>
          <w:szCs w:val="22"/>
        </w:rPr>
        <w:t>Sub-Clause</w:t>
      </w:r>
      <w:r w:rsidRPr="00F404F5">
        <w:rPr>
          <w:rFonts w:eastAsia="Cambria"/>
          <w:b/>
          <w:i/>
          <w:spacing w:val="1"/>
          <w:w w:val="105"/>
          <w:sz w:val="22"/>
          <w:szCs w:val="22"/>
        </w:rPr>
        <w:t xml:space="preserve"> </w:t>
      </w:r>
      <w:r w:rsidRPr="00F404F5">
        <w:rPr>
          <w:rFonts w:eastAsia="Cambria"/>
          <w:b/>
          <w:i/>
          <w:w w:val="105"/>
          <w:sz w:val="22"/>
          <w:szCs w:val="22"/>
        </w:rPr>
        <w:t>20.1.4</w:t>
      </w:r>
      <w:r w:rsidRPr="00F404F5">
        <w:rPr>
          <w:rFonts w:eastAsia="Cambria"/>
          <w:w w:val="105"/>
          <w:sz w:val="22"/>
          <w:szCs w:val="22"/>
        </w:rPr>
        <w:t>,</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00E63B39" w:rsidRPr="00F404F5">
        <w:rPr>
          <w:rFonts w:eastAsia="Cambria"/>
          <w:w w:val="105"/>
          <w:sz w:val="22"/>
          <w:szCs w:val="22"/>
        </w:rPr>
        <w:t xml:space="preserve">Project Manager/Engineer </w:t>
      </w:r>
      <w:r w:rsidRPr="00F404F5">
        <w:rPr>
          <w:rFonts w:eastAsia="Cambria"/>
          <w:w w:val="105"/>
          <w:sz w:val="22"/>
          <w:szCs w:val="22"/>
        </w:rPr>
        <w:t xml:space="preserve">shall issue to the Contractor a Taking </w:t>
      </w:r>
      <w:proofErr w:type="gramStart"/>
      <w:r w:rsidRPr="00F404F5">
        <w:rPr>
          <w:rFonts w:eastAsia="Cambria"/>
          <w:w w:val="105"/>
          <w:sz w:val="22"/>
          <w:szCs w:val="22"/>
        </w:rPr>
        <w:t>Over</w:t>
      </w:r>
      <w:proofErr w:type="gramEnd"/>
      <w:r w:rsidRPr="00F404F5">
        <w:rPr>
          <w:rFonts w:eastAsia="Cambria"/>
          <w:w w:val="105"/>
          <w:sz w:val="22"/>
          <w:szCs w:val="22"/>
        </w:rPr>
        <w:t xml:space="preserve"> Certificate as a proof of</w:t>
      </w:r>
      <w:r w:rsidRPr="00F404F5">
        <w:rPr>
          <w:rFonts w:eastAsia="Cambria"/>
          <w:spacing w:val="1"/>
          <w:w w:val="105"/>
          <w:sz w:val="22"/>
          <w:szCs w:val="22"/>
        </w:rPr>
        <w:t xml:space="preserve"> </w:t>
      </w:r>
      <w:r w:rsidRPr="00F404F5">
        <w:rPr>
          <w:rFonts w:eastAsia="Cambria"/>
          <w:w w:val="105"/>
          <w:sz w:val="22"/>
          <w:szCs w:val="22"/>
        </w:rPr>
        <w:t>the acceptance of the Facilities or any part thereof. Such certificate</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1"/>
          <w:w w:val="105"/>
          <w:sz w:val="22"/>
          <w:szCs w:val="22"/>
        </w:rPr>
        <w:t xml:space="preserve"> </w:t>
      </w:r>
      <w:r w:rsidRPr="00F404F5">
        <w:rPr>
          <w:rFonts w:eastAsia="Cambria"/>
          <w:w w:val="105"/>
          <w:sz w:val="22"/>
          <w:szCs w:val="22"/>
        </w:rPr>
        <w:t>not</w:t>
      </w:r>
      <w:r w:rsidRPr="00F404F5">
        <w:rPr>
          <w:rFonts w:eastAsia="Cambria"/>
          <w:spacing w:val="1"/>
          <w:w w:val="105"/>
          <w:sz w:val="22"/>
          <w:szCs w:val="22"/>
        </w:rPr>
        <w:t xml:space="preserve"> </w:t>
      </w:r>
      <w:r w:rsidRPr="00F404F5">
        <w:rPr>
          <w:rFonts w:eastAsia="Cambria"/>
          <w:w w:val="105"/>
          <w:sz w:val="22"/>
          <w:szCs w:val="22"/>
        </w:rPr>
        <w:t>relieve</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any</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his</w:t>
      </w:r>
      <w:r w:rsidRPr="00F404F5">
        <w:rPr>
          <w:rFonts w:eastAsia="Cambria"/>
          <w:spacing w:val="1"/>
          <w:w w:val="105"/>
          <w:sz w:val="22"/>
          <w:szCs w:val="22"/>
        </w:rPr>
        <w:t xml:space="preserve"> </w:t>
      </w:r>
      <w:r w:rsidRPr="00F404F5">
        <w:rPr>
          <w:rFonts w:eastAsia="Cambria"/>
          <w:w w:val="105"/>
          <w:sz w:val="22"/>
          <w:szCs w:val="22"/>
        </w:rPr>
        <w:t>obligations</w:t>
      </w:r>
      <w:r w:rsidRPr="00F404F5">
        <w:rPr>
          <w:rFonts w:eastAsia="Cambria"/>
          <w:spacing w:val="1"/>
          <w:w w:val="105"/>
          <w:sz w:val="22"/>
          <w:szCs w:val="22"/>
        </w:rPr>
        <w:t xml:space="preserve"> </w:t>
      </w:r>
      <w:r w:rsidRPr="00F404F5">
        <w:rPr>
          <w:rFonts w:eastAsia="Cambria"/>
          <w:w w:val="105"/>
          <w:sz w:val="22"/>
          <w:szCs w:val="22"/>
        </w:rPr>
        <w:t>which</w:t>
      </w:r>
      <w:r w:rsidRPr="00F404F5">
        <w:rPr>
          <w:rFonts w:eastAsia="Cambria"/>
          <w:spacing w:val="1"/>
          <w:w w:val="105"/>
          <w:sz w:val="22"/>
          <w:szCs w:val="22"/>
        </w:rPr>
        <w:t xml:space="preserve"> </w:t>
      </w:r>
      <w:r w:rsidRPr="00F404F5">
        <w:rPr>
          <w:rFonts w:eastAsia="Cambria"/>
          <w:w w:val="105"/>
          <w:sz w:val="22"/>
          <w:szCs w:val="22"/>
        </w:rPr>
        <w:t>otherwise</w:t>
      </w:r>
      <w:r w:rsidRPr="00F404F5">
        <w:rPr>
          <w:rFonts w:eastAsia="Cambria"/>
          <w:spacing w:val="1"/>
          <w:w w:val="105"/>
          <w:sz w:val="22"/>
          <w:szCs w:val="22"/>
        </w:rPr>
        <w:t xml:space="preserve"> </w:t>
      </w:r>
      <w:r w:rsidRPr="00F404F5">
        <w:rPr>
          <w:rFonts w:eastAsia="Cambria"/>
          <w:w w:val="105"/>
          <w:sz w:val="22"/>
          <w:szCs w:val="22"/>
        </w:rPr>
        <w:t>survive,</w:t>
      </w:r>
      <w:r w:rsidRPr="00F404F5">
        <w:rPr>
          <w:rFonts w:eastAsia="Cambria"/>
          <w:spacing w:val="1"/>
          <w:w w:val="105"/>
          <w:sz w:val="22"/>
          <w:szCs w:val="22"/>
        </w:rPr>
        <w:t xml:space="preserve"> </w:t>
      </w:r>
      <w:r w:rsidRPr="00F404F5">
        <w:rPr>
          <w:rFonts w:eastAsia="Cambria"/>
          <w:w w:val="105"/>
          <w:sz w:val="22"/>
          <w:szCs w:val="22"/>
        </w:rPr>
        <w:t>by</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terms</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conditions</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Contract</w:t>
      </w:r>
      <w:r w:rsidRPr="00F404F5">
        <w:rPr>
          <w:rFonts w:eastAsia="Cambria"/>
          <w:spacing w:val="1"/>
          <w:w w:val="105"/>
          <w:sz w:val="22"/>
          <w:szCs w:val="22"/>
        </w:rPr>
        <w:t xml:space="preserve"> </w:t>
      </w:r>
      <w:r w:rsidRPr="00F404F5">
        <w:rPr>
          <w:rFonts w:eastAsia="Cambria"/>
          <w:w w:val="105"/>
          <w:sz w:val="22"/>
          <w:szCs w:val="22"/>
        </w:rPr>
        <w:t>after</w:t>
      </w:r>
      <w:r w:rsidRPr="00F404F5">
        <w:rPr>
          <w:rFonts w:eastAsia="Cambria"/>
          <w:spacing w:val="-53"/>
          <w:w w:val="105"/>
          <w:sz w:val="22"/>
          <w:szCs w:val="22"/>
        </w:rPr>
        <w:t xml:space="preserve"> </w:t>
      </w:r>
      <w:r w:rsidRPr="00F404F5">
        <w:rPr>
          <w:rFonts w:eastAsia="Cambria"/>
          <w:w w:val="105"/>
          <w:sz w:val="22"/>
          <w:szCs w:val="22"/>
        </w:rPr>
        <w:t>issue</w:t>
      </w:r>
      <w:r w:rsidRPr="00F404F5">
        <w:rPr>
          <w:rFonts w:eastAsia="Cambria"/>
          <w:spacing w:val="3"/>
          <w:w w:val="105"/>
          <w:sz w:val="22"/>
          <w:szCs w:val="22"/>
        </w:rPr>
        <w:t xml:space="preserve"> </w:t>
      </w:r>
      <w:r w:rsidRPr="00F404F5">
        <w:rPr>
          <w:rFonts w:eastAsia="Cambria"/>
          <w:w w:val="105"/>
          <w:sz w:val="22"/>
          <w:szCs w:val="22"/>
        </w:rPr>
        <w:t>of</w:t>
      </w:r>
      <w:r w:rsidRPr="00F404F5">
        <w:rPr>
          <w:rFonts w:eastAsia="Cambria"/>
          <w:spacing w:val="4"/>
          <w:w w:val="105"/>
          <w:sz w:val="22"/>
          <w:szCs w:val="22"/>
        </w:rPr>
        <w:t xml:space="preserve"> </w:t>
      </w:r>
      <w:r w:rsidRPr="00F404F5">
        <w:rPr>
          <w:rFonts w:eastAsia="Cambria"/>
          <w:w w:val="105"/>
          <w:sz w:val="22"/>
          <w:szCs w:val="22"/>
        </w:rPr>
        <w:t>such</w:t>
      </w:r>
      <w:r w:rsidRPr="00F404F5">
        <w:rPr>
          <w:rFonts w:eastAsia="Cambria"/>
          <w:spacing w:val="4"/>
          <w:w w:val="105"/>
          <w:sz w:val="22"/>
          <w:szCs w:val="22"/>
        </w:rPr>
        <w:t xml:space="preserve"> </w:t>
      </w:r>
      <w:r w:rsidRPr="00F404F5">
        <w:rPr>
          <w:rFonts w:eastAsia="Cambria"/>
          <w:w w:val="105"/>
          <w:sz w:val="22"/>
          <w:szCs w:val="22"/>
        </w:rPr>
        <w:t>certificate.</w:t>
      </w:r>
    </w:p>
    <w:p w:rsidR="005A48C5" w:rsidRPr="00F404F5" w:rsidRDefault="00D11752">
      <w:pPr>
        <w:widowControl w:val="0"/>
        <w:numPr>
          <w:ilvl w:val="3"/>
          <w:numId w:val="28"/>
        </w:numPr>
        <w:tabs>
          <w:tab w:val="left" w:pos="1289"/>
        </w:tabs>
        <w:autoSpaceDE w:val="0"/>
        <w:autoSpaceDN w:val="0"/>
        <w:spacing w:before="64" w:line="254" w:lineRule="auto"/>
        <w:ind w:right="1607"/>
        <w:jc w:val="both"/>
        <w:rPr>
          <w:rFonts w:eastAsia="Cambria"/>
          <w:sz w:val="22"/>
          <w:szCs w:val="22"/>
        </w:rPr>
      </w:pPr>
      <w:r w:rsidRPr="00F404F5">
        <w:rPr>
          <w:rFonts w:eastAsia="Cambria"/>
          <w:sz w:val="22"/>
          <w:szCs w:val="22"/>
        </w:rPr>
        <w:t xml:space="preserve">If within </w:t>
      </w:r>
      <w:r w:rsidR="00213F05" w:rsidRPr="00F404F5">
        <w:rPr>
          <w:rFonts w:eastAsia="Cambria"/>
          <w:sz w:val="22"/>
          <w:szCs w:val="22"/>
        </w:rPr>
        <w:t>twenty-one</w:t>
      </w:r>
      <w:r w:rsidRPr="00F404F5">
        <w:rPr>
          <w:rFonts w:eastAsia="Cambria"/>
          <w:sz w:val="22"/>
          <w:szCs w:val="22"/>
        </w:rPr>
        <w:t xml:space="preserve"> (21) days after receipt of the Contractor's notice,</w:t>
      </w:r>
      <w:r w:rsidRPr="00F404F5">
        <w:rPr>
          <w:rFonts w:eastAsia="Cambria"/>
          <w:spacing w:val="1"/>
          <w:sz w:val="22"/>
          <w:szCs w:val="22"/>
        </w:rPr>
        <w:t xml:space="preserve"> </w:t>
      </w:r>
      <w:r w:rsidRPr="00F404F5">
        <w:rPr>
          <w:rFonts w:eastAsia="Cambria"/>
          <w:sz w:val="22"/>
          <w:szCs w:val="22"/>
        </w:rPr>
        <w:t>the</w:t>
      </w:r>
      <w:r w:rsidRPr="00F404F5">
        <w:rPr>
          <w:rFonts w:eastAsia="Cambria"/>
          <w:spacing w:val="35"/>
          <w:sz w:val="22"/>
          <w:szCs w:val="22"/>
        </w:rPr>
        <w:t xml:space="preserve"> </w:t>
      </w:r>
      <w:r w:rsidR="00E63B39" w:rsidRPr="00F404F5">
        <w:rPr>
          <w:rFonts w:eastAsia="Cambria"/>
          <w:sz w:val="22"/>
          <w:szCs w:val="22"/>
        </w:rPr>
        <w:t>Project Manager/</w:t>
      </w:r>
      <w:r w:rsidR="00213F05" w:rsidRPr="00F404F5">
        <w:rPr>
          <w:rFonts w:eastAsia="Cambria"/>
          <w:sz w:val="22"/>
          <w:szCs w:val="22"/>
        </w:rPr>
        <w:t>Engineer fails</w:t>
      </w:r>
      <w:r w:rsidRPr="00F404F5">
        <w:rPr>
          <w:rFonts w:eastAsia="Cambria"/>
          <w:sz w:val="22"/>
          <w:szCs w:val="22"/>
        </w:rPr>
        <w:t xml:space="preserve"> to issue the Taking</w:t>
      </w:r>
      <w:r w:rsidRPr="0002275A">
        <w:rPr>
          <w:rFonts w:eastAsia="Cambria"/>
          <w:sz w:val="22"/>
          <w:szCs w:val="22"/>
        </w:rPr>
        <w:t xml:space="preserve"> </w:t>
      </w:r>
      <w:r w:rsidRPr="00F404F5">
        <w:rPr>
          <w:rFonts w:eastAsia="Cambria"/>
          <w:sz w:val="22"/>
          <w:szCs w:val="22"/>
        </w:rPr>
        <w:t>Over</w:t>
      </w:r>
      <w:r w:rsidRPr="0002275A">
        <w:rPr>
          <w:rFonts w:eastAsia="Cambria"/>
          <w:sz w:val="22"/>
          <w:szCs w:val="22"/>
        </w:rPr>
        <w:t xml:space="preserve"> </w:t>
      </w:r>
      <w:r w:rsidRPr="00F404F5">
        <w:rPr>
          <w:rFonts w:eastAsia="Cambria"/>
          <w:sz w:val="22"/>
          <w:szCs w:val="22"/>
        </w:rPr>
        <w:t>Certificate</w:t>
      </w:r>
      <w:r w:rsidRPr="0002275A">
        <w:rPr>
          <w:rFonts w:eastAsia="Cambria"/>
          <w:sz w:val="22"/>
          <w:szCs w:val="22"/>
        </w:rPr>
        <w:t xml:space="preserve"> </w:t>
      </w:r>
      <w:r w:rsidRPr="00F404F5">
        <w:rPr>
          <w:rFonts w:eastAsia="Cambria"/>
          <w:sz w:val="22"/>
          <w:szCs w:val="22"/>
        </w:rPr>
        <w:t>or</w:t>
      </w:r>
      <w:r w:rsidRPr="0002275A">
        <w:rPr>
          <w:rFonts w:eastAsia="Cambria"/>
          <w:sz w:val="22"/>
          <w:szCs w:val="22"/>
        </w:rPr>
        <w:t xml:space="preserve"> </w:t>
      </w:r>
      <w:r w:rsidRPr="00F404F5">
        <w:rPr>
          <w:rFonts w:eastAsia="Cambria"/>
          <w:sz w:val="22"/>
          <w:szCs w:val="22"/>
        </w:rPr>
        <w:t>fails</w:t>
      </w:r>
      <w:r w:rsidRPr="0002275A">
        <w:rPr>
          <w:rFonts w:eastAsia="Cambria"/>
          <w:sz w:val="22"/>
          <w:szCs w:val="22"/>
        </w:rPr>
        <w:t xml:space="preserve"> </w:t>
      </w:r>
      <w:r w:rsidRPr="00F404F5">
        <w:rPr>
          <w:rFonts w:eastAsia="Cambria"/>
          <w:sz w:val="22"/>
          <w:szCs w:val="22"/>
        </w:rPr>
        <w:t>to inform the Contractor in writing of the justifiable reasons why the</w:t>
      </w:r>
      <w:r w:rsidRPr="0002275A">
        <w:rPr>
          <w:rFonts w:eastAsia="Cambria"/>
          <w:sz w:val="22"/>
          <w:szCs w:val="22"/>
        </w:rPr>
        <w:t xml:space="preserve"> </w:t>
      </w:r>
      <w:r w:rsidR="00E63B39" w:rsidRPr="00F404F5">
        <w:rPr>
          <w:rFonts w:eastAsia="Cambria"/>
          <w:sz w:val="22"/>
          <w:szCs w:val="22"/>
        </w:rPr>
        <w:t>Project Manager/</w:t>
      </w:r>
      <w:r w:rsidR="00213F05" w:rsidRPr="00F404F5">
        <w:rPr>
          <w:rFonts w:eastAsia="Cambria"/>
          <w:sz w:val="22"/>
          <w:szCs w:val="22"/>
        </w:rPr>
        <w:t xml:space="preserve">Engineer </w:t>
      </w:r>
      <w:r w:rsidR="00213F05" w:rsidRPr="0002275A">
        <w:rPr>
          <w:rFonts w:eastAsia="Cambria"/>
          <w:sz w:val="22"/>
          <w:szCs w:val="22"/>
        </w:rPr>
        <w:t>has</w:t>
      </w:r>
      <w:r w:rsidRPr="0002275A">
        <w:rPr>
          <w:rFonts w:eastAsia="Cambria"/>
          <w:sz w:val="22"/>
          <w:szCs w:val="22"/>
        </w:rPr>
        <w:t xml:space="preserve"> </w:t>
      </w:r>
      <w:r w:rsidRPr="00F404F5">
        <w:rPr>
          <w:rFonts w:eastAsia="Cambria"/>
          <w:sz w:val="22"/>
          <w:szCs w:val="22"/>
        </w:rPr>
        <w:t>not</w:t>
      </w:r>
      <w:r w:rsidRPr="0002275A">
        <w:rPr>
          <w:rFonts w:eastAsia="Cambria"/>
          <w:sz w:val="22"/>
          <w:szCs w:val="22"/>
        </w:rPr>
        <w:t xml:space="preserve"> </w:t>
      </w:r>
      <w:r w:rsidRPr="00F404F5">
        <w:rPr>
          <w:rFonts w:eastAsia="Cambria"/>
          <w:sz w:val="22"/>
          <w:szCs w:val="22"/>
        </w:rPr>
        <w:t>issued</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Taking</w:t>
      </w:r>
      <w:r w:rsidRPr="0002275A">
        <w:rPr>
          <w:rFonts w:eastAsia="Cambria"/>
          <w:sz w:val="22"/>
          <w:szCs w:val="22"/>
        </w:rPr>
        <w:t xml:space="preserve"> </w:t>
      </w:r>
      <w:r w:rsidRPr="00F404F5">
        <w:rPr>
          <w:rFonts w:eastAsia="Cambria"/>
          <w:sz w:val="22"/>
          <w:szCs w:val="22"/>
        </w:rPr>
        <w:t>Over</w:t>
      </w:r>
      <w:r w:rsidRPr="0002275A">
        <w:rPr>
          <w:rFonts w:eastAsia="Cambria"/>
          <w:sz w:val="22"/>
          <w:szCs w:val="22"/>
        </w:rPr>
        <w:t xml:space="preserve"> </w:t>
      </w:r>
      <w:r w:rsidRPr="00F404F5">
        <w:rPr>
          <w:rFonts w:eastAsia="Cambria"/>
          <w:sz w:val="22"/>
          <w:szCs w:val="22"/>
        </w:rPr>
        <w:t>Certificate,</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00D43D77" w:rsidRPr="0002275A">
        <w:rPr>
          <w:rFonts w:eastAsia="Cambria"/>
          <w:sz w:val="22"/>
          <w:szCs w:val="22"/>
        </w:rPr>
        <w:t xml:space="preserve">  </w:t>
      </w:r>
      <w:r w:rsidRPr="00F404F5">
        <w:rPr>
          <w:rFonts w:eastAsia="Cambria"/>
          <w:sz w:val="22"/>
          <w:szCs w:val="22"/>
        </w:rPr>
        <w:t>Facilities or the relevant part thereof shall be deemed to have been</w:t>
      </w:r>
      <w:r w:rsidRPr="0002275A">
        <w:rPr>
          <w:rFonts w:eastAsia="Cambria"/>
          <w:sz w:val="22"/>
          <w:szCs w:val="22"/>
        </w:rPr>
        <w:t xml:space="preserve"> </w:t>
      </w:r>
      <w:r w:rsidRPr="00F404F5">
        <w:rPr>
          <w:rFonts w:eastAsia="Cambria"/>
          <w:sz w:val="22"/>
          <w:szCs w:val="22"/>
        </w:rPr>
        <w:t>Taken</w:t>
      </w:r>
      <w:r w:rsidRPr="0002275A">
        <w:rPr>
          <w:rFonts w:eastAsia="Cambria"/>
          <w:sz w:val="22"/>
          <w:szCs w:val="22"/>
        </w:rPr>
        <w:t xml:space="preserve"> </w:t>
      </w:r>
      <w:r w:rsidRPr="00F404F5">
        <w:rPr>
          <w:rFonts w:eastAsia="Cambria"/>
          <w:sz w:val="22"/>
          <w:szCs w:val="22"/>
        </w:rPr>
        <w:t>Over</w:t>
      </w:r>
      <w:r w:rsidRPr="0002275A">
        <w:rPr>
          <w:rFonts w:eastAsia="Cambria"/>
          <w:sz w:val="22"/>
          <w:szCs w:val="22"/>
        </w:rPr>
        <w:t xml:space="preserve"> </w:t>
      </w:r>
      <w:r w:rsidRPr="00F404F5">
        <w:rPr>
          <w:rFonts w:eastAsia="Cambria"/>
          <w:sz w:val="22"/>
          <w:szCs w:val="22"/>
        </w:rPr>
        <w:t>as</w:t>
      </w:r>
      <w:r w:rsidRPr="0002275A">
        <w:rPr>
          <w:rFonts w:eastAsia="Cambria"/>
          <w:sz w:val="22"/>
          <w:szCs w:val="22"/>
        </w:rPr>
        <w:t xml:space="preserve"> </w:t>
      </w:r>
      <w:r w:rsidRPr="00F404F5">
        <w:rPr>
          <w:rFonts w:eastAsia="Cambria"/>
          <w:sz w:val="22"/>
          <w:szCs w:val="22"/>
        </w:rPr>
        <w:t>at</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date</w:t>
      </w:r>
      <w:r w:rsidRPr="0002275A">
        <w:rPr>
          <w:rFonts w:eastAsia="Cambria"/>
          <w:sz w:val="22"/>
          <w:szCs w:val="22"/>
        </w:rPr>
        <w:t xml:space="preserve"> </w:t>
      </w:r>
      <w:r w:rsidRPr="00F404F5">
        <w:rPr>
          <w:rFonts w:eastAsia="Cambria"/>
          <w:sz w:val="22"/>
          <w:szCs w:val="22"/>
        </w:rPr>
        <w:t>of</w:t>
      </w:r>
      <w:r w:rsidRPr="0002275A">
        <w:rPr>
          <w:rFonts w:eastAsia="Cambria"/>
          <w:sz w:val="22"/>
          <w:szCs w:val="22"/>
        </w:rPr>
        <w:t xml:space="preserve"> </w:t>
      </w:r>
      <w:r w:rsidRPr="00F404F5">
        <w:rPr>
          <w:rFonts w:eastAsia="Cambria"/>
          <w:sz w:val="22"/>
          <w:szCs w:val="22"/>
        </w:rPr>
        <w:t>the</w:t>
      </w:r>
      <w:r w:rsidRPr="0002275A">
        <w:rPr>
          <w:rFonts w:eastAsia="Cambria"/>
          <w:sz w:val="22"/>
          <w:szCs w:val="22"/>
        </w:rPr>
        <w:t xml:space="preserve"> </w:t>
      </w:r>
      <w:r w:rsidRPr="00F404F5">
        <w:rPr>
          <w:rFonts w:eastAsia="Cambria"/>
          <w:sz w:val="22"/>
          <w:szCs w:val="22"/>
        </w:rPr>
        <w:t>Contractor's</w:t>
      </w:r>
      <w:r w:rsidRPr="0002275A">
        <w:rPr>
          <w:rFonts w:eastAsia="Cambria"/>
          <w:sz w:val="22"/>
          <w:szCs w:val="22"/>
        </w:rPr>
        <w:t xml:space="preserve"> </w:t>
      </w:r>
      <w:r w:rsidRPr="00F404F5">
        <w:rPr>
          <w:rFonts w:eastAsia="Cambria"/>
          <w:sz w:val="22"/>
          <w:szCs w:val="22"/>
        </w:rPr>
        <w:t>said</w:t>
      </w:r>
      <w:r w:rsidRPr="0002275A">
        <w:rPr>
          <w:rFonts w:eastAsia="Cambria"/>
          <w:sz w:val="22"/>
          <w:szCs w:val="22"/>
        </w:rPr>
        <w:t xml:space="preserve"> </w:t>
      </w:r>
      <w:r w:rsidRPr="00F404F5">
        <w:rPr>
          <w:rFonts w:eastAsia="Cambria"/>
          <w:sz w:val="22"/>
          <w:szCs w:val="22"/>
        </w:rPr>
        <w:t>notice.</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3"/>
          <w:numId w:val="28"/>
        </w:numPr>
        <w:tabs>
          <w:tab w:val="left" w:pos="1289"/>
        </w:tabs>
        <w:autoSpaceDE w:val="0"/>
        <w:autoSpaceDN w:val="0"/>
        <w:spacing w:line="254" w:lineRule="auto"/>
        <w:ind w:right="1603"/>
        <w:jc w:val="both"/>
        <w:rPr>
          <w:rFonts w:eastAsia="Cambria"/>
          <w:sz w:val="22"/>
          <w:szCs w:val="22"/>
        </w:rPr>
      </w:pPr>
      <w:r w:rsidRPr="00F404F5">
        <w:rPr>
          <w:rFonts w:eastAsia="Cambria"/>
          <w:sz w:val="22"/>
          <w:szCs w:val="22"/>
        </w:rPr>
        <w:t>Upon Taking Over of the Facilities or any part thereof, the Employer</w:t>
      </w:r>
      <w:r w:rsidRPr="00F404F5">
        <w:rPr>
          <w:rFonts w:eastAsia="Cambria"/>
          <w:spacing w:val="1"/>
          <w:sz w:val="22"/>
          <w:szCs w:val="22"/>
        </w:rPr>
        <w:t xml:space="preserve"> </w:t>
      </w:r>
      <w:r w:rsidRPr="00F404F5">
        <w:rPr>
          <w:rFonts w:eastAsia="Cambria"/>
          <w:sz w:val="22"/>
          <w:szCs w:val="22"/>
        </w:rPr>
        <w:t>shall be responsible for the care and custody of the Facilities or the</w:t>
      </w:r>
      <w:r w:rsidRPr="00F404F5">
        <w:rPr>
          <w:rFonts w:eastAsia="Cambria"/>
          <w:spacing w:val="1"/>
          <w:sz w:val="22"/>
          <w:szCs w:val="22"/>
        </w:rPr>
        <w:t xml:space="preserve"> </w:t>
      </w:r>
      <w:r w:rsidRPr="00F404F5">
        <w:rPr>
          <w:rFonts w:eastAsia="Cambria"/>
          <w:sz w:val="22"/>
          <w:szCs w:val="22"/>
        </w:rPr>
        <w:t>relevant</w:t>
      </w:r>
      <w:r w:rsidRPr="00F404F5">
        <w:rPr>
          <w:rFonts w:eastAsia="Cambria"/>
          <w:spacing w:val="1"/>
          <w:sz w:val="22"/>
          <w:szCs w:val="22"/>
        </w:rPr>
        <w:t xml:space="preserve"> </w:t>
      </w:r>
      <w:r w:rsidRPr="00F404F5">
        <w:rPr>
          <w:rFonts w:eastAsia="Cambria"/>
          <w:sz w:val="22"/>
          <w:szCs w:val="22"/>
        </w:rPr>
        <w:t>part</w:t>
      </w:r>
      <w:r w:rsidRPr="00F404F5">
        <w:rPr>
          <w:rFonts w:eastAsia="Cambria"/>
          <w:spacing w:val="1"/>
          <w:sz w:val="22"/>
          <w:szCs w:val="22"/>
        </w:rPr>
        <w:t xml:space="preserve"> </w:t>
      </w:r>
      <w:r w:rsidRPr="00F404F5">
        <w:rPr>
          <w:rFonts w:eastAsia="Cambria"/>
          <w:sz w:val="22"/>
          <w:szCs w:val="22"/>
        </w:rPr>
        <w:t>thereof,</w:t>
      </w:r>
      <w:r w:rsidRPr="00F404F5">
        <w:rPr>
          <w:rFonts w:eastAsia="Cambria"/>
          <w:spacing w:val="1"/>
          <w:sz w:val="22"/>
          <w:szCs w:val="22"/>
        </w:rPr>
        <w:t xml:space="preserve"> </w:t>
      </w:r>
      <w:r w:rsidRPr="00F404F5">
        <w:rPr>
          <w:rFonts w:eastAsia="Cambria"/>
          <w:sz w:val="22"/>
          <w:szCs w:val="22"/>
        </w:rPr>
        <w:t>together</w:t>
      </w:r>
      <w:r w:rsidRPr="00F404F5">
        <w:rPr>
          <w:rFonts w:eastAsia="Cambria"/>
          <w:spacing w:val="1"/>
          <w:sz w:val="22"/>
          <w:szCs w:val="22"/>
        </w:rPr>
        <w:t xml:space="preserve"> </w:t>
      </w:r>
      <w:r w:rsidRPr="00F404F5">
        <w:rPr>
          <w:rFonts w:eastAsia="Cambria"/>
          <w:sz w:val="22"/>
          <w:szCs w:val="22"/>
        </w:rPr>
        <w:t>with</w:t>
      </w:r>
      <w:r w:rsidRPr="00F404F5">
        <w:rPr>
          <w:rFonts w:eastAsia="Cambria"/>
          <w:spacing w:val="52"/>
          <w:sz w:val="22"/>
          <w:szCs w:val="22"/>
        </w:rPr>
        <w:t xml:space="preserve"> </w:t>
      </w:r>
      <w:r w:rsidRPr="00F404F5">
        <w:rPr>
          <w:rFonts w:eastAsia="Cambria"/>
          <w:sz w:val="22"/>
          <w:szCs w:val="22"/>
        </w:rPr>
        <w:t>the</w:t>
      </w:r>
      <w:r w:rsidRPr="00F404F5">
        <w:rPr>
          <w:rFonts w:eastAsia="Cambria"/>
          <w:spacing w:val="53"/>
          <w:sz w:val="22"/>
          <w:szCs w:val="22"/>
        </w:rPr>
        <w:t xml:space="preserve"> </w:t>
      </w:r>
      <w:r w:rsidRPr="00F404F5">
        <w:rPr>
          <w:rFonts w:eastAsia="Cambria"/>
          <w:sz w:val="22"/>
          <w:szCs w:val="22"/>
        </w:rPr>
        <w:t>risk</w:t>
      </w:r>
      <w:r w:rsidRPr="00F404F5">
        <w:rPr>
          <w:rFonts w:eastAsia="Cambria"/>
          <w:spacing w:val="53"/>
          <w:sz w:val="22"/>
          <w:szCs w:val="22"/>
        </w:rPr>
        <w:t xml:space="preserve"> </w:t>
      </w:r>
      <w:r w:rsidRPr="00F404F5">
        <w:rPr>
          <w:rFonts w:eastAsia="Cambria"/>
          <w:sz w:val="22"/>
          <w:szCs w:val="22"/>
        </w:rPr>
        <w:t>of</w:t>
      </w:r>
      <w:r w:rsidRPr="00F404F5">
        <w:rPr>
          <w:rFonts w:eastAsia="Cambria"/>
          <w:spacing w:val="53"/>
          <w:sz w:val="22"/>
          <w:szCs w:val="22"/>
        </w:rPr>
        <w:t xml:space="preserve"> </w:t>
      </w:r>
      <w:r w:rsidRPr="00F404F5">
        <w:rPr>
          <w:rFonts w:eastAsia="Cambria"/>
          <w:sz w:val="22"/>
          <w:szCs w:val="22"/>
        </w:rPr>
        <w:t>loss</w:t>
      </w:r>
      <w:r w:rsidRPr="00F404F5">
        <w:rPr>
          <w:rFonts w:eastAsia="Cambria"/>
          <w:spacing w:val="53"/>
          <w:sz w:val="22"/>
          <w:szCs w:val="22"/>
        </w:rPr>
        <w:t xml:space="preserve"> </w:t>
      </w:r>
      <w:r w:rsidRPr="00F404F5">
        <w:rPr>
          <w:rFonts w:eastAsia="Cambria"/>
          <w:sz w:val="22"/>
          <w:szCs w:val="22"/>
        </w:rPr>
        <w:t>or</w:t>
      </w:r>
      <w:r w:rsidRPr="00F404F5">
        <w:rPr>
          <w:rFonts w:eastAsia="Cambria"/>
          <w:spacing w:val="53"/>
          <w:sz w:val="22"/>
          <w:szCs w:val="22"/>
        </w:rPr>
        <w:t xml:space="preserve"> </w:t>
      </w:r>
      <w:r w:rsidRPr="00F404F5">
        <w:rPr>
          <w:rFonts w:eastAsia="Cambria"/>
          <w:sz w:val="22"/>
          <w:szCs w:val="22"/>
        </w:rPr>
        <w:t>damage</w:t>
      </w:r>
      <w:r w:rsidRPr="00F404F5">
        <w:rPr>
          <w:rFonts w:eastAsia="Cambria"/>
          <w:spacing w:val="1"/>
          <w:sz w:val="22"/>
          <w:szCs w:val="22"/>
        </w:rPr>
        <w:t xml:space="preserve"> </w:t>
      </w:r>
      <w:r w:rsidRPr="00F404F5">
        <w:rPr>
          <w:rFonts w:eastAsia="Cambria"/>
          <w:sz w:val="22"/>
          <w:szCs w:val="22"/>
        </w:rPr>
        <w:t>thereto,</w:t>
      </w:r>
      <w:r w:rsidRPr="00F404F5">
        <w:rPr>
          <w:rFonts w:eastAsia="Cambria"/>
          <w:spacing w:val="1"/>
          <w:sz w:val="22"/>
          <w:szCs w:val="22"/>
        </w:rPr>
        <w:t xml:space="preserve"> </w:t>
      </w:r>
      <w:r w:rsidRPr="00F404F5">
        <w:rPr>
          <w:rFonts w:eastAsia="Cambria"/>
          <w:sz w:val="22"/>
          <w:szCs w:val="22"/>
        </w:rPr>
        <w:t>and</w:t>
      </w:r>
      <w:r w:rsidRPr="00F404F5">
        <w:rPr>
          <w:rFonts w:eastAsia="Cambria"/>
          <w:spacing w:val="1"/>
          <w:sz w:val="22"/>
          <w:szCs w:val="22"/>
        </w:rPr>
        <w:t xml:space="preserve"> </w:t>
      </w:r>
      <w:r w:rsidRPr="00F404F5">
        <w:rPr>
          <w:rFonts w:eastAsia="Cambria"/>
          <w:sz w:val="22"/>
          <w:szCs w:val="22"/>
        </w:rPr>
        <w:t>shall</w:t>
      </w:r>
      <w:r w:rsidRPr="00F404F5">
        <w:rPr>
          <w:rFonts w:eastAsia="Cambria"/>
          <w:spacing w:val="1"/>
          <w:sz w:val="22"/>
          <w:szCs w:val="22"/>
        </w:rPr>
        <w:t xml:space="preserve"> </w:t>
      </w:r>
      <w:r w:rsidRPr="00F404F5">
        <w:rPr>
          <w:rFonts w:eastAsia="Cambria"/>
          <w:sz w:val="22"/>
          <w:szCs w:val="22"/>
        </w:rPr>
        <w:t>thereafter</w:t>
      </w:r>
      <w:r w:rsidRPr="00F404F5">
        <w:rPr>
          <w:rFonts w:eastAsia="Cambria"/>
          <w:spacing w:val="1"/>
          <w:sz w:val="22"/>
          <w:szCs w:val="22"/>
        </w:rPr>
        <w:t xml:space="preserve"> </w:t>
      </w:r>
      <w:r w:rsidRPr="00F404F5">
        <w:rPr>
          <w:rFonts w:eastAsia="Cambria"/>
          <w:sz w:val="22"/>
          <w:szCs w:val="22"/>
        </w:rPr>
        <w:t>take</w:t>
      </w:r>
      <w:r w:rsidRPr="00F404F5">
        <w:rPr>
          <w:rFonts w:eastAsia="Cambria"/>
          <w:spacing w:val="1"/>
          <w:sz w:val="22"/>
          <w:szCs w:val="22"/>
        </w:rPr>
        <w:t xml:space="preserve"> </w:t>
      </w:r>
      <w:r w:rsidRPr="00F404F5">
        <w:rPr>
          <w:rFonts w:eastAsia="Cambria"/>
          <w:sz w:val="22"/>
          <w:szCs w:val="22"/>
        </w:rPr>
        <w:t>over</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Facilities</w:t>
      </w:r>
      <w:r w:rsidRPr="00F404F5">
        <w:rPr>
          <w:rFonts w:eastAsia="Cambria"/>
          <w:spacing w:val="52"/>
          <w:sz w:val="22"/>
          <w:szCs w:val="22"/>
        </w:rPr>
        <w:t xml:space="preserve"> </w:t>
      </w:r>
      <w:r w:rsidRPr="00F404F5">
        <w:rPr>
          <w:rFonts w:eastAsia="Cambria"/>
          <w:sz w:val="22"/>
          <w:szCs w:val="22"/>
        </w:rPr>
        <w:t>or</w:t>
      </w:r>
      <w:r w:rsidRPr="00F404F5">
        <w:rPr>
          <w:rFonts w:eastAsia="Cambria"/>
          <w:spacing w:val="53"/>
          <w:sz w:val="22"/>
          <w:szCs w:val="22"/>
        </w:rPr>
        <w:t xml:space="preserve"> </w:t>
      </w:r>
      <w:r w:rsidRPr="00F404F5">
        <w:rPr>
          <w:rFonts w:eastAsia="Cambria"/>
          <w:sz w:val="22"/>
          <w:szCs w:val="22"/>
        </w:rPr>
        <w:t>the</w:t>
      </w:r>
      <w:r w:rsidRPr="00F404F5">
        <w:rPr>
          <w:rFonts w:eastAsia="Cambria"/>
          <w:spacing w:val="53"/>
          <w:sz w:val="22"/>
          <w:szCs w:val="22"/>
        </w:rPr>
        <w:t xml:space="preserve"> </w:t>
      </w:r>
      <w:r w:rsidRPr="00F404F5">
        <w:rPr>
          <w:rFonts w:eastAsia="Cambria"/>
          <w:sz w:val="22"/>
          <w:szCs w:val="22"/>
        </w:rPr>
        <w:t>relevant</w:t>
      </w:r>
      <w:r w:rsidRPr="00F404F5">
        <w:rPr>
          <w:rFonts w:eastAsia="Cambria"/>
          <w:spacing w:val="-50"/>
          <w:sz w:val="22"/>
          <w:szCs w:val="22"/>
        </w:rPr>
        <w:t xml:space="preserve"> </w:t>
      </w:r>
      <w:r w:rsidRPr="00F404F5">
        <w:rPr>
          <w:rFonts w:eastAsia="Cambria"/>
          <w:sz w:val="22"/>
          <w:szCs w:val="22"/>
        </w:rPr>
        <w:t>part</w:t>
      </w:r>
      <w:r w:rsidRPr="00F404F5">
        <w:rPr>
          <w:rFonts w:eastAsia="Cambria"/>
          <w:spacing w:val="7"/>
          <w:sz w:val="22"/>
          <w:szCs w:val="22"/>
        </w:rPr>
        <w:t xml:space="preserve"> </w:t>
      </w:r>
      <w:r w:rsidRPr="00F404F5">
        <w:rPr>
          <w:rFonts w:eastAsia="Cambria"/>
          <w:sz w:val="22"/>
          <w:szCs w:val="22"/>
        </w:rPr>
        <w:t>thereof.</w:t>
      </w:r>
    </w:p>
    <w:p w:rsidR="005A48C5" w:rsidRPr="00F404F5" w:rsidRDefault="005A48C5">
      <w:pPr>
        <w:widowControl w:val="0"/>
        <w:autoSpaceDE w:val="0"/>
        <w:autoSpaceDN w:val="0"/>
        <w:spacing w:before="4"/>
        <w:rPr>
          <w:rFonts w:eastAsia="Cambria"/>
          <w:sz w:val="22"/>
          <w:szCs w:val="22"/>
        </w:rPr>
      </w:pPr>
    </w:p>
    <w:p w:rsidR="005A48C5" w:rsidRPr="00F404F5" w:rsidRDefault="00D11752">
      <w:pPr>
        <w:widowControl w:val="0"/>
        <w:numPr>
          <w:ilvl w:val="1"/>
          <w:numId w:val="30"/>
        </w:numPr>
        <w:tabs>
          <w:tab w:val="left" w:pos="1288"/>
          <w:tab w:val="left" w:pos="1289"/>
        </w:tabs>
        <w:autoSpaceDE w:val="0"/>
        <w:autoSpaceDN w:val="0"/>
        <w:ind w:hanging="1081"/>
        <w:jc w:val="both"/>
        <w:rPr>
          <w:rFonts w:eastAsia="Cambria"/>
          <w:b/>
          <w:bCs/>
          <w:sz w:val="22"/>
          <w:szCs w:val="22"/>
        </w:rPr>
      </w:pPr>
      <w:r w:rsidRPr="00F404F5">
        <w:rPr>
          <w:rFonts w:eastAsia="Cambria"/>
          <w:b/>
          <w:bCs/>
          <w:w w:val="105"/>
          <w:sz w:val="22"/>
          <w:szCs w:val="22"/>
        </w:rPr>
        <w:t>Operational</w:t>
      </w:r>
      <w:r w:rsidRPr="00F404F5">
        <w:rPr>
          <w:rFonts w:eastAsia="Cambria"/>
          <w:b/>
          <w:bCs/>
          <w:spacing w:val="-5"/>
          <w:w w:val="105"/>
          <w:sz w:val="22"/>
          <w:szCs w:val="22"/>
        </w:rPr>
        <w:t xml:space="preserve"> </w:t>
      </w:r>
      <w:r w:rsidRPr="00F404F5">
        <w:rPr>
          <w:rFonts w:eastAsia="Cambria"/>
          <w:b/>
          <w:bCs/>
          <w:w w:val="105"/>
          <w:sz w:val="22"/>
          <w:szCs w:val="22"/>
        </w:rPr>
        <w:t>Acceptance</w:t>
      </w:r>
    </w:p>
    <w:p w:rsidR="005A48C5" w:rsidRPr="00F404F5" w:rsidRDefault="005A48C5">
      <w:pPr>
        <w:widowControl w:val="0"/>
        <w:autoSpaceDE w:val="0"/>
        <w:autoSpaceDN w:val="0"/>
        <w:rPr>
          <w:rFonts w:eastAsia="Cambria"/>
          <w:sz w:val="22"/>
          <w:szCs w:val="22"/>
        </w:rPr>
      </w:pPr>
    </w:p>
    <w:p w:rsidR="005A48C5" w:rsidRPr="00F404F5" w:rsidRDefault="00D11752">
      <w:pPr>
        <w:widowControl w:val="0"/>
        <w:numPr>
          <w:ilvl w:val="2"/>
          <w:numId w:val="30"/>
        </w:numPr>
        <w:tabs>
          <w:tab w:val="left" w:pos="1288"/>
          <w:tab w:val="left" w:pos="1289"/>
        </w:tabs>
        <w:autoSpaceDE w:val="0"/>
        <w:autoSpaceDN w:val="0"/>
        <w:ind w:hanging="1081"/>
        <w:jc w:val="both"/>
        <w:rPr>
          <w:rFonts w:eastAsia="Cambria"/>
          <w:b/>
          <w:bCs/>
          <w:sz w:val="22"/>
          <w:szCs w:val="22"/>
        </w:rPr>
      </w:pPr>
      <w:r w:rsidRPr="00F404F5">
        <w:rPr>
          <w:rFonts w:eastAsia="Cambria"/>
          <w:b/>
          <w:bCs/>
          <w:sz w:val="22"/>
          <w:szCs w:val="22"/>
        </w:rPr>
        <w:t>Guarantee</w:t>
      </w:r>
      <w:r w:rsidRPr="00F404F5">
        <w:rPr>
          <w:rFonts w:eastAsia="Cambria"/>
          <w:b/>
          <w:bCs/>
          <w:spacing w:val="25"/>
          <w:sz w:val="22"/>
          <w:szCs w:val="22"/>
        </w:rPr>
        <w:t xml:space="preserve"> </w:t>
      </w:r>
      <w:r w:rsidRPr="00F404F5">
        <w:rPr>
          <w:rFonts w:eastAsia="Cambria"/>
          <w:b/>
          <w:bCs/>
          <w:sz w:val="22"/>
          <w:szCs w:val="22"/>
        </w:rPr>
        <w:t>Test</w:t>
      </w:r>
    </w:p>
    <w:p w:rsidR="005A48C5" w:rsidRPr="00F404F5" w:rsidRDefault="005A48C5">
      <w:pPr>
        <w:widowControl w:val="0"/>
        <w:autoSpaceDE w:val="0"/>
        <w:autoSpaceDN w:val="0"/>
        <w:rPr>
          <w:rFonts w:eastAsia="Cambria"/>
          <w:sz w:val="22"/>
          <w:szCs w:val="22"/>
        </w:rPr>
      </w:pPr>
    </w:p>
    <w:p w:rsidR="005A48C5" w:rsidRPr="00F404F5" w:rsidRDefault="00D11752">
      <w:pPr>
        <w:widowControl w:val="0"/>
        <w:numPr>
          <w:ilvl w:val="3"/>
          <w:numId w:val="30"/>
        </w:numPr>
        <w:tabs>
          <w:tab w:val="left" w:pos="1289"/>
        </w:tabs>
        <w:autoSpaceDE w:val="0"/>
        <w:autoSpaceDN w:val="0"/>
        <w:spacing w:line="254" w:lineRule="auto"/>
        <w:ind w:right="1605"/>
        <w:jc w:val="both"/>
        <w:rPr>
          <w:rFonts w:eastAsia="Cambria"/>
          <w:sz w:val="22"/>
          <w:szCs w:val="22"/>
        </w:rPr>
      </w:pPr>
      <w:r w:rsidRPr="00F404F5">
        <w:rPr>
          <w:rFonts w:eastAsia="Cambria"/>
          <w:w w:val="105"/>
          <w:sz w:val="22"/>
          <w:szCs w:val="22"/>
        </w:rPr>
        <w:t>The Guarantee Test (and repeats thereof), if any specified in the SCC</w:t>
      </w:r>
      <w:r w:rsidRPr="00F404F5">
        <w:rPr>
          <w:rFonts w:eastAsia="Cambria"/>
          <w:spacing w:val="1"/>
          <w:w w:val="105"/>
          <w:sz w:val="22"/>
          <w:szCs w:val="22"/>
        </w:rPr>
        <w:t xml:space="preserve"> </w:t>
      </w:r>
      <w:r w:rsidRPr="00F404F5">
        <w:rPr>
          <w:rFonts w:eastAsia="Cambria"/>
          <w:w w:val="105"/>
          <w:sz w:val="22"/>
          <w:szCs w:val="22"/>
        </w:rPr>
        <w:t>and/or</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Technical</w:t>
      </w:r>
      <w:r w:rsidRPr="00F404F5">
        <w:rPr>
          <w:rFonts w:eastAsia="Cambria"/>
          <w:spacing w:val="1"/>
          <w:w w:val="105"/>
          <w:sz w:val="22"/>
          <w:szCs w:val="22"/>
        </w:rPr>
        <w:t xml:space="preserve"> </w:t>
      </w:r>
      <w:r w:rsidRPr="00F404F5">
        <w:rPr>
          <w:rFonts w:eastAsia="Cambria"/>
          <w:w w:val="105"/>
          <w:sz w:val="22"/>
          <w:szCs w:val="22"/>
        </w:rPr>
        <w:t>Specification,</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1"/>
          <w:w w:val="105"/>
          <w:sz w:val="22"/>
          <w:szCs w:val="22"/>
        </w:rPr>
        <w:t xml:space="preserve"> </w:t>
      </w:r>
      <w:r w:rsidRPr="00F404F5">
        <w:rPr>
          <w:rFonts w:eastAsia="Cambria"/>
          <w:w w:val="105"/>
          <w:sz w:val="22"/>
          <w:szCs w:val="22"/>
        </w:rPr>
        <w:t>be</w:t>
      </w:r>
      <w:r w:rsidRPr="00F404F5">
        <w:rPr>
          <w:rFonts w:eastAsia="Cambria"/>
          <w:spacing w:val="1"/>
          <w:w w:val="105"/>
          <w:sz w:val="22"/>
          <w:szCs w:val="22"/>
        </w:rPr>
        <w:t xml:space="preserve"> </w:t>
      </w:r>
      <w:r w:rsidRPr="00F404F5">
        <w:rPr>
          <w:rFonts w:eastAsia="Cambria"/>
          <w:w w:val="105"/>
          <w:sz w:val="22"/>
          <w:szCs w:val="22"/>
        </w:rPr>
        <w:t>conducted</w:t>
      </w:r>
      <w:r w:rsidRPr="00F404F5">
        <w:rPr>
          <w:rFonts w:eastAsia="Cambria"/>
          <w:spacing w:val="1"/>
          <w:w w:val="105"/>
          <w:sz w:val="22"/>
          <w:szCs w:val="22"/>
        </w:rPr>
        <w:t xml:space="preserve"> </w:t>
      </w:r>
      <w:r w:rsidRPr="00F404F5">
        <w:rPr>
          <w:rFonts w:eastAsia="Cambria"/>
          <w:w w:val="105"/>
          <w:sz w:val="22"/>
          <w:szCs w:val="22"/>
        </w:rPr>
        <w:t>by</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 after successful Trial – Operation of the Facilities or the</w:t>
      </w:r>
      <w:r w:rsidRPr="00F404F5">
        <w:rPr>
          <w:rFonts w:eastAsia="Cambria"/>
          <w:spacing w:val="1"/>
          <w:w w:val="105"/>
          <w:sz w:val="22"/>
          <w:szCs w:val="22"/>
        </w:rPr>
        <w:t xml:space="preserve"> </w:t>
      </w:r>
      <w:r w:rsidRPr="00F404F5">
        <w:rPr>
          <w:rFonts w:eastAsia="Cambria"/>
          <w:w w:val="105"/>
          <w:sz w:val="22"/>
          <w:szCs w:val="22"/>
        </w:rPr>
        <w:t>relevant</w:t>
      </w:r>
      <w:r w:rsidRPr="00F404F5">
        <w:rPr>
          <w:rFonts w:eastAsia="Cambria"/>
          <w:spacing w:val="1"/>
          <w:w w:val="105"/>
          <w:sz w:val="22"/>
          <w:szCs w:val="22"/>
        </w:rPr>
        <w:t xml:space="preserve"> </w:t>
      </w:r>
      <w:r w:rsidRPr="00F404F5">
        <w:rPr>
          <w:rFonts w:eastAsia="Cambria"/>
          <w:w w:val="105"/>
          <w:sz w:val="22"/>
          <w:szCs w:val="22"/>
        </w:rPr>
        <w:t>part</w:t>
      </w:r>
      <w:r w:rsidRPr="00F404F5">
        <w:rPr>
          <w:rFonts w:eastAsia="Cambria"/>
          <w:spacing w:val="1"/>
          <w:w w:val="105"/>
          <w:sz w:val="22"/>
          <w:szCs w:val="22"/>
        </w:rPr>
        <w:t xml:space="preserve"> </w:t>
      </w:r>
      <w:r w:rsidRPr="00F404F5">
        <w:rPr>
          <w:rFonts w:eastAsia="Cambria"/>
          <w:w w:val="105"/>
          <w:sz w:val="22"/>
          <w:szCs w:val="22"/>
        </w:rPr>
        <w:t>thereof</w:t>
      </w:r>
      <w:r w:rsidRPr="00F404F5">
        <w:rPr>
          <w:rFonts w:eastAsia="Cambria"/>
          <w:spacing w:val="1"/>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w w:val="105"/>
          <w:sz w:val="22"/>
          <w:szCs w:val="22"/>
        </w:rPr>
        <w:t>ascertain</w:t>
      </w:r>
      <w:r w:rsidRPr="00F404F5">
        <w:rPr>
          <w:rFonts w:eastAsia="Cambria"/>
          <w:spacing w:val="1"/>
          <w:w w:val="105"/>
          <w:sz w:val="22"/>
          <w:szCs w:val="22"/>
        </w:rPr>
        <w:t xml:space="preserve"> </w:t>
      </w:r>
      <w:r w:rsidRPr="00F404F5">
        <w:rPr>
          <w:rFonts w:eastAsia="Cambria"/>
          <w:w w:val="105"/>
          <w:sz w:val="22"/>
          <w:szCs w:val="22"/>
        </w:rPr>
        <w:t>whether</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Facilities</w:t>
      </w:r>
      <w:r w:rsidRPr="00F404F5">
        <w:rPr>
          <w:rFonts w:eastAsia="Cambria"/>
          <w:spacing w:val="1"/>
          <w:w w:val="105"/>
          <w:sz w:val="22"/>
          <w:szCs w:val="22"/>
        </w:rPr>
        <w:t xml:space="preserve"> </w:t>
      </w:r>
      <w:r w:rsidRPr="00F404F5">
        <w:rPr>
          <w:rFonts w:eastAsia="Cambria"/>
          <w:w w:val="105"/>
          <w:sz w:val="22"/>
          <w:szCs w:val="22"/>
        </w:rPr>
        <w:t>or</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relevant part can attain the Functional Guarantees specified in the</w:t>
      </w:r>
      <w:r w:rsidRPr="00F404F5">
        <w:rPr>
          <w:rFonts w:eastAsia="Cambria"/>
          <w:spacing w:val="1"/>
          <w:w w:val="105"/>
          <w:sz w:val="22"/>
          <w:szCs w:val="22"/>
        </w:rPr>
        <w:t xml:space="preserve"> </w:t>
      </w:r>
      <w:r w:rsidRPr="00F404F5">
        <w:rPr>
          <w:rFonts w:eastAsia="Cambria"/>
          <w:w w:val="105"/>
          <w:sz w:val="22"/>
          <w:szCs w:val="22"/>
        </w:rPr>
        <w:t>Contract Documents or if otherwise required as per the Technical</w:t>
      </w:r>
      <w:r w:rsidRPr="00F404F5">
        <w:rPr>
          <w:rFonts w:eastAsia="Cambria"/>
          <w:spacing w:val="1"/>
          <w:w w:val="105"/>
          <w:sz w:val="22"/>
          <w:szCs w:val="22"/>
        </w:rPr>
        <w:t xml:space="preserve"> </w:t>
      </w:r>
      <w:r w:rsidRPr="00F404F5">
        <w:rPr>
          <w:rFonts w:eastAsia="Cambria"/>
          <w:w w:val="105"/>
          <w:sz w:val="22"/>
          <w:szCs w:val="22"/>
        </w:rPr>
        <w:t>Specifications.</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Contractor's</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00E63B39" w:rsidRPr="00F404F5">
        <w:rPr>
          <w:rFonts w:eastAsia="Cambria"/>
          <w:w w:val="105"/>
          <w:sz w:val="22"/>
          <w:szCs w:val="22"/>
        </w:rPr>
        <w:t>Project Manager/</w:t>
      </w:r>
      <w:proofErr w:type="gramStart"/>
      <w:r w:rsidR="00E63B39" w:rsidRPr="00F404F5">
        <w:rPr>
          <w:rFonts w:eastAsia="Cambria"/>
          <w:w w:val="105"/>
          <w:sz w:val="22"/>
          <w:szCs w:val="22"/>
        </w:rPr>
        <w:t xml:space="preserve">Engineer </w:t>
      </w:r>
      <w:r w:rsidRPr="00F404F5">
        <w:rPr>
          <w:rFonts w:eastAsia="Cambria"/>
          <w:w w:val="105"/>
          <w:sz w:val="22"/>
          <w:szCs w:val="22"/>
        </w:rPr>
        <w:t>'s</w:t>
      </w:r>
      <w:proofErr w:type="gramEnd"/>
      <w:r w:rsidRPr="00F404F5">
        <w:rPr>
          <w:rFonts w:eastAsia="Cambria"/>
          <w:spacing w:val="1"/>
          <w:w w:val="105"/>
          <w:sz w:val="22"/>
          <w:szCs w:val="22"/>
        </w:rPr>
        <w:t xml:space="preserve"> </w:t>
      </w:r>
      <w:r w:rsidRPr="00F404F5">
        <w:rPr>
          <w:rFonts w:eastAsia="Cambria"/>
          <w:w w:val="105"/>
          <w:sz w:val="22"/>
          <w:szCs w:val="22"/>
        </w:rPr>
        <w:t>advisory</w:t>
      </w:r>
      <w:r w:rsidRPr="00F404F5">
        <w:rPr>
          <w:rFonts w:eastAsia="Cambria"/>
          <w:spacing w:val="1"/>
          <w:w w:val="105"/>
          <w:sz w:val="22"/>
          <w:szCs w:val="22"/>
        </w:rPr>
        <w:t xml:space="preserve"> </w:t>
      </w:r>
      <w:r w:rsidRPr="00F404F5">
        <w:rPr>
          <w:rFonts w:eastAsia="Cambria"/>
          <w:w w:val="105"/>
          <w:sz w:val="22"/>
          <w:szCs w:val="22"/>
        </w:rPr>
        <w:t>personnel</w:t>
      </w:r>
      <w:r w:rsidRPr="00F404F5">
        <w:rPr>
          <w:rFonts w:eastAsia="Cambria"/>
          <w:spacing w:val="1"/>
          <w:w w:val="105"/>
          <w:sz w:val="22"/>
          <w:szCs w:val="22"/>
        </w:rPr>
        <w:t xml:space="preserve"> </w:t>
      </w:r>
      <w:r w:rsidRPr="00F404F5">
        <w:rPr>
          <w:rFonts w:eastAsia="Cambria"/>
          <w:w w:val="105"/>
          <w:sz w:val="22"/>
          <w:szCs w:val="22"/>
        </w:rPr>
        <w:t>may</w:t>
      </w:r>
      <w:r w:rsidRPr="00F404F5">
        <w:rPr>
          <w:rFonts w:eastAsia="Cambria"/>
          <w:spacing w:val="1"/>
          <w:w w:val="105"/>
          <w:sz w:val="22"/>
          <w:szCs w:val="22"/>
        </w:rPr>
        <w:t xml:space="preserve"> </w:t>
      </w:r>
      <w:r w:rsidRPr="00F404F5">
        <w:rPr>
          <w:rFonts w:eastAsia="Cambria"/>
          <w:w w:val="105"/>
          <w:sz w:val="22"/>
          <w:szCs w:val="22"/>
        </w:rPr>
        <w:t>witness</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Guarantee</w:t>
      </w:r>
      <w:r w:rsidRPr="00F404F5">
        <w:rPr>
          <w:rFonts w:eastAsia="Cambria"/>
          <w:spacing w:val="1"/>
          <w:w w:val="105"/>
          <w:sz w:val="22"/>
          <w:szCs w:val="22"/>
        </w:rPr>
        <w:t xml:space="preserve"> </w:t>
      </w:r>
      <w:r w:rsidRPr="00F404F5">
        <w:rPr>
          <w:rFonts w:eastAsia="Cambria"/>
          <w:w w:val="105"/>
          <w:sz w:val="22"/>
          <w:szCs w:val="22"/>
        </w:rPr>
        <w:t>Test.</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53"/>
          <w:w w:val="105"/>
          <w:sz w:val="22"/>
          <w:szCs w:val="22"/>
        </w:rPr>
        <w:t xml:space="preserve"> </w:t>
      </w:r>
      <w:r w:rsidRPr="00F404F5">
        <w:rPr>
          <w:rFonts w:eastAsia="Cambria"/>
          <w:w w:val="105"/>
          <w:sz w:val="22"/>
          <w:szCs w:val="22"/>
        </w:rPr>
        <w:t>promptly</w:t>
      </w:r>
      <w:r w:rsidRPr="00F404F5">
        <w:rPr>
          <w:rFonts w:eastAsia="Cambria"/>
          <w:spacing w:val="1"/>
          <w:w w:val="105"/>
          <w:sz w:val="22"/>
          <w:szCs w:val="22"/>
        </w:rPr>
        <w:t xml:space="preserve"> </w:t>
      </w:r>
      <w:r w:rsidRPr="00F404F5">
        <w:rPr>
          <w:rFonts w:eastAsia="Cambria"/>
          <w:w w:val="105"/>
          <w:sz w:val="22"/>
          <w:szCs w:val="22"/>
        </w:rPr>
        <w:t>provide</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Employer</w:t>
      </w:r>
      <w:r w:rsidRPr="00F404F5">
        <w:rPr>
          <w:rFonts w:eastAsia="Cambria"/>
          <w:spacing w:val="1"/>
          <w:w w:val="105"/>
          <w:sz w:val="22"/>
          <w:szCs w:val="22"/>
        </w:rPr>
        <w:t xml:space="preserve"> </w:t>
      </w:r>
      <w:r w:rsidRPr="00F404F5">
        <w:rPr>
          <w:rFonts w:eastAsia="Cambria"/>
          <w:w w:val="105"/>
          <w:sz w:val="22"/>
          <w:szCs w:val="22"/>
        </w:rPr>
        <w:t>with</w:t>
      </w:r>
      <w:r w:rsidRPr="00F404F5">
        <w:rPr>
          <w:rFonts w:eastAsia="Cambria"/>
          <w:spacing w:val="1"/>
          <w:w w:val="105"/>
          <w:sz w:val="22"/>
          <w:szCs w:val="22"/>
        </w:rPr>
        <w:t xml:space="preserve"> </w:t>
      </w:r>
      <w:r w:rsidRPr="00F404F5">
        <w:rPr>
          <w:rFonts w:eastAsia="Cambria"/>
          <w:w w:val="105"/>
          <w:sz w:val="22"/>
          <w:szCs w:val="22"/>
        </w:rPr>
        <w:t>such</w:t>
      </w:r>
      <w:r w:rsidRPr="00F404F5">
        <w:rPr>
          <w:rFonts w:eastAsia="Cambria"/>
          <w:spacing w:val="1"/>
          <w:w w:val="105"/>
          <w:sz w:val="22"/>
          <w:szCs w:val="22"/>
        </w:rPr>
        <w:t xml:space="preserve"> </w:t>
      </w:r>
      <w:r w:rsidRPr="00F404F5">
        <w:rPr>
          <w:rFonts w:eastAsia="Cambria"/>
          <w:w w:val="105"/>
          <w:sz w:val="22"/>
          <w:szCs w:val="22"/>
        </w:rPr>
        <w:t>information</w:t>
      </w:r>
      <w:r w:rsidRPr="00F404F5">
        <w:rPr>
          <w:rFonts w:eastAsia="Cambria"/>
          <w:spacing w:val="1"/>
          <w:w w:val="105"/>
          <w:sz w:val="22"/>
          <w:szCs w:val="22"/>
        </w:rPr>
        <w:t xml:space="preserve"> </w:t>
      </w:r>
      <w:r w:rsidRPr="00F404F5">
        <w:rPr>
          <w:rFonts w:eastAsia="Cambria"/>
          <w:w w:val="105"/>
          <w:sz w:val="22"/>
          <w:szCs w:val="22"/>
        </w:rPr>
        <w:t>as</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Employer</w:t>
      </w:r>
      <w:r w:rsidRPr="00F404F5">
        <w:rPr>
          <w:rFonts w:eastAsia="Cambria"/>
          <w:spacing w:val="1"/>
          <w:w w:val="105"/>
          <w:sz w:val="22"/>
          <w:szCs w:val="22"/>
        </w:rPr>
        <w:t xml:space="preserve"> </w:t>
      </w:r>
      <w:r w:rsidRPr="00F404F5">
        <w:rPr>
          <w:rFonts w:eastAsia="Cambria"/>
          <w:w w:val="105"/>
          <w:sz w:val="22"/>
          <w:szCs w:val="22"/>
        </w:rPr>
        <w:t>may reasonably</w:t>
      </w:r>
      <w:r w:rsidRPr="00F404F5">
        <w:rPr>
          <w:rFonts w:eastAsia="Cambria"/>
          <w:spacing w:val="1"/>
          <w:w w:val="105"/>
          <w:sz w:val="22"/>
          <w:szCs w:val="22"/>
        </w:rPr>
        <w:t xml:space="preserve"> </w:t>
      </w:r>
      <w:r w:rsidRPr="00F404F5">
        <w:rPr>
          <w:rFonts w:eastAsia="Cambria"/>
          <w:w w:val="105"/>
          <w:sz w:val="22"/>
          <w:szCs w:val="22"/>
        </w:rPr>
        <w:t>require in relation to</w:t>
      </w:r>
      <w:r w:rsidRPr="00F404F5">
        <w:rPr>
          <w:rFonts w:eastAsia="Cambria"/>
          <w:spacing w:val="1"/>
          <w:w w:val="105"/>
          <w:sz w:val="22"/>
          <w:szCs w:val="22"/>
        </w:rPr>
        <w:t xml:space="preserve"> </w:t>
      </w:r>
      <w:r w:rsidRPr="00F404F5">
        <w:rPr>
          <w:rFonts w:eastAsia="Cambria"/>
          <w:w w:val="105"/>
          <w:sz w:val="22"/>
          <w:szCs w:val="22"/>
        </w:rPr>
        <w:t>the conduct</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results</w:t>
      </w:r>
      <w:r w:rsidRPr="00F404F5">
        <w:rPr>
          <w:rFonts w:eastAsia="Cambria"/>
          <w:spacing w:val="-2"/>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the Guarantee</w:t>
      </w:r>
      <w:r w:rsidRPr="00F404F5">
        <w:rPr>
          <w:rFonts w:eastAsia="Cambria"/>
          <w:spacing w:val="-1"/>
          <w:w w:val="105"/>
          <w:sz w:val="22"/>
          <w:szCs w:val="22"/>
        </w:rPr>
        <w:t xml:space="preserve"> </w:t>
      </w:r>
      <w:r w:rsidRPr="00F404F5">
        <w:rPr>
          <w:rFonts w:eastAsia="Cambria"/>
          <w:w w:val="105"/>
          <w:sz w:val="22"/>
          <w:szCs w:val="22"/>
        </w:rPr>
        <w:t>Test</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any</w:t>
      </w:r>
      <w:r w:rsidRPr="00F404F5">
        <w:rPr>
          <w:rFonts w:eastAsia="Cambria"/>
          <w:spacing w:val="-1"/>
          <w:w w:val="105"/>
          <w:sz w:val="22"/>
          <w:szCs w:val="22"/>
        </w:rPr>
        <w:t xml:space="preserve"> </w:t>
      </w:r>
      <w:r w:rsidRPr="00F404F5">
        <w:rPr>
          <w:rFonts w:eastAsia="Cambria"/>
          <w:w w:val="105"/>
          <w:sz w:val="22"/>
          <w:szCs w:val="22"/>
        </w:rPr>
        <w:t>repeats</w:t>
      </w:r>
      <w:r w:rsidRPr="00F404F5">
        <w:rPr>
          <w:rFonts w:eastAsia="Cambria"/>
          <w:spacing w:val="-1"/>
          <w:w w:val="105"/>
          <w:sz w:val="22"/>
          <w:szCs w:val="22"/>
        </w:rPr>
        <w:t xml:space="preserve"> </w:t>
      </w:r>
      <w:r w:rsidRPr="00F404F5">
        <w:rPr>
          <w:rFonts w:eastAsia="Cambria"/>
          <w:w w:val="105"/>
          <w:sz w:val="22"/>
          <w:szCs w:val="22"/>
        </w:rPr>
        <w:t>thereof).</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3"/>
          <w:numId w:val="30"/>
        </w:numPr>
        <w:tabs>
          <w:tab w:val="left" w:pos="1289"/>
        </w:tabs>
        <w:autoSpaceDE w:val="0"/>
        <w:autoSpaceDN w:val="0"/>
        <w:spacing w:line="254" w:lineRule="auto"/>
        <w:ind w:right="1608"/>
        <w:jc w:val="both"/>
        <w:rPr>
          <w:rFonts w:eastAsia="Cambria"/>
          <w:sz w:val="22"/>
          <w:szCs w:val="22"/>
        </w:rPr>
      </w:pPr>
      <w:r w:rsidRPr="00F404F5">
        <w:rPr>
          <w:rFonts w:eastAsia="Cambria"/>
          <w:sz w:val="22"/>
          <w:szCs w:val="22"/>
        </w:rPr>
        <w:t>If for reasons not attributable to the Contractor, the Guarantee Test of</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Facilities</w:t>
      </w:r>
      <w:r w:rsidRPr="00F404F5">
        <w:rPr>
          <w:rFonts w:eastAsia="Cambria"/>
          <w:spacing w:val="1"/>
          <w:sz w:val="22"/>
          <w:szCs w:val="22"/>
        </w:rPr>
        <w:t xml:space="preserve"> </w:t>
      </w:r>
      <w:r w:rsidRPr="00F404F5">
        <w:rPr>
          <w:rFonts w:eastAsia="Cambria"/>
          <w:sz w:val="22"/>
          <w:szCs w:val="22"/>
        </w:rPr>
        <w:t>or</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relevant</w:t>
      </w:r>
      <w:r w:rsidRPr="00F404F5">
        <w:rPr>
          <w:rFonts w:eastAsia="Cambria"/>
          <w:spacing w:val="1"/>
          <w:sz w:val="22"/>
          <w:szCs w:val="22"/>
        </w:rPr>
        <w:t xml:space="preserve"> </w:t>
      </w:r>
      <w:r w:rsidRPr="00F404F5">
        <w:rPr>
          <w:rFonts w:eastAsia="Cambria"/>
          <w:sz w:val="22"/>
          <w:szCs w:val="22"/>
        </w:rPr>
        <w:t>part</w:t>
      </w:r>
      <w:r w:rsidRPr="00F404F5">
        <w:rPr>
          <w:rFonts w:eastAsia="Cambria"/>
          <w:spacing w:val="1"/>
          <w:sz w:val="22"/>
          <w:szCs w:val="22"/>
        </w:rPr>
        <w:t xml:space="preserve"> </w:t>
      </w:r>
      <w:r w:rsidRPr="00F404F5">
        <w:rPr>
          <w:rFonts w:eastAsia="Cambria"/>
          <w:sz w:val="22"/>
          <w:szCs w:val="22"/>
        </w:rPr>
        <w:t>thereof</w:t>
      </w:r>
      <w:r w:rsidRPr="00F404F5">
        <w:rPr>
          <w:rFonts w:eastAsia="Cambria"/>
          <w:spacing w:val="1"/>
          <w:sz w:val="22"/>
          <w:szCs w:val="22"/>
        </w:rPr>
        <w:t xml:space="preserve"> </w:t>
      </w:r>
      <w:r w:rsidRPr="00F404F5">
        <w:rPr>
          <w:rFonts w:eastAsia="Cambria"/>
          <w:sz w:val="22"/>
          <w:szCs w:val="22"/>
        </w:rPr>
        <w:t>cannot</w:t>
      </w:r>
      <w:r w:rsidRPr="00F404F5">
        <w:rPr>
          <w:rFonts w:eastAsia="Cambria"/>
          <w:spacing w:val="1"/>
          <w:sz w:val="22"/>
          <w:szCs w:val="22"/>
        </w:rPr>
        <w:t xml:space="preserve"> </w:t>
      </w:r>
      <w:r w:rsidRPr="00F404F5">
        <w:rPr>
          <w:rFonts w:eastAsia="Cambria"/>
          <w:sz w:val="22"/>
          <w:szCs w:val="22"/>
        </w:rPr>
        <w:t>be</w:t>
      </w:r>
      <w:r w:rsidRPr="00F404F5">
        <w:rPr>
          <w:rFonts w:eastAsia="Cambria"/>
          <w:spacing w:val="1"/>
          <w:sz w:val="22"/>
          <w:szCs w:val="22"/>
        </w:rPr>
        <w:t xml:space="preserve"> </w:t>
      </w:r>
      <w:r w:rsidRPr="00F404F5">
        <w:rPr>
          <w:rFonts w:eastAsia="Cambria"/>
          <w:sz w:val="22"/>
          <w:szCs w:val="22"/>
        </w:rPr>
        <w:t>successfully</w:t>
      </w:r>
      <w:r w:rsidRPr="00F404F5">
        <w:rPr>
          <w:rFonts w:eastAsia="Cambria"/>
          <w:spacing w:val="1"/>
          <w:sz w:val="22"/>
          <w:szCs w:val="22"/>
        </w:rPr>
        <w:t xml:space="preserve"> </w:t>
      </w:r>
      <w:r w:rsidRPr="00F404F5">
        <w:rPr>
          <w:rFonts w:eastAsia="Cambria"/>
          <w:sz w:val="22"/>
          <w:szCs w:val="22"/>
        </w:rPr>
        <w:t>completed</w:t>
      </w:r>
      <w:r w:rsidRPr="00F404F5">
        <w:rPr>
          <w:rFonts w:eastAsia="Cambria"/>
          <w:spacing w:val="1"/>
          <w:sz w:val="22"/>
          <w:szCs w:val="22"/>
        </w:rPr>
        <w:t xml:space="preserve"> </w:t>
      </w:r>
      <w:r w:rsidRPr="00F404F5">
        <w:rPr>
          <w:rFonts w:eastAsia="Cambria"/>
          <w:sz w:val="22"/>
          <w:szCs w:val="22"/>
        </w:rPr>
        <w:t>within</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time</w:t>
      </w:r>
      <w:r w:rsidRPr="00F404F5">
        <w:rPr>
          <w:rFonts w:eastAsia="Cambria"/>
          <w:spacing w:val="1"/>
          <w:sz w:val="22"/>
          <w:szCs w:val="22"/>
        </w:rPr>
        <w:t xml:space="preserve"> </w:t>
      </w:r>
      <w:r w:rsidRPr="00F404F5">
        <w:rPr>
          <w:rFonts w:eastAsia="Cambria"/>
          <w:sz w:val="22"/>
          <w:szCs w:val="22"/>
        </w:rPr>
        <w:t>stipulated</w:t>
      </w:r>
      <w:r w:rsidRPr="00F404F5">
        <w:rPr>
          <w:rFonts w:eastAsia="Cambria"/>
          <w:spacing w:val="1"/>
          <w:sz w:val="22"/>
          <w:szCs w:val="22"/>
        </w:rPr>
        <w:t xml:space="preserve"> </w:t>
      </w:r>
      <w:r w:rsidRPr="00F404F5">
        <w:rPr>
          <w:rFonts w:eastAsia="Cambria"/>
          <w:sz w:val="22"/>
          <w:szCs w:val="22"/>
        </w:rPr>
        <w:t>in</w:t>
      </w:r>
      <w:r w:rsidRPr="00F404F5">
        <w:rPr>
          <w:rFonts w:eastAsia="Cambria"/>
          <w:spacing w:val="52"/>
          <w:sz w:val="22"/>
          <w:szCs w:val="22"/>
        </w:rPr>
        <w:t xml:space="preserve"> </w:t>
      </w:r>
      <w:r w:rsidRPr="00F404F5">
        <w:rPr>
          <w:rFonts w:eastAsia="Cambria"/>
          <w:sz w:val="22"/>
          <w:szCs w:val="22"/>
        </w:rPr>
        <w:t>the</w:t>
      </w:r>
      <w:r w:rsidRPr="00F404F5">
        <w:rPr>
          <w:rFonts w:eastAsia="Cambria"/>
          <w:spacing w:val="53"/>
          <w:sz w:val="22"/>
          <w:szCs w:val="22"/>
        </w:rPr>
        <w:t xml:space="preserve"> </w:t>
      </w:r>
      <w:r w:rsidRPr="00F404F5">
        <w:rPr>
          <w:rFonts w:eastAsia="Cambria"/>
          <w:sz w:val="22"/>
          <w:szCs w:val="22"/>
        </w:rPr>
        <w:t>Technical</w:t>
      </w:r>
      <w:r w:rsidRPr="00F404F5">
        <w:rPr>
          <w:rFonts w:eastAsia="Cambria"/>
          <w:spacing w:val="53"/>
          <w:sz w:val="22"/>
          <w:szCs w:val="22"/>
        </w:rPr>
        <w:t xml:space="preserve"> </w:t>
      </w:r>
      <w:r w:rsidRPr="00F404F5">
        <w:rPr>
          <w:rFonts w:eastAsia="Cambria"/>
          <w:sz w:val="22"/>
          <w:szCs w:val="22"/>
        </w:rPr>
        <w:t>Specifications</w:t>
      </w:r>
      <w:r w:rsidRPr="00F404F5">
        <w:rPr>
          <w:rFonts w:eastAsia="Cambria"/>
          <w:spacing w:val="-50"/>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period</w:t>
      </w:r>
      <w:r w:rsidRPr="00F404F5">
        <w:rPr>
          <w:rFonts w:eastAsia="Cambria"/>
          <w:spacing w:val="1"/>
          <w:sz w:val="22"/>
          <w:szCs w:val="22"/>
        </w:rPr>
        <w:t xml:space="preserve"> </w:t>
      </w:r>
      <w:r w:rsidRPr="00F404F5">
        <w:rPr>
          <w:rFonts w:eastAsia="Cambria"/>
          <w:sz w:val="22"/>
          <w:szCs w:val="22"/>
        </w:rPr>
        <w:t>for</w:t>
      </w:r>
      <w:r w:rsidRPr="00F404F5">
        <w:rPr>
          <w:rFonts w:eastAsia="Cambria"/>
          <w:spacing w:val="1"/>
          <w:sz w:val="22"/>
          <w:szCs w:val="22"/>
        </w:rPr>
        <w:t xml:space="preserve"> </w:t>
      </w:r>
      <w:r w:rsidRPr="00F404F5">
        <w:rPr>
          <w:rFonts w:eastAsia="Cambria"/>
          <w:sz w:val="22"/>
          <w:szCs w:val="22"/>
        </w:rPr>
        <w:t>completing</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same</w:t>
      </w:r>
      <w:r w:rsidRPr="00F404F5">
        <w:rPr>
          <w:rFonts w:eastAsia="Cambria"/>
          <w:spacing w:val="1"/>
          <w:sz w:val="22"/>
          <w:szCs w:val="22"/>
        </w:rPr>
        <w:t xml:space="preserve"> </w:t>
      </w:r>
      <w:r w:rsidRPr="00F404F5">
        <w:rPr>
          <w:rFonts w:eastAsia="Cambria"/>
          <w:sz w:val="22"/>
          <w:szCs w:val="22"/>
        </w:rPr>
        <w:t>shall</w:t>
      </w:r>
      <w:r w:rsidRPr="00F404F5">
        <w:rPr>
          <w:rFonts w:eastAsia="Cambria"/>
          <w:spacing w:val="1"/>
          <w:sz w:val="22"/>
          <w:szCs w:val="22"/>
        </w:rPr>
        <w:t xml:space="preserve"> </w:t>
      </w:r>
      <w:r w:rsidRPr="00F404F5">
        <w:rPr>
          <w:rFonts w:eastAsia="Cambria"/>
          <w:sz w:val="22"/>
          <w:szCs w:val="22"/>
        </w:rPr>
        <w:lastRenderedPageBreak/>
        <w:t>be</w:t>
      </w:r>
      <w:r w:rsidRPr="00F404F5">
        <w:rPr>
          <w:rFonts w:eastAsia="Cambria"/>
          <w:spacing w:val="1"/>
          <w:sz w:val="22"/>
          <w:szCs w:val="22"/>
        </w:rPr>
        <w:t xml:space="preserve"> </w:t>
      </w:r>
      <w:r w:rsidRPr="00F404F5">
        <w:rPr>
          <w:rFonts w:eastAsia="Cambria"/>
          <w:sz w:val="22"/>
          <w:szCs w:val="22"/>
        </w:rPr>
        <w:t>as</w:t>
      </w:r>
      <w:r w:rsidRPr="00F404F5">
        <w:rPr>
          <w:rFonts w:eastAsia="Cambria"/>
          <w:spacing w:val="1"/>
          <w:sz w:val="22"/>
          <w:szCs w:val="22"/>
        </w:rPr>
        <w:t xml:space="preserve"> </w:t>
      </w:r>
      <w:r w:rsidRPr="00F404F5">
        <w:rPr>
          <w:rFonts w:eastAsia="Cambria"/>
          <w:sz w:val="22"/>
          <w:szCs w:val="22"/>
        </w:rPr>
        <w:t>agreed</w:t>
      </w:r>
      <w:r w:rsidRPr="00F404F5">
        <w:rPr>
          <w:rFonts w:eastAsia="Cambria"/>
          <w:spacing w:val="1"/>
          <w:sz w:val="22"/>
          <w:szCs w:val="22"/>
        </w:rPr>
        <w:t xml:space="preserve"> </w:t>
      </w:r>
      <w:r w:rsidRPr="00F404F5">
        <w:rPr>
          <w:rFonts w:eastAsia="Cambria"/>
          <w:sz w:val="22"/>
          <w:szCs w:val="22"/>
        </w:rPr>
        <w:t>upon</w:t>
      </w:r>
      <w:r w:rsidRPr="00F404F5">
        <w:rPr>
          <w:rFonts w:eastAsia="Cambria"/>
          <w:spacing w:val="1"/>
          <w:sz w:val="22"/>
          <w:szCs w:val="22"/>
        </w:rPr>
        <w:t xml:space="preserve"> </w:t>
      </w:r>
      <w:r w:rsidRPr="00F404F5">
        <w:rPr>
          <w:rFonts w:eastAsia="Cambria"/>
          <w:sz w:val="22"/>
          <w:szCs w:val="22"/>
        </w:rPr>
        <w:t>by</w:t>
      </w:r>
      <w:r w:rsidRPr="00F404F5">
        <w:rPr>
          <w:rFonts w:eastAsia="Cambria"/>
          <w:spacing w:val="1"/>
          <w:sz w:val="22"/>
          <w:szCs w:val="22"/>
        </w:rPr>
        <w:t xml:space="preserve"> </w:t>
      </w:r>
      <w:r w:rsidRPr="00F404F5">
        <w:rPr>
          <w:rFonts w:eastAsia="Cambria"/>
          <w:sz w:val="22"/>
          <w:szCs w:val="22"/>
        </w:rPr>
        <w:t>the</w:t>
      </w:r>
      <w:r w:rsidRPr="00F404F5">
        <w:rPr>
          <w:rFonts w:eastAsia="Cambria"/>
          <w:spacing w:val="-50"/>
          <w:sz w:val="22"/>
          <w:szCs w:val="22"/>
        </w:rPr>
        <w:t xml:space="preserve"> </w:t>
      </w:r>
      <w:r w:rsidRPr="00F404F5">
        <w:rPr>
          <w:rFonts w:eastAsia="Cambria"/>
          <w:sz w:val="22"/>
          <w:szCs w:val="22"/>
        </w:rPr>
        <w:t>Employer</w:t>
      </w:r>
      <w:r w:rsidRPr="00F404F5">
        <w:rPr>
          <w:rFonts w:eastAsia="Cambria"/>
          <w:spacing w:val="9"/>
          <w:sz w:val="22"/>
          <w:szCs w:val="22"/>
        </w:rPr>
        <w:t xml:space="preserve"> </w:t>
      </w:r>
      <w:r w:rsidRPr="00F404F5">
        <w:rPr>
          <w:rFonts w:eastAsia="Cambria"/>
          <w:sz w:val="22"/>
          <w:szCs w:val="22"/>
        </w:rPr>
        <w:t>and</w:t>
      </w:r>
      <w:r w:rsidRPr="00F404F5">
        <w:rPr>
          <w:rFonts w:eastAsia="Cambria"/>
          <w:spacing w:val="7"/>
          <w:sz w:val="22"/>
          <w:szCs w:val="22"/>
        </w:rPr>
        <w:t xml:space="preserve"> </w:t>
      </w:r>
      <w:r w:rsidRPr="00F404F5">
        <w:rPr>
          <w:rFonts w:eastAsia="Cambria"/>
          <w:sz w:val="22"/>
          <w:szCs w:val="22"/>
        </w:rPr>
        <w:t>the</w:t>
      </w:r>
      <w:r w:rsidRPr="00F404F5">
        <w:rPr>
          <w:rFonts w:eastAsia="Cambria"/>
          <w:spacing w:val="9"/>
          <w:sz w:val="22"/>
          <w:szCs w:val="22"/>
        </w:rPr>
        <w:t xml:space="preserve"> </w:t>
      </w:r>
      <w:r w:rsidRPr="00F404F5">
        <w:rPr>
          <w:rFonts w:eastAsia="Cambria"/>
          <w:sz w:val="22"/>
          <w:szCs w:val="22"/>
        </w:rPr>
        <w:t>Contractor.</w:t>
      </w:r>
    </w:p>
    <w:p w:rsidR="005A48C5" w:rsidRPr="00F404F5" w:rsidRDefault="005A48C5">
      <w:pPr>
        <w:widowControl w:val="0"/>
        <w:autoSpaceDE w:val="0"/>
        <w:autoSpaceDN w:val="0"/>
        <w:spacing w:before="3"/>
        <w:rPr>
          <w:rFonts w:eastAsia="Cambria"/>
          <w:sz w:val="22"/>
          <w:szCs w:val="22"/>
        </w:rPr>
      </w:pPr>
    </w:p>
    <w:p w:rsidR="005A48C5" w:rsidRPr="00F404F5" w:rsidRDefault="00D11752">
      <w:pPr>
        <w:widowControl w:val="0"/>
        <w:numPr>
          <w:ilvl w:val="2"/>
          <w:numId w:val="30"/>
        </w:numPr>
        <w:tabs>
          <w:tab w:val="left" w:pos="1288"/>
          <w:tab w:val="left" w:pos="1289"/>
        </w:tabs>
        <w:autoSpaceDE w:val="0"/>
        <w:autoSpaceDN w:val="0"/>
        <w:spacing w:before="1"/>
        <w:ind w:hanging="1081"/>
        <w:jc w:val="both"/>
        <w:rPr>
          <w:rFonts w:eastAsia="Cambria"/>
          <w:b/>
          <w:bCs/>
          <w:sz w:val="22"/>
          <w:szCs w:val="22"/>
        </w:rPr>
      </w:pPr>
      <w:r w:rsidRPr="00F404F5">
        <w:rPr>
          <w:rFonts w:eastAsia="Cambria"/>
          <w:b/>
          <w:bCs/>
          <w:w w:val="105"/>
          <w:sz w:val="22"/>
          <w:szCs w:val="22"/>
        </w:rPr>
        <w:t>Operational</w:t>
      </w:r>
      <w:r w:rsidRPr="00F404F5">
        <w:rPr>
          <w:rFonts w:eastAsia="Cambria"/>
          <w:b/>
          <w:bCs/>
          <w:spacing w:val="-5"/>
          <w:w w:val="105"/>
          <w:sz w:val="22"/>
          <w:szCs w:val="22"/>
        </w:rPr>
        <w:t xml:space="preserve"> </w:t>
      </w:r>
      <w:r w:rsidRPr="00F404F5">
        <w:rPr>
          <w:rFonts w:eastAsia="Cambria"/>
          <w:b/>
          <w:bCs/>
          <w:w w:val="105"/>
          <w:sz w:val="22"/>
          <w:szCs w:val="22"/>
        </w:rPr>
        <w:t>Acceptance</w:t>
      </w:r>
    </w:p>
    <w:p w:rsidR="005A48C5" w:rsidRPr="00F404F5" w:rsidRDefault="005A48C5">
      <w:pPr>
        <w:widowControl w:val="0"/>
        <w:autoSpaceDE w:val="0"/>
        <w:autoSpaceDN w:val="0"/>
        <w:spacing w:before="11"/>
        <w:rPr>
          <w:rFonts w:eastAsia="Cambria"/>
          <w:sz w:val="22"/>
          <w:szCs w:val="22"/>
        </w:rPr>
      </w:pPr>
    </w:p>
    <w:p w:rsidR="005A48C5" w:rsidRPr="00F404F5" w:rsidRDefault="00D11752">
      <w:pPr>
        <w:widowControl w:val="0"/>
        <w:numPr>
          <w:ilvl w:val="3"/>
          <w:numId w:val="30"/>
        </w:numPr>
        <w:tabs>
          <w:tab w:val="left" w:pos="1289"/>
        </w:tabs>
        <w:autoSpaceDE w:val="0"/>
        <w:autoSpaceDN w:val="0"/>
        <w:spacing w:line="254" w:lineRule="auto"/>
        <w:ind w:right="1605"/>
        <w:jc w:val="both"/>
        <w:rPr>
          <w:rFonts w:eastAsia="Cambria"/>
          <w:sz w:val="22"/>
          <w:szCs w:val="22"/>
        </w:rPr>
      </w:pPr>
      <w:r w:rsidRPr="00F404F5">
        <w:rPr>
          <w:rFonts w:eastAsia="Cambria"/>
          <w:w w:val="105"/>
          <w:sz w:val="22"/>
          <w:szCs w:val="22"/>
        </w:rPr>
        <w:t>Operational Acceptance shall occur in respect of the Facilities or any</w:t>
      </w:r>
      <w:r w:rsidRPr="00F404F5">
        <w:rPr>
          <w:rFonts w:eastAsia="Cambria"/>
          <w:spacing w:val="1"/>
          <w:w w:val="105"/>
          <w:sz w:val="22"/>
          <w:szCs w:val="22"/>
        </w:rPr>
        <w:t xml:space="preserve"> </w:t>
      </w:r>
      <w:r w:rsidRPr="00F404F5">
        <w:rPr>
          <w:rFonts w:eastAsia="Cambria"/>
          <w:w w:val="105"/>
          <w:sz w:val="22"/>
          <w:szCs w:val="22"/>
        </w:rPr>
        <w:t>part</w:t>
      </w:r>
      <w:r w:rsidRPr="00F404F5">
        <w:rPr>
          <w:rFonts w:eastAsia="Cambria"/>
          <w:spacing w:val="2"/>
          <w:w w:val="105"/>
          <w:sz w:val="22"/>
          <w:szCs w:val="22"/>
        </w:rPr>
        <w:t xml:space="preserve"> </w:t>
      </w:r>
      <w:r w:rsidRPr="00F404F5">
        <w:rPr>
          <w:rFonts w:eastAsia="Cambria"/>
          <w:w w:val="105"/>
          <w:sz w:val="22"/>
          <w:szCs w:val="22"/>
        </w:rPr>
        <w:t>thereof</w:t>
      </w:r>
      <w:r w:rsidRPr="00F404F5">
        <w:rPr>
          <w:rFonts w:eastAsia="Cambria"/>
          <w:spacing w:val="3"/>
          <w:w w:val="105"/>
          <w:sz w:val="22"/>
          <w:szCs w:val="22"/>
        </w:rPr>
        <w:t xml:space="preserve"> </w:t>
      </w:r>
      <w:r w:rsidRPr="00F404F5">
        <w:rPr>
          <w:rFonts w:eastAsia="Cambria"/>
          <w:w w:val="105"/>
          <w:sz w:val="22"/>
          <w:szCs w:val="22"/>
        </w:rPr>
        <w:t>as</w:t>
      </w:r>
      <w:r w:rsidRPr="00F404F5">
        <w:rPr>
          <w:rFonts w:eastAsia="Cambria"/>
          <w:spacing w:val="1"/>
          <w:w w:val="105"/>
          <w:sz w:val="22"/>
          <w:szCs w:val="22"/>
        </w:rPr>
        <w:t xml:space="preserve"> </w:t>
      </w:r>
      <w:r w:rsidRPr="00F404F5">
        <w:rPr>
          <w:rFonts w:eastAsia="Cambria"/>
          <w:w w:val="105"/>
          <w:sz w:val="22"/>
          <w:szCs w:val="22"/>
        </w:rPr>
        <w:t>mentioned</w:t>
      </w:r>
      <w:r w:rsidRPr="00F404F5">
        <w:rPr>
          <w:rFonts w:eastAsia="Cambria"/>
          <w:spacing w:val="3"/>
          <w:w w:val="105"/>
          <w:sz w:val="22"/>
          <w:szCs w:val="22"/>
        </w:rPr>
        <w:t xml:space="preserve"> </w:t>
      </w:r>
      <w:r w:rsidRPr="00F404F5">
        <w:rPr>
          <w:rFonts w:eastAsia="Cambria"/>
          <w:w w:val="105"/>
          <w:sz w:val="22"/>
          <w:szCs w:val="22"/>
        </w:rPr>
        <w:t>below:</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4"/>
          <w:numId w:val="30"/>
        </w:numPr>
        <w:tabs>
          <w:tab w:val="left" w:pos="1829"/>
        </w:tabs>
        <w:autoSpaceDE w:val="0"/>
        <w:autoSpaceDN w:val="0"/>
        <w:spacing w:line="254" w:lineRule="auto"/>
        <w:ind w:right="1603"/>
        <w:jc w:val="both"/>
        <w:rPr>
          <w:rFonts w:eastAsia="Cambria"/>
          <w:sz w:val="22"/>
          <w:szCs w:val="22"/>
        </w:rPr>
      </w:pPr>
      <w:r w:rsidRPr="00F404F5">
        <w:rPr>
          <w:rFonts w:eastAsia="Cambria"/>
          <w:w w:val="105"/>
          <w:sz w:val="22"/>
          <w:szCs w:val="22"/>
        </w:rPr>
        <w:t>In case no Functional Guarantees are applicable, Operational</w:t>
      </w:r>
      <w:r w:rsidRPr="00F404F5">
        <w:rPr>
          <w:rFonts w:eastAsia="Cambria"/>
          <w:spacing w:val="1"/>
          <w:w w:val="105"/>
          <w:sz w:val="22"/>
          <w:szCs w:val="22"/>
        </w:rPr>
        <w:t xml:space="preserve"> </w:t>
      </w:r>
      <w:r w:rsidRPr="00F404F5">
        <w:rPr>
          <w:rFonts w:eastAsia="Cambria"/>
          <w:w w:val="105"/>
          <w:sz w:val="22"/>
          <w:szCs w:val="22"/>
        </w:rPr>
        <w:t>Acceptance shall occur when the Facilities or part thereof have</w:t>
      </w:r>
      <w:r w:rsidRPr="00F404F5">
        <w:rPr>
          <w:rFonts w:eastAsia="Cambria"/>
          <w:spacing w:val="1"/>
          <w:w w:val="105"/>
          <w:sz w:val="22"/>
          <w:szCs w:val="22"/>
        </w:rPr>
        <w:t xml:space="preserve"> </w:t>
      </w:r>
      <w:r w:rsidRPr="00F404F5">
        <w:rPr>
          <w:rFonts w:eastAsia="Cambria"/>
          <w:w w:val="105"/>
          <w:sz w:val="22"/>
          <w:szCs w:val="22"/>
        </w:rPr>
        <w:t>been successfully Commissioned and Trial – Operation for the</w:t>
      </w:r>
      <w:r w:rsidRPr="00F404F5">
        <w:rPr>
          <w:rFonts w:eastAsia="Cambria"/>
          <w:spacing w:val="1"/>
          <w:w w:val="105"/>
          <w:sz w:val="22"/>
          <w:szCs w:val="22"/>
        </w:rPr>
        <w:t xml:space="preserve"> </w:t>
      </w:r>
      <w:r w:rsidRPr="00F404F5">
        <w:rPr>
          <w:rFonts w:eastAsia="Cambria"/>
          <w:w w:val="105"/>
          <w:sz w:val="22"/>
          <w:szCs w:val="22"/>
        </w:rPr>
        <w:t>specified</w:t>
      </w:r>
      <w:r w:rsidRPr="00F404F5">
        <w:rPr>
          <w:rFonts w:eastAsia="Cambria"/>
          <w:spacing w:val="1"/>
          <w:w w:val="105"/>
          <w:sz w:val="22"/>
          <w:szCs w:val="22"/>
        </w:rPr>
        <w:t xml:space="preserve"> </w:t>
      </w:r>
      <w:r w:rsidRPr="00F404F5">
        <w:rPr>
          <w:rFonts w:eastAsia="Cambria"/>
          <w:w w:val="105"/>
          <w:sz w:val="22"/>
          <w:szCs w:val="22"/>
        </w:rPr>
        <w:t>period</w:t>
      </w:r>
      <w:r w:rsidRPr="00F404F5">
        <w:rPr>
          <w:rFonts w:eastAsia="Cambria"/>
          <w:spacing w:val="1"/>
          <w:w w:val="105"/>
          <w:sz w:val="22"/>
          <w:szCs w:val="22"/>
        </w:rPr>
        <w:t xml:space="preserve"> </w:t>
      </w:r>
      <w:r w:rsidRPr="00F404F5">
        <w:rPr>
          <w:rFonts w:eastAsia="Cambria"/>
          <w:w w:val="105"/>
          <w:sz w:val="22"/>
          <w:szCs w:val="22"/>
        </w:rPr>
        <w:t>have</w:t>
      </w:r>
      <w:r w:rsidRPr="00F404F5">
        <w:rPr>
          <w:rFonts w:eastAsia="Cambria"/>
          <w:spacing w:val="3"/>
          <w:w w:val="105"/>
          <w:sz w:val="22"/>
          <w:szCs w:val="22"/>
        </w:rPr>
        <w:t xml:space="preserve"> </w:t>
      </w:r>
      <w:r w:rsidRPr="00F404F5">
        <w:rPr>
          <w:rFonts w:eastAsia="Cambria"/>
          <w:w w:val="105"/>
          <w:sz w:val="22"/>
          <w:szCs w:val="22"/>
        </w:rPr>
        <w:t>been successfully</w:t>
      </w:r>
      <w:r w:rsidRPr="00F404F5">
        <w:rPr>
          <w:rFonts w:eastAsia="Cambria"/>
          <w:spacing w:val="1"/>
          <w:w w:val="105"/>
          <w:sz w:val="22"/>
          <w:szCs w:val="22"/>
        </w:rPr>
        <w:t xml:space="preserve"> </w:t>
      </w:r>
      <w:r w:rsidRPr="00F404F5">
        <w:rPr>
          <w:rFonts w:eastAsia="Cambria"/>
          <w:w w:val="105"/>
          <w:sz w:val="22"/>
          <w:szCs w:val="22"/>
        </w:rPr>
        <w:t>completed</w:t>
      </w:r>
    </w:p>
    <w:p w:rsidR="005A48C5" w:rsidRPr="00F404F5" w:rsidRDefault="00D11752">
      <w:pPr>
        <w:widowControl w:val="0"/>
        <w:numPr>
          <w:ilvl w:val="4"/>
          <w:numId w:val="30"/>
        </w:numPr>
        <w:tabs>
          <w:tab w:val="left" w:pos="1829"/>
        </w:tabs>
        <w:autoSpaceDE w:val="0"/>
        <w:autoSpaceDN w:val="0"/>
        <w:spacing w:before="64" w:line="254" w:lineRule="auto"/>
        <w:ind w:right="1606"/>
        <w:jc w:val="both"/>
        <w:rPr>
          <w:rFonts w:eastAsia="Cambria"/>
          <w:sz w:val="22"/>
          <w:szCs w:val="22"/>
        </w:rPr>
      </w:pP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case</w:t>
      </w:r>
      <w:r w:rsidRPr="00F404F5">
        <w:rPr>
          <w:rFonts w:eastAsia="Cambria"/>
          <w:spacing w:val="1"/>
          <w:w w:val="105"/>
          <w:sz w:val="22"/>
          <w:szCs w:val="22"/>
        </w:rPr>
        <w:t xml:space="preserve"> </w:t>
      </w:r>
      <w:r w:rsidRPr="00F404F5">
        <w:rPr>
          <w:rFonts w:eastAsia="Cambria"/>
          <w:w w:val="105"/>
          <w:sz w:val="22"/>
          <w:szCs w:val="22"/>
        </w:rPr>
        <w:t>Functional</w:t>
      </w:r>
      <w:r w:rsidRPr="00F404F5">
        <w:rPr>
          <w:rFonts w:eastAsia="Cambria"/>
          <w:spacing w:val="1"/>
          <w:w w:val="105"/>
          <w:sz w:val="22"/>
          <w:szCs w:val="22"/>
        </w:rPr>
        <w:t xml:space="preserve"> </w:t>
      </w:r>
      <w:r w:rsidRPr="00F404F5">
        <w:rPr>
          <w:rFonts w:eastAsia="Cambria"/>
          <w:w w:val="105"/>
          <w:sz w:val="22"/>
          <w:szCs w:val="22"/>
        </w:rPr>
        <w:t>Guarantees</w:t>
      </w:r>
      <w:r w:rsidRPr="00F404F5">
        <w:rPr>
          <w:rFonts w:eastAsia="Cambria"/>
          <w:spacing w:val="1"/>
          <w:w w:val="105"/>
          <w:sz w:val="22"/>
          <w:szCs w:val="22"/>
        </w:rPr>
        <w:t xml:space="preserve"> </w:t>
      </w:r>
      <w:r w:rsidRPr="00F404F5">
        <w:rPr>
          <w:rFonts w:eastAsia="Cambria"/>
          <w:w w:val="105"/>
          <w:sz w:val="22"/>
          <w:szCs w:val="22"/>
        </w:rPr>
        <w:t>are</w:t>
      </w:r>
      <w:r w:rsidRPr="00F404F5">
        <w:rPr>
          <w:rFonts w:eastAsia="Cambria"/>
          <w:spacing w:val="1"/>
          <w:w w:val="105"/>
          <w:sz w:val="22"/>
          <w:szCs w:val="22"/>
        </w:rPr>
        <w:t xml:space="preserve"> </w:t>
      </w:r>
      <w:r w:rsidRPr="00F404F5">
        <w:rPr>
          <w:rFonts w:eastAsia="Cambria"/>
          <w:w w:val="105"/>
          <w:sz w:val="22"/>
          <w:szCs w:val="22"/>
        </w:rPr>
        <w:t>applicable,</w:t>
      </w:r>
      <w:r w:rsidRPr="00F404F5">
        <w:rPr>
          <w:rFonts w:eastAsia="Cambria"/>
          <w:spacing w:val="1"/>
          <w:w w:val="105"/>
          <w:sz w:val="22"/>
          <w:szCs w:val="22"/>
        </w:rPr>
        <w:t xml:space="preserve"> </w:t>
      </w:r>
      <w:r w:rsidRPr="00F404F5">
        <w:rPr>
          <w:rFonts w:eastAsia="Cambria"/>
          <w:w w:val="105"/>
          <w:sz w:val="22"/>
          <w:szCs w:val="22"/>
        </w:rPr>
        <w:t>Operational</w:t>
      </w:r>
      <w:r w:rsidRPr="00F404F5">
        <w:rPr>
          <w:rFonts w:eastAsia="Cambria"/>
          <w:spacing w:val="1"/>
          <w:w w:val="105"/>
          <w:sz w:val="22"/>
          <w:szCs w:val="22"/>
        </w:rPr>
        <w:t xml:space="preserve"> </w:t>
      </w:r>
      <w:r w:rsidRPr="00F404F5">
        <w:rPr>
          <w:rFonts w:eastAsia="Cambria"/>
          <w:w w:val="105"/>
          <w:sz w:val="22"/>
          <w:szCs w:val="22"/>
        </w:rPr>
        <w:t>Acceptance</w:t>
      </w:r>
      <w:r w:rsidRPr="00F404F5">
        <w:rPr>
          <w:rFonts w:eastAsia="Cambria"/>
          <w:spacing w:val="-6"/>
          <w:w w:val="105"/>
          <w:sz w:val="22"/>
          <w:szCs w:val="22"/>
        </w:rPr>
        <w:t xml:space="preserve"> </w:t>
      </w:r>
      <w:r w:rsidRPr="00F404F5">
        <w:rPr>
          <w:rFonts w:eastAsia="Cambria"/>
          <w:w w:val="105"/>
          <w:sz w:val="22"/>
          <w:szCs w:val="22"/>
        </w:rPr>
        <w:t>shall</w:t>
      </w:r>
      <w:r w:rsidRPr="00F404F5">
        <w:rPr>
          <w:rFonts w:eastAsia="Cambria"/>
          <w:spacing w:val="-5"/>
          <w:w w:val="105"/>
          <w:sz w:val="22"/>
          <w:szCs w:val="22"/>
        </w:rPr>
        <w:t xml:space="preserve"> </w:t>
      </w:r>
      <w:r w:rsidRPr="00F404F5">
        <w:rPr>
          <w:rFonts w:eastAsia="Cambria"/>
          <w:w w:val="105"/>
          <w:sz w:val="22"/>
          <w:szCs w:val="22"/>
        </w:rPr>
        <w:t>occur</w:t>
      </w:r>
      <w:r w:rsidRPr="00F404F5">
        <w:rPr>
          <w:rFonts w:eastAsia="Cambria"/>
          <w:spacing w:val="-5"/>
          <w:w w:val="105"/>
          <w:sz w:val="22"/>
          <w:szCs w:val="22"/>
        </w:rPr>
        <w:t xml:space="preserve"> </w:t>
      </w:r>
      <w:r w:rsidRPr="00F404F5">
        <w:rPr>
          <w:rFonts w:eastAsia="Cambria"/>
          <w:w w:val="105"/>
          <w:sz w:val="22"/>
          <w:szCs w:val="22"/>
        </w:rPr>
        <w:t>when</w:t>
      </w:r>
      <w:r w:rsidRPr="00F404F5">
        <w:rPr>
          <w:rFonts w:eastAsia="Cambria"/>
          <w:spacing w:val="-6"/>
          <w:w w:val="105"/>
          <w:sz w:val="22"/>
          <w:szCs w:val="22"/>
        </w:rPr>
        <w:t xml:space="preserve"> </w:t>
      </w:r>
      <w:r w:rsidRPr="00F404F5">
        <w:rPr>
          <w:rFonts w:eastAsia="Cambria"/>
          <w:w w:val="105"/>
          <w:sz w:val="22"/>
          <w:szCs w:val="22"/>
        </w:rPr>
        <w:t>the</w:t>
      </w:r>
      <w:r w:rsidRPr="00F404F5">
        <w:rPr>
          <w:rFonts w:eastAsia="Cambria"/>
          <w:spacing w:val="-5"/>
          <w:w w:val="105"/>
          <w:sz w:val="22"/>
          <w:szCs w:val="22"/>
        </w:rPr>
        <w:t xml:space="preserve"> </w:t>
      </w:r>
      <w:r w:rsidRPr="00F404F5">
        <w:rPr>
          <w:rFonts w:eastAsia="Cambria"/>
          <w:w w:val="105"/>
          <w:sz w:val="22"/>
          <w:szCs w:val="22"/>
        </w:rPr>
        <w:t>Functional</w:t>
      </w:r>
      <w:r w:rsidRPr="00F404F5">
        <w:rPr>
          <w:rFonts w:eastAsia="Cambria"/>
          <w:spacing w:val="-6"/>
          <w:w w:val="105"/>
          <w:sz w:val="22"/>
          <w:szCs w:val="22"/>
        </w:rPr>
        <w:t xml:space="preserve"> </w:t>
      </w:r>
      <w:r w:rsidRPr="00F404F5">
        <w:rPr>
          <w:rFonts w:eastAsia="Cambria"/>
          <w:w w:val="105"/>
          <w:sz w:val="22"/>
          <w:szCs w:val="22"/>
        </w:rPr>
        <w:t>Guarantees</w:t>
      </w:r>
      <w:r w:rsidRPr="00F404F5">
        <w:rPr>
          <w:rFonts w:eastAsia="Cambria"/>
          <w:spacing w:val="-6"/>
          <w:w w:val="105"/>
          <w:sz w:val="22"/>
          <w:szCs w:val="22"/>
        </w:rPr>
        <w:t xml:space="preserve"> </w:t>
      </w:r>
      <w:r w:rsidRPr="00F404F5">
        <w:rPr>
          <w:rFonts w:eastAsia="Cambria"/>
          <w:w w:val="105"/>
          <w:sz w:val="22"/>
          <w:szCs w:val="22"/>
        </w:rPr>
        <w:t>are</w:t>
      </w:r>
      <w:r w:rsidRPr="00F404F5">
        <w:rPr>
          <w:rFonts w:eastAsia="Cambria"/>
          <w:spacing w:val="-5"/>
          <w:w w:val="105"/>
          <w:sz w:val="22"/>
          <w:szCs w:val="22"/>
        </w:rPr>
        <w:t xml:space="preserve"> </w:t>
      </w:r>
      <w:r w:rsidRPr="00F404F5">
        <w:rPr>
          <w:rFonts w:eastAsia="Cambria"/>
          <w:w w:val="105"/>
          <w:sz w:val="22"/>
          <w:szCs w:val="22"/>
        </w:rPr>
        <w:t>met</w:t>
      </w:r>
      <w:r w:rsidRPr="00F404F5">
        <w:rPr>
          <w:rFonts w:eastAsia="Cambria"/>
          <w:spacing w:val="-53"/>
          <w:w w:val="105"/>
          <w:sz w:val="22"/>
          <w:szCs w:val="22"/>
        </w:rPr>
        <w:t xml:space="preserve"> </w:t>
      </w:r>
      <w:r w:rsidRPr="00F404F5">
        <w:rPr>
          <w:rFonts w:eastAsia="Cambria"/>
          <w:w w:val="105"/>
          <w:sz w:val="22"/>
          <w:szCs w:val="22"/>
        </w:rPr>
        <w:t xml:space="preserve">or the Contractor has paid </w:t>
      </w:r>
      <w:r w:rsidR="00F82A63" w:rsidRPr="00F404F5">
        <w:rPr>
          <w:rFonts w:eastAsia="Cambria"/>
          <w:w w:val="105"/>
          <w:sz w:val="22"/>
          <w:szCs w:val="22"/>
        </w:rPr>
        <w:t>Price reduction</w:t>
      </w:r>
      <w:r w:rsidRPr="00F404F5">
        <w:rPr>
          <w:rFonts w:eastAsia="Cambria"/>
          <w:w w:val="105"/>
          <w:sz w:val="22"/>
          <w:szCs w:val="22"/>
        </w:rPr>
        <w:t xml:space="preserve"> specified in </w:t>
      </w:r>
      <w:r w:rsidRPr="00F404F5">
        <w:rPr>
          <w:rFonts w:eastAsia="Cambria"/>
          <w:b/>
          <w:bCs/>
          <w:w w:val="105"/>
          <w:sz w:val="22"/>
          <w:szCs w:val="22"/>
        </w:rPr>
        <w:t>GCC</w:t>
      </w:r>
      <w:r w:rsidRPr="00F404F5">
        <w:rPr>
          <w:rFonts w:eastAsia="Cambria"/>
          <w:b/>
          <w:bCs/>
          <w:spacing w:val="1"/>
          <w:w w:val="105"/>
          <w:sz w:val="22"/>
          <w:szCs w:val="22"/>
        </w:rPr>
        <w:t xml:space="preserve"> </w:t>
      </w:r>
      <w:r w:rsidRPr="00F404F5">
        <w:rPr>
          <w:rFonts w:eastAsia="Cambria"/>
          <w:b/>
          <w:bCs/>
          <w:w w:val="105"/>
          <w:sz w:val="22"/>
          <w:szCs w:val="22"/>
        </w:rPr>
        <w:t>Sub-Clause</w:t>
      </w:r>
      <w:r w:rsidRPr="00F404F5">
        <w:rPr>
          <w:rFonts w:eastAsia="Cambria"/>
          <w:b/>
          <w:bCs/>
          <w:spacing w:val="3"/>
          <w:w w:val="105"/>
          <w:sz w:val="22"/>
          <w:szCs w:val="22"/>
        </w:rPr>
        <w:t xml:space="preserve"> </w:t>
      </w:r>
      <w:r w:rsidRPr="00F404F5">
        <w:rPr>
          <w:rFonts w:eastAsia="Cambria"/>
          <w:b/>
          <w:bCs/>
          <w:w w:val="105"/>
          <w:sz w:val="22"/>
          <w:szCs w:val="22"/>
        </w:rPr>
        <w:t>23.3</w:t>
      </w:r>
      <w:r w:rsidRPr="00F404F5">
        <w:rPr>
          <w:rFonts w:eastAsia="Cambria"/>
          <w:spacing w:val="3"/>
          <w:w w:val="105"/>
          <w:sz w:val="22"/>
          <w:szCs w:val="22"/>
        </w:rPr>
        <w:t xml:space="preserve"> </w:t>
      </w:r>
      <w:r w:rsidRPr="00F404F5">
        <w:rPr>
          <w:rFonts w:eastAsia="Cambria"/>
          <w:w w:val="105"/>
          <w:sz w:val="22"/>
          <w:szCs w:val="22"/>
        </w:rPr>
        <w:t>hereof;</w:t>
      </w:r>
      <w:r w:rsidRPr="00F404F5">
        <w:rPr>
          <w:rFonts w:eastAsia="Cambria"/>
          <w:spacing w:val="3"/>
          <w:w w:val="105"/>
          <w:sz w:val="22"/>
          <w:szCs w:val="22"/>
        </w:rPr>
        <w:t xml:space="preserve"> </w:t>
      </w:r>
      <w:r w:rsidRPr="00F404F5">
        <w:rPr>
          <w:rFonts w:eastAsia="Cambria"/>
          <w:w w:val="105"/>
          <w:sz w:val="22"/>
          <w:szCs w:val="22"/>
        </w:rPr>
        <w:t>or</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3"/>
          <w:numId w:val="30"/>
        </w:numPr>
        <w:tabs>
          <w:tab w:val="left" w:pos="1289"/>
        </w:tabs>
        <w:autoSpaceDE w:val="0"/>
        <w:autoSpaceDN w:val="0"/>
        <w:ind w:hanging="1081"/>
        <w:jc w:val="both"/>
        <w:rPr>
          <w:rFonts w:eastAsia="Cambria"/>
          <w:b/>
          <w:i/>
          <w:sz w:val="22"/>
          <w:szCs w:val="22"/>
        </w:rPr>
      </w:pPr>
      <w:r w:rsidRPr="00F404F5">
        <w:rPr>
          <w:rFonts w:eastAsia="Cambria"/>
          <w:w w:val="105"/>
          <w:sz w:val="22"/>
          <w:szCs w:val="22"/>
        </w:rPr>
        <w:t>At</w:t>
      </w:r>
      <w:r w:rsidRPr="00F404F5">
        <w:rPr>
          <w:rFonts w:eastAsia="Cambria"/>
          <w:spacing w:val="21"/>
          <w:w w:val="105"/>
          <w:sz w:val="22"/>
          <w:szCs w:val="22"/>
        </w:rPr>
        <w:t xml:space="preserve"> </w:t>
      </w:r>
      <w:r w:rsidR="00213F05" w:rsidRPr="00F404F5">
        <w:rPr>
          <w:rFonts w:eastAsia="Cambria"/>
          <w:w w:val="105"/>
          <w:sz w:val="22"/>
          <w:szCs w:val="22"/>
        </w:rPr>
        <w:t xml:space="preserve">any </w:t>
      </w:r>
      <w:r w:rsidR="00213F05" w:rsidRPr="00F404F5">
        <w:rPr>
          <w:rFonts w:eastAsia="Cambria"/>
          <w:spacing w:val="16"/>
          <w:w w:val="105"/>
          <w:sz w:val="22"/>
          <w:szCs w:val="22"/>
        </w:rPr>
        <w:t>time</w:t>
      </w:r>
      <w:r w:rsidR="00213F05" w:rsidRPr="00F404F5">
        <w:rPr>
          <w:rFonts w:eastAsia="Cambria"/>
          <w:w w:val="105"/>
          <w:sz w:val="22"/>
          <w:szCs w:val="22"/>
        </w:rPr>
        <w:t xml:space="preserve"> after any of the events set out in GCC</w:t>
      </w:r>
      <w:r w:rsidR="00213F05" w:rsidRPr="00F404F5">
        <w:rPr>
          <w:rFonts w:eastAsia="Cambria"/>
          <w:b/>
          <w:i/>
          <w:w w:val="105"/>
          <w:sz w:val="22"/>
          <w:szCs w:val="22"/>
        </w:rPr>
        <w:t xml:space="preserve"> </w:t>
      </w:r>
      <w:r w:rsidR="00213F05" w:rsidRPr="00F404F5">
        <w:rPr>
          <w:rFonts w:eastAsia="Cambria"/>
          <w:b/>
          <w:i/>
          <w:spacing w:val="20"/>
          <w:w w:val="105"/>
          <w:sz w:val="22"/>
          <w:szCs w:val="22"/>
        </w:rPr>
        <w:t>Sub</w:t>
      </w:r>
      <w:r w:rsidRPr="00F404F5">
        <w:rPr>
          <w:rFonts w:eastAsia="Cambria"/>
          <w:b/>
          <w:i/>
          <w:w w:val="105"/>
          <w:sz w:val="22"/>
          <w:szCs w:val="22"/>
        </w:rPr>
        <w:t>-Clause</w:t>
      </w:r>
    </w:p>
    <w:p w:rsidR="005A48C5" w:rsidRPr="00F404F5" w:rsidRDefault="00D11752">
      <w:pPr>
        <w:widowControl w:val="0"/>
        <w:autoSpaceDE w:val="0"/>
        <w:autoSpaceDN w:val="0"/>
        <w:spacing w:before="19" w:line="254" w:lineRule="auto"/>
        <w:ind w:left="1288" w:right="1605"/>
        <w:jc w:val="both"/>
        <w:rPr>
          <w:rFonts w:eastAsia="Cambria"/>
          <w:sz w:val="22"/>
          <w:szCs w:val="22"/>
        </w:rPr>
      </w:pPr>
      <w:r w:rsidRPr="00F404F5">
        <w:rPr>
          <w:rFonts w:eastAsia="Cambria"/>
          <w:b/>
          <w:i/>
          <w:w w:val="105"/>
          <w:sz w:val="22"/>
          <w:szCs w:val="22"/>
        </w:rPr>
        <w:t>20.2.2.1</w:t>
      </w:r>
      <w:r w:rsidRPr="00F404F5">
        <w:rPr>
          <w:rFonts w:eastAsia="Cambria"/>
          <w:spacing w:val="1"/>
          <w:w w:val="105"/>
          <w:sz w:val="22"/>
          <w:szCs w:val="22"/>
        </w:rPr>
        <w:t xml:space="preserve"> </w:t>
      </w:r>
      <w:proofErr w:type="gramStart"/>
      <w:r w:rsidRPr="00F404F5">
        <w:rPr>
          <w:rFonts w:eastAsia="Cambria"/>
          <w:w w:val="105"/>
          <w:sz w:val="22"/>
          <w:szCs w:val="22"/>
        </w:rPr>
        <w:t>have</w:t>
      </w:r>
      <w:proofErr w:type="gramEnd"/>
      <w:r w:rsidRPr="00F404F5">
        <w:rPr>
          <w:rFonts w:eastAsia="Cambria"/>
          <w:spacing w:val="1"/>
          <w:w w:val="105"/>
          <w:sz w:val="22"/>
          <w:szCs w:val="22"/>
        </w:rPr>
        <w:t xml:space="preserve"> </w:t>
      </w:r>
      <w:r w:rsidRPr="00F404F5">
        <w:rPr>
          <w:rFonts w:eastAsia="Cambria"/>
          <w:w w:val="105"/>
          <w:sz w:val="22"/>
          <w:szCs w:val="22"/>
        </w:rPr>
        <w:t>occurred,</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w:t>
      </w:r>
      <w:r w:rsidRPr="00F404F5">
        <w:rPr>
          <w:rFonts w:eastAsia="Cambria"/>
          <w:spacing w:val="1"/>
          <w:w w:val="105"/>
          <w:sz w:val="22"/>
          <w:szCs w:val="22"/>
        </w:rPr>
        <w:t xml:space="preserve"> </w:t>
      </w:r>
      <w:r w:rsidRPr="00F404F5">
        <w:rPr>
          <w:rFonts w:eastAsia="Cambria"/>
          <w:w w:val="105"/>
          <w:sz w:val="22"/>
          <w:szCs w:val="22"/>
        </w:rPr>
        <w:t>may</w:t>
      </w:r>
      <w:r w:rsidRPr="00F404F5">
        <w:rPr>
          <w:rFonts w:eastAsia="Cambria"/>
          <w:spacing w:val="1"/>
          <w:w w:val="105"/>
          <w:sz w:val="22"/>
          <w:szCs w:val="22"/>
        </w:rPr>
        <w:t xml:space="preserve"> </w:t>
      </w:r>
      <w:r w:rsidRPr="00F404F5">
        <w:rPr>
          <w:rFonts w:eastAsia="Cambria"/>
          <w:w w:val="105"/>
          <w:sz w:val="22"/>
          <w:szCs w:val="22"/>
        </w:rPr>
        <w:t>give</w:t>
      </w:r>
      <w:r w:rsidRPr="00F404F5">
        <w:rPr>
          <w:rFonts w:eastAsia="Cambria"/>
          <w:spacing w:val="1"/>
          <w:w w:val="105"/>
          <w:sz w:val="22"/>
          <w:szCs w:val="22"/>
        </w:rPr>
        <w:t xml:space="preserve"> </w:t>
      </w:r>
      <w:r w:rsidRPr="00F404F5">
        <w:rPr>
          <w:rFonts w:eastAsia="Cambria"/>
          <w:w w:val="105"/>
          <w:sz w:val="22"/>
          <w:szCs w:val="22"/>
        </w:rPr>
        <w:t>a</w:t>
      </w:r>
      <w:r w:rsidRPr="00F404F5">
        <w:rPr>
          <w:rFonts w:eastAsia="Cambria"/>
          <w:spacing w:val="1"/>
          <w:w w:val="105"/>
          <w:sz w:val="22"/>
          <w:szCs w:val="22"/>
        </w:rPr>
        <w:t xml:space="preserve"> </w:t>
      </w:r>
      <w:r w:rsidRPr="00F404F5">
        <w:rPr>
          <w:rFonts w:eastAsia="Cambria"/>
          <w:w w:val="105"/>
          <w:sz w:val="22"/>
          <w:szCs w:val="22"/>
        </w:rPr>
        <w:t>notice</w:t>
      </w:r>
      <w:r w:rsidRPr="00F404F5">
        <w:rPr>
          <w:rFonts w:eastAsia="Cambria"/>
          <w:spacing w:val="1"/>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00E63B39" w:rsidRPr="00F404F5">
        <w:rPr>
          <w:rFonts w:eastAsia="Cambria"/>
          <w:w w:val="105"/>
          <w:sz w:val="22"/>
          <w:szCs w:val="22"/>
        </w:rPr>
        <w:t>Project Manager/</w:t>
      </w:r>
      <w:r w:rsidR="00213F05" w:rsidRPr="00F404F5">
        <w:rPr>
          <w:rFonts w:eastAsia="Cambria"/>
          <w:w w:val="105"/>
          <w:sz w:val="22"/>
          <w:szCs w:val="22"/>
        </w:rPr>
        <w:t>Engineer requesting</w:t>
      </w:r>
      <w:r w:rsidRPr="00F404F5">
        <w:rPr>
          <w:rFonts w:eastAsia="Cambria"/>
          <w:w w:val="105"/>
          <w:sz w:val="22"/>
          <w:szCs w:val="22"/>
        </w:rPr>
        <w:t xml:space="preserve"> the issue of an Operational Acceptance</w:t>
      </w:r>
      <w:r w:rsidRPr="00F404F5">
        <w:rPr>
          <w:rFonts w:eastAsia="Cambria"/>
          <w:spacing w:val="1"/>
          <w:w w:val="105"/>
          <w:sz w:val="22"/>
          <w:szCs w:val="22"/>
        </w:rPr>
        <w:t xml:space="preserve"> </w:t>
      </w:r>
      <w:r w:rsidRPr="00F404F5">
        <w:rPr>
          <w:rFonts w:eastAsia="Cambria"/>
          <w:w w:val="105"/>
          <w:sz w:val="22"/>
          <w:szCs w:val="22"/>
        </w:rPr>
        <w:t>Certificate</w:t>
      </w:r>
      <w:r w:rsidRPr="00F404F5">
        <w:rPr>
          <w:rFonts w:eastAsia="Cambria"/>
          <w:spacing w:val="1"/>
          <w:w w:val="105"/>
          <w:sz w:val="22"/>
          <w:szCs w:val="22"/>
        </w:rPr>
        <w:t xml:space="preserve"> </w:t>
      </w: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form</w:t>
      </w:r>
      <w:r w:rsidRPr="00F404F5">
        <w:rPr>
          <w:rFonts w:eastAsia="Cambria"/>
          <w:spacing w:val="1"/>
          <w:w w:val="105"/>
          <w:sz w:val="22"/>
          <w:szCs w:val="22"/>
        </w:rPr>
        <w:t xml:space="preserve"> </w:t>
      </w:r>
      <w:r w:rsidRPr="00F404F5">
        <w:rPr>
          <w:rFonts w:eastAsia="Cambria"/>
          <w:w w:val="105"/>
          <w:sz w:val="22"/>
          <w:szCs w:val="22"/>
        </w:rPr>
        <w:t>provided</w:t>
      </w:r>
      <w:r w:rsidRPr="00F404F5">
        <w:rPr>
          <w:rFonts w:eastAsia="Cambria"/>
          <w:spacing w:val="1"/>
          <w:w w:val="105"/>
          <w:sz w:val="22"/>
          <w:szCs w:val="22"/>
        </w:rPr>
        <w:t xml:space="preserve"> </w:t>
      </w: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Bidding</w:t>
      </w:r>
      <w:r w:rsidRPr="00F404F5">
        <w:rPr>
          <w:rFonts w:eastAsia="Cambria"/>
          <w:spacing w:val="1"/>
          <w:w w:val="105"/>
          <w:sz w:val="22"/>
          <w:szCs w:val="22"/>
        </w:rPr>
        <w:t xml:space="preserve"> </w:t>
      </w:r>
      <w:r w:rsidRPr="00F404F5">
        <w:rPr>
          <w:rFonts w:eastAsia="Cambria"/>
          <w:w w:val="105"/>
          <w:sz w:val="22"/>
          <w:szCs w:val="22"/>
        </w:rPr>
        <w:t>Documents</w:t>
      </w:r>
      <w:r w:rsidRPr="00F404F5">
        <w:rPr>
          <w:rFonts w:eastAsia="Cambria"/>
          <w:spacing w:val="1"/>
          <w:w w:val="105"/>
          <w:sz w:val="22"/>
          <w:szCs w:val="22"/>
        </w:rPr>
        <w:t xml:space="preserve"> </w:t>
      </w:r>
      <w:r w:rsidRPr="00F404F5">
        <w:rPr>
          <w:rFonts w:eastAsia="Cambria"/>
          <w:w w:val="105"/>
          <w:sz w:val="22"/>
          <w:szCs w:val="22"/>
        </w:rPr>
        <w:t>or</w:t>
      </w:r>
      <w:r w:rsidRPr="00F404F5">
        <w:rPr>
          <w:rFonts w:eastAsia="Cambria"/>
          <w:spacing w:val="1"/>
          <w:w w:val="105"/>
          <w:sz w:val="22"/>
          <w:szCs w:val="22"/>
        </w:rPr>
        <w:t xml:space="preserve"> </w:t>
      </w:r>
      <w:r w:rsidRPr="00F404F5">
        <w:rPr>
          <w:rFonts w:eastAsia="Cambria"/>
          <w:w w:val="105"/>
          <w:sz w:val="22"/>
          <w:szCs w:val="22"/>
        </w:rPr>
        <w:t>in</w:t>
      </w:r>
      <w:r w:rsidRPr="00F404F5">
        <w:rPr>
          <w:rFonts w:eastAsia="Cambria"/>
          <w:spacing w:val="-53"/>
          <w:w w:val="105"/>
          <w:sz w:val="22"/>
          <w:szCs w:val="22"/>
        </w:rPr>
        <w:t xml:space="preserve"> </w:t>
      </w:r>
      <w:r w:rsidRPr="00F404F5">
        <w:rPr>
          <w:rFonts w:eastAsia="Cambria"/>
          <w:spacing w:val="-1"/>
          <w:w w:val="105"/>
          <w:sz w:val="22"/>
          <w:szCs w:val="22"/>
        </w:rPr>
        <w:t>another</w:t>
      </w:r>
      <w:r w:rsidRPr="00F404F5">
        <w:rPr>
          <w:rFonts w:eastAsia="Cambria"/>
          <w:spacing w:val="-13"/>
          <w:w w:val="105"/>
          <w:sz w:val="22"/>
          <w:szCs w:val="22"/>
        </w:rPr>
        <w:t xml:space="preserve"> </w:t>
      </w:r>
      <w:r w:rsidRPr="00F404F5">
        <w:rPr>
          <w:rFonts w:eastAsia="Cambria"/>
          <w:spacing w:val="-1"/>
          <w:w w:val="105"/>
          <w:sz w:val="22"/>
          <w:szCs w:val="22"/>
        </w:rPr>
        <w:t>form</w:t>
      </w:r>
      <w:r w:rsidRPr="00F404F5">
        <w:rPr>
          <w:rFonts w:eastAsia="Cambria"/>
          <w:spacing w:val="-12"/>
          <w:w w:val="105"/>
          <w:sz w:val="22"/>
          <w:szCs w:val="22"/>
        </w:rPr>
        <w:t xml:space="preserve"> </w:t>
      </w:r>
      <w:r w:rsidRPr="00F404F5">
        <w:rPr>
          <w:rFonts w:eastAsia="Cambria"/>
          <w:spacing w:val="-1"/>
          <w:w w:val="105"/>
          <w:sz w:val="22"/>
          <w:szCs w:val="22"/>
        </w:rPr>
        <w:t>acceptable</w:t>
      </w:r>
      <w:r w:rsidRPr="00F404F5">
        <w:rPr>
          <w:rFonts w:eastAsia="Cambria"/>
          <w:spacing w:val="-12"/>
          <w:w w:val="105"/>
          <w:sz w:val="22"/>
          <w:szCs w:val="22"/>
        </w:rPr>
        <w:t xml:space="preserve"> </w:t>
      </w:r>
      <w:r w:rsidRPr="00F404F5">
        <w:rPr>
          <w:rFonts w:eastAsia="Cambria"/>
          <w:w w:val="105"/>
          <w:sz w:val="22"/>
          <w:szCs w:val="22"/>
        </w:rPr>
        <w:t>to</w:t>
      </w:r>
      <w:r w:rsidRPr="00F404F5">
        <w:rPr>
          <w:rFonts w:eastAsia="Cambria"/>
          <w:spacing w:val="-12"/>
          <w:w w:val="105"/>
          <w:sz w:val="22"/>
          <w:szCs w:val="22"/>
        </w:rPr>
        <w:t xml:space="preserve"> </w:t>
      </w:r>
      <w:r w:rsidRPr="00F404F5">
        <w:rPr>
          <w:rFonts w:eastAsia="Cambria"/>
          <w:w w:val="105"/>
          <w:sz w:val="22"/>
          <w:szCs w:val="22"/>
        </w:rPr>
        <w:t>the</w:t>
      </w:r>
      <w:r w:rsidRPr="00F404F5">
        <w:rPr>
          <w:rFonts w:eastAsia="Cambria"/>
          <w:spacing w:val="-12"/>
          <w:w w:val="105"/>
          <w:sz w:val="22"/>
          <w:szCs w:val="22"/>
        </w:rPr>
        <w:t xml:space="preserve"> </w:t>
      </w:r>
      <w:r w:rsidRPr="00F404F5">
        <w:rPr>
          <w:rFonts w:eastAsia="Cambria"/>
          <w:w w:val="105"/>
          <w:sz w:val="22"/>
          <w:szCs w:val="22"/>
        </w:rPr>
        <w:t>Employer</w:t>
      </w:r>
      <w:r w:rsidRPr="00F404F5">
        <w:rPr>
          <w:rFonts w:eastAsia="Cambria"/>
          <w:spacing w:val="-12"/>
          <w:w w:val="105"/>
          <w:sz w:val="22"/>
          <w:szCs w:val="22"/>
        </w:rPr>
        <w:t xml:space="preserve"> </w:t>
      </w:r>
      <w:r w:rsidRPr="00F404F5">
        <w:rPr>
          <w:rFonts w:eastAsia="Cambria"/>
          <w:w w:val="105"/>
          <w:sz w:val="22"/>
          <w:szCs w:val="22"/>
        </w:rPr>
        <w:t>in</w:t>
      </w:r>
      <w:r w:rsidRPr="00F404F5">
        <w:rPr>
          <w:rFonts w:eastAsia="Cambria"/>
          <w:spacing w:val="-12"/>
          <w:w w:val="105"/>
          <w:sz w:val="22"/>
          <w:szCs w:val="22"/>
        </w:rPr>
        <w:t xml:space="preserve"> </w:t>
      </w:r>
      <w:r w:rsidRPr="00F404F5">
        <w:rPr>
          <w:rFonts w:eastAsia="Cambria"/>
          <w:w w:val="105"/>
          <w:sz w:val="22"/>
          <w:szCs w:val="22"/>
        </w:rPr>
        <w:t>respect</w:t>
      </w:r>
      <w:r w:rsidRPr="00F404F5">
        <w:rPr>
          <w:rFonts w:eastAsia="Cambria"/>
          <w:spacing w:val="-13"/>
          <w:w w:val="105"/>
          <w:sz w:val="22"/>
          <w:szCs w:val="22"/>
        </w:rPr>
        <w:t xml:space="preserve"> </w:t>
      </w:r>
      <w:r w:rsidRPr="00F404F5">
        <w:rPr>
          <w:rFonts w:eastAsia="Cambria"/>
          <w:w w:val="105"/>
          <w:sz w:val="22"/>
          <w:szCs w:val="22"/>
        </w:rPr>
        <w:t>of</w:t>
      </w:r>
      <w:r w:rsidRPr="00F404F5">
        <w:rPr>
          <w:rFonts w:eastAsia="Cambria"/>
          <w:spacing w:val="-12"/>
          <w:w w:val="105"/>
          <w:sz w:val="22"/>
          <w:szCs w:val="22"/>
        </w:rPr>
        <w:t xml:space="preserve"> </w:t>
      </w:r>
      <w:r w:rsidRPr="00F404F5">
        <w:rPr>
          <w:rFonts w:eastAsia="Cambria"/>
          <w:w w:val="105"/>
          <w:sz w:val="22"/>
          <w:szCs w:val="22"/>
        </w:rPr>
        <w:t>the</w:t>
      </w:r>
      <w:r w:rsidRPr="00F404F5">
        <w:rPr>
          <w:rFonts w:eastAsia="Cambria"/>
          <w:spacing w:val="-12"/>
          <w:w w:val="105"/>
          <w:sz w:val="22"/>
          <w:szCs w:val="22"/>
        </w:rPr>
        <w:t xml:space="preserve"> </w:t>
      </w:r>
      <w:r w:rsidRPr="00F404F5">
        <w:rPr>
          <w:rFonts w:eastAsia="Cambria"/>
          <w:w w:val="105"/>
          <w:sz w:val="22"/>
          <w:szCs w:val="22"/>
        </w:rPr>
        <w:t>Facilities</w:t>
      </w:r>
      <w:r w:rsidRPr="00F404F5">
        <w:rPr>
          <w:rFonts w:eastAsia="Cambria"/>
          <w:spacing w:val="-13"/>
          <w:w w:val="105"/>
          <w:sz w:val="22"/>
          <w:szCs w:val="22"/>
        </w:rPr>
        <w:t xml:space="preserve"> </w:t>
      </w:r>
      <w:r w:rsidRPr="00F404F5">
        <w:rPr>
          <w:rFonts w:eastAsia="Cambria"/>
          <w:w w:val="105"/>
          <w:sz w:val="22"/>
          <w:szCs w:val="22"/>
        </w:rPr>
        <w:t>or</w:t>
      </w:r>
      <w:r w:rsidRPr="00F404F5">
        <w:rPr>
          <w:rFonts w:eastAsia="Cambria"/>
          <w:spacing w:val="-53"/>
          <w:w w:val="105"/>
          <w:sz w:val="22"/>
          <w:szCs w:val="22"/>
        </w:rPr>
        <w:t xml:space="preserve"> </w:t>
      </w:r>
      <w:r w:rsidRPr="00F404F5">
        <w:rPr>
          <w:rFonts w:eastAsia="Cambria"/>
          <w:w w:val="105"/>
          <w:sz w:val="22"/>
          <w:szCs w:val="22"/>
        </w:rPr>
        <w:t>the</w:t>
      </w:r>
      <w:r w:rsidRPr="00F404F5">
        <w:rPr>
          <w:rFonts w:eastAsia="Cambria"/>
          <w:spacing w:val="-7"/>
          <w:w w:val="105"/>
          <w:sz w:val="22"/>
          <w:szCs w:val="22"/>
        </w:rPr>
        <w:t xml:space="preserve"> </w:t>
      </w:r>
      <w:r w:rsidRPr="00F404F5">
        <w:rPr>
          <w:rFonts w:eastAsia="Cambria"/>
          <w:w w:val="105"/>
          <w:sz w:val="22"/>
          <w:szCs w:val="22"/>
        </w:rPr>
        <w:t>part</w:t>
      </w:r>
      <w:r w:rsidRPr="00F404F5">
        <w:rPr>
          <w:rFonts w:eastAsia="Cambria"/>
          <w:spacing w:val="-7"/>
          <w:w w:val="105"/>
          <w:sz w:val="22"/>
          <w:szCs w:val="22"/>
        </w:rPr>
        <w:t xml:space="preserve"> </w:t>
      </w:r>
      <w:r w:rsidRPr="00F404F5">
        <w:rPr>
          <w:rFonts w:eastAsia="Cambria"/>
          <w:w w:val="105"/>
          <w:sz w:val="22"/>
          <w:szCs w:val="22"/>
        </w:rPr>
        <w:t>thereof</w:t>
      </w:r>
      <w:r w:rsidRPr="00F404F5">
        <w:rPr>
          <w:rFonts w:eastAsia="Cambria"/>
          <w:spacing w:val="-7"/>
          <w:w w:val="105"/>
          <w:sz w:val="22"/>
          <w:szCs w:val="22"/>
        </w:rPr>
        <w:t xml:space="preserve"> </w:t>
      </w:r>
      <w:r w:rsidRPr="00F404F5">
        <w:rPr>
          <w:rFonts w:eastAsia="Cambria"/>
          <w:w w:val="105"/>
          <w:sz w:val="22"/>
          <w:szCs w:val="22"/>
        </w:rPr>
        <w:t>specified</w:t>
      </w:r>
      <w:r w:rsidRPr="00F404F5">
        <w:rPr>
          <w:rFonts w:eastAsia="Cambria"/>
          <w:spacing w:val="-7"/>
          <w:w w:val="105"/>
          <w:sz w:val="22"/>
          <w:szCs w:val="22"/>
        </w:rPr>
        <w:t xml:space="preserve"> </w:t>
      </w:r>
      <w:r w:rsidRPr="00F404F5">
        <w:rPr>
          <w:rFonts w:eastAsia="Cambria"/>
          <w:w w:val="105"/>
          <w:sz w:val="22"/>
          <w:szCs w:val="22"/>
        </w:rPr>
        <w:t>in</w:t>
      </w:r>
      <w:r w:rsidRPr="00F404F5">
        <w:rPr>
          <w:rFonts w:eastAsia="Cambria"/>
          <w:spacing w:val="-8"/>
          <w:w w:val="105"/>
          <w:sz w:val="22"/>
          <w:szCs w:val="22"/>
        </w:rPr>
        <w:t xml:space="preserve"> </w:t>
      </w:r>
      <w:r w:rsidRPr="00F404F5">
        <w:rPr>
          <w:rFonts w:eastAsia="Cambria"/>
          <w:w w:val="105"/>
          <w:sz w:val="22"/>
          <w:szCs w:val="22"/>
        </w:rPr>
        <w:t>such</w:t>
      </w:r>
      <w:r w:rsidRPr="00F404F5">
        <w:rPr>
          <w:rFonts w:eastAsia="Cambria"/>
          <w:spacing w:val="-7"/>
          <w:w w:val="105"/>
          <w:sz w:val="22"/>
          <w:szCs w:val="22"/>
        </w:rPr>
        <w:t xml:space="preserve"> </w:t>
      </w:r>
      <w:r w:rsidRPr="00F404F5">
        <w:rPr>
          <w:rFonts w:eastAsia="Cambria"/>
          <w:w w:val="105"/>
          <w:sz w:val="22"/>
          <w:szCs w:val="22"/>
        </w:rPr>
        <w:t>notice</w:t>
      </w:r>
      <w:r w:rsidRPr="00F404F5">
        <w:rPr>
          <w:rFonts w:eastAsia="Cambria"/>
          <w:spacing w:val="-7"/>
          <w:w w:val="105"/>
          <w:sz w:val="22"/>
          <w:szCs w:val="22"/>
        </w:rPr>
        <w:t xml:space="preserve"> </w:t>
      </w:r>
      <w:r w:rsidRPr="00F404F5">
        <w:rPr>
          <w:rFonts w:eastAsia="Cambria"/>
          <w:w w:val="105"/>
          <w:sz w:val="22"/>
          <w:szCs w:val="22"/>
        </w:rPr>
        <w:t>as</w:t>
      </w:r>
      <w:r w:rsidRPr="00F404F5">
        <w:rPr>
          <w:rFonts w:eastAsia="Cambria"/>
          <w:spacing w:val="-7"/>
          <w:w w:val="105"/>
          <w:sz w:val="22"/>
          <w:szCs w:val="22"/>
        </w:rPr>
        <w:t xml:space="preserve"> </w:t>
      </w:r>
      <w:r w:rsidRPr="00F404F5">
        <w:rPr>
          <w:rFonts w:eastAsia="Cambria"/>
          <w:w w:val="105"/>
          <w:sz w:val="22"/>
          <w:szCs w:val="22"/>
        </w:rPr>
        <w:t>of</w:t>
      </w:r>
      <w:r w:rsidRPr="00F404F5">
        <w:rPr>
          <w:rFonts w:eastAsia="Cambria"/>
          <w:spacing w:val="-6"/>
          <w:w w:val="105"/>
          <w:sz w:val="22"/>
          <w:szCs w:val="22"/>
        </w:rPr>
        <w:t xml:space="preserve"> </w:t>
      </w:r>
      <w:r w:rsidRPr="00F404F5">
        <w:rPr>
          <w:rFonts w:eastAsia="Cambria"/>
          <w:w w:val="105"/>
          <w:sz w:val="22"/>
          <w:szCs w:val="22"/>
        </w:rPr>
        <w:t>the</w:t>
      </w:r>
      <w:r w:rsidRPr="00F404F5">
        <w:rPr>
          <w:rFonts w:eastAsia="Cambria"/>
          <w:spacing w:val="-7"/>
          <w:w w:val="105"/>
          <w:sz w:val="22"/>
          <w:szCs w:val="22"/>
        </w:rPr>
        <w:t xml:space="preserve"> </w:t>
      </w:r>
      <w:r w:rsidRPr="00F404F5">
        <w:rPr>
          <w:rFonts w:eastAsia="Cambria"/>
          <w:w w:val="105"/>
          <w:sz w:val="22"/>
          <w:szCs w:val="22"/>
        </w:rPr>
        <w:t>date</w:t>
      </w:r>
      <w:r w:rsidRPr="00F404F5">
        <w:rPr>
          <w:rFonts w:eastAsia="Cambria"/>
          <w:spacing w:val="-7"/>
          <w:w w:val="105"/>
          <w:sz w:val="22"/>
          <w:szCs w:val="22"/>
        </w:rPr>
        <w:t xml:space="preserve"> </w:t>
      </w:r>
      <w:r w:rsidRPr="00F404F5">
        <w:rPr>
          <w:rFonts w:eastAsia="Cambria"/>
          <w:w w:val="105"/>
          <w:sz w:val="22"/>
          <w:szCs w:val="22"/>
        </w:rPr>
        <w:t>of</w:t>
      </w:r>
      <w:r w:rsidRPr="00F404F5">
        <w:rPr>
          <w:rFonts w:eastAsia="Cambria"/>
          <w:spacing w:val="-7"/>
          <w:w w:val="105"/>
          <w:sz w:val="22"/>
          <w:szCs w:val="22"/>
        </w:rPr>
        <w:t xml:space="preserve"> </w:t>
      </w:r>
      <w:r w:rsidRPr="00F404F5">
        <w:rPr>
          <w:rFonts w:eastAsia="Cambria"/>
          <w:w w:val="105"/>
          <w:sz w:val="22"/>
          <w:szCs w:val="22"/>
        </w:rPr>
        <w:t>such</w:t>
      </w:r>
      <w:r w:rsidRPr="00F404F5">
        <w:rPr>
          <w:rFonts w:eastAsia="Cambria"/>
          <w:spacing w:val="-7"/>
          <w:w w:val="105"/>
          <w:sz w:val="22"/>
          <w:szCs w:val="22"/>
        </w:rPr>
        <w:t xml:space="preserve"> </w:t>
      </w:r>
      <w:r w:rsidRPr="00F404F5">
        <w:rPr>
          <w:rFonts w:eastAsia="Cambria"/>
          <w:w w:val="105"/>
          <w:sz w:val="22"/>
          <w:szCs w:val="22"/>
        </w:rPr>
        <w:t>notice.</w:t>
      </w:r>
    </w:p>
    <w:p w:rsidR="005A48C5" w:rsidRPr="00F404F5" w:rsidRDefault="005A48C5">
      <w:pPr>
        <w:widowControl w:val="0"/>
        <w:autoSpaceDE w:val="0"/>
        <w:autoSpaceDN w:val="0"/>
        <w:spacing w:before="3"/>
        <w:rPr>
          <w:rFonts w:eastAsia="Cambria"/>
          <w:sz w:val="22"/>
          <w:szCs w:val="22"/>
        </w:rPr>
      </w:pPr>
    </w:p>
    <w:p w:rsidR="005A48C5" w:rsidRPr="00F404F5" w:rsidRDefault="00D11752">
      <w:pPr>
        <w:widowControl w:val="0"/>
        <w:numPr>
          <w:ilvl w:val="3"/>
          <w:numId w:val="30"/>
        </w:numPr>
        <w:tabs>
          <w:tab w:val="left" w:pos="1289"/>
        </w:tabs>
        <w:autoSpaceDE w:val="0"/>
        <w:autoSpaceDN w:val="0"/>
        <w:spacing w:line="254" w:lineRule="auto"/>
        <w:ind w:right="1604"/>
        <w:jc w:val="both"/>
        <w:rPr>
          <w:rFonts w:eastAsia="Cambria"/>
          <w:sz w:val="22"/>
          <w:szCs w:val="22"/>
        </w:rPr>
      </w:pPr>
      <w:r w:rsidRPr="00F404F5">
        <w:rPr>
          <w:rFonts w:eastAsia="Cambria"/>
          <w:sz w:val="22"/>
          <w:szCs w:val="22"/>
        </w:rPr>
        <w:t>The</w:t>
      </w:r>
      <w:r w:rsidRPr="00F404F5">
        <w:rPr>
          <w:rFonts w:eastAsia="Cambria"/>
          <w:spacing w:val="44"/>
          <w:sz w:val="22"/>
          <w:szCs w:val="22"/>
        </w:rPr>
        <w:t xml:space="preserve"> </w:t>
      </w:r>
      <w:r w:rsidR="00E63B39" w:rsidRPr="00F404F5">
        <w:rPr>
          <w:rFonts w:eastAsia="Cambria"/>
          <w:sz w:val="22"/>
          <w:szCs w:val="22"/>
        </w:rPr>
        <w:t xml:space="preserve">Project Manager/Engineer </w:t>
      </w:r>
      <w:r w:rsidRPr="00F404F5">
        <w:rPr>
          <w:rFonts w:eastAsia="Cambria"/>
          <w:sz w:val="22"/>
          <w:szCs w:val="22"/>
        </w:rPr>
        <w:t>shall</w:t>
      </w:r>
      <w:r w:rsidRPr="00F404F5">
        <w:rPr>
          <w:rFonts w:eastAsia="Cambria"/>
          <w:spacing w:val="45"/>
          <w:sz w:val="22"/>
          <w:szCs w:val="22"/>
        </w:rPr>
        <w:t xml:space="preserve"> </w:t>
      </w:r>
      <w:r w:rsidRPr="00F404F5">
        <w:rPr>
          <w:rFonts w:eastAsia="Cambria"/>
          <w:sz w:val="22"/>
          <w:szCs w:val="22"/>
        </w:rPr>
        <w:t>within</w:t>
      </w:r>
      <w:r w:rsidRPr="00F404F5">
        <w:rPr>
          <w:rFonts w:eastAsia="Cambria"/>
          <w:spacing w:val="43"/>
          <w:sz w:val="22"/>
          <w:szCs w:val="22"/>
        </w:rPr>
        <w:t xml:space="preserve"> </w:t>
      </w:r>
      <w:r w:rsidRPr="00F404F5">
        <w:rPr>
          <w:rFonts w:eastAsia="Cambria"/>
          <w:sz w:val="22"/>
          <w:szCs w:val="22"/>
        </w:rPr>
        <w:t>twenty-one</w:t>
      </w:r>
      <w:r w:rsidRPr="00F404F5">
        <w:rPr>
          <w:rFonts w:eastAsia="Cambria"/>
          <w:spacing w:val="45"/>
          <w:sz w:val="22"/>
          <w:szCs w:val="22"/>
        </w:rPr>
        <w:t xml:space="preserve"> </w:t>
      </w:r>
      <w:r w:rsidRPr="00F404F5">
        <w:rPr>
          <w:rFonts w:eastAsia="Cambria"/>
          <w:sz w:val="22"/>
          <w:szCs w:val="22"/>
        </w:rPr>
        <w:t>(21)</w:t>
      </w:r>
      <w:r w:rsidRPr="00F404F5">
        <w:rPr>
          <w:rFonts w:eastAsia="Cambria"/>
          <w:spacing w:val="44"/>
          <w:sz w:val="22"/>
          <w:szCs w:val="22"/>
        </w:rPr>
        <w:t xml:space="preserve"> </w:t>
      </w:r>
      <w:r w:rsidRPr="00F404F5">
        <w:rPr>
          <w:rFonts w:eastAsia="Cambria"/>
          <w:sz w:val="22"/>
          <w:szCs w:val="22"/>
        </w:rPr>
        <w:t>days</w:t>
      </w:r>
      <w:r w:rsidRPr="00F404F5">
        <w:rPr>
          <w:rFonts w:eastAsia="Cambria"/>
          <w:spacing w:val="44"/>
          <w:sz w:val="22"/>
          <w:szCs w:val="22"/>
        </w:rPr>
        <w:t xml:space="preserve"> </w:t>
      </w:r>
      <w:r w:rsidRPr="00F404F5">
        <w:rPr>
          <w:rFonts w:eastAsia="Cambria"/>
          <w:sz w:val="22"/>
          <w:szCs w:val="22"/>
        </w:rPr>
        <w:t>after</w:t>
      </w:r>
      <w:r w:rsidRPr="00F404F5">
        <w:rPr>
          <w:rFonts w:eastAsia="Cambria"/>
          <w:spacing w:val="46"/>
          <w:sz w:val="22"/>
          <w:szCs w:val="22"/>
        </w:rPr>
        <w:t xml:space="preserve"> </w:t>
      </w:r>
      <w:r w:rsidRPr="00F404F5">
        <w:rPr>
          <w:rFonts w:eastAsia="Cambria"/>
          <w:sz w:val="22"/>
          <w:szCs w:val="22"/>
        </w:rPr>
        <w:t>receipt</w:t>
      </w:r>
      <w:r w:rsidRPr="00F404F5">
        <w:rPr>
          <w:rFonts w:eastAsia="Cambria"/>
          <w:spacing w:val="-50"/>
          <w:sz w:val="22"/>
          <w:szCs w:val="22"/>
        </w:rPr>
        <w:t xml:space="preserve"> </w:t>
      </w:r>
      <w:r w:rsidRPr="00F404F5">
        <w:rPr>
          <w:rFonts w:eastAsia="Cambria"/>
          <w:sz w:val="22"/>
          <w:szCs w:val="22"/>
        </w:rPr>
        <w:t>of</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Contractor's</w:t>
      </w:r>
      <w:r w:rsidRPr="00F404F5">
        <w:rPr>
          <w:rFonts w:eastAsia="Cambria"/>
          <w:spacing w:val="53"/>
          <w:sz w:val="22"/>
          <w:szCs w:val="22"/>
        </w:rPr>
        <w:t xml:space="preserve"> </w:t>
      </w:r>
      <w:r w:rsidRPr="00F404F5">
        <w:rPr>
          <w:rFonts w:eastAsia="Cambria"/>
          <w:sz w:val="22"/>
          <w:szCs w:val="22"/>
        </w:rPr>
        <w:t>notice,</w:t>
      </w:r>
      <w:r w:rsidRPr="00F404F5">
        <w:rPr>
          <w:rFonts w:eastAsia="Cambria"/>
          <w:spacing w:val="53"/>
          <w:sz w:val="22"/>
          <w:szCs w:val="22"/>
        </w:rPr>
        <w:t xml:space="preserve"> </w:t>
      </w:r>
      <w:r w:rsidRPr="00F404F5">
        <w:rPr>
          <w:rFonts w:eastAsia="Cambria"/>
          <w:sz w:val="22"/>
          <w:szCs w:val="22"/>
        </w:rPr>
        <w:t>issue</w:t>
      </w:r>
      <w:r w:rsidRPr="00F404F5">
        <w:rPr>
          <w:rFonts w:eastAsia="Cambria"/>
          <w:spacing w:val="53"/>
          <w:sz w:val="22"/>
          <w:szCs w:val="22"/>
        </w:rPr>
        <w:t xml:space="preserve"> </w:t>
      </w:r>
      <w:r w:rsidRPr="00F404F5">
        <w:rPr>
          <w:rFonts w:eastAsia="Cambria"/>
          <w:sz w:val="22"/>
          <w:szCs w:val="22"/>
        </w:rPr>
        <w:t>an</w:t>
      </w:r>
      <w:r w:rsidRPr="00F404F5">
        <w:rPr>
          <w:rFonts w:eastAsia="Cambria"/>
          <w:spacing w:val="53"/>
          <w:sz w:val="22"/>
          <w:szCs w:val="22"/>
        </w:rPr>
        <w:t xml:space="preserve"> </w:t>
      </w:r>
      <w:r w:rsidRPr="00F404F5">
        <w:rPr>
          <w:rFonts w:eastAsia="Cambria"/>
          <w:sz w:val="22"/>
          <w:szCs w:val="22"/>
        </w:rPr>
        <w:t>Operational</w:t>
      </w:r>
      <w:r w:rsidRPr="00F404F5">
        <w:rPr>
          <w:rFonts w:eastAsia="Cambria"/>
          <w:spacing w:val="53"/>
          <w:sz w:val="22"/>
          <w:szCs w:val="22"/>
        </w:rPr>
        <w:t xml:space="preserve"> </w:t>
      </w:r>
      <w:r w:rsidRPr="00F404F5">
        <w:rPr>
          <w:rFonts w:eastAsia="Cambria"/>
          <w:sz w:val="22"/>
          <w:szCs w:val="22"/>
        </w:rPr>
        <w:t>Acceptance</w:t>
      </w:r>
      <w:r w:rsidRPr="00F404F5">
        <w:rPr>
          <w:rFonts w:eastAsia="Cambria"/>
          <w:spacing w:val="1"/>
          <w:sz w:val="22"/>
          <w:szCs w:val="22"/>
        </w:rPr>
        <w:t xml:space="preserve"> </w:t>
      </w:r>
      <w:r w:rsidRPr="00F404F5">
        <w:rPr>
          <w:rFonts w:eastAsia="Cambria"/>
          <w:sz w:val="22"/>
          <w:szCs w:val="22"/>
        </w:rPr>
        <w:t>Certificate.</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3"/>
          <w:numId w:val="30"/>
        </w:numPr>
        <w:tabs>
          <w:tab w:val="left" w:pos="1289"/>
        </w:tabs>
        <w:autoSpaceDE w:val="0"/>
        <w:autoSpaceDN w:val="0"/>
        <w:spacing w:line="254" w:lineRule="auto"/>
        <w:ind w:right="1602"/>
        <w:jc w:val="both"/>
        <w:rPr>
          <w:rFonts w:eastAsia="Cambria"/>
          <w:sz w:val="22"/>
          <w:szCs w:val="22"/>
        </w:rPr>
      </w:pPr>
      <w:r w:rsidRPr="00F404F5">
        <w:rPr>
          <w:rFonts w:eastAsia="Cambria"/>
          <w:w w:val="105"/>
          <w:sz w:val="22"/>
          <w:szCs w:val="22"/>
        </w:rPr>
        <w:t xml:space="preserve">Upon Operational Acceptance, pursuant to </w:t>
      </w:r>
      <w:r w:rsidRPr="00F404F5">
        <w:rPr>
          <w:rFonts w:eastAsia="Cambria"/>
          <w:b/>
          <w:bCs/>
          <w:w w:val="105"/>
          <w:sz w:val="22"/>
          <w:szCs w:val="22"/>
        </w:rPr>
        <w:t>GCC Sub-Clause 20.2.2.2,</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00E63B39" w:rsidRPr="00F404F5">
        <w:rPr>
          <w:rFonts w:eastAsia="Cambria"/>
          <w:w w:val="105"/>
          <w:sz w:val="22"/>
          <w:szCs w:val="22"/>
        </w:rPr>
        <w:t xml:space="preserve">Project Manager/Engineer </w:t>
      </w:r>
      <w:r w:rsidRPr="00F404F5">
        <w:rPr>
          <w:rFonts w:eastAsia="Cambria"/>
          <w:w w:val="105"/>
          <w:sz w:val="22"/>
          <w:szCs w:val="22"/>
        </w:rPr>
        <w:t>shall</w:t>
      </w:r>
      <w:r w:rsidRPr="00F404F5">
        <w:rPr>
          <w:rFonts w:eastAsia="Cambria"/>
          <w:spacing w:val="1"/>
          <w:w w:val="105"/>
          <w:sz w:val="22"/>
          <w:szCs w:val="22"/>
        </w:rPr>
        <w:t xml:space="preserve"> </w:t>
      </w:r>
      <w:r w:rsidRPr="00F404F5">
        <w:rPr>
          <w:rFonts w:eastAsia="Cambria"/>
          <w:w w:val="105"/>
          <w:sz w:val="22"/>
          <w:szCs w:val="22"/>
        </w:rPr>
        <w:t>issue</w:t>
      </w:r>
      <w:r w:rsidRPr="00F404F5">
        <w:rPr>
          <w:rFonts w:eastAsia="Cambria"/>
          <w:spacing w:val="1"/>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w:t>
      </w:r>
      <w:r w:rsidRPr="00F404F5">
        <w:rPr>
          <w:rFonts w:eastAsia="Cambria"/>
          <w:spacing w:val="1"/>
          <w:w w:val="105"/>
          <w:sz w:val="22"/>
          <w:szCs w:val="22"/>
        </w:rPr>
        <w:t xml:space="preserve"> </w:t>
      </w:r>
      <w:proofErr w:type="spellStart"/>
      <w:proofErr w:type="gramStart"/>
      <w:r w:rsidRPr="00F404F5">
        <w:rPr>
          <w:rFonts w:eastAsia="Cambria"/>
          <w:w w:val="105"/>
          <w:sz w:val="22"/>
          <w:szCs w:val="22"/>
        </w:rPr>
        <w:t>a</w:t>
      </w:r>
      <w:proofErr w:type="spellEnd"/>
      <w:proofErr w:type="gramEnd"/>
      <w:r w:rsidRPr="00F404F5">
        <w:rPr>
          <w:rFonts w:eastAsia="Cambria"/>
          <w:spacing w:val="1"/>
          <w:w w:val="105"/>
          <w:sz w:val="22"/>
          <w:szCs w:val="22"/>
        </w:rPr>
        <w:t xml:space="preserve"> </w:t>
      </w:r>
      <w:r w:rsidRPr="00F404F5">
        <w:rPr>
          <w:rFonts w:eastAsia="Cambria"/>
          <w:w w:val="105"/>
          <w:sz w:val="22"/>
          <w:szCs w:val="22"/>
        </w:rPr>
        <w:t>Operational</w:t>
      </w:r>
      <w:r w:rsidRPr="00F404F5">
        <w:rPr>
          <w:rFonts w:eastAsia="Cambria"/>
          <w:spacing w:val="1"/>
          <w:w w:val="105"/>
          <w:sz w:val="22"/>
          <w:szCs w:val="22"/>
        </w:rPr>
        <w:t xml:space="preserve"> </w:t>
      </w:r>
      <w:r w:rsidRPr="00F404F5">
        <w:rPr>
          <w:rFonts w:eastAsia="Cambria"/>
          <w:w w:val="105"/>
          <w:sz w:val="22"/>
          <w:szCs w:val="22"/>
        </w:rPr>
        <w:t>Acceptance Certificate as a proof of the final acceptance of the Plant</w:t>
      </w:r>
      <w:r w:rsidRPr="00F404F5">
        <w:rPr>
          <w:rFonts w:eastAsia="Cambria"/>
          <w:spacing w:val="1"/>
          <w:w w:val="105"/>
          <w:sz w:val="22"/>
          <w:szCs w:val="22"/>
        </w:rPr>
        <w:t xml:space="preserve"> </w:t>
      </w:r>
      <w:r w:rsidRPr="00F404F5">
        <w:rPr>
          <w:rFonts w:eastAsia="Cambria"/>
          <w:w w:val="105"/>
          <w:sz w:val="22"/>
          <w:szCs w:val="22"/>
        </w:rPr>
        <w:t>and Equipment. Such certificate shall not relieve the Contractor of</w:t>
      </w:r>
      <w:r w:rsidRPr="00F404F5">
        <w:rPr>
          <w:rFonts w:eastAsia="Cambria"/>
          <w:spacing w:val="1"/>
          <w:w w:val="105"/>
          <w:sz w:val="22"/>
          <w:szCs w:val="22"/>
        </w:rPr>
        <w:t xml:space="preserve"> </w:t>
      </w:r>
      <w:r w:rsidRPr="00F404F5">
        <w:rPr>
          <w:rFonts w:eastAsia="Cambria"/>
          <w:w w:val="105"/>
          <w:sz w:val="22"/>
          <w:szCs w:val="22"/>
        </w:rPr>
        <w:t>any of his obligations which otherwise survive, by the terms and</w:t>
      </w:r>
      <w:r w:rsidRPr="00F404F5">
        <w:rPr>
          <w:rFonts w:eastAsia="Cambria"/>
          <w:spacing w:val="1"/>
          <w:w w:val="105"/>
          <w:sz w:val="22"/>
          <w:szCs w:val="22"/>
        </w:rPr>
        <w:t xml:space="preserve"> </w:t>
      </w:r>
      <w:r w:rsidRPr="00F404F5">
        <w:rPr>
          <w:rFonts w:eastAsia="Cambria"/>
          <w:w w:val="105"/>
          <w:sz w:val="22"/>
          <w:szCs w:val="22"/>
        </w:rPr>
        <w:t>conditions of</w:t>
      </w:r>
      <w:r w:rsidRPr="00F404F5">
        <w:rPr>
          <w:rFonts w:eastAsia="Cambria"/>
          <w:spacing w:val="1"/>
          <w:w w:val="105"/>
          <w:sz w:val="22"/>
          <w:szCs w:val="22"/>
        </w:rPr>
        <w:t xml:space="preserve"> </w:t>
      </w:r>
      <w:r w:rsidRPr="00F404F5">
        <w:rPr>
          <w:rFonts w:eastAsia="Cambria"/>
          <w:w w:val="105"/>
          <w:sz w:val="22"/>
          <w:szCs w:val="22"/>
        </w:rPr>
        <w:t>Contract</w:t>
      </w:r>
      <w:r w:rsidRPr="00F404F5">
        <w:rPr>
          <w:rFonts w:eastAsia="Cambria"/>
          <w:spacing w:val="-1"/>
          <w:w w:val="105"/>
          <w:sz w:val="22"/>
          <w:szCs w:val="22"/>
        </w:rPr>
        <w:t xml:space="preserve"> </w:t>
      </w:r>
      <w:r w:rsidRPr="00F404F5">
        <w:rPr>
          <w:rFonts w:eastAsia="Cambria"/>
          <w:w w:val="105"/>
          <w:sz w:val="22"/>
          <w:szCs w:val="22"/>
        </w:rPr>
        <w:t>after</w:t>
      </w:r>
      <w:r w:rsidRPr="00F404F5">
        <w:rPr>
          <w:rFonts w:eastAsia="Cambria"/>
          <w:spacing w:val="3"/>
          <w:w w:val="105"/>
          <w:sz w:val="22"/>
          <w:szCs w:val="22"/>
        </w:rPr>
        <w:t xml:space="preserve"> </w:t>
      </w:r>
      <w:r w:rsidRPr="00F404F5">
        <w:rPr>
          <w:rFonts w:eastAsia="Cambria"/>
          <w:w w:val="105"/>
          <w:sz w:val="22"/>
          <w:szCs w:val="22"/>
        </w:rPr>
        <w:t>issue</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such</w:t>
      </w:r>
      <w:r w:rsidRPr="00F404F5">
        <w:rPr>
          <w:rFonts w:eastAsia="Cambria"/>
          <w:spacing w:val="1"/>
          <w:w w:val="105"/>
          <w:sz w:val="22"/>
          <w:szCs w:val="22"/>
        </w:rPr>
        <w:t xml:space="preserve"> </w:t>
      </w:r>
      <w:r w:rsidRPr="00F404F5">
        <w:rPr>
          <w:rFonts w:eastAsia="Cambria"/>
          <w:w w:val="105"/>
          <w:sz w:val="22"/>
          <w:szCs w:val="22"/>
        </w:rPr>
        <w:t>certificate.</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3"/>
          <w:numId w:val="30"/>
        </w:numPr>
        <w:tabs>
          <w:tab w:val="left" w:pos="1289"/>
        </w:tabs>
        <w:autoSpaceDE w:val="0"/>
        <w:autoSpaceDN w:val="0"/>
        <w:spacing w:line="254" w:lineRule="auto"/>
        <w:ind w:right="1604"/>
        <w:jc w:val="both"/>
        <w:rPr>
          <w:rFonts w:eastAsia="Cambria"/>
          <w:sz w:val="22"/>
          <w:szCs w:val="22"/>
        </w:rPr>
      </w:pPr>
      <w:r w:rsidRPr="00F404F5">
        <w:rPr>
          <w:rFonts w:eastAsia="Cambria"/>
          <w:sz w:val="22"/>
          <w:szCs w:val="22"/>
        </w:rPr>
        <w:t xml:space="preserve">If within </w:t>
      </w:r>
      <w:r w:rsidR="00403C9A" w:rsidRPr="00F404F5">
        <w:rPr>
          <w:rFonts w:eastAsia="Cambria"/>
          <w:sz w:val="22"/>
          <w:szCs w:val="22"/>
        </w:rPr>
        <w:t>twenty-one</w:t>
      </w:r>
      <w:r w:rsidRPr="00F404F5">
        <w:rPr>
          <w:rFonts w:eastAsia="Cambria"/>
          <w:sz w:val="22"/>
          <w:szCs w:val="22"/>
        </w:rPr>
        <w:t xml:space="preserve"> (21) days after receipt of the Contractor's notice,</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00E63B39" w:rsidRPr="00F404F5">
        <w:rPr>
          <w:rFonts w:eastAsia="Cambria"/>
          <w:sz w:val="22"/>
          <w:szCs w:val="22"/>
        </w:rPr>
        <w:t>Project Manager</w:t>
      </w:r>
      <w:r w:rsidR="006C0F3A" w:rsidRPr="00F404F5">
        <w:rPr>
          <w:rFonts w:eastAsia="Cambria"/>
          <w:sz w:val="22"/>
          <w:szCs w:val="22"/>
        </w:rPr>
        <w:t xml:space="preserve">/Engineer </w:t>
      </w:r>
      <w:r w:rsidRPr="00F404F5">
        <w:rPr>
          <w:rFonts w:eastAsia="Cambria"/>
          <w:sz w:val="22"/>
          <w:szCs w:val="22"/>
        </w:rPr>
        <w:t>fails</w:t>
      </w:r>
      <w:r w:rsidRPr="00F404F5">
        <w:rPr>
          <w:rFonts w:eastAsia="Cambria"/>
          <w:spacing w:val="1"/>
          <w:sz w:val="22"/>
          <w:szCs w:val="22"/>
        </w:rPr>
        <w:t xml:space="preserve"> </w:t>
      </w:r>
      <w:r w:rsidRPr="00F404F5">
        <w:rPr>
          <w:rFonts w:eastAsia="Cambria"/>
          <w:sz w:val="22"/>
          <w:szCs w:val="22"/>
        </w:rPr>
        <w:t>to</w:t>
      </w:r>
      <w:r w:rsidRPr="00F404F5">
        <w:rPr>
          <w:rFonts w:eastAsia="Cambria"/>
          <w:spacing w:val="1"/>
          <w:sz w:val="22"/>
          <w:szCs w:val="22"/>
        </w:rPr>
        <w:t xml:space="preserve"> </w:t>
      </w:r>
      <w:r w:rsidRPr="00F404F5">
        <w:rPr>
          <w:rFonts w:eastAsia="Cambria"/>
          <w:sz w:val="22"/>
          <w:szCs w:val="22"/>
        </w:rPr>
        <w:t>issue</w:t>
      </w:r>
      <w:r w:rsidRPr="00F404F5">
        <w:rPr>
          <w:rFonts w:eastAsia="Cambria"/>
          <w:spacing w:val="1"/>
          <w:sz w:val="22"/>
          <w:szCs w:val="22"/>
        </w:rPr>
        <w:t xml:space="preserve"> </w:t>
      </w:r>
      <w:r w:rsidRPr="00F404F5">
        <w:rPr>
          <w:rFonts w:eastAsia="Cambria"/>
          <w:sz w:val="22"/>
          <w:szCs w:val="22"/>
        </w:rPr>
        <w:t>the</w:t>
      </w:r>
      <w:r w:rsidRPr="00F404F5">
        <w:rPr>
          <w:rFonts w:eastAsia="Cambria"/>
          <w:spacing w:val="53"/>
          <w:sz w:val="22"/>
          <w:szCs w:val="22"/>
        </w:rPr>
        <w:t xml:space="preserve"> </w:t>
      </w:r>
      <w:r w:rsidRPr="00F404F5">
        <w:rPr>
          <w:rFonts w:eastAsia="Cambria"/>
          <w:sz w:val="22"/>
          <w:szCs w:val="22"/>
        </w:rPr>
        <w:t>Operational</w:t>
      </w:r>
      <w:r w:rsidRPr="00F404F5">
        <w:rPr>
          <w:rFonts w:eastAsia="Cambria"/>
          <w:spacing w:val="53"/>
          <w:sz w:val="22"/>
          <w:szCs w:val="22"/>
        </w:rPr>
        <w:t xml:space="preserve"> </w:t>
      </w:r>
      <w:r w:rsidRPr="00F404F5">
        <w:rPr>
          <w:rFonts w:eastAsia="Cambria"/>
          <w:sz w:val="22"/>
          <w:szCs w:val="22"/>
        </w:rPr>
        <w:t>Acceptance</w:t>
      </w:r>
      <w:r w:rsidRPr="00F404F5">
        <w:rPr>
          <w:rFonts w:eastAsia="Cambria"/>
          <w:spacing w:val="1"/>
          <w:sz w:val="22"/>
          <w:szCs w:val="22"/>
        </w:rPr>
        <w:t xml:space="preserve"> </w:t>
      </w:r>
      <w:r w:rsidRPr="00F404F5">
        <w:rPr>
          <w:rFonts w:eastAsia="Cambria"/>
          <w:sz w:val="22"/>
          <w:szCs w:val="22"/>
        </w:rPr>
        <w:t>Certificate</w:t>
      </w:r>
      <w:r w:rsidRPr="00F404F5">
        <w:rPr>
          <w:rFonts w:eastAsia="Cambria"/>
          <w:spacing w:val="1"/>
          <w:sz w:val="22"/>
          <w:szCs w:val="22"/>
        </w:rPr>
        <w:t xml:space="preserve"> </w:t>
      </w:r>
      <w:r w:rsidRPr="00F404F5">
        <w:rPr>
          <w:rFonts w:eastAsia="Cambria"/>
          <w:sz w:val="22"/>
          <w:szCs w:val="22"/>
        </w:rPr>
        <w:t>or</w:t>
      </w:r>
      <w:r w:rsidRPr="00F404F5">
        <w:rPr>
          <w:rFonts w:eastAsia="Cambria"/>
          <w:spacing w:val="1"/>
          <w:sz w:val="22"/>
          <w:szCs w:val="22"/>
        </w:rPr>
        <w:t xml:space="preserve"> </w:t>
      </w:r>
      <w:r w:rsidRPr="00F404F5">
        <w:rPr>
          <w:rFonts w:eastAsia="Cambria"/>
          <w:sz w:val="22"/>
          <w:szCs w:val="22"/>
        </w:rPr>
        <w:t>fails</w:t>
      </w:r>
      <w:r w:rsidRPr="00F404F5">
        <w:rPr>
          <w:rFonts w:eastAsia="Cambria"/>
          <w:spacing w:val="1"/>
          <w:sz w:val="22"/>
          <w:szCs w:val="22"/>
        </w:rPr>
        <w:t xml:space="preserve"> </w:t>
      </w:r>
      <w:r w:rsidRPr="00F404F5">
        <w:rPr>
          <w:rFonts w:eastAsia="Cambria"/>
          <w:sz w:val="22"/>
          <w:szCs w:val="22"/>
        </w:rPr>
        <w:t>to</w:t>
      </w:r>
      <w:r w:rsidRPr="00F404F5">
        <w:rPr>
          <w:rFonts w:eastAsia="Cambria"/>
          <w:spacing w:val="1"/>
          <w:sz w:val="22"/>
          <w:szCs w:val="22"/>
        </w:rPr>
        <w:t xml:space="preserve"> </w:t>
      </w:r>
      <w:r w:rsidRPr="00F404F5">
        <w:rPr>
          <w:rFonts w:eastAsia="Cambria"/>
          <w:sz w:val="22"/>
          <w:szCs w:val="22"/>
        </w:rPr>
        <w:t>inform</w:t>
      </w:r>
      <w:r w:rsidRPr="00F404F5">
        <w:rPr>
          <w:rFonts w:eastAsia="Cambria"/>
          <w:spacing w:val="53"/>
          <w:sz w:val="22"/>
          <w:szCs w:val="22"/>
        </w:rPr>
        <w:t xml:space="preserve"> </w:t>
      </w:r>
      <w:r w:rsidRPr="00F404F5">
        <w:rPr>
          <w:rFonts w:eastAsia="Cambria"/>
          <w:sz w:val="22"/>
          <w:szCs w:val="22"/>
        </w:rPr>
        <w:t>the</w:t>
      </w:r>
      <w:r w:rsidRPr="00F404F5">
        <w:rPr>
          <w:rFonts w:eastAsia="Cambria"/>
          <w:spacing w:val="53"/>
          <w:sz w:val="22"/>
          <w:szCs w:val="22"/>
        </w:rPr>
        <w:t xml:space="preserve"> </w:t>
      </w:r>
      <w:r w:rsidRPr="00F404F5">
        <w:rPr>
          <w:rFonts w:eastAsia="Cambria"/>
          <w:sz w:val="22"/>
          <w:szCs w:val="22"/>
        </w:rPr>
        <w:t>Contractor</w:t>
      </w:r>
      <w:r w:rsidRPr="00F404F5">
        <w:rPr>
          <w:rFonts w:eastAsia="Cambria"/>
          <w:spacing w:val="53"/>
          <w:sz w:val="22"/>
          <w:szCs w:val="22"/>
        </w:rPr>
        <w:t xml:space="preserve"> </w:t>
      </w:r>
      <w:r w:rsidRPr="00F404F5">
        <w:rPr>
          <w:rFonts w:eastAsia="Cambria"/>
          <w:sz w:val="22"/>
          <w:szCs w:val="22"/>
        </w:rPr>
        <w:t>in</w:t>
      </w:r>
      <w:r w:rsidRPr="00F404F5">
        <w:rPr>
          <w:rFonts w:eastAsia="Cambria"/>
          <w:spacing w:val="53"/>
          <w:sz w:val="22"/>
          <w:szCs w:val="22"/>
        </w:rPr>
        <w:t xml:space="preserve"> </w:t>
      </w:r>
      <w:r w:rsidRPr="00F404F5">
        <w:rPr>
          <w:rFonts w:eastAsia="Cambria"/>
          <w:sz w:val="22"/>
          <w:szCs w:val="22"/>
        </w:rPr>
        <w:t>writing</w:t>
      </w:r>
      <w:r w:rsidRPr="00F404F5">
        <w:rPr>
          <w:rFonts w:eastAsia="Cambria"/>
          <w:spacing w:val="53"/>
          <w:sz w:val="22"/>
          <w:szCs w:val="22"/>
        </w:rPr>
        <w:t xml:space="preserve"> </w:t>
      </w:r>
      <w:r w:rsidRPr="00F404F5">
        <w:rPr>
          <w:rFonts w:eastAsia="Cambria"/>
          <w:sz w:val="22"/>
          <w:szCs w:val="22"/>
        </w:rPr>
        <w:t>of</w:t>
      </w:r>
      <w:r w:rsidRPr="00F404F5">
        <w:rPr>
          <w:rFonts w:eastAsia="Cambria"/>
          <w:spacing w:val="53"/>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justifiable</w:t>
      </w:r>
      <w:r w:rsidRPr="00F404F5">
        <w:rPr>
          <w:rFonts w:eastAsia="Cambria"/>
          <w:spacing w:val="1"/>
          <w:sz w:val="22"/>
          <w:szCs w:val="22"/>
        </w:rPr>
        <w:t xml:space="preserve"> </w:t>
      </w:r>
      <w:r w:rsidRPr="00F404F5">
        <w:rPr>
          <w:rFonts w:eastAsia="Cambria"/>
          <w:sz w:val="22"/>
          <w:szCs w:val="22"/>
        </w:rPr>
        <w:t>reasons</w:t>
      </w:r>
      <w:r w:rsidRPr="00F404F5">
        <w:rPr>
          <w:rFonts w:eastAsia="Cambria"/>
          <w:spacing w:val="1"/>
          <w:sz w:val="22"/>
          <w:szCs w:val="22"/>
        </w:rPr>
        <w:t xml:space="preserve"> </w:t>
      </w:r>
      <w:r w:rsidRPr="00F404F5">
        <w:rPr>
          <w:rFonts w:eastAsia="Cambria"/>
          <w:sz w:val="22"/>
          <w:szCs w:val="22"/>
        </w:rPr>
        <w:t>why</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00E63B39" w:rsidRPr="00F404F5">
        <w:rPr>
          <w:rFonts w:eastAsia="Cambria"/>
          <w:sz w:val="22"/>
          <w:szCs w:val="22"/>
        </w:rPr>
        <w:t xml:space="preserve">Project Manager/Engineer </w:t>
      </w:r>
      <w:r w:rsidRPr="00F404F5">
        <w:rPr>
          <w:rFonts w:eastAsia="Cambria"/>
          <w:sz w:val="22"/>
          <w:szCs w:val="22"/>
        </w:rPr>
        <w:t>has</w:t>
      </w:r>
      <w:r w:rsidRPr="00F404F5">
        <w:rPr>
          <w:rFonts w:eastAsia="Cambria"/>
          <w:spacing w:val="1"/>
          <w:sz w:val="22"/>
          <w:szCs w:val="22"/>
        </w:rPr>
        <w:t xml:space="preserve"> </w:t>
      </w:r>
      <w:r w:rsidRPr="00F404F5">
        <w:rPr>
          <w:rFonts w:eastAsia="Cambria"/>
          <w:sz w:val="22"/>
          <w:szCs w:val="22"/>
        </w:rPr>
        <w:t>not</w:t>
      </w:r>
      <w:r w:rsidRPr="00F404F5">
        <w:rPr>
          <w:rFonts w:eastAsia="Cambria"/>
          <w:spacing w:val="1"/>
          <w:sz w:val="22"/>
          <w:szCs w:val="22"/>
        </w:rPr>
        <w:t xml:space="preserve"> </w:t>
      </w:r>
      <w:r w:rsidRPr="00F404F5">
        <w:rPr>
          <w:rFonts w:eastAsia="Cambria"/>
          <w:sz w:val="22"/>
          <w:szCs w:val="22"/>
        </w:rPr>
        <w:t>issued</w:t>
      </w:r>
      <w:r w:rsidRPr="00F404F5">
        <w:rPr>
          <w:rFonts w:eastAsia="Cambria"/>
          <w:spacing w:val="1"/>
          <w:sz w:val="22"/>
          <w:szCs w:val="22"/>
        </w:rPr>
        <w:t xml:space="preserve"> </w:t>
      </w:r>
      <w:r w:rsidRPr="00F404F5">
        <w:rPr>
          <w:rFonts w:eastAsia="Cambria"/>
          <w:sz w:val="22"/>
          <w:szCs w:val="22"/>
        </w:rPr>
        <w:t>the</w:t>
      </w:r>
      <w:r w:rsidRPr="00F404F5">
        <w:rPr>
          <w:rFonts w:eastAsia="Cambria"/>
          <w:spacing w:val="-50"/>
          <w:sz w:val="22"/>
          <w:szCs w:val="22"/>
        </w:rPr>
        <w:t xml:space="preserve"> </w:t>
      </w:r>
      <w:r w:rsidRPr="00F404F5">
        <w:rPr>
          <w:rFonts w:eastAsia="Cambria"/>
          <w:sz w:val="22"/>
          <w:szCs w:val="22"/>
        </w:rPr>
        <w:t>Operational Acceptance Certificate, the Facilities or the relevant part</w:t>
      </w:r>
      <w:r w:rsidRPr="00F404F5">
        <w:rPr>
          <w:rFonts w:eastAsia="Cambria"/>
          <w:spacing w:val="1"/>
          <w:sz w:val="22"/>
          <w:szCs w:val="22"/>
        </w:rPr>
        <w:t xml:space="preserve"> </w:t>
      </w:r>
      <w:r w:rsidRPr="00F404F5">
        <w:rPr>
          <w:rFonts w:eastAsia="Cambria"/>
          <w:sz w:val="22"/>
          <w:szCs w:val="22"/>
        </w:rPr>
        <w:t>thereof shall be deemed to have been accepted as at the date of the</w:t>
      </w:r>
      <w:r w:rsidRPr="00F404F5">
        <w:rPr>
          <w:rFonts w:eastAsia="Cambria"/>
          <w:spacing w:val="1"/>
          <w:sz w:val="22"/>
          <w:szCs w:val="22"/>
        </w:rPr>
        <w:t xml:space="preserve"> </w:t>
      </w:r>
      <w:r w:rsidRPr="00F404F5">
        <w:rPr>
          <w:rFonts w:eastAsia="Cambria"/>
          <w:sz w:val="22"/>
          <w:szCs w:val="22"/>
        </w:rPr>
        <w:t>Contractor's</w:t>
      </w:r>
      <w:r w:rsidRPr="00F404F5">
        <w:rPr>
          <w:rFonts w:eastAsia="Cambria"/>
          <w:spacing w:val="7"/>
          <w:sz w:val="22"/>
          <w:szCs w:val="22"/>
        </w:rPr>
        <w:t xml:space="preserve"> </w:t>
      </w:r>
      <w:r w:rsidRPr="00F404F5">
        <w:rPr>
          <w:rFonts w:eastAsia="Cambria"/>
          <w:sz w:val="22"/>
          <w:szCs w:val="22"/>
        </w:rPr>
        <w:t>said</w:t>
      </w:r>
      <w:r w:rsidRPr="00F404F5">
        <w:rPr>
          <w:rFonts w:eastAsia="Cambria"/>
          <w:spacing w:val="8"/>
          <w:sz w:val="22"/>
          <w:szCs w:val="22"/>
        </w:rPr>
        <w:t xml:space="preserve"> </w:t>
      </w:r>
      <w:r w:rsidRPr="00F404F5">
        <w:rPr>
          <w:rFonts w:eastAsia="Cambria"/>
          <w:sz w:val="22"/>
          <w:szCs w:val="22"/>
        </w:rPr>
        <w:t>notice.</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1"/>
          <w:numId w:val="30"/>
        </w:numPr>
        <w:tabs>
          <w:tab w:val="left" w:pos="1288"/>
          <w:tab w:val="left" w:pos="1289"/>
        </w:tabs>
        <w:autoSpaceDE w:val="0"/>
        <w:autoSpaceDN w:val="0"/>
        <w:spacing w:before="1"/>
        <w:ind w:hanging="1081"/>
        <w:jc w:val="both"/>
        <w:rPr>
          <w:rFonts w:eastAsia="Cambria"/>
          <w:b/>
          <w:sz w:val="22"/>
          <w:szCs w:val="22"/>
        </w:rPr>
      </w:pPr>
      <w:r w:rsidRPr="00F404F5">
        <w:rPr>
          <w:rFonts w:eastAsia="Cambria"/>
          <w:b/>
          <w:w w:val="105"/>
          <w:sz w:val="22"/>
          <w:szCs w:val="22"/>
        </w:rPr>
        <w:t>Partial</w:t>
      </w:r>
      <w:r w:rsidRPr="00F404F5">
        <w:rPr>
          <w:rFonts w:eastAsia="Cambria"/>
          <w:b/>
          <w:spacing w:val="-10"/>
          <w:w w:val="105"/>
          <w:sz w:val="22"/>
          <w:szCs w:val="22"/>
        </w:rPr>
        <w:t xml:space="preserve"> </w:t>
      </w:r>
      <w:r w:rsidRPr="00F404F5">
        <w:rPr>
          <w:rFonts w:eastAsia="Cambria"/>
          <w:b/>
          <w:w w:val="105"/>
          <w:sz w:val="22"/>
          <w:szCs w:val="22"/>
        </w:rPr>
        <w:t>Acceptance</w:t>
      </w:r>
    </w:p>
    <w:p w:rsidR="005A48C5" w:rsidRPr="00F404F5" w:rsidRDefault="005A48C5">
      <w:pPr>
        <w:widowControl w:val="0"/>
        <w:autoSpaceDE w:val="0"/>
        <w:autoSpaceDN w:val="0"/>
        <w:spacing w:before="11"/>
        <w:rPr>
          <w:rFonts w:eastAsia="Cambria"/>
          <w:sz w:val="22"/>
          <w:szCs w:val="22"/>
        </w:rPr>
      </w:pPr>
    </w:p>
    <w:p w:rsidR="005A48C5" w:rsidRPr="00F404F5" w:rsidRDefault="00D11752">
      <w:pPr>
        <w:widowControl w:val="0"/>
        <w:numPr>
          <w:ilvl w:val="2"/>
          <w:numId w:val="30"/>
        </w:numPr>
        <w:tabs>
          <w:tab w:val="left" w:pos="1289"/>
        </w:tabs>
        <w:autoSpaceDE w:val="0"/>
        <w:autoSpaceDN w:val="0"/>
        <w:spacing w:line="254" w:lineRule="auto"/>
        <w:ind w:right="1605"/>
        <w:jc w:val="both"/>
        <w:rPr>
          <w:rFonts w:eastAsia="Cambria"/>
          <w:sz w:val="22"/>
          <w:szCs w:val="22"/>
        </w:rPr>
      </w:pPr>
      <w:r w:rsidRPr="00F404F5">
        <w:rPr>
          <w:rFonts w:eastAsia="Cambria"/>
          <w:w w:val="105"/>
          <w:sz w:val="22"/>
          <w:szCs w:val="22"/>
        </w:rPr>
        <w:t>If the Contract specifies that Commissioning shall be carried out in</w:t>
      </w:r>
      <w:r w:rsidRPr="00F404F5">
        <w:rPr>
          <w:rFonts w:eastAsia="Cambria"/>
          <w:spacing w:val="1"/>
          <w:w w:val="105"/>
          <w:sz w:val="22"/>
          <w:szCs w:val="22"/>
        </w:rPr>
        <w:t xml:space="preserve"> </w:t>
      </w:r>
      <w:r w:rsidRPr="00F404F5">
        <w:rPr>
          <w:rFonts w:eastAsia="Cambria"/>
          <w:w w:val="105"/>
          <w:sz w:val="22"/>
          <w:szCs w:val="22"/>
        </w:rPr>
        <w:t>respect</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parts</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Facilities,</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provisions</w:t>
      </w:r>
      <w:r w:rsidRPr="00F404F5">
        <w:rPr>
          <w:rFonts w:eastAsia="Cambria"/>
          <w:spacing w:val="1"/>
          <w:w w:val="105"/>
          <w:sz w:val="22"/>
          <w:szCs w:val="22"/>
        </w:rPr>
        <w:t xml:space="preserve"> </w:t>
      </w:r>
      <w:r w:rsidRPr="00F404F5">
        <w:rPr>
          <w:rFonts w:eastAsia="Cambria"/>
          <w:w w:val="105"/>
          <w:sz w:val="22"/>
          <w:szCs w:val="22"/>
        </w:rPr>
        <w:t>relating</w:t>
      </w:r>
      <w:r w:rsidRPr="00F404F5">
        <w:rPr>
          <w:rFonts w:eastAsia="Cambria"/>
          <w:spacing w:val="1"/>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w w:val="105"/>
          <w:sz w:val="22"/>
          <w:szCs w:val="22"/>
        </w:rPr>
        <w:t>Commissioning including the Trial – Operation and Guarantee Test</w:t>
      </w:r>
      <w:r w:rsidRPr="00F404F5">
        <w:rPr>
          <w:rFonts w:eastAsia="Cambria"/>
          <w:spacing w:val="1"/>
          <w:w w:val="105"/>
          <w:sz w:val="22"/>
          <w:szCs w:val="22"/>
        </w:rPr>
        <w:t xml:space="preserve"> </w:t>
      </w:r>
      <w:r w:rsidRPr="00F404F5">
        <w:rPr>
          <w:rFonts w:eastAsia="Cambria"/>
          <w:w w:val="105"/>
          <w:sz w:val="22"/>
          <w:szCs w:val="22"/>
        </w:rPr>
        <w:t>shall apply to each such part of the Facilities individually, and the</w:t>
      </w:r>
      <w:r w:rsidRPr="00F404F5">
        <w:rPr>
          <w:rFonts w:eastAsia="Cambria"/>
          <w:spacing w:val="1"/>
          <w:w w:val="105"/>
          <w:sz w:val="22"/>
          <w:szCs w:val="22"/>
        </w:rPr>
        <w:t xml:space="preserve"> </w:t>
      </w:r>
      <w:r w:rsidRPr="00F404F5">
        <w:rPr>
          <w:rFonts w:eastAsia="Cambria"/>
          <w:w w:val="105"/>
          <w:sz w:val="22"/>
          <w:szCs w:val="22"/>
        </w:rPr>
        <w:t>Operational Acceptance Certificate shall be issued accordingly for</w:t>
      </w:r>
      <w:r w:rsidRPr="00F404F5">
        <w:rPr>
          <w:rFonts w:eastAsia="Cambria"/>
          <w:spacing w:val="1"/>
          <w:w w:val="105"/>
          <w:sz w:val="22"/>
          <w:szCs w:val="22"/>
        </w:rPr>
        <w:t xml:space="preserve"> </w:t>
      </w:r>
      <w:r w:rsidRPr="00F404F5">
        <w:rPr>
          <w:rFonts w:eastAsia="Cambria"/>
          <w:w w:val="105"/>
          <w:sz w:val="22"/>
          <w:szCs w:val="22"/>
        </w:rPr>
        <w:t>each</w:t>
      </w:r>
      <w:r w:rsidRPr="00F404F5">
        <w:rPr>
          <w:rFonts w:eastAsia="Cambria"/>
          <w:spacing w:val="1"/>
          <w:w w:val="105"/>
          <w:sz w:val="22"/>
          <w:szCs w:val="22"/>
        </w:rPr>
        <w:t xml:space="preserve"> </w:t>
      </w:r>
      <w:r w:rsidRPr="00F404F5">
        <w:rPr>
          <w:rFonts w:eastAsia="Cambria"/>
          <w:w w:val="105"/>
          <w:sz w:val="22"/>
          <w:szCs w:val="22"/>
        </w:rPr>
        <w:t>such</w:t>
      </w:r>
      <w:r w:rsidRPr="00F404F5">
        <w:rPr>
          <w:rFonts w:eastAsia="Cambria"/>
          <w:spacing w:val="3"/>
          <w:w w:val="105"/>
          <w:sz w:val="22"/>
          <w:szCs w:val="22"/>
        </w:rPr>
        <w:t xml:space="preserve"> </w:t>
      </w:r>
      <w:r w:rsidRPr="00F404F5">
        <w:rPr>
          <w:rFonts w:eastAsia="Cambria"/>
          <w:w w:val="105"/>
          <w:sz w:val="22"/>
          <w:szCs w:val="22"/>
        </w:rPr>
        <w:t>part</w:t>
      </w:r>
      <w:r w:rsidRPr="00F404F5">
        <w:rPr>
          <w:rFonts w:eastAsia="Cambria"/>
          <w:spacing w:val="3"/>
          <w:w w:val="105"/>
          <w:sz w:val="22"/>
          <w:szCs w:val="22"/>
        </w:rPr>
        <w:t xml:space="preserve"> </w:t>
      </w:r>
      <w:r w:rsidRPr="00F404F5">
        <w:rPr>
          <w:rFonts w:eastAsia="Cambria"/>
          <w:w w:val="105"/>
          <w:sz w:val="22"/>
          <w:szCs w:val="22"/>
        </w:rPr>
        <w:t>of</w:t>
      </w:r>
      <w:r w:rsidRPr="00F404F5">
        <w:rPr>
          <w:rFonts w:eastAsia="Cambria"/>
          <w:spacing w:val="4"/>
          <w:w w:val="105"/>
          <w:sz w:val="22"/>
          <w:szCs w:val="22"/>
        </w:rPr>
        <w:t xml:space="preserve"> </w:t>
      </w:r>
      <w:r w:rsidRPr="00F404F5">
        <w:rPr>
          <w:rFonts w:eastAsia="Cambria"/>
          <w:w w:val="105"/>
          <w:sz w:val="22"/>
          <w:szCs w:val="22"/>
        </w:rPr>
        <w:t>the</w:t>
      </w:r>
      <w:r w:rsidRPr="00F404F5">
        <w:rPr>
          <w:rFonts w:eastAsia="Cambria"/>
          <w:spacing w:val="3"/>
          <w:w w:val="105"/>
          <w:sz w:val="22"/>
          <w:szCs w:val="22"/>
        </w:rPr>
        <w:t xml:space="preserve"> </w:t>
      </w:r>
      <w:r w:rsidRPr="00F404F5">
        <w:rPr>
          <w:rFonts w:eastAsia="Cambria"/>
          <w:w w:val="105"/>
          <w:sz w:val="22"/>
          <w:szCs w:val="22"/>
        </w:rPr>
        <w:t>Facilities.</w:t>
      </w:r>
    </w:p>
    <w:p w:rsidR="005A48C5" w:rsidRPr="00F404F5" w:rsidRDefault="005A48C5">
      <w:pPr>
        <w:widowControl w:val="0"/>
        <w:autoSpaceDE w:val="0"/>
        <w:autoSpaceDN w:val="0"/>
        <w:spacing w:before="1"/>
        <w:rPr>
          <w:rFonts w:eastAsia="Cambria"/>
          <w:sz w:val="22"/>
          <w:szCs w:val="22"/>
        </w:rPr>
      </w:pPr>
    </w:p>
    <w:p w:rsidR="005A48C5" w:rsidRPr="00F404F5" w:rsidRDefault="00D11752">
      <w:pPr>
        <w:widowControl w:val="0"/>
        <w:numPr>
          <w:ilvl w:val="0"/>
          <w:numId w:val="7"/>
        </w:numPr>
        <w:tabs>
          <w:tab w:val="left" w:pos="929"/>
        </w:tabs>
        <w:autoSpaceDE w:val="0"/>
        <w:autoSpaceDN w:val="0"/>
        <w:ind w:hanging="721"/>
        <w:jc w:val="both"/>
        <w:outlineLvl w:val="0"/>
        <w:rPr>
          <w:rFonts w:eastAsia="Palatino Linotype"/>
          <w:b/>
          <w:bCs/>
          <w:sz w:val="22"/>
          <w:szCs w:val="22"/>
        </w:rPr>
      </w:pPr>
      <w:bookmarkStart w:id="30" w:name="_Toc146280656"/>
      <w:r w:rsidRPr="00F404F5">
        <w:rPr>
          <w:rFonts w:eastAsia="Palatino Linotype"/>
          <w:b/>
          <w:bCs/>
          <w:sz w:val="22"/>
          <w:szCs w:val="22"/>
        </w:rPr>
        <w:t>Guarantees</w:t>
      </w:r>
      <w:r w:rsidRPr="00F404F5">
        <w:rPr>
          <w:rFonts w:eastAsia="Palatino Linotype"/>
          <w:b/>
          <w:bCs/>
          <w:spacing w:val="-3"/>
          <w:sz w:val="22"/>
          <w:szCs w:val="22"/>
        </w:rPr>
        <w:t xml:space="preserve"> </w:t>
      </w:r>
      <w:r w:rsidRPr="00F404F5">
        <w:rPr>
          <w:rFonts w:eastAsia="Palatino Linotype"/>
          <w:b/>
          <w:bCs/>
          <w:sz w:val="22"/>
          <w:szCs w:val="22"/>
        </w:rPr>
        <w:t>and</w:t>
      </w:r>
      <w:r w:rsidRPr="00F404F5">
        <w:rPr>
          <w:rFonts w:eastAsia="Palatino Linotype"/>
          <w:b/>
          <w:bCs/>
          <w:spacing w:val="-1"/>
          <w:sz w:val="22"/>
          <w:szCs w:val="22"/>
        </w:rPr>
        <w:t xml:space="preserve"> </w:t>
      </w:r>
      <w:r w:rsidRPr="00F404F5">
        <w:rPr>
          <w:rFonts w:eastAsia="Palatino Linotype"/>
          <w:b/>
          <w:bCs/>
          <w:sz w:val="22"/>
          <w:szCs w:val="22"/>
        </w:rPr>
        <w:t>Liabilities</w:t>
      </w:r>
      <w:bookmarkEnd w:id="30"/>
    </w:p>
    <w:p w:rsidR="005A48C5" w:rsidRPr="00F404F5" w:rsidRDefault="005A48C5">
      <w:pPr>
        <w:widowControl w:val="0"/>
        <w:autoSpaceDE w:val="0"/>
        <w:autoSpaceDN w:val="0"/>
        <w:spacing w:before="5"/>
        <w:rPr>
          <w:rFonts w:eastAsia="Cambria"/>
          <w:b/>
          <w:sz w:val="22"/>
          <w:szCs w:val="22"/>
        </w:rPr>
      </w:pPr>
    </w:p>
    <w:p w:rsidR="005A48C5" w:rsidRPr="00F404F5" w:rsidRDefault="00D11752">
      <w:pPr>
        <w:widowControl w:val="0"/>
        <w:numPr>
          <w:ilvl w:val="1"/>
          <w:numId w:val="1"/>
        </w:numPr>
        <w:tabs>
          <w:tab w:val="left" w:pos="929"/>
        </w:tabs>
        <w:autoSpaceDE w:val="0"/>
        <w:autoSpaceDN w:val="0"/>
        <w:spacing w:before="1"/>
        <w:ind w:hanging="721"/>
        <w:jc w:val="both"/>
        <w:outlineLvl w:val="0"/>
        <w:rPr>
          <w:rFonts w:eastAsia="Palatino Linotype"/>
          <w:b/>
          <w:bCs/>
          <w:sz w:val="22"/>
          <w:szCs w:val="22"/>
        </w:rPr>
      </w:pPr>
      <w:bookmarkStart w:id="31" w:name="_Toc146280657"/>
      <w:r w:rsidRPr="00F404F5">
        <w:rPr>
          <w:rFonts w:eastAsia="Palatino Linotype"/>
          <w:b/>
          <w:bCs/>
          <w:sz w:val="22"/>
          <w:szCs w:val="22"/>
        </w:rPr>
        <w:lastRenderedPageBreak/>
        <w:t>Completion</w:t>
      </w:r>
      <w:r w:rsidRPr="00F404F5">
        <w:rPr>
          <w:rFonts w:eastAsia="Palatino Linotype"/>
          <w:b/>
          <w:bCs/>
          <w:spacing w:val="-3"/>
          <w:sz w:val="22"/>
          <w:szCs w:val="22"/>
        </w:rPr>
        <w:t xml:space="preserve"> </w:t>
      </w:r>
      <w:r w:rsidRPr="00F404F5">
        <w:rPr>
          <w:rFonts w:eastAsia="Palatino Linotype"/>
          <w:b/>
          <w:bCs/>
          <w:sz w:val="22"/>
          <w:szCs w:val="22"/>
        </w:rPr>
        <w:t>Time</w:t>
      </w:r>
      <w:r w:rsidRPr="00F404F5">
        <w:rPr>
          <w:rFonts w:eastAsia="Palatino Linotype"/>
          <w:b/>
          <w:bCs/>
          <w:spacing w:val="-3"/>
          <w:sz w:val="22"/>
          <w:szCs w:val="22"/>
        </w:rPr>
        <w:t xml:space="preserve"> </w:t>
      </w:r>
      <w:r w:rsidRPr="00F404F5">
        <w:rPr>
          <w:rFonts w:eastAsia="Palatino Linotype"/>
          <w:b/>
          <w:bCs/>
          <w:sz w:val="22"/>
          <w:szCs w:val="22"/>
        </w:rPr>
        <w:t>Guarantee</w:t>
      </w:r>
      <w:bookmarkEnd w:id="31"/>
    </w:p>
    <w:p w:rsidR="005A48C5" w:rsidRPr="00F404F5" w:rsidRDefault="005A48C5">
      <w:pPr>
        <w:widowControl w:val="0"/>
        <w:autoSpaceDE w:val="0"/>
        <w:autoSpaceDN w:val="0"/>
        <w:spacing w:before="7"/>
        <w:rPr>
          <w:rFonts w:eastAsia="Cambria"/>
          <w:b/>
          <w:sz w:val="22"/>
          <w:szCs w:val="22"/>
        </w:rPr>
      </w:pPr>
    </w:p>
    <w:p w:rsidR="005A48C5" w:rsidRPr="00F404F5" w:rsidRDefault="00D11752" w:rsidP="00403C9A">
      <w:pPr>
        <w:widowControl w:val="0"/>
        <w:numPr>
          <w:ilvl w:val="2"/>
          <w:numId w:val="1"/>
        </w:numPr>
        <w:tabs>
          <w:tab w:val="left" w:pos="1288"/>
          <w:tab w:val="left" w:pos="1289"/>
        </w:tabs>
        <w:autoSpaceDE w:val="0"/>
        <w:autoSpaceDN w:val="0"/>
        <w:spacing w:before="64" w:line="242" w:lineRule="auto"/>
        <w:ind w:right="1608"/>
        <w:jc w:val="both"/>
        <w:rPr>
          <w:rFonts w:eastAsia="Cambria"/>
          <w:sz w:val="22"/>
          <w:szCs w:val="22"/>
        </w:rPr>
      </w:pP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Contractor</w:t>
      </w:r>
      <w:r w:rsidRPr="00F404F5">
        <w:rPr>
          <w:rFonts w:eastAsia="Cambria"/>
          <w:spacing w:val="1"/>
          <w:sz w:val="22"/>
          <w:szCs w:val="22"/>
        </w:rPr>
        <w:t xml:space="preserve"> </w:t>
      </w:r>
      <w:r w:rsidRPr="00F404F5">
        <w:rPr>
          <w:rFonts w:eastAsia="Cambria"/>
          <w:sz w:val="22"/>
          <w:szCs w:val="22"/>
        </w:rPr>
        <w:t>guarantees</w:t>
      </w:r>
      <w:r w:rsidRPr="00F404F5">
        <w:rPr>
          <w:rFonts w:eastAsia="Cambria"/>
          <w:spacing w:val="1"/>
          <w:sz w:val="22"/>
          <w:szCs w:val="22"/>
        </w:rPr>
        <w:t xml:space="preserve"> </w:t>
      </w:r>
      <w:r w:rsidRPr="00F404F5">
        <w:rPr>
          <w:rFonts w:eastAsia="Cambria"/>
          <w:sz w:val="22"/>
          <w:szCs w:val="22"/>
        </w:rPr>
        <w:t>that</w:t>
      </w:r>
      <w:r w:rsidRPr="00F404F5">
        <w:rPr>
          <w:rFonts w:eastAsia="Cambria"/>
          <w:spacing w:val="1"/>
          <w:sz w:val="22"/>
          <w:szCs w:val="22"/>
        </w:rPr>
        <w:t xml:space="preserve"> </w:t>
      </w:r>
      <w:r w:rsidRPr="00F404F5">
        <w:rPr>
          <w:rFonts w:eastAsia="Cambria"/>
          <w:sz w:val="22"/>
          <w:szCs w:val="22"/>
        </w:rPr>
        <w:t>it</w:t>
      </w:r>
      <w:r w:rsidRPr="00F404F5">
        <w:rPr>
          <w:rFonts w:eastAsia="Cambria"/>
          <w:spacing w:val="1"/>
          <w:sz w:val="22"/>
          <w:szCs w:val="22"/>
        </w:rPr>
        <w:t xml:space="preserve"> </w:t>
      </w:r>
      <w:r w:rsidRPr="00F404F5">
        <w:rPr>
          <w:rFonts w:eastAsia="Cambria"/>
          <w:sz w:val="22"/>
          <w:szCs w:val="22"/>
        </w:rPr>
        <w:t>shall</w:t>
      </w:r>
      <w:r w:rsidRPr="00F404F5">
        <w:rPr>
          <w:rFonts w:eastAsia="Cambria"/>
          <w:spacing w:val="1"/>
          <w:sz w:val="22"/>
          <w:szCs w:val="22"/>
        </w:rPr>
        <w:t xml:space="preserve"> </w:t>
      </w:r>
      <w:r w:rsidRPr="00F404F5">
        <w:rPr>
          <w:rFonts w:eastAsia="Cambria"/>
          <w:sz w:val="22"/>
          <w:szCs w:val="22"/>
        </w:rPr>
        <w:t>attain</w:t>
      </w:r>
      <w:r w:rsidRPr="00F404F5">
        <w:rPr>
          <w:rFonts w:eastAsia="Cambria"/>
          <w:spacing w:val="1"/>
          <w:sz w:val="22"/>
          <w:szCs w:val="22"/>
        </w:rPr>
        <w:t xml:space="preserve"> </w:t>
      </w:r>
      <w:r w:rsidRPr="00F404F5">
        <w:rPr>
          <w:rFonts w:eastAsia="Cambria"/>
          <w:sz w:val="22"/>
          <w:szCs w:val="22"/>
        </w:rPr>
        <w:t>Completion</w:t>
      </w:r>
      <w:r w:rsidRPr="00F404F5">
        <w:rPr>
          <w:rFonts w:eastAsia="Cambria"/>
          <w:spacing w:val="1"/>
          <w:sz w:val="22"/>
          <w:szCs w:val="22"/>
        </w:rPr>
        <w:t xml:space="preserve"> </w:t>
      </w:r>
      <w:r w:rsidRPr="00F404F5">
        <w:rPr>
          <w:rFonts w:eastAsia="Cambria"/>
          <w:sz w:val="22"/>
          <w:szCs w:val="22"/>
        </w:rPr>
        <w:t>of</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Facilities</w:t>
      </w:r>
      <w:r w:rsidRPr="00F404F5">
        <w:rPr>
          <w:rFonts w:eastAsia="Cambria"/>
          <w:spacing w:val="35"/>
          <w:sz w:val="22"/>
          <w:szCs w:val="22"/>
        </w:rPr>
        <w:t xml:space="preserve"> </w:t>
      </w:r>
      <w:r w:rsidRPr="00F404F5">
        <w:rPr>
          <w:rFonts w:eastAsia="Cambria"/>
          <w:sz w:val="22"/>
          <w:szCs w:val="22"/>
        </w:rPr>
        <w:t>(or</w:t>
      </w:r>
      <w:r w:rsidRPr="00F404F5">
        <w:rPr>
          <w:rFonts w:eastAsia="Cambria"/>
          <w:spacing w:val="37"/>
          <w:sz w:val="22"/>
          <w:szCs w:val="22"/>
        </w:rPr>
        <w:t xml:space="preserve"> </w:t>
      </w:r>
      <w:r w:rsidRPr="00F404F5">
        <w:rPr>
          <w:rFonts w:eastAsia="Cambria"/>
          <w:sz w:val="22"/>
          <w:szCs w:val="22"/>
        </w:rPr>
        <w:t>a</w:t>
      </w:r>
      <w:r w:rsidRPr="00F404F5">
        <w:rPr>
          <w:rFonts w:eastAsia="Cambria"/>
          <w:spacing w:val="36"/>
          <w:sz w:val="22"/>
          <w:szCs w:val="22"/>
        </w:rPr>
        <w:t xml:space="preserve"> </w:t>
      </w:r>
      <w:r w:rsidRPr="00F404F5">
        <w:rPr>
          <w:rFonts w:eastAsia="Cambria"/>
          <w:sz w:val="22"/>
          <w:szCs w:val="22"/>
        </w:rPr>
        <w:t>part</w:t>
      </w:r>
      <w:r w:rsidRPr="00F404F5">
        <w:rPr>
          <w:rFonts w:eastAsia="Cambria"/>
          <w:spacing w:val="36"/>
          <w:sz w:val="22"/>
          <w:szCs w:val="22"/>
        </w:rPr>
        <w:t xml:space="preserve"> </w:t>
      </w:r>
      <w:r w:rsidRPr="00F404F5">
        <w:rPr>
          <w:rFonts w:eastAsia="Cambria"/>
          <w:sz w:val="22"/>
          <w:szCs w:val="22"/>
        </w:rPr>
        <w:t>for</w:t>
      </w:r>
      <w:r w:rsidRPr="00F404F5">
        <w:rPr>
          <w:rFonts w:eastAsia="Cambria"/>
          <w:spacing w:val="37"/>
          <w:sz w:val="22"/>
          <w:szCs w:val="22"/>
        </w:rPr>
        <w:t xml:space="preserve"> </w:t>
      </w:r>
      <w:r w:rsidRPr="00F404F5">
        <w:rPr>
          <w:rFonts w:eastAsia="Cambria"/>
          <w:sz w:val="22"/>
          <w:szCs w:val="22"/>
        </w:rPr>
        <w:t>which</w:t>
      </w:r>
      <w:r w:rsidRPr="00F404F5">
        <w:rPr>
          <w:rFonts w:eastAsia="Cambria"/>
          <w:spacing w:val="35"/>
          <w:sz w:val="22"/>
          <w:szCs w:val="22"/>
        </w:rPr>
        <w:t xml:space="preserve"> </w:t>
      </w:r>
      <w:r w:rsidRPr="00F404F5">
        <w:rPr>
          <w:rFonts w:eastAsia="Cambria"/>
          <w:sz w:val="22"/>
          <w:szCs w:val="22"/>
        </w:rPr>
        <w:t>a</w:t>
      </w:r>
      <w:r w:rsidRPr="00F404F5">
        <w:rPr>
          <w:rFonts w:eastAsia="Cambria"/>
          <w:spacing w:val="36"/>
          <w:sz w:val="22"/>
          <w:szCs w:val="22"/>
        </w:rPr>
        <w:t xml:space="preserve"> </w:t>
      </w:r>
      <w:r w:rsidRPr="00F404F5">
        <w:rPr>
          <w:rFonts w:eastAsia="Cambria"/>
          <w:sz w:val="22"/>
          <w:szCs w:val="22"/>
        </w:rPr>
        <w:t>separate</w:t>
      </w:r>
      <w:r w:rsidRPr="00F404F5">
        <w:rPr>
          <w:rFonts w:eastAsia="Cambria"/>
          <w:spacing w:val="36"/>
          <w:sz w:val="22"/>
          <w:szCs w:val="22"/>
        </w:rPr>
        <w:t xml:space="preserve"> </w:t>
      </w:r>
      <w:r w:rsidRPr="00F404F5">
        <w:rPr>
          <w:rFonts w:eastAsia="Cambria"/>
          <w:sz w:val="22"/>
          <w:szCs w:val="22"/>
        </w:rPr>
        <w:t>time</w:t>
      </w:r>
      <w:r w:rsidRPr="00F404F5">
        <w:rPr>
          <w:rFonts w:eastAsia="Cambria"/>
          <w:spacing w:val="36"/>
          <w:sz w:val="22"/>
          <w:szCs w:val="22"/>
        </w:rPr>
        <w:t xml:space="preserve"> </w:t>
      </w:r>
      <w:r w:rsidRPr="00F404F5">
        <w:rPr>
          <w:rFonts w:eastAsia="Cambria"/>
          <w:sz w:val="22"/>
          <w:szCs w:val="22"/>
        </w:rPr>
        <w:t>for</w:t>
      </w:r>
      <w:r w:rsidRPr="00F404F5">
        <w:rPr>
          <w:rFonts w:eastAsia="Cambria"/>
          <w:spacing w:val="37"/>
          <w:sz w:val="22"/>
          <w:szCs w:val="22"/>
        </w:rPr>
        <w:t xml:space="preserve"> </w:t>
      </w:r>
      <w:r w:rsidRPr="00F404F5">
        <w:rPr>
          <w:rFonts w:eastAsia="Cambria"/>
          <w:sz w:val="22"/>
          <w:szCs w:val="22"/>
        </w:rPr>
        <w:t>completion</w:t>
      </w:r>
      <w:r w:rsidRPr="00F404F5">
        <w:rPr>
          <w:rFonts w:eastAsia="Cambria"/>
          <w:spacing w:val="36"/>
          <w:sz w:val="22"/>
          <w:szCs w:val="22"/>
        </w:rPr>
        <w:t xml:space="preserve"> </w:t>
      </w:r>
      <w:r w:rsidRPr="00F404F5">
        <w:rPr>
          <w:rFonts w:eastAsia="Cambria"/>
          <w:sz w:val="22"/>
          <w:szCs w:val="22"/>
        </w:rPr>
        <w:t>is</w:t>
      </w:r>
      <w:r w:rsidR="00403C9A" w:rsidRPr="00F404F5">
        <w:rPr>
          <w:rFonts w:eastAsia="Cambria"/>
          <w:sz w:val="22"/>
          <w:szCs w:val="22"/>
        </w:rPr>
        <w:t xml:space="preserve"> </w:t>
      </w:r>
      <w:r w:rsidRPr="00F404F5">
        <w:rPr>
          <w:rFonts w:eastAsia="Cambria"/>
          <w:w w:val="105"/>
          <w:sz w:val="22"/>
          <w:szCs w:val="22"/>
        </w:rPr>
        <w:t>specified in the SCC) within the Time for Completion specified in the</w:t>
      </w:r>
      <w:r w:rsidRPr="00F404F5">
        <w:rPr>
          <w:rFonts w:eastAsia="Cambria"/>
          <w:spacing w:val="1"/>
          <w:w w:val="105"/>
          <w:sz w:val="22"/>
          <w:szCs w:val="22"/>
        </w:rPr>
        <w:t xml:space="preserve"> </w:t>
      </w:r>
      <w:r w:rsidRPr="00F404F5">
        <w:rPr>
          <w:rFonts w:eastAsia="Cambria"/>
          <w:b/>
          <w:w w:val="105"/>
          <w:sz w:val="22"/>
          <w:szCs w:val="22"/>
        </w:rPr>
        <w:t xml:space="preserve">SCC </w:t>
      </w:r>
      <w:r w:rsidRPr="00F404F5">
        <w:rPr>
          <w:rFonts w:eastAsia="Cambria"/>
          <w:w w:val="105"/>
          <w:sz w:val="22"/>
          <w:szCs w:val="22"/>
        </w:rPr>
        <w:t xml:space="preserve">pursuant to </w:t>
      </w:r>
      <w:r w:rsidRPr="00F404F5">
        <w:rPr>
          <w:rFonts w:eastAsia="Cambria"/>
          <w:b/>
          <w:i/>
          <w:w w:val="105"/>
          <w:sz w:val="22"/>
          <w:szCs w:val="22"/>
        </w:rPr>
        <w:t>GCC Sub-Clause 4.2</w:t>
      </w:r>
      <w:r w:rsidRPr="00F404F5">
        <w:rPr>
          <w:rFonts w:eastAsia="Cambria"/>
          <w:w w:val="105"/>
          <w:sz w:val="22"/>
          <w:szCs w:val="22"/>
        </w:rPr>
        <w:t>, or within such extended time</w:t>
      </w:r>
      <w:r w:rsidRPr="00F404F5">
        <w:rPr>
          <w:rFonts w:eastAsia="Cambria"/>
          <w:spacing w:val="1"/>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w w:val="105"/>
          <w:sz w:val="22"/>
          <w:szCs w:val="22"/>
        </w:rPr>
        <w:t>which</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1"/>
          <w:w w:val="105"/>
          <w:sz w:val="22"/>
          <w:szCs w:val="22"/>
        </w:rPr>
        <w:t xml:space="preserve"> </w:t>
      </w:r>
      <w:r w:rsidRPr="00F404F5">
        <w:rPr>
          <w:rFonts w:eastAsia="Cambria"/>
          <w:w w:val="105"/>
          <w:sz w:val="22"/>
          <w:szCs w:val="22"/>
        </w:rPr>
        <w:t>be</w:t>
      </w:r>
      <w:r w:rsidRPr="00F404F5">
        <w:rPr>
          <w:rFonts w:eastAsia="Cambria"/>
          <w:spacing w:val="1"/>
          <w:w w:val="105"/>
          <w:sz w:val="22"/>
          <w:szCs w:val="22"/>
        </w:rPr>
        <w:t xml:space="preserve"> </w:t>
      </w:r>
      <w:r w:rsidRPr="00F404F5">
        <w:rPr>
          <w:rFonts w:eastAsia="Cambria"/>
          <w:w w:val="105"/>
          <w:sz w:val="22"/>
          <w:szCs w:val="22"/>
        </w:rPr>
        <w:t>entitled</w:t>
      </w:r>
      <w:r w:rsidRPr="00F404F5">
        <w:rPr>
          <w:rFonts w:eastAsia="Cambria"/>
          <w:spacing w:val="1"/>
          <w:w w:val="105"/>
          <w:sz w:val="22"/>
          <w:szCs w:val="22"/>
        </w:rPr>
        <w:t xml:space="preserve"> </w:t>
      </w:r>
      <w:r w:rsidRPr="00F404F5">
        <w:rPr>
          <w:rFonts w:eastAsia="Cambria"/>
          <w:w w:val="105"/>
          <w:sz w:val="22"/>
          <w:szCs w:val="22"/>
        </w:rPr>
        <w:t>under</w:t>
      </w:r>
      <w:r w:rsidRPr="00F404F5">
        <w:rPr>
          <w:rFonts w:eastAsia="Cambria"/>
          <w:spacing w:val="1"/>
          <w:w w:val="105"/>
          <w:sz w:val="22"/>
          <w:szCs w:val="22"/>
        </w:rPr>
        <w:t xml:space="preserve"> </w:t>
      </w:r>
      <w:r w:rsidRPr="00F404F5">
        <w:rPr>
          <w:rFonts w:eastAsia="Cambria"/>
          <w:b/>
          <w:i/>
          <w:w w:val="105"/>
          <w:sz w:val="22"/>
          <w:szCs w:val="22"/>
        </w:rPr>
        <w:t>GCC</w:t>
      </w:r>
      <w:r w:rsidRPr="00F404F5">
        <w:rPr>
          <w:rFonts w:eastAsia="Cambria"/>
          <w:b/>
          <w:i/>
          <w:spacing w:val="1"/>
          <w:w w:val="105"/>
          <w:sz w:val="22"/>
          <w:szCs w:val="22"/>
        </w:rPr>
        <w:t xml:space="preserve"> </w:t>
      </w:r>
      <w:r w:rsidR="002F5AF3" w:rsidRPr="00F404F5">
        <w:rPr>
          <w:rFonts w:eastAsia="Cambria"/>
          <w:b/>
          <w:i/>
          <w:w w:val="105"/>
          <w:sz w:val="22"/>
          <w:szCs w:val="22"/>
        </w:rPr>
        <w:t>Clause 34</w:t>
      </w:r>
      <w:r w:rsidRPr="00F404F5">
        <w:rPr>
          <w:rFonts w:eastAsia="Cambria"/>
          <w:spacing w:val="1"/>
          <w:w w:val="105"/>
          <w:sz w:val="22"/>
          <w:szCs w:val="22"/>
        </w:rPr>
        <w:t xml:space="preserve"> </w:t>
      </w:r>
      <w:r w:rsidRPr="00F404F5">
        <w:rPr>
          <w:rFonts w:eastAsia="Cambria"/>
          <w:w w:val="105"/>
          <w:sz w:val="22"/>
          <w:szCs w:val="22"/>
        </w:rPr>
        <w:t>hereof.</w:t>
      </w:r>
    </w:p>
    <w:p w:rsidR="005A48C5" w:rsidRPr="00F404F5" w:rsidRDefault="005A48C5">
      <w:pPr>
        <w:widowControl w:val="0"/>
        <w:autoSpaceDE w:val="0"/>
        <w:autoSpaceDN w:val="0"/>
        <w:spacing w:before="10"/>
        <w:rPr>
          <w:rFonts w:eastAsia="Cambria"/>
          <w:sz w:val="22"/>
          <w:szCs w:val="22"/>
        </w:rPr>
      </w:pPr>
    </w:p>
    <w:p w:rsidR="005A48C5" w:rsidRPr="00F404F5" w:rsidRDefault="00D11752" w:rsidP="00780D1D">
      <w:pPr>
        <w:widowControl w:val="0"/>
        <w:numPr>
          <w:ilvl w:val="2"/>
          <w:numId w:val="1"/>
        </w:numPr>
        <w:tabs>
          <w:tab w:val="left" w:pos="1288"/>
          <w:tab w:val="left" w:pos="1289"/>
        </w:tabs>
        <w:autoSpaceDE w:val="0"/>
        <w:autoSpaceDN w:val="0"/>
        <w:spacing w:line="254" w:lineRule="auto"/>
        <w:ind w:right="1604" w:hanging="1146"/>
        <w:jc w:val="both"/>
        <w:rPr>
          <w:rFonts w:eastAsia="Cambria"/>
          <w:w w:val="105"/>
          <w:sz w:val="22"/>
          <w:szCs w:val="22"/>
        </w:rPr>
      </w:pPr>
      <w:r w:rsidRPr="00F404F5">
        <w:rPr>
          <w:rFonts w:eastAsia="Cambria"/>
          <w:w w:val="105"/>
          <w:sz w:val="22"/>
          <w:szCs w:val="22"/>
        </w:rPr>
        <w:t xml:space="preserve">If the Contractor fails to supply the Materials/Equipment or fails to complete the erection including civil works within the due date of agreed key mile stones as defined in the Works Completion Schedule, OPTCL shall have the right to reduce price @0.5% for each week of delay or part thereof limited to maximum of 10% of the cost (exclusive of GST) </w:t>
      </w:r>
      <w:r w:rsidR="00061DF5" w:rsidRPr="00F404F5">
        <w:rPr>
          <w:rFonts w:eastAsia="Cambria"/>
          <w:w w:val="105"/>
          <w:sz w:val="22"/>
          <w:szCs w:val="22"/>
        </w:rPr>
        <w:t xml:space="preserve">on </w:t>
      </w:r>
      <w:r w:rsidRPr="00F404F5">
        <w:rPr>
          <w:rFonts w:eastAsia="Cambria"/>
          <w:w w:val="105"/>
          <w:sz w:val="22"/>
          <w:szCs w:val="22"/>
        </w:rPr>
        <w:t xml:space="preserve">the undelivered portion of the materials/equipment and incomplete portion of works.  </w:t>
      </w:r>
    </w:p>
    <w:p w:rsidR="00E32D0D" w:rsidRPr="00F404F5" w:rsidRDefault="00E32D0D" w:rsidP="00E32D0D">
      <w:pPr>
        <w:widowControl w:val="0"/>
        <w:tabs>
          <w:tab w:val="left" w:pos="1288"/>
          <w:tab w:val="left" w:pos="1289"/>
        </w:tabs>
        <w:autoSpaceDE w:val="0"/>
        <w:autoSpaceDN w:val="0"/>
        <w:spacing w:line="254" w:lineRule="auto"/>
        <w:ind w:left="1288" w:right="1604"/>
        <w:jc w:val="both"/>
        <w:rPr>
          <w:rFonts w:eastAsia="Cambria"/>
          <w:w w:val="105"/>
          <w:sz w:val="22"/>
          <w:szCs w:val="22"/>
        </w:rPr>
      </w:pPr>
    </w:p>
    <w:p w:rsidR="00E32D0D" w:rsidRPr="00F404F5" w:rsidRDefault="00D11752" w:rsidP="00E32D0D">
      <w:pPr>
        <w:widowControl w:val="0"/>
        <w:tabs>
          <w:tab w:val="left" w:pos="1288"/>
          <w:tab w:val="left" w:pos="1289"/>
        </w:tabs>
        <w:autoSpaceDE w:val="0"/>
        <w:autoSpaceDN w:val="0"/>
        <w:spacing w:line="254" w:lineRule="auto"/>
        <w:ind w:left="1288" w:right="1604"/>
        <w:jc w:val="both"/>
        <w:rPr>
          <w:rFonts w:eastAsia="Cambria"/>
          <w:w w:val="105"/>
          <w:sz w:val="22"/>
          <w:szCs w:val="22"/>
        </w:rPr>
      </w:pPr>
      <w:r w:rsidRPr="00F404F5">
        <w:rPr>
          <w:rFonts w:eastAsia="Cambria"/>
          <w:w w:val="105"/>
          <w:sz w:val="22"/>
          <w:szCs w:val="22"/>
        </w:rPr>
        <w:t>Equipment/Materials will be deemed to have been supplied only when all its components, parts/accessories and free spares are also delivered, erection including associate civil works will be deemed to be completed when those Equipment/Materials have been successfully erected in all respect as per the Scope of Works.</w:t>
      </w:r>
    </w:p>
    <w:p w:rsidR="00E32D0D" w:rsidRPr="00F404F5" w:rsidRDefault="00E32D0D" w:rsidP="00E32D0D">
      <w:pPr>
        <w:widowControl w:val="0"/>
        <w:tabs>
          <w:tab w:val="left" w:pos="1288"/>
          <w:tab w:val="left" w:pos="1289"/>
        </w:tabs>
        <w:autoSpaceDE w:val="0"/>
        <w:autoSpaceDN w:val="0"/>
        <w:spacing w:line="254" w:lineRule="auto"/>
        <w:ind w:left="1288" w:right="1604"/>
        <w:jc w:val="both"/>
        <w:rPr>
          <w:rFonts w:eastAsia="Cambria"/>
          <w:w w:val="105"/>
          <w:sz w:val="22"/>
          <w:szCs w:val="22"/>
        </w:rPr>
      </w:pPr>
    </w:p>
    <w:p w:rsidR="00E32D0D" w:rsidRPr="00F404F5" w:rsidRDefault="00D11752" w:rsidP="00E32D0D">
      <w:pPr>
        <w:widowControl w:val="0"/>
        <w:tabs>
          <w:tab w:val="left" w:pos="1288"/>
          <w:tab w:val="left" w:pos="1289"/>
        </w:tabs>
        <w:autoSpaceDE w:val="0"/>
        <w:autoSpaceDN w:val="0"/>
        <w:spacing w:line="254" w:lineRule="auto"/>
        <w:ind w:left="1288" w:right="1604"/>
        <w:jc w:val="both"/>
        <w:rPr>
          <w:rFonts w:eastAsia="Cambria"/>
          <w:w w:val="105"/>
          <w:sz w:val="22"/>
          <w:szCs w:val="22"/>
        </w:rPr>
      </w:pPr>
      <w:r w:rsidRPr="00F404F5">
        <w:rPr>
          <w:rFonts w:eastAsia="Cambria"/>
          <w:w w:val="105"/>
          <w:sz w:val="22"/>
          <w:szCs w:val="22"/>
        </w:rPr>
        <w:t>The total amount of Price Reduction for delay under the Contract will be subject to a maximum of 5% of Contract Value (exclusive of GST) to be applicable after the completion of supply and erection before release of 10% amount due on commissioning.</w:t>
      </w:r>
    </w:p>
    <w:p w:rsidR="00E32D0D" w:rsidRPr="00F404F5" w:rsidRDefault="00E32D0D" w:rsidP="00E32D0D">
      <w:pPr>
        <w:widowControl w:val="0"/>
        <w:tabs>
          <w:tab w:val="left" w:pos="1288"/>
          <w:tab w:val="left" w:pos="1289"/>
        </w:tabs>
        <w:autoSpaceDE w:val="0"/>
        <w:autoSpaceDN w:val="0"/>
        <w:spacing w:line="254" w:lineRule="auto"/>
        <w:ind w:left="1288" w:right="1604"/>
        <w:jc w:val="both"/>
        <w:rPr>
          <w:rFonts w:eastAsia="Cambria"/>
          <w:w w:val="105"/>
          <w:sz w:val="22"/>
          <w:szCs w:val="22"/>
        </w:rPr>
      </w:pPr>
    </w:p>
    <w:p w:rsidR="00E32D0D" w:rsidRPr="00F404F5" w:rsidRDefault="00D11752" w:rsidP="00E32D0D">
      <w:pPr>
        <w:widowControl w:val="0"/>
        <w:tabs>
          <w:tab w:val="left" w:pos="1288"/>
          <w:tab w:val="left" w:pos="1289"/>
        </w:tabs>
        <w:autoSpaceDE w:val="0"/>
        <w:autoSpaceDN w:val="0"/>
        <w:spacing w:line="254" w:lineRule="auto"/>
        <w:ind w:left="1288" w:right="1604"/>
        <w:jc w:val="both"/>
        <w:rPr>
          <w:rFonts w:eastAsia="Cambria"/>
          <w:w w:val="105"/>
          <w:sz w:val="22"/>
          <w:szCs w:val="22"/>
        </w:rPr>
      </w:pPr>
      <w:r w:rsidRPr="00F404F5">
        <w:rPr>
          <w:rFonts w:eastAsia="Cambria"/>
          <w:w w:val="105"/>
          <w:sz w:val="22"/>
          <w:szCs w:val="22"/>
        </w:rPr>
        <w:t xml:space="preserve">However, if </w:t>
      </w:r>
      <w:r w:rsidR="00061DF5" w:rsidRPr="00F404F5">
        <w:rPr>
          <w:rFonts w:eastAsia="Cambria"/>
          <w:w w:val="105"/>
          <w:sz w:val="22"/>
          <w:szCs w:val="22"/>
        </w:rPr>
        <w:t>any</w:t>
      </w:r>
      <w:r w:rsidRPr="00F404F5">
        <w:rPr>
          <w:rFonts w:eastAsia="Cambria"/>
          <w:w w:val="105"/>
          <w:sz w:val="22"/>
          <w:szCs w:val="22"/>
        </w:rPr>
        <w:t xml:space="preserve"> price reduction </w:t>
      </w:r>
      <w:r w:rsidR="00061DF5" w:rsidRPr="00F404F5">
        <w:rPr>
          <w:rFonts w:eastAsia="Cambria"/>
          <w:w w:val="105"/>
          <w:sz w:val="22"/>
          <w:szCs w:val="22"/>
        </w:rPr>
        <w:t>amount</w:t>
      </w:r>
      <w:r w:rsidRPr="00F404F5">
        <w:rPr>
          <w:rFonts w:eastAsia="Cambria"/>
          <w:w w:val="105"/>
          <w:sz w:val="22"/>
          <w:szCs w:val="22"/>
        </w:rPr>
        <w:t xml:space="preserve"> </w:t>
      </w:r>
      <w:r w:rsidR="00061DF5" w:rsidRPr="00F404F5">
        <w:rPr>
          <w:rFonts w:eastAsia="Cambria"/>
          <w:w w:val="105"/>
          <w:sz w:val="22"/>
          <w:szCs w:val="22"/>
        </w:rPr>
        <w:t>remains</w:t>
      </w:r>
      <w:r w:rsidRPr="00F404F5">
        <w:rPr>
          <w:rFonts w:eastAsia="Cambria"/>
          <w:w w:val="105"/>
          <w:sz w:val="22"/>
          <w:szCs w:val="22"/>
        </w:rPr>
        <w:t xml:space="preserve"> un-</w:t>
      </w:r>
      <w:r w:rsidR="00061DF5" w:rsidRPr="00F404F5">
        <w:rPr>
          <w:rFonts w:eastAsia="Cambria"/>
          <w:w w:val="105"/>
          <w:sz w:val="22"/>
          <w:szCs w:val="22"/>
        </w:rPr>
        <w:t>adjusted</w:t>
      </w:r>
      <w:r w:rsidRPr="00F404F5">
        <w:rPr>
          <w:rFonts w:eastAsia="Cambria"/>
          <w:w w:val="105"/>
          <w:sz w:val="22"/>
          <w:szCs w:val="22"/>
        </w:rPr>
        <w:t xml:space="preserve"> the same shall be recovered from the Contract Performance Bank guarantee</w:t>
      </w:r>
      <w:r w:rsidR="00061DF5" w:rsidRPr="00F404F5">
        <w:rPr>
          <w:rFonts w:eastAsia="Cambria"/>
          <w:w w:val="105"/>
          <w:sz w:val="22"/>
          <w:szCs w:val="22"/>
        </w:rPr>
        <w:t>.</w:t>
      </w:r>
    </w:p>
    <w:p w:rsidR="00E32D0D" w:rsidRPr="00F404F5" w:rsidRDefault="00E32D0D" w:rsidP="00E32D0D">
      <w:pPr>
        <w:widowControl w:val="0"/>
        <w:autoSpaceDE w:val="0"/>
        <w:autoSpaceDN w:val="0"/>
        <w:spacing w:before="8"/>
        <w:ind w:left="1288"/>
        <w:rPr>
          <w:rFonts w:eastAsia="Cambria"/>
          <w:sz w:val="22"/>
          <w:szCs w:val="22"/>
        </w:rPr>
      </w:pPr>
    </w:p>
    <w:p w:rsidR="00F734CF" w:rsidRPr="00F404F5" w:rsidRDefault="00F734CF" w:rsidP="00F734CF">
      <w:pPr>
        <w:widowControl w:val="0"/>
        <w:tabs>
          <w:tab w:val="left" w:pos="1288"/>
          <w:tab w:val="left" w:pos="1289"/>
        </w:tabs>
        <w:autoSpaceDE w:val="0"/>
        <w:autoSpaceDN w:val="0"/>
        <w:spacing w:line="256" w:lineRule="auto"/>
        <w:ind w:left="1288" w:right="1613"/>
        <w:jc w:val="both"/>
        <w:rPr>
          <w:rFonts w:eastAsia="Cambria"/>
          <w:sz w:val="22"/>
          <w:szCs w:val="22"/>
        </w:rPr>
      </w:pPr>
    </w:p>
    <w:p w:rsidR="005A48C5" w:rsidRPr="00F404F5"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32" w:name="_Toc146280658"/>
      <w:r w:rsidRPr="00F404F5">
        <w:rPr>
          <w:rFonts w:eastAsia="Palatino Linotype"/>
          <w:b/>
          <w:bCs/>
          <w:sz w:val="22"/>
          <w:szCs w:val="22"/>
        </w:rPr>
        <w:t>Defect</w:t>
      </w:r>
      <w:r w:rsidRPr="00F404F5">
        <w:rPr>
          <w:rFonts w:eastAsia="Palatino Linotype"/>
          <w:b/>
          <w:bCs/>
          <w:spacing w:val="-3"/>
          <w:sz w:val="22"/>
          <w:szCs w:val="22"/>
        </w:rPr>
        <w:t xml:space="preserve"> </w:t>
      </w:r>
      <w:r w:rsidRPr="00F404F5">
        <w:rPr>
          <w:rFonts w:eastAsia="Palatino Linotype"/>
          <w:b/>
          <w:bCs/>
          <w:sz w:val="22"/>
          <w:szCs w:val="22"/>
        </w:rPr>
        <w:t>Liability</w:t>
      </w:r>
      <w:bookmarkEnd w:id="32"/>
    </w:p>
    <w:p w:rsidR="005A48C5" w:rsidRPr="00F404F5" w:rsidRDefault="005A48C5">
      <w:pPr>
        <w:widowControl w:val="0"/>
        <w:autoSpaceDE w:val="0"/>
        <w:autoSpaceDN w:val="0"/>
        <w:spacing w:before="4"/>
        <w:rPr>
          <w:rFonts w:eastAsia="Cambria"/>
          <w:b/>
          <w:sz w:val="22"/>
          <w:szCs w:val="22"/>
        </w:rPr>
      </w:pPr>
    </w:p>
    <w:p w:rsidR="00780D1D" w:rsidRPr="00F404F5" w:rsidRDefault="00D11752" w:rsidP="00780D1D">
      <w:pPr>
        <w:widowControl w:val="0"/>
        <w:numPr>
          <w:ilvl w:val="2"/>
          <w:numId w:val="1"/>
        </w:numPr>
        <w:tabs>
          <w:tab w:val="left" w:pos="1288"/>
          <w:tab w:val="left" w:pos="1289"/>
        </w:tabs>
        <w:autoSpaceDE w:val="0"/>
        <w:autoSpaceDN w:val="0"/>
        <w:spacing w:line="254" w:lineRule="auto"/>
        <w:ind w:right="1606"/>
        <w:jc w:val="both"/>
        <w:rPr>
          <w:rFonts w:eastAsia="Cambria"/>
          <w:sz w:val="22"/>
          <w:szCs w:val="22"/>
        </w:rPr>
      </w:pPr>
      <w:r w:rsidRPr="00F404F5">
        <w:rPr>
          <w:rFonts w:eastAsia="Cambria"/>
          <w:w w:val="105"/>
          <w:sz w:val="22"/>
          <w:szCs w:val="22"/>
        </w:rPr>
        <w:t>The Contractor warrants that the Facilities or any part thereof shall</w:t>
      </w:r>
      <w:r w:rsidRPr="00F404F5">
        <w:rPr>
          <w:rFonts w:eastAsia="Cambria"/>
          <w:spacing w:val="1"/>
          <w:w w:val="105"/>
          <w:sz w:val="22"/>
          <w:szCs w:val="22"/>
        </w:rPr>
        <w:t xml:space="preserve"> </w:t>
      </w:r>
      <w:r w:rsidRPr="00F404F5">
        <w:rPr>
          <w:rFonts w:eastAsia="Cambria"/>
          <w:w w:val="105"/>
          <w:sz w:val="22"/>
          <w:szCs w:val="22"/>
        </w:rPr>
        <w:t>be</w:t>
      </w:r>
      <w:r w:rsidRPr="00F404F5">
        <w:rPr>
          <w:rFonts w:eastAsia="Cambria"/>
          <w:spacing w:val="1"/>
          <w:w w:val="105"/>
          <w:sz w:val="22"/>
          <w:szCs w:val="22"/>
        </w:rPr>
        <w:t xml:space="preserve"> </w:t>
      </w:r>
      <w:r w:rsidRPr="00F404F5">
        <w:rPr>
          <w:rFonts w:eastAsia="Cambria"/>
          <w:w w:val="105"/>
          <w:sz w:val="22"/>
          <w:szCs w:val="22"/>
        </w:rPr>
        <w:t>free</w:t>
      </w:r>
      <w:r w:rsidRPr="00F404F5">
        <w:rPr>
          <w:rFonts w:eastAsia="Cambria"/>
          <w:spacing w:val="1"/>
          <w:w w:val="105"/>
          <w:sz w:val="22"/>
          <w:szCs w:val="22"/>
        </w:rPr>
        <w:t xml:space="preserve"> </w:t>
      </w:r>
      <w:r w:rsidRPr="00F404F5">
        <w:rPr>
          <w:rFonts w:eastAsia="Cambria"/>
          <w:w w:val="105"/>
          <w:sz w:val="22"/>
          <w:szCs w:val="22"/>
        </w:rPr>
        <w:t>from</w:t>
      </w:r>
      <w:r w:rsidRPr="00F404F5">
        <w:rPr>
          <w:rFonts w:eastAsia="Cambria"/>
          <w:spacing w:val="1"/>
          <w:w w:val="105"/>
          <w:sz w:val="22"/>
          <w:szCs w:val="22"/>
        </w:rPr>
        <w:t xml:space="preserve"> </w:t>
      </w:r>
      <w:r w:rsidRPr="00F404F5">
        <w:rPr>
          <w:rFonts w:eastAsia="Cambria"/>
          <w:w w:val="105"/>
          <w:sz w:val="22"/>
          <w:szCs w:val="22"/>
        </w:rPr>
        <w:t>defects</w:t>
      </w:r>
      <w:r w:rsidRPr="00F404F5">
        <w:rPr>
          <w:rFonts w:eastAsia="Cambria"/>
          <w:spacing w:val="1"/>
          <w:w w:val="105"/>
          <w:sz w:val="22"/>
          <w:szCs w:val="22"/>
        </w:rPr>
        <w:t xml:space="preserve"> </w:t>
      </w: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design,</w:t>
      </w:r>
      <w:r w:rsidRPr="00F404F5">
        <w:rPr>
          <w:rFonts w:eastAsia="Cambria"/>
          <w:spacing w:val="1"/>
          <w:w w:val="105"/>
          <w:sz w:val="22"/>
          <w:szCs w:val="22"/>
        </w:rPr>
        <w:t xml:space="preserve"> </w:t>
      </w:r>
      <w:r w:rsidRPr="00F404F5">
        <w:rPr>
          <w:rFonts w:eastAsia="Cambria"/>
          <w:w w:val="105"/>
          <w:sz w:val="22"/>
          <w:szCs w:val="22"/>
        </w:rPr>
        <w:t>engineering,</w:t>
      </w:r>
      <w:r w:rsidRPr="00F404F5">
        <w:rPr>
          <w:rFonts w:eastAsia="Cambria"/>
          <w:spacing w:val="1"/>
          <w:w w:val="105"/>
          <w:sz w:val="22"/>
          <w:szCs w:val="22"/>
        </w:rPr>
        <w:t xml:space="preserve"> </w:t>
      </w:r>
      <w:r w:rsidRPr="00F404F5">
        <w:rPr>
          <w:rFonts w:eastAsia="Cambria"/>
          <w:w w:val="105"/>
          <w:sz w:val="22"/>
          <w:szCs w:val="22"/>
        </w:rPr>
        <w:t>materials</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workmanship of the Plant and Equipment supplied and of the work</w:t>
      </w:r>
      <w:r w:rsidRPr="00F404F5">
        <w:rPr>
          <w:rFonts w:eastAsia="Cambria"/>
          <w:spacing w:val="1"/>
          <w:w w:val="105"/>
          <w:sz w:val="22"/>
          <w:szCs w:val="22"/>
        </w:rPr>
        <w:t xml:space="preserve"> </w:t>
      </w:r>
      <w:r w:rsidRPr="00F404F5">
        <w:rPr>
          <w:rFonts w:eastAsia="Cambria"/>
          <w:w w:val="105"/>
          <w:sz w:val="22"/>
          <w:szCs w:val="22"/>
        </w:rPr>
        <w:t>executed.</w:t>
      </w:r>
    </w:p>
    <w:p w:rsidR="00780D1D" w:rsidRPr="00F404F5" w:rsidRDefault="00780D1D" w:rsidP="00780D1D">
      <w:pPr>
        <w:widowControl w:val="0"/>
        <w:tabs>
          <w:tab w:val="left" w:pos="1288"/>
          <w:tab w:val="left" w:pos="1289"/>
        </w:tabs>
        <w:autoSpaceDE w:val="0"/>
        <w:autoSpaceDN w:val="0"/>
        <w:spacing w:line="254" w:lineRule="auto"/>
        <w:ind w:left="1288" w:right="1606"/>
        <w:jc w:val="both"/>
        <w:rPr>
          <w:rFonts w:eastAsia="Cambria"/>
          <w:sz w:val="22"/>
          <w:szCs w:val="22"/>
        </w:rPr>
      </w:pPr>
    </w:p>
    <w:p w:rsidR="00900151" w:rsidRPr="00F404F5" w:rsidRDefault="00D11752" w:rsidP="00900151">
      <w:pPr>
        <w:widowControl w:val="0"/>
        <w:numPr>
          <w:ilvl w:val="2"/>
          <w:numId w:val="1"/>
        </w:numPr>
        <w:tabs>
          <w:tab w:val="left" w:pos="1228"/>
          <w:tab w:val="left" w:pos="1229"/>
        </w:tabs>
        <w:autoSpaceDE w:val="0"/>
        <w:autoSpaceDN w:val="0"/>
        <w:spacing w:line="247" w:lineRule="auto"/>
        <w:ind w:right="1605"/>
        <w:jc w:val="both"/>
        <w:rPr>
          <w:rFonts w:eastAsia="Cambria"/>
          <w:sz w:val="22"/>
          <w:szCs w:val="22"/>
        </w:rPr>
      </w:pPr>
      <w:r w:rsidRPr="00F404F5">
        <w:rPr>
          <w:rFonts w:eastAsia="Cambria"/>
          <w:w w:val="105"/>
          <w:sz w:val="22"/>
          <w:szCs w:val="22"/>
        </w:rPr>
        <w:t>(</w:t>
      </w:r>
      <w:proofErr w:type="spellStart"/>
      <w:r w:rsidRPr="00F404F5">
        <w:rPr>
          <w:rFonts w:eastAsia="Cambria"/>
          <w:w w:val="105"/>
          <w:sz w:val="22"/>
          <w:szCs w:val="22"/>
        </w:rPr>
        <w:t>i</w:t>
      </w:r>
      <w:proofErr w:type="spellEnd"/>
      <w:r w:rsidRPr="00F404F5">
        <w:rPr>
          <w:rFonts w:eastAsia="Cambria"/>
          <w:w w:val="105"/>
          <w:sz w:val="22"/>
          <w:szCs w:val="22"/>
        </w:rPr>
        <w:t>) Unless</w:t>
      </w:r>
      <w:r w:rsidRPr="00F404F5">
        <w:rPr>
          <w:rFonts w:eastAsia="Cambria"/>
          <w:spacing w:val="-10"/>
          <w:w w:val="105"/>
          <w:sz w:val="22"/>
          <w:szCs w:val="22"/>
        </w:rPr>
        <w:t xml:space="preserve"> </w:t>
      </w:r>
      <w:r w:rsidRPr="00F404F5">
        <w:rPr>
          <w:rFonts w:eastAsia="Cambria"/>
          <w:w w:val="105"/>
          <w:sz w:val="22"/>
          <w:szCs w:val="22"/>
        </w:rPr>
        <w:t>otherwise</w:t>
      </w:r>
      <w:r w:rsidRPr="00F404F5">
        <w:rPr>
          <w:rFonts w:eastAsia="Cambria"/>
          <w:spacing w:val="-9"/>
          <w:w w:val="105"/>
          <w:sz w:val="22"/>
          <w:szCs w:val="22"/>
        </w:rPr>
        <w:t xml:space="preserve"> </w:t>
      </w:r>
      <w:r w:rsidRPr="00F404F5">
        <w:rPr>
          <w:rFonts w:eastAsia="Cambria"/>
          <w:w w:val="105"/>
          <w:sz w:val="22"/>
          <w:szCs w:val="22"/>
        </w:rPr>
        <w:t>specified</w:t>
      </w:r>
      <w:r w:rsidRPr="00F404F5">
        <w:rPr>
          <w:rFonts w:eastAsia="Cambria"/>
          <w:spacing w:val="-8"/>
          <w:w w:val="105"/>
          <w:sz w:val="22"/>
          <w:szCs w:val="22"/>
        </w:rPr>
        <w:t xml:space="preserve"> </w:t>
      </w:r>
      <w:r w:rsidRPr="00F404F5">
        <w:rPr>
          <w:rFonts w:eastAsia="Cambria"/>
          <w:w w:val="105"/>
          <w:sz w:val="22"/>
          <w:szCs w:val="22"/>
        </w:rPr>
        <w:t>in</w:t>
      </w:r>
      <w:r w:rsidRPr="00F404F5">
        <w:rPr>
          <w:rFonts w:eastAsia="Cambria"/>
          <w:spacing w:val="-8"/>
          <w:w w:val="105"/>
          <w:sz w:val="22"/>
          <w:szCs w:val="22"/>
        </w:rPr>
        <w:t xml:space="preserve"> </w:t>
      </w:r>
      <w:r w:rsidRPr="00F404F5">
        <w:rPr>
          <w:rFonts w:eastAsia="Cambria"/>
          <w:b/>
          <w:w w:val="105"/>
          <w:sz w:val="22"/>
          <w:szCs w:val="22"/>
        </w:rPr>
        <w:t>SCC,</w:t>
      </w:r>
      <w:r w:rsidRPr="00F404F5">
        <w:rPr>
          <w:rFonts w:eastAsia="Cambria"/>
          <w:b/>
          <w:spacing w:val="-12"/>
          <w:w w:val="105"/>
          <w:sz w:val="22"/>
          <w:szCs w:val="22"/>
        </w:rPr>
        <w:t xml:space="preserve"> </w:t>
      </w:r>
      <w:r w:rsidRPr="00F404F5">
        <w:rPr>
          <w:rFonts w:eastAsia="Cambria"/>
          <w:w w:val="105"/>
          <w:sz w:val="22"/>
          <w:szCs w:val="22"/>
        </w:rPr>
        <w:t>the</w:t>
      </w:r>
      <w:r w:rsidRPr="00F404F5">
        <w:rPr>
          <w:rFonts w:eastAsia="Cambria"/>
          <w:spacing w:val="-9"/>
          <w:w w:val="105"/>
          <w:sz w:val="22"/>
          <w:szCs w:val="22"/>
        </w:rPr>
        <w:t xml:space="preserve"> </w:t>
      </w:r>
      <w:r w:rsidRPr="00F404F5">
        <w:rPr>
          <w:rFonts w:eastAsia="Cambria"/>
          <w:w w:val="105"/>
          <w:sz w:val="22"/>
          <w:szCs w:val="22"/>
        </w:rPr>
        <w:t>Defect</w:t>
      </w:r>
      <w:r w:rsidRPr="00F404F5">
        <w:rPr>
          <w:rFonts w:eastAsia="Cambria"/>
          <w:spacing w:val="-8"/>
          <w:w w:val="105"/>
          <w:sz w:val="22"/>
          <w:szCs w:val="22"/>
        </w:rPr>
        <w:t xml:space="preserve"> </w:t>
      </w:r>
      <w:r w:rsidRPr="00F404F5">
        <w:rPr>
          <w:rFonts w:eastAsia="Cambria"/>
          <w:w w:val="105"/>
          <w:sz w:val="22"/>
          <w:szCs w:val="22"/>
        </w:rPr>
        <w:t>Liability</w:t>
      </w:r>
      <w:r w:rsidRPr="00F404F5">
        <w:rPr>
          <w:rFonts w:eastAsia="Cambria"/>
          <w:spacing w:val="-9"/>
          <w:w w:val="105"/>
          <w:sz w:val="22"/>
          <w:szCs w:val="22"/>
        </w:rPr>
        <w:t xml:space="preserve"> </w:t>
      </w:r>
      <w:r w:rsidRPr="00F404F5">
        <w:rPr>
          <w:rFonts w:eastAsia="Cambria"/>
          <w:w w:val="105"/>
          <w:sz w:val="22"/>
          <w:szCs w:val="22"/>
        </w:rPr>
        <w:t>Period</w:t>
      </w:r>
      <w:r w:rsidRPr="00F404F5">
        <w:rPr>
          <w:rFonts w:eastAsia="Cambria"/>
          <w:spacing w:val="-9"/>
          <w:w w:val="105"/>
          <w:sz w:val="22"/>
          <w:szCs w:val="22"/>
        </w:rPr>
        <w:t xml:space="preserve"> </w:t>
      </w:r>
      <w:r w:rsidRPr="00F404F5">
        <w:rPr>
          <w:rFonts w:eastAsia="Cambria"/>
          <w:w w:val="105"/>
          <w:sz w:val="22"/>
          <w:szCs w:val="22"/>
        </w:rPr>
        <w:t>shall</w:t>
      </w:r>
      <w:r w:rsidRPr="00F404F5">
        <w:rPr>
          <w:rFonts w:eastAsia="Cambria"/>
          <w:spacing w:val="-8"/>
          <w:w w:val="105"/>
          <w:sz w:val="22"/>
          <w:szCs w:val="22"/>
        </w:rPr>
        <w:t xml:space="preserve"> </w:t>
      </w:r>
      <w:r w:rsidRPr="00F404F5">
        <w:rPr>
          <w:rFonts w:eastAsia="Cambria"/>
          <w:w w:val="105"/>
          <w:sz w:val="22"/>
          <w:szCs w:val="22"/>
        </w:rPr>
        <w:t xml:space="preserve">be </w:t>
      </w:r>
      <w:r w:rsidRPr="00495BD4">
        <w:rPr>
          <w:rFonts w:eastAsia="Cambria"/>
          <w:b/>
          <w:bCs/>
          <w:w w:val="105"/>
          <w:sz w:val="22"/>
          <w:szCs w:val="22"/>
        </w:rPr>
        <w:t>twelve (12) months</w:t>
      </w:r>
      <w:r w:rsidRPr="00F404F5">
        <w:rPr>
          <w:rFonts w:eastAsia="Cambria"/>
          <w:w w:val="105"/>
          <w:sz w:val="22"/>
          <w:szCs w:val="22"/>
        </w:rPr>
        <w:t xml:space="preserve"> from the date of Taking Over /Completion of</w:t>
      </w:r>
      <w:r w:rsidRPr="00F404F5">
        <w:rPr>
          <w:rFonts w:eastAsia="Cambria"/>
          <w:spacing w:val="1"/>
          <w:w w:val="105"/>
          <w:sz w:val="22"/>
          <w:szCs w:val="22"/>
        </w:rPr>
        <w:t xml:space="preserve"> </w:t>
      </w:r>
      <w:r w:rsidRPr="00F404F5">
        <w:rPr>
          <w:rFonts w:eastAsia="Cambria"/>
          <w:w w:val="105"/>
          <w:sz w:val="22"/>
          <w:szCs w:val="22"/>
        </w:rPr>
        <w:t>Facilities</w:t>
      </w:r>
      <w:r w:rsidRPr="00F404F5">
        <w:rPr>
          <w:rFonts w:eastAsia="Cambria"/>
          <w:spacing w:val="1"/>
          <w:w w:val="105"/>
          <w:sz w:val="22"/>
          <w:szCs w:val="22"/>
        </w:rPr>
        <w:t xml:space="preserve"> </w:t>
      </w:r>
      <w:r w:rsidRPr="00F404F5">
        <w:rPr>
          <w:rFonts w:eastAsia="Cambria"/>
          <w:w w:val="105"/>
          <w:sz w:val="22"/>
          <w:szCs w:val="22"/>
        </w:rPr>
        <w:t>(or</w:t>
      </w:r>
      <w:r w:rsidRPr="00F404F5">
        <w:rPr>
          <w:rFonts w:eastAsia="Cambria"/>
          <w:spacing w:val="4"/>
          <w:w w:val="105"/>
          <w:sz w:val="22"/>
          <w:szCs w:val="22"/>
        </w:rPr>
        <w:t xml:space="preserve"> </w:t>
      </w:r>
      <w:r w:rsidRPr="00F404F5">
        <w:rPr>
          <w:rFonts w:eastAsia="Cambria"/>
          <w:w w:val="105"/>
          <w:sz w:val="22"/>
          <w:szCs w:val="22"/>
        </w:rPr>
        <w:t>any</w:t>
      </w:r>
      <w:r w:rsidRPr="00F404F5">
        <w:rPr>
          <w:rFonts w:eastAsia="Cambria"/>
          <w:spacing w:val="3"/>
          <w:w w:val="105"/>
          <w:sz w:val="22"/>
          <w:szCs w:val="22"/>
        </w:rPr>
        <w:t xml:space="preserve"> </w:t>
      </w:r>
      <w:r w:rsidRPr="00F404F5">
        <w:rPr>
          <w:rFonts w:eastAsia="Cambria"/>
          <w:w w:val="105"/>
          <w:sz w:val="22"/>
          <w:szCs w:val="22"/>
        </w:rPr>
        <w:t>part</w:t>
      </w:r>
      <w:r w:rsidRPr="00F404F5">
        <w:rPr>
          <w:rFonts w:eastAsia="Cambria"/>
          <w:spacing w:val="1"/>
          <w:w w:val="105"/>
          <w:sz w:val="22"/>
          <w:szCs w:val="22"/>
        </w:rPr>
        <w:t xml:space="preserve"> </w:t>
      </w:r>
      <w:r w:rsidRPr="00F404F5">
        <w:rPr>
          <w:rFonts w:eastAsia="Cambria"/>
          <w:w w:val="105"/>
          <w:sz w:val="22"/>
          <w:szCs w:val="22"/>
        </w:rPr>
        <w:t>thereof).</w:t>
      </w:r>
    </w:p>
    <w:p w:rsidR="005A48C5" w:rsidRPr="00F404F5" w:rsidRDefault="005A48C5">
      <w:pPr>
        <w:widowControl w:val="0"/>
        <w:autoSpaceDE w:val="0"/>
        <w:autoSpaceDN w:val="0"/>
        <w:spacing w:before="2"/>
        <w:rPr>
          <w:rFonts w:eastAsia="Cambria"/>
          <w:sz w:val="22"/>
          <w:szCs w:val="22"/>
        </w:rPr>
      </w:pPr>
    </w:p>
    <w:p w:rsidR="005A48C5" w:rsidRPr="00F404F5" w:rsidRDefault="00D11752" w:rsidP="00780D1D">
      <w:pPr>
        <w:widowControl w:val="0"/>
        <w:tabs>
          <w:tab w:val="left" w:pos="1560"/>
        </w:tabs>
        <w:autoSpaceDE w:val="0"/>
        <w:autoSpaceDN w:val="0"/>
        <w:spacing w:line="247" w:lineRule="auto"/>
        <w:ind w:left="1134" w:right="1605"/>
        <w:jc w:val="both"/>
        <w:rPr>
          <w:rFonts w:eastAsia="Cambria"/>
          <w:w w:val="105"/>
          <w:sz w:val="22"/>
          <w:szCs w:val="22"/>
        </w:rPr>
      </w:pPr>
      <w:r w:rsidRPr="00F404F5">
        <w:rPr>
          <w:rFonts w:eastAsia="Cambria"/>
          <w:w w:val="105"/>
          <w:sz w:val="22"/>
          <w:szCs w:val="22"/>
        </w:rPr>
        <w:t xml:space="preserve">(ii) </w:t>
      </w:r>
      <w:r w:rsidR="00304D47" w:rsidRPr="00F404F5">
        <w:rPr>
          <w:rFonts w:eastAsia="Cambria"/>
          <w:w w:val="105"/>
          <w:sz w:val="22"/>
          <w:szCs w:val="22"/>
        </w:rPr>
        <w:t>If during the Defect Liability Period any defect should be  found in the design, engineering, materials and workmanship of the Plant and Equipment supplied or of the work executed by the Contractor, the Contractor shall promptly, in consultation and agreement with the Employer regarding appropriate remedying of the defects, and at its</w:t>
      </w:r>
      <w:r w:rsidR="00644EEF" w:rsidRPr="00F404F5">
        <w:rPr>
          <w:rFonts w:eastAsia="Cambria"/>
          <w:w w:val="105"/>
          <w:sz w:val="22"/>
          <w:szCs w:val="22"/>
        </w:rPr>
        <w:t xml:space="preserve"> </w:t>
      </w:r>
      <w:r w:rsidR="00304D47" w:rsidRPr="00F404F5">
        <w:rPr>
          <w:rFonts w:eastAsia="Cambria"/>
          <w:w w:val="105"/>
          <w:sz w:val="22"/>
          <w:szCs w:val="22"/>
        </w:rPr>
        <w:t xml:space="preserve">cost, repair, replace or otherwise make good (as the Contractor shall, at its discretion, determine) such defect as well as any damage to the Facilities caused by such defect. The Contractor shall not be responsible for the repair, replacement or making good of any </w:t>
      </w:r>
      <w:r w:rsidR="00213F05" w:rsidRPr="00F404F5">
        <w:rPr>
          <w:rFonts w:eastAsia="Cambria"/>
          <w:w w:val="105"/>
          <w:sz w:val="22"/>
          <w:szCs w:val="22"/>
        </w:rPr>
        <w:t>defector</w:t>
      </w:r>
      <w:r w:rsidR="008823FD" w:rsidRPr="00F404F5">
        <w:rPr>
          <w:rFonts w:eastAsia="Cambria"/>
          <w:w w:val="105"/>
          <w:sz w:val="22"/>
          <w:szCs w:val="22"/>
        </w:rPr>
        <w:t xml:space="preserve"> </w:t>
      </w:r>
      <w:r w:rsidR="00304D47" w:rsidRPr="00F404F5">
        <w:rPr>
          <w:rFonts w:eastAsia="Cambria"/>
          <w:w w:val="105"/>
          <w:sz w:val="22"/>
          <w:szCs w:val="22"/>
        </w:rPr>
        <w:t>of any damage to the Facilities arising out of or resulting from any of the following causes:</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3"/>
          <w:numId w:val="1"/>
        </w:numPr>
        <w:tabs>
          <w:tab w:val="left" w:pos="1829"/>
        </w:tabs>
        <w:autoSpaceDE w:val="0"/>
        <w:autoSpaceDN w:val="0"/>
        <w:spacing w:line="254" w:lineRule="auto"/>
        <w:ind w:right="1601"/>
        <w:jc w:val="both"/>
        <w:rPr>
          <w:rFonts w:eastAsia="Cambria"/>
          <w:sz w:val="22"/>
          <w:szCs w:val="22"/>
        </w:rPr>
      </w:pPr>
      <w:r w:rsidRPr="00F404F5">
        <w:rPr>
          <w:rFonts w:eastAsia="Cambria"/>
          <w:sz w:val="22"/>
          <w:szCs w:val="22"/>
        </w:rPr>
        <w:t>improper</w:t>
      </w:r>
      <w:r w:rsidRPr="00F404F5">
        <w:rPr>
          <w:rFonts w:eastAsia="Cambria"/>
          <w:spacing w:val="1"/>
          <w:sz w:val="22"/>
          <w:szCs w:val="22"/>
        </w:rPr>
        <w:t xml:space="preserve"> </w:t>
      </w:r>
      <w:r w:rsidRPr="00F404F5">
        <w:rPr>
          <w:rFonts w:eastAsia="Cambria"/>
          <w:sz w:val="22"/>
          <w:szCs w:val="22"/>
        </w:rPr>
        <w:t>operation</w:t>
      </w:r>
      <w:r w:rsidRPr="00F404F5">
        <w:rPr>
          <w:rFonts w:eastAsia="Cambria"/>
          <w:spacing w:val="1"/>
          <w:sz w:val="22"/>
          <w:szCs w:val="22"/>
        </w:rPr>
        <w:t xml:space="preserve"> </w:t>
      </w:r>
      <w:r w:rsidRPr="00F404F5">
        <w:rPr>
          <w:rFonts w:eastAsia="Cambria"/>
          <w:sz w:val="22"/>
          <w:szCs w:val="22"/>
        </w:rPr>
        <w:t>or</w:t>
      </w:r>
      <w:r w:rsidRPr="00F404F5">
        <w:rPr>
          <w:rFonts w:eastAsia="Cambria"/>
          <w:spacing w:val="1"/>
          <w:sz w:val="22"/>
          <w:szCs w:val="22"/>
        </w:rPr>
        <w:t xml:space="preserve"> </w:t>
      </w:r>
      <w:r w:rsidRPr="00F404F5">
        <w:rPr>
          <w:rFonts w:eastAsia="Cambria"/>
          <w:sz w:val="22"/>
          <w:szCs w:val="22"/>
        </w:rPr>
        <w:t>maintenance</w:t>
      </w:r>
      <w:r w:rsidRPr="00F404F5">
        <w:rPr>
          <w:rFonts w:eastAsia="Cambria"/>
          <w:spacing w:val="1"/>
          <w:sz w:val="22"/>
          <w:szCs w:val="22"/>
        </w:rPr>
        <w:t xml:space="preserve"> </w:t>
      </w:r>
      <w:r w:rsidRPr="00F404F5">
        <w:rPr>
          <w:rFonts w:eastAsia="Cambria"/>
          <w:sz w:val="22"/>
          <w:szCs w:val="22"/>
        </w:rPr>
        <w:t>of</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Facilities</w:t>
      </w:r>
      <w:r w:rsidRPr="00F404F5">
        <w:rPr>
          <w:rFonts w:eastAsia="Cambria"/>
          <w:spacing w:val="1"/>
          <w:sz w:val="22"/>
          <w:szCs w:val="22"/>
        </w:rPr>
        <w:t xml:space="preserve"> </w:t>
      </w:r>
      <w:r w:rsidRPr="00F404F5">
        <w:rPr>
          <w:rFonts w:eastAsia="Cambria"/>
          <w:sz w:val="22"/>
          <w:szCs w:val="22"/>
        </w:rPr>
        <w:t>by</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Employer</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3"/>
          <w:numId w:val="1"/>
        </w:numPr>
        <w:tabs>
          <w:tab w:val="left" w:pos="1829"/>
        </w:tabs>
        <w:autoSpaceDE w:val="0"/>
        <w:autoSpaceDN w:val="0"/>
        <w:spacing w:line="254" w:lineRule="auto"/>
        <w:ind w:right="1613"/>
        <w:jc w:val="both"/>
        <w:rPr>
          <w:rFonts w:eastAsia="Cambria"/>
          <w:sz w:val="22"/>
          <w:szCs w:val="22"/>
        </w:rPr>
      </w:pPr>
      <w:r w:rsidRPr="00F404F5">
        <w:rPr>
          <w:rFonts w:eastAsia="Cambria"/>
          <w:w w:val="105"/>
          <w:sz w:val="22"/>
          <w:szCs w:val="22"/>
        </w:rPr>
        <w:t>operation of the Facilities outside specifications provided in the</w:t>
      </w:r>
      <w:r w:rsidRPr="00F404F5">
        <w:rPr>
          <w:rFonts w:eastAsia="Cambria"/>
          <w:spacing w:val="-53"/>
          <w:w w:val="105"/>
          <w:sz w:val="22"/>
          <w:szCs w:val="22"/>
        </w:rPr>
        <w:t xml:space="preserve"> </w:t>
      </w:r>
      <w:r w:rsidRPr="00F404F5">
        <w:rPr>
          <w:rFonts w:eastAsia="Cambria"/>
          <w:w w:val="105"/>
          <w:sz w:val="22"/>
          <w:szCs w:val="22"/>
        </w:rPr>
        <w:t>Contract</w:t>
      </w:r>
    </w:p>
    <w:p w:rsidR="005A48C5" w:rsidRPr="00F404F5" w:rsidRDefault="005A48C5">
      <w:pPr>
        <w:widowControl w:val="0"/>
        <w:autoSpaceDE w:val="0"/>
        <w:autoSpaceDN w:val="0"/>
        <w:spacing w:before="3"/>
        <w:rPr>
          <w:rFonts w:eastAsia="Cambria"/>
          <w:sz w:val="22"/>
          <w:szCs w:val="22"/>
        </w:rPr>
      </w:pPr>
    </w:p>
    <w:p w:rsidR="005A48C5" w:rsidRPr="00F404F5" w:rsidRDefault="00D11752">
      <w:pPr>
        <w:widowControl w:val="0"/>
        <w:numPr>
          <w:ilvl w:val="3"/>
          <w:numId w:val="1"/>
        </w:numPr>
        <w:tabs>
          <w:tab w:val="left" w:pos="1828"/>
          <w:tab w:val="left" w:pos="1829"/>
        </w:tabs>
        <w:autoSpaceDE w:val="0"/>
        <w:autoSpaceDN w:val="0"/>
        <w:ind w:hanging="541"/>
        <w:jc w:val="both"/>
        <w:rPr>
          <w:rFonts w:eastAsia="Cambria"/>
          <w:sz w:val="22"/>
          <w:szCs w:val="22"/>
        </w:rPr>
      </w:pPr>
      <w:proofErr w:type="gramStart"/>
      <w:r w:rsidRPr="00F404F5">
        <w:rPr>
          <w:rFonts w:eastAsia="Cambria"/>
          <w:w w:val="105"/>
          <w:sz w:val="22"/>
          <w:szCs w:val="22"/>
        </w:rPr>
        <w:t>normal</w:t>
      </w:r>
      <w:proofErr w:type="gramEnd"/>
      <w:r w:rsidRPr="00F404F5">
        <w:rPr>
          <w:rFonts w:eastAsia="Cambria"/>
          <w:spacing w:val="-7"/>
          <w:w w:val="105"/>
          <w:sz w:val="22"/>
          <w:szCs w:val="22"/>
        </w:rPr>
        <w:t xml:space="preserve"> </w:t>
      </w:r>
      <w:r w:rsidRPr="00F404F5">
        <w:rPr>
          <w:rFonts w:eastAsia="Cambria"/>
          <w:w w:val="105"/>
          <w:sz w:val="22"/>
          <w:szCs w:val="22"/>
        </w:rPr>
        <w:t>wear</w:t>
      </w:r>
      <w:r w:rsidRPr="00F404F5">
        <w:rPr>
          <w:rFonts w:eastAsia="Cambria"/>
          <w:spacing w:val="-5"/>
          <w:w w:val="105"/>
          <w:sz w:val="22"/>
          <w:szCs w:val="22"/>
        </w:rPr>
        <w:t xml:space="preserve"> </w:t>
      </w:r>
      <w:r w:rsidRPr="00F404F5">
        <w:rPr>
          <w:rFonts w:eastAsia="Cambria"/>
          <w:w w:val="105"/>
          <w:sz w:val="22"/>
          <w:szCs w:val="22"/>
        </w:rPr>
        <w:t>and</w:t>
      </w:r>
      <w:r w:rsidRPr="00F404F5">
        <w:rPr>
          <w:rFonts w:eastAsia="Cambria"/>
          <w:spacing w:val="-6"/>
          <w:w w:val="105"/>
          <w:sz w:val="22"/>
          <w:szCs w:val="22"/>
        </w:rPr>
        <w:t xml:space="preserve"> </w:t>
      </w:r>
      <w:r w:rsidRPr="00F404F5">
        <w:rPr>
          <w:rFonts w:eastAsia="Cambria"/>
          <w:w w:val="105"/>
          <w:sz w:val="22"/>
          <w:szCs w:val="22"/>
        </w:rPr>
        <w:t>tear.</w:t>
      </w:r>
    </w:p>
    <w:p w:rsidR="005A48C5" w:rsidRPr="00F404F5" w:rsidRDefault="005A48C5">
      <w:pPr>
        <w:widowControl w:val="0"/>
        <w:autoSpaceDE w:val="0"/>
        <w:autoSpaceDN w:val="0"/>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8"/>
        <w:jc w:val="both"/>
        <w:rPr>
          <w:rFonts w:eastAsia="Cambria"/>
          <w:sz w:val="22"/>
          <w:szCs w:val="22"/>
        </w:rPr>
      </w:pPr>
      <w:r w:rsidRPr="00F404F5">
        <w:rPr>
          <w:rFonts w:eastAsia="Cambria"/>
          <w:w w:val="105"/>
          <w:sz w:val="22"/>
          <w:szCs w:val="22"/>
        </w:rPr>
        <w:t>The</w:t>
      </w:r>
      <w:r w:rsidRPr="00F404F5">
        <w:rPr>
          <w:rFonts w:eastAsia="Cambria"/>
          <w:spacing w:val="1"/>
          <w:w w:val="105"/>
          <w:sz w:val="22"/>
          <w:szCs w:val="22"/>
        </w:rPr>
        <w:t xml:space="preserve"> </w:t>
      </w:r>
      <w:proofErr w:type="spellStart"/>
      <w:r w:rsidRPr="00F404F5">
        <w:rPr>
          <w:rFonts w:eastAsia="Cambria"/>
          <w:w w:val="105"/>
          <w:sz w:val="22"/>
          <w:szCs w:val="22"/>
        </w:rPr>
        <w:t>Contractor‟s</w:t>
      </w:r>
      <w:proofErr w:type="spellEnd"/>
      <w:r w:rsidRPr="00F404F5">
        <w:rPr>
          <w:rFonts w:eastAsia="Cambria"/>
          <w:spacing w:val="1"/>
          <w:w w:val="105"/>
          <w:sz w:val="22"/>
          <w:szCs w:val="22"/>
        </w:rPr>
        <w:t xml:space="preserve"> </w:t>
      </w:r>
      <w:r w:rsidRPr="00F404F5">
        <w:rPr>
          <w:rFonts w:eastAsia="Cambria"/>
          <w:w w:val="105"/>
          <w:sz w:val="22"/>
          <w:szCs w:val="22"/>
        </w:rPr>
        <w:t>obligations</w:t>
      </w:r>
      <w:r w:rsidRPr="00F404F5">
        <w:rPr>
          <w:rFonts w:eastAsia="Cambria"/>
          <w:spacing w:val="1"/>
          <w:w w:val="105"/>
          <w:sz w:val="22"/>
          <w:szCs w:val="22"/>
        </w:rPr>
        <w:t xml:space="preserve"> </w:t>
      </w:r>
      <w:r w:rsidRPr="00F404F5">
        <w:rPr>
          <w:rFonts w:eastAsia="Cambria"/>
          <w:w w:val="105"/>
          <w:sz w:val="22"/>
          <w:szCs w:val="22"/>
        </w:rPr>
        <w:t>under</w:t>
      </w:r>
      <w:r w:rsidRPr="00F404F5">
        <w:rPr>
          <w:rFonts w:eastAsia="Cambria"/>
          <w:spacing w:val="1"/>
          <w:w w:val="105"/>
          <w:sz w:val="22"/>
          <w:szCs w:val="22"/>
        </w:rPr>
        <w:t xml:space="preserve"> </w:t>
      </w:r>
      <w:r w:rsidRPr="00F404F5">
        <w:rPr>
          <w:rFonts w:eastAsia="Cambria"/>
          <w:w w:val="105"/>
          <w:sz w:val="22"/>
          <w:szCs w:val="22"/>
        </w:rPr>
        <w:t>this</w:t>
      </w:r>
      <w:r w:rsidRPr="00F404F5">
        <w:rPr>
          <w:rFonts w:eastAsia="Cambria"/>
          <w:spacing w:val="1"/>
          <w:w w:val="105"/>
          <w:sz w:val="22"/>
          <w:szCs w:val="22"/>
        </w:rPr>
        <w:t xml:space="preserve"> </w:t>
      </w:r>
      <w:r w:rsidRPr="00F404F5">
        <w:rPr>
          <w:rFonts w:eastAsia="Cambria"/>
          <w:b/>
          <w:i/>
          <w:w w:val="105"/>
          <w:sz w:val="22"/>
          <w:szCs w:val="22"/>
        </w:rPr>
        <w:t>GCC</w:t>
      </w:r>
      <w:r w:rsidRPr="00F404F5">
        <w:rPr>
          <w:rFonts w:eastAsia="Cambria"/>
          <w:b/>
          <w:i/>
          <w:spacing w:val="1"/>
          <w:w w:val="105"/>
          <w:sz w:val="22"/>
          <w:szCs w:val="22"/>
        </w:rPr>
        <w:t xml:space="preserve"> </w:t>
      </w:r>
      <w:r w:rsidRPr="00F404F5">
        <w:rPr>
          <w:rFonts w:eastAsia="Cambria"/>
          <w:b/>
          <w:i/>
          <w:w w:val="105"/>
          <w:sz w:val="22"/>
          <w:szCs w:val="22"/>
        </w:rPr>
        <w:t>Clause</w:t>
      </w:r>
      <w:r w:rsidRPr="00F404F5">
        <w:rPr>
          <w:rFonts w:eastAsia="Cambria"/>
          <w:b/>
          <w:i/>
          <w:spacing w:val="1"/>
          <w:w w:val="105"/>
          <w:sz w:val="22"/>
          <w:szCs w:val="22"/>
        </w:rPr>
        <w:t xml:space="preserve"> </w:t>
      </w:r>
      <w:r w:rsidRPr="00F404F5">
        <w:rPr>
          <w:rFonts w:eastAsia="Cambria"/>
          <w:b/>
          <w:i/>
          <w:w w:val="105"/>
          <w:sz w:val="22"/>
          <w:szCs w:val="22"/>
        </w:rPr>
        <w:t>22</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1"/>
          <w:w w:val="105"/>
          <w:sz w:val="22"/>
          <w:szCs w:val="22"/>
        </w:rPr>
        <w:t xml:space="preserve"> </w:t>
      </w:r>
      <w:r w:rsidRPr="00F404F5">
        <w:rPr>
          <w:rFonts w:eastAsia="Cambria"/>
          <w:w w:val="105"/>
          <w:sz w:val="22"/>
          <w:szCs w:val="22"/>
        </w:rPr>
        <w:t>not</w:t>
      </w:r>
      <w:r w:rsidRPr="00F404F5">
        <w:rPr>
          <w:rFonts w:eastAsia="Cambria"/>
          <w:spacing w:val="1"/>
          <w:w w:val="105"/>
          <w:sz w:val="22"/>
          <w:szCs w:val="22"/>
        </w:rPr>
        <w:t xml:space="preserve"> </w:t>
      </w:r>
      <w:r w:rsidRPr="00F404F5">
        <w:rPr>
          <w:rFonts w:eastAsia="Cambria"/>
          <w:w w:val="105"/>
          <w:sz w:val="22"/>
          <w:szCs w:val="22"/>
        </w:rPr>
        <w:t>apply</w:t>
      </w:r>
      <w:r w:rsidRPr="00F404F5">
        <w:rPr>
          <w:rFonts w:eastAsia="Cambria"/>
          <w:spacing w:val="4"/>
          <w:w w:val="105"/>
          <w:sz w:val="22"/>
          <w:szCs w:val="22"/>
        </w:rPr>
        <w:t xml:space="preserve"> </w:t>
      </w:r>
      <w:r w:rsidRPr="00F404F5">
        <w:rPr>
          <w:rFonts w:eastAsia="Cambria"/>
          <w:w w:val="105"/>
          <w:sz w:val="22"/>
          <w:szCs w:val="22"/>
        </w:rPr>
        <w:t>to</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3"/>
          <w:numId w:val="1"/>
        </w:numPr>
        <w:tabs>
          <w:tab w:val="left" w:pos="1829"/>
        </w:tabs>
        <w:autoSpaceDE w:val="0"/>
        <w:autoSpaceDN w:val="0"/>
        <w:spacing w:line="254" w:lineRule="auto"/>
        <w:ind w:right="1602"/>
        <w:jc w:val="both"/>
        <w:rPr>
          <w:rFonts w:eastAsia="Cambria"/>
          <w:sz w:val="22"/>
          <w:szCs w:val="22"/>
        </w:rPr>
      </w:pPr>
      <w:r w:rsidRPr="00F404F5">
        <w:rPr>
          <w:rFonts w:eastAsia="Cambria"/>
          <w:w w:val="105"/>
          <w:sz w:val="22"/>
          <w:szCs w:val="22"/>
        </w:rPr>
        <w:t>any materials that are supplied by the Employer</w:t>
      </w:r>
      <w:r w:rsidRPr="00F404F5">
        <w:rPr>
          <w:rFonts w:eastAsia="Cambria"/>
          <w:spacing w:val="1"/>
          <w:w w:val="105"/>
          <w:sz w:val="22"/>
          <w:szCs w:val="22"/>
        </w:rPr>
        <w:t xml:space="preserve"> </w:t>
      </w:r>
      <w:r w:rsidRPr="00F404F5">
        <w:rPr>
          <w:rFonts w:eastAsia="Cambria"/>
          <w:w w:val="105"/>
          <w:sz w:val="22"/>
          <w:szCs w:val="22"/>
        </w:rPr>
        <w:t>under</w:t>
      </w:r>
      <w:r w:rsidRPr="00F404F5">
        <w:rPr>
          <w:rFonts w:eastAsia="Cambria"/>
          <w:spacing w:val="1"/>
          <w:w w:val="105"/>
          <w:sz w:val="22"/>
          <w:szCs w:val="22"/>
        </w:rPr>
        <w:t xml:space="preserve"> </w:t>
      </w:r>
      <w:r w:rsidRPr="00F404F5">
        <w:rPr>
          <w:rFonts w:eastAsia="Cambria"/>
          <w:b/>
          <w:i/>
          <w:w w:val="105"/>
          <w:sz w:val="22"/>
          <w:szCs w:val="22"/>
        </w:rPr>
        <w:t>GCC</w:t>
      </w:r>
      <w:r w:rsidRPr="00F404F5">
        <w:rPr>
          <w:rFonts w:eastAsia="Cambria"/>
          <w:b/>
          <w:i/>
          <w:spacing w:val="1"/>
          <w:w w:val="105"/>
          <w:sz w:val="22"/>
          <w:szCs w:val="22"/>
        </w:rPr>
        <w:t xml:space="preserve"> </w:t>
      </w:r>
      <w:r w:rsidRPr="00F404F5">
        <w:rPr>
          <w:rFonts w:eastAsia="Cambria"/>
          <w:b/>
          <w:i/>
          <w:w w:val="105"/>
          <w:sz w:val="22"/>
          <w:szCs w:val="22"/>
        </w:rPr>
        <w:t>Sub-Clause 17.2,</w:t>
      </w:r>
      <w:r w:rsidRPr="00F404F5">
        <w:rPr>
          <w:rFonts w:eastAsia="Cambria"/>
          <w:w w:val="105"/>
          <w:sz w:val="22"/>
          <w:szCs w:val="22"/>
        </w:rPr>
        <w:t xml:space="preserve"> are normally consumed in operation, or have a</w:t>
      </w:r>
      <w:r w:rsidRPr="00F404F5">
        <w:rPr>
          <w:rFonts w:eastAsia="Cambria"/>
          <w:spacing w:val="-53"/>
          <w:w w:val="105"/>
          <w:sz w:val="22"/>
          <w:szCs w:val="22"/>
        </w:rPr>
        <w:t xml:space="preserve"> </w:t>
      </w:r>
      <w:r w:rsidRPr="00F404F5">
        <w:rPr>
          <w:rFonts w:eastAsia="Cambria"/>
          <w:w w:val="105"/>
          <w:sz w:val="22"/>
          <w:szCs w:val="22"/>
        </w:rPr>
        <w:t>normal</w:t>
      </w:r>
      <w:r w:rsidRPr="00F404F5">
        <w:rPr>
          <w:rFonts w:eastAsia="Cambria"/>
          <w:spacing w:val="-12"/>
          <w:w w:val="105"/>
          <w:sz w:val="22"/>
          <w:szCs w:val="22"/>
        </w:rPr>
        <w:t xml:space="preserve"> </w:t>
      </w:r>
      <w:r w:rsidRPr="00F404F5">
        <w:rPr>
          <w:rFonts w:eastAsia="Cambria"/>
          <w:w w:val="105"/>
          <w:sz w:val="22"/>
          <w:szCs w:val="22"/>
        </w:rPr>
        <w:t>life</w:t>
      </w:r>
      <w:r w:rsidRPr="00F404F5">
        <w:rPr>
          <w:rFonts w:eastAsia="Cambria"/>
          <w:spacing w:val="-12"/>
          <w:w w:val="105"/>
          <w:sz w:val="22"/>
          <w:szCs w:val="22"/>
        </w:rPr>
        <w:t xml:space="preserve"> </w:t>
      </w:r>
      <w:r w:rsidRPr="00F404F5">
        <w:rPr>
          <w:rFonts w:eastAsia="Cambria"/>
          <w:w w:val="105"/>
          <w:sz w:val="22"/>
          <w:szCs w:val="22"/>
        </w:rPr>
        <w:t>shorter</w:t>
      </w:r>
      <w:r w:rsidRPr="00F404F5">
        <w:rPr>
          <w:rFonts w:eastAsia="Cambria"/>
          <w:spacing w:val="-12"/>
          <w:w w:val="105"/>
          <w:sz w:val="22"/>
          <w:szCs w:val="22"/>
        </w:rPr>
        <w:t xml:space="preserve"> </w:t>
      </w:r>
      <w:r w:rsidRPr="00F404F5">
        <w:rPr>
          <w:rFonts w:eastAsia="Cambria"/>
          <w:w w:val="105"/>
          <w:sz w:val="22"/>
          <w:szCs w:val="22"/>
        </w:rPr>
        <w:t>than</w:t>
      </w:r>
      <w:r w:rsidRPr="00F404F5">
        <w:rPr>
          <w:rFonts w:eastAsia="Cambria"/>
          <w:spacing w:val="-12"/>
          <w:w w:val="105"/>
          <w:sz w:val="22"/>
          <w:szCs w:val="22"/>
        </w:rPr>
        <w:t xml:space="preserve"> </w:t>
      </w:r>
      <w:r w:rsidRPr="00F404F5">
        <w:rPr>
          <w:rFonts w:eastAsia="Cambria"/>
          <w:w w:val="105"/>
          <w:sz w:val="22"/>
          <w:szCs w:val="22"/>
        </w:rPr>
        <w:t>the</w:t>
      </w:r>
      <w:r w:rsidRPr="00F404F5">
        <w:rPr>
          <w:rFonts w:eastAsia="Cambria"/>
          <w:spacing w:val="-12"/>
          <w:w w:val="105"/>
          <w:sz w:val="22"/>
          <w:szCs w:val="22"/>
        </w:rPr>
        <w:t xml:space="preserve"> </w:t>
      </w:r>
      <w:r w:rsidRPr="00F404F5">
        <w:rPr>
          <w:rFonts w:eastAsia="Cambria"/>
          <w:w w:val="105"/>
          <w:sz w:val="22"/>
          <w:szCs w:val="22"/>
        </w:rPr>
        <w:t>Defect</w:t>
      </w:r>
      <w:r w:rsidRPr="00F404F5">
        <w:rPr>
          <w:rFonts w:eastAsia="Cambria"/>
          <w:spacing w:val="-11"/>
          <w:w w:val="105"/>
          <w:sz w:val="22"/>
          <w:szCs w:val="22"/>
        </w:rPr>
        <w:t xml:space="preserve"> </w:t>
      </w:r>
      <w:r w:rsidRPr="00F404F5">
        <w:rPr>
          <w:rFonts w:eastAsia="Cambria"/>
          <w:w w:val="105"/>
          <w:sz w:val="22"/>
          <w:szCs w:val="22"/>
        </w:rPr>
        <w:t>Liability</w:t>
      </w:r>
      <w:r w:rsidRPr="00F404F5">
        <w:rPr>
          <w:rFonts w:eastAsia="Cambria"/>
          <w:spacing w:val="-11"/>
          <w:w w:val="105"/>
          <w:sz w:val="22"/>
          <w:szCs w:val="22"/>
        </w:rPr>
        <w:t xml:space="preserve"> </w:t>
      </w:r>
      <w:r w:rsidRPr="00F404F5">
        <w:rPr>
          <w:rFonts w:eastAsia="Cambria"/>
          <w:w w:val="105"/>
          <w:sz w:val="22"/>
          <w:szCs w:val="22"/>
        </w:rPr>
        <w:t>Period</w:t>
      </w:r>
      <w:r w:rsidRPr="00F404F5">
        <w:rPr>
          <w:rFonts w:eastAsia="Cambria"/>
          <w:spacing w:val="-12"/>
          <w:w w:val="105"/>
          <w:sz w:val="22"/>
          <w:szCs w:val="22"/>
        </w:rPr>
        <w:t xml:space="preserve"> </w:t>
      </w:r>
      <w:r w:rsidRPr="00F404F5">
        <w:rPr>
          <w:rFonts w:eastAsia="Cambria"/>
          <w:w w:val="105"/>
          <w:sz w:val="22"/>
          <w:szCs w:val="22"/>
        </w:rPr>
        <w:t>stated</w:t>
      </w:r>
      <w:r w:rsidRPr="00F404F5">
        <w:rPr>
          <w:rFonts w:eastAsia="Cambria"/>
          <w:spacing w:val="-11"/>
          <w:w w:val="105"/>
          <w:sz w:val="22"/>
          <w:szCs w:val="22"/>
        </w:rPr>
        <w:t xml:space="preserve"> </w:t>
      </w:r>
      <w:r w:rsidRPr="00F404F5">
        <w:rPr>
          <w:rFonts w:eastAsia="Cambria"/>
          <w:w w:val="105"/>
          <w:sz w:val="22"/>
          <w:szCs w:val="22"/>
        </w:rPr>
        <w:t>herein</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3"/>
          <w:numId w:val="1"/>
        </w:numPr>
        <w:tabs>
          <w:tab w:val="left" w:pos="1829"/>
        </w:tabs>
        <w:autoSpaceDE w:val="0"/>
        <w:autoSpaceDN w:val="0"/>
        <w:spacing w:line="254" w:lineRule="auto"/>
        <w:ind w:right="1603"/>
        <w:jc w:val="both"/>
        <w:rPr>
          <w:rFonts w:eastAsia="Cambria"/>
          <w:sz w:val="22"/>
          <w:szCs w:val="22"/>
        </w:rPr>
      </w:pPr>
      <w:r w:rsidRPr="00F404F5">
        <w:rPr>
          <w:rFonts w:eastAsia="Cambria"/>
          <w:w w:val="105"/>
          <w:sz w:val="22"/>
          <w:szCs w:val="22"/>
        </w:rPr>
        <w:t>any designs, specifications or other data designed, supplied or</w:t>
      </w:r>
      <w:r w:rsidRPr="00F404F5">
        <w:rPr>
          <w:rFonts w:eastAsia="Cambria"/>
          <w:spacing w:val="1"/>
          <w:w w:val="105"/>
          <w:sz w:val="22"/>
          <w:szCs w:val="22"/>
        </w:rPr>
        <w:t xml:space="preserve"> </w:t>
      </w:r>
      <w:r w:rsidRPr="00F404F5">
        <w:rPr>
          <w:rFonts w:eastAsia="Cambria"/>
          <w:w w:val="105"/>
          <w:sz w:val="22"/>
          <w:szCs w:val="22"/>
        </w:rPr>
        <w:t>specified by or on behalf of the Employer or any matters for</w:t>
      </w:r>
      <w:r w:rsidRPr="00F404F5">
        <w:rPr>
          <w:rFonts w:eastAsia="Cambria"/>
          <w:spacing w:val="1"/>
          <w:w w:val="105"/>
          <w:sz w:val="22"/>
          <w:szCs w:val="22"/>
        </w:rPr>
        <w:t xml:space="preserve"> </w:t>
      </w:r>
      <w:r w:rsidRPr="00F404F5">
        <w:rPr>
          <w:rFonts w:eastAsia="Cambria"/>
          <w:w w:val="105"/>
          <w:sz w:val="22"/>
          <w:szCs w:val="22"/>
        </w:rPr>
        <w:t>which</w:t>
      </w:r>
      <w:r w:rsidRPr="00F404F5">
        <w:rPr>
          <w:rFonts w:eastAsia="Cambria"/>
          <w:spacing w:val="-3"/>
          <w:w w:val="105"/>
          <w:sz w:val="22"/>
          <w:szCs w:val="22"/>
        </w:rPr>
        <w:t xml:space="preserve"> </w:t>
      </w:r>
      <w:r w:rsidRPr="00F404F5">
        <w:rPr>
          <w:rFonts w:eastAsia="Cambria"/>
          <w:w w:val="105"/>
          <w:sz w:val="22"/>
          <w:szCs w:val="22"/>
        </w:rPr>
        <w:t>the</w:t>
      </w:r>
      <w:r w:rsidRPr="00F404F5">
        <w:rPr>
          <w:rFonts w:eastAsia="Cambria"/>
          <w:spacing w:val="-2"/>
          <w:w w:val="105"/>
          <w:sz w:val="22"/>
          <w:szCs w:val="22"/>
        </w:rPr>
        <w:t xml:space="preserve"> </w:t>
      </w:r>
      <w:r w:rsidRPr="00F404F5">
        <w:rPr>
          <w:rFonts w:eastAsia="Cambria"/>
          <w:w w:val="105"/>
          <w:sz w:val="22"/>
          <w:szCs w:val="22"/>
        </w:rPr>
        <w:t>Contractor</w:t>
      </w:r>
      <w:r w:rsidRPr="00F404F5">
        <w:rPr>
          <w:rFonts w:eastAsia="Cambria"/>
          <w:spacing w:val="-2"/>
          <w:w w:val="105"/>
          <w:sz w:val="22"/>
          <w:szCs w:val="22"/>
        </w:rPr>
        <w:t xml:space="preserve"> </w:t>
      </w:r>
      <w:r w:rsidRPr="00F404F5">
        <w:rPr>
          <w:rFonts w:eastAsia="Cambria"/>
          <w:w w:val="105"/>
          <w:sz w:val="22"/>
          <w:szCs w:val="22"/>
        </w:rPr>
        <w:t>has</w:t>
      </w:r>
      <w:r w:rsidRPr="00F404F5">
        <w:rPr>
          <w:rFonts w:eastAsia="Cambria"/>
          <w:spacing w:val="-3"/>
          <w:w w:val="105"/>
          <w:sz w:val="22"/>
          <w:szCs w:val="22"/>
        </w:rPr>
        <w:t xml:space="preserve"> </w:t>
      </w:r>
      <w:r w:rsidRPr="00F404F5">
        <w:rPr>
          <w:rFonts w:eastAsia="Cambria"/>
          <w:w w:val="105"/>
          <w:sz w:val="22"/>
          <w:szCs w:val="22"/>
        </w:rPr>
        <w:t>disclaimed</w:t>
      </w:r>
      <w:r w:rsidRPr="00F404F5">
        <w:rPr>
          <w:rFonts w:eastAsia="Cambria"/>
          <w:spacing w:val="-2"/>
          <w:w w:val="105"/>
          <w:sz w:val="22"/>
          <w:szCs w:val="22"/>
        </w:rPr>
        <w:t xml:space="preserve"> </w:t>
      </w:r>
      <w:r w:rsidRPr="00F404F5">
        <w:rPr>
          <w:rFonts w:eastAsia="Cambria"/>
          <w:w w:val="105"/>
          <w:sz w:val="22"/>
          <w:szCs w:val="22"/>
        </w:rPr>
        <w:t>responsibility</w:t>
      </w:r>
      <w:r w:rsidRPr="00F404F5">
        <w:rPr>
          <w:rFonts w:eastAsia="Cambria"/>
          <w:spacing w:val="-2"/>
          <w:w w:val="105"/>
          <w:sz w:val="22"/>
          <w:szCs w:val="22"/>
        </w:rPr>
        <w:t xml:space="preserve"> </w:t>
      </w:r>
      <w:r w:rsidRPr="00F404F5">
        <w:rPr>
          <w:rFonts w:eastAsia="Cambria"/>
          <w:w w:val="105"/>
          <w:sz w:val="22"/>
          <w:szCs w:val="22"/>
        </w:rPr>
        <w:t>herein</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3"/>
          <w:numId w:val="1"/>
        </w:numPr>
        <w:tabs>
          <w:tab w:val="left" w:pos="1829"/>
        </w:tabs>
        <w:autoSpaceDE w:val="0"/>
        <w:autoSpaceDN w:val="0"/>
        <w:spacing w:line="254" w:lineRule="auto"/>
        <w:ind w:right="1609"/>
        <w:jc w:val="both"/>
        <w:rPr>
          <w:rFonts w:eastAsia="Cambria"/>
          <w:sz w:val="22"/>
          <w:szCs w:val="22"/>
        </w:rPr>
      </w:pPr>
      <w:proofErr w:type="gramStart"/>
      <w:r w:rsidRPr="00F404F5">
        <w:rPr>
          <w:rFonts w:eastAsia="Cambria"/>
          <w:w w:val="105"/>
          <w:sz w:val="22"/>
          <w:szCs w:val="22"/>
        </w:rPr>
        <w:t>any</w:t>
      </w:r>
      <w:proofErr w:type="gramEnd"/>
      <w:r w:rsidRPr="00F404F5">
        <w:rPr>
          <w:rFonts w:eastAsia="Cambria"/>
          <w:w w:val="105"/>
          <w:sz w:val="22"/>
          <w:szCs w:val="22"/>
        </w:rPr>
        <w:t xml:space="preserve"> other materials supplied or any other work executed by or</w:t>
      </w:r>
      <w:r w:rsidRPr="00F404F5">
        <w:rPr>
          <w:rFonts w:eastAsia="Cambria"/>
          <w:spacing w:val="1"/>
          <w:w w:val="105"/>
          <w:sz w:val="22"/>
          <w:szCs w:val="22"/>
        </w:rPr>
        <w:t xml:space="preserve"> </w:t>
      </w:r>
      <w:r w:rsidRPr="00F404F5">
        <w:rPr>
          <w:rFonts w:eastAsia="Cambria"/>
          <w:w w:val="105"/>
          <w:sz w:val="22"/>
          <w:szCs w:val="22"/>
        </w:rPr>
        <w:t>on behalf of the Employer, except for the work executed by the</w:t>
      </w:r>
      <w:r w:rsidRPr="00F404F5">
        <w:rPr>
          <w:rFonts w:eastAsia="Cambria"/>
          <w:spacing w:val="1"/>
          <w:w w:val="105"/>
          <w:sz w:val="22"/>
          <w:szCs w:val="22"/>
        </w:rPr>
        <w:t xml:space="preserve"> </w:t>
      </w:r>
      <w:r w:rsidRPr="00F404F5">
        <w:rPr>
          <w:rFonts w:eastAsia="Cambria"/>
          <w:w w:val="105"/>
          <w:sz w:val="22"/>
          <w:szCs w:val="22"/>
        </w:rPr>
        <w:t>Employer</w:t>
      </w:r>
      <w:r w:rsidRPr="00F404F5">
        <w:rPr>
          <w:rFonts w:eastAsia="Cambria"/>
          <w:spacing w:val="6"/>
          <w:w w:val="105"/>
          <w:sz w:val="22"/>
          <w:szCs w:val="22"/>
        </w:rPr>
        <w:t xml:space="preserve"> </w:t>
      </w:r>
      <w:r w:rsidRPr="00F404F5">
        <w:rPr>
          <w:rFonts w:eastAsia="Cambria"/>
          <w:w w:val="105"/>
          <w:sz w:val="22"/>
          <w:szCs w:val="22"/>
        </w:rPr>
        <w:t>under</w:t>
      </w:r>
      <w:r w:rsidRPr="00F404F5">
        <w:rPr>
          <w:rFonts w:eastAsia="Cambria"/>
          <w:spacing w:val="6"/>
          <w:w w:val="105"/>
          <w:sz w:val="22"/>
          <w:szCs w:val="22"/>
        </w:rPr>
        <w:t xml:space="preserve"> </w:t>
      </w:r>
      <w:r w:rsidRPr="00F404F5">
        <w:rPr>
          <w:rFonts w:eastAsia="Cambria"/>
          <w:b/>
          <w:i/>
          <w:w w:val="105"/>
          <w:sz w:val="22"/>
          <w:szCs w:val="22"/>
        </w:rPr>
        <w:t>GCC</w:t>
      </w:r>
      <w:r w:rsidRPr="00F404F5">
        <w:rPr>
          <w:rFonts w:eastAsia="Cambria"/>
          <w:b/>
          <w:i/>
          <w:spacing w:val="3"/>
          <w:w w:val="105"/>
          <w:sz w:val="22"/>
          <w:szCs w:val="22"/>
        </w:rPr>
        <w:t xml:space="preserve"> </w:t>
      </w:r>
      <w:r w:rsidRPr="00F404F5">
        <w:rPr>
          <w:rFonts w:eastAsia="Cambria"/>
          <w:b/>
          <w:i/>
          <w:w w:val="105"/>
          <w:sz w:val="22"/>
          <w:szCs w:val="22"/>
        </w:rPr>
        <w:t>Sub-Clause</w:t>
      </w:r>
      <w:r w:rsidRPr="00F404F5">
        <w:rPr>
          <w:rFonts w:eastAsia="Cambria"/>
          <w:b/>
          <w:i/>
          <w:spacing w:val="5"/>
          <w:w w:val="105"/>
          <w:sz w:val="22"/>
          <w:szCs w:val="22"/>
        </w:rPr>
        <w:t xml:space="preserve"> </w:t>
      </w:r>
      <w:r w:rsidRPr="00F404F5">
        <w:rPr>
          <w:rFonts w:eastAsia="Cambria"/>
          <w:b/>
          <w:i/>
          <w:w w:val="105"/>
          <w:sz w:val="22"/>
          <w:szCs w:val="22"/>
        </w:rPr>
        <w:t>22.7</w:t>
      </w:r>
      <w:r w:rsidRPr="00F404F5">
        <w:rPr>
          <w:rFonts w:eastAsia="Cambria"/>
          <w:w w:val="105"/>
          <w:sz w:val="22"/>
          <w:szCs w:val="22"/>
        </w:rPr>
        <w:t>.</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9"/>
        <w:jc w:val="both"/>
        <w:rPr>
          <w:rFonts w:eastAsia="Cambria"/>
          <w:sz w:val="22"/>
          <w:szCs w:val="22"/>
        </w:rPr>
      </w:pPr>
      <w:r w:rsidRPr="00F404F5">
        <w:rPr>
          <w:rFonts w:eastAsia="Cambria"/>
          <w:w w:val="105"/>
          <w:sz w:val="22"/>
          <w:szCs w:val="22"/>
        </w:rPr>
        <w:t>The Employer shall give the Contractor a notice stating the nature of</w:t>
      </w:r>
      <w:r w:rsidRPr="00F404F5">
        <w:rPr>
          <w:rFonts w:eastAsia="Cambria"/>
          <w:spacing w:val="-53"/>
          <w:w w:val="105"/>
          <w:sz w:val="22"/>
          <w:szCs w:val="22"/>
        </w:rPr>
        <w:t xml:space="preserve"> </w:t>
      </w:r>
      <w:r w:rsidRPr="00F404F5">
        <w:rPr>
          <w:rFonts w:eastAsia="Cambria"/>
          <w:w w:val="105"/>
          <w:sz w:val="22"/>
          <w:szCs w:val="22"/>
        </w:rPr>
        <w:t>any</w:t>
      </w:r>
      <w:r w:rsidRPr="00F404F5">
        <w:rPr>
          <w:rFonts w:eastAsia="Cambria"/>
          <w:spacing w:val="1"/>
          <w:w w:val="105"/>
          <w:sz w:val="22"/>
          <w:szCs w:val="22"/>
        </w:rPr>
        <w:t xml:space="preserve"> </w:t>
      </w:r>
      <w:r w:rsidRPr="00F404F5">
        <w:rPr>
          <w:rFonts w:eastAsia="Cambria"/>
          <w:w w:val="105"/>
          <w:sz w:val="22"/>
          <w:szCs w:val="22"/>
        </w:rPr>
        <w:t>such</w:t>
      </w:r>
      <w:r w:rsidRPr="00F404F5">
        <w:rPr>
          <w:rFonts w:eastAsia="Cambria"/>
          <w:spacing w:val="1"/>
          <w:w w:val="105"/>
          <w:sz w:val="22"/>
          <w:szCs w:val="22"/>
        </w:rPr>
        <w:t xml:space="preserve"> </w:t>
      </w:r>
      <w:r w:rsidRPr="00F404F5">
        <w:rPr>
          <w:rFonts w:eastAsia="Cambria"/>
          <w:w w:val="105"/>
          <w:sz w:val="22"/>
          <w:szCs w:val="22"/>
        </w:rPr>
        <w:t>defect</w:t>
      </w:r>
      <w:r w:rsidRPr="00F404F5">
        <w:rPr>
          <w:rFonts w:eastAsia="Cambria"/>
          <w:spacing w:val="1"/>
          <w:w w:val="105"/>
          <w:sz w:val="22"/>
          <w:szCs w:val="22"/>
        </w:rPr>
        <w:t xml:space="preserve"> </w:t>
      </w:r>
      <w:r w:rsidRPr="00F404F5">
        <w:rPr>
          <w:rFonts w:eastAsia="Cambria"/>
          <w:w w:val="105"/>
          <w:sz w:val="22"/>
          <w:szCs w:val="22"/>
        </w:rPr>
        <w:t>together</w:t>
      </w:r>
      <w:r w:rsidRPr="00F404F5">
        <w:rPr>
          <w:rFonts w:eastAsia="Cambria"/>
          <w:spacing w:val="1"/>
          <w:w w:val="105"/>
          <w:sz w:val="22"/>
          <w:szCs w:val="22"/>
        </w:rPr>
        <w:t xml:space="preserve"> </w:t>
      </w:r>
      <w:r w:rsidRPr="00F404F5">
        <w:rPr>
          <w:rFonts w:eastAsia="Cambria"/>
          <w:w w:val="105"/>
          <w:sz w:val="22"/>
          <w:szCs w:val="22"/>
        </w:rPr>
        <w:t>with</w:t>
      </w:r>
      <w:r w:rsidRPr="00F404F5">
        <w:rPr>
          <w:rFonts w:eastAsia="Cambria"/>
          <w:spacing w:val="1"/>
          <w:w w:val="105"/>
          <w:sz w:val="22"/>
          <w:szCs w:val="22"/>
        </w:rPr>
        <w:t xml:space="preserve"> </w:t>
      </w:r>
      <w:r w:rsidRPr="00F404F5">
        <w:rPr>
          <w:rFonts w:eastAsia="Cambria"/>
          <w:w w:val="105"/>
          <w:sz w:val="22"/>
          <w:szCs w:val="22"/>
        </w:rPr>
        <w:t>all</w:t>
      </w:r>
      <w:r w:rsidRPr="00F404F5">
        <w:rPr>
          <w:rFonts w:eastAsia="Cambria"/>
          <w:spacing w:val="1"/>
          <w:w w:val="105"/>
          <w:sz w:val="22"/>
          <w:szCs w:val="22"/>
        </w:rPr>
        <w:t xml:space="preserve"> </w:t>
      </w:r>
      <w:r w:rsidRPr="00F404F5">
        <w:rPr>
          <w:rFonts w:eastAsia="Cambria"/>
          <w:w w:val="105"/>
          <w:sz w:val="22"/>
          <w:szCs w:val="22"/>
        </w:rPr>
        <w:t>available</w:t>
      </w:r>
      <w:r w:rsidRPr="00F404F5">
        <w:rPr>
          <w:rFonts w:eastAsia="Cambria"/>
          <w:spacing w:val="1"/>
          <w:w w:val="105"/>
          <w:sz w:val="22"/>
          <w:szCs w:val="22"/>
        </w:rPr>
        <w:t xml:space="preserve"> </w:t>
      </w:r>
      <w:r w:rsidRPr="00F404F5">
        <w:rPr>
          <w:rFonts w:eastAsia="Cambria"/>
          <w:w w:val="105"/>
          <w:sz w:val="22"/>
          <w:szCs w:val="22"/>
        </w:rPr>
        <w:t>evidence</w:t>
      </w:r>
      <w:r w:rsidRPr="00F404F5">
        <w:rPr>
          <w:rFonts w:eastAsia="Cambria"/>
          <w:spacing w:val="1"/>
          <w:w w:val="105"/>
          <w:sz w:val="22"/>
          <w:szCs w:val="22"/>
        </w:rPr>
        <w:t xml:space="preserve"> </w:t>
      </w:r>
      <w:r w:rsidRPr="00F404F5">
        <w:rPr>
          <w:rFonts w:eastAsia="Cambria"/>
          <w:w w:val="105"/>
          <w:sz w:val="22"/>
          <w:szCs w:val="22"/>
        </w:rPr>
        <w:t>thereof,</w:t>
      </w:r>
      <w:r w:rsidRPr="00F404F5">
        <w:rPr>
          <w:rFonts w:eastAsia="Cambria"/>
          <w:spacing w:val="1"/>
          <w:w w:val="105"/>
          <w:sz w:val="22"/>
          <w:szCs w:val="22"/>
        </w:rPr>
        <w:t xml:space="preserve"> </w:t>
      </w:r>
      <w:r w:rsidRPr="00F404F5">
        <w:rPr>
          <w:rFonts w:eastAsia="Cambria"/>
          <w:w w:val="105"/>
          <w:sz w:val="22"/>
          <w:szCs w:val="22"/>
        </w:rPr>
        <w:t>promptly following the discovery thereof. The Employer shall afford</w:t>
      </w:r>
      <w:r w:rsidRPr="00F404F5">
        <w:rPr>
          <w:rFonts w:eastAsia="Cambria"/>
          <w:spacing w:val="1"/>
          <w:w w:val="105"/>
          <w:sz w:val="22"/>
          <w:szCs w:val="22"/>
        </w:rPr>
        <w:t xml:space="preserve"> </w:t>
      </w:r>
      <w:r w:rsidRPr="00F404F5">
        <w:rPr>
          <w:rFonts w:eastAsia="Cambria"/>
          <w:w w:val="105"/>
          <w:sz w:val="22"/>
          <w:szCs w:val="22"/>
        </w:rPr>
        <w:t>all reasonable opportunity for the Contractor to inspect any such</w:t>
      </w:r>
      <w:r w:rsidRPr="00F404F5">
        <w:rPr>
          <w:rFonts w:eastAsia="Cambria"/>
          <w:spacing w:val="1"/>
          <w:w w:val="105"/>
          <w:sz w:val="22"/>
          <w:szCs w:val="22"/>
        </w:rPr>
        <w:t xml:space="preserve"> </w:t>
      </w:r>
      <w:r w:rsidRPr="00F404F5">
        <w:rPr>
          <w:rFonts w:eastAsia="Cambria"/>
          <w:w w:val="105"/>
          <w:sz w:val="22"/>
          <w:szCs w:val="22"/>
        </w:rPr>
        <w:t>defect.</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5"/>
        <w:jc w:val="both"/>
        <w:rPr>
          <w:rFonts w:eastAsia="Cambria"/>
          <w:sz w:val="22"/>
          <w:szCs w:val="22"/>
        </w:rPr>
      </w:pPr>
      <w:r w:rsidRPr="00F404F5">
        <w:rPr>
          <w:rFonts w:eastAsia="Cambria"/>
          <w:w w:val="105"/>
          <w:sz w:val="22"/>
          <w:szCs w:val="22"/>
        </w:rPr>
        <w:t>The Employer shall afford the Contractor all necessary access to the</w:t>
      </w:r>
      <w:r w:rsidRPr="00F404F5">
        <w:rPr>
          <w:rFonts w:eastAsia="Cambria"/>
          <w:spacing w:val="1"/>
          <w:w w:val="105"/>
          <w:sz w:val="22"/>
          <w:szCs w:val="22"/>
        </w:rPr>
        <w:t xml:space="preserve"> </w:t>
      </w:r>
      <w:r w:rsidRPr="00F404F5">
        <w:rPr>
          <w:rFonts w:eastAsia="Cambria"/>
          <w:w w:val="105"/>
          <w:sz w:val="22"/>
          <w:szCs w:val="22"/>
        </w:rPr>
        <w:t>Facilities</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Site</w:t>
      </w:r>
      <w:r w:rsidRPr="00F404F5">
        <w:rPr>
          <w:rFonts w:eastAsia="Cambria"/>
          <w:spacing w:val="1"/>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w w:val="105"/>
          <w:sz w:val="22"/>
          <w:szCs w:val="22"/>
        </w:rPr>
        <w:t>enable</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w:t>
      </w:r>
      <w:r w:rsidRPr="00F404F5">
        <w:rPr>
          <w:rFonts w:eastAsia="Cambria"/>
          <w:spacing w:val="1"/>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w w:val="105"/>
          <w:sz w:val="22"/>
          <w:szCs w:val="22"/>
        </w:rPr>
        <w:t>perform</w:t>
      </w:r>
      <w:r w:rsidRPr="00F404F5">
        <w:rPr>
          <w:rFonts w:eastAsia="Cambria"/>
          <w:spacing w:val="1"/>
          <w:w w:val="105"/>
          <w:sz w:val="22"/>
          <w:szCs w:val="22"/>
        </w:rPr>
        <w:t xml:space="preserve"> </w:t>
      </w:r>
      <w:r w:rsidRPr="00F404F5">
        <w:rPr>
          <w:rFonts w:eastAsia="Cambria"/>
          <w:w w:val="105"/>
          <w:sz w:val="22"/>
          <w:szCs w:val="22"/>
        </w:rPr>
        <w:t>its</w:t>
      </w:r>
      <w:r w:rsidRPr="00F404F5">
        <w:rPr>
          <w:rFonts w:eastAsia="Cambria"/>
          <w:spacing w:val="1"/>
          <w:w w:val="105"/>
          <w:sz w:val="22"/>
          <w:szCs w:val="22"/>
        </w:rPr>
        <w:t xml:space="preserve"> </w:t>
      </w:r>
      <w:r w:rsidRPr="00F404F5">
        <w:rPr>
          <w:rFonts w:eastAsia="Cambria"/>
          <w:w w:val="105"/>
          <w:sz w:val="22"/>
          <w:szCs w:val="22"/>
        </w:rPr>
        <w:t xml:space="preserve">obligations under this </w:t>
      </w:r>
      <w:r w:rsidRPr="00F404F5">
        <w:rPr>
          <w:rFonts w:eastAsia="Cambria"/>
          <w:b/>
          <w:i/>
          <w:w w:val="105"/>
          <w:sz w:val="22"/>
          <w:szCs w:val="22"/>
        </w:rPr>
        <w:t>GCC Clause 22</w:t>
      </w:r>
      <w:r w:rsidRPr="00F404F5">
        <w:rPr>
          <w:rFonts w:eastAsia="Cambria"/>
          <w:w w:val="105"/>
          <w:sz w:val="22"/>
          <w:szCs w:val="22"/>
        </w:rPr>
        <w:t>. The Contractor may, with the</w:t>
      </w:r>
      <w:r w:rsidRPr="00F404F5">
        <w:rPr>
          <w:rFonts w:eastAsia="Cambria"/>
          <w:spacing w:val="1"/>
          <w:w w:val="105"/>
          <w:sz w:val="22"/>
          <w:szCs w:val="22"/>
        </w:rPr>
        <w:t xml:space="preserve"> </w:t>
      </w:r>
      <w:r w:rsidRPr="00F404F5">
        <w:rPr>
          <w:rFonts w:eastAsia="Cambria"/>
          <w:w w:val="105"/>
          <w:sz w:val="22"/>
          <w:szCs w:val="22"/>
        </w:rPr>
        <w:t>consent</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Employer,</w:t>
      </w:r>
      <w:r w:rsidRPr="00F404F5">
        <w:rPr>
          <w:rFonts w:eastAsia="Cambria"/>
          <w:spacing w:val="1"/>
          <w:w w:val="105"/>
          <w:sz w:val="22"/>
          <w:szCs w:val="22"/>
        </w:rPr>
        <w:t xml:space="preserve"> </w:t>
      </w:r>
      <w:r w:rsidRPr="00F404F5">
        <w:rPr>
          <w:rFonts w:eastAsia="Cambria"/>
          <w:w w:val="105"/>
          <w:sz w:val="22"/>
          <w:szCs w:val="22"/>
        </w:rPr>
        <w:t>remove</w:t>
      </w:r>
      <w:r w:rsidRPr="00F404F5">
        <w:rPr>
          <w:rFonts w:eastAsia="Cambria"/>
          <w:spacing w:val="1"/>
          <w:w w:val="105"/>
          <w:sz w:val="22"/>
          <w:szCs w:val="22"/>
        </w:rPr>
        <w:t xml:space="preserve"> </w:t>
      </w:r>
      <w:r w:rsidRPr="00F404F5">
        <w:rPr>
          <w:rFonts w:eastAsia="Cambria"/>
          <w:w w:val="105"/>
          <w:sz w:val="22"/>
          <w:szCs w:val="22"/>
        </w:rPr>
        <w:t>from</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Site</w:t>
      </w:r>
      <w:r w:rsidRPr="00F404F5">
        <w:rPr>
          <w:rFonts w:eastAsia="Cambria"/>
          <w:spacing w:val="1"/>
          <w:w w:val="105"/>
          <w:sz w:val="22"/>
          <w:szCs w:val="22"/>
        </w:rPr>
        <w:t xml:space="preserve"> </w:t>
      </w:r>
      <w:r w:rsidRPr="00F404F5">
        <w:rPr>
          <w:rFonts w:eastAsia="Cambria"/>
          <w:w w:val="105"/>
          <w:sz w:val="22"/>
          <w:szCs w:val="22"/>
        </w:rPr>
        <w:t>any</w:t>
      </w:r>
      <w:r w:rsidRPr="00F404F5">
        <w:rPr>
          <w:rFonts w:eastAsia="Cambria"/>
          <w:spacing w:val="1"/>
          <w:w w:val="105"/>
          <w:sz w:val="22"/>
          <w:szCs w:val="22"/>
        </w:rPr>
        <w:t xml:space="preserve"> </w:t>
      </w:r>
      <w:r w:rsidRPr="00F404F5">
        <w:rPr>
          <w:rFonts w:eastAsia="Cambria"/>
          <w:w w:val="105"/>
          <w:sz w:val="22"/>
          <w:szCs w:val="22"/>
        </w:rPr>
        <w:t>Plant</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Equipment</w:t>
      </w:r>
      <w:r w:rsidRPr="00F404F5">
        <w:rPr>
          <w:rFonts w:eastAsia="Cambria"/>
          <w:spacing w:val="-6"/>
          <w:w w:val="105"/>
          <w:sz w:val="22"/>
          <w:szCs w:val="22"/>
        </w:rPr>
        <w:t xml:space="preserve"> </w:t>
      </w:r>
      <w:r w:rsidRPr="00F404F5">
        <w:rPr>
          <w:rFonts w:eastAsia="Cambria"/>
          <w:w w:val="105"/>
          <w:sz w:val="22"/>
          <w:szCs w:val="22"/>
        </w:rPr>
        <w:t>or</w:t>
      </w:r>
      <w:r w:rsidRPr="00F404F5">
        <w:rPr>
          <w:rFonts w:eastAsia="Cambria"/>
          <w:spacing w:val="-5"/>
          <w:w w:val="105"/>
          <w:sz w:val="22"/>
          <w:szCs w:val="22"/>
        </w:rPr>
        <w:t xml:space="preserve"> </w:t>
      </w:r>
      <w:r w:rsidRPr="00F404F5">
        <w:rPr>
          <w:rFonts w:eastAsia="Cambria"/>
          <w:w w:val="105"/>
          <w:sz w:val="22"/>
          <w:szCs w:val="22"/>
        </w:rPr>
        <w:t>any</w:t>
      </w:r>
      <w:r w:rsidRPr="00F404F5">
        <w:rPr>
          <w:rFonts w:eastAsia="Cambria"/>
          <w:spacing w:val="-6"/>
          <w:w w:val="105"/>
          <w:sz w:val="22"/>
          <w:szCs w:val="22"/>
        </w:rPr>
        <w:t xml:space="preserve"> </w:t>
      </w:r>
      <w:r w:rsidRPr="00F404F5">
        <w:rPr>
          <w:rFonts w:eastAsia="Cambria"/>
          <w:w w:val="105"/>
          <w:sz w:val="22"/>
          <w:szCs w:val="22"/>
        </w:rPr>
        <w:t>part</w:t>
      </w:r>
      <w:r w:rsidRPr="00F404F5">
        <w:rPr>
          <w:rFonts w:eastAsia="Cambria"/>
          <w:spacing w:val="-7"/>
          <w:w w:val="105"/>
          <w:sz w:val="22"/>
          <w:szCs w:val="22"/>
        </w:rPr>
        <w:t xml:space="preserve"> </w:t>
      </w:r>
      <w:r w:rsidRPr="00F404F5">
        <w:rPr>
          <w:rFonts w:eastAsia="Cambria"/>
          <w:w w:val="105"/>
          <w:sz w:val="22"/>
          <w:szCs w:val="22"/>
        </w:rPr>
        <w:t>of</w:t>
      </w:r>
      <w:r w:rsidRPr="00F404F5">
        <w:rPr>
          <w:rFonts w:eastAsia="Cambria"/>
          <w:spacing w:val="-6"/>
          <w:w w:val="105"/>
          <w:sz w:val="22"/>
          <w:szCs w:val="22"/>
        </w:rPr>
        <w:t xml:space="preserve"> </w:t>
      </w:r>
      <w:r w:rsidRPr="00F404F5">
        <w:rPr>
          <w:rFonts w:eastAsia="Cambria"/>
          <w:w w:val="105"/>
          <w:sz w:val="22"/>
          <w:szCs w:val="22"/>
        </w:rPr>
        <w:t>the</w:t>
      </w:r>
      <w:r w:rsidRPr="00F404F5">
        <w:rPr>
          <w:rFonts w:eastAsia="Cambria"/>
          <w:spacing w:val="-7"/>
          <w:w w:val="105"/>
          <w:sz w:val="22"/>
          <w:szCs w:val="22"/>
        </w:rPr>
        <w:t xml:space="preserve"> </w:t>
      </w:r>
      <w:r w:rsidRPr="00F404F5">
        <w:rPr>
          <w:rFonts w:eastAsia="Cambria"/>
          <w:w w:val="105"/>
          <w:sz w:val="22"/>
          <w:szCs w:val="22"/>
        </w:rPr>
        <w:t>Facilities</w:t>
      </w:r>
      <w:r w:rsidRPr="00F404F5">
        <w:rPr>
          <w:rFonts w:eastAsia="Cambria"/>
          <w:spacing w:val="-7"/>
          <w:w w:val="105"/>
          <w:sz w:val="22"/>
          <w:szCs w:val="22"/>
        </w:rPr>
        <w:t xml:space="preserve"> </w:t>
      </w:r>
      <w:r w:rsidRPr="00F404F5">
        <w:rPr>
          <w:rFonts w:eastAsia="Cambria"/>
          <w:w w:val="105"/>
          <w:sz w:val="22"/>
          <w:szCs w:val="22"/>
        </w:rPr>
        <w:t>that</w:t>
      </w:r>
      <w:r w:rsidRPr="00F404F5">
        <w:rPr>
          <w:rFonts w:eastAsia="Cambria"/>
          <w:spacing w:val="-7"/>
          <w:w w:val="105"/>
          <w:sz w:val="22"/>
          <w:szCs w:val="22"/>
        </w:rPr>
        <w:t xml:space="preserve"> </w:t>
      </w:r>
      <w:r w:rsidRPr="00F404F5">
        <w:rPr>
          <w:rFonts w:eastAsia="Cambria"/>
          <w:w w:val="105"/>
          <w:sz w:val="22"/>
          <w:szCs w:val="22"/>
        </w:rPr>
        <w:t>are</w:t>
      </w:r>
      <w:r w:rsidRPr="00F404F5">
        <w:rPr>
          <w:rFonts w:eastAsia="Cambria"/>
          <w:spacing w:val="-6"/>
          <w:w w:val="105"/>
          <w:sz w:val="22"/>
          <w:szCs w:val="22"/>
        </w:rPr>
        <w:t xml:space="preserve"> </w:t>
      </w:r>
      <w:r w:rsidRPr="00F404F5">
        <w:rPr>
          <w:rFonts w:eastAsia="Cambria"/>
          <w:w w:val="105"/>
          <w:sz w:val="22"/>
          <w:szCs w:val="22"/>
        </w:rPr>
        <w:t>defective</w:t>
      </w:r>
      <w:r w:rsidRPr="00F404F5">
        <w:rPr>
          <w:rFonts w:eastAsia="Cambria"/>
          <w:spacing w:val="-7"/>
          <w:w w:val="105"/>
          <w:sz w:val="22"/>
          <w:szCs w:val="22"/>
        </w:rPr>
        <w:t xml:space="preserve"> </w:t>
      </w:r>
      <w:r w:rsidRPr="00F404F5">
        <w:rPr>
          <w:rFonts w:eastAsia="Cambria"/>
          <w:w w:val="105"/>
          <w:sz w:val="22"/>
          <w:szCs w:val="22"/>
        </w:rPr>
        <w:t>if</w:t>
      </w:r>
      <w:r w:rsidRPr="00F404F5">
        <w:rPr>
          <w:rFonts w:eastAsia="Cambria"/>
          <w:spacing w:val="-6"/>
          <w:w w:val="105"/>
          <w:sz w:val="22"/>
          <w:szCs w:val="22"/>
        </w:rPr>
        <w:t xml:space="preserve"> </w:t>
      </w:r>
      <w:r w:rsidRPr="00F404F5">
        <w:rPr>
          <w:rFonts w:eastAsia="Cambria"/>
          <w:w w:val="105"/>
          <w:sz w:val="22"/>
          <w:szCs w:val="22"/>
        </w:rPr>
        <w:t>the</w:t>
      </w:r>
      <w:r w:rsidRPr="00F404F5">
        <w:rPr>
          <w:rFonts w:eastAsia="Cambria"/>
          <w:spacing w:val="-7"/>
          <w:w w:val="105"/>
          <w:sz w:val="22"/>
          <w:szCs w:val="22"/>
        </w:rPr>
        <w:t xml:space="preserve"> </w:t>
      </w:r>
      <w:r w:rsidRPr="00F404F5">
        <w:rPr>
          <w:rFonts w:eastAsia="Cambria"/>
          <w:w w:val="105"/>
          <w:sz w:val="22"/>
          <w:szCs w:val="22"/>
        </w:rPr>
        <w:t>nature</w:t>
      </w:r>
      <w:r w:rsidRPr="00F404F5">
        <w:rPr>
          <w:rFonts w:eastAsia="Cambria"/>
          <w:spacing w:val="-53"/>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defect,</w:t>
      </w:r>
      <w:r w:rsidRPr="00F404F5">
        <w:rPr>
          <w:rFonts w:eastAsia="Cambria"/>
          <w:spacing w:val="1"/>
          <w:w w:val="105"/>
          <w:sz w:val="22"/>
          <w:szCs w:val="22"/>
        </w:rPr>
        <w:t xml:space="preserve"> </w:t>
      </w:r>
      <w:r w:rsidRPr="00F404F5">
        <w:rPr>
          <w:rFonts w:eastAsia="Cambria"/>
          <w:w w:val="105"/>
          <w:sz w:val="22"/>
          <w:szCs w:val="22"/>
        </w:rPr>
        <w:t>and/or</w:t>
      </w:r>
      <w:r w:rsidRPr="00F404F5">
        <w:rPr>
          <w:rFonts w:eastAsia="Cambria"/>
          <w:spacing w:val="1"/>
          <w:w w:val="105"/>
          <w:sz w:val="22"/>
          <w:szCs w:val="22"/>
        </w:rPr>
        <w:t xml:space="preserve"> </w:t>
      </w:r>
      <w:r w:rsidRPr="00F404F5">
        <w:rPr>
          <w:rFonts w:eastAsia="Cambria"/>
          <w:w w:val="105"/>
          <w:sz w:val="22"/>
          <w:szCs w:val="22"/>
        </w:rPr>
        <w:t>any</w:t>
      </w:r>
      <w:r w:rsidRPr="00F404F5">
        <w:rPr>
          <w:rFonts w:eastAsia="Cambria"/>
          <w:spacing w:val="1"/>
          <w:w w:val="105"/>
          <w:sz w:val="22"/>
          <w:szCs w:val="22"/>
        </w:rPr>
        <w:t xml:space="preserve"> </w:t>
      </w:r>
      <w:r w:rsidRPr="00F404F5">
        <w:rPr>
          <w:rFonts w:eastAsia="Cambria"/>
          <w:w w:val="105"/>
          <w:sz w:val="22"/>
          <w:szCs w:val="22"/>
        </w:rPr>
        <w:t>damage</w:t>
      </w:r>
      <w:r w:rsidRPr="00F404F5">
        <w:rPr>
          <w:rFonts w:eastAsia="Cambria"/>
          <w:spacing w:val="1"/>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Facilities</w:t>
      </w:r>
      <w:r w:rsidRPr="00F404F5">
        <w:rPr>
          <w:rFonts w:eastAsia="Cambria"/>
          <w:spacing w:val="1"/>
          <w:w w:val="105"/>
          <w:sz w:val="22"/>
          <w:szCs w:val="22"/>
        </w:rPr>
        <w:t xml:space="preserve"> </w:t>
      </w:r>
      <w:r w:rsidRPr="00F404F5">
        <w:rPr>
          <w:rFonts w:eastAsia="Cambria"/>
          <w:w w:val="105"/>
          <w:sz w:val="22"/>
          <w:szCs w:val="22"/>
        </w:rPr>
        <w:t>caused</w:t>
      </w:r>
      <w:r w:rsidRPr="00F404F5">
        <w:rPr>
          <w:rFonts w:eastAsia="Cambria"/>
          <w:spacing w:val="1"/>
          <w:w w:val="105"/>
          <w:sz w:val="22"/>
          <w:szCs w:val="22"/>
        </w:rPr>
        <w:t xml:space="preserve"> </w:t>
      </w:r>
      <w:r w:rsidRPr="00F404F5">
        <w:rPr>
          <w:rFonts w:eastAsia="Cambria"/>
          <w:w w:val="105"/>
          <w:sz w:val="22"/>
          <w:szCs w:val="22"/>
        </w:rPr>
        <w:t>by</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53"/>
          <w:w w:val="105"/>
          <w:sz w:val="22"/>
          <w:szCs w:val="22"/>
        </w:rPr>
        <w:t xml:space="preserve"> </w:t>
      </w:r>
      <w:r w:rsidRPr="00F404F5">
        <w:rPr>
          <w:rFonts w:eastAsia="Cambria"/>
          <w:w w:val="105"/>
          <w:sz w:val="22"/>
          <w:szCs w:val="22"/>
        </w:rPr>
        <w:t>defect, is such that repairs cannot be expeditiously carried out at the</w:t>
      </w:r>
      <w:r w:rsidRPr="00F404F5">
        <w:rPr>
          <w:rFonts w:eastAsia="Cambria"/>
          <w:spacing w:val="-53"/>
          <w:w w:val="105"/>
          <w:sz w:val="22"/>
          <w:szCs w:val="22"/>
        </w:rPr>
        <w:t xml:space="preserve"> </w:t>
      </w:r>
      <w:r w:rsidR="00BB5E36" w:rsidRPr="00F404F5">
        <w:rPr>
          <w:rFonts w:eastAsia="Cambria"/>
          <w:spacing w:val="-53"/>
          <w:w w:val="105"/>
          <w:sz w:val="22"/>
          <w:szCs w:val="22"/>
        </w:rPr>
        <w:t xml:space="preserve">         </w:t>
      </w:r>
      <w:r w:rsidRPr="00F404F5">
        <w:rPr>
          <w:rFonts w:eastAsia="Cambria"/>
          <w:w w:val="105"/>
          <w:sz w:val="22"/>
          <w:szCs w:val="22"/>
        </w:rPr>
        <w:t>Site.</w:t>
      </w:r>
    </w:p>
    <w:p w:rsidR="005A48C5" w:rsidRPr="00F404F5" w:rsidRDefault="00D11752">
      <w:pPr>
        <w:widowControl w:val="0"/>
        <w:numPr>
          <w:ilvl w:val="2"/>
          <w:numId w:val="1"/>
        </w:numPr>
        <w:tabs>
          <w:tab w:val="left" w:pos="1288"/>
          <w:tab w:val="left" w:pos="1289"/>
        </w:tabs>
        <w:autoSpaceDE w:val="0"/>
        <w:autoSpaceDN w:val="0"/>
        <w:spacing w:before="64" w:line="254" w:lineRule="auto"/>
        <w:ind w:right="1602"/>
        <w:jc w:val="both"/>
        <w:rPr>
          <w:rFonts w:eastAsia="Cambria"/>
          <w:sz w:val="22"/>
          <w:szCs w:val="22"/>
        </w:rPr>
      </w:pPr>
      <w:r w:rsidRPr="00F404F5">
        <w:rPr>
          <w:rFonts w:eastAsia="Cambria"/>
          <w:sz w:val="22"/>
          <w:szCs w:val="22"/>
        </w:rPr>
        <w:t>If</w:t>
      </w:r>
      <w:r w:rsidRPr="00F404F5">
        <w:rPr>
          <w:rFonts w:eastAsia="Cambria"/>
          <w:spacing w:val="1"/>
          <w:sz w:val="22"/>
          <w:szCs w:val="22"/>
        </w:rPr>
        <w:t xml:space="preserve"> </w:t>
      </w:r>
      <w:r w:rsidRPr="00F404F5">
        <w:rPr>
          <w:rFonts w:eastAsia="Cambria"/>
          <w:sz w:val="22"/>
          <w:szCs w:val="22"/>
        </w:rPr>
        <w:t>the repair, replacement</w:t>
      </w:r>
      <w:r w:rsidRPr="00F404F5">
        <w:rPr>
          <w:rFonts w:eastAsia="Cambria"/>
          <w:spacing w:val="1"/>
          <w:sz w:val="22"/>
          <w:szCs w:val="22"/>
        </w:rPr>
        <w:t xml:space="preserve"> </w:t>
      </w:r>
      <w:r w:rsidRPr="00F404F5">
        <w:rPr>
          <w:rFonts w:eastAsia="Cambria"/>
          <w:sz w:val="22"/>
          <w:szCs w:val="22"/>
        </w:rPr>
        <w:t>or</w:t>
      </w:r>
      <w:r w:rsidRPr="00F404F5">
        <w:rPr>
          <w:rFonts w:eastAsia="Cambria"/>
          <w:spacing w:val="52"/>
          <w:sz w:val="22"/>
          <w:szCs w:val="22"/>
        </w:rPr>
        <w:t xml:space="preserve"> </w:t>
      </w:r>
      <w:r w:rsidRPr="00F404F5">
        <w:rPr>
          <w:rFonts w:eastAsia="Cambria"/>
          <w:sz w:val="22"/>
          <w:szCs w:val="22"/>
        </w:rPr>
        <w:t>making good</w:t>
      </w:r>
      <w:r w:rsidRPr="00F404F5">
        <w:rPr>
          <w:rFonts w:eastAsia="Cambria"/>
          <w:spacing w:val="53"/>
          <w:sz w:val="22"/>
          <w:szCs w:val="22"/>
        </w:rPr>
        <w:t xml:space="preserve"> </w:t>
      </w:r>
      <w:r w:rsidRPr="00F404F5">
        <w:rPr>
          <w:rFonts w:eastAsia="Cambria"/>
          <w:sz w:val="22"/>
          <w:szCs w:val="22"/>
        </w:rPr>
        <w:t>is of</w:t>
      </w:r>
      <w:r w:rsidRPr="00F404F5">
        <w:rPr>
          <w:rFonts w:eastAsia="Cambria"/>
          <w:spacing w:val="53"/>
          <w:sz w:val="22"/>
          <w:szCs w:val="22"/>
        </w:rPr>
        <w:t xml:space="preserve"> </w:t>
      </w:r>
      <w:r w:rsidRPr="00F404F5">
        <w:rPr>
          <w:rFonts w:eastAsia="Cambria"/>
          <w:sz w:val="22"/>
          <w:szCs w:val="22"/>
        </w:rPr>
        <w:t>such</w:t>
      </w:r>
      <w:r w:rsidRPr="00F404F5">
        <w:rPr>
          <w:rFonts w:eastAsia="Cambria"/>
          <w:spacing w:val="53"/>
          <w:sz w:val="22"/>
          <w:szCs w:val="22"/>
        </w:rPr>
        <w:t xml:space="preserve"> </w:t>
      </w:r>
      <w:r w:rsidRPr="00F404F5">
        <w:rPr>
          <w:rFonts w:eastAsia="Cambria"/>
          <w:sz w:val="22"/>
          <w:szCs w:val="22"/>
        </w:rPr>
        <w:t>a</w:t>
      </w:r>
      <w:r w:rsidRPr="00F404F5">
        <w:rPr>
          <w:rFonts w:eastAsia="Cambria"/>
          <w:spacing w:val="53"/>
          <w:sz w:val="22"/>
          <w:szCs w:val="22"/>
        </w:rPr>
        <w:t xml:space="preserve"> </w:t>
      </w:r>
      <w:r w:rsidRPr="00F404F5">
        <w:rPr>
          <w:rFonts w:eastAsia="Cambria"/>
          <w:sz w:val="22"/>
          <w:szCs w:val="22"/>
        </w:rPr>
        <w:t>character</w:t>
      </w:r>
      <w:r w:rsidRPr="00F404F5">
        <w:rPr>
          <w:rFonts w:eastAsia="Cambria"/>
          <w:spacing w:val="53"/>
          <w:sz w:val="22"/>
          <w:szCs w:val="22"/>
        </w:rPr>
        <w:t xml:space="preserve"> </w:t>
      </w:r>
      <w:r w:rsidRPr="00F404F5">
        <w:rPr>
          <w:rFonts w:eastAsia="Cambria"/>
          <w:sz w:val="22"/>
          <w:szCs w:val="22"/>
        </w:rPr>
        <w:t>that</w:t>
      </w:r>
      <w:r w:rsidRPr="00F404F5">
        <w:rPr>
          <w:rFonts w:eastAsia="Cambria"/>
          <w:spacing w:val="-50"/>
          <w:sz w:val="22"/>
          <w:szCs w:val="22"/>
        </w:rPr>
        <w:t xml:space="preserve"> </w:t>
      </w:r>
      <w:r w:rsidRPr="00F404F5">
        <w:rPr>
          <w:rFonts w:eastAsia="Cambria"/>
          <w:sz w:val="22"/>
          <w:szCs w:val="22"/>
        </w:rPr>
        <w:t>it</w:t>
      </w:r>
      <w:r w:rsidRPr="00F404F5">
        <w:rPr>
          <w:rFonts w:eastAsia="Cambria"/>
          <w:spacing w:val="1"/>
          <w:sz w:val="22"/>
          <w:szCs w:val="22"/>
        </w:rPr>
        <w:t xml:space="preserve"> </w:t>
      </w:r>
      <w:r w:rsidRPr="00F404F5">
        <w:rPr>
          <w:rFonts w:eastAsia="Cambria"/>
          <w:sz w:val="22"/>
          <w:szCs w:val="22"/>
        </w:rPr>
        <w:t>may</w:t>
      </w:r>
      <w:r w:rsidRPr="00F404F5">
        <w:rPr>
          <w:rFonts w:eastAsia="Cambria"/>
          <w:spacing w:val="1"/>
          <w:sz w:val="22"/>
          <w:szCs w:val="22"/>
        </w:rPr>
        <w:t xml:space="preserve"> </w:t>
      </w:r>
      <w:r w:rsidRPr="00F404F5">
        <w:rPr>
          <w:rFonts w:eastAsia="Cambria"/>
          <w:sz w:val="22"/>
          <w:szCs w:val="22"/>
        </w:rPr>
        <w:t>affect</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efficiency</w:t>
      </w:r>
      <w:r w:rsidRPr="00F404F5">
        <w:rPr>
          <w:rFonts w:eastAsia="Cambria"/>
          <w:spacing w:val="1"/>
          <w:sz w:val="22"/>
          <w:szCs w:val="22"/>
        </w:rPr>
        <w:t xml:space="preserve"> </w:t>
      </w:r>
      <w:r w:rsidRPr="00F404F5">
        <w:rPr>
          <w:rFonts w:eastAsia="Cambria"/>
          <w:sz w:val="22"/>
          <w:szCs w:val="22"/>
        </w:rPr>
        <w:t>of</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Facilities</w:t>
      </w:r>
      <w:r w:rsidRPr="00F404F5">
        <w:rPr>
          <w:rFonts w:eastAsia="Cambria"/>
          <w:spacing w:val="1"/>
          <w:sz w:val="22"/>
          <w:szCs w:val="22"/>
        </w:rPr>
        <w:t xml:space="preserve"> </w:t>
      </w:r>
      <w:r w:rsidRPr="00F404F5">
        <w:rPr>
          <w:rFonts w:eastAsia="Cambria"/>
          <w:sz w:val="22"/>
          <w:szCs w:val="22"/>
        </w:rPr>
        <w:t>or</w:t>
      </w:r>
      <w:r w:rsidRPr="00F404F5">
        <w:rPr>
          <w:rFonts w:eastAsia="Cambria"/>
          <w:spacing w:val="1"/>
          <w:sz w:val="22"/>
          <w:szCs w:val="22"/>
        </w:rPr>
        <w:t xml:space="preserve"> </w:t>
      </w:r>
      <w:r w:rsidRPr="00F404F5">
        <w:rPr>
          <w:rFonts w:eastAsia="Cambria"/>
          <w:sz w:val="22"/>
          <w:szCs w:val="22"/>
        </w:rPr>
        <w:t>any</w:t>
      </w:r>
      <w:r w:rsidRPr="00F404F5">
        <w:rPr>
          <w:rFonts w:eastAsia="Cambria"/>
          <w:spacing w:val="1"/>
          <w:sz w:val="22"/>
          <w:szCs w:val="22"/>
        </w:rPr>
        <w:t xml:space="preserve"> </w:t>
      </w:r>
      <w:r w:rsidRPr="00F404F5">
        <w:rPr>
          <w:rFonts w:eastAsia="Cambria"/>
          <w:sz w:val="22"/>
          <w:szCs w:val="22"/>
        </w:rPr>
        <w:t>part</w:t>
      </w:r>
      <w:r w:rsidRPr="00F404F5">
        <w:rPr>
          <w:rFonts w:eastAsia="Cambria"/>
          <w:spacing w:val="1"/>
          <w:sz w:val="22"/>
          <w:szCs w:val="22"/>
        </w:rPr>
        <w:t xml:space="preserve"> </w:t>
      </w:r>
      <w:r w:rsidRPr="00F404F5">
        <w:rPr>
          <w:rFonts w:eastAsia="Cambria"/>
          <w:sz w:val="22"/>
          <w:szCs w:val="22"/>
        </w:rPr>
        <w:t>thereof,</w:t>
      </w:r>
      <w:r w:rsidRPr="00F404F5">
        <w:rPr>
          <w:rFonts w:eastAsia="Cambria"/>
          <w:spacing w:val="1"/>
          <w:sz w:val="22"/>
          <w:szCs w:val="22"/>
        </w:rPr>
        <w:t xml:space="preserve"> </w:t>
      </w:r>
      <w:r w:rsidRPr="00F404F5">
        <w:rPr>
          <w:rFonts w:eastAsia="Cambria"/>
          <w:sz w:val="22"/>
          <w:szCs w:val="22"/>
        </w:rPr>
        <w:t>the</w:t>
      </w:r>
      <w:r w:rsidRPr="00F404F5">
        <w:rPr>
          <w:rFonts w:eastAsia="Cambria"/>
          <w:spacing w:val="-50"/>
          <w:sz w:val="22"/>
          <w:szCs w:val="22"/>
        </w:rPr>
        <w:t xml:space="preserve"> </w:t>
      </w:r>
      <w:r w:rsidR="00BB5E36" w:rsidRPr="00F404F5">
        <w:rPr>
          <w:rFonts w:eastAsia="Cambria"/>
          <w:spacing w:val="-50"/>
          <w:sz w:val="22"/>
          <w:szCs w:val="22"/>
        </w:rPr>
        <w:t xml:space="preserve">       </w:t>
      </w:r>
      <w:r w:rsidRPr="00F404F5">
        <w:rPr>
          <w:rFonts w:eastAsia="Cambria"/>
          <w:sz w:val="22"/>
          <w:szCs w:val="22"/>
        </w:rPr>
        <w:t>Employer</w:t>
      </w:r>
      <w:r w:rsidRPr="00F404F5">
        <w:rPr>
          <w:rFonts w:eastAsia="Cambria"/>
          <w:spacing w:val="42"/>
          <w:sz w:val="22"/>
          <w:szCs w:val="22"/>
        </w:rPr>
        <w:t xml:space="preserve"> </w:t>
      </w:r>
      <w:r w:rsidRPr="00F404F5">
        <w:rPr>
          <w:rFonts w:eastAsia="Cambria"/>
          <w:sz w:val="22"/>
          <w:szCs w:val="22"/>
        </w:rPr>
        <w:t>may</w:t>
      </w:r>
      <w:r w:rsidRPr="00F404F5">
        <w:rPr>
          <w:rFonts w:eastAsia="Cambria"/>
          <w:spacing w:val="38"/>
          <w:sz w:val="22"/>
          <w:szCs w:val="22"/>
        </w:rPr>
        <w:t xml:space="preserve"> </w:t>
      </w:r>
      <w:r w:rsidRPr="00F404F5">
        <w:rPr>
          <w:rFonts w:eastAsia="Cambria"/>
          <w:sz w:val="22"/>
          <w:szCs w:val="22"/>
        </w:rPr>
        <w:t>give</w:t>
      </w:r>
      <w:r w:rsidRPr="00F404F5">
        <w:rPr>
          <w:rFonts w:eastAsia="Cambria"/>
          <w:spacing w:val="42"/>
          <w:sz w:val="22"/>
          <w:szCs w:val="22"/>
        </w:rPr>
        <w:t xml:space="preserve"> </w:t>
      </w:r>
      <w:r w:rsidRPr="00F404F5">
        <w:rPr>
          <w:rFonts w:eastAsia="Cambria"/>
          <w:sz w:val="22"/>
          <w:szCs w:val="22"/>
        </w:rPr>
        <w:t>to</w:t>
      </w:r>
      <w:r w:rsidRPr="00F404F5">
        <w:rPr>
          <w:rFonts w:eastAsia="Cambria"/>
          <w:spacing w:val="38"/>
          <w:sz w:val="22"/>
          <w:szCs w:val="22"/>
        </w:rPr>
        <w:t xml:space="preserve"> </w:t>
      </w:r>
      <w:r w:rsidRPr="00F404F5">
        <w:rPr>
          <w:rFonts w:eastAsia="Cambria"/>
          <w:sz w:val="22"/>
          <w:szCs w:val="22"/>
        </w:rPr>
        <w:t>the</w:t>
      </w:r>
      <w:r w:rsidRPr="00F404F5">
        <w:rPr>
          <w:rFonts w:eastAsia="Cambria"/>
          <w:spacing w:val="40"/>
          <w:sz w:val="22"/>
          <w:szCs w:val="22"/>
        </w:rPr>
        <w:t xml:space="preserve"> </w:t>
      </w:r>
      <w:r w:rsidRPr="00F404F5">
        <w:rPr>
          <w:rFonts w:eastAsia="Cambria"/>
          <w:sz w:val="22"/>
          <w:szCs w:val="22"/>
        </w:rPr>
        <w:t>Contractor</w:t>
      </w:r>
      <w:r w:rsidRPr="00F404F5">
        <w:rPr>
          <w:rFonts w:eastAsia="Cambria"/>
          <w:spacing w:val="42"/>
          <w:sz w:val="22"/>
          <w:szCs w:val="22"/>
        </w:rPr>
        <w:t xml:space="preserve"> </w:t>
      </w:r>
      <w:r w:rsidRPr="00F404F5">
        <w:rPr>
          <w:rFonts w:eastAsia="Cambria"/>
          <w:sz w:val="22"/>
          <w:szCs w:val="22"/>
        </w:rPr>
        <w:t>a</w:t>
      </w:r>
      <w:r w:rsidRPr="00F404F5">
        <w:rPr>
          <w:rFonts w:eastAsia="Cambria"/>
          <w:spacing w:val="38"/>
          <w:sz w:val="22"/>
          <w:szCs w:val="22"/>
        </w:rPr>
        <w:t xml:space="preserve"> </w:t>
      </w:r>
      <w:r w:rsidRPr="00F404F5">
        <w:rPr>
          <w:rFonts w:eastAsia="Cambria"/>
          <w:sz w:val="22"/>
          <w:szCs w:val="22"/>
        </w:rPr>
        <w:t>notice</w:t>
      </w:r>
      <w:r w:rsidRPr="00F404F5">
        <w:rPr>
          <w:rFonts w:eastAsia="Cambria"/>
          <w:spacing w:val="41"/>
          <w:sz w:val="22"/>
          <w:szCs w:val="22"/>
        </w:rPr>
        <w:t xml:space="preserve"> </w:t>
      </w:r>
      <w:r w:rsidRPr="00F404F5">
        <w:rPr>
          <w:rFonts w:eastAsia="Cambria"/>
          <w:sz w:val="22"/>
          <w:szCs w:val="22"/>
        </w:rPr>
        <w:t>requiring</w:t>
      </w:r>
      <w:r w:rsidRPr="00F404F5">
        <w:rPr>
          <w:rFonts w:eastAsia="Cambria"/>
          <w:spacing w:val="39"/>
          <w:sz w:val="22"/>
          <w:szCs w:val="22"/>
        </w:rPr>
        <w:t xml:space="preserve"> </w:t>
      </w:r>
      <w:r w:rsidRPr="00F404F5">
        <w:rPr>
          <w:rFonts w:eastAsia="Cambria"/>
          <w:sz w:val="22"/>
          <w:szCs w:val="22"/>
        </w:rPr>
        <w:t>that</w:t>
      </w:r>
      <w:r w:rsidRPr="00F404F5">
        <w:rPr>
          <w:rFonts w:eastAsia="Cambria"/>
          <w:spacing w:val="39"/>
          <w:sz w:val="22"/>
          <w:szCs w:val="22"/>
        </w:rPr>
        <w:t xml:space="preserve"> </w:t>
      </w:r>
      <w:r w:rsidRPr="00F404F5">
        <w:rPr>
          <w:rFonts w:eastAsia="Cambria"/>
          <w:sz w:val="22"/>
          <w:szCs w:val="22"/>
        </w:rPr>
        <w:t>tests</w:t>
      </w:r>
      <w:r w:rsidRPr="00F404F5">
        <w:rPr>
          <w:rFonts w:eastAsia="Cambria"/>
          <w:spacing w:val="39"/>
          <w:sz w:val="22"/>
          <w:szCs w:val="22"/>
        </w:rPr>
        <w:t xml:space="preserve"> </w:t>
      </w:r>
      <w:r w:rsidRPr="00F404F5">
        <w:rPr>
          <w:rFonts w:eastAsia="Cambria"/>
          <w:sz w:val="22"/>
          <w:szCs w:val="22"/>
        </w:rPr>
        <w:t>of</w:t>
      </w:r>
      <w:r w:rsidRPr="00F404F5">
        <w:rPr>
          <w:rFonts w:eastAsia="Cambria"/>
          <w:spacing w:val="-50"/>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defective</w:t>
      </w:r>
      <w:r w:rsidRPr="00F404F5">
        <w:rPr>
          <w:rFonts w:eastAsia="Cambria"/>
          <w:spacing w:val="1"/>
          <w:sz w:val="22"/>
          <w:szCs w:val="22"/>
        </w:rPr>
        <w:t xml:space="preserve"> </w:t>
      </w:r>
      <w:r w:rsidRPr="00F404F5">
        <w:rPr>
          <w:rFonts w:eastAsia="Cambria"/>
          <w:sz w:val="22"/>
          <w:szCs w:val="22"/>
        </w:rPr>
        <w:t>part</w:t>
      </w:r>
      <w:r w:rsidRPr="00F404F5">
        <w:rPr>
          <w:rFonts w:eastAsia="Cambria"/>
          <w:spacing w:val="1"/>
          <w:sz w:val="22"/>
          <w:szCs w:val="22"/>
        </w:rPr>
        <w:t xml:space="preserve"> </w:t>
      </w:r>
      <w:r w:rsidRPr="00F404F5">
        <w:rPr>
          <w:rFonts w:eastAsia="Cambria"/>
          <w:sz w:val="22"/>
          <w:szCs w:val="22"/>
        </w:rPr>
        <w:t>of</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Facilities</w:t>
      </w:r>
      <w:r w:rsidRPr="00F404F5">
        <w:rPr>
          <w:rFonts w:eastAsia="Cambria"/>
          <w:spacing w:val="1"/>
          <w:sz w:val="22"/>
          <w:szCs w:val="22"/>
        </w:rPr>
        <w:t xml:space="preserve"> </w:t>
      </w:r>
      <w:r w:rsidRPr="00F404F5">
        <w:rPr>
          <w:rFonts w:eastAsia="Cambria"/>
          <w:sz w:val="22"/>
          <w:szCs w:val="22"/>
        </w:rPr>
        <w:t>shall</w:t>
      </w:r>
      <w:r w:rsidRPr="00F404F5">
        <w:rPr>
          <w:rFonts w:eastAsia="Cambria"/>
          <w:spacing w:val="1"/>
          <w:sz w:val="22"/>
          <w:szCs w:val="22"/>
        </w:rPr>
        <w:t xml:space="preserve"> </w:t>
      </w:r>
      <w:r w:rsidRPr="00F404F5">
        <w:rPr>
          <w:rFonts w:eastAsia="Cambria"/>
          <w:sz w:val="22"/>
          <w:szCs w:val="22"/>
        </w:rPr>
        <w:t>be</w:t>
      </w:r>
      <w:r w:rsidRPr="00F404F5">
        <w:rPr>
          <w:rFonts w:eastAsia="Cambria"/>
          <w:spacing w:val="1"/>
          <w:sz w:val="22"/>
          <w:szCs w:val="22"/>
        </w:rPr>
        <w:t xml:space="preserve"> </w:t>
      </w:r>
      <w:r w:rsidRPr="00F404F5">
        <w:rPr>
          <w:rFonts w:eastAsia="Cambria"/>
          <w:sz w:val="22"/>
          <w:szCs w:val="22"/>
        </w:rPr>
        <w:t>made</w:t>
      </w:r>
      <w:r w:rsidRPr="00F404F5">
        <w:rPr>
          <w:rFonts w:eastAsia="Cambria"/>
          <w:spacing w:val="1"/>
          <w:sz w:val="22"/>
          <w:szCs w:val="22"/>
        </w:rPr>
        <w:t xml:space="preserve"> </w:t>
      </w:r>
      <w:r w:rsidRPr="00F404F5">
        <w:rPr>
          <w:rFonts w:eastAsia="Cambria"/>
          <w:sz w:val="22"/>
          <w:szCs w:val="22"/>
        </w:rPr>
        <w:t>by</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Contractor</w:t>
      </w:r>
      <w:r w:rsidRPr="00F404F5">
        <w:rPr>
          <w:rFonts w:eastAsia="Cambria"/>
          <w:spacing w:val="1"/>
          <w:sz w:val="22"/>
          <w:szCs w:val="22"/>
        </w:rPr>
        <w:t xml:space="preserve"> </w:t>
      </w:r>
      <w:r w:rsidRPr="00F404F5">
        <w:rPr>
          <w:rFonts w:eastAsia="Cambria"/>
          <w:sz w:val="22"/>
          <w:szCs w:val="22"/>
        </w:rPr>
        <w:t>immediately</w:t>
      </w:r>
      <w:r w:rsidRPr="00F404F5">
        <w:rPr>
          <w:rFonts w:eastAsia="Cambria"/>
          <w:spacing w:val="52"/>
          <w:sz w:val="22"/>
          <w:szCs w:val="22"/>
        </w:rPr>
        <w:t xml:space="preserve"> </w:t>
      </w:r>
      <w:r w:rsidRPr="00F404F5">
        <w:rPr>
          <w:rFonts w:eastAsia="Cambria"/>
          <w:sz w:val="22"/>
          <w:szCs w:val="22"/>
        </w:rPr>
        <w:t>upon</w:t>
      </w:r>
      <w:r w:rsidRPr="00F404F5">
        <w:rPr>
          <w:rFonts w:eastAsia="Cambria"/>
          <w:spacing w:val="53"/>
          <w:sz w:val="22"/>
          <w:szCs w:val="22"/>
        </w:rPr>
        <w:t xml:space="preserve"> </w:t>
      </w:r>
      <w:r w:rsidRPr="00F404F5">
        <w:rPr>
          <w:rFonts w:eastAsia="Cambria"/>
          <w:sz w:val="22"/>
          <w:szCs w:val="22"/>
        </w:rPr>
        <w:t>completion</w:t>
      </w:r>
      <w:r w:rsidRPr="00F404F5">
        <w:rPr>
          <w:rFonts w:eastAsia="Cambria"/>
          <w:spacing w:val="53"/>
          <w:sz w:val="22"/>
          <w:szCs w:val="22"/>
        </w:rPr>
        <w:t xml:space="preserve"> </w:t>
      </w:r>
      <w:r w:rsidRPr="00F404F5">
        <w:rPr>
          <w:rFonts w:eastAsia="Cambria"/>
          <w:sz w:val="22"/>
          <w:szCs w:val="22"/>
        </w:rPr>
        <w:t>of</w:t>
      </w:r>
      <w:r w:rsidRPr="00F404F5">
        <w:rPr>
          <w:rFonts w:eastAsia="Cambria"/>
          <w:spacing w:val="53"/>
          <w:sz w:val="22"/>
          <w:szCs w:val="22"/>
        </w:rPr>
        <w:t xml:space="preserve"> </w:t>
      </w:r>
      <w:r w:rsidRPr="00F404F5">
        <w:rPr>
          <w:rFonts w:eastAsia="Cambria"/>
          <w:sz w:val="22"/>
          <w:szCs w:val="22"/>
        </w:rPr>
        <w:t>such</w:t>
      </w:r>
      <w:r w:rsidRPr="00F404F5">
        <w:rPr>
          <w:rFonts w:eastAsia="Cambria"/>
          <w:spacing w:val="53"/>
          <w:sz w:val="22"/>
          <w:szCs w:val="22"/>
        </w:rPr>
        <w:t xml:space="preserve"> </w:t>
      </w:r>
      <w:r w:rsidRPr="00F404F5">
        <w:rPr>
          <w:rFonts w:eastAsia="Cambria"/>
          <w:sz w:val="22"/>
          <w:szCs w:val="22"/>
        </w:rPr>
        <w:t>remedial</w:t>
      </w:r>
      <w:r w:rsidRPr="00F404F5">
        <w:rPr>
          <w:rFonts w:eastAsia="Cambria"/>
          <w:spacing w:val="53"/>
          <w:sz w:val="22"/>
          <w:szCs w:val="22"/>
        </w:rPr>
        <w:t xml:space="preserve"> </w:t>
      </w:r>
      <w:r w:rsidRPr="00F404F5">
        <w:rPr>
          <w:rFonts w:eastAsia="Cambria"/>
          <w:sz w:val="22"/>
          <w:szCs w:val="22"/>
        </w:rPr>
        <w:t>work,</w:t>
      </w:r>
      <w:r w:rsidRPr="00F404F5">
        <w:rPr>
          <w:rFonts w:eastAsia="Cambria"/>
          <w:spacing w:val="52"/>
          <w:sz w:val="22"/>
          <w:szCs w:val="22"/>
        </w:rPr>
        <w:t xml:space="preserve"> </w:t>
      </w:r>
      <w:r w:rsidRPr="00F404F5">
        <w:rPr>
          <w:rFonts w:eastAsia="Cambria"/>
          <w:sz w:val="22"/>
          <w:szCs w:val="22"/>
        </w:rPr>
        <w:t>whereupon</w:t>
      </w:r>
      <w:r w:rsidRPr="00F404F5">
        <w:rPr>
          <w:rFonts w:eastAsia="Cambria"/>
          <w:spacing w:val="1"/>
          <w:sz w:val="22"/>
          <w:szCs w:val="22"/>
        </w:rPr>
        <w:t xml:space="preserve"> </w:t>
      </w:r>
      <w:r w:rsidRPr="00F404F5">
        <w:rPr>
          <w:rFonts w:eastAsia="Cambria"/>
          <w:sz w:val="22"/>
          <w:szCs w:val="22"/>
        </w:rPr>
        <w:t>the</w:t>
      </w:r>
      <w:r w:rsidRPr="00F404F5">
        <w:rPr>
          <w:rFonts w:eastAsia="Cambria"/>
          <w:spacing w:val="8"/>
          <w:sz w:val="22"/>
          <w:szCs w:val="22"/>
        </w:rPr>
        <w:t xml:space="preserve"> </w:t>
      </w:r>
      <w:r w:rsidRPr="00F404F5">
        <w:rPr>
          <w:rFonts w:eastAsia="Cambria"/>
          <w:sz w:val="22"/>
          <w:szCs w:val="22"/>
        </w:rPr>
        <w:t>Contractor</w:t>
      </w:r>
      <w:r w:rsidRPr="00F404F5">
        <w:rPr>
          <w:rFonts w:eastAsia="Cambria"/>
          <w:spacing w:val="9"/>
          <w:sz w:val="22"/>
          <w:szCs w:val="22"/>
        </w:rPr>
        <w:t xml:space="preserve"> </w:t>
      </w:r>
      <w:r w:rsidRPr="00F404F5">
        <w:rPr>
          <w:rFonts w:eastAsia="Cambria"/>
          <w:sz w:val="22"/>
          <w:szCs w:val="22"/>
        </w:rPr>
        <w:t>shall</w:t>
      </w:r>
      <w:r w:rsidRPr="00F404F5">
        <w:rPr>
          <w:rFonts w:eastAsia="Cambria"/>
          <w:spacing w:val="9"/>
          <w:sz w:val="22"/>
          <w:szCs w:val="22"/>
        </w:rPr>
        <w:t xml:space="preserve"> </w:t>
      </w:r>
      <w:r w:rsidRPr="00F404F5">
        <w:rPr>
          <w:rFonts w:eastAsia="Cambria"/>
          <w:sz w:val="22"/>
          <w:szCs w:val="22"/>
        </w:rPr>
        <w:t>carry</w:t>
      </w:r>
      <w:r w:rsidRPr="00F404F5">
        <w:rPr>
          <w:rFonts w:eastAsia="Cambria"/>
          <w:spacing w:val="6"/>
          <w:sz w:val="22"/>
          <w:szCs w:val="22"/>
        </w:rPr>
        <w:t xml:space="preserve"> </w:t>
      </w:r>
      <w:r w:rsidRPr="00F404F5">
        <w:rPr>
          <w:rFonts w:eastAsia="Cambria"/>
          <w:sz w:val="22"/>
          <w:szCs w:val="22"/>
        </w:rPr>
        <w:t>out</w:t>
      </w:r>
      <w:r w:rsidRPr="00F404F5">
        <w:rPr>
          <w:rFonts w:eastAsia="Cambria"/>
          <w:spacing w:val="9"/>
          <w:sz w:val="22"/>
          <w:szCs w:val="22"/>
        </w:rPr>
        <w:t xml:space="preserve"> </w:t>
      </w:r>
      <w:r w:rsidRPr="00F404F5">
        <w:rPr>
          <w:rFonts w:eastAsia="Cambria"/>
          <w:sz w:val="22"/>
          <w:szCs w:val="22"/>
        </w:rPr>
        <w:t>such</w:t>
      </w:r>
      <w:r w:rsidRPr="00F404F5">
        <w:rPr>
          <w:rFonts w:eastAsia="Cambria"/>
          <w:spacing w:val="8"/>
          <w:sz w:val="22"/>
          <w:szCs w:val="22"/>
        </w:rPr>
        <w:t xml:space="preserve"> </w:t>
      </w:r>
      <w:r w:rsidRPr="00F404F5">
        <w:rPr>
          <w:rFonts w:eastAsia="Cambria"/>
          <w:sz w:val="22"/>
          <w:szCs w:val="22"/>
        </w:rPr>
        <w:t>tests.</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autoSpaceDE w:val="0"/>
        <w:autoSpaceDN w:val="0"/>
        <w:spacing w:line="254" w:lineRule="auto"/>
        <w:ind w:left="1288" w:right="1608"/>
        <w:jc w:val="both"/>
        <w:rPr>
          <w:rFonts w:eastAsia="Cambria"/>
          <w:sz w:val="22"/>
          <w:szCs w:val="22"/>
        </w:rPr>
      </w:pPr>
      <w:r w:rsidRPr="00F404F5">
        <w:rPr>
          <w:rFonts w:eastAsia="Cambria"/>
          <w:sz w:val="22"/>
          <w:szCs w:val="22"/>
        </w:rPr>
        <w:t>If</w:t>
      </w:r>
      <w:r w:rsidRPr="00F404F5">
        <w:rPr>
          <w:rFonts w:eastAsia="Cambria"/>
          <w:spacing w:val="1"/>
          <w:sz w:val="22"/>
          <w:szCs w:val="22"/>
        </w:rPr>
        <w:t xml:space="preserve"> </w:t>
      </w:r>
      <w:r w:rsidRPr="00F404F5">
        <w:rPr>
          <w:rFonts w:eastAsia="Cambria"/>
          <w:sz w:val="22"/>
          <w:szCs w:val="22"/>
        </w:rPr>
        <w:t>such</w:t>
      </w:r>
      <w:r w:rsidRPr="00F404F5">
        <w:rPr>
          <w:rFonts w:eastAsia="Cambria"/>
          <w:spacing w:val="1"/>
          <w:sz w:val="22"/>
          <w:szCs w:val="22"/>
        </w:rPr>
        <w:t xml:space="preserve"> </w:t>
      </w:r>
      <w:r w:rsidRPr="00F404F5">
        <w:rPr>
          <w:rFonts w:eastAsia="Cambria"/>
          <w:sz w:val="22"/>
          <w:szCs w:val="22"/>
        </w:rPr>
        <w:t>part</w:t>
      </w:r>
      <w:r w:rsidRPr="00F404F5">
        <w:rPr>
          <w:rFonts w:eastAsia="Cambria"/>
          <w:spacing w:val="1"/>
          <w:sz w:val="22"/>
          <w:szCs w:val="22"/>
        </w:rPr>
        <w:t xml:space="preserve"> </w:t>
      </w:r>
      <w:r w:rsidRPr="00F404F5">
        <w:rPr>
          <w:rFonts w:eastAsia="Cambria"/>
          <w:sz w:val="22"/>
          <w:szCs w:val="22"/>
        </w:rPr>
        <w:t>fails</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tests,</w:t>
      </w:r>
      <w:r w:rsidRPr="00F404F5">
        <w:rPr>
          <w:rFonts w:eastAsia="Cambria"/>
          <w:spacing w:val="1"/>
          <w:sz w:val="22"/>
          <w:szCs w:val="22"/>
        </w:rPr>
        <w:t xml:space="preserve"> </w:t>
      </w:r>
      <w:r w:rsidRPr="00F404F5">
        <w:rPr>
          <w:rFonts w:eastAsia="Cambria"/>
          <w:sz w:val="22"/>
          <w:szCs w:val="22"/>
        </w:rPr>
        <w:t>the</w:t>
      </w:r>
      <w:r w:rsidRPr="00F404F5">
        <w:rPr>
          <w:rFonts w:eastAsia="Cambria"/>
          <w:spacing w:val="52"/>
          <w:sz w:val="22"/>
          <w:szCs w:val="22"/>
        </w:rPr>
        <w:t xml:space="preserve"> </w:t>
      </w:r>
      <w:r w:rsidRPr="00F404F5">
        <w:rPr>
          <w:rFonts w:eastAsia="Cambria"/>
          <w:sz w:val="22"/>
          <w:szCs w:val="22"/>
        </w:rPr>
        <w:t>Contractor</w:t>
      </w:r>
      <w:r w:rsidRPr="00F404F5">
        <w:rPr>
          <w:rFonts w:eastAsia="Cambria"/>
          <w:spacing w:val="53"/>
          <w:sz w:val="22"/>
          <w:szCs w:val="22"/>
        </w:rPr>
        <w:t xml:space="preserve"> </w:t>
      </w:r>
      <w:r w:rsidRPr="00F404F5">
        <w:rPr>
          <w:rFonts w:eastAsia="Cambria"/>
          <w:sz w:val="22"/>
          <w:szCs w:val="22"/>
        </w:rPr>
        <w:t>shall</w:t>
      </w:r>
      <w:r w:rsidRPr="00F404F5">
        <w:rPr>
          <w:rFonts w:eastAsia="Cambria"/>
          <w:spacing w:val="53"/>
          <w:sz w:val="22"/>
          <w:szCs w:val="22"/>
        </w:rPr>
        <w:t xml:space="preserve"> </w:t>
      </w:r>
      <w:r w:rsidRPr="00F404F5">
        <w:rPr>
          <w:rFonts w:eastAsia="Cambria"/>
          <w:sz w:val="22"/>
          <w:szCs w:val="22"/>
        </w:rPr>
        <w:t>carry</w:t>
      </w:r>
      <w:r w:rsidRPr="00F404F5">
        <w:rPr>
          <w:rFonts w:eastAsia="Cambria"/>
          <w:spacing w:val="53"/>
          <w:sz w:val="22"/>
          <w:szCs w:val="22"/>
        </w:rPr>
        <w:t xml:space="preserve"> </w:t>
      </w:r>
      <w:r w:rsidRPr="00F404F5">
        <w:rPr>
          <w:rFonts w:eastAsia="Cambria"/>
          <w:sz w:val="22"/>
          <w:szCs w:val="22"/>
        </w:rPr>
        <w:t>out</w:t>
      </w:r>
      <w:r w:rsidRPr="00F404F5">
        <w:rPr>
          <w:rFonts w:eastAsia="Cambria"/>
          <w:spacing w:val="53"/>
          <w:sz w:val="22"/>
          <w:szCs w:val="22"/>
        </w:rPr>
        <w:t xml:space="preserve"> </w:t>
      </w:r>
      <w:r w:rsidRPr="00F404F5">
        <w:rPr>
          <w:rFonts w:eastAsia="Cambria"/>
          <w:sz w:val="22"/>
          <w:szCs w:val="22"/>
        </w:rPr>
        <w:t>further</w:t>
      </w:r>
      <w:r w:rsidRPr="00F404F5">
        <w:rPr>
          <w:rFonts w:eastAsia="Cambria"/>
          <w:spacing w:val="1"/>
          <w:sz w:val="22"/>
          <w:szCs w:val="22"/>
        </w:rPr>
        <w:t xml:space="preserve"> </w:t>
      </w:r>
      <w:r w:rsidRPr="00F404F5">
        <w:rPr>
          <w:rFonts w:eastAsia="Cambria"/>
          <w:sz w:val="22"/>
          <w:szCs w:val="22"/>
        </w:rPr>
        <w:t>repair, replacement</w:t>
      </w:r>
      <w:r w:rsidRPr="00F404F5">
        <w:rPr>
          <w:rFonts w:eastAsia="Cambria"/>
          <w:spacing w:val="1"/>
          <w:sz w:val="22"/>
          <w:szCs w:val="22"/>
        </w:rPr>
        <w:t xml:space="preserve"> </w:t>
      </w:r>
      <w:r w:rsidRPr="00F404F5">
        <w:rPr>
          <w:rFonts w:eastAsia="Cambria"/>
          <w:sz w:val="22"/>
          <w:szCs w:val="22"/>
        </w:rPr>
        <w:t>or</w:t>
      </w:r>
      <w:r w:rsidRPr="00F404F5">
        <w:rPr>
          <w:rFonts w:eastAsia="Cambria"/>
          <w:spacing w:val="1"/>
          <w:sz w:val="22"/>
          <w:szCs w:val="22"/>
        </w:rPr>
        <w:t xml:space="preserve"> </w:t>
      </w:r>
      <w:r w:rsidRPr="00F404F5">
        <w:rPr>
          <w:rFonts w:eastAsia="Cambria"/>
          <w:sz w:val="22"/>
          <w:szCs w:val="22"/>
        </w:rPr>
        <w:t>making</w:t>
      </w:r>
      <w:r w:rsidRPr="00F404F5">
        <w:rPr>
          <w:rFonts w:eastAsia="Cambria"/>
          <w:spacing w:val="1"/>
          <w:sz w:val="22"/>
          <w:szCs w:val="22"/>
        </w:rPr>
        <w:t xml:space="preserve"> </w:t>
      </w:r>
      <w:r w:rsidRPr="00F404F5">
        <w:rPr>
          <w:rFonts w:eastAsia="Cambria"/>
          <w:sz w:val="22"/>
          <w:szCs w:val="22"/>
        </w:rPr>
        <w:t>good</w:t>
      </w:r>
      <w:r w:rsidRPr="00F404F5">
        <w:rPr>
          <w:rFonts w:eastAsia="Cambria"/>
          <w:spacing w:val="1"/>
          <w:sz w:val="22"/>
          <w:szCs w:val="22"/>
        </w:rPr>
        <w:t xml:space="preserve"> </w:t>
      </w:r>
      <w:r w:rsidRPr="00F404F5">
        <w:rPr>
          <w:rFonts w:eastAsia="Cambria"/>
          <w:sz w:val="22"/>
          <w:szCs w:val="22"/>
        </w:rPr>
        <w:t>(as the case</w:t>
      </w:r>
      <w:r w:rsidRPr="00F404F5">
        <w:rPr>
          <w:rFonts w:eastAsia="Cambria"/>
          <w:spacing w:val="1"/>
          <w:sz w:val="22"/>
          <w:szCs w:val="22"/>
        </w:rPr>
        <w:t xml:space="preserve"> </w:t>
      </w:r>
      <w:r w:rsidRPr="00F404F5">
        <w:rPr>
          <w:rFonts w:eastAsia="Cambria"/>
          <w:sz w:val="22"/>
          <w:szCs w:val="22"/>
        </w:rPr>
        <w:t>may</w:t>
      </w:r>
      <w:r w:rsidRPr="00F404F5">
        <w:rPr>
          <w:rFonts w:eastAsia="Cambria"/>
          <w:spacing w:val="52"/>
          <w:sz w:val="22"/>
          <w:szCs w:val="22"/>
        </w:rPr>
        <w:t xml:space="preserve"> </w:t>
      </w:r>
      <w:r w:rsidRPr="00F404F5">
        <w:rPr>
          <w:rFonts w:eastAsia="Cambria"/>
          <w:sz w:val="22"/>
          <w:szCs w:val="22"/>
        </w:rPr>
        <w:t>be)</w:t>
      </w:r>
      <w:r w:rsidRPr="00F404F5">
        <w:rPr>
          <w:rFonts w:eastAsia="Cambria"/>
          <w:spacing w:val="53"/>
          <w:sz w:val="22"/>
          <w:szCs w:val="22"/>
        </w:rPr>
        <w:t xml:space="preserve"> </w:t>
      </w:r>
      <w:r w:rsidRPr="00F404F5">
        <w:rPr>
          <w:rFonts w:eastAsia="Cambria"/>
          <w:sz w:val="22"/>
          <w:szCs w:val="22"/>
        </w:rPr>
        <w:t>until</w:t>
      </w:r>
      <w:r w:rsidRPr="00F404F5">
        <w:rPr>
          <w:rFonts w:eastAsia="Cambria"/>
          <w:spacing w:val="53"/>
          <w:sz w:val="22"/>
          <w:szCs w:val="22"/>
        </w:rPr>
        <w:t xml:space="preserve"> </w:t>
      </w:r>
      <w:r w:rsidRPr="00F404F5">
        <w:rPr>
          <w:rFonts w:eastAsia="Cambria"/>
          <w:sz w:val="22"/>
          <w:szCs w:val="22"/>
        </w:rPr>
        <w:t>that</w:t>
      </w:r>
      <w:r w:rsidRPr="00F404F5">
        <w:rPr>
          <w:rFonts w:eastAsia="Cambria"/>
          <w:spacing w:val="1"/>
          <w:sz w:val="22"/>
          <w:szCs w:val="22"/>
        </w:rPr>
        <w:t xml:space="preserve"> </w:t>
      </w:r>
      <w:r w:rsidRPr="00F404F5">
        <w:rPr>
          <w:rFonts w:eastAsia="Cambria"/>
          <w:sz w:val="22"/>
          <w:szCs w:val="22"/>
        </w:rPr>
        <w:t>part</w:t>
      </w:r>
      <w:r w:rsidRPr="00F404F5">
        <w:rPr>
          <w:rFonts w:eastAsia="Cambria"/>
          <w:spacing w:val="7"/>
          <w:sz w:val="22"/>
          <w:szCs w:val="22"/>
        </w:rPr>
        <w:t xml:space="preserve"> </w:t>
      </w:r>
      <w:r w:rsidRPr="00F404F5">
        <w:rPr>
          <w:rFonts w:eastAsia="Cambria"/>
          <w:sz w:val="22"/>
          <w:szCs w:val="22"/>
        </w:rPr>
        <w:t>of</w:t>
      </w:r>
      <w:r w:rsidRPr="00F404F5">
        <w:rPr>
          <w:rFonts w:eastAsia="Cambria"/>
          <w:spacing w:val="8"/>
          <w:sz w:val="22"/>
          <w:szCs w:val="22"/>
        </w:rPr>
        <w:t xml:space="preserve"> </w:t>
      </w:r>
      <w:r w:rsidRPr="00F404F5">
        <w:rPr>
          <w:rFonts w:eastAsia="Cambria"/>
          <w:sz w:val="22"/>
          <w:szCs w:val="22"/>
        </w:rPr>
        <w:t>the</w:t>
      </w:r>
      <w:r w:rsidRPr="00F404F5">
        <w:rPr>
          <w:rFonts w:eastAsia="Cambria"/>
          <w:spacing w:val="7"/>
          <w:sz w:val="22"/>
          <w:szCs w:val="22"/>
        </w:rPr>
        <w:t xml:space="preserve"> </w:t>
      </w:r>
      <w:r w:rsidRPr="00F404F5">
        <w:rPr>
          <w:rFonts w:eastAsia="Cambria"/>
          <w:sz w:val="22"/>
          <w:szCs w:val="22"/>
        </w:rPr>
        <w:t>Facilities</w:t>
      </w:r>
      <w:r w:rsidRPr="00F404F5">
        <w:rPr>
          <w:rFonts w:eastAsia="Cambria"/>
          <w:spacing w:val="6"/>
          <w:sz w:val="22"/>
          <w:szCs w:val="22"/>
        </w:rPr>
        <w:t xml:space="preserve"> </w:t>
      </w:r>
      <w:r w:rsidRPr="00F404F5">
        <w:rPr>
          <w:rFonts w:eastAsia="Cambria"/>
          <w:sz w:val="22"/>
          <w:szCs w:val="22"/>
        </w:rPr>
        <w:t>passes</w:t>
      </w:r>
      <w:r w:rsidRPr="00F404F5">
        <w:rPr>
          <w:rFonts w:eastAsia="Cambria"/>
          <w:spacing w:val="8"/>
          <w:sz w:val="22"/>
          <w:szCs w:val="22"/>
        </w:rPr>
        <w:t xml:space="preserve"> </w:t>
      </w:r>
      <w:r w:rsidRPr="00F404F5">
        <w:rPr>
          <w:rFonts w:eastAsia="Cambria"/>
          <w:sz w:val="22"/>
          <w:szCs w:val="22"/>
        </w:rPr>
        <w:t>such</w:t>
      </w:r>
      <w:r w:rsidRPr="00F404F5">
        <w:rPr>
          <w:rFonts w:eastAsia="Cambria"/>
          <w:spacing w:val="8"/>
          <w:sz w:val="22"/>
          <w:szCs w:val="22"/>
        </w:rPr>
        <w:t xml:space="preserve"> </w:t>
      </w:r>
      <w:r w:rsidRPr="00F404F5">
        <w:rPr>
          <w:rFonts w:eastAsia="Cambria"/>
          <w:sz w:val="22"/>
          <w:szCs w:val="22"/>
        </w:rPr>
        <w:t>tests.</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8"/>
        <w:jc w:val="both"/>
        <w:rPr>
          <w:rFonts w:eastAsia="Cambria"/>
          <w:sz w:val="22"/>
          <w:szCs w:val="22"/>
        </w:rPr>
      </w:pPr>
      <w:r w:rsidRPr="00F404F5">
        <w:rPr>
          <w:rFonts w:eastAsia="Cambria"/>
          <w:sz w:val="22"/>
          <w:szCs w:val="22"/>
        </w:rPr>
        <w:t>If</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Contractor</w:t>
      </w:r>
      <w:r w:rsidRPr="00F404F5">
        <w:rPr>
          <w:rFonts w:eastAsia="Cambria"/>
          <w:spacing w:val="1"/>
          <w:sz w:val="22"/>
          <w:szCs w:val="22"/>
        </w:rPr>
        <w:t xml:space="preserve"> </w:t>
      </w:r>
      <w:r w:rsidRPr="00F404F5">
        <w:rPr>
          <w:rFonts w:eastAsia="Cambria"/>
          <w:sz w:val="22"/>
          <w:szCs w:val="22"/>
        </w:rPr>
        <w:t>fails</w:t>
      </w:r>
      <w:r w:rsidRPr="00F404F5">
        <w:rPr>
          <w:rFonts w:eastAsia="Cambria"/>
          <w:spacing w:val="1"/>
          <w:sz w:val="22"/>
          <w:szCs w:val="22"/>
        </w:rPr>
        <w:t xml:space="preserve"> </w:t>
      </w:r>
      <w:r w:rsidRPr="00F404F5">
        <w:rPr>
          <w:rFonts w:eastAsia="Cambria"/>
          <w:sz w:val="22"/>
          <w:szCs w:val="22"/>
        </w:rPr>
        <w:t>to</w:t>
      </w:r>
      <w:r w:rsidRPr="00F404F5">
        <w:rPr>
          <w:rFonts w:eastAsia="Cambria"/>
          <w:spacing w:val="1"/>
          <w:sz w:val="22"/>
          <w:szCs w:val="22"/>
        </w:rPr>
        <w:t xml:space="preserve"> </w:t>
      </w:r>
      <w:r w:rsidRPr="00F404F5">
        <w:rPr>
          <w:rFonts w:eastAsia="Cambria"/>
          <w:sz w:val="22"/>
          <w:szCs w:val="22"/>
        </w:rPr>
        <w:t>commence</w:t>
      </w:r>
      <w:r w:rsidRPr="00F404F5">
        <w:rPr>
          <w:rFonts w:eastAsia="Cambria"/>
          <w:spacing w:val="1"/>
          <w:sz w:val="22"/>
          <w:szCs w:val="22"/>
        </w:rPr>
        <w:t xml:space="preserve"> </w:t>
      </w:r>
      <w:r w:rsidRPr="00F404F5">
        <w:rPr>
          <w:rFonts w:eastAsia="Cambria"/>
          <w:sz w:val="22"/>
          <w:szCs w:val="22"/>
        </w:rPr>
        <w:t>the</w:t>
      </w:r>
      <w:r w:rsidRPr="00F404F5">
        <w:rPr>
          <w:rFonts w:eastAsia="Cambria"/>
          <w:spacing w:val="52"/>
          <w:sz w:val="22"/>
          <w:szCs w:val="22"/>
        </w:rPr>
        <w:t xml:space="preserve"> </w:t>
      </w:r>
      <w:r w:rsidRPr="00F404F5">
        <w:rPr>
          <w:rFonts w:eastAsia="Cambria"/>
          <w:sz w:val="22"/>
          <w:szCs w:val="22"/>
        </w:rPr>
        <w:t>work</w:t>
      </w:r>
      <w:r w:rsidRPr="00F404F5">
        <w:rPr>
          <w:rFonts w:eastAsia="Cambria"/>
          <w:spacing w:val="53"/>
          <w:sz w:val="22"/>
          <w:szCs w:val="22"/>
        </w:rPr>
        <w:t xml:space="preserve"> </w:t>
      </w:r>
      <w:r w:rsidRPr="00F404F5">
        <w:rPr>
          <w:rFonts w:eastAsia="Cambria"/>
          <w:sz w:val="22"/>
          <w:szCs w:val="22"/>
        </w:rPr>
        <w:t>necessary</w:t>
      </w:r>
      <w:r w:rsidRPr="00F404F5">
        <w:rPr>
          <w:rFonts w:eastAsia="Cambria"/>
          <w:spacing w:val="53"/>
          <w:sz w:val="22"/>
          <w:szCs w:val="22"/>
        </w:rPr>
        <w:t xml:space="preserve"> </w:t>
      </w:r>
      <w:r w:rsidRPr="00F404F5">
        <w:rPr>
          <w:rFonts w:eastAsia="Cambria"/>
          <w:sz w:val="22"/>
          <w:szCs w:val="22"/>
        </w:rPr>
        <w:t>to</w:t>
      </w:r>
      <w:r w:rsidRPr="00F404F5">
        <w:rPr>
          <w:rFonts w:eastAsia="Cambria"/>
          <w:spacing w:val="53"/>
          <w:sz w:val="22"/>
          <w:szCs w:val="22"/>
        </w:rPr>
        <w:t xml:space="preserve"> </w:t>
      </w:r>
      <w:r w:rsidRPr="00F404F5">
        <w:rPr>
          <w:rFonts w:eastAsia="Cambria"/>
          <w:sz w:val="22"/>
          <w:szCs w:val="22"/>
        </w:rPr>
        <w:t>remedy</w:t>
      </w:r>
      <w:r w:rsidRPr="00F404F5">
        <w:rPr>
          <w:rFonts w:eastAsia="Cambria"/>
          <w:spacing w:val="1"/>
          <w:sz w:val="22"/>
          <w:szCs w:val="22"/>
        </w:rPr>
        <w:t xml:space="preserve"> </w:t>
      </w:r>
      <w:r w:rsidRPr="00F404F5">
        <w:rPr>
          <w:rFonts w:eastAsia="Cambria"/>
          <w:sz w:val="22"/>
          <w:szCs w:val="22"/>
        </w:rPr>
        <w:t>such</w:t>
      </w:r>
      <w:r w:rsidRPr="00F404F5">
        <w:rPr>
          <w:rFonts w:eastAsia="Cambria"/>
          <w:spacing w:val="1"/>
          <w:sz w:val="22"/>
          <w:szCs w:val="22"/>
        </w:rPr>
        <w:t xml:space="preserve"> </w:t>
      </w:r>
      <w:r w:rsidRPr="00F404F5">
        <w:rPr>
          <w:rFonts w:eastAsia="Cambria"/>
          <w:sz w:val="22"/>
          <w:szCs w:val="22"/>
        </w:rPr>
        <w:t>defect</w:t>
      </w:r>
      <w:r w:rsidRPr="00F404F5">
        <w:rPr>
          <w:rFonts w:eastAsia="Cambria"/>
          <w:spacing w:val="1"/>
          <w:sz w:val="22"/>
          <w:szCs w:val="22"/>
        </w:rPr>
        <w:t xml:space="preserve"> </w:t>
      </w:r>
      <w:r w:rsidRPr="00F404F5">
        <w:rPr>
          <w:rFonts w:eastAsia="Cambria"/>
          <w:sz w:val="22"/>
          <w:szCs w:val="22"/>
        </w:rPr>
        <w:t>or</w:t>
      </w:r>
      <w:r w:rsidRPr="00F404F5">
        <w:rPr>
          <w:rFonts w:eastAsia="Cambria"/>
          <w:spacing w:val="1"/>
          <w:sz w:val="22"/>
          <w:szCs w:val="22"/>
        </w:rPr>
        <w:t xml:space="preserve"> </w:t>
      </w:r>
      <w:r w:rsidRPr="00F404F5">
        <w:rPr>
          <w:rFonts w:eastAsia="Cambria"/>
          <w:sz w:val="22"/>
          <w:szCs w:val="22"/>
        </w:rPr>
        <w:t>any</w:t>
      </w:r>
      <w:r w:rsidRPr="00F404F5">
        <w:rPr>
          <w:rFonts w:eastAsia="Cambria"/>
          <w:spacing w:val="1"/>
          <w:sz w:val="22"/>
          <w:szCs w:val="22"/>
        </w:rPr>
        <w:t xml:space="preserve"> </w:t>
      </w:r>
      <w:r w:rsidRPr="00F404F5">
        <w:rPr>
          <w:rFonts w:eastAsia="Cambria"/>
          <w:sz w:val="22"/>
          <w:szCs w:val="22"/>
        </w:rPr>
        <w:t>damage</w:t>
      </w:r>
      <w:r w:rsidRPr="00F404F5">
        <w:rPr>
          <w:rFonts w:eastAsia="Cambria"/>
          <w:spacing w:val="1"/>
          <w:sz w:val="22"/>
          <w:szCs w:val="22"/>
        </w:rPr>
        <w:t xml:space="preserve"> </w:t>
      </w:r>
      <w:r w:rsidRPr="00F404F5">
        <w:rPr>
          <w:rFonts w:eastAsia="Cambria"/>
          <w:sz w:val="22"/>
          <w:szCs w:val="22"/>
        </w:rPr>
        <w:t>to</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Facilities</w:t>
      </w:r>
      <w:r w:rsidRPr="00F404F5">
        <w:rPr>
          <w:rFonts w:eastAsia="Cambria"/>
          <w:spacing w:val="1"/>
          <w:sz w:val="22"/>
          <w:szCs w:val="22"/>
        </w:rPr>
        <w:t xml:space="preserve"> </w:t>
      </w:r>
      <w:r w:rsidRPr="00F404F5">
        <w:rPr>
          <w:rFonts w:eastAsia="Cambria"/>
          <w:sz w:val="22"/>
          <w:szCs w:val="22"/>
        </w:rPr>
        <w:t>caused</w:t>
      </w:r>
      <w:r w:rsidRPr="00F404F5">
        <w:rPr>
          <w:rFonts w:eastAsia="Cambria"/>
          <w:spacing w:val="1"/>
          <w:sz w:val="22"/>
          <w:szCs w:val="22"/>
        </w:rPr>
        <w:t xml:space="preserve"> </w:t>
      </w:r>
      <w:r w:rsidRPr="00F404F5">
        <w:rPr>
          <w:rFonts w:eastAsia="Cambria"/>
          <w:sz w:val="22"/>
          <w:szCs w:val="22"/>
        </w:rPr>
        <w:t>by</w:t>
      </w:r>
      <w:r w:rsidRPr="00F404F5">
        <w:rPr>
          <w:rFonts w:eastAsia="Cambria"/>
          <w:spacing w:val="52"/>
          <w:sz w:val="22"/>
          <w:szCs w:val="22"/>
        </w:rPr>
        <w:t xml:space="preserve"> </w:t>
      </w:r>
      <w:r w:rsidRPr="00F404F5">
        <w:rPr>
          <w:rFonts w:eastAsia="Cambria"/>
          <w:sz w:val="22"/>
          <w:szCs w:val="22"/>
        </w:rPr>
        <w:t>such</w:t>
      </w:r>
      <w:r w:rsidRPr="00F404F5">
        <w:rPr>
          <w:rFonts w:eastAsia="Cambria"/>
          <w:spacing w:val="53"/>
          <w:sz w:val="22"/>
          <w:szCs w:val="22"/>
        </w:rPr>
        <w:t xml:space="preserve"> </w:t>
      </w:r>
      <w:r w:rsidRPr="00F404F5">
        <w:rPr>
          <w:rFonts w:eastAsia="Cambria"/>
          <w:sz w:val="22"/>
          <w:szCs w:val="22"/>
        </w:rPr>
        <w:t>defect</w:t>
      </w:r>
      <w:r w:rsidRPr="00F404F5">
        <w:rPr>
          <w:rFonts w:eastAsia="Cambria"/>
          <w:spacing w:val="1"/>
          <w:sz w:val="22"/>
          <w:szCs w:val="22"/>
        </w:rPr>
        <w:t xml:space="preserve"> </w:t>
      </w:r>
      <w:r w:rsidRPr="00F404F5">
        <w:rPr>
          <w:rFonts w:eastAsia="Cambria"/>
          <w:sz w:val="22"/>
          <w:szCs w:val="22"/>
        </w:rPr>
        <w:t>within a reasonable time (which shall in no event be considered to be</w:t>
      </w:r>
      <w:r w:rsidRPr="00F404F5">
        <w:rPr>
          <w:rFonts w:eastAsia="Cambria"/>
          <w:spacing w:val="1"/>
          <w:sz w:val="22"/>
          <w:szCs w:val="22"/>
        </w:rPr>
        <w:t xml:space="preserve"> </w:t>
      </w:r>
      <w:r w:rsidRPr="00F404F5">
        <w:rPr>
          <w:rFonts w:eastAsia="Cambria"/>
          <w:sz w:val="22"/>
          <w:szCs w:val="22"/>
        </w:rPr>
        <w:t>less than fifteen (15) days), the Employer may, following notice to the</w:t>
      </w:r>
      <w:r w:rsidRPr="00F404F5">
        <w:rPr>
          <w:rFonts w:eastAsia="Cambria"/>
          <w:spacing w:val="1"/>
          <w:sz w:val="22"/>
          <w:szCs w:val="22"/>
        </w:rPr>
        <w:t xml:space="preserve"> </w:t>
      </w:r>
      <w:r w:rsidRPr="00F404F5">
        <w:rPr>
          <w:rFonts w:eastAsia="Cambria"/>
          <w:sz w:val="22"/>
          <w:szCs w:val="22"/>
        </w:rPr>
        <w:t>Contractor,</w:t>
      </w:r>
      <w:r w:rsidRPr="00F404F5">
        <w:rPr>
          <w:rFonts w:eastAsia="Cambria"/>
          <w:spacing w:val="1"/>
          <w:sz w:val="22"/>
          <w:szCs w:val="22"/>
        </w:rPr>
        <w:t xml:space="preserve"> </w:t>
      </w:r>
      <w:r w:rsidRPr="00F404F5">
        <w:rPr>
          <w:rFonts w:eastAsia="Cambria"/>
          <w:sz w:val="22"/>
          <w:szCs w:val="22"/>
        </w:rPr>
        <w:t>proceed</w:t>
      </w:r>
      <w:r w:rsidRPr="00F404F5">
        <w:rPr>
          <w:rFonts w:eastAsia="Cambria"/>
          <w:spacing w:val="1"/>
          <w:sz w:val="22"/>
          <w:szCs w:val="22"/>
        </w:rPr>
        <w:t xml:space="preserve"> </w:t>
      </w:r>
      <w:r w:rsidRPr="00F404F5">
        <w:rPr>
          <w:rFonts w:eastAsia="Cambria"/>
          <w:sz w:val="22"/>
          <w:szCs w:val="22"/>
        </w:rPr>
        <w:t>to</w:t>
      </w:r>
      <w:r w:rsidRPr="00F404F5">
        <w:rPr>
          <w:rFonts w:eastAsia="Cambria"/>
          <w:spacing w:val="1"/>
          <w:sz w:val="22"/>
          <w:szCs w:val="22"/>
        </w:rPr>
        <w:t xml:space="preserve"> </w:t>
      </w:r>
      <w:r w:rsidRPr="00F404F5">
        <w:rPr>
          <w:rFonts w:eastAsia="Cambria"/>
          <w:sz w:val="22"/>
          <w:szCs w:val="22"/>
        </w:rPr>
        <w:t>do</w:t>
      </w:r>
      <w:r w:rsidRPr="00F404F5">
        <w:rPr>
          <w:rFonts w:eastAsia="Cambria"/>
          <w:spacing w:val="1"/>
          <w:sz w:val="22"/>
          <w:szCs w:val="22"/>
        </w:rPr>
        <w:t xml:space="preserve"> </w:t>
      </w:r>
      <w:r w:rsidRPr="00F404F5">
        <w:rPr>
          <w:rFonts w:eastAsia="Cambria"/>
          <w:sz w:val="22"/>
          <w:szCs w:val="22"/>
        </w:rPr>
        <w:t>such</w:t>
      </w:r>
      <w:r w:rsidRPr="00F404F5">
        <w:rPr>
          <w:rFonts w:eastAsia="Cambria"/>
          <w:spacing w:val="1"/>
          <w:sz w:val="22"/>
          <w:szCs w:val="22"/>
        </w:rPr>
        <w:t xml:space="preserve"> </w:t>
      </w:r>
      <w:r w:rsidRPr="00F404F5">
        <w:rPr>
          <w:rFonts w:eastAsia="Cambria"/>
          <w:sz w:val="22"/>
          <w:szCs w:val="22"/>
        </w:rPr>
        <w:t>work,</w:t>
      </w:r>
      <w:r w:rsidRPr="00F404F5">
        <w:rPr>
          <w:rFonts w:eastAsia="Cambria"/>
          <w:spacing w:val="1"/>
          <w:sz w:val="22"/>
          <w:szCs w:val="22"/>
        </w:rPr>
        <w:t xml:space="preserve"> </w:t>
      </w:r>
      <w:r w:rsidRPr="00F404F5">
        <w:rPr>
          <w:rFonts w:eastAsia="Cambria"/>
          <w:sz w:val="22"/>
          <w:szCs w:val="22"/>
        </w:rPr>
        <w:t>and</w:t>
      </w:r>
      <w:r w:rsidRPr="00F404F5">
        <w:rPr>
          <w:rFonts w:eastAsia="Cambria"/>
          <w:spacing w:val="53"/>
          <w:sz w:val="22"/>
          <w:szCs w:val="22"/>
        </w:rPr>
        <w:t xml:space="preserve"> </w:t>
      </w:r>
      <w:r w:rsidRPr="00F404F5">
        <w:rPr>
          <w:rFonts w:eastAsia="Cambria"/>
          <w:sz w:val="22"/>
          <w:szCs w:val="22"/>
        </w:rPr>
        <w:t>the</w:t>
      </w:r>
      <w:r w:rsidRPr="00F404F5">
        <w:rPr>
          <w:rFonts w:eastAsia="Cambria"/>
          <w:spacing w:val="53"/>
          <w:sz w:val="22"/>
          <w:szCs w:val="22"/>
        </w:rPr>
        <w:t xml:space="preserve"> </w:t>
      </w:r>
      <w:r w:rsidRPr="00F404F5">
        <w:rPr>
          <w:rFonts w:eastAsia="Cambria"/>
          <w:sz w:val="22"/>
          <w:szCs w:val="22"/>
        </w:rPr>
        <w:t>reasonable</w:t>
      </w:r>
      <w:r w:rsidRPr="00F404F5">
        <w:rPr>
          <w:rFonts w:eastAsia="Cambria"/>
          <w:spacing w:val="53"/>
          <w:sz w:val="22"/>
          <w:szCs w:val="22"/>
        </w:rPr>
        <w:t xml:space="preserve"> </w:t>
      </w:r>
      <w:r w:rsidRPr="00F404F5">
        <w:rPr>
          <w:rFonts w:eastAsia="Cambria"/>
          <w:sz w:val="22"/>
          <w:szCs w:val="22"/>
        </w:rPr>
        <w:t>costs</w:t>
      </w:r>
      <w:r w:rsidRPr="00F404F5">
        <w:rPr>
          <w:rFonts w:eastAsia="Cambria"/>
          <w:spacing w:val="1"/>
          <w:sz w:val="22"/>
          <w:szCs w:val="22"/>
        </w:rPr>
        <w:t xml:space="preserve"> </w:t>
      </w:r>
      <w:r w:rsidRPr="00F404F5">
        <w:rPr>
          <w:rFonts w:eastAsia="Cambria"/>
          <w:sz w:val="22"/>
          <w:szCs w:val="22"/>
        </w:rPr>
        <w:t>incurred</w:t>
      </w:r>
      <w:r w:rsidRPr="00F404F5">
        <w:rPr>
          <w:rFonts w:eastAsia="Cambria"/>
          <w:spacing w:val="1"/>
          <w:sz w:val="22"/>
          <w:szCs w:val="22"/>
        </w:rPr>
        <w:t xml:space="preserve"> </w:t>
      </w:r>
      <w:r w:rsidRPr="00F404F5">
        <w:rPr>
          <w:rFonts w:eastAsia="Cambria"/>
          <w:sz w:val="22"/>
          <w:szCs w:val="22"/>
        </w:rPr>
        <w:t>by</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Employer</w:t>
      </w:r>
      <w:r w:rsidRPr="00F404F5">
        <w:rPr>
          <w:rFonts w:eastAsia="Cambria"/>
          <w:spacing w:val="1"/>
          <w:sz w:val="22"/>
          <w:szCs w:val="22"/>
        </w:rPr>
        <w:t xml:space="preserve"> </w:t>
      </w:r>
      <w:r w:rsidRPr="00F404F5">
        <w:rPr>
          <w:rFonts w:eastAsia="Cambria"/>
          <w:sz w:val="22"/>
          <w:szCs w:val="22"/>
        </w:rPr>
        <w:t>in</w:t>
      </w:r>
      <w:r w:rsidRPr="00F404F5">
        <w:rPr>
          <w:rFonts w:eastAsia="Cambria"/>
          <w:spacing w:val="52"/>
          <w:sz w:val="22"/>
          <w:szCs w:val="22"/>
        </w:rPr>
        <w:t xml:space="preserve"> </w:t>
      </w:r>
      <w:r w:rsidRPr="00F404F5">
        <w:rPr>
          <w:rFonts w:eastAsia="Cambria"/>
          <w:sz w:val="22"/>
          <w:szCs w:val="22"/>
        </w:rPr>
        <w:t>connection</w:t>
      </w:r>
      <w:r w:rsidRPr="00F404F5">
        <w:rPr>
          <w:rFonts w:eastAsia="Cambria"/>
          <w:spacing w:val="53"/>
          <w:sz w:val="22"/>
          <w:szCs w:val="22"/>
        </w:rPr>
        <w:t xml:space="preserve"> </w:t>
      </w:r>
      <w:r w:rsidRPr="00F404F5">
        <w:rPr>
          <w:rFonts w:eastAsia="Cambria"/>
          <w:sz w:val="22"/>
          <w:szCs w:val="22"/>
        </w:rPr>
        <w:t>therewith</w:t>
      </w:r>
      <w:r w:rsidRPr="00F404F5">
        <w:rPr>
          <w:rFonts w:eastAsia="Cambria"/>
          <w:spacing w:val="53"/>
          <w:sz w:val="22"/>
          <w:szCs w:val="22"/>
        </w:rPr>
        <w:t xml:space="preserve"> </w:t>
      </w:r>
      <w:r w:rsidRPr="00F404F5">
        <w:rPr>
          <w:rFonts w:eastAsia="Cambria"/>
          <w:sz w:val="22"/>
          <w:szCs w:val="22"/>
        </w:rPr>
        <w:t>shall</w:t>
      </w:r>
      <w:r w:rsidRPr="00F404F5">
        <w:rPr>
          <w:rFonts w:eastAsia="Cambria"/>
          <w:spacing w:val="53"/>
          <w:sz w:val="22"/>
          <w:szCs w:val="22"/>
        </w:rPr>
        <w:t xml:space="preserve"> </w:t>
      </w:r>
      <w:r w:rsidRPr="00F404F5">
        <w:rPr>
          <w:rFonts w:eastAsia="Cambria"/>
          <w:sz w:val="22"/>
          <w:szCs w:val="22"/>
        </w:rPr>
        <w:t>be</w:t>
      </w:r>
      <w:r w:rsidRPr="00F404F5">
        <w:rPr>
          <w:rFonts w:eastAsia="Cambria"/>
          <w:spacing w:val="53"/>
          <w:sz w:val="22"/>
          <w:szCs w:val="22"/>
        </w:rPr>
        <w:t xml:space="preserve"> </w:t>
      </w:r>
      <w:r w:rsidRPr="00F404F5">
        <w:rPr>
          <w:rFonts w:eastAsia="Cambria"/>
          <w:sz w:val="22"/>
          <w:szCs w:val="22"/>
        </w:rPr>
        <w:t>paid</w:t>
      </w:r>
      <w:r w:rsidRPr="00F404F5">
        <w:rPr>
          <w:rFonts w:eastAsia="Cambria"/>
          <w:spacing w:val="53"/>
          <w:sz w:val="22"/>
          <w:szCs w:val="22"/>
        </w:rPr>
        <w:t xml:space="preserve"> </w:t>
      </w:r>
      <w:r w:rsidRPr="00F404F5">
        <w:rPr>
          <w:rFonts w:eastAsia="Cambria"/>
          <w:sz w:val="22"/>
          <w:szCs w:val="22"/>
        </w:rPr>
        <w:t>to</w:t>
      </w:r>
      <w:r w:rsidRPr="00F404F5">
        <w:rPr>
          <w:rFonts w:eastAsia="Cambria"/>
          <w:spacing w:val="1"/>
          <w:sz w:val="22"/>
          <w:szCs w:val="22"/>
        </w:rPr>
        <w:t xml:space="preserve"> </w:t>
      </w:r>
      <w:r w:rsidRPr="00F404F5">
        <w:rPr>
          <w:rFonts w:eastAsia="Cambria"/>
          <w:sz w:val="22"/>
          <w:szCs w:val="22"/>
        </w:rPr>
        <w:t>the Employer by the Contractor or may be deducted by the Employer</w:t>
      </w:r>
      <w:r w:rsidRPr="00F404F5">
        <w:rPr>
          <w:rFonts w:eastAsia="Cambria"/>
          <w:spacing w:val="1"/>
          <w:sz w:val="22"/>
          <w:szCs w:val="22"/>
        </w:rPr>
        <w:t xml:space="preserve"> </w:t>
      </w:r>
      <w:r w:rsidRPr="00F404F5">
        <w:rPr>
          <w:rFonts w:eastAsia="Cambria"/>
          <w:sz w:val="22"/>
          <w:szCs w:val="22"/>
        </w:rPr>
        <w:t>from</w:t>
      </w:r>
      <w:r w:rsidRPr="00F404F5">
        <w:rPr>
          <w:rFonts w:eastAsia="Cambria"/>
          <w:spacing w:val="1"/>
          <w:sz w:val="22"/>
          <w:szCs w:val="22"/>
        </w:rPr>
        <w:t xml:space="preserve"> </w:t>
      </w:r>
      <w:r w:rsidRPr="00F404F5">
        <w:rPr>
          <w:rFonts w:eastAsia="Cambria"/>
          <w:sz w:val="22"/>
          <w:szCs w:val="22"/>
        </w:rPr>
        <w:t>any</w:t>
      </w:r>
      <w:r w:rsidRPr="00F404F5">
        <w:rPr>
          <w:rFonts w:eastAsia="Cambria"/>
          <w:spacing w:val="1"/>
          <w:sz w:val="22"/>
          <w:szCs w:val="22"/>
        </w:rPr>
        <w:t xml:space="preserve"> </w:t>
      </w:r>
      <w:r w:rsidRPr="00F404F5">
        <w:rPr>
          <w:rFonts w:eastAsia="Cambria"/>
          <w:sz w:val="22"/>
          <w:szCs w:val="22"/>
        </w:rPr>
        <w:t>monies</w:t>
      </w:r>
      <w:r w:rsidRPr="00F404F5">
        <w:rPr>
          <w:rFonts w:eastAsia="Cambria"/>
          <w:spacing w:val="1"/>
          <w:sz w:val="22"/>
          <w:szCs w:val="22"/>
        </w:rPr>
        <w:t xml:space="preserve"> </w:t>
      </w:r>
      <w:r w:rsidRPr="00F404F5">
        <w:rPr>
          <w:rFonts w:eastAsia="Cambria"/>
          <w:sz w:val="22"/>
          <w:szCs w:val="22"/>
        </w:rPr>
        <w:t>due</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Contractor</w:t>
      </w:r>
      <w:r w:rsidRPr="00F404F5">
        <w:rPr>
          <w:rFonts w:eastAsia="Cambria"/>
          <w:spacing w:val="1"/>
          <w:sz w:val="22"/>
          <w:szCs w:val="22"/>
        </w:rPr>
        <w:t xml:space="preserve"> </w:t>
      </w:r>
      <w:r w:rsidRPr="00F404F5">
        <w:rPr>
          <w:rFonts w:eastAsia="Cambria"/>
          <w:sz w:val="22"/>
          <w:szCs w:val="22"/>
        </w:rPr>
        <w:t>or</w:t>
      </w:r>
      <w:r w:rsidRPr="00F404F5">
        <w:rPr>
          <w:rFonts w:eastAsia="Cambria"/>
          <w:spacing w:val="53"/>
          <w:sz w:val="22"/>
          <w:szCs w:val="22"/>
        </w:rPr>
        <w:t xml:space="preserve"> </w:t>
      </w:r>
      <w:r w:rsidRPr="00F404F5">
        <w:rPr>
          <w:rFonts w:eastAsia="Cambria"/>
          <w:sz w:val="22"/>
          <w:szCs w:val="22"/>
        </w:rPr>
        <w:t>claimed</w:t>
      </w:r>
      <w:r w:rsidRPr="00F404F5">
        <w:rPr>
          <w:rFonts w:eastAsia="Cambria"/>
          <w:spacing w:val="53"/>
          <w:sz w:val="22"/>
          <w:szCs w:val="22"/>
        </w:rPr>
        <w:t xml:space="preserve"> </w:t>
      </w:r>
      <w:r w:rsidRPr="00F404F5">
        <w:rPr>
          <w:rFonts w:eastAsia="Cambria"/>
          <w:sz w:val="22"/>
          <w:szCs w:val="22"/>
        </w:rPr>
        <w:t>under</w:t>
      </w:r>
      <w:r w:rsidRPr="00F404F5">
        <w:rPr>
          <w:rFonts w:eastAsia="Cambria"/>
          <w:spacing w:val="53"/>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Performance</w:t>
      </w:r>
      <w:r w:rsidRPr="00F404F5">
        <w:rPr>
          <w:rFonts w:eastAsia="Cambria"/>
          <w:spacing w:val="7"/>
          <w:sz w:val="22"/>
          <w:szCs w:val="22"/>
        </w:rPr>
        <w:t xml:space="preserve"> </w:t>
      </w:r>
      <w:r w:rsidRPr="00F404F5">
        <w:rPr>
          <w:rFonts w:eastAsia="Cambria"/>
          <w:sz w:val="22"/>
          <w:szCs w:val="22"/>
        </w:rPr>
        <w:t>Security.</w:t>
      </w:r>
    </w:p>
    <w:p w:rsidR="005A48C5" w:rsidRPr="00F404F5" w:rsidRDefault="005A48C5">
      <w:pPr>
        <w:widowControl w:val="0"/>
        <w:autoSpaceDE w:val="0"/>
        <w:autoSpaceDN w:val="0"/>
        <w:spacing w:before="7"/>
        <w:rPr>
          <w:rFonts w:eastAsia="Cambria"/>
          <w:sz w:val="22"/>
          <w:szCs w:val="22"/>
        </w:rPr>
      </w:pPr>
    </w:p>
    <w:p w:rsidR="005A48C5" w:rsidRPr="00F404F5" w:rsidRDefault="00D11752">
      <w:pPr>
        <w:widowControl w:val="0"/>
        <w:numPr>
          <w:ilvl w:val="2"/>
          <w:numId w:val="1"/>
        </w:numPr>
        <w:tabs>
          <w:tab w:val="left" w:pos="1259"/>
          <w:tab w:val="left" w:pos="1260"/>
        </w:tabs>
        <w:autoSpaceDE w:val="0"/>
        <w:autoSpaceDN w:val="0"/>
        <w:spacing w:line="254" w:lineRule="auto"/>
        <w:ind w:right="1606"/>
        <w:jc w:val="both"/>
        <w:rPr>
          <w:rFonts w:eastAsia="Cambria"/>
          <w:sz w:val="22"/>
          <w:szCs w:val="22"/>
        </w:rPr>
      </w:pPr>
      <w:r w:rsidRPr="00F404F5">
        <w:rPr>
          <w:rFonts w:eastAsia="Cambria"/>
          <w:w w:val="105"/>
          <w:sz w:val="22"/>
          <w:szCs w:val="22"/>
        </w:rPr>
        <w:lastRenderedPageBreak/>
        <w:t>If the Facilities or any part thereof cannot be used by reason of such</w:t>
      </w:r>
      <w:r w:rsidRPr="00F404F5">
        <w:rPr>
          <w:rFonts w:eastAsia="Cambria"/>
          <w:spacing w:val="1"/>
          <w:w w:val="105"/>
          <w:sz w:val="22"/>
          <w:szCs w:val="22"/>
        </w:rPr>
        <w:t xml:space="preserve"> </w:t>
      </w:r>
      <w:r w:rsidRPr="00F404F5">
        <w:rPr>
          <w:rFonts w:eastAsia="Cambria"/>
          <w:w w:val="105"/>
          <w:sz w:val="22"/>
          <w:szCs w:val="22"/>
        </w:rPr>
        <w:t>defect</w:t>
      </w:r>
      <w:r w:rsidRPr="00F404F5">
        <w:rPr>
          <w:rFonts w:eastAsia="Cambria"/>
          <w:spacing w:val="1"/>
          <w:w w:val="105"/>
          <w:sz w:val="22"/>
          <w:szCs w:val="22"/>
        </w:rPr>
        <w:t xml:space="preserve"> </w:t>
      </w:r>
      <w:r w:rsidRPr="00F404F5">
        <w:rPr>
          <w:rFonts w:eastAsia="Cambria"/>
          <w:w w:val="105"/>
          <w:sz w:val="22"/>
          <w:szCs w:val="22"/>
        </w:rPr>
        <w:t>and/or</w:t>
      </w:r>
      <w:r w:rsidRPr="00F404F5">
        <w:rPr>
          <w:rFonts w:eastAsia="Cambria"/>
          <w:spacing w:val="1"/>
          <w:w w:val="105"/>
          <w:sz w:val="22"/>
          <w:szCs w:val="22"/>
        </w:rPr>
        <w:t xml:space="preserve"> </w:t>
      </w:r>
      <w:r w:rsidRPr="00F404F5">
        <w:rPr>
          <w:rFonts w:eastAsia="Cambria"/>
          <w:w w:val="105"/>
          <w:sz w:val="22"/>
          <w:szCs w:val="22"/>
        </w:rPr>
        <w:t>making</w:t>
      </w:r>
      <w:r w:rsidRPr="00F404F5">
        <w:rPr>
          <w:rFonts w:eastAsia="Cambria"/>
          <w:spacing w:val="1"/>
          <w:w w:val="105"/>
          <w:sz w:val="22"/>
          <w:szCs w:val="22"/>
        </w:rPr>
        <w:t xml:space="preserve"> </w:t>
      </w:r>
      <w:r w:rsidRPr="00F404F5">
        <w:rPr>
          <w:rFonts w:eastAsia="Cambria"/>
          <w:w w:val="105"/>
          <w:sz w:val="22"/>
          <w:szCs w:val="22"/>
        </w:rPr>
        <w:t>good</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such</w:t>
      </w:r>
      <w:r w:rsidRPr="00F404F5">
        <w:rPr>
          <w:rFonts w:eastAsia="Cambria"/>
          <w:spacing w:val="1"/>
          <w:w w:val="105"/>
          <w:sz w:val="22"/>
          <w:szCs w:val="22"/>
        </w:rPr>
        <w:t xml:space="preserve"> </w:t>
      </w:r>
      <w:r w:rsidRPr="00F404F5">
        <w:rPr>
          <w:rFonts w:eastAsia="Cambria"/>
          <w:w w:val="105"/>
          <w:sz w:val="22"/>
          <w:szCs w:val="22"/>
        </w:rPr>
        <w:t>defect,</w:t>
      </w:r>
      <w:r w:rsidRPr="00F404F5">
        <w:rPr>
          <w:rFonts w:eastAsia="Cambria"/>
          <w:spacing w:val="1"/>
          <w:w w:val="105"/>
          <w:sz w:val="22"/>
          <w:szCs w:val="22"/>
        </w:rPr>
        <w:t xml:space="preserve"> </w:t>
      </w:r>
      <w:r w:rsidR="008823FD" w:rsidRPr="00F404F5">
        <w:rPr>
          <w:rFonts w:eastAsia="Cambria"/>
          <w:w w:val="105"/>
          <w:sz w:val="22"/>
          <w:szCs w:val="22"/>
        </w:rPr>
        <w:t>the Defect Liability</w:t>
      </w:r>
      <w:r w:rsidRPr="00F404F5">
        <w:rPr>
          <w:rFonts w:eastAsia="Cambria"/>
          <w:spacing w:val="1"/>
          <w:w w:val="105"/>
          <w:sz w:val="22"/>
          <w:szCs w:val="22"/>
        </w:rPr>
        <w:t xml:space="preserve"> </w:t>
      </w:r>
      <w:r w:rsidRPr="00F404F5">
        <w:rPr>
          <w:rFonts w:eastAsia="Cambria"/>
          <w:w w:val="105"/>
          <w:sz w:val="22"/>
          <w:szCs w:val="22"/>
        </w:rPr>
        <w:t>Period of the Facilities or such part, as the case may be, shall be</w:t>
      </w:r>
      <w:r w:rsidRPr="00F404F5">
        <w:rPr>
          <w:rFonts w:eastAsia="Cambria"/>
          <w:spacing w:val="1"/>
          <w:w w:val="105"/>
          <w:sz w:val="22"/>
          <w:szCs w:val="22"/>
        </w:rPr>
        <w:t xml:space="preserve"> </w:t>
      </w:r>
      <w:r w:rsidRPr="00F404F5">
        <w:rPr>
          <w:rFonts w:eastAsia="Cambria"/>
          <w:w w:val="105"/>
          <w:sz w:val="22"/>
          <w:szCs w:val="22"/>
        </w:rPr>
        <w:t>extended by a period equal to the period during which the Facilities</w:t>
      </w:r>
      <w:r w:rsidRPr="00F404F5">
        <w:rPr>
          <w:rFonts w:eastAsia="Cambria"/>
          <w:spacing w:val="1"/>
          <w:w w:val="105"/>
          <w:sz w:val="22"/>
          <w:szCs w:val="22"/>
        </w:rPr>
        <w:t xml:space="preserve"> </w:t>
      </w:r>
      <w:r w:rsidRPr="00F404F5">
        <w:rPr>
          <w:rFonts w:eastAsia="Cambria"/>
          <w:w w:val="105"/>
          <w:sz w:val="22"/>
          <w:szCs w:val="22"/>
        </w:rPr>
        <w:t>or such part cannot be used by the Employer because of any of the</w:t>
      </w:r>
      <w:r w:rsidRPr="00F404F5">
        <w:rPr>
          <w:rFonts w:eastAsia="Cambria"/>
          <w:spacing w:val="1"/>
          <w:w w:val="105"/>
          <w:sz w:val="22"/>
          <w:szCs w:val="22"/>
        </w:rPr>
        <w:t xml:space="preserve"> </w:t>
      </w:r>
      <w:r w:rsidRPr="00F404F5">
        <w:rPr>
          <w:rFonts w:eastAsia="Cambria"/>
          <w:w w:val="105"/>
          <w:sz w:val="22"/>
          <w:szCs w:val="22"/>
        </w:rPr>
        <w:t>aforesaid</w:t>
      </w:r>
      <w:r w:rsidRPr="00F404F5">
        <w:rPr>
          <w:rFonts w:eastAsia="Cambria"/>
          <w:spacing w:val="3"/>
          <w:w w:val="105"/>
          <w:sz w:val="22"/>
          <w:szCs w:val="22"/>
        </w:rPr>
        <w:t xml:space="preserve"> </w:t>
      </w:r>
      <w:r w:rsidRPr="00F404F5">
        <w:rPr>
          <w:rFonts w:eastAsia="Cambria"/>
          <w:w w:val="105"/>
          <w:sz w:val="22"/>
          <w:szCs w:val="22"/>
        </w:rPr>
        <w:t>reasons.</w:t>
      </w:r>
    </w:p>
    <w:p w:rsidR="005A48C5" w:rsidRPr="00F404F5" w:rsidRDefault="005A48C5">
      <w:pPr>
        <w:widowControl w:val="0"/>
        <w:autoSpaceDE w:val="0"/>
        <w:autoSpaceDN w:val="0"/>
        <w:spacing w:before="3"/>
        <w:rPr>
          <w:rFonts w:eastAsia="Cambria"/>
          <w:sz w:val="22"/>
          <w:szCs w:val="22"/>
        </w:rPr>
      </w:pPr>
    </w:p>
    <w:p w:rsidR="005A48C5" w:rsidRPr="00F404F5" w:rsidRDefault="00D11752" w:rsidP="008823FD">
      <w:pPr>
        <w:widowControl w:val="0"/>
        <w:autoSpaceDE w:val="0"/>
        <w:autoSpaceDN w:val="0"/>
        <w:spacing w:line="254" w:lineRule="auto"/>
        <w:ind w:left="1288" w:right="1604"/>
        <w:jc w:val="both"/>
        <w:rPr>
          <w:rFonts w:eastAsia="Cambria"/>
          <w:sz w:val="22"/>
          <w:szCs w:val="22"/>
        </w:rPr>
      </w:pPr>
      <w:r w:rsidRPr="00F404F5">
        <w:rPr>
          <w:rFonts w:eastAsia="Cambria"/>
          <w:w w:val="105"/>
          <w:sz w:val="22"/>
          <w:szCs w:val="22"/>
        </w:rPr>
        <w:t>Upon correction of the defects in the Facilities or any part thereof by</w:t>
      </w:r>
      <w:r w:rsidRPr="00F404F5">
        <w:rPr>
          <w:rFonts w:eastAsia="Cambria"/>
          <w:spacing w:val="-53"/>
          <w:w w:val="105"/>
          <w:sz w:val="22"/>
          <w:szCs w:val="22"/>
        </w:rPr>
        <w:t xml:space="preserve"> </w:t>
      </w:r>
      <w:r w:rsidRPr="00F404F5">
        <w:rPr>
          <w:rFonts w:eastAsia="Cambria"/>
          <w:w w:val="105"/>
          <w:sz w:val="22"/>
          <w:szCs w:val="22"/>
        </w:rPr>
        <w:t>repair/replacement, such repair/replacement shall have the Defect</w:t>
      </w:r>
      <w:r w:rsidRPr="00F404F5">
        <w:rPr>
          <w:rFonts w:eastAsia="Cambria"/>
          <w:spacing w:val="1"/>
          <w:w w:val="105"/>
          <w:sz w:val="22"/>
          <w:szCs w:val="22"/>
        </w:rPr>
        <w:t xml:space="preserve"> </w:t>
      </w:r>
      <w:r w:rsidRPr="00F404F5">
        <w:rPr>
          <w:rFonts w:eastAsia="Cambria"/>
          <w:w w:val="105"/>
          <w:sz w:val="22"/>
          <w:szCs w:val="22"/>
        </w:rPr>
        <w:t>Liability</w:t>
      </w:r>
      <w:r w:rsidRPr="00F404F5">
        <w:rPr>
          <w:rFonts w:eastAsia="Cambria"/>
          <w:spacing w:val="18"/>
          <w:w w:val="105"/>
          <w:sz w:val="22"/>
          <w:szCs w:val="22"/>
        </w:rPr>
        <w:t xml:space="preserve"> </w:t>
      </w:r>
      <w:r w:rsidRPr="00F404F5">
        <w:rPr>
          <w:rFonts w:eastAsia="Cambria"/>
          <w:w w:val="105"/>
          <w:sz w:val="22"/>
          <w:szCs w:val="22"/>
        </w:rPr>
        <w:t>Period</w:t>
      </w:r>
      <w:r w:rsidRPr="00F404F5">
        <w:rPr>
          <w:rFonts w:eastAsia="Cambria"/>
          <w:spacing w:val="17"/>
          <w:w w:val="105"/>
          <w:sz w:val="22"/>
          <w:szCs w:val="22"/>
        </w:rPr>
        <w:t xml:space="preserve"> </w:t>
      </w:r>
      <w:r w:rsidRPr="00F404F5">
        <w:rPr>
          <w:rFonts w:eastAsia="Cambria"/>
          <w:w w:val="105"/>
          <w:sz w:val="22"/>
          <w:szCs w:val="22"/>
        </w:rPr>
        <w:t>extended</w:t>
      </w:r>
      <w:r w:rsidRPr="00F404F5">
        <w:rPr>
          <w:rFonts w:eastAsia="Cambria"/>
          <w:spacing w:val="17"/>
          <w:w w:val="105"/>
          <w:sz w:val="22"/>
          <w:szCs w:val="22"/>
        </w:rPr>
        <w:t xml:space="preserve"> </w:t>
      </w:r>
      <w:r w:rsidRPr="00F404F5">
        <w:rPr>
          <w:rFonts w:eastAsia="Cambria"/>
          <w:w w:val="105"/>
          <w:sz w:val="22"/>
          <w:szCs w:val="22"/>
        </w:rPr>
        <w:t>by</w:t>
      </w:r>
      <w:r w:rsidRPr="00F404F5">
        <w:rPr>
          <w:rFonts w:eastAsia="Cambria"/>
          <w:spacing w:val="18"/>
          <w:w w:val="105"/>
          <w:sz w:val="22"/>
          <w:szCs w:val="22"/>
        </w:rPr>
        <w:t xml:space="preserve"> </w:t>
      </w:r>
      <w:r w:rsidRPr="00F404F5">
        <w:rPr>
          <w:rFonts w:eastAsia="Cambria"/>
          <w:w w:val="105"/>
          <w:sz w:val="22"/>
          <w:szCs w:val="22"/>
        </w:rPr>
        <w:t>a</w:t>
      </w:r>
      <w:r w:rsidRPr="00F404F5">
        <w:rPr>
          <w:rFonts w:eastAsia="Cambria"/>
          <w:spacing w:val="17"/>
          <w:w w:val="105"/>
          <w:sz w:val="22"/>
          <w:szCs w:val="22"/>
        </w:rPr>
        <w:t xml:space="preserve"> </w:t>
      </w:r>
      <w:r w:rsidRPr="00F404F5">
        <w:rPr>
          <w:rFonts w:eastAsia="Cambria"/>
          <w:w w:val="105"/>
          <w:sz w:val="22"/>
          <w:szCs w:val="22"/>
        </w:rPr>
        <w:t>period</w:t>
      </w:r>
      <w:r w:rsidRPr="00F404F5">
        <w:rPr>
          <w:rFonts w:eastAsia="Cambria"/>
          <w:spacing w:val="17"/>
          <w:w w:val="105"/>
          <w:sz w:val="22"/>
          <w:szCs w:val="22"/>
        </w:rPr>
        <w:t xml:space="preserve"> </w:t>
      </w:r>
      <w:r w:rsidRPr="00F404F5">
        <w:rPr>
          <w:rFonts w:eastAsia="Cambria"/>
          <w:w w:val="105"/>
          <w:sz w:val="22"/>
          <w:szCs w:val="22"/>
        </w:rPr>
        <w:t>mentioned</w:t>
      </w:r>
      <w:r w:rsidRPr="00F404F5">
        <w:rPr>
          <w:rFonts w:eastAsia="Cambria"/>
          <w:spacing w:val="17"/>
          <w:w w:val="105"/>
          <w:sz w:val="22"/>
          <w:szCs w:val="22"/>
        </w:rPr>
        <w:t xml:space="preserve"> </w:t>
      </w:r>
      <w:r w:rsidRPr="00F404F5">
        <w:rPr>
          <w:rFonts w:eastAsia="Cambria"/>
          <w:w w:val="105"/>
          <w:sz w:val="22"/>
          <w:szCs w:val="22"/>
        </w:rPr>
        <w:t>in</w:t>
      </w:r>
      <w:r w:rsidRPr="00F404F5">
        <w:rPr>
          <w:rFonts w:eastAsia="Cambria"/>
          <w:spacing w:val="17"/>
          <w:w w:val="105"/>
          <w:sz w:val="22"/>
          <w:szCs w:val="22"/>
        </w:rPr>
        <w:t xml:space="preserve"> </w:t>
      </w:r>
      <w:r w:rsidRPr="00F404F5">
        <w:rPr>
          <w:rFonts w:eastAsia="Cambria"/>
          <w:b/>
          <w:w w:val="105"/>
          <w:sz w:val="22"/>
          <w:szCs w:val="22"/>
        </w:rPr>
        <w:t>GCC</w:t>
      </w:r>
      <w:r w:rsidRPr="00F404F5">
        <w:rPr>
          <w:rFonts w:eastAsia="Cambria"/>
          <w:b/>
          <w:spacing w:val="18"/>
          <w:w w:val="105"/>
          <w:sz w:val="22"/>
          <w:szCs w:val="22"/>
        </w:rPr>
        <w:t xml:space="preserve"> </w:t>
      </w:r>
      <w:r w:rsidRPr="00F404F5">
        <w:rPr>
          <w:rFonts w:eastAsia="Cambria"/>
          <w:b/>
          <w:w w:val="105"/>
          <w:sz w:val="22"/>
          <w:szCs w:val="22"/>
        </w:rPr>
        <w:t>Sub-Clause</w:t>
      </w:r>
      <w:r w:rsidR="008823FD" w:rsidRPr="00F404F5">
        <w:rPr>
          <w:rFonts w:eastAsia="Cambria"/>
          <w:b/>
          <w:w w:val="105"/>
          <w:sz w:val="22"/>
          <w:szCs w:val="22"/>
        </w:rPr>
        <w:t xml:space="preserve"> </w:t>
      </w:r>
      <w:r w:rsidRPr="00F404F5">
        <w:rPr>
          <w:rFonts w:eastAsia="Cambria"/>
          <w:b/>
          <w:sz w:val="22"/>
          <w:szCs w:val="22"/>
        </w:rPr>
        <w:t>22.2</w:t>
      </w:r>
      <w:r w:rsidRPr="00F404F5">
        <w:rPr>
          <w:rFonts w:eastAsia="Cambria"/>
          <w:sz w:val="22"/>
          <w:szCs w:val="22"/>
        </w:rPr>
        <w:t xml:space="preserve"> from the time of such replacement/repair of the facilities or any</w:t>
      </w:r>
      <w:r w:rsidRPr="00F404F5">
        <w:rPr>
          <w:rFonts w:eastAsia="Cambria"/>
          <w:spacing w:val="1"/>
          <w:sz w:val="22"/>
          <w:szCs w:val="22"/>
        </w:rPr>
        <w:t xml:space="preserve"> </w:t>
      </w:r>
      <w:r w:rsidRPr="00F404F5">
        <w:rPr>
          <w:rFonts w:eastAsia="Cambria"/>
          <w:sz w:val="22"/>
          <w:szCs w:val="22"/>
        </w:rPr>
        <w:t>part</w:t>
      </w:r>
      <w:r w:rsidRPr="00F404F5">
        <w:rPr>
          <w:rFonts w:eastAsia="Cambria"/>
          <w:spacing w:val="7"/>
          <w:sz w:val="22"/>
          <w:szCs w:val="22"/>
        </w:rPr>
        <w:t xml:space="preserve"> </w:t>
      </w:r>
      <w:r w:rsidRPr="00F404F5">
        <w:rPr>
          <w:rFonts w:eastAsia="Cambria"/>
          <w:sz w:val="22"/>
          <w:szCs w:val="22"/>
        </w:rPr>
        <w:t>thereof.</w:t>
      </w:r>
    </w:p>
    <w:p w:rsidR="005A48C5" w:rsidRPr="00F404F5" w:rsidRDefault="005A48C5">
      <w:pPr>
        <w:widowControl w:val="0"/>
        <w:autoSpaceDE w:val="0"/>
        <w:autoSpaceDN w:val="0"/>
        <w:spacing w:before="11"/>
        <w:rPr>
          <w:rFonts w:eastAsia="Cambria"/>
          <w:sz w:val="22"/>
          <w:szCs w:val="22"/>
        </w:rPr>
      </w:pPr>
    </w:p>
    <w:p w:rsidR="005A48C5" w:rsidRPr="00F404F5" w:rsidRDefault="00D11752">
      <w:pPr>
        <w:widowControl w:val="0"/>
        <w:autoSpaceDE w:val="0"/>
        <w:autoSpaceDN w:val="0"/>
        <w:spacing w:line="254" w:lineRule="auto"/>
        <w:ind w:left="1288" w:right="1606" w:hanging="1080"/>
        <w:jc w:val="both"/>
        <w:rPr>
          <w:rFonts w:eastAsia="Cambria"/>
          <w:sz w:val="22"/>
          <w:szCs w:val="22"/>
        </w:rPr>
      </w:pPr>
      <w:r w:rsidRPr="00F404F5">
        <w:rPr>
          <w:rFonts w:eastAsia="Cambria"/>
          <w:w w:val="105"/>
          <w:sz w:val="22"/>
          <w:szCs w:val="22"/>
        </w:rPr>
        <w:t xml:space="preserve">22.8.1 </w:t>
      </w:r>
      <w:r w:rsidRPr="00F404F5">
        <w:rPr>
          <w:rFonts w:eastAsia="Cambria"/>
          <w:spacing w:val="1"/>
          <w:w w:val="105"/>
          <w:sz w:val="22"/>
          <w:szCs w:val="22"/>
        </w:rPr>
        <w:t xml:space="preserve"> </w:t>
      </w:r>
      <w:r w:rsidR="008823FD" w:rsidRPr="00F404F5">
        <w:rPr>
          <w:rFonts w:eastAsia="Cambria"/>
          <w:spacing w:val="1"/>
          <w:w w:val="105"/>
          <w:sz w:val="22"/>
          <w:szCs w:val="22"/>
        </w:rPr>
        <w:t xml:space="preserve">  </w:t>
      </w:r>
      <w:r w:rsidR="00C906DB" w:rsidRPr="00F404F5">
        <w:rPr>
          <w:rFonts w:eastAsia="Cambria"/>
          <w:spacing w:val="1"/>
          <w:w w:val="105"/>
          <w:sz w:val="22"/>
          <w:szCs w:val="22"/>
        </w:rPr>
        <w:t xml:space="preserve">   </w:t>
      </w:r>
      <w:r w:rsidRPr="00F404F5">
        <w:rPr>
          <w:rFonts w:eastAsia="Cambria"/>
          <w:w w:val="105"/>
          <w:sz w:val="22"/>
          <w:szCs w:val="22"/>
        </w:rPr>
        <w:t>At the end of the Defect Liability Period, the Contractor's Liability</w:t>
      </w:r>
      <w:r w:rsidRPr="00F404F5">
        <w:rPr>
          <w:rFonts w:eastAsia="Cambria"/>
          <w:spacing w:val="1"/>
          <w:w w:val="105"/>
          <w:sz w:val="22"/>
          <w:szCs w:val="22"/>
        </w:rPr>
        <w:t xml:space="preserve"> </w:t>
      </w:r>
      <w:r w:rsidRPr="00F404F5">
        <w:rPr>
          <w:rFonts w:eastAsia="Cambria"/>
          <w:w w:val="105"/>
          <w:sz w:val="22"/>
          <w:szCs w:val="22"/>
        </w:rPr>
        <w:t xml:space="preserve">ceases except for </w:t>
      </w:r>
      <w:r w:rsidRPr="00F404F5">
        <w:rPr>
          <w:rFonts w:eastAsia="Cambria"/>
          <w:b/>
          <w:w w:val="105"/>
          <w:sz w:val="22"/>
          <w:szCs w:val="22"/>
        </w:rPr>
        <w:t>latent defects</w:t>
      </w:r>
      <w:r w:rsidRPr="00F404F5">
        <w:rPr>
          <w:rFonts w:eastAsia="Cambria"/>
          <w:w w:val="105"/>
          <w:sz w:val="22"/>
          <w:szCs w:val="22"/>
        </w:rPr>
        <w:t>. The Contractor's liability for latent</w:t>
      </w:r>
      <w:r w:rsidRPr="00F404F5">
        <w:rPr>
          <w:rFonts w:eastAsia="Cambria"/>
          <w:spacing w:val="1"/>
          <w:w w:val="105"/>
          <w:sz w:val="22"/>
          <w:szCs w:val="22"/>
        </w:rPr>
        <w:t xml:space="preserve"> </w:t>
      </w:r>
      <w:r w:rsidRPr="00F404F5">
        <w:rPr>
          <w:rFonts w:eastAsia="Cambria"/>
          <w:w w:val="105"/>
          <w:sz w:val="22"/>
          <w:szCs w:val="22"/>
        </w:rPr>
        <w:t>defects</w:t>
      </w:r>
      <w:r w:rsidRPr="00F404F5">
        <w:rPr>
          <w:rFonts w:eastAsia="Cambria"/>
          <w:spacing w:val="-3"/>
          <w:w w:val="105"/>
          <w:sz w:val="22"/>
          <w:szCs w:val="22"/>
        </w:rPr>
        <w:t xml:space="preserve"> </w:t>
      </w:r>
      <w:r w:rsidRPr="00F404F5">
        <w:rPr>
          <w:rFonts w:eastAsia="Cambria"/>
          <w:w w:val="105"/>
          <w:sz w:val="22"/>
          <w:szCs w:val="22"/>
        </w:rPr>
        <w:t>warranty</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1"/>
          <w:w w:val="105"/>
          <w:sz w:val="22"/>
          <w:szCs w:val="22"/>
        </w:rPr>
        <w:t xml:space="preserve"> </w:t>
      </w:r>
      <w:r w:rsidRPr="00F404F5">
        <w:rPr>
          <w:rFonts w:eastAsia="Cambria"/>
          <w:w w:val="105"/>
          <w:sz w:val="22"/>
          <w:szCs w:val="22"/>
        </w:rPr>
        <w:t>be</w:t>
      </w:r>
      <w:r w:rsidRPr="00F404F5">
        <w:rPr>
          <w:rFonts w:eastAsia="Cambria"/>
          <w:spacing w:val="-2"/>
          <w:w w:val="105"/>
          <w:sz w:val="22"/>
          <w:szCs w:val="22"/>
        </w:rPr>
        <w:t xml:space="preserve"> </w:t>
      </w:r>
      <w:r w:rsidRPr="00F404F5">
        <w:rPr>
          <w:rFonts w:eastAsia="Cambria"/>
          <w:w w:val="105"/>
          <w:sz w:val="22"/>
          <w:szCs w:val="22"/>
        </w:rPr>
        <w:t>limited</w:t>
      </w:r>
      <w:r w:rsidRPr="00F404F5">
        <w:rPr>
          <w:rFonts w:eastAsia="Cambria"/>
          <w:spacing w:val="-3"/>
          <w:w w:val="105"/>
          <w:sz w:val="22"/>
          <w:szCs w:val="22"/>
        </w:rPr>
        <w:t xml:space="preserve"> </w:t>
      </w:r>
      <w:r w:rsidRPr="00F404F5">
        <w:rPr>
          <w:rFonts w:eastAsia="Cambria"/>
          <w:w w:val="105"/>
          <w:sz w:val="22"/>
          <w:szCs w:val="22"/>
        </w:rPr>
        <w:t>to</w:t>
      </w:r>
      <w:r w:rsidRPr="00F404F5">
        <w:rPr>
          <w:rFonts w:eastAsia="Cambria"/>
          <w:spacing w:val="-2"/>
          <w:w w:val="105"/>
          <w:sz w:val="22"/>
          <w:szCs w:val="22"/>
        </w:rPr>
        <w:t xml:space="preserve"> </w:t>
      </w:r>
      <w:r w:rsidRPr="00F404F5">
        <w:rPr>
          <w:rFonts w:eastAsia="Cambria"/>
          <w:w w:val="105"/>
          <w:sz w:val="22"/>
          <w:szCs w:val="22"/>
        </w:rPr>
        <w:t>period</w:t>
      </w:r>
      <w:r w:rsidRPr="00F404F5">
        <w:rPr>
          <w:rFonts w:eastAsia="Cambria"/>
          <w:spacing w:val="-2"/>
          <w:w w:val="105"/>
          <w:sz w:val="22"/>
          <w:szCs w:val="22"/>
        </w:rPr>
        <w:t xml:space="preserve"> </w:t>
      </w:r>
      <w:r w:rsidRPr="00F404F5">
        <w:rPr>
          <w:rFonts w:eastAsia="Cambria"/>
          <w:w w:val="105"/>
          <w:sz w:val="22"/>
          <w:szCs w:val="22"/>
        </w:rPr>
        <w:t>of</w:t>
      </w:r>
      <w:r w:rsidRPr="00F404F5">
        <w:rPr>
          <w:rFonts w:eastAsia="Cambria"/>
          <w:spacing w:val="-2"/>
          <w:w w:val="105"/>
          <w:sz w:val="22"/>
          <w:szCs w:val="22"/>
        </w:rPr>
        <w:t xml:space="preserve"> </w:t>
      </w:r>
      <w:r w:rsidRPr="00F404F5">
        <w:rPr>
          <w:rFonts w:eastAsia="Cambria"/>
          <w:b/>
          <w:w w:val="105"/>
          <w:sz w:val="22"/>
          <w:szCs w:val="22"/>
        </w:rPr>
        <w:t>ten</w:t>
      </w:r>
      <w:r w:rsidRPr="00F404F5">
        <w:rPr>
          <w:rFonts w:eastAsia="Cambria"/>
          <w:b/>
          <w:spacing w:val="-3"/>
          <w:w w:val="105"/>
          <w:sz w:val="22"/>
          <w:szCs w:val="22"/>
        </w:rPr>
        <w:t xml:space="preserve"> </w:t>
      </w:r>
      <w:r w:rsidRPr="00F404F5">
        <w:rPr>
          <w:rFonts w:eastAsia="Cambria"/>
          <w:b/>
          <w:w w:val="105"/>
          <w:sz w:val="22"/>
          <w:szCs w:val="22"/>
        </w:rPr>
        <w:t>(10)</w:t>
      </w:r>
      <w:r w:rsidRPr="00F404F5">
        <w:rPr>
          <w:rFonts w:eastAsia="Cambria"/>
          <w:b/>
          <w:spacing w:val="-3"/>
          <w:w w:val="105"/>
          <w:sz w:val="22"/>
          <w:szCs w:val="22"/>
        </w:rPr>
        <w:t xml:space="preserve"> </w:t>
      </w:r>
      <w:r w:rsidRPr="00F404F5">
        <w:rPr>
          <w:rFonts w:eastAsia="Cambria"/>
          <w:b/>
          <w:w w:val="105"/>
          <w:sz w:val="22"/>
          <w:szCs w:val="22"/>
        </w:rPr>
        <w:t>years</w:t>
      </w:r>
      <w:r w:rsidRPr="00F404F5">
        <w:rPr>
          <w:rFonts w:eastAsia="Cambria"/>
          <w:spacing w:val="-4"/>
          <w:w w:val="105"/>
          <w:sz w:val="22"/>
          <w:szCs w:val="22"/>
        </w:rPr>
        <w:t xml:space="preserve"> </w:t>
      </w:r>
      <w:r w:rsidRPr="00F404F5">
        <w:rPr>
          <w:rFonts w:eastAsia="Cambria"/>
          <w:w w:val="105"/>
          <w:sz w:val="22"/>
          <w:szCs w:val="22"/>
        </w:rPr>
        <w:t>from</w:t>
      </w:r>
      <w:r w:rsidRPr="00F404F5">
        <w:rPr>
          <w:rFonts w:eastAsia="Cambria"/>
          <w:spacing w:val="-2"/>
          <w:w w:val="105"/>
          <w:sz w:val="22"/>
          <w:szCs w:val="22"/>
        </w:rPr>
        <w:t xml:space="preserve"> </w:t>
      </w:r>
      <w:r w:rsidRPr="00F404F5">
        <w:rPr>
          <w:rFonts w:eastAsia="Cambria"/>
          <w:w w:val="105"/>
          <w:sz w:val="22"/>
          <w:szCs w:val="22"/>
        </w:rPr>
        <w:t>the</w:t>
      </w:r>
      <w:r w:rsidRPr="00F404F5">
        <w:rPr>
          <w:rFonts w:eastAsia="Cambria"/>
          <w:spacing w:val="-53"/>
          <w:w w:val="105"/>
          <w:sz w:val="22"/>
          <w:szCs w:val="22"/>
        </w:rPr>
        <w:t xml:space="preserve"> </w:t>
      </w:r>
      <w:r w:rsidR="00362228" w:rsidRPr="00F404F5">
        <w:rPr>
          <w:rFonts w:eastAsia="Cambria"/>
          <w:spacing w:val="-53"/>
          <w:w w:val="105"/>
          <w:sz w:val="22"/>
          <w:szCs w:val="22"/>
        </w:rPr>
        <w:t xml:space="preserve">   </w:t>
      </w:r>
      <w:r w:rsidRPr="00F404F5">
        <w:rPr>
          <w:rFonts w:eastAsia="Cambria"/>
          <w:w w:val="105"/>
          <w:sz w:val="22"/>
          <w:szCs w:val="22"/>
        </w:rPr>
        <w:t>end of Defect Liability Period.</w:t>
      </w:r>
      <w:r w:rsidRPr="00F404F5">
        <w:rPr>
          <w:rFonts w:eastAsia="Cambria"/>
          <w:spacing w:val="1"/>
          <w:w w:val="105"/>
          <w:sz w:val="22"/>
          <w:szCs w:val="22"/>
        </w:rPr>
        <w:t xml:space="preserve"> </w:t>
      </w:r>
      <w:r w:rsidRPr="00F404F5">
        <w:rPr>
          <w:rFonts w:eastAsia="Cambria"/>
          <w:w w:val="105"/>
          <w:sz w:val="22"/>
          <w:szCs w:val="22"/>
        </w:rPr>
        <w:t>For the purpose of this clause, the</w:t>
      </w:r>
      <w:r w:rsidRPr="00F404F5">
        <w:rPr>
          <w:rFonts w:eastAsia="Cambria"/>
          <w:spacing w:val="1"/>
          <w:w w:val="105"/>
          <w:sz w:val="22"/>
          <w:szCs w:val="22"/>
        </w:rPr>
        <w:t xml:space="preserve"> </w:t>
      </w:r>
      <w:r w:rsidRPr="00F404F5">
        <w:rPr>
          <w:rFonts w:eastAsia="Cambria"/>
          <w:w w:val="105"/>
          <w:sz w:val="22"/>
          <w:szCs w:val="22"/>
        </w:rPr>
        <w:t>latent</w:t>
      </w:r>
      <w:r w:rsidRPr="00F404F5">
        <w:rPr>
          <w:rFonts w:eastAsia="Cambria"/>
          <w:spacing w:val="-7"/>
          <w:w w:val="105"/>
          <w:sz w:val="22"/>
          <w:szCs w:val="22"/>
        </w:rPr>
        <w:t xml:space="preserve"> </w:t>
      </w:r>
      <w:r w:rsidRPr="00F404F5">
        <w:rPr>
          <w:rFonts w:eastAsia="Cambria"/>
          <w:w w:val="105"/>
          <w:sz w:val="22"/>
          <w:szCs w:val="22"/>
        </w:rPr>
        <w:t>defects</w:t>
      </w:r>
      <w:r w:rsidRPr="00F404F5">
        <w:rPr>
          <w:rFonts w:eastAsia="Cambria"/>
          <w:spacing w:val="-9"/>
          <w:w w:val="105"/>
          <w:sz w:val="22"/>
          <w:szCs w:val="22"/>
        </w:rPr>
        <w:t xml:space="preserve"> </w:t>
      </w:r>
      <w:r w:rsidRPr="00F404F5">
        <w:rPr>
          <w:rFonts w:eastAsia="Cambria"/>
          <w:w w:val="105"/>
          <w:sz w:val="22"/>
          <w:szCs w:val="22"/>
        </w:rPr>
        <w:t>shall</w:t>
      </w:r>
      <w:r w:rsidRPr="00F404F5">
        <w:rPr>
          <w:rFonts w:eastAsia="Cambria"/>
          <w:spacing w:val="-6"/>
          <w:w w:val="105"/>
          <w:sz w:val="22"/>
          <w:szCs w:val="22"/>
        </w:rPr>
        <w:t xml:space="preserve"> </w:t>
      </w:r>
      <w:r w:rsidRPr="00F404F5">
        <w:rPr>
          <w:rFonts w:eastAsia="Cambria"/>
          <w:w w:val="105"/>
          <w:sz w:val="22"/>
          <w:szCs w:val="22"/>
        </w:rPr>
        <w:t>be</w:t>
      </w:r>
      <w:r w:rsidRPr="00F404F5">
        <w:rPr>
          <w:rFonts w:eastAsia="Cambria"/>
          <w:spacing w:val="-8"/>
          <w:w w:val="105"/>
          <w:sz w:val="22"/>
          <w:szCs w:val="22"/>
        </w:rPr>
        <w:t xml:space="preserve"> </w:t>
      </w:r>
      <w:r w:rsidRPr="00F404F5">
        <w:rPr>
          <w:rFonts w:eastAsia="Cambria"/>
          <w:w w:val="105"/>
          <w:sz w:val="22"/>
          <w:szCs w:val="22"/>
        </w:rPr>
        <w:t>the</w:t>
      </w:r>
      <w:r w:rsidRPr="00F404F5">
        <w:rPr>
          <w:rFonts w:eastAsia="Cambria"/>
          <w:spacing w:val="-7"/>
          <w:w w:val="105"/>
          <w:sz w:val="22"/>
          <w:szCs w:val="22"/>
        </w:rPr>
        <w:t xml:space="preserve"> </w:t>
      </w:r>
      <w:r w:rsidRPr="00F404F5">
        <w:rPr>
          <w:rFonts w:eastAsia="Cambria"/>
          <w:w w:val="105"/>
          <w:sz w:val="22"/>
          <w:szCs w:val="22"/>
        </w:rPr>
        <w:t>defects</w:t>
      </w:r>
      <w:r w:rsidRPr="00F404F5">
        <w:rPr>
          <w:rFonts w:eastAsia="Cambria"/>
          <w:spacing w:val="-9"/>
          <w:w w:val="105"/>
          <w:sz w:val="22"/>
          <w:szCs w:val="22"/>
        </w:rPr>
        <w:t xml:space="preserve"> </w:t>
      </w:r>
      <w:r w:rsidRPr="00F404F5">
        <w:rPr>
          <w:rFonts w:eastAsia="Cambria"/>
          <w:w w:val="105"/>
          <w:sz w:val="22"/>
          <w:szCs w:val="22"/>
        </w:rPr>
        <w:t>inherently</w:t>
      </w:r>
      <w:r w:rsidRPr="00F404F5">
        <w:rPr>
          <w:rFonts w:eastAsia="Cambria"/>
          <w:spacing w:val="-7"/>
          <w:w w:val="105"/>
          <w:sz w:val="22"/>
          <w:szCs w:val="22"/>
        </w:rPr>
        <w:t xml:space="preserve"> </w:t>
      </w:r>
      <w:r w:rsidRPr="00F404F5">
        <w:rPr>
          <w:rFonts w:eastAsia="Cambria"/>
          <w:w w:val="105"/>
          <w:sz w:val="22"/>
          <w:szCs w:val="22"/>
        </w:rPr>
        <w:t>lying</w:t>
      </w:r>
      <w:r w:rsidRPr="00F404F5">
        <w:rPr>
          <w:rFonts w:eastAsia="Cambria"/>
          <w:spacing w:val="-7"/>
          <w:w w:val="105"/>
          <w:sz w:val="22"/>
          <w:szCs w:val="22"/>
        </w:rPr>
        <w:t xml:space="preserve"> </w:t>
      </w:r>
      <w:r w:rsidRPr="00F404F5">
        <w:rPr>
          <w:rFonts w:eastAsia="Cambria"/>
          <w:w w:val="105"/>
          <w:sz w:val="22"/>
          <w:szCs w:val="22"/>
        </w:rPr>
        <w:t>within</w:t>
      </w:r>
      <w:r w:rsidRPr="00F404F5">
        <w:rPr>
          <w:rFonts w:eastAsia="Cambria"/>
          <w:spacing w:val="-7"/>
          <w:w w:val="105"/>
          <w:sz w:val="22"/>
          <w:szCs w:val="22"/>
        </w:rPr>
        <w:t xml:space="preserve"> </w:t>
      </w:r>
      <w:r w:rsidRPr="00F404F5">
        <w:rPr>
          <w:rFonts w:eastAsia="Cambria"/>
          <w:w w:val="105"/>
          <w:sz w:val="22"/>
          <w:szCs w:val="22"/>
        </w:rPr>
        <w:t>the</w:t>
      </w:r>
      <w:r w:rsidRPr="006307FC">
        <w:rPr>
          <w:rFonts w:eastAsia="Cambria"/>
          <w:w w:val="105"/>
          <w:sz w:val="22"/>
          <w:szCs w:val="22"/>
        </w:rPr>
        <w:t xml:space="preserve"> </w:t>
      </w:r>
      <w:r w:rsidRPr="00F404F5">
        <w:rPr>
          <w:rFonts w:eastAsia="Cambria"/>
          <w:w w:val="105"/>
          <w:sz w:val="22"/>
          <w:szCs w:val="22"/>
        </w:rPr>
        <w:t>material</w:t>
      </w:r>
      <w:r w:rsidRPr="006307FC">
        <w:rPr>
          <w:rFonts w:eastAsia="Cambria"/>
          <w:w w:val="105"/>
          <w:sz w:val="22"/>
          <w:szCs w:val="22"/>
        </w:rPr>
        <w:t xml:space="preserve"> </w:t>
      </w:r>
      <w:r w:rsidRPr="00F404F5">
        <w:rPr>
          <w:rFonts w:eastAsia="Cambria"/>
          <w:w w:val="105"/>
          <w:sz w:val="22"/>
          <w:szCs w:val="22"/>
        </w:rPr>
        <w:t>or</w:t>
      </w:r>
      <w:r w:rsidRPr="006307FC">
        <w:rPr>
          <w:rFonts w:eastAsia="Cambria"/>
          <w:w w:val="105"/>
          <w:sz w:val="22"/>
          <w:szCs w:val="22"/>
        </w:rPr>
        <w:t xml:space="preserve"> </w:t>
      </w:r>
      <w:r w:rsidRPr="00F404F5">
        <w:rPr>
          <w:rFonts w:eastAsia="Cambria"/>
          <w:w w:val="105"/>
          <w:sz w:val="22"/>
          <w:szCs w:val="22"/>
        </w:rPr>
        <w:t>arising</w:t>
      </w:r>
      <w:r w:rsidRPr="00F404F5">
        <w:rPr>
          <w:rFonts w:eastAsia="Cambria"/>
          <w:spacing w:val="-5"/>
          <w:w w:val="105"/>
          <w:sz w:val="22"/>
          <w:szCs w:val="22"/>
        </w:rPr>
        <w:t xml:space="preserve"> </w:t>
      </w:r>
      <w:r w:rsidRPr="00F404F5">
        <w:rPr>
          <w:rFonts w:eastAsia="Cambria"/>
          <w:w w:val="105"/>
          <w:sz w:val="22"/>
          <w:szCs w:val="22"/>
        </w:rPr>
        <w:t>out</w:t>
      </w:r>
      <w:r w:rsidRPr="00F404F5">
        <w:rPr>
          <w:rFonts w:eastAsia="Cambria"/>
          <w:spacing w:val="-4"/>
          <w:w w:val="105"/>
          <w:sz w:val="22"/>
          <w:szCs w:val="22"/>
        </w:rPr>
        <w:t xml:space="preserve"> </w:t>
      </w:r>
      <w:r w:rsidRPr="00F404F5">
        <w:rPr>
          <w:rFonts w:eastAsia="Cambria"/>
          <w:w w:val="105"/>
          <w:sz w:val="22"/>
          <w:szCs w:val="22"/>
        </w:rPr>
        <w:t>of</w:t>
      </w:r>
      <w:r w:rsidRPr="00F404F5">
        <w:rPr>
          <w:rFonts w:eastAsia="Cambria"/>
          <w:spacing w:val="-4"/>
          <w:w w:val="105"/>
          <w:sz w:val="22"/>
          <w:szCs w:val="22"/>
        </w:rPr>
        <w:t xml:space="preserve"> </w:t>
      </w:r>
      <w:r w:rsidRPr="00F404F5">
        <w:rPr>
          <w:rFonts w:eastAsia="Cambria"/>
          <w:w w:val="105"/>
          <w:sz w:val="22"/>
          <w:szCs w:val="22"/>
        </w:rPr>
        <w:t>design</w:t>
      </w:r>
      <w:r w:rsidRPr="00F404F5">
        <w:rPr>
          <w:rFonts w:eastAsia="Cambria"/>
          <w:spacing w:val="-4"/>
          <w:w w:val="105"/>
          <w:sz w:val="22"/>
          <w:szCs w:val="22"/>
        </w:rPr>
        <w:t xml:space="preserve"> </w:t>
      </w:r>
      <w:r w:rsidRPr="00F404F5">
        <w:rPr>
          <w:rFonts w:eastAsia="Cambria"/>
          <w:w w:val="105"/>
          <w:sz w:val="22"/>
          <w:szCs w:val="22"/>
        </w:rPr>
        <w:t>deficiency,</w:t>
      </w:r>
      <w:r w:rsidRPr="00F404F5">
        <w:rPr>
          <w:rFonts w:eastAsia="Cambria"/>
          <w:spacing w:val="-4"/>
          <w:w w:val="105"/>
          <w:sz w:val="22"/>
          <w:szCs w:val="22"/>
        </w:rPr>
        <w:t xml:space="preserve"> </w:t>
      </w:r>
      <w:r w:rsidRPr="00F404F5">
        <w:rPr>
          <w:rFonts w:eastAsia="Cambria"/>
          <w:w w:val="105"/>
          <w:sz w:val="22"/>
          <w:szCs w:val="22"/>
        </w:rPr>
        <w:t>which</w:t>
      </w:r>
      <w:r w:rsidRPr="00F404F5">
        <w:rPr>
          <w:rFonts w:eastAsia="Cambria"/>
          <w:spacing w:val="-4"/>
          <w:w w:val="105"/>
          <w:sz w:val="22"/>
          <w:szCs w:val="22"/>
        </w:rPr>
        <w:t xml:space="preserve"> </w:t>
      </w:r>
      <w:r w:rsidRPr="00F404F5">
        <w:rPr>
          <w:rFonts w:eastAsia="Cambria"/>
          <w:w w:val="105"/>
          <w:sz w:val="22"/>
          <w:szCs w:val="22"/>
        </w:rPr>
        <w:t>do</w:t>
      </w:r>
      <w:r w:rsidRPr="00F404F5">
        <w:rPr>
          <w:rFonts w:eastAsia="Cambria"/>
          <w:spacing w:val="-1"/>
          <w:w w:val="105"/>
          <w:sz w:val="22"/>
          <w:szCs w:val="22"/>
        </w:rPr>
        <w:t xml:space="preserve"> </w:t>
      </w:r>
      <w:r w:rsidRPr="00F404F5">
        <w:rPr>
          <w:rFonts w:eastAsia="Cambria"/>
          <w:w w:val="105"/>
          <w:sz w:val="22"/>
          <w:szCs w:val="22"/>
        </w:rPr>
        <w:t>not</w:t>
      </w:r>
      <w:r w:rsidRPr="00F404F5">
        <w:rPr>
          <w:rFonts w:eastAsia="Cambria"/>
          <w:spacing w:val="-2"/>
          <w:w w:val="105"/>
          <w:sz w:val="22"/>
          <w:szCs w:val="22"/>
        </w:rPr>
        <w:t xml:space="preserve"> </w:t>
      </w:r>
      <w:r w:rsidRPr="00F404F5">
        <w:rPr>
          <w:rFonts w:eastAsia="Cambria"/>
          <w:w w:val="105"/>
          <w:sz w:val="22"/>
          <w:szCs w:val="22"/>
        </w:rPr>
        <w:t>manifest</w:t>
      </w:r>
      <w:r w:rsidRPr="00F404F5">
        <w:rPr>
          <w:rFonts w:eastAsia="Cambria"/>
          <w:spacing w:val="-4"/>
          <w:w w:val="105"/>
          <w:sz w:val="22"/>
          <w:szCs w:val="22"/>
        </w:rPr>
        <w:t xml:space="preserve"> </w:t>
      </w:r>
      <w:r w:rsidRPr="00F404F5">
        <w:rPr>
          <w:rFonts w:eastAsia="Cambria"/>
          <w:w w:val="105"/>
          <w:sz w:val="22"/>
          <w:szCs w:val="22"/>
        </w:rPr>
        <w:t>themselves</w:t>
      </w:r>
      <w:r w:rsidRPr="00F404F5">
        <w:rPr>
          <w:rFonts w:eastAsia="Cambria"/>
          <w:spacing w:val="-53"/>
          <w:w w:val="105"/>
          <w:sz w:val="22"/>
          <w:szCs w:val="22"/>
        </w:rPr>
        <w:t xml:space="preserve"> </w:t>
      </w:r>
      <w:r w:rsidR="00BB5E36" w:rsidRPr="00F404F5">
        <w:rPr>
          <w:rFonts w:eastAsia="Cambria"/>
          <w:spacing w:val="-53"/>
          <w:w w:val="105"/>
          <w:sz w:val="22"/>
          <w:szCs w:val="22"/>
        </w:rPr>
        <w:t xml:space="preserve">       </w:t>
      </w:r>
      <w:r w:rsidRPr="00F404F5">
        <w:rPr>
          <w:rFonts w:eastAsia="Cambria"/>
          <w:w w:val="105"/>
          <w:sz w:val="22"/>
          <w:szCs w:val="22"/>
        </w:rPr>
        <w:t xml:space="preserve">during the Defect Liability Period defined in this </w:t>
      </w:r>
      <w:r w:rsidRPr="00F404F5">
        <w:rPr>
          <w:rFonts w:eastAsia="Cambria"/>
          <w:b/>
          <w:w w:val="105"/>
          <w:sz w:val="22"/>
          <w:szCs w:val="22"/>
        </w:rPr>
        <w:t>GCC Clause 22</w:t>
      </w:r>
      <w:r w:rsidRPr="00F404F5">
        <w:rPr>
          <w:rFonts w:eastAsia="Cambria"/>
          <w:w w:val="105"/>
          <w:sz w:val="22"/>
          <w:szCs w:val="22"/>
        </w:rPr>
        <w:t>, but</w:t>
      </w:r>
      <w:r w:rsidRPr="00F404F5">
        <w:rPr>
          <w:rFonts w:eastAsia="Cambria"/>
          <w:spacing w:val="1"/>
          <w:w w:val="105"/>
          <w:sz w:val="22"/>
          <w:szCs w:val="22"/>
        </w:rPr>
        <w:t xml:space="preserve"> </w:t>
      </w:r>
      <w:r w:rsidRPr="00F404F5">
        <w:rPr>
          <w:rFonts w:eastAsia="Cambria"/>
          <w:w w:val="105"/>
          <w:sz w:val="22"/>
          <w:szCs w:val="22"/>
        </w:rPr>
        <w:t>later.</w:t>
      </w:r>
    </w:p>
    <w:p w:rsidR="005A48C5" w:rsidRPr="00F404F5" w:rsidRDefault="005A48C5">
      <w:pPr>
        <w:widowControl w:val="0"/>
        <w:autoSpaceDE w:val="0"/>
        <w:autoSpaceDN w:val="0"/>
        <w:spacing w:before="7"/>
        <w:rPr>
          <w:rFonts w:eastAsia="Cambria"/>
          <w:sz w:val="22"/>
          <w:szCs w:val="22"/>
        </w:rPr>
      </w:pPr>
    </w:p>
    <w:p w:rsidR="005A48C5" w:rsidRPr="00F404F5" w:rsidRDefault="00D11752" w:rsidP="00BB5E36">
      <w:pPr>
        <w:widowControl w:val="0"/>
        <w:numPr>
          <w:ilvl w:val="2"/>
          <w:numId w:val="1"/>
        </w:numPr>
        <w:tabs>
          <w:tab w:val="left" w:pos="1288"/>
          <w:tab w:val="left" w:pos="1289"/>
        </w:tabs>
        <w:autoSpaceDE w:val="0"/>
        <w:autoSpaceDN w:val="0"/>
        <w:spacing w:before="64" w:line="254" w:lineRule="auto"/>
        <w:ind w:right="1603"/>
        <w:jc w:val="both"/>
        <w:rPr>
          <w:rFonts w:eastAsia="Cambria"/>
          <w:sz w:val="22"/>
          <w:szCs w:val="22"/>
        </w:rPr>
      </w:pPr>
      <w:r w:rsidRPr="00F404F5">
        <w:rPr>
          <w:rFonts w:eastAsia="Cambria"/>
          <w:sz w:val="22"/>
          <w:szCs w:val="22"/>
        </w:rPr>
        <w:t xml:space="preserve">Except as provided in </w:t>
      </w:r>
      <w:r w:rsidRPr="00F404F5">
        <w:rPr>
          <w:rFonts w:eastAsia="Cambria"/>
          <w:b/>
          <w:sz w:val="22"/>
          <w:szCs w:val="22"/>
        </w:rPr>
        <w:t>GCC Clauses 22 and 29</w:t>
      </w:r>
      <w:r w:rsidRPr="00F404F5">
        <w:rPr>
          <w:rFonts w:eastAsia="Cambria"/>
          <w:sz w:val="22"/>
          <w:szCs w:val="22"/>
        </w:rPr>
        <w:t>, the Contractor shall be</w:t>
      </w:r>
      <w:r w:rsidRPr="00F404F5">
        <w:rPr>
          <w:rFonts w:eastAsia="Cambria"/>
          <w:spacing w:val="1"/>
          <w:sz w:val="22"/>
          <w:szCs w:val="22"/>
        </w:rPr>
        <w:t xml:space="preserve"> </w:t>
      </w:r>
      <w:r w:rsidRPr="00F404F5">
        <w:rPr>
          <w:rFonts w:eastAsia="Cambria"/>
          <w:sz w:val="22"/>
          <w:szCs w:val="22"/>
        </w:rPr>
        <w:t>under</w:t>
      </w:r>
      <w:r w:rsidRPr="00F404F5">
        <w:rPr>
          <w:rFonts w:eastAsia="Cambria"/>
          <w:spacing w:val="1"/>
          <w:sz w:val="22"/>
          <w:szCs w:val="22"/>
        </w:rPr>
        <w:t xml:space="preserve"> </w:t>
      </w:r>
      <w:r w:rsidRPr="00F404F5">
        <w:rPr>
          <w:rFonts w:eastAsia="Cambria"/>
          <w:sz w:val="22"/>
          <w:szCs w:val="22"/>
        </w:rPr>
        <w:t>no</w:t>
      </w:r>
      <w:r w:rsidRPr="00F404F5">
        <w:rPr>
          <w:rFonts w:eastAsia="Cambria"/>
          <w:spacing w:val="1"/>
          <w:sz w:val="22"/>
          <w:szCs w:val="22"/>
        </w:rPr>
        <w:t xml:space="preserve"> </w:t>
      </w:r>
      <w:r w:rsidRPr="00F404F5">
        <w:rPr>
          <w:rFonts w:eastAsia="Cambria"/>
          <w:sz w:val="22"/>
          <w:szCs w:val="22"/>
        </w:rPr>
        <w:t>liability</w:t>
      </w:r>
      <w:r w:rsidRPr="00F404F5">
        <w:rPr>
          <w:rFonts w:eastAsia="Cambria"/>
          <w:spacing w:val="1"/>
          <w:sz w:val="22"/>
          <w:szCs w:val="22"/>
        </w:rPr>
        <w:t xml:space="preserve"> </w:t>
      </w:r>
      <w:r w:rsidRPr="00F404F5">
        <w:rPr>
          <w:rFonts w:eastAsia="Cambria"/>
          <w:sz w:val="22"/>
          <w:szCs w:val="22"/>
        </w:rPr>
        <w:t>whatsoever</w:t>
      </w:r>
      <w:r w:rsidRPr="006307FC">
        <w:rPr>
          <w:rFonts w:eastAsia="Cambria"/>
          <w:sz w:val="22"/>
          <w:szCs w:val="22"/>
        </w:rPr>
        <w:t xml:space="preserve"> </w:t>
      </w:r>
      <w:r w:rsidRPr="00F404F5">
        <w:rPr>
          <w:rFonts w:eastAsia="Cambria"/>
          <w:sz w:val="22"/>
          <w:szCs w:val="22"/>
        </w:rPr>
        <w:t>and</w:t>
      </w:r>
      <w:r w:rsidRPr="006307FC">
        <w:rPr>
          <w:rFonts w:eastAsia="Cambria"/>
          <w:sz w:val="22"/>
          <w:szCs w:val="22"/>
        </w:rPr>
        <w:t xml:space="preserve"> </w:t>
      </w:r>
      <w:r w:rsidRPr="00F404F5">
        <w:rPr>
          <w:rFonts w:eastAsia="Cambria"/>
          <w:sz w:val="22"/>
          <w:szCs w:val="22"/>
        </w:rPr>
        <w:t>howsoever</w:t>
      </w:r>
      <w:r w:rsidRPr="006307FC">
        <w:rPr>
          <w:rFonts w:eastAsia="Cambria"/>
          <w:sz w:val="22"/>
          <w:szCs w:val="22"/>
        </w:rPr>
        <w:t xml:space="preserve"> </w:t>
      </w:r>
      <w:r w:rsidRPr="00F404F5">
        <w:rPr>
          <w:rFonts w:eastAsia="Cambria"/>
          <w:sz w:val="22"/>
          <w:szCs w:val="22"/>
        </w:rPr>
        <w:t>arising,</w:t>
      </w:r>
      <w:r w:rsidRPr="00F404F5">
        <w:rPr>
          <w:rFonts w:eastAsia="Cambria"/>
          <w:spacing w:val="1"/>
          <w:sz w:val="22"/>
          <w:szCs w:val="22"/>
        </w:rPr>
        <w:t xml:space="preserve"> </w:t>
      </w:r>
      <w:r w:rsidRPr="00F404F5">
        <w:rPr>
          <w:rFonts w:eastAsia="Cambria"/>
          <w:sz w:val="22"/>
          <w:szCs w:val="22"/>
        </w:rPr>
        <w:t>and</w:t>
      </w:r>
      <w:r w:rsidRPr="00F404F5">
        <w:rPr>
          <w:rFonts w:eastAsia="Cambria"/>
          <w:spacing w:val="1"/>
          <w:sz w:val="22"/>
          <w:szCs w:val="22"/>
        </w:rPr>
        <w:t xml:space="preserve"> </w:t>
      </w:r>
      <w:r w:rsidRPr="00F404F5">
        <w:rPr>
          <w:rFonts w:eastAsia="Cambria"/>
          <w:sz w:val="22"/>
          <w:szCs w:val="22"/>
        </w:rPr>
        <w:t>whether</w:t>
      </w:r>
      <w:r w:rsidRPr="00F404F5">
        <w:rPr>
          <w:rFonts w:eastAsia="Cambria"/>
          <w:spacing w:val="1"/>
          <w:sz w:val="22"/>
          <w:szCs w:val="22"/>
        </w:rPr>
        <w:t xml:space="preserve"> </w:t>
      </w:r>
      <w:r w:rsidRPr="00F404F5">
        <w:rPr>
          <w:rFonts w:eastAsia="Cambria"/>
          <w:sz w:val="22"/>
          <w:szCs w:val="22"/>
        </w:rPr>
        <w:t>under</w:t>
      </w:r>
      <w:r w:rsidRPr="00F404F5">
        <w:rPr>
          <w:rFonts w:eastAsia="Cambria"/>
          <w:spacing w:val="34"/>
          <w:sz w:val="22"/>
          <w:szCs w:val="22"/>
        </w:rPr>
        <w:t xml:space="preserve"> </w:t>
      </w:r>
      <w:r w:rsidRPr="00F404F5">
        <w:rPr>
          <w:rFonts w:eastAsia="Cambria"/>
          <w:sz w:val="22"/>
          <w:szCs w:val="22"/>
        </w:rPr>
        <w:t>the</w:t>
      </w:r>
      <w:r w:rsidRPr="00F404F5">
        <w:rPr>
          <w:rFonts w:eastAsia="Cambria"/>
          <w:spacing w:val="33"/>
          <w:sz w:val="22"/>
          <w:szCs w:val="22"/>
        </w:rPr>
        <w:t xml:space="preserve"> </w:t>
      </w:r>
      <w:r w:rsidRPr="00F404F5">
        <w:rPr>
          <w:rFonts w:eastAsia="Cambria"/>
          <w:sz w:val="22"/>
          <w:szCs w:val="22"/>
        </w:rPr>
        <w:t>Contract</w:t>
      </w:r>
      <w:r w:rsidRPr="00F404F5">
        <w:rPr>
          <w:rFonts w:eastAsia="Cambria"/>
          <w:spacing w:val="32"/>
          <w:sz w:val="22"/>
          <w:szCs w:val="22"/>
        </w:rPr>
        <w:t xml:space="preserve"> </w:t>
      </w:r>
      <w:r w:rsidRPr="00F404F5">
        <w:rPr>
          <w:rFonts w:eastAsia="Cambria"/>
          <w:sz w:val="22"/>
          <w:szCs w:val="22"/>
        </w:rPr>
        <w:t>or</w:t>
      </w:r>
      <w:r w:rsidRPr="00F404F5">
        <w:rPr>
          <w:rFonts w:eastAsia="Cambria"/>
          <w:spacing w:val="32"/>
          <w:sz w:val="22"/>
          <w:szCs w:val="22"/>
        </w:rPr>
        <w:t xml:space="preserve"> </w:t>
      </w:r>
      <w:r w:rsidRPr="00F404F5">
        <w:rPr>
          <w:rFonts w:eastAsia="Cambria"/>
          <w:sz w:val="22"/>
          <w:szCs w:val="22"/>
        </w:rPr>
        <w:t>at</w:t>
      </w:r>
      <w:r w:rsidRPr="00F404F5">
        <w:rPr>
          <w:rFonts w:eastAsia="Cambria"/>
          <w:spacing w:val="34"/>
          <w:sz w:val="22"/>
          <w:szCs w:val="22"/>
        </w:rPr>
        <w:t xml:space="preserve"> </w:t>
      </w:r>
      <w:r w:rsidRPr="00F404F5">
        <w:rPr>
          <w:rFonts w:eastAsia="Cambria"/>
          <w:sz w:val="22"/>
          <w:szCs w:val="22"/>
        </w:rPr>
        <w:t>law,</w:t>
      </w:r>
      <w:r w:rsidRPr="00F404F5">
        <w:rPr>
          <w:rFonts w:eastAsia="Cambria"/>
          <w:spacing w:val="33"/>
          <w:sz w:val="22"/>
          <w:szCs w:val="22"/>
        </w:rPr>
        <w:t xml:space="preserve"> </w:t>
      </w:r>
      <w:r w:rsidRPr="00F404F5">
        <w:rPr>
          <w:rFonts w:eastAsia="Cambria"/>
          <w:sz w:val="22"/>
          <w:szCs w:val="22"/>
        </w:rPr>
        <w:t>in</w:t>
      </w:r>
      <w:r w:rsidRPr="00F404F5">
        <w:rPr>
          <w:rFonts w:eastAsia="Cambria"/>
          <w:spacing w:val="32"/>
          <w:sz w:val="22"/>
          <w:szCs w:val="22"/>
        </w:rPr>
        <w:t xml:space="preserve"> </w:t>
      </w:r>
      <w:r w:rsidRPr="00F404F5">
        <w:rPr>
          <w:rFonts w:eastAsia="Cambria"/>
          <w:sz w:val="22"/>
          <w:szCs w:val="22"/>
        </w:rPr>
        <w:t>respect</w:t>
      </w:r>
      <w:r w:rsidRPr="00F404F5">
        <w:rPr>
          <w:rFonts w:eastAsia="Cambria"/>
          <w:spacing w:val="31"/>
          <w:sz w:val="22"/>
          <w:szCs w:val="22"/>
        </w:rPr>
        <w:t xml:space="preserve"> </w:t>
      </w:r>
      <w:r w:rsidRPr="00F404F5">
        <w:rPr>
          <w:rFonts w:eastAsia="Cambria"/>
          <w:sz w:val="22"/>
          <w:szCs w:val="22"/>
        </w:rPr>
        <w:t>of</w:t>
      </w:r>
      <w:r w:rsidRPr="00F404F5">
        <w:rPr>
          <w:rFonts w:eastAsia="Cambria"/>
          <w:spacing w:val="32"/>
          <w:sz w:val="22"/>
          <w:szCs w:val="22"/>
        </w:rPr>
        <w:t xml:space="preserve"> </w:t>
      </w:r>
      <w:r w:rsidRPr="00F404F5">
        <w:rPr>
          <w:rFonts w:eastAsia="Cambria"/>
          <w:sz w:val="22"/>
          <w:szCs w:val="22"/>
        </w:rPr>
        <w:t>defects</w:t>
      </w:r>
      <w:r w:rsidRPr="00F404F5">
        <w:rPr>
          <w:rFonts w:eastAsia="Cambria"/>
          <w:spacing w:val="32"/>
          <w:sz w:val="22"/>
          <w:szCs w:val="22"/>
        </w:rPr>
        <w:t xml:space="preserve"> </w:t>
      </w:r>
      <w:r w:rsidRPr="00F404F5">
        <w:rPr>
          <w:rFonts w:eastAsia="Cambria"/>
          <w:sz w:val="22"/>
          <w:szCs w:val="22"/>
        </w:rPr>
        <w:t>in</w:t>
      </w:r>
      <w:r w:rsidRPr="00F404F5">
        <w:rPr>
          <w:rFonts w:eastAsia="Cambria"/>
          <w:spacing w:val="32"/>
          <w:sz w:val="22"/>
          <w:szCs w:val="22"/>
        </w:rPr>
        <w:t xml:space="preserve"> </w:t>
      </w:r>
      <w:r w:rsidRPr="00F404F5">
        <w:rPr>
          <w:rFonts w:eastAsia="Cambria"/>
          <w:sz w:val="22"/>
          <w:szCs w:val="22"/>
        </w:rPr>
        <w:t>the</w:t>
      </w:r>
      <w:r w:rsidRPr="00F404F5">
        <w:rPr>
          <w:rFonts w:eastAsia="Cambria"/>
          <w:spacing w:val="34"/>
          <w:sz w:val="22"/>
          <w:szCs w:val="22"/>
        </w:rPr>
        <w:t xml:space="preserve"> </w:t>
      </w:r>
      <w:r w:rsidRPr="00F404F5">
        <w:rPr>
          <w:rFonts w:eastAsia="Cambria"/>
          <w:sz w:val="22"/>
          <w:szCs w:val="22"/>
        </w:rPr>
        <w:t>Facilities</w:t>
      </w:r>
      <w:r w:rsidRPr="00F404F5">
        <w:rPr>
          <w:rFonts w:eastAsia="Cambria"/>
          <w:spacing w:val="29"/>
          <w:sz w:val="22"/>
          <w:szCs w:val="22"/>
        </w:rPr>
        <w:t xml:space="preserve"> </w:t>
      </w:r>
      <w:r w:rsidRPr="00F404F5">
        <w:rPr>
          <w:rFonts w:eastAsia="Cambria"/>
          <w:sz w:val="22"/>
          <w:szCs w:val="22"/>
        </w:rPr>
        <w:t>or</w:t>
      </w:r>
      <w:r w:rsidR="00BB5E36" w:rsidRPr="00F404F5">
        <w:rPr>
          <w:rFonts w:eastAsia="Cambria"/>
          <w:sz w:val="22"/>
          <w:szCs w:val="22"/>
        </w:rPr>
        <w:t xml:space="preserve"> </w:t>
      </w:r>
      <w:r w:rsidRPr="00F404F5">
        <w:rPr>
          <w:rFonts w:eastAsia="Cambria"/>
          <w:w w:val="105"/>
          <w:sz w:val="22"/>
          <w:szCs w:val="22"/>
        </w:rPr>
        <w:t>any part thereof, the Plant and Equipment, design or engineering or</w:t>
      </w:r>
      <w:r w:rsidRPr="00F404F5">
        <w:rPr>
          <w:rFonts w:eastAsia="Cambria"/>
          <w:spacing w:val="1"/>
          <w:w w:val="105"/>
          <w:sz w:val="22"/>
          <w:szCs w:val="22"/>
        </w:rPr>
        <w:t xml:space="preserve"> </w:t>
      </w:r>
      <w:r w:rsidRPr="00F404F5">
        <w:rPr>
          <w:rFonts w:eastAsia="Cambria"/>
          <w:w w:val="105"/>
          <w:sz w:val="22"/>
          <w:szCs w:val="22"/>
        </w:rPr>
        <w:t>work</w:t>
      </w:r>
      <w:r w:rsidRPr="00F404F5">
        <w:rPr>
          <w:rFonts w:eastAsia="Cambria"/>
          <w:spacing w:val="-8"/>
          <w:w w:val="105"/>
          <w:sz w:val="22"/>
          <w:szCs w:val="22"/>
        </w:rPr>
        <w:t xml:space="preserve"> </w:t>
      </w:r>
      <w:r w:rsidRPr="00F404F5">
        <w:rPr>
          <w:rFonts w:eastAsia="Cambria"/>
          <w:w w:val="105"/>
          <w:sz w:val="22"/>
          <w:szCs w:val="22"/>
        </w:rPr>
        <w:t>executed</w:t>
      </w:r>
      <w:r w:rsidRPr="00F404F5">
        <w:rPr>
          <w:rFonts w:eastAsia="Cambria"/>
          <w:spacing w:val="-8"/>
          <w:w w:val="105"/>
          <w:sz w:val="22"/>
          <w:szCs w:val="22"/>
        </w:rPr>
        <w:t xml:space="preserve"> </w:t>
      </w:r>
      <w:r w:rsidRPr="00F404F5">
        <w:rPr>
          <w:rFonts w:eastAsia="Cambria"/>
          <w:w w:val="105"/>
          <w:sz w:val="22"/>
          <w:szCs w:val="22"/>
        </w:rPr>
        <w:t>that</w:t>
      </w:r>
      <w:r w:rsidRPr="00F404F5">
        <w:rPr>
          <w:rFonts w:eastAsia="Cambria"/>
          <w:spacing w:val="-9"/>
          <w:w w:val="105"/>
          <w:sz w:val="22"/>
          <w:szCs w:val="22"/>
        </w:rPr>
        <w:t xml:space="preserve"> </w:t>
      </w:r>
      <w:r w:rsidRPr="00F404F5">
        <w:rPr>
          <w:rFonts w:eastAsia="Cambria"/>
          <w:w w:val="105"/>
          <w:sz w:val="22"/>
          <w:szCs w:val="22"/>
        </w:rPr>
        <w:t>appear</w:t>
      </w:r>
      <w:r w:rsidRPr="00F404F5">
        <w:rPr>
          <w:rFonts w:eastAsia="Cambria"/>
          <w:spacing w:val="-7"/>
          <w:w w:val="105"/>
          <w:sz w:val="22"/>
          <w:szCs w:val="22"/>
        </w:rPr>
        <w:t xml:space="preserve"> </w:t>
      </w:r>
      <w:r w:rsidRPr="00F404F5">
        <w:rPr>
          <w:rFonts w:eastAsia="Cambria"/>
          <w:w w:val="105"/>
          <w:sz w:val="22"/>
          <w:szCs w:val="22"/>
        </w:rPr>
        <w:t>after</w:t>
      </w:r>
      <w:r w:rsidRPr="00F404F5">
        <w:rPr>
          <w:rFonts w:eastAsia="Cambria"/>
          <w:spacing w:val="-6"/>
          <w:w w:val="105"/>
          <w:sz w:val="22"/>
          <w:szCs w:val="22"/>
        </w:rPr>
        <w:t xml:space="preserve"> </w:t>
      </w:r>
      <w:r w:rsidRPr="00F404F5">
        <w:rPr>
          <w:rFonts w:eastAsia="Cambria"/>
          <w:w w:val="105"/>
          <w:sz w:val="22"/>
          <w:szCs w:val="22"/>
        </w:rPr>
        <w:t>Defect</w:t>
      </w:r>
      <w:r w:rsidRPr="00F404F5">
        <w:rPr>
          <w:rFonts w:eastAsia="Cambria"/>
          <w:spacing w:val="-9"/>
          <w:w w:val="105"/>
          <w:sz w:val="22"/>
          <w:szCs w:val="22"/>
        </w:rPr>
        <w:t xml:space="preserve"> </w:t>
      </w:r>
      <w:r w:rsidRPr="00F404F5">
        <w:rPr>
          <w:rFonts w:eastAsia="Cambria"/>
          <w:w w:val="105"/>
          <w:sz w:val="22"/>
          <w:szCs w:val="22"/>
        </w:rPr>
        <w:t>Liability</w:t>
      </w:r>
      <w:r w:rsidRPr="00F404F5">
        <w:rPr>
          <w:rFonts w:eastAsia="Cambria"/>
          <w:spacing w:val="-7"/>
          <w:w w:val="105"/>
          <w:sz w:val="22"/>
          <w:szCs w:val="22"/>
        </w:rPr>
        <w:t xml:space="preserve"> </w:t>
      </w:r>
      <w:r w:rsidRPr="00F404F5">
        <w:rPr>
          <w:rFonts w:eastAsia="Cambria"/>
          <w:w w:val="105"/>
          <w:sz w:val="22"/>
          <w:szCs w:val="22"/>
        </w:rPr>
        <w:t>Period</w:t>
      </w:r>
      <w:r w:rsidRPr="00F404F5">
        <w:rPr>
          <w:rFonts w:eastAsia="Cambria"/>
          <w:spacing w:val="-9"/>
          <w:w w:val="105"/>
          <w:sz w:val="22"/>
          <w:szCs w:val="22"/>
        </w:rPr>
        <w:t xml:space="preserve"> </w:t>
      </w:r>
      <w:r w:rsidRPr="00F404F5">
        <w:rPr>
          <w:rFonts w:eastAsia="Cambria"/>
          <w:w w:val="105"/>
          <w:sz w:val="22"/>
          <w:szCs w:val="22"/>
        </w:rPr>
        <w:t>except</w:t>
      </w:r>
      <w:r w:rsidRPr="00F404F5">
        <w:rPr>
          <w:rFonts w:eastAsia="Cambria"/>
          <w:spacing w:val="-7"/>
          <w:w w:val="105"/>
          <w:sz w:val="22"/>
          <w:szCs w:val="22"/>
        </w:rPr>
        <w:t xml:space="preserve"> </w:t>
      </w:r>
      <w:r w:rsidRPr="00F404F5">
        <w:rPr>
          <w:rFonts w:eastAsia="Cambria"/>
          <w:w w:val="105"/>
          <w:sz w:val="22"/>
          <w:szCs w:val="22"/>
        </w:rPr>
        <w:t>for</w:t>
      </w:r>
      <w:r w:rsidRPr="00F404F5">
        <w:rPr>
          <w:rFonts w:eastAsia="Cambria"/>
          <w:spacing w:val="-8"/>
          <w:w w:val="105"/>
          <w:sz w:val="22"/>
          <w:szCs w:val="22"/>
        </w:rPr>
        <w:t xml:space="preserve"> </w:t>
      </w:r>
      <w:r w:rsidRPr="00F404F5">
        <w:rPr>
          <w:rFonts w:eastAsia="Cambria"/>
          <w:w w:val="105"/>
          <w:sz w:val="22"/>
          <w:szCs w:val="22"/>
        </w:rPr>
        <w:t>the</w:t>
      </w:r>
      <w:r w:rsidRPr="00F404F5">
        <w:rPr>
          <w:rFonts w:eastAsia="Cambria"/>
          <w:spacing w:val="-53"/>
          <w:w w:val="105"/>
          <w:sz w:val="22"/>
          <w:szCs w:val="22"/>
        </w:rPr>
        <w:t xml:space="preserve"> </w:t>
      </w:r>
      <w:r w:rsidRPr="00F404F5">
        <w:rPr>
          <w:rFonts w:eastAsia="Cambria"/>
          <w:w w:val="105"/>
          <w:sz w:val="22"/>
          <w:szCs w:val="22"/>
        </w:rPr>
        <w:t>liability</w:t>
      </w:r>
      <w:r w:rsidRPr="00F404F5">
        <w:rPr>
          <w:rFonts w:eastAsia="Cambria"/>
          <w:spacing w:val="1"/>
          <w:w w:val="105"/>
          <w:sz w:val="22"/>
          <w:szCs w:val="22"/>
        </w:rPr>
        <w:t xml:space="preserve"> </w:t>
      </w:r>
      <w:r w:rsidRPr="00F404F5">
        <w:rPr>
          <w:rFonts w:eastAsia="Cambria"/>
          <w:w w:val="105"/>
          <w:sz w:val="22"/>
          <w:szCs w:val="22"/>
        </w:rPr>
        <w:t>towards</w:t>
      </w:r>
      <w:r w:rsidRPr="00F404F5">
        <w:rPr>
          <w:rFonts w:eastAsia="Cambria"/>
          <w:spacing w:val="1"/>
          <w:w w:val="105"/>
          <w:sz w:val="22"/>
          <w:szCs w:val="22"/>
        </w:rPr>
        <w:t xml:space="preserve"> </w:t>
      </w:r>
      <w:r w:rsidRPr="00F404F5">
        <w:rPr>
          <w:rFonts w:eastAsia="Cambria"/>
          <w:w w:val="105"/>
          <w:sz w:val="22"/>
          <w:szCs w:val="22"/>
        </w:rPr>
        <w:t>obligations</w:t>
      </w:r>
      <w:r w:rsidRPr="00F404F5">
        <w:rPr>
          <w:rFonts w:eastAsia="Cambria"/>
          <w:spacing w:val="1"/>
          <w:w w:val="105"/>
          <w:sz w:val="22"/>
          <w:szCs w:val="22"/>
        </w:rPr>
        <w:t xml:space="preserve"> </w:t>
      </w:r>
      <w:r w:rsidRPr="00F404F5">
        <w:rPr>
          <w:rFonts w:eastAsia="Cambria"/>
          <w:w w:val="105"/>
          <w:sz w:val="22"/>
          <w:szCs w:val="22"/>
        </w:rPr>
        <w:t>that</w:t>
      </w:r>
      <w:r w:rsidRPr="00F404F5">
        <w:rPr>
          <w:rFonts w:eastAsia="Cambria"/>
          <w:spacing w:val="1"/>
          <w:w w:val="105"/>
          <w:sz w:val="22"/>
          <w:szCs w:val="22"/>
        </w:rPr>
        <w:t xml:space="preserve"> </w:t>
      </w:r>
      <w:r w:rsidRPr="00F404F5">
        <w:rPr>
          <w:rFonts w:eastAsia="Cambria"/>
          <w:w w:val="105"/>
          <w:sz w:val="22"/>
          <w:szCs w:val="22"/>
        </w:rPr>
        <w:t>may</w:t>
      </w:r>
      <w:r w:rsidRPr="00F404F5">
        <w:rPr>
          <w:rFonts w:eastAsia="Cambria"/>
          <w:spacing w:val="1"/>
          <w:w w:val="105"/>
          <w:sz w:val="22"/>
          <w:szCs w:val="22"/>
        </w:rPr>
        <w:t xml:space="preserve"> </w:t>
      </w:r>
      <w:r w:rsidRPr="00F404F5">
        <w:rPr>
          <w:rFonts w:eastAsia="Cambria"/>
          <w:w w:val="105"/>
          <w:sz w:val="22"/>
          <w:szCs w:val="22"/>
        </w:rPr>
        <w:t>survive</w:t>
      </w:r>
      <w:r w:rsidRPr="00F404F5">
        <w:rPr>
          <w:rFonts w:eastAsia="Cambria"/>
          <w:spacing w:val="1"/>
          <w:w w:val="105"/>
          <w:sz w:val="22"/>
          <w:szCs w:val="22"/>
        </w:rPr>
        <w:t xml:space="preserve"> </w:t>
      </w: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terms</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 after Defect Liability Period, except where such defects are</w:t>
      </w:r>
      <w:r w:rsidRPr="00F404F5">
        <w:rPr>
          <w:rFonts w:eastAsia="Cambria"/>
          <w:spacing w:val="1"/>
          <w:w w:val="105"/>
          <w:sz w:val="22"/>
          <w:szCs w:val="22"/>
        </w:rPr>
        <w:t xml:space="preserve"> </w:t>
      </w:r>
      <w:r w:rsidRPr="00F404F5">
        <w:rPr>
          <w:rFonts w:eastAsia="Cambria"/>
          <w:w w:val="105"/>
          <w:sz w:val="22"/>
          <w:szCs w:val="22"/>
        </w:rPr>
        <w:t>the result of the gross negligence, fraud, criminal or willful action of</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4"/>
          <w:w w:val="105"/>
          <w:sz w:val="22"/>
          <w:szCs w:val="22"/>
        </w:rPr>
        <w:t xml:space="preserve"> </w:t>
      </w:r>
      <w:r w:rsidRPr="00F404F5">
        <w:rPr>
          <w:rFonts w:eastAsia="Cambria"/>
          <w:w w:val="105"/>
          <w:sz w:val="22"/>
          <w:szCs w:val="22"/>
        </w:rPr>
        <w:t>Contractor.</w:t>
      </w:r>
    </w:p>
    <w:p w:rsidR="005A48C5" w:rsidRPr="00F404F5" w:rsidRDefault="005A48C5">
      <w:pPr>
        <w:widowControl w:val="0"/>
        <w:autoSpaceDE w:val="0"/>
        <w:autoSpaceDN w:val="0"/>
        <w:spacing w:before="1"/>
        <w:rPr>
          <w:rFonts w:eastAsia="Cambria"/>
          <w:sz w:val="22"/>
          <w:szCs w:val="22"/>
        </w:rPr>
      </w:pPr>
    </w:p>
    <w:p w:rsidR="005A48C5" w:rsidRPr="00F404F5"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33" w:name="_Toc146280659"/>
      <w:r w:rsidRPr="00F404F5">
        <w:rPr>
          <w:rFonts w:eastAsia="Palatino Linotype"/>
          <w:b/>
          <w:bCs/>
          <w:sz w:val="22"/>
          <w:szCs w:val="22"/>
        </w:rPr>
        <w:t>Functional</w:t>
      </w:r>
      <w:r w:rsidRPr="00F404F5">
        <w:rPr>
          <w:rFonts w:eastAsia="Palatino Linotype"/>
          <w:b/>
          <w:bCs/>
          <w:spacing w:val="-4"/>
          <w:sz w:val="22"/>
          <w:szCs w:val="22"/>
        </w:rPr>
        <w:t xml:space="preserve"> </w:t>
      </w:r>
      <w:r w:rsidRPr="00F404F5">
        <w:rPr>
          <w:rFonts w:eastAsia="Palatino Linotype"/>
          <w:b/>
          <w:bCs/>
          <w:sz w:val="22"/>
          <w:szCs w:val="22"/>
        </w:rPr>
        <w:t>Guarantees</w:t>
      </w:r>
      <w:bookmarkEnd w:id="33"/>
    </w:p>
    <w:p w:rsidR="005A48C5" w:rsidRPr="00F404F5" w:rsidRDefault="005A48C5">
      <w:pPr>
        <w:widowControl w:val="0"/>
        <w:autoSpaceDE w:val="0"/>
        <w:autoSpaceDN w:val="0"/>
        <w:spacing w:before="9"/>
        <w:rPr>
          <w:rFonts w:eastAsia="Cambria"/>
          <w:b/>
          <w:sz w:val="22"/>
          <w:szCs w:val="22"/>
        </w:rPr>
      </w:pPr>
    </w:p>
    <w:p w:rsidR="005A48C5" w:rsidRPr="00F404F5" w:rsidRDefault="00D11752">
      <w:pPr>
        <w:widowControl w:val="0"/>
        <w:numPr>
          <w:ilvl w:val="2"/>
          <w:numId w:val="1"/>
        </w:numPr>
        <w:tabs>
          <w:tab w:val="left" w:pos="1288"/>
          <w:tab w:val="left" w:pos="1289"/>
        </w:tabs>
        <w:autoSpaceDE w:val="0"/>
        <w:autoSpaceDN w:val="0"/>
        <w:spacing w:before="1" w:line="254" w:lineRule="auto"/>
        <w:ind w:right="1610"/>
        <w:jc w:val="both"/>
        <w:rPr>
          <w:rFonts w:eastAsia="Cambria"/>
          <w:sz w:val="22"/>
          <w:szCs w:val="22"/>
        </w:rPr>
      </w:pPr>
      <w:r w:rsidRPr="00F404F5">
        <w:rPr>
          <w:rFonts w:eastAsia="Cambria"/>
          <w:w w:val="105"/>
          <w:sz w:val="22"/>
          <w:szCs w:val="22"/>
        </w:rPr>
        <w:t>The Contractor guarantees that the Facilities and all parts thereof</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1"/>
          <w:w w:val="105"/>
          <w:sz w:val="22"/>
          <w:szCs w:val="22"/>
        </w:rPr>
        <w:t xml:space="preserve"> </w:t>
      </w:r>
      <w:r w:rsidRPr="00F404F5">
        <w:rPr>
          <w:rFonts w:eastAsia="Cambria"/>
          <w:w w:val="105"/>
          <w:sz w:val="22"/>
          <w:szCs w:val="22"/>
        </w:rPr>
        <w:t>attain</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Functional</w:t>
      </w:r>
      <w:r w:rsidRPr="00F404F5">
        <w:rPr>
          <w:rFonts w:eastAsia="Cambria"/>
          <w:spacing w:val="1"/>
          <w:w w:val="105"/>
          <w:sz w:val="22"/>
          <w:szCs w:val="22"/>
        </w:rPr>
        <w:t xml:space="preserve"> </w:t>
      </w:r>
      <w:r w:rsidRPr="00F404F5">
        <w:rPr>
          <w:rFonts w:eastAsia="Cambria"/>
          <w:w w:val="105"/>
          <w:sz w:val="22"/>
          <w:szCs w:val="22"/>
        </w:rPr>
        <w:t>Guarantees</w:t>
      </w:r>
      <w:r w:rsidRPr="00F404F5">
        <w:rPr>
          <w:rFonts w:eastAsia="Cambria"/>
          <w:spacing w:val="1"/>
          <w:w w:val="105"/>
          <w:sz w:val="22"/>
          <w:szCs w:val="22"/>
        </w:rPr>
        <w:t xml:space="preserve"> </w:t>
      </w:r>
      <w:r w:rsidRPr="00F404F5">
        <w:rPr>
          <w:rFonts w:eastAsia="Cambria"/>
          <w:w w:val="105"/>
          <w:sz w:val="22"/>
          <w:szCs w:val="22"/>
        </w:rPr>
        <w:t>specified</w:t>
      </w:r>
      <w:r w:rsidRPr="00F404F5">
        <w:rPr>
          <w:rFonts w:eastAsia="Cambria"/>
          <w:spacing w:val="1"/>
          <w:w w:val="105"/>
          <w:sz w:val="22"/>
          <w:szCs w:val="22"/>
        </w:rPr>
        <w:t xml:space="preserve"> </w:t>
      </w: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Technical</w:t>
      </w:r>
      <w:r w:rsidRPr="00F404F5">
        <w:rPr>
          <w:rFonts w:eastAsia="Cambria"/>
          <w:spacing w:val="1"/>
          <w:w w:val="105"/>
          <w:sz w:val="22"/>
          <w:szCs w:val="22"/>
        </w:rPr>
        <w:t xml:space="preserve"> </w:t>
      </w:r>
      <w:r w:rsidRPr="00F404F5">
        <w:rPr>
          <w:rFonts w:eastAsia="Cambria"/>
          <w:w w:val="105"/>
          <w:sz w:val="22"/>
          <w:szCs w:val="22"/>
        </w:rPr>
        <w:t>Specifications,</w:t>
      </w:r>
      <w:r w:rsidRPr="00F404F5">
        <w:rPr>
          <w:rFonts w:eastAsia="Cambria"/>
          <w:spacing w:val="-8"/>
          <w:w w:val="105"/>
          <w:sz w:val="22"/>
          <w:szCs w:val="22"/>
        </w:rPr>
        <w:t xml:space="preserve"> </w:t>
      </w:r>
      <w:r w:rsidRPr="00F404F5">
        <w:rPr>
          <w:rFonts w:eastAsia="Cambria"/>
          <w:w w:val="105"/>
          <w:sz w:val="22"/>
          <w:szCs w:val="22"/>
        </w:rPr>
        <w:t>subject</w:t>
      </w:r>
      <w:r w:rsidRPr="00F404F5">
        <w:rPr>
          <w:rFonts w:eastAsia="Cambria"/>
          <w:spacing w:val="-7"/>
          <w:w w:val="105"/>
          <w:sz w:val="22"/>
          <w:szCs w:val="22"/>
        </w:rPr>
        <w:t xml:space="preserve"> </w:t>
      </w:r>
      <w:r w:rsidRPr="00F404F5">
        <w:rPr>
          <w:rFonts w:eastAsia="Cambria"/>
          <w:w w:val="105"/>
          <w:sz w:val="22"/>
          <w:szCs w:val="22"/>
        </w:rPr>
        <w:t>to</w:t>
      </w:r>
      <w:r w:rsidRPr="00F404F5">
        <w:rPr>
          <w:rFonts w:eastAsia="Cambria"/>
          <w:spacing w:val="-8"/>
          <w:w w:val="105"/>
          <w:sz w:val="22"/>
          <w:szCs w:val="22"/>
        </w:rPr>
        <w:t xml:space="preserve"> </w:t>
      </w:r>
      <w:r w:rsidRPr="00F404F5">
        <w:rPr>
          <w:rFonts w:eastAsia="Cambria"/>
          <w:w w:val="105"/>
          <w:sz w:val="22"/>
          <w:szCs w:val="22"/>
        </w:rPr>
        <w:t>and</w:t>
      </w:r>
      <w:r w:rsidRPr="00F404F5">
        <w:rPr>
          <w:rFonts w:eastAsia="Cambria"/>
          <w:spacing w:val="-8"/>
          <w:w w:val="105"/>
          <w:sz w:val="22"/>
          <w:szCs w:val="22"/>
        </w:rPr>
        <w:t xml:space="preserve"> </w:t>
      </w:r>
      <w:r w:rsidRPr="00F404F5">
        <w:rPr>
          <w:rFonts w:eastAsia="Cambria"/>
          <w:w w:val="105"/>
          <w:sz w:val="22"/>
          <w:szCs w:val="22"/>
        </w:rPr>
        <w:t>upon</w:t>
      </w:r>
      <w:r w:rsidRPr="00F404F5">
        <w:rPr>
          <w:rFonts w:eastAsia="Cambria"/>
          <w:spacing w:val="-8"/>
          <w:w w:val="105"/>
          <w:sz w:val="22"/>
          <w:szCs w:val="22"/>
        </w:rPr>
        <w:t xml:space="preserve"> </w:t>
      </w:r>
      <w:r w:rsidRPr="00F404F5">
        <w:rPr>
          <w:rFonts w:eastAsia="Cambria"/>
          <w:w w:val="105"/>
          <w:sz w:val="22"/>
          <w:szCs w:val="22"/>
        </w:rPr>
        <w:t>the</w:t>
      </w:r>
      <w:r w:rsidRPr="00F404F5">
        <w:rPr>
          <w:rFonts w:eastAsia="Cambria"/>
          <w:spacing w:val="-7"/>
          <w:w w:val="105"/>
          <w:sz w:val="22"/>
          <w:szCs w:val="22"/>
        </w:rPr>
        <w:t xml:space="preserve"> </w:t>
      </w:r>
      <w:r w:rsidRPr="00F404F5">
        <w:rPr>
          <w:rFonts w:eastAsia="Cambria"/>
          <w:w w:val="105"/>
          <w:sz w:val="22"/>
          <w:szCs w:val="22"/>
        </w:rPr>
        <w:t>conditions</w:t>
      </w:r>
      <w:r w:rsidRPr="00F404F5">
        <w:rPr>
          <w:rFonts w:eastAsia="Cambria"/>
          <w:spacing w:val="-8"/>
          <w:w w:val="105"/>
          <w:sz w:val="22"/>
          <w:szCs w:val="22"/>
        </w:rPr>
        <w:t xml:space="preserve"> </w:t>
      </w:r>
      <w:r w:rsidRPr="00F404F5">
        <w:rPr>
          <w:rFonts w:eastAsia="Cambria"/>
          <w:w w:val="105"/>
          <w:sz w:val="22"/>
          <w:szCs w:val="22"/>
        </w:rPr>
        <w:t>therein</w:t>
      </w:r>
      <w:r w:rsidRPr="00F404F5">
        <w:rPr>
          <w:rFonts w:eastAsia="Cambria"/>
          <w:spacing w:val="-8"/>
          <w:w w:val="105"/>
          <w:sz w:val="22"/>
          <w:szCs w:val="22"/>
        </w:rPr>
        <w:t xml:space="preserve"> </w:t>
      </w:r>
      <w:r w:rsidRPr="00F404F5">
        <w:rPr>
          <w:rFonts w:eastAsia="Cambria"/>
          <w:w w:val="105"/>
          <w:sz w:val="22"/>
          <w:szCs w:val="22"/>
        </w:rPr>
        <w:t>specified.</w:t>
      </w:r>
    </w:p>
    <w:p w:rsidR="005A48C5" w:rsidRPr="00F404F5" w:rsidRDefault="005A48C5">
      <w:pPr>
        <w:widowControl w:val="0"/>
        <w:autoSpaceDE w:val="0"/>
        <w:autoSpaceDN w:val="0"/>
        <w:spacing w:before="4"/>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before="1" w:line="254" w:lineRule="auto"/>
        <w:ind w:right="1604"/>
        <w:jc w:val="both"/>
        <w:rPr>
          <w:rFonts w:eastAsia="Cambria"/>
          <w:sz w:val="22"/>
          <w:szCs w:val="22"/>
        </w:rPr>
      </w:pPr>
      <w:r w:rsidRPr="00F404F5">
        <w:rPr>
          <w:rFonts w:eastAsia="Cambria"/>
          <w:w w:val="105"/>
          <w:sz w:val="22"/>
          <w:szCs w:val="22"/>
        </w:rPr>
        <w:t>If, for reasons attributable to the Contractor, the minimum level of</w:t>
      </w:r>
      <w:r w:rsidRPr="00F404F5">
        <w:rPr>
          <w:rFonts w:eastAsia="Cambria"/>
          <w:spacing w:val="1"/>
          <w:w w:val="105"/>
          <w:sz w:val="22"/>
          <w:szCs w:val="22"/>
        </w:rPr>
        <w:t xml:space="preserve"> </w:t>
      </w:r>
      <w:r w:rsidRPr="00F404F5">
        <w:rPr>
          <w:rFonts w:eastAsia="Cambria"/>
          <w:w w:val="105"/>
          <w:sz w:val="22"/>
          <w:szCs w:val="22"/>
        </w:rPr>
        <w:t>the Functional Guarantees specified in the Technical Specifications</w:t>
      </w:r>
      <w:r w:rsidRPr="00F404F5">
        <w:rPr>
          <w:rFonts w:eastAsia="Cambria"/>
          <w:spacing w:val="1"/>
          <w:w w:val="105"/>
          <w:sz w:val="22"/>
          <w:szCs w:val="22"/>
        </w:rPr>
        <w:t xml:space="preserve"> </w:t>
      </w:r>
      <w:r w:rsidRPr="00F404F5">
        <w:rPr>
          <w:rFonts w:eastAsia="Cambria"/>
          <w:w w:val="105"/>
          <w:sz w:val="22"/>
          <w:szCs w:val="22"/>
        </w:rPr>
        <w:t>are not met either in whole or in part, the Contractor shall at its cost</w:t>
      </w:r>
      <w:r w:rsidRPr="00F404F5">
        <w:rPr>
          <w:rFonts w:eastAsia="Cambria"/>
          <w:spacing w:val="1"/>
          <w:w w:val="105"/>
          <w:sz w:val="22"/>
          <w:szCs w:val="22"/>
        </w:rPr>
        <w:t xml:space="preserve"> </w:t>
      </w:r>
      <w:r w:rsidRPr="00F404F5">
        <w:rPr>
          <w:rFonts w:eastAsia="Cambria"/>
          <w:w w:val="105"/>
          <w:sz w:val="22"/>
          <w:szCs w:val="22"/>
        </w:rPr>
        <w:t>and expense make such changes, modifications and/or additions to</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3"/>
          <w:w w:val="105"/>
          <w:sz w:val="22"/>
          <w:szCs w:val="22"/>
        </w:rPr>
        <w:t xml:space="preserve"> </w:t>
      </w:r>
      <w:r w:rsidRPr="00F404F5">
        <w:rPr>
          <w:rFonts w:eastAsia="Cambria"/>
          <w:w w:val="105"/>
          <w:sz w:val="22"/>
          <w:szCs w:val="22"/>
        </w:rPr>
        <w:t>Plant</w:t>
      </w:r>
      <w:r w:rsidRPr="00F404F5">
        <w:rPr>
          <w:rFonts w:eastAsia="Cambria"/>
          <w:spacing w:val="-2"/>
          <w:w w:val="105"/>
          <w:sz w:val="22"/>
          <w:szCs w:val="22"/>
        </w:rPr>
        <w:t xml:space="preserve"> </w:t>
      </w:r>
      <w:r w:rsidRPr="00F404F5">
        <w:rPr>
          <w:rFonts w:eastAsia="Cambria"/>
          <w:w w:val="105"/>
          <w:sz w:val="22"/>
          <w:szCs w:val="22"/>
        </w:rPr>
        <w:t>or</w:t>
      </w:r>
      <w:r w:rsidRPr="00F404F5">
        <w:rPr>
          <w:rFonts w:eastAsia="Cambria"/>
          <w:spacing w:val="-2"/>
          <w:w w:val="105"/>
          <w:sz w:val="22"/>
          <w:szCs w:val="22"/>
        </w:rPr>
        <w:t xml:space="preserve"> </w:t>
      </w:r>
      <w:r w:rsidRPr="00F404F5">
        <w:rPr>
          <w:rFonts w:eastAsia="Cambria"/>
          <w:w w:val="105"/>
          <w:sz w:val="22"/>
          <w:szCs w:val="22"/>
        </w:rPr>
        <w:t>any</w:t>
      </w:r>
      <w:r w:rsidRPr="00F404F5">
        <w:rPr>
          <w:rFonts w:eastAsia="Cambria"/>
          <w:spacing w:val="-4"/>
          <w:w w:val="105"/>
          <w:sz w:val="22"/>
          <w:szCs w:val="22"/>
        </w:rPr>
        <w:t xml:space="preserve"> </w:t>
      </w:r>
      <w:r w:rsidRPr="00F404F5">
        <w:rPr>
          <w:rFonts w:eastAsia="Cambria"/>
          <w:w w:val="105"/>
          <w:sz w:val="22"/>
          <w:szCs w:val="22"/>
        </w:rPr>
        <w:t>part</w:t>
      </w:r>
      <w:r w:rsidRPr="00F404F5">
        <w:rPr>
          <w:rFonts w:eastAsia="Cambria"/>
          <w:spacing w:val="-3"/>
          <w:w w:val="105"/>
          <w:sz w:val="22"/>
          <w:szCs w:val="22"/>
        </w:rPr>
        <w:t xml:space="preserve"> </w:t>
      </w:r>
      <w:r w:rsidRPr="00F404F5">
        <w:rPr>
          <w:rFonts w:eastAsia="Cambria"/>
          <w:w w:val="105"/>
          <w:sz w:val="22"/>
          <w:szCs w:val="22"/>
        </w:rPr>
        <w:t>thereof</w:t>
      </w:r>
      <w:r w:rsidRPr="00F404F5">
        <w:rPr>
          <w:rFonts w:eastAsia="Cambria"/>
          <w:spacing w:val="-4"/>
          <w:w w:val="105"/>
          <w:sz w:val="22"/>
          <w:szCs w:val="22"/>
        </w:rPr>
        <w:t xml:space="preserve"> </w:t>
      </w:r>
      <w:r w:rsidRPr="00F404F5">
        <w:rPr>
          <w:rFonts w:eastAsia="Cambria"/>
          <w:w w:val="105"/>
          <w:sz w:val="22"/>
          <w:szCs w:val="22"/>
        </w:rPr>
        <w:t>as</w:t>
      </w:r>
      <w:r w:rsidRPr="00F404F5">
        <w:rPr>
          <w:rFonts w:eastAsia="Cambria"/>
          <w:spacing w:val="-3"/>
          <w:w w:val="105"/>
          <w:sz w:val="22"/>
          <w:szCs w:val="22"/>
        </w:rPr>
        <w:t xml:space="preserve"> </w:t>
      </w:r>
      <w:r w:rsidRPr="00F404F5">
        <w:rPr>
          <w:rFonts w:eastAsia="Cambria"/>
          <w:w w:val="105"/>
          <w:sz w:val="22"/>
          <w:szCs w:val="22"/>
        </w:rPr>
        <w:t>may</w:t>
      </w:r>
      <w:r w:rsidRPr="00F404F5">
        <w:rPr>
          <w:rFonts w:eastAsia="Cambria"/>
          <w:spacing w:val="-3"/>
          <w:w w:val="105"/>
          <w:sz w:val="22"/>
          <w:szCs w:val="22"/>
        </w:rPr>
        <w:t xml:space="preserve"> </w:t>
      </w:r>
      <w:r w:rsidRPr="00F404F5">
        <w:rPr>
          <w:rFonts w:eastAsia="Cambria"/>
          <w:w w:val="105"/>
          <w:sz w:val="22"/>
          <w:szCs w:val="22"/>
        </w:rPr>
        <w:t>be</w:t>
      </w:r>
      <w:r w:rsidRPr="00F404F5">
        <w:rPr>
          <w:rFonts w:eastAsia="Cambria"/>
          <w:spacing w:val="-3"/>
          <w:w w:val="105"/>
          <w:sz w:val="22"/>
          <w:szCs w:val="22"/>
        </w:rPr>
        <w:t xml:space="preserve"> </w:t>
      </w:r>
      <w:r w:rsidRPr="00F404F5">
        <w:rPr>
          <w:rFonts w:eastAsia="Cambria"/>
          <w:w w:val="105"/>
          <w:sz w:val="22"/>
          <w:szCs w:val="22"/>
        </w:rPr>
        <w:t>necessary</w:t>
      </w:r>
      <w:r w:rsidRPr="00F404F5">
        <w:rPr>
          <w:rFonts w:eastAsia="Cambria"/>
          <w:spacing w:val="-2"/>
          <w:w w:val="105"/>
          <w:sz w:val="22"/>
          <w:szCs w:val="22"/>
        </w:rPr>
        <w:t xml:space="preserve"> </w:t>
      </w:r>
      <w:r w:rsidRPr="00F404F5">
        <w:rPr>
          <w:rFonts w:eastAsia="Cambria"/>
          <w:w w:val="105"/>
          <w:sz w:val="22"/>
          <w:szCs w:val="22"/>
        </w:rPr>
        <w:t>to</w:t>
      </w:r>
      <w:r w:rsidRPr="00F404F5">
        <w:rPr>
          <w:rFonts w:eastAsia="Cambria"/>
          <w:spacing w:val="-2"/>
          <w:w w:val="105"/>
          <w:sz w:val="22"/>
          <w:szCs w:val="22"/>
        </w:rPr>
        <w:t xml:space="preserve"> </w:t>
      </w:r>
      <w:r w:rsidRPr="00F404F5">
        <w:rPr>
          <w:rFonts w:eastAsia="Cambria"/>
          <w:w w:val="105"/>
          <w:sz w:val="22"/>
          <w:szCs w:val="22"/>
        </w:rPr>
        <w:t>meet</w:t>
      </w:r>
      <w:r w:rsidRPr="00F404F5">
        <w:rPr>
          <w:rFonts w:eastAsia="Cambria"/>
          <w:spacing w:val="-4"/>
          <w:w w:val="105"/>
          <w:sz w:val="22"/>
          <w:szCs w:val="22"/>
        </w:rPr>
        <w:t xml:space="preserve"> </w:t>
      </w:r>
      <w:r w:rsidRPr="00F404F5">
        <w:rPr>
          <w:rFonts w:eastAsia="Cambria"/>
          <w:w w:val="105"/>
          <w:sz w:val="22"/>
          <w:szCs w:val="22"/>
        </w:rPr>
        <w:t>at</w:t>
      </w:r>
      <w:r w:rsidRPr="00F404F5">
        <w:rPr>
          <w:rFonts w:eastAsia="Cambria"/>
          <w:spacing w:val="-2"/>
          <w:w w:val="105"/>
          <w:sz w:val="22"/>
          <w:szCs w:val="22"/>
        </w:rPr>
        <w:t xml:space="preserve"> </w:t>
      </w:r>
      <w:r w:rsidRPr="00F404F5">
        <w:rPr>
          <w:rFonts w:eastAsia="Cambria"/>
          <w:w w:val="105"/>
          <w:sz w:val="22"/>
          <w:szCs w:val="22"/>
        </w:rPr>
        <w:t>least</w:t>
      </w:r>
      <w:r w:rsidRPr="00F404F5">
        <w:rPr>
          <w:rFonts w:eastAsia="Cambria"/>
          <w:spacing w:val="-4"/>
          <w:w w:val="105"/>
          <w:sz w:val="22"/>
          <w:szCs w:val="22"/>
        </w:rPr>
        <w:t xml:space="preserve"> </w:t>
      </w:r>
      <w:r w:rsidRPr="00F404F5">
        <w:rPr>
          <w:rFonts w:eastAsia="Cambria"/>
          <w:w w:val="105"/>
          <w:sz w:val="22"/>
          <w:szCs w:val="22"/>
        </w:rPr>
        <w:t>the</w:t>
      </w:r>
      <w:r w:rsidRPr="00F404F5">
        <w:rPr>
          <w:rFonts w:eastAsia="Cambria"/>
          <w:spacing w:val="-53"/>
          <w:w w:val="105"/>
          <w:sz w:val="22"/>
          <w:szCs w:val="22"/>
        </w:rPr>
        <w:t xml:space="preserve"> </w:t>
      </w:r>
      <w:r w:rsidRPr="00F404F5">
        <w:rPr>
          <w:rFonts w:eastAsia="Cambria"/>
          <w:w w:val="105"/>
          <w:sz w:val="22"/>
          <w:szCs w:val="22"/>
        </w:rPr>
        <w:t>minimum level of such Guarantees. The Contractor shall notify the</w:t>
      </w:r>
      <w:r w:rsidRPr="00F404F5">
        <w:rPr>
          <w:rFonts w:eastAsia="Cambria"/>
          <w:spacing w:val="1"/>
          <w:w w:val="105"/>
          <w:sz w:val="22"/>
          <w:szCs w:val="22"/>
        </w:rPr>
        <w:t xml:space="preserve"> </w:t>
      </w:r>
      <w:r w:rsidRPr="00F404F5">
        <w:rPr>
          <w:rFonts w:eastAsia="Cambria"/>
          <w:w w:val="105"/>
          <w:sz w:val="22"/>
          <w:szCs w:val="22"/>
        </w:rPr>
        <w:t>Employer upon completion of the necessary changes, modifications</w:t>
      </w:r>
      <w:r w:rsidRPr="00F404F5">
        <w:rPr>
          <w:rFonts w:eastAsia="Cambria"/>
          <w:spacing w:val="1"/>
          <w:w w:val="105"/>
          <w:sz w:val="22"/>
          <w:szCs w:val="22"/>
        </w:rPr>
        <w:t xml:space="preserve"> </w:t>
      </w:r>
      <w:r w:rsidRPr="00F404F5">
        <w:rPr>
          <w:rFonts w:eastAsia="Cambria"/>
          <w:w w:val="105"/>
          <w:sz w:val="22"/>
          <w:szCs w:val="22"/>
        </w:rPr>
        <w:t>and / or additions, and shall request the Employer to repeat the</w:t>
      </w:r>
      <w:r w:rsidRPr="00F404F5">
        <w:rPr>
          <w:rFonts w:eastAsia="Cambria"/>
          <w:spacing w:val="1"/>
          <w:w w:val="105"/>
          <w:sz w:val="22"/>
          <w:szCs w:val="22"/>
        </w:rPr>
        <w:t xml:space="preserve"> </w:t>
      </w:r>
      <w:r w:rsidRPr="00F404F5">
        <w:rPr>
          <w:rFonts w:eastAsia="Cambria"/>
          <w:w w:val="105"/>
          <w:sz w:val="22"/>
          <w:szCs w:val="22"/>
        </w:rPr>
        <w:t>Guarantee Test until the minimum level of the Guarantees has been</w:t>
      </w:r>
      <w:r w:rsidRPr="00F404F5">
        <w:rPr>
          <w:rFonts w:eastAsia="Cambria"/>
          <w:spacing w:val="1"/>
          <w:w w:val="105"/>
          <w:sz w:val="22"/>
          <w:szCs w:val="22"/>
        </w:rPr>
        <w:t xml:space="preserve"> </w:t>
      </w:r>
      <w:r w:rsidRPr="00F404F5">
        <w:rPr>
          <w:rFonts w:eastAsia="Cambria"/>
          <w:w w:val="105"/>
          <w:sz w:val="22"/>
          <w:szCs w:val="22"/>
        </w:rPr>
        <w:t>met. If the Contractor eventually fails to meet the minimum level of</w:t>
      </w:r>
      <w:r w:rsidRPr="00F404F5">
        <w:rPr>
          <w:rFonts w:eastAsia="Cambria"/>
          <w:spacing w:val="1"/>
          <w:w w:val="105"/>
          <w:sz w:val="22"/>
          <w:szCs w:val="22"/>
        </w:rPr>
        <w:t xml:space="preserve"> </w:t>
      </w:r>
      <w:r w:rsidRPr="00F404F5">
        <w:rPr>
          <w:rFonts w:eastAsia="Cambria"/>
          <w:w w:val="105"/>
          <w:sz w:val="22"/>
          <w:szCs w:val="22"/>
        </w:rPr>
        <w:t>Functional Guarantees, the Employer may consider termination of</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w:t>
      </w:r>
      <w:r w:rsidRPr="00F404F5">
        <w:rPr>
          <w:rFonts w:eastAsia="Cambria"/>
          <w:spacing w:val="1"/>
          <w:w w:val="105"/>
          <w:sz w:val="22"/>
          <w:szCs w:val="22"/>
        </w:rPr>
        <w:t xml:space="preserve"> </w:t>
      </w:r>
      <w:r w:rsidRPr="00F404F5">
        <w:rPr>
          <w:rFonts w:eastAsia="Cambria"/>
          <w:w w:val="105"/>
          <w:sz w:val="22"/>
          <w:szCs w:val="22"/>
        </w:rPr>
        <w:t>pursuant</w:t>
      </w:r>
      <w:r w:rsidRPr="00F404F5">
        <w:rPr>
          <w:rFonts w:eastAsia="Cambria"/>
          <w:spacing w:val="1"/>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b/>
          <w:w w:val="105"/>
          <w:sz w:val="22"/>
          <w:szCs w:val="22"/>
        </w:rPr>
        <w:t>GCC</w:t>
      </w:r>
      <w:r w:rsidRPr="00F404F5">
        <w:rPr>
          <w:rFonts w:eastAsia="Cambria"/>
          <w:b/>
          <w:spacing w:val="1"/>
          <w:w w:val="105"/>
          <w:sz w:val="22"/>
          <w:szCs w:val="22"/>
        </w:rPr>
        <w:t xml:space="preserve"> </w:t>
      </w:r>
      <w:r w:rsidRPr="00F404F5">
        <w:rPr>
          <w:rFonts w:eastAsia="Cambria"/>
          <w:b/>
          <w:w w:val="105"/>
          <w:sz w:val="22"/>
          <w:szCs w:val="22"/>
        </w:rPr>
        <w:t>Sub-Clause</w:t>
      </w:r>
      <w:r w:rsidRPr="00F404F5">
        <w:rPr>
          <w:rFonts w:eastAsia="Cambria"/>
          <w:b/>
          <w:spacing w:val="1"/>
          <w:w w:val="105"/>
          <w:sz w:val="22"/>
          <w:szCs w:val="22"/>
        </w:rPr>
        <w:t xml:space="preserve"> </w:t>
      </w:r>
      <w:r w:rsidRPr="00F404F5">
        <w:rPr>
          <w:rFonts w:eastAsia="Cambria"/>
          <w:b/>
          <w:w w:val="105"/>
          <w:sz w:val="22"/>
          <w:szCs w:val="22"/>
        </w:rPr>
        <w:t>36.2.2</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recover</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53"/>
          <w:w w:val="105"/>
          <w:sz w:val="22"/>
          <w:szCs w:val="22"/>
        </w:rPr>
        <w:t xml:space="preserve"> </w:t>
      </w:r>
      <w:r w:rsidRPr="00F404F5">
        <w:rPr>
          <w:rFonts w:eastAsia="Cambria"/>
          <w:w w:val="105"/>
          <w:sz w:val="22"/>
          <w:szCs w:val="22"/>
        </w:rPr>
        <w:t>payments</w:t>
      </w:r>
      <w:r w:rsidRPr="00F404F5">
        <w:rPr>
          <w:rFonts w:eastAsia="Cambria"/>
          <w:spacing w:val="3"/>
          <w:w w:val="105"/>
          <w:sz w:val="22"/>
          <w:szCs w:val="22"/>
        </w:rPr>
        <w:t xml:space="preserve"> </w:t>
      </w:r>
      <w:r w:rsidRPr="00F404F5">
        <w:rPr>
          <w:rFonts w:eastAsia="Cambria"/>
          <w:w w:val="105"/>
          <w:sz w:val="22"/>
          <w:szCs w:val="22"/>
        </w:rPr>
        <w:t>already</w:t>
      </w:r>
      <w:r w:rsidRPr="00F404F5">
        <w:rPr>
          <w:rFonts w:eastAsia="Cambria"/>
          <w:spacing w:val="3"/>
          <w:w w:val="105"/>
          <w:sz w:val="22"/>
          <w:szCs w:val="22"/>
        </w:rPr>
        <w:t xml:space="preserve"> </w:t>
      </w:r>
      <w:r w:rsidRPr="00F404F5">
        <w:rPr>
          <w:rFonts w:eastAsia="Cambria"/>
          <w:w w:val="105"/>
          <w:sz w:val="22"/>
          <w:szCs w:val="22"/>
        </w:rPr>
        <w:t>made</w:t>
      </w:r>
      <w:r w:rsidRPr="00F404F5">
        <w:rPr>
          <w:rFonts w:eastAsia="Cambria"/>
          <w:spacing w:val="3"/>
          <w:w w:val="105"/>
          <w:sz w:val="22"/>
          <w:szCs w:val="22"/>
        </w:rPr>
        <w:t xml:space="preserve"> </w:t>
      </w:r>
      <w:r w:rsidRPr="00F404F5">
        <w:rPr>
          <w:rFonts w:eastAsia="Cambria"/>
          <w:w w:val="105"/>
          <w:sz w:val="22"/>
          <w:szCs w:val="22"/>
        </w:rPr>
        <w:t>to</w:t>
      </w:r>
      <w:r w:rsidRPr="00F404F5">
        <w:rPr>
          <w:rFonts w:eastAsia="Cambria"/>
          <w:spacing w:val="3"/>
          <w:w w:val="105"/>
          <w:sz w:val="22"/>
          <w:szCs w:val="22"/>
        </w:rPr>
        <w:t xml:space="preserve"> </w:t>
      </w:r>
      <w:r w:rsidRPr="00F404F5">
        <w:rPr>
          <w:rFonts w:eastAsia="Cambria"/>
          <w:w w:val="105"/>
          <w:sz w:val="22"/>
          <w:szCs w:val="22"/>
        </w:rPr>
        <w:t>the</w:t>
      </w:r>
      <w:r w:rsidRPr="00F404F5">
        <w:rPr>
          <w:rFonts w:eastAsia="Cambria"/>
          <w:spacing w:val="3"/>
          <w:w w:val="105"/>
          <w:sz w:val="22"/>
          <w:szCs w:val="22"/>
        </w:rPr>
        <w:t xml:space="preserve"> </w:t>
      </w:r>
      <w:r w:rsidRPr="00F404F5">
        <w:rPr>
          <w:rFonts w:eastAsia="Cambria"/>
          <w:w w:val="105"/>
          <w:sz w:val="22"/>
          <w:szCs w:val="22"/>
        </w:rPr>
        <w:t>Contractor.</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7"/>
        <w:jc w:val="both"/>
        <w:rPr>
          <w:rFonts w:eastAsia="Cambria"/>
          <w:sz w:val="22"/>
          <w:szCs w:val="22"/>
        </w:rPr>
      </w:pPr>
      <w:r w:rsidRPr="00F404F5">
        <w:rPr>
          <w:rFonts w:eastAsia="Cambria"/>
          <w:w w:val="105"/>
          <w:sz w:val="22"/>
          <w:szCs w:val="22"/>
        </w:rPr>
        <w:t>If,</w:t>
      </w:r>
      <w:r w:rsidRPr="00F404F5">
        <w:rPr>
          <w:rFonts w:eastAsia="Cambria"/>
          <w:spacing w:val="1"/>
          <w:w w:val="105"/>
          <w:sz w:val="22"/>
          <w:szCs w:val="22"/>
        </w:rPr>
        <w:t xml:space="preserve"> </w:t>
      </w:r>
      <w:r w:rsidRPr="00F404F5">
        <w:rPr>
          <w:rFonts w:eastAsia="Cambria"/>
          <w:w w:val="105"/>
          <w:sz w:val="22"/>
          <w:szCs w:val="22"/>
        </w:rPr>
        <w:t>for</w:t>
      </w:r>
      <w:r w:rsidRPr="00F404F5">
        <w:rPr>
          <w:rFonts w:eastAsia="Cambria"/>
          <w:spacing w:val="1"/>
          <w:w w:val="105"/>
          <w:sz w:val="22"/>
          <w:szCs w:val="22"/>
        </w:rPr>
        <w:t xml:space="preserve"> </w:t>
      </w:r>
      <w:r w:rsidRPr="00F404F5">
        <w:rPr>
          <w:rFonts w:eastAsia="Cambria"/>
          <w:w w:val="105"/>
          <w:sz w:val="22"/>
          <w:szCs w:val="22"/>
        </w:rPr>
        <w:t>reasons</w:t>
      </w:r>
      <w:r w:rsidRPr="00F404F5">
        <w:rPr>
          <w:rFonts w:eastAsia="Cambria"/>
          <w:spacing w:val="1"/>
          <w:w w:val="105"/>
          <w:sz w:val="22"/>
          <w:szCs w:val="22"/>
        </w:rPr>
        <w:t xml:space="preserve"> </w:t>
      </w:r>
      <w:r w:rsidRPr="00F404F5">
        <w:rPr>
          <w:rFonts w:eastAsia="Cambria"/>
          <w:w w:val="105"/>
          <w:sz w:val="22"/>
          <w:szCs w:val="22"/>
        </w:rPr>
        <w:t>attributable</w:t>
      </w:r>
      <w:r w:rsidRPr="00F404F5">
        <w:rPr>
          <w:rFonts w:eastAsia="Cambria"/>
          <w:spacing w:val="1"/>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Functional</w:t>
      </w:r>
      <w:r w:rsidRPr="00F404F5">
        <w:rPr>
          <w:rFonts w:eastAsia="Cambria"/>
          <w:spacing w:val="1"/>
          <w:w w:val="105"/>
          <w:sz w:val="22"/>
          <w:szCs w:val="22"/>
        </w:rPr>
        <w:t xml:space="preserve"> </w:t>
      </w:r>
      <w:r w:rsidRPr="00F404F5">
        <w:rPr>
          <w:rFonts w:eastAsia="Cambria"/>
          <w:w w:val="105"/>
          <w:sz w:val="22"/>
          <w:szCs w:val="22"/>
        </w:rPr>
        <w:t>Guarantees specified in the Technical Specifications are not attained</w:t>
      </w:r>
      <w:r w:rsidRPr="00F404F5">
        <w:rPr>
          <w:rFonts w:eastAsia="Cambria"/>
          <w:spacing w:val="1"/>
          <w:w w:val="105"/>
          <w:sz w:val="22"/>
          <w:szCs w:val="22"/>
        </w:rPr>
        <w:t xml:space="preserve"> </w:t>
      </w:r>
      <w:r w:rsidRPr="00F404F5">
        <w:rPr>
          <w:rFonts w:eastAsia="Cambria"/>
          <w:w w:val="105"/>
          <w:sz w:val="22"/>
          <w:szCs w:val="22"/>
        </w:rPr>
        <w:t>either in whole or in part, but the minimum level of the Functional</w:t>
      </w:r>
      <w:r w:rsidRPr="00F404F5">
        <w:rPr>
          <w:rFonts w:eastAsia="Cambria"/>
          <w:spacing w:val="1"/>
          <w:w w:val="105"/>
          <w:sz w:val="22"/>
          <w:szCs w:val="22"/>
        </w:rPr>
        <w:t xml:space="preserve"> </w:t>
      </w:r>
      <w:r w:rsidRPr="00F404F5">
        <w:rPr>
          <w:rFonts w:eastAsia="Cambria"/>
          <w:w w:val="105"/>
          <w:sz w:val="22"/>
          <w:szCs w:val="22"/>
        </w:rPr>
        <w:t>Guarantees</w:t>
      </w:r>
      <w:r w:rsidRPr="00F404F5">
        <w:rPr>
          <w:rFonts w:eastAsia="Cambria"/>
          <w:spacing w:val="1"/>
          <w:w w:val="105"/>
          <w:sz w:val="22"/>
          <w:szCs w:val="22"/>
        </w:rPr>
        <w:t xml:space="preserve"> </w:t>
      </w:r>
      <w:r w:rsidRPr="00F404F5">
        <w:rPr>
          <w:rFonts w:eastAsia="Cambria"/>
          <w:w w:val="105"/>
          <w:sz w:val="22"/>
          <w:szCs w:val="22"/>
        </w:rPr>
        <w:t>specified</w:t>
      </w:r>
      <w:r w:rsidRPr="00F404F5">
        <w:rPr>
          <w:rFonts w:eastAsia="Cambria"/>
          <w:spacing w:val="1"/>
          <w:w w:val="105"/>
          <w:sz w:val="22"/>
          <w:szCs w:val="22"/>
        </w:rPr>
        <w:t xml:space="preserve"> </w:t>
      </w: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lastRenderedPageBreak/>
        <w:t>Technical</w:t>
      </w:r>
      <w:r w:rsidRPr="00F404F5">
        <w:rPr>
          <w:rFonts w:eastAsia="Cambria"/>
          <w:spacing w:val="1"/>
          <w:w w:val="105"/>
          <w:sz w:val="22"/>
          <w:szCs w:val="22"/>
        </w:rPr>
        <w:t xml:space="preserve"> </w:t>
      </w:r>
      <w:r w:rsidRPr="00F404F5">
        <w:rPr>
          <w:rFonts w:eastAsia="Cambria"/>
          <w:w w:val="105"/>
          <w:sz w:val="22"/>
          <w:szCs w:val="22"/>
        </w:rPr>
        <w:t>Specifications</w:t>
      </w:r>
      <w:r w:rsidRPr="00F404F5">
        <w:rPr>
          <w:rFonts w:eastAsia="Cambria"/>
          <w:spacing w:val="1"/>
          <w:w w:val="105"/>
          <w:sz w:val="22"/>
          <w:szCs w:val="22"/>
        </w:rPr>
        <w:t xml:space="preserve"> </w:t>
      </w:r>
      <w:r w:rsidRPr="00F404F5">
        <w:rPr>
          <w:rFonts w:eastAsia="Cambria"/>
          <w:w w:val="105"/>
          <w:sz w:val="22"/>
          <w:szCs w:val="22"/>
        </w:rPr>
        <w:t>is</w:t>
      </w:r>
      <w:r w:rsidRPr="00F404F5">
        <w:rPr>
          <w:rFonts w:eastAsia="Cambria"/>
          <w:spacing w:val="1"/>
          <w:w w:val="105"/>
          <w:sz w:val="22"/>
          <w:szCs w:val="22"/>
        </w:rPr>
        <w:t xml:space="preserve"> </w:t>
      </w:r>
      <w:r w:rsidRPr="00F404F5">
        <w:rPr>
          <w:rFonts w:eastAsia="Cambria"/>
          <w:w w:val="105"/>
          <w:sz w:val="22"/>
          <w:szCs w:val="22"/>
        </w:rPr>
        <w:t>met,</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1"/>
          <w:w w:val="105"/>
          <w:sz w:val="22"/>
          <w:szCs w:val="22"/>
        </w:rPr>
        <w:t xml:space="preserve"> </w:t>
      </w:r>
      <w:r w:rsidRPr="00F404F5">
        <w:rPr>
          <w:rFonts w:eastAsia="Cambria"/>
          <w:w w:val="105"/>
          <w:sz w:val="22"/>
          <w:szCs w:val="22"/>
        </w:rPr>
        <w:t>at</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proofErr w:type="spellStart"/>
      <w:r w:rsidRPr="00F404F5">
        <w:rPr>
          <w:rFonts w:eastAsia="Cambria"/>
          <w:w w:val="105"/>
          <w:sz w:val="22"/>
          <w:szCs w:val="22"/>
        </w:rPr>
        <w:t>Contractor‟s</w:t>
      </w:r>
      <w:proofErr w:type="spellEnd"/>
      <w:r w:rsidRPr="00F404F5">
        <w:rPr>
          <w:rFonts w:eastAsia="Cambria"/>
          <w:spacing w:val="1"/>
          <w:w w:val="105"/>
          <w:sz w:val="22"/>
          <w:szCs w:val="22"/>
        </w:rPr>
        <w:t xml:space="preserve"> </w:t>
      </w:r>
      <w:r w:rsidRPr="00F404F5">
        <w:rPr>
          <w:rFonts w:eastAsia="Cambria"/>
          <w:w w:val="105"/>
          <w:sz w:val="22"/>
          <w:szCs w:val="22"/>
        </w:rPr>
        <w:t>option,</w:t>
      </w:r>
      <w:r w:rsidRPr="00F404F5">
        <w:rPr>
          <w:rFonts w:eastAsia="Cambria"/>
          <w:spacing w:val="1"/>
          <w:w w:val="105"/>
          <w:sz w:val="22"/>
          <w:szCs w:val="22"/>
        </w:rPr>
        <w:t xml:space="preserve"> </w:t>
      </w:r>
      <w:r w:rsidRPr="00F404F5">
        <w:rPr>
          <w:rFonts w:eastAsia="Cambria"/>
          <w:w w:val="105"/>
          <w:sz w:val="22"/>
          <w:szCs w:val="22"/>
        </w:rPr>
        <w:t>either</w:t>
      </w:r>
    </w:p>
    <w:p w:rsidR="005A48C5" w:rsidRPr="00F404F5" w:rsidRDefault="005A48C5">
      <w:pPr>
        <w:widowControl w:val="0"/>
        <w:autoSpaceDE w:val="0"/>
        <w:autoSpaceDN w:val="0"/>
        <w:spacing w:before="4"/>
        <w:rPr>
          <w:rFonts w:eastAsia="Cambria"/>
          <w:sz w:val="22"/>
          <w:szCs w:val="22"/>
        </w:rPr>
      </w:pPr>
    </w:p>
    <w:p w:rsidR="005A48C5" w:rsidRPr="00F404F5" w:rsidRDefault="00D11752">
      <w:pPr>
        <w:widowControl w:val="0"/>
        <w:numPr>
          <w:ilvl w:val="3"/>
          <w:numId w:val="1"/>
        </w:numPr>
        <w:tabs>
          <w:tab w:val="left" w:pos="1829"/>
        </w:tabs>
        <w:autoSpaceDE w:val="0"/>
        <w:autoSpaceDN w:val="0"/>
        <w:spacing w:line="254" w:lineRule="auto"/>
        <w:ind w:right="1604"/>
        <w:jc w:val="both"/>
        <w:rPr>
          <w:rFonts w:eastAsia="Cambria"/>
          <w:sz w:val="22"/>
          <w:szCs w:val="22"/>
        </w:rPr>
      </w:pPr>
      <w:r w:rsidRPr="00F404F5">
        <w:rPr>
          <w:rFonts w:eastAsia="Cambria"/>
          <w:sz w:val="22"/>
          <w:szCs w:val="22"/>
        </w:rPr>
        <w:t>make</w:t>
      </w:r>
      <w:r w:rsidRPr="00F404F5">
        <w:rPr>
          <w:rFonts w:eastAsia="Cambria"/>
          <w:spacing w:val="1"/>
          <w:sz w:val="22"/>
          <w:szCs w:val="22"/>
        </w:rPr>
        <w:t xml:space="preserve"> </w:t>
      </w:r>
      <w:r w:rsidRPr="00F404F5">
        <w:rPr>
          <w:rFonts w:eastAsia="Cambria"/>
          <w:sz w:val="22"/>
          <w:szCs w:val="22"/>
        </w:rPr>
        <w:t>such</w:t>
      </w:r>
      <w:r w:rsidRPr="00F404F5">
        <w:rPr>
          <w:rFonts w:eastAsia="Cambria"/>
          <w:spacing w:val="1"/>
          <w:sz w:val="22"/>
          <w:szCs w:val="22"/>
        </w:rPr>
        <w:t xml:space="preserve"> </w:t>
      </w:r>
      <w:r w:rsidRPr="00F404F5">
        <w:rPr>
          <w:rFonts w:eastAsia="Cambria"/>
          <w:sz w:val="22"/>
          <w:szCs w:val="22"/>
        </w:rPr>
        <w:t>changes,</w:t>
      </w:r>
      <w:r w:rsidRPr="00F404F5">
        <w:rPr>
          <w:rFonts w:eastAsia="Cambria"/>
          <w:spacing w:val="1"/>
          <w:sz w:val="22"/>
          <w:szCs w:val="22"/>
        </w:rPr>
        <w:t xml:space="preserve"> </w:t>
      </w:r>
      <w:r w:rsidRPr="00F404F5">
        <w:rPr>
          <w:rFonts w:eastAsia="Cambria"/>
          <w:sz w:val="22"/>
          <w:szCs w:val="22"/>
        </w:rPr>
        <w:t>modifications</w:t>
      </w:r>
      <w:r w:rsidRPr="00F404F5">
        <w:rPr>
          <w:rFonts w:eastAsia="Cambria"/>
          <w:spacing w:val="1"/>
          <w:sz w:val="22"/>
          <w:szCs w:val="22"/>
        </w:rPr>
        <w:t xml:space="preserve"> </w:t>
      </w:r>
      <w:r w:rsidRPr="00F404F5">
        <w:rPr>
          <w:rFonts w:eastAsia="Cambria"/>
          <w:sz w:val="22"/>
          <w:szCs w:val="22"/>
        </w:rPr>
        <w:t>and/or</w:t>
      </w:r>
      <w:r w:rsidRPr="00F404F5">
        <w:rPr>
          <w:rFonts w:eastAsia="Cambria"/>
          <w:spacing w:val="1"/>
          <w:sz w:val="22"/>
          <w:szCs w:val="22"/>
        </w:rPr>
        <w:t xml:space="preserve"> </w:t>
      </w:r>
      <w:r w:rsidRPr="00F404F5">
        <w:rPr>
          <w:rFonts w:eastAsia="Cambria"/>
          <w:sz w:val="22"/>
          <w:szCs w:val="22"/>
        </w:rPr>
        <w:t>additions</w:t>
      </w:r>
      <w:r w:rsidRPr="00F404F5">
        <w:rPr>
          <w:rFonts w:eastAsia="Cambria"/>
          <w:spacing w:val="1"/>
          <w:sz w:val="22"/>
          <w:szCs w:val="22"/>
        </w:rPr>
        <w:t xml:space="preserve"> </w:t>
      </w:r>
      <w:r w:rsidRPr="00F404F5">
        <w:rPr>
          <w:rFonts w:eastAsia="Cambria"/>
          <w:sz w:val="22"/>
          <w:szCs w:val="22"/>
        </w:rPr>
        <w:t>to</w:t>
      </w:r>
      <w:r w:rsidRPr="00F404F5">
        <w:rPr>
          <w:rFonts w:eastAsia="Cambria"/>
          <w:spacing w:val="53"/>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Facilities</w:t>
      </w:r>
      <w:r w:rsidRPr="00F404F5">
        <w:rPr>
          <w:rFonts w:eastAsia="Cambria"/>
          <w:spacing w:val="1"/>
          <w:sz w:val="22"/>
          <w:szCs w:val="22"/>
        </w:rPr>
        <w:t xml:space="preserve"> </w:t>
      </w:r>
      <w:r w:rsidRPr="00F404F5">
        <w:rPr>
          <w:rFonts w:eastAsia="Cambria"/>
          <w:sz w:val="22"/>
          <w:szCs w:val="22"/>
        </w:rPr>
        <w:t>or</w:t>
      </w:r>
      <w:r w:rsidRPr="00F404F5">
        <w:rPr>
          <w:rFonts w:eastAsia="Cambria"/>
          <w:spacing w:val="1"/>
          <w:sz w:val="22"/>
          <w:szCs w:val="22"/>
        </w:rPr>
        <w:t xml:space="preserve"> </w:t>
      </w:r>
      <w:r w:rsidRPr="00F404F5">
        <w:rPr>
          <w:rFonts w:eastAsia="Cambria"/>
          <w:sz w:val="22"/>
          <w:szCs w:val="22"/>
        </w:rPr>
        <w:t>any</w:t>
      </w:r>
      <w:r w:rsidRPr="00F404F5">
        <w:rPr>
          <w:rFonts w:eastAsia="Cambria"/>
          <w:spacing w:val="1"/>
          <w:sz w:val="22"/>
          <w:szCs w:val="22"/>
        </w:rPr>
        <w:t xml:space="preserve"> </w:t>
      </w:r>
      <w:r w:rsidRPr="00F404F5">
        <w:rPr>
          <w:rFonts w:eastAsia="Cambria"/>
          <w:sz w:val="22"/>
          <w:szCs w:val="22"/>
        </w:rPr>
        <w:t>part</w:t>
      </w:r>
      <w:r w:rsidRPr="00F404F5">
        <w:rPr>
          <w:rFonts w:eastAsia="Cambria"/>
          <w:spacing w:val="1"/>
          <w:sz w:val="22"/>
          <w:szCs w:val="22"/>
        </w:rPr>
        <w:t xml:space="preserve"> </w:t>
      </w:r>
      <w:r w:rsidRPr="00F404F5">
        <w:rPr>
          <w:rFonts w:eastAsia="Cambria"/>
          <w:sz w:val="22"/>
          <w:szCs w:val="22"/>
        </w:rPr>
        <w:t>thereof</w:t>
      </w:r>
      <w:r w:rsidRPr="00F404F5">
        <w:rPr>
          <w:rFonts w:eastAsia="Cambria"/>
          <w:spacing w:val="1"/>
          <w:sz w:val="22"/>
          <w:szCs w:val="22"/>
        </w:rPr>
        <w:t xml:space="preserve"> </w:t>
      </w:r>
      <w:r w:rsidRPr="00F404F5">
        <w:rPr>
          <w:rFonts w:eastAsia="Cambria"/>
          <w:sz w:val="22"/>
          <w:szCs w:val="22"/>
        </w:rPr>
        <w:t>that</w:t>
      </w:r>
      <w:r w:rsidRPr="00F404F5">
        <w:rPr>
          <w:rFonts w:eastAsia="Cambria"/>
          <w:spacing w:val="1"/>
          <w:sz w:val="22"/>
          <w:szCs w:val="22"/>
        </w:rPr>
        <w:t xml:space="preserve"> </w:t>
      </w:r>
      <w:r w:rsidRPr="00F404F5">
        <w:rPr>
          <w:rFonts w:eastAsia="Cambria"/>
          <w:sz w:val="22"/>
          <w:szCs w:val="22"/>
        </w:rPr>
        <w:t>are</w:t>
      </w:r>
      <w:r w:rsidRPr="00F404F5">
        <w:rPr>
          <w:rFonts w:eastAsia="Cambria"/>
          <w:spacing w:val="1"/>
          <w:sz w:val="22"/>
          <w:szCs w:val="22"/>
        </w:rPr>
        <w:t xml:space="preserve"> </w:t>
      </w:r>
      <w:r w:rsidRPr="00F404F5">
        <w:rPr>
          <w:rFonts w:eastAsia="Cambria"/>
          <w:sz w:val="22"/>
          <w:szCs w:val="22"/>
        </w:rPr>
        <w:t>necessary</w:t>
      </w:r>
      <w:r w:rsidRPr="00F404F5">
        <w:rPr>
          <w:rFonts w:eastAsia="Cambria"/>
          <w:spacing w:val="1"/>
          <w:sz w:val="22"/>
          <w:szCs w:val="22"/>
        </w:rPr>
        <w:t xml:space="preserve"> </w:t>
      </w:r>
      <w:r w:rsidRPr="00F404F5">
        <w:rPr>
          <w:rFonts w:eastAsia="Cambria"/>
          <w:sz w:val="22"/>
          <w:szCs w:val="22"/>
        </w:rPr>
        <w:t>to</w:t>
      </w:r>
      <w:r w:rsidRPr="00F404F5">
        <w:rPr>
          <w:rFonts w:eastAsia="Cambria"/>
          <w:spacing w:val="1"/>
          <w:sz w:val="22"/>
          <w:szCs w:val="22"/>
        </w:rPr>
        <w:t xml:space="preserve"> </w:t>
      </w:r>
      <w:r w:rsidRPr="00F404F5">
        <w:rPr>
          <w:rFonts w:eastAsia="Cambria"/>
          <w:sz w:val="22"/>
          <w:szCs w:val="22"/>
        </w:rPr>
        <w:t>attain</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Functional Guarantees at its cost and expense within a mutually</w:t>
      </w:r>
      <w:r w:rsidRPr="00F404F5">
        <w:rPr>
          <w:rFonts w:eastAsia="Cambria"/>
          <w:spacing w:val="1"/>
          <w:sz w:val="22"/>
          <w:szCs w:val="22"/>
        </w:rPr>
        <w:t xml:space="preserve"> </w:t>
      </w:r>
      <w:r w:rsidRPr="00F404F5">
        <w:rPr>
          <w:rFonts w:eastAsia="Cambria"/>
          <w:sz w:val="22"/>
          <w:szCs w:val="22"/>
        </w:rPr>
        <w:t>agreed</w:t>
      </w:r>
      <w:r w:rsidRPr="00F404F5">
        <w:rPr>
          <w:rFonts w:eastAsia="Cambria"/>
          <w:spacing w:val="1"/>
          <w:sz w:val="22"/>
          <w:szCs w:val="22"/>
        </w:rPr>
        <w:t xml:space="preserve"> </w:t>
      </w:r>
      <w:r w:rsidRPr="00F404F5">
        <w:rPr>
          <w:rFonts w:eastAsia="Cambria"/>
          <w:sz w:val="22"/>
          <w:szCs w:val="22"/>
        </w:rPr>
        <w:t>time</w:t>
      </w:r>
      <w:r w:rsidRPr="00F404F5">
        <w:rPr>
          <w:rFonts w:eastAsia="Cambria"/>
          <w:spacing w:val="1"/>
          <w:sz w:val="22"/>
          <w:szCs w:val="22"/>
        </w:rPr>
        <w:t xml:space="preserve"> </w:t>
      </w:r>
      <w:r w:rsidRPr="00F404F5">
        <w:rPr>
          <w:rFonts w:eastAsia="Cambria"/>
          <w:sz w:val="22"/>
          <w:szCs w:val="22"/>
        </w:rPr>
        <w:t>and</w:t>
      </w:r>
      <w:r w:rsidRPr="00F404F5">
        <w:rPr>
          <w:rFonts w:eastAsia="Cambria"/>
          <w:spacing w:val="1"/>
          <w:sz w:val="22"/>
          <w:szCs w:val="22"/>
        </w:rPr>
        <w:t xml:space="preserve"> </w:t>
      </w:r>
      <w:r w:rsidRPr="00F404F5">
        <w:rPr>
          <w:rFonts w:eastAsia="Cambria"/>
          <w:sz w:val="22"/>
          <w:szCs w:val="22"/>
        </w:rPr>
        <w:t>shall</w:t>
      </w:r>
      <w:r w:rsidRPr="00F404F5">
        <w:rPr>
          <w:rFonts w:eastAsia="Cambria"/>
          <w:spacing w:val="1"/>
          <w:sz w:val="22"/>
          <w:szCs w:val="22"/>
        </w:rPr>
        <w:t xml:space="preserve"> </w:t>
      </w:r>
      <w:r w:rsidRPr="00F404F5">
        <w:rPr>
          <w:rFonts w:eastAsia="Cambria"/>
          <w:sz w:val="22"/>
          <w:szCs w:val="22"/>
        </w:rPr>
        <w:t>request</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Employer</w:t>
      </w:r>
      <w:r w:rsidRPr="00F404F5">
        <w:rPr>
          <w:rFonts w:eastAsia="Cambria"/>
          <w:spacing w:val="1"/>
          <w:sz w:val="22"/>
          <w:szCs w:val="22"/>
        </w:rPr>
        <w:t xml:space="preserve"> </w:t>
      </w:r>
      <w:r w:rsidRPr="00F404F5">
        <w:rPr>
          <w:rFonts w:eastAsia="Cambria"/>
          <w:sz w:val="22"/>
          <w:szCs w:val="22"/>
        </w:rPr>
        <w:t>to</w:t>
      </w:r>
      <w:r w:rsidRPr="00F404F5">
        <w:rPr>
          <w:rFonts w:eastAsia="Cambria"/>
          <w:spacing w:val="1"/>
          <w:sz w:val="22"/>
          <w:szCs w:val="22"/>
        </w:rPr>
        <w:t xml:space="preserve"> </w:t>
      </w:r>
      <w:r w:rsidRPr="00F404F5">
        <w:rPr>
          <w:rFonts w:eastAsia="Cambria"/>
          <w:sz w:val="22"/>
          <w:szCs w:val="22"/>
        </w:rPr>
        <w:t>repeat</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Guarantee</w:t>
      </w:r>
      <w:r w:rsidRPr="00F404F5">
        <w:rPr>
          <w:rFonts w:eastAsia="Cambria"/>
          <w:spacing w:val="7"/>
          <w:sz w:val="22"/>
          <w:szCs w:val="22"/>
        </w:rPr>
        <w:t xml:space="preserve"> </w:t>
      </w:r>
      <w:r w:rsidRPr="00F404F5">
        <w:rPr>
          <w:rFonts w:eastAsia="Cambria"/>
          <w:sz w:val="22"/>
          <w:szCs w:val="22"/>
        </w:rPr>
        <w:t>Test,</w:t>
      </w:r>
      <w:r w:rsidRPr="00F404F5">
        <w:rPr>
          <w:rFonts w:eastAsia="Cambria"/>
          <w:spacing w:val="8"/>
          <w:sz w:val="22"/>
          <w:szCs w:val="22"/>
        </w:rPr>
        <w:t xml:space="preserve"> </w:t>
      </w:r>
      <w:r w:rsidRPr="00F404F5">
        <w:rPr>
          <w:rFonts w:eastAsia="Cambria"/>
          <w:sz w:val="22"/>
          <w:szCs w:val="22"/>
        </w:rPr>
        <w:t>or</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3"/>
          <w:numId w:val="1"/>
        </w:numPr>
        <w:tabs>
          <w:tab w:val="left" w:pos="1829"/>
        </w:tabs>
        <w:autoSpaceDE w:val="0"/>
        <w:autoSpaceDN w:val="0"/>
        <w:spacing w:before="1" w:line="244" w:lineRule="auto"/>
        <w:ind w:right="1606"/>
        <w:jc w:val="both"/>
        <w:rPr>
          <w:rFonts w:eastAsia="Cambria"/>
          <w:sz w:val="22"/>
          <w:szCs w:val="22"/>
        </w:rPr>
      </w:pPr>
      <w:proofErr w:type="gramStart"/>
      <w:r w:rsidRPr="00F404F5">
        <w:rPr>
          <w:rFonts w:eastAsia="Cambria"/>
          <w:w w:val="105"/>
          <w:sz w:val="22"/>
          <w:szCs w:val="22"/>
        </w:rPr>
        <w:t>pay</w:t>
      </w:r>
      <w:proofErr w:type="gramEnd"/>
      <w:r w:rsidRPr="00F404F5">
        <w:rPr>
          <w:rFonts w:eastAsia="Cambria"/>
          <w:spacing w:val="1"/>
          <w:w w:val="105"/>
          <w:sz w:val="22"/>
          <w:szCs w:val="22"/>
        </w:rPr>
        <w:t xml:space="preserve"> </w:t>
      </w:r>
      <w:r w:rsidRPr="00F404F5">
        <w:rPr>
          <w:rFonts w:eastAsia="Cambria"/>
          <w:w w:val="105"/>
          <w:sz w:val="22"/>
          <w:szCs w:val="22"/>
        </w:rPr>
        <w:t>liquidated</w:t>
      </w:r>
      <w:r w:rsidRPr="00F404F5">
        <w:rPr>
          <w:rFonts w:eastAsia="Cambria"/>
          <w:spacing w:val="1"/>
          <w:w w:val="105"/>
          <w:sz w:val="22"/>
          <w:szCs w:val="22"/>
        </w:rPr>
        <w:t xml:space="preserve"> </w:t>
      </w:r>
      <w:r w:rsidRPr="00F404F5">
        <w:rPr>
          <w:rFonts w:eastAsia="Cambria"/>
          <w:w w:val="105"/>
          <w:sz w:val="22"/>
          <w:szCs w:val="22"/>
        </w:rPr>
        <w:t>damages</w:t>
      </w:r>
      <w:r w:rsidRPr="00F404F5">
        <w:rPr>
          <w:rFonts w:eastAsia="Cambria"/>
          <w:spacing w:val="1"/>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Employer</w:t>
      </w:r>
      <w:r w:rsidRPr="00F404F5">
        <w:rPr>
          <w:rFonts w:eastAsia="Cambria"/>
          <w:spacing w:val="1"/>
          <w:w w:val="105"/>
          <w:sz w:val="22"/>
          <w:szCs w:val="22"/>
        </w:rPr>
        <w:t xml:space="preserve"> </w:t>
      </w: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respect</w:t>
      </w:r>
      <w:r w:rsidRPr="00F404F5">
        <w:rPr>
          <w:rFonts w:eastAsia="Cambria"/>
          <w:spacing w:val="1"/>
          <w:w w:val="105"/>
          <w:sz w:val="22"/>
          <w:szCs w:val="22"/>
        </w:rPr>
        <w:t xml:space="preserve"> </w:t>
      </w:r>
      <w:r w:rsidR="00213F05" w:rsidRPr="00F404F5">
        <w:rPr>
          <w:rFonts w:eastAsia="Cambria"/>
          <w:w w:val="105"/>
          <w:sz w:val="22"/>
          <w:szCs w:val="22"/>
        </w:rPr>
        <w:t>of the</w:t>
      </w:r>
      <w:r w:rsidRPr="00F404F5">
        <w:rPr>
          <w:rFonts w:eastAsia="Cambria"/>
          <w:spacing w:val="1"/>
          <w:w w:val="105"/>
          <w:sz w:val="22"/>
          <w:szCs w:val="22"/>
        </w:rPr>
        <w:t xml:space="preserve"> </w:t>
      </w:r>
      <w:r w:rsidRPr="00F404F5">
        <w:rPr>
          <w:rFonts w:eastAsia="Cambria"/>
          <w:w w:val="105"/>
          <w:sz w:val="22"/>
          <w:szCs w:val="22"/>
        </w:rPr>
        <w:t>failure to meet the Functional Guarantees in accordance with</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3"/>
          <w:w w:val="105"/>
          <w:sz w:val="22"/>
          <w:szCs w:val="22"/>
        </w:rPr>
        <w:t xml:space="preserve"> </w:t>
      </w:r>
      <w:r w:rsidRPr="00F404F5">
        <w:rPr>
          <w:rFonts w:eastAsia="Cambria"/>
          <w:w w:val="105"/>
          <w:sz w:val="22"/>
          <w:szCs w:val="22"/>
        </w:rPr>
        <w:t>provisions</w:t>
      </w:r>
      <w:r w:rsidRPr="00F404F5">
        <w:rPr>
          <w:rFonts w:eastAsia="Cambria"/>
          <w:spacing w:val="2"/>
          <w:w w:val="105"/>
          <w:sz w:val="22"/>
          <w:szCs w:val="22"/>
        </w:rPr>
        <w:t xml:space="preserve"> </w:t>
      </w:r>
      <w:r w:rsidRPr="00F404F5">
        <w:rPr>
          <w:rFonts w:eastAsia="Cambria"/>
          <w:w w:val="105"/>
          <w:sz w:val="22"/>
          <w:szCs w:val="22"/>
        </w:rPr>
        <w:t>in</w:t>
      </w:r>
      <w:r w:rsidRPr="00F404F5">
        <w:rPr>
          <w:rFonts w:eastAsia="Cambria"/>
          <w:spacing w:val="3"/>
          <w:w w:val="105"/>
          <w:sz w:val="22"/>
          <w:szCs w:val="22"/>
        </w:rPr>
        <w:t xml:space="preserve"> </w:t>
      </w:r>
      <w:r w:rsidRPr="00F404F5">
        <w:rPr>
          <w:rFonts w:eastAsia="Cambria"/>
          <w:w w:val="105"/>
          <w:sz w:val="22"/>
          <w:szCs w:val="22"/>
        </w:rPr>
        <w:t>the</w:t>
      </w:r>
      <w:r w:rsidRPr="00F404F5">
        <w:rPr>
          <w:rFonts w:eastAsia="Cambria"/>
          <w:spacing w:val="4"/>
          <w:w w:val="105"/>
          <w:sz w:val="22"/>
          <w:szCs w:val="22"/>
        </w:rPr>
        <w:t xml:space="preserve"> </w:t>
      </w:r>
      <w:r w:rsidRPr="00F404F5">
        <w:rPr>
          <w:rFonts w:eastAsia="Cambria"/>
          <w:b/>
          <w:w w:val="105"/>
          <w:sz w:val="22"/>
          <w:szCs w:val="22"/>
        </w:rPr>
        <w:t>SCC</w:t>
      </w:r>
      <w:r w:rsidRPr="00F404F5">
        <w:rPr>
          <w:rFonts w:eastAsia="Cambria"/>
          <w:w w:val="105"/>
          <w:sz w:val="22"/>
          <w:szCs w:val="22"/>
        </w:rPr>
        <w:t>.</w:t>
      </w:r>
    </w:p>
    <w:p w:rsidR="005A48C5" w:rsidRPr="00F404F5" w:rsidRDefault="005A48C5">
      <w:pPr>
        <w:widowControl w:val="0"/>
        <w:autoSpaceDE w:val="0"/>
        <w:autoSpaceDN w:val="0"/>
        <w:spacing w:before="7"/>
        <w:rPr>
          <w:rFonts w:eastAsia="Cambria"/>
          <w:sz w:val="22"/>
          <w:szCs w:val="22"/>
        </w:rPr>
      </w:pPr>
    </w:p>
    <w:p w:rsidR="005A48C5" w:rsidRPr="00F404F5" w:rsidRDefault="00D11752" w:rsidP="00644EEF">
      <w:pPr>
        <w:widowControl w:val="0"/>
        <w:numPr>
          <w:ilvl w:val="2"/>
          <w:numId w:val="1"/>
        </w:numPr>
        <w:tabs>
          <w:tab w:val="left" w:pos="1288"/>
          <w:tab w:val="left" w:pos="1289"/>
        </w:tabs>
        <w:autoSpaceDE w:val="0"/>
        <w:autoSpaceDN w:val="0"/>
        <w:spacing w:before="41" w:line="252" w:lineRule="auto"/>
        <w:ind w:right="1605"/>
        <w:jc w:val="both"/>
        <w:rPr>
          <w:rFonts w:eastAsia="Cambria"/>
          <w:w w:val="105"/>
          <w:sz w:val="22"/>
          <w:szCs w:val="22"/>
        </w:rPr>
      </w:pPr>
      <w:r w:rsidRPr="00F404F5">
        <w:rPr>
          <w:rFonts w:eastAsia="Cambria"/>
          <w:w w:val="105"/>
          <w:sz w:val="22"/>
          <w:szCs w:val="22"/>
        </w:rPr>
        <w:t>In case the Employer exercises its option to accept the equipment</w:t>
      </w:r>
      <w:r w:rsidRPr="00F404F5">
        <w:rPr>
          <w:rFonts w:eastAsia="Cambria"/>
          <w:spacing w:val="1"/>
          <w:w w:val="105"/>
          <w:sz w:val="22"/>
          <w:szCs w:val="22"/>
        </w:rPr>
        <w:t xml:space="preserve"> </w:t>
      </w:r>
      <w:r w:rsidRPr="00F404F5">
        <w:rPr>
          <w:rFonts w:eastAsia="Cambria"/>
          <w:w w:val="105"/>
          <w:sz w:val="22"/>
          <w:szCs w:val="22"/>
        </w:rPr>
        <w:t>after levy of liquidated damages, the payment of liquidated damages</w:t>
      </w:r>
      <w:r w:rsidRPr="00F404F5">
        <w:rPr>
          <w:rFonts w:eastAsia="Cambria"/>
          <w:spacing w:val="1"/>
          <w:w w:val="105"/>
          <w:sz w:val="22"/>
          <w:szCs w:val="22"/>
        </w:rPr>
        <w:t xml:space="preserve"> </w:t>
      </w:r>
      <w:r w:rsidRPr="00F404F5">
        <w:rPr>
          <w:rFonts w:eastAsia="Cambria"/>
          <w:w w:val="105"/>
          <w:sz w:val="22"/>
          <w:szCs w:val="22"/>
        </w:rPr>
        <w:t>under</w:t>
      </w:r>
      <w:r w:rsidRPr="00F404F5">
        <w:rPr>
          <w:rFonts w:eastAsia="Cambria"/>
          <w:spacing w:val="19"/>
          <w:w w:val="105"/>
          <w:sz w:val="22"/>
          <w:szCs w:val="22"/>
        </w:rPr>
        <w:t xml:space="preserve"> </w:t>
      </w:r>
      <w:r w:rsidRPr="00F404F5">
        <w:rPr>
          <w:rFonts w:eastAsia="Cambria"/>
          <w:b/>
          <w:i/>
          <w:w w:val="105"/>
          <w:sz w:val="22"/>
          <w:szCs w:val="22"/>
        </w:rPr>
        <w:t>GCC</w:t>
      </w:r>
      <w:r w:rsidRPr="00F404F5">
        <w:rPr>
          <w:rFonts w:eastAsia="Cambria"/>
          <w:b/>
          <w:i/>
          <w:spacing w:val="20"/>
          <w:w w:val="105"/>
          <w:sz w:val="22"/>
          <w:szCs w:val="22"/>
        </w:rPr>
        <w:t xml:space="preserve"> </w:t>
      </w:r>
      <w:r w:rsidRPr="00F404F5">
        <w:rPr>
          <w:rFonts w:eastAsia="Cambria"/>
          <w:b/>
          <w:i/>
          <w:w w:val="105"/>
          <w:sz w:val="22"/>
          <w:szCs w:val="22"/>
        </w:rPr>
        <w:t>Sub-Clause</w:t>
      </w:r>
      <w:r w:rsidRPr="00F404F5">
        <w:rPr>
          <w:rFonts w:eastAsia="Cambria"/>
          <w:b/>
          <w:i/>
          <w:spacing w:val="18"/>
          <w:w w:val="105"/>
          <w:sz w:val="22"/>
          <w:szCs w:val="22"/>
        </w:rPr>
        <w:t xml:space="preserve"> </w:t>
      </w:r>
      <w:r w:rsidRPr="00F404F5">
        <w:rPr>
          <w:rFonts w:eastAsia="Cambria"/>
          <w:b/>
          <w:i/>
          <w:w w:val="105"/>
          <w:sz w:val="22"/>
          <w:szCs w:val="22"/>
        </w:rPr>
        <w:t>23.3</w:t>
      </w:r>
      <w:r w:rsidRPr="00F404F5">
        <w:rPr>
          <w:rFonts w:eastAsia="Cambria"/>
          <w:w w:val="105"/>
          <w:sz w:val="22"/>
          <w:szCs w:val="22"/>
        </w:rPr>
        <w:t>,</w:t>
      </w:r>
      <w:r w:rsidRPr="00F404F5">
        <w:rPr>
          <w:rFonts w:eastAsia="Cambria"/>
          <w:spacing w:val="19"/>
          <w:w w:val="105"/>
          <w:sz w:val="22"/>
          <w:szCs w:val="22"/>
        </w:rPr>
        <w:t xml:space="preserve"> </w:t>
      </w:r>
      <w:r w:rsidRPr="00F404F5">
        <w:rPr>
          <w:rFonts w:eastAsia="Cambria"/>
          <w:w w:val="105"/>
          <w:sz w:val="22"/>
          <w:szCs w:val="22"/>
        </w:rPr>
        <w:t>up</w:t>
      </w:r>
      <w:r w:rsidR="006E5F02" w:rsidRPr="00F404F5">
        <w:rPr>
          <w:rFonts w:eastAsia="Cambria"/>
          <w:w w:val="105"/>
          <w:sz w:val="22"/>
          <w:szCs w:val="22"/>
        </w:rPr>
        <w:t xml:space="preserve"> </w:t>
      </w:r>
      <w:r w:rsidRPr="00F404F5">
        <w:rPr>
          <w:rFonts w:eastAsia="Cambria"/>
          <w:w w:val="105"/>
          <w:sz w:val="22"/>
          <w:szCs w:val="22"/>
        </w:rPr>
        <w:t>to</w:t>
      </w:r>
      <w:r w:rsidRPr="00F404F5">
        <w:rPr>
          <w:rFonts w:eastAsia="Cambria"/>
          <w:spacing w:val="19"/>
          <w:w w:val="105"/>
          <w:sz w:val="22"/>
          <w:szCs w:val="22"/>
        </w:rPr>
        <w:t xml:space="preserve"> </w:t>
      </w:r>
      <w:r w:rsidRPr="00F404F5">
        <w:rPr>
          <w:rFonts w:eastAsia="Cambria"/>
          <w:w w:val="105"/>
          <w:sz w:val="22"/>
          <w:szCs w:val="22"/>
        </w:rPr>
        <w:t>the</w:t>
      </w:r>
      <w:r w:rsidRPr="00F404F5">
        <w:rPr>
          <w:rFonts w:eastAsia="Cambria"/>
          <w:spacing w:val="17"/>
          <w:w w:val="105"/>
          <w:sz w:val="22"/>
          <w:szCs w:val="22"/>
        </w:rPr>
        <w:t xml:space="preserve"> </w:t>
      </w:r>
      <w:r w:rsidRPr="00F404F5">
        <w:rPr>
          <w:rFonts w:eastAsia="Cambria"/>
          <w:w w:val="105"/>
          <w:sz w:val="22"/>
          <w:szCs w:val="22"/>
        </w:rPr>
        <w:t>limitation</w:t>
      </w:r>
      <w:r w:rsidRPr="00F404F5">
        <w:rPr>
          <w:rFonts w:eastAsia="Cambria"/>
          <w:spacing w:val="18"/>
          <w:w w:val="105"/>
          <w:sz w:val="22"/>
          <w:szCs w:val="22"/>
        </w:rPr>
        <w:t xml:space="preserve"> </w:t>
      </w:r>
      <w:r w:rsidRPr="00F404F5">
        <w:rPr>
          <w:rFonts w:eastAsia="Cambria"/>
          <w:w w:val="105"/>
          <w:sz w:val="22"/>
          <w:szCs w:val="22"/>
        </w:rPr>
        <w:t>of</w:t>
      </w:r>
      <w:r w:rsidRPr="00F404F5">
        <w:rPr>
          <w:rFonts w:eastAsia="Cambria"/>
          <w:spacing w:val="18"/>
          <w:w w:val="105"/>
          <w:sz w:val="22"/>
          <w:szCs w:val="22"/>
        </w:rPr>
        <w:t xml:space="preserve"> </w:t>
      </w:r>
      <w:r w:rsidRPr="00F404F5">
        <w:rPr>
          <w:rFonts w:eastAsia="Cambria"/>
          <w:w w:val="105"/>
          <w:sz w:val="22"/>
          <w:szCs w:val="22"/>
        </w:rPr>
        <w:t>liability</w:t>
      </w:r>
      <w:r w:rsidRPr="00F404F5">
        <w:rPr>
          <w:rFonts w:eastAsia="Cambria"/>
          <w:spacing w:val="18"/>
          <w:w w:val="105"/>
          <w:sz w:val="22"/>
          <w:szCs w:val="22"/>
        </w:rPr>
        <w:t xml:space="preserve"> </w:t>
      </w:r>
      <w:r w:rsidRPr="00F404F5">
        <w:rPr>
          <w:rFonts w:eastAsia="Cambria"/>
          <w:w w:val="105"/>
          <w:sz w:val="22"/>
          <w:szCs w:val="22"/>
        </w:rPr>
        <w:t>specified</w:t>
      </w:r>
      <w:r w:rsidR="00644EEF" w:rsidRPr="00F404F5">
        <w:rPr>
          <w:rFonts w:eastAsia="Cambria"/>
          <w:w w:val="105"/>
          <w:sz w:val="22"/>
          <w:szCs w:val="22"/>
        </w:rPr>
        <w:t xml:space="preserve"> </w:t>
      </w:r>
      <w:r w:rsidRPr="00F404F5">
        <w:rPr>
          <w:rFonts w:eastAsia="Cambria"/>
          <w:sz w:val="22"/>
          <w:szCs w:val="22"/>
        </w:rPr>
        <w:t>in</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b/>
          <w:sz w:val="22"/>
          <w:szCs w:val="22"/>
        </w:rPr>
        <w:t>SCC</w:t>
      </w:r>
      <w:r w:rsidRPr="00F404F5">
        <w:rPr>
          <w:rFonts w:eastAsia="Cambria"/>
          <w:sz w:val="22"/>
          <w:szCs w:val="22"/>
        </w:rPr>
        <w:t>,</w:t>
      </w:r>
      <w:r w:rsidRPr="00F404F5">
        <w:rPr>
          <w:rFonts w:eastAsia="Cambria"/>
          <w:spacing w:val="1"/>
          <w:sz w:val="22"/>
          <w:szCs w:val="22"/>
        </w:rPr>
        <w:t xml:space="preserve"> </w:t>
      </w:r>
      <w:r w:rsidRPr="00F404F5">
        <w:rPr>
          <w:rFonts w:eastAsia="Cambria"/>
          <w:w w:val="105"/>
          <w:sz w:val="22"/>
          <w:szCs w:val="22"/>
        </w:rPr>
        <w:t xml:space="preserve">shall completely satisfy the </w:t>
      </w:r>
      <w:proofErr w:type="spellStart"/>
      <w:r w:rsidRPr="00F404F5">
        <w:rPr>
          <w:rFonts w:eastAsia="Cambria"/>
          <w:w w:val="105"/>
          <w:sz w:val="22"/>
          <w:szCs w:val="22"/>
        </w:rPr>
        <w:t>Contractor‟s</w:t>
      </w:r>
      <w:proofErr w:type="spellEnd"/>
      <w:r w:rsidRPr="00F404F5">
        <w:rPr>
          <w:rFonts w:eastAsia="Cambria"/>
          <w:w w:val="105"/>
          <w:sz w:val="22"/>
          <w:szCs w:val="22"/>
        </w:rPr>
        <w:t xml:space="preserve"> guarantees under</w:t>
      </w:r>
      <w:r w:rsidRPr="00F404F5">
        <w:rPr>
          <w:rFonts w:eastAsia="Cambria"/>
          <w:sz w:val="22"/>
          <w:szCs w:val="22"/>
        </w:rPr>
        <w:t xml:space="preserve"> </w:t>
      </w:r>
      <w:r w:rsidRPr="00F404F5">
        <w:rPr>
          <w:rFonts w:eastAsia="Cambria"/>
          <w:b/>
          <w:i/>
          <w:sz w:val="22"/>
          <w:szCs w:val="22"/>
        </w:rPr>
        <w:t>GCC Sub-Clause 23.3</w:t>
      </w:r>
      <w:r w:rsidRPr="00F404F5">
        <w:rPr>
          <w:rFonts w:eastAsia="Cambria"/>
          <w:sz w:val="22"/>
          <w:szCs w:val="22"/>
        </w:rPr>
        <w:t xml:space="preserve">, </w:t>
      </w:r>
      <w:r w:rsidRPr="00F404F5">
        <w:rPr>
          <w:rFonts w:eastAsia="Cambria"/>
          <w:w w:val="105"/>
          <w:sz w:val="22"/>
          <w:szCs w:val="22"/>
        </w:rPr>
        <w:t xml:space="preserve">and the Contractor shall have no further liability whatsoever to the Employer in respect thereof. Upon the payment of such liquidated damages by the Contractor, the </w:t>
      </w:r>
      <w:r w:rsidR="00E63B39" w:rsidRPr="00F404F5">
        <w:rPr>
          <w:rFonts w:eastAsia="Cambria"/>
          <w:w w:val="105"/>
          <w:sz w:val="22"/>
          <w:szCs w:val="22"/>
        </w:rPr>
        <w:t>Project Manager</w:t>
      </w:r>
      <w:r w:rsidR="00E63B39" w:rsidRPr="00F404F5">
        <w:rPr>
          <w:rFonts w:eastAsia="Cambria"/>
          <w:sz w:val="22"/>
          <w:szCs w:val="22"/>
        </w:rPr>
        <w:t xml:space="preserve">/Engineer </w:t>
      </w:r>
      <w:r w:rsidRPr="00F404F5">
        <w:rPr>
          <w:rFonts w:eastAsia="Cambria"/>
          <w:w w:val="105"/>
          <w:sz w:val="22"/>
          <w:szCs w:val="22"/>
        </w:rPr>
        <w:t>shall issue the Operational Acceptance Certificate for the Facilities or any part thereof in respect of which the liquidated damages have been so paid.</w:t>
      </w:r>
    </w:p>
    <w:p w:rsidR="005A48C5" w:rsidRPr="00F404F5" w:rsidRDefault="005A48C5">
      <w:pPr>
        <w:widowControl w:val="0"/>
        <w:autoSpaceDE w:val="0"/>
        <w:autoSpaceDN w:val="0"/>
        <w:rPr>
          <w:rFonts w:eastAsia="Cambria"/>
          <w:sz w:val="22"/>
          <w:szCs w:val="22"/>
        </w:rPr>
      </w:pPr>
    </w:p>
    <w:p w:rsidR="005A48C5" w:rsidRPr="00F404F5" w:rsidRDefault="00D11752">
      <w:pPr>
        <w:widowControl w:val="0"/>
        <w:numPr>
          <w:ilvl w:val="1"/>
          <w:numId w:val="1"/>
        </w:numPr>
        <w:tabs>
          <w:tab w:val="left" w:pos="928"/>
          <w:tab w:val="left" w:pos="929"/>
        </w:tabs>
        <w:autoSpaceDE w:val="0"/>
        <w:autoSpaceDN w:val="0"/>
        <w:spacing w:before="1"/>
        <w:ind w:hanging="721"/>
        <w:outlineLvl w:val="0"/>
        <w:rPr>
          <w:rFonts w:eastAsia="Palatino Linotype"/>
          <w:b/>
          <w:bCs/>
          <w:sz w:val="22"/>
          <w:szCs w:val="22"/>
        </w:rPr>
      </w:pPr>
      <w:bookmarkStart w:id="34" w:name="_Toc146280660"/>
      <w:r w:rsidRPr="00F404F5">
        <w:rPr>
          <w:rFonts w:eastAsia="Palatino Linotype"/>
          <w:b/>
          <w:bCs/>
          <w:sz w:val="22"/>
          <w:szCs w:val="22"/>
        </w:rPr>
        <w:t>Equipment</w:t>
      </w:r>
      <w:r w:rsidRPr="00F404F5">
        <w:rPr>
          <w:rFonts w:eastAsia="Palatino Linotype"/>
          <w:b/>
          <w:bCs/>
          <w:spacing w:val="-4"/>
          <w:sz w:val="22"/>
          <w:szCs w:val="22"/>
        </w:rPr>
        <w:t xml:space="preserve"> </w:t>
      </w:r>
      <w:r w:rsidRPr="00F404F5">
        <w:rPr>
          <w:rFonts w:eastAsia="Palatino Linotype"/>
          <w:b/>
          <w:bCs/>
          <w:sz w:val="22"/>
          <w:szCs w:val="22"/>
        </w:rPr>
        <w:t>Performance</w:t>
      </w:r>
      <w:r w:rsidRPr="00F404F5">
        <w:rPr>
          <w:rFonts w:eastAsia="Palatino Linotype"/>
          <w:b/>
          <w:bCs/>
          <w:spacing w:val="-2"/>
          <w:sz w:val="22"/>
          <w:szCs w:val="22"/>
        </w:rPr>
        <w:t xml:space="preserve"> </w:t>
      </w:r>
      <w:r w:rsidRPr="00F404F5">
        <w:rPr>
          <w:rFonts w:eastAsia="Palatino Linotype"/>
          <w:b/>
          <w:bCs/>
          <w:sz w:val="22"/>
          <w:szCs w:val="22"/>
        </w:rPr>
        <w:t>Guarantees</w:t>
      </w:r>
      <w:bookmarkEnd w:id="34"/>
    </w:p>
    <w:p w:rsidR="005A48C5" w:rsidRPr="00F404F5" w:rsidRDefault="005A48C5">
      <w:pPr>
        <w:widowControl w:val="0"/>
        <w:autoSpaceDE w:val="0"/>
        <w:autoSpaceDN w:val="0"/>
        <w:spacing w:before="12"/>
        <w:rPr>
          <w:rFonts w:eastAsia="Cambria"/>
          <w:b/>
          <w:sz w:val="22"/>
          <w:szCs w:val="22"/>
        </w:rPr>
      </w:pPr>
    </w:p>
    <w:p w:rsidR="005A48C5" w:rsidRPr="00F404F5" w:rsidRDefault="00D11752">
      <w:pPr>
        <w:widowControl w:val="0"/>
        <w:numPr>
          <w:ilvl w:val="2"/>
          <w:numId w:val="1"/>
        </w:numPr>
        <w:tabs>
          <w:tab w:val="left" w:pos="1288"/>
          <w:tab w:val="left" w:pos="1289"/>
        </w:tabs>
        <w:autoSpaceDE w:val="0"/>
        <w:autoSpaceDN w:val="0"/>
        <w:spacing w:line="249" w:lineRule="auto"/>
        <w:ind w:right="1601"/>
        <w:jc w:val="both"/>
        <w:rPr>
          <w:rFonts w:eastAsia="Cambria"/>
          <w:sz w:val="22"/>
          <w:szCs w:val="22"/>
        </w:rPr>
      </w:pPr>
      <w:r w:rsidRPr="00F404F5">
        <w:rPr>
          <w:rFonts w:eastAsia="Cambria"/>
          <w:w w:val="105"/>
          <w:sz w:val="22"/>
          <w:szCs w:val="22"/>
        </w:rPr>
        <w:t xml:space="preserve">The Contractor guarantees that the </w:t>
      </w:r>
      <w:proofErr w:type="spellStart"/>
      <w:r w:rsidRPr="00F404F5">
        <w:rPr>
          <w:rFonts w:eastAsia="Cambria"/>
          <w:w w:val="105"/>
          <w:sz w:val="22"/>
          <w:szCs w:val="22"/>
        </w:rPr>
        <w:t>Equipments</w:t>
      </w:r>
      <w:proofErr w:type="spellEnd"/>
      <w:r w:rsidRPr="00F404F5">
        <w:rPr>
          <w:rFonts w:eastAsia="Cambria"/>
          <w:w w:val="105"/>
          <w:sz w:val="22"/>
          <w:szCs w:val="22"/>
        </w:rPr>
        <w:t xml:space="preserve">, named in the </w:t>
      </w:r>
      <w:r w:rsidRPr="00F404F5">
        <w:rPr>
          <w:rFonts w:eastAsia="Cambria"/>
          <w:b/>
          <w:w w:val="105"/>
          <w:sz w:val="22"/>
          <w:szCs w:val="22"/>
        </w:rPr>
        <w:t>SCC</w:t>
      </w:r>
      <w:r w:rsidRPr="00F404F5">
        <w:rPr>
          <w:rFonts w:eastAsia="Cambria"/>
          <w:w w:val="105"/>
          <w:sz w:val="22"/>
          <w:szCs w:val="22"/>
        </w:rPr>
        <w:t>,</w:t>
      </w:r>
      <w:r w:rsidRPr="00F404F5">
        <w:rPr>
          <w:rFonts w:eastAsia="Cambria"/>
          <w:spacing w:val="1"/>
          <w:w w:val="105"/>
          <w:sz w:val="22"/>
          <w:szCs w:val="22"/>
        </w:rPr>
        <w:t xml:space="preserve"> </w:t>
      </w:r>
      <w:r w:rsidRPr="00F404F5">
        <w:rPr>
          <w:rFonts w:eastAsia="Cambria"/>
          <w:w w:val="105"/>
          <w:sz w:val="22"/>
          <w:szCs w:val="22"/>
        </w:rPr>
        <w:t>shall attain the rating and performance requirements specified in</w:t>
      </w:r>
      <w:r w:rsidRPr="00F404F5">
        <w:rPr>
          <w:rFonts w:eastAsia="Cambria"/>
          <w:spacing w:val="1"/>
          <w:w w:val="105"/>
          <w:sz w:val="22"/>
          <w:szCs w:val="22"/>
        </w:rPr>
        <w:t xml:space="preserve"> </w:t>
      </w:r>
      <w:r w:rsidRPr="00F404F5">
        <w:rPr>
          <w:rFonts w:eastAsia="Cambria"/>
          <w:b/>
          <w:i/>
          <w:w w:val="105"/>
          <w:sz w:val="22"/>
          <w:szCs w:val="22"/>
        </w:rPr>
        <w:t>Appendix</w:t>
      </w:r>
      <w:r w:rsidRPr="00F404F5">
        <w:rPr>
          <w:rFonts w:eastAsia="Cambria"/>
          <w:b/>
          <w:i/>
          <w:spacing w:val="1"/>
          <w:w w:val="105"/>
          <w:sz w:val="22"/>
          <w:szCs w:val="22"/>
        </w:rPr>
        <w:t xml:space="preserve"> </w:t>
      </w:r>
      <w:r w:rsidRPr="00F404F5">
        <w:rPr>
          <w:rFonts w:eastAsia="Cambria"/>
          <w:b/>
          <w:i/>
          <w:w w:val="105"/>
          <w:sz w:val="22"/>
          <w:szCs w:val="22"/>
        </w:rPr>
        <w:t>–</w:t>
      </w:r>
      <w:r w:rsidRPr="00F404F5">
        <w:rPr>
          <w:rFonts w:eastAsia="Cambria"/>
          <w:b/>
          <w:i/>
          <w:spacing w:val="1"/>
          <w:w w:val="105"/>
          <w:sz w:val="22"/>
          <w:szCs w:val="22"/>
        </w:rPr>
        <w:t xml:space="preserve"> </w:t>
      </w:r>
      <w:r w:rsidRPr="00F404F5">
        <w:rPr>
          <w:rFonts w:eastAsia="Cambria"/>
          <w:b/>
          <w:i/>
          <w:w w:val="105"/>
          <w:sz w:val="22"/>
          <w:szCs w:val="22"/>
        </w:rPr>
        <w:t>8</w:t>
      </w:r>
      <w:r w:rsidRPr="00F404F5">
        <w:rPr>
          <w:rFonts w:eastAsia="Cambria"/>
          <w:spacing w:val="1"/>
          <w:w w:val="105"/>
          <w:sz w:val="22"/>
          <w:szCs w:val="22"/>
        </w:rPr>
        <w:t xml:space="preserve"> </w:t>
      </w:r>
      <w:r w:rsidRPr="00F404F5">
        <w:rPr>
          <w:rFonts w:eastAsia="Cambria"/>
          <w:w w:val="105"/>
          <w:sz w:val="22"/>
          <w:szCs w:val="22"/>
        </w:rPr>
        <w:t>(Guarantees,</w:t>
      </w:r>
      <w:r w:rsidRPr="00F404F5">
        <w:rPr>
          <w:rFonts w:eastAsia="Cambria"/>
          <w:spacing w:val="1"/>
          <w:w w:val="105"/>
          <w:sz w:val="22"/>
          <w:szCs w:val="22"/>
        </w:rPr>
        <w:t xml:space="preserve"> </w:t>
      </w:r>
      <w:r w:rsidRPr="00F404F5">
        <w:rPr>
          <w:rFonts w:eastAsia="Cambria"/>
          <w:w w:val="105"/>
          <w:sz w:val="22"/>
          <w:szCs w:val="22"/>
        </w:rPr>
        <w:t>Liquidated</w:t>
      </w:r>
      <w:r w:rsidRPr="00F404F5">
        <w:rPr>
          <w:rFonts w:eastAsia="Cambria"/>
          <w:spacing w:val="1"/>
          <w:w w:val="105"/>
          <w:sz w:val="22"/>
          <w:szCs w:val="22"/>
        </w:rPr>
        <w:t xml:space="preserve"> </w:t>
      </w:r>
      <w:r w:rsidRPr="00F404F5">
        <w:rPr>
          <w:rFonts w:eastAsia="Cambria"/>
          <w:w w:val="105"/>
          <w:sz w:val="22"/>
          <w:szCs w:val="22"/>
        </w:rPr>
        <w:t>Damages</w:t>
      </w:r>
      <w:r w:rsidRPr="00F404F5">
        <w:rPr>
          <w:rFonts w:eastAsia="Cambria"/>
          <w:spacing w:val="1"/>
          <w:w w:val="105"/>
          <w:sz w:val="22"/>
          <w:szCs w:val="22"/>
        </w:rPr>
        <w:t xml:space="preserve"> </w:t>
      </w:r>
      <w:r w:rsidRPr="00F404F5">
        <w:rPr>
          <w:rFonts w:eastAsia="Cambria"/>
          <w:w w:val="105"/>
          <w:sz w:val="22"/>
          <w:szCs w:val="22"/>
        </w:rPr>
        <w:t>for</w:t>
      </w:r>
      <w:r w:rsidRPr="00F404F5">
        <w:rPr>
          <w:rFonts w:eastAsia="Cambria"/>
          <w:spacing w:val="1"/>
          <w:w w:val="105"/>
          <w:sz w:val="22"/>
          <w:szCs w:val="22"/>
        </w:rPr>
        <w:t xml:space="preserve"> </w:t>
      </w:r>
      <w:r w:rsidRPr="00F404F5">
        <w:rPr>
          <w:rFonts w:eastAsia="Cambria"/>
          <w:w w:val="105"/>
          <w:sz w:val="22"/>
          <w:szCs w:val="22"/>
        </w:rPr>
        <w:t>Non</w:t>
      </w:r>
      <w:r w:rsidRPr="00F404F5">
        <w:rPr>
          <w:rFonts w:eastAsia="Cambria"/>
          <w:spacing w:val="1"/>
          <w:w w:val="105"/>
          <w:sz w:val="22"/>
          <w:szCs w:val="22"/>
        </w:rPr>
        <w:t xml:space="preserve"> </w:t>
      </w:r>
      <w:r w:rsidRPr="00F404F5">
        <w:rPr>
          <w:rFonts w:eastAsia="Cambria"/>
          <w:w w:val="105"/>
          <w:sz w:val="22"/>
          <w:szCs w:val="22"/>
        </w:rPr>
        <w:t>–</w:t>
      </w:r>
      <w:r w:rsidRPr="00F404F5">
        <w:rPr>
          <w:rFonts w:eastAsia="Cambria"/>
          <w:spacing w:val="1"/>
          <w:w w:val="105"/>
          <w:sz w:val="22"/>
          <w:szCs w:val="22"/>
        </w:rPr>
        <w:t xml:space="preserve"> </w:t>
      </w:r>
      <w:r w:rsidRPr="00F404F5">
        <w:rPr>
          <w:rFonts w:eastAsia="Cambria"/>
          <w:w w:val="105"/>
          <w:sz w:val="22"/>
          <w:szCs w:val="22"/>
        </w:rPr>
        <w:t>Performance) to the Contract Agreement, subject to and upon the</w:t>
      </w:r>
      <w:r w:rsidRPr="00F404F5">
        <w:rPr>
          <w:rFonts w:eastAsia="Cambria"/>
          <w:spacing w:val="1"/>
          <w:w w:val="105"/>
          <w:sz w:val="22"/>
          <w:szCs w:val="22"/>
        </w:rPr>
        <w:t xml:space="preserve"> </w:t>
      </w:r>
      <w:r w:rsidRPr="00F404F5">
        <w:rPr>
          <w:rFonts w:eastAsia="Cambria"/>
          <w:w w:val="105"/>
          <w:sz w:val="22"/>
          <w:szCs w:val="22"/>
        </w:rPr>
        <w:t>conditions</w:t>
      </w:r>
      <w:r w:rsidRPr="00F404F5">
        <w:rPr>
          <w:rFonts w:eastAsia="Cambria"/>
          <w:spacing w:val="3"/>
          <w:w w:val="105"/>
          <w:sz w:val="22"/>
          <w:szCs w:val="22"/>
        </w:rPr>
        <w:t xml:space="preserve"> </w:t>
      </w:r>
      <w:r w:rsidRPr="00F404F5">
        <w:rPr>
          <w:rFonts w:eastAsia="Cambria"/>
          <w:w w:val="105"/>
          <w:sz w:val="22"/>
          <w:szCs w:val="22"/>
        </w:rPr>
        <w:t>therein</w:t>
      </w:r>
      <w:r w:rsidRPr="00F404F5">
        <w:rPr>
          <w:rFonts w:eastAsia="Cambria"/>
          <w:spacing w:val="4"/>
          <w:w w:val="105"/>
          <w:sz w:val="22"/>
          <w:szCs w:val="22"/>
        </w:rPr>
        <w:t xml:space="preserve"> </w:t>
      </w:r>
      <w:r w:rsidRPr="00F404F5">
        <w:rPr>
          <w:rFonts w:eastAsia="Cambria"/>
          <w:w w:val="105"/>
          <w:sz w:val="22"/>
          <w:szCs w:val="22"/>
        </w:rPr>
        <w:t>specified.</w:t>
      </w:r>
    </w:p>
    <w:p w:rsidR="005A48C5" w:rsidRPr="00F404F5" w:rsidRDefault="005A48C5">
      <w:pPr>
        <w:widowControl w:val="0"/>
        <w:autoSpaceDE w:val="0"/>
        <w:autoSpaceDN w:val="0"/>
        <w:spacing w:before="3"/>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3"/>
        <w:jc w:val="both"/>
        <w:rPr>
          <w:rFonts w:eastAsia="Cambria"/>
          <w:sz w:val="22"/>
          <w:szCs w:val="22"/>
        </w:rPr>
      </w:pPr>
      <w:r w:rsidRPr="00F404F5">
        <w:rPr>
          <w:rFonts w:eastAsia="Cambria"/>
          <w:sz w:val="22"/>
          <w:szCs w:val="22"/>
        </w:rPr>
        <w:t>If</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guarantees</w:t>
      </w:r>
      <w:r w:rsidRPr="00F404F5">
        <w:rPr>
          <w:rFonts w:eastAsia="Cambria"/>
          <w:spacing w:val="1"/>
          <w:sz w:val="22"/>
          <w:szCs w:val="22"/>
        </w:rPr>
        <w:t xml:space="preserve"> </w:t>
      </w:r>
      <w:r w:rsidRPr="00F404F5">
        <w:rPr>
          <w:rFonts w:eastAsia="Cambria"/>
          <w:sz w:val="22"/>
          <w:szCs w:val="22"/>
        </w:rPr>
        <w:t>specified</w:t>
      </w:r>
      <w:r w:rsidRPr="00F404F5">
        <w:rPr>
          <w:rFonts w:eastAsia="Cambria"/>
          <w:spacing w:val="1"/>
          <w:sz w:val="22"/>
          <w:szCs w:val="22"/>
        </w:rPr>
        <w:t xml:space="preserve"> </w:t>
      </w:r>
      <w:r w:rsidRPr="00F404F5">
        <w:rPr>
          <w:rFonts w:eastAsia="Cambria"/>
          <w:sz w:val="22"/>
          <w:szCs w:val="22"/>
        </w:rPr>
        <w:t>in</w:t>
      </w:r>
      <w:r w:rsidRPr="00F404F5">
        <w:rPr>
          <w:rFonts w:eastAsia="Cambria"/>
          <w:spacing w:val="1"/>
          <w:sz w:val="22"/>
          <w:szCs w:val="22"/>
        </w:rPr>
        <w:t xml:space="preserve"> </w:t>
      </w:r>
      <w:r w:rsidRPr="00F404F5">
        <w:rPr>
          <w:rFonts w:eastAsia="Cambria"/>
          <w:b/>
          <w:i/>
          <w:sz w:val="22"/>
          <w:szCs w:val="22"/>
        </w:rPr>
        <w:t>Appendix</w:t>
      </w:r>
      <w:r w:rsidRPr="00F404F5">
        <w:rPr>
          <w:rFonts w:eastAsia="Cambria"/>
          <w:b/>
          <w:i/>
          <w:spacing w:val="1"/>
          <w:sz w:val="22"/>
          <w:szCs w:val="22"/>
        </w:rPr>
        <w:t xml:space="preserve"> </w:t>
      </w:r>
      <w:r w:rsidRPr="00F404F5">
        <w:rPr>
          <w:rFonts w:eastAsia="Cambria"/>
          <w:b/>
          <w:i/>
          <w:sz w:val="22"/>
          <w:szCs w:val="22"/>
        </w:rPr>
        <w:t>–</w:t>
      </w:r>
      <w:r w:rsidRPr="00F404F5">
        <w:rPr>
          <w:rFonts w:eastAsia="Cambria"/>
          <w:b/>
          <w:i/>
          <w:spacing w:val="1"/>
          <w:sz w:val="22"/>
          <w:szCs w:val="22"/>
        </w:rPr>
        <w:t xml:space="preserve"> </w:t>
      </w:r>
      <w:r w:rsidRPr="00F404F5">
        <w:rPr>
          <w:rFonts w:eastAsia="Cambria"/>
          <w:b/>
          <w:i/>
          <w:sz w:val="22"/>
          <w:szCs w:val="22"/>
        </w:rPr>
        <w:t>8</w:t>
      </w:r>
      <w:r w:rsidRPr="00F404F5">
        <w:rPr>
          <w:rFonts w:eastAsia="Cambria"/>
          <w:spacing w:val="1"/>
          <w:sz w:val="22"/>
          <w:szCs w:val="22"/>
        </w:rPr>
        <w:t xml:space="preserve"> </w:t>
      </w:r>
      <w:r w:rsidRPr="00F404F5">
        <w:rPr>
          <w:rFonts w:eastAsia="Cambria"/>
          <w:sz w:val="22"/>
          <w:szCs w:val="22"/>
        </w:rPr>
        <w:t>(Guarantees,</w:t>
      </w:r>
      <w:r w:rsidRPr="00F404F5">
        <w:rPr>
          <w:rFonts w:eastAsia="Cambria"/>
          <w:spacing w:val="1"/>
          <w:sz w:val="22"/>
          <w:szCs w:val="22"/>
        </w:rPr>
        <w:t xml:space="preserve"> </w:t>
      </w:r>
      <w:r w:rsidRPr="00F404F5">
        <w:rPr>
          <w:rFonts w:eastAsia="Cambria"/>
          <w:sz w:val="22"/>
          <w:szCs w:val="22"/>
        </w:rPr>
        <w:t>Liquidated</w:t>
      </w:r>
      <w:r w:rsidRPr="00F404F5">
        <w:rPr>
          <w:rFonts w:eastAsia="Cambria"/>
          <w:spacing w:val="-50"/>
          <w:sz w:val="22"/>
          <w:szCs w:val="22"/>
        </w:rPr>
        <w:t xml:space="preserve"> </w:t>
      </w:r>
      <w:r w:rsidRPr="00F404F5">
        <w:rPr>
          <w:rFonts w:eastAsia="Cambria"/>
          <w:sz w:val="22"/>
          <w:szCs w:val="22"/>
        </w:rPr>
        <w:t>Damages for Non – Performance) to the Contract Agreement are not</w:t>
      </w:r>
      <w:r w:rsidRPr="00F404F5">
        <w:rPr>
          <w:rFonts w:eastAsia="Cambria"/>
          <w:spacing w:val="1"/>
          <w:sz w:val="22"/>
          <w:szCs w:val="22"/>
        </w:rPr>
        <w:t xml:space="preserve"> </w:t>
      </w:r>
      <w:r w:rsidRPr="00F404F5">
        <w:rPr>
          <w:rFonts w:eastAsia="Cambria"/>
          <w:sz w:val="22"/>
          <w:szCs w:val="22"/>
        </w:rPr>
        <w:t>established,</w:t>
      </w:r>
      <w:r w:rsidRPr="00F404F5">
        <w:rPr>
          <w:rFonts w:eastAsia="Cambria"/>
          <w:spacing w:val="1"/>
          <w:sz w:val="22"/>
          <w:szCs w:val="22"/>
        </w:rPr>
        <w:t xml:space="preserve"> </w:t>
      </w:r>
      <w:r w:rsidRPr="00F404F5">
        <w:rPr>
          <w:rFonts w:eastAsia="Cambria"/>
          <w:sz w:val="22"/>
          <w:szCs w:val="22"/>
        </w:rPr>
        <w:t>then</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Employer</w:t>
      </w:r>
      <w:r w:rsidRPr="00F404F5">
        <w:rPr>
          <w:rFonts w:eastAsia="Cambria"/>
          <w:spacing w:val="1"/>
          <w:sz w:val="22"/>
          <w:szCs w:val="22"/>
        </w:rPr>
        <w:t xml:space="preserve"> </w:t>
      </w:r>
      <w:r w:rsidRPr="00F404F5">
        <w:rPr>
          <w:rFonts w:eastAsia="Cambria"/>
          <w:sz w:val="22"/>
          <w:szCs w:val="22"/>
        </w:rPr>
        <w:t>shall,</w:t>
      </w:r>
      <w:r w:rsidRPr="00F404F5">
        <w:rPr>
          <w:rFonts w:eastAsia="Cambria"/>
          <w:spacing w:val="1"/>
          <w:sz w:val="22"/>
          <w:szCs w:val="22"/>
        </w:rPr>
        <w:t xml:space="preserve"> </w:t>
      </w:r>
      <w:r w:rsidRPr="00F404F5">
        <w:rPr>
          <w:rFonts w:eastAsia="Cambria"/>
          <w:sz w:val="22"/>
          <w:szCs w:val="22"/>
        </w:rPr>
        <w:t>at</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proofErr w:type="spellStart"/>
      <w:r w:rsidRPr="00F404F5">
        <w:rPr>
          <w:rFonts w:eastAsia="Cambria"/>
          <w:sz w:val="22"/>
          <w:szCs w:val="22"/>
        </w:rPr>
        <w:t>Employer‟s</w:t>
      </w:r>
      <w:proofErr w:type="spellEnd"/>
      <w:r w:rsidRPr="00F404F5">
        <w:rPr>
          <w:rFonts w:eastAsia="Cambria"/>
          <w:spacing w:val="52"/>
          <w:sz w:val="22"/>
          <w:szCs w:val="22"/>
        </w:rPr>
        <w:t xml:space="preserve"> </w:t>
      </w:r>
      <w:r w:rsidRPr="00F404F5">
        <w:rPr>
          <w:rFonts w:eastAsia="Cambria"/>
          <w:sz w:val="22"/>
          <w:szCs w:val="22"/>
        </w:rPr>
        <w:t>discretion</w:t>
      </w:r>
      <w:r w:rsidRPr="00F404F5">
        <w:rPr>
          <w:rFonts w:eastAsia="Cambria"/>
          <w:spacing w:val="1"/>
          <w:sz w:val="22"/>
          <w:szCs w:val="22"/>
        </w:rPr>
        <w:t xml:space="preserve"> </w:t>
      </w:r>
      <w:r w:rsidRPr="00F404F5">
        <w:rPr>
          <w:rFonts w:eastAsia="Cambria"/>
          <w:sz w:val="22"/>
          <w:szCs w:val="22"/>
        </w:rPr>
        <w:t>either</w:t>
      </w:r>
    </w:p>
    <w:p w:rsidR="005A48C5" w:rsidRPr="00F404F5" w:rsidRDefault="005A48C5">
      <w:pPr>
        <w:widowControl w:val="0"/>
        <w:autoSpaceDE w:val="0"/>
        <w:autoSpaceDN w:val="0"/>
        <w:spacing w:before="4"/>
        <w:rPr>
          <w:rFonts w:eastAsia="Cambria"/>
          <w:sz w:val="22"/>
          <w:szCs w:val="22"/>
        </w:rPr>
      </w:pPr>
    </w:p>
    <w:p w:rsidR="005A48C5" w:rsidRPr="00F404F5" w:rsidRDefault="00D11752">
      <w:pPr>
        <w:widowControl w:val="0"/>
        <w:numPr>
          <w:ilvl w:val="3"/>
          <w:numId w:val="1"/>
        </w:numPr>
        <w:tabs>
          <w:tab w:val="left" w:pos="1828"/>
          <w:tab w:val="left" w:pos="1829"/>
        </w:tabs>
        <w:autoSpaceDE w:val="0"/>
        <w:autoSpaceDN w:val="0"/>
        <w:ind w:hanging="541"/>
        <w:jc w:val="both"/>
        <w:rPr>
          <w:rFonts w:eastAsia="Cambria"/>
          <w:sz w:val="22"/>
          <w:szCs w:val="22"/>
        </w:rPr>
      </w:pPr>
      <w:r w:rsidRPr="00F404F5">
        <w:rPr>
          <w:rFonts w:eastAsia="Cambria"/>
          <w:sz w:val="22"/>
          <w:szCs w:val="22"/>
        </w:rPr>
        <w:t>reject</w:t>
      </w:r>
      <w:r w:rsidRPr="00F404F5">
        <w:rPr>
          <w:rFonts w:eastAsia="Cambria"/>
          <w:spacing w:val="13"/>
          <w:sz w:val="22"/>
          <w:szCs w:val="22"/>
        </w:rPr>
        <w:t xml:space="preserve"> </w:t>
      </w:r>
      <w:r w:rsidRPr="00F404F5">
        <w:rPr>
          <w:rFonts w:eastAsia="Cambria"/>
          <w:sz w:val="22"/>
          <w:szCs w:val="22"/>
        </w:rPr>
        <w:t>the</w:t>
      </w:r>
      <w:r w:rsidRPr="00F404F5">
        <w:rPr>
          <w:rFonts w:eastAsia="Cambria"/>
          <w:spacing w:val="13"/>
          <w:sz w:val="22"/>
          <w:szCs w:val="22"/>
        </w:rPr>
        <w:t xml:space="preserve"> </w:t>
      </w:r>
      <w:r w:rsidRPr="00F404F5">
        <w:rPr>
          <w:rFonts w:eastAsia="Cambria"/>
          <w:sz w:val="22"/>
          <w:szCs w:val="22"/>
        </w:rPr>
        <w:t>equipment,</w:t>
      </w:r>
      <w:r w:rsidRPr="00F404F5">
        <w:rPr>
          <w:rFonts w:eastAsia="Cambria"/>
          <w:spacing w:val="14"/>
          <w:sz w:val="22"/>
          <w:szCs w:val="22"/>
        </w:rPr>
        <w:t xml:space="preserve"> </w:t>
      </w:r>
      <w:r w:rsidRPr="00F404F5">
        <w:rPr>
          <w:rFonts w:eastAsia="Cambria"/>
          <w:sz w:val="22"/>
          <w:szCs w:val="22"/>
        </w:rPr>
        <w:t>or</w:t>
      </w:r>
    </w:p>
    <w:p w:rsidR="005A48C5" w:rsidRPr="00F404F5" w:rsidRDefault="005A48C5">
      <w:pPr>
        <w:widowControl w:val="0"/>
        <w:autoSpaceDE w:val="0"/>
        <w:autoSpaceDN w:val="0"/>
        <w:rPr>
          <w:rFonts w:eastAsia="Cambria"/>
          <w:sz w:val="22"/>
          <w:szCs w:val="22"/>
        </w:rPr>
      </w:pPr>
    </w:p>
    <w:p w:rsidR="005A48C5" w:rsidRPr="00F404F5" w:rsidRDefault="00D11752">
      <w:pPr>
        <w:widowControl w:val="0"/>
        <w:numPr>
          <w:ilvl w:val="3"/>
          <w:numId w:val="1"/>
        </w:numPr>
        <w:tabs>
          <w:tab w:val="left" w:pos="1829"/>
        </w:tabs>
        <w:autoSpaceDE w:val="0"/>
        <w:autoSpaceDN w:val="0"/>
        <w:spacing w:line="242" w:lineRule="auto"/>
        <w:ind w:right="1606"/>
        <w:jc w:val="both"/>
        <w:rPr>
          <w:rFonts w:eastAsia="Cambria"/>
          <w:sz w:val="22"/>
          <w:szCs w:val="22"/>
        </w:rPr>
      </w:pPr>
      <w:proofErr w:type="gramStart"/>
      <w:r w:rsidRPr="00F404F5">
        <w:rPr>
          <w:rFonts w:eastAsia="Cambria"/>
          <w:sz w:val="22"/>
          <w:szCs w:val="22"/>
        </w:rPr>
        <w:t>accept</w:t>
      </w:r>
      <w:proofErr w:type="gramEnd"/>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equipment</w:t>
      </w:r>
      <w:r w:rsidRPr="00F404F5">
        <w:rPr>
          <w:rFonts w:eastAsia="Cambria"/>
          <w:spacing w:val="1"/>
          <w:sz w:val="22"/>
          <w:szCs w:val="22"/>
        </w:rPr>
        <w:t xml:space="preserve"> </w:t>
      </w:r>
      <w:r w:rsidRPr="00F404F5">
        <w:rPr>
          <w:rFonts w:eastAsia="Cambria"/>
          <w:sz w:val="22"/>
          <w:szCs w:val="22"/>
        </w:rPr>
        <w:t>after</w:t>
      </w:r>
      <w:r w:rsidRPr="00F404F5">
        <w:rPr>
          <w:rFonts w:eastAsia="Cambria"/>
          <w:spacing w:val="1"/>
          <w:sz w:val="22"/>
          <w:szCs w:val="22"/>
        </w:rPr>
        <w:t xml:space="preserve"> </w:t>
      </w:r>
      <w:r w:rsidRPr="00F404F5">
        <w:rPr>
          <w:rFonts w:eastAsia="Cambria"/>
          <w:sz w:val="22"/>
          <w:szCs w:val="22"/>
        </w:rPr>
        <w:t>assessing</w:t>
      </w:r>
      <w:r w:rsidRPr="00F404F5">
        <w:rPr>
          <w:rFonts w:eastAsia="Cambria"/>
          <w:spacing w:val="1"/>
          <w:sz w:val="22"/>
          <w:szCs w:val="22"/>
        </w:rPr>
        <w:t xml:space="preserve"> </w:t>
      </w:r>
      <w:r w:rsidRPr="00F404F5">
        <w:rPr>
          <w:rFonts w:eastAsia="Cambria"/>
          <w:sz w:val="22"/>
          <w:szCs w:val="22"/>
        </w:rPr>
        <w:t>liquidated</w:t>
      </w:r>
      <w:r w:rsidRPr="00F404F5">
        <w:rPr>
          <w:rFonts w:eastAsia="Cambria"/>
          <w:spacing w:val="1"/>
          <w:sz w:val="22"/>
          <w:szCs w:val="22"/>
        </w:rPr>
        <w:t xml:space="preserve"> </w:t>
      </w:r>
      <w:r w:rsidRPr="00F404F5">
        <w:rPr>
          <w:rFonts w:eastAsia="Cambria"/>
          <w:sz w:val="22"/>
          <w:szCs w:val="22"/>
        </w:rPr>
        <w:t>damages</w:t>
      </w:r>
      <w:r w:rsidRPr="00F404F5">
        <w:rPr>
          <w:rFonts w:eastAsia="Cambria"/>
          <w:spacing w:val="1"/>
          <w:sz w:val="22"/>
          <w:szCs w:val="22"/>
        </w:rPr>
        <w:t xml:space="preserve"> </w:t>
      </w:r>
      <w:r w:rsidRPr="00F404F5">
        <w:rPr>
          <w:rFonts w:eastAsia="Cambria"/>
          <w:sz w:val="22"/>
          <w:szCs w:val="22"/>
        </w:rPr>
        <w:t>in</w:t>
      </w:r>
      <w:r w:rsidRPr="00F404F5">
        <w:rPr>
          <w:rFonts w:eastAsia="Cambria"/>
          <w:spacing w:val="-50"/>
          <w:sz w:val="22"/>
          <w:szCs w:val="22"/>
        </w:rPr>
        <w:t xml:space="preserve"> </w:t>
      </w:r>
      <w:r w:rsidRPr="00F404F5">
        <w:rPr>
          <w:rFonts w:eastAsia="Cambria"/>
          <w:sz w:val="22"/>
          <w:szCs w:val="22"/>
        </w:rPr>
        <w:t>accordance</w:t>
      </w:r>
      <w:r w:rsidRPr="00F404F5">
        <w:rPr>
          <w:rFonts w:eastAsia="Cambria"/>
          <w:spacing w:val="1"/>
          <w:sz w:val="22"/>
          <w:szCs w:val="22"/>
        </w:rPr>
        <w:t xml:space="preserve"> </w:t>
      </w:r>
      <w:r w:rsidRPr="00F404F5">
        <w:rPr>
          <w:rFonts w:eastAsia="Cambria"/>
          <w:sz w:val="22"/>
          <w:szCs w:val="22"/>
        </w:rPr>
        <w:t>with</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provision</w:t>
      </w:r>
      <w:r w:rsidRPr="00F404F5">
        <w:rPr>
          <w:rFonts w:eastAsia="Cambria"/>
          <w:spacing w:val="53"/>
          <w:sz w:val="22"/>
          <w:szCs w:val="22"/>
        </w:rPr>
        <w:t xml:space="preserve"> </w:t>
      </w:r>
      <w:r w:rsidRPr="00F404F5">
        <w:rPr>
          <w:rFonts w:eastAsia="Cambria"/>
          <w:sz w:val="22"/>
          <w:szCs w:val="22"/>
        </w:rPr>
        <w:t>in</w:t>
      </w:r>
      <w:r w:rsidRPr="00F404F5">
        <w:rPr>
          <w:rFonts w:eastAsia="Cambria"/>
          <w:spacing w:val="53"/>
          <w:sz w:val="22"/>
          <w:szCs w:val="22"/>
        </w:rPr>
        <w:t xml:space="preserve"> </w:t>
      </w:r>
      <w:r w:rsidRPr="00F404F5">
        <w:rPr>
          <w:rFonts w:eastAsia="Cambria"/>
          <w:sz w:val="22"/>
          <w:szCs w:val="22"/>
        </w:rPr>
        <w:t>the</w:t>
      </w:r>
      <w:r w:rsidRPr="00F404F5">
        <w:rPr>
          <w:rFonts w:eastAsia="Cambria"/>
          <w:spacing w:val="53"/>
          <w:sz w:val="22"/>
          <w:szCs w:val="22"/>
        </w:rPr>
        <w:t xml:space="preserve"> </w:t>
      </w:r>
      <w:r w:rsidRPr="00F404F5">
        <w:rPr>
          <w:rFonts w:eastAsia="Cambria"/>
          <w:b/>
          <w:sz w:val="22"/>
          <w:szCs w:val="22"/>
        </w:rPr>
        <w:t>SCC</w:t>
      </w:r>
      <w:r w:rsidRPr="00F404F5">
        <w:rPr>
          <w:rFonts w:eastAsia="Cambria"/>
          <w:b/>
          <w:spacing w:val="61"/>
          <w:sz w:val="22"/>
          <w:szCs w:val="22"/>
        </w:rPr>
        <w:t xml:space="preserve"> </w:t>
      </w:r>
      <w:r w:rsidRPr="00F404F5">
        <w:rPr>
          <w:rFonts w:eastAsia="Cambria"/>
          <w:sz w:val="22"/>
          <w:szCs w:val="22"/>
        </w:rPr>
        <w:t>against</w:t>
      </w:r>
      <w:r w:rsidRPr="00F404F5">
        <w:rPr>
          <w:rFonts w:eastAsia="Cambria"/>
          <w:spacing w:val="53"/>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Contractor</w:t>
      </w:r>
      <w:r w:rsidRPr="00F404F5">
        <w:rPr>
          <w:rFonts w:eastAsia="Cambria"/>
          <w:spacing w:val="1"/>
          <w:sz w:val="22"/>
          <w:szCs w:val="22"/>
        </w:rPr>
        <w:t xml:space="preserve"> </w:t>
      </w:r>
      <w:r w:rsidRPr="00F404F5">
        <w:rPr>
          <w:rFonts w:eastAsia="Cambria"/>
          <w:sz w:val="22"/>
          <w:szCs w:val="22"/>
        </w:rPr>
        <w:t>and</w:t>
      </w:r>
      <w:r w:rsidRPr="00F404F5">
        <w:rPr>
          <w:rFonts w:eastAsia="Cambria"/>
          <w:spacing w:val="1"/>
          <w:sz w:val="22"/>
          <w:szCs w:val="22"/>
        </w:rPr>
        <w:t xml:space="preserve"> </w:t>
      </w:r>
      <w:r w:rsidRPr="00F404F5">
        <w:rPr>
          <w:rFonts w:eastAsia="Cambria"/>
          <w:sz w:val="22"/>
          <w:szCs w:val="22"/>
        </w:rPr>
        <w:t>such</w:t>
      </w:r>
      <w:r w:rsidRPr="00F404F5">
        <w:rPr>
          <w:rFonts w:eastAsia="Cambria"/>
          <w:spacing w:val="1"/>
          <w:sz w:val="22"/>
          <w:szCs w:val="22"/>
        </w:rPr>
        <w:t xml:space="preserve"> </w:t>
      </w:r>
      <w:r w:rsidRPr="00F404F5">
        <w:rPr>
          <w:rFonts w:eastAsia="Cambria"/>
          <w:sz w:val="22"/>
          <w:szCs w:val="22"/>
        </w:rPr>
        <w:t>amounts</w:t>
      </w:r>
      <w:r w:rsidRPr="00F404F5">
        <w:rPr>
          <w:rFonts w:eastAsia="Cambria"/>
          <w:spacing w:val="1"/>
          <w:sz w:val="22"/>
          <w:szCs w:val="22"/>
        </w:rPr>
        <w:t xml:space="preserve"> </w:t>
      </w:r>
      <w:r w:rsidRPr="00F404F5">
        <w:rPr>
          <w:rFonts w:eastAsia="Cambria"/>
          <w:sz w:val="22"/>
          <w:szCs w:val="22"/>
        </w:rPr>
        <w:t>shall</w:t>
      </w:r>
      <w:r w:rsidRPr="00F404F5">
        <w:rPr>
          <w:rFonts w:eastAsia="Cambria"/>
          <w:spacing w:val="1"/>
          <w:sz w:val="22"/>
          <w:szCs w:val="22"/>
        </w:rPr>
        <w:t xml:space="preserve"> </w:t>
      </w:r>
      <w:r w:rsidRPr="00F404F5">
        <w:rPr>
          <w:rFonts w:eastAsia="Cambria"/>
          <w:sz w:val="22"/>
          <w:szCs w:val="22"/>
        </w:rPr>
        <w:t>be</w:t>
      </w:r>
      <w:r w:rsidRPr="00F404F5">
        <w:rPr>
          <w:rFonts w:eastAsia="Cambria"/>
          <w:spacing w:val="53"/>
          <w:sz w:val="22"/>
          <w:szCs w:val="22"/>
        </w:rPr>
        <w:t xml:space="preserve"> </w:t>
      </w:r>
      <w:r w:rsidRPr="00F404F5">
        <w:rPr>
          <w:rFonts w:eastAsia="Cambria"/>
          <w:sz w:val="22"/>
          <w:szCs w:val="22"/>
        </w:rPr>
        <w:t>deducted</w:t>
      </w:r>
      <w:r w:rsidRPr="00F404F5">
        <w:rPr>
          <w:rFonts w:eastAsia="Cambria"/>
          <w:spacing w:val="53"/>
          <w:sz w:val="22"/>
          <w:szCs w:val="22"/>
        </w:rPr>
        <w:t xml:space="preserve"> </w:t>
      </w:r>
      <w:r w:rsidRPr="00F404F5">
        <w:rPr>
          <w:rFonts w:eastAsia="Cambria"/>
          <w:sz w:val="22"/>
          <w:szCs w:val="22"/>
        </w:rPr>
        <w:t>from</w:t>
      </w:r>
      <w:r w:rsidRPr="00F404F5">
        <w:rPr>
          <w:rFonts w:eastAsia="Cambria"/>
          <w:spacing w:val="53"/>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Contract</w:t>
      </w:r>
      <w:r w:rsidRPr="00F404F5">
        <w:rPr>
          <w:rFonts w:eastAsia="Cambria"/>
          <w:spacing w:val="14"/>
          <w:sz w:val="22"/>
          <w:szCs w:val="22"/>
        </w:rPr>
        <w:t xml:space="preserve"> </w:t>
      </w:r>
      <w:r w:rsidRPr="00F404F5">
        <w:rPr>
          <w:rFonts w:eastAsia="Cambria"/>
          <w:sz w:val="22"/>
          <w:szCs w:val="22"/>
        </w:rPr>
        <w:t>Price</w:t>
      </w:r>
      <w:r w:rsidRPr="00F404F5">
        <w:rPr>
          <w:rFonts w:eastAsia="Cambria"/>
          <w:spacing w:val="14"/>
          <w:sz w:val="22"/>
          <w:szCs w:val="22"/>
        </w:rPr>
        <w:t xml:space="preserve"> </w:t>
      </w:r>
      <w:r w:rsidRPr="00F404F5">
        <w:rPr>
          <w:rFonts w:eastAsia="Cambria"/>
          <w:sz w:val="22"/>
          <w:szCs w:val="22"/>
        </w:rPr>
        <w:t>or</w:t>
      </w:r>
      <w:r w:rsidRPr="00F404F5">
        <w:rPr>
          <w:rFonts w:eastAsia="Cambria"/>
          <w:spacing w:val="16"/>
          <w:sz w:val="22"/>
          <w:szCs w:val="22"/>
        </w:rPr>
        <w:t xml:space="preserve"> </w:t>
      </w:r>
      <w:r w:rsidRPr="00F404F5">
        <w:rPr>
          <w:rFonts w:eastAsia="Cambria"/>
          <w:sz w:val="22"/>
          <w:szCs w:val="22"/>
        </w:rPr>
        <w:t>otherwise</w:t>
      </w:r>
      <w:r w:rsidRPr="00F404F5">
        <w:rPr>
          <w:rFonts w:eastAsia="Cambria"/>
          <w:spacing w:val="14"/>
          <w:sz w:val="22"/>
          <w:szCs w:val="22"/>
        </w:rPr>
        <w:t xml:space="preserve"> </w:t>
      </w:r>
      <w:r w:rsidRPr="00F404F5">
        <w:rPr>
          <w:rFonts w:eastAsia="Cambria"/>
          <w:sz w:val="22"/>
          <w:szCs w:val="22"/>
        </w:rPr>
        <w:t>recovered</w:t>
      </w:r>
      <w:r w:rsidRPr="00F404F5">
        <w:rPr>
          <w:rFonts w:eastAsia="Cambria"/>
          <w:spacing w:val="14"/>
          <w:sz w:val="22"/>
          <w:szCs w:val="22"/>
        </w:rPr>
        <w:t xml:space="preserve"> </w:t>
      </w:r>
      <w:r w:rsidRPr="00F404F5">
        <w:rPr>
          <w:rFonts w:eastAsia="Cambria"/>
          <w:sz w:val="22"/>
          <w:szCs w:val="22"/>
        </w:rPr>
        <w:t>from</w:t>
      </w:r>
      <w:r w:rsidRPr="00F404F5">
        <w:rPr>
          <w:rFonts w:eastAsia="Cambria"/>
          <w:spacing w:val="15"/>
          <w:sz w:val="22"/>
          <w:szCs w:val="22"/>
        </w:rPr>
        <w:t xml:space="preserve"> </w:t>
      </w:r>
      <w:r w:rsidRPr="00F404F5">
        <w:rPr>
          <w:rFonts w:eastAsia="Cambria"/>
          <w:sz w:val="22"/>
          <w:szCs w:val="22"/>
        </w:rPr>
        <w:t>the</w:t>
      </w:r>
      <w:r w:rsidRPr="00F404F5">
        <w:rPr>
          <w:rFonts w:eastAsia="Cambria"/>
          <w:spacing w:val="14"/>
          <w:sz w:val="22"/>
          <w:szCs w:val="22"/>
        </w:rPr>
        <w:t xml:space="preserve"> </w:t>
      </w:r>
      <w:r w:rsidRPr="00F404F5">
        <w:rPr>
          <w:rFonts w:eastAsia="Cambria"/>
          <w:sz w:val="22"/>
          <w:szCs w:val="22"/>
        </w:rPr>
        <w:t>Contractor.</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before="1" w:line="254" w:lineRule="auto"/>
        <w:ind w:right="1607"/>
        <w:jc w:val="both"/>
        <w:rPr>
          <w:rFonts w:eastAsia="Cambria"/>
          <w:sz w:val="22"/>
          <w:szCs w:val="22"/>
        </w:rPr>
      </w:pPr>
      <w:r w:rsidRPr="00F404F5">
        <w:rPr>
          <w:rFonts w:eastAsia="Cambria"/>
          <w:w w:val="105"/>
          <w:sz w:val="22"/>
          <w:szCs w:val="22"/>
        </w:rPr>
        <w:t>In</w:t>
      </w:r>
      <w:r w:rsidRPr="00F404F5">
        <w:rPr>
          <w:rFonts w:eastAsia="Cambria"/>
          <w:spacing w:val="-5"/>
          <w:w w:val="105"/>
          <w:sz w:val="22"/>
          <w:szCs w:val="22"/>
        </w:rPr>
        <w:t xml:space="preserve"> </w:t>
      </w:r>
      <w:r w:rsidRPr="00F404F5">
        <w:rPr>
          <w:rFonts w:eastAsia="Cambria"/>
          <w:w w:val="105"/>
          <w:sz w:val="22"/>
          <w:szCs w:val="22"/>
        </w:rPr>
        <w:t>case</w:t>
      </w:r>
      <w:r w:rsidRPr="00F404F5">
        <w:rPr>
          <w:rFonts w:eastAsia="Cambria"/>
          <w:spacing w:val="-4"/>
          <w:w w:val="105"/>
          <w:sz w:val="22"/>
          <w:szCs w:val="22"/>
        </w:rPr>
        <w:t xml:space="preserve"> </w:t>
      </w:r>
      <w:r w:rsidRPr="00F404F5">
        <w:rPr>
          <w:rFonts w:eastAsia="Cambria"/>
          <w:w w:val="105"/>
          <w:sz w:val="22"/>
          <w:szCs w:val="22"/>
        </w:rPr>
        <w:t>the</w:t>
      </w:r>
      <w:r w:rsidRPr="00F404F5">
        <w:rPr>
          <w:rFonts w:eastAsia="Cambria"/>
          <w:spacing w:val="-3"/>
          <w:w w:val="105"/>
          <w:sz w:val="22"/>
          <w:szCs w:val="22"/>
        </w:rPr>
        <w:t xml:space="preserve"> </w:t>
      </w:r>
      <w:r w:rsidRPr="00F404F5">
        <w:rPr>
          <w:rFonts w:eastAsia="Cambria"/>
          <w:w w:val="105"/>
          <w:sz w:val="22"/>
          <w:szCs w:val="22"/>
        </w:rPr>
        <w:t>Employer</w:t>
      </w:r>
      <w:r w:rsidRPr="00F404F5">
        <w:rPr>
          <w:rFonts w:eastAsia="Cambria"/>
          <w:spacing w:val="-3"/>
          <w:w w:val="105"/>
          <w:sz w:val="22"/>
          <w:szCs w:val="22"/>
        </w:rPr>
        <w:t xml:space="preserve"> </w:t>
      </w:r>
      <w:r w:rsidRPr="00F404F5">
        <w:rPr>
          <w:rFonts w:eastAsia="Cambria"/>
          <w:w w:val="105"/>
          <w:sz w:val="22"/>
          <w:szCs w:val="22"/>
        </w:rPr>
        <w:t>exercises</w:t>
      </w:r>
      <w:r w:rsidRPr="00F404F5">
        <w:rPr>
          <w:rFonts w:eastAsia="Cambria"/>
          <w:spacing w:val="-5"/>
          <w:w w:val="105"/>
          <w:sz w:val="22"/>
          <w:szCs w:val="22"/>
        </w:rPr>
        <w:t xml:space="preserve"> </w:t>
      </w:r>
      <w:r w:rsidRPr="00F404F5">
        <w:rPr>
          <w:rFonts w:eastAsia="Cambria"/>
          <w:w w:val="105"/>
          <w:sz w:val="22"/>
          <w:szCs w:val="22"/>
        </w:rPr>
        <w:t>its</w:t>
      </w:r>
      <w:r w:rsidRPr="00F404F5">
        <w:rPr>
          <w:rFonts w:eastAsia="Cambria"/>
          <w:spacing w:val="-6"/>
          <w:w w:val="105"/>
          <w:sz w:val="22"/>
          <w:szCs w:val="22"/>
        </w:rPr>
        <w:t xml:space="preserve"> </w:t>
      </w:r>
      <w:r w:rsidRPr="00F404F5">
        <w:rPr>
          <w:rFonts w:eastAsia="Cambria"/>
          <w:w w:val="105"/>
          <w:sz w:val="22"/>
          <w:szCs w:val="22"/>
        </w:rPr>
        <w:t>option</w:t>
      </w:r>
      <w:r w:rsidRPr="00F404F5">
        <w:rPr>
          <w:rFonts w:eastAsia="Cambria"/>
          <w:spacing w:val="-4"/>
          <w:w w:val="105"/>
          <w:sz w:val="22"/>
          <w:szCs w:val="22"/>
        </w:rPr>
        <w:t xml:space="preserve"> </w:t>
      </w:r>
      <w:r w:rsidRPr="00F404F5">
        <w:rPr>
          <w:rFonts w:eastAsia="Cambria"/>
          <w:w w:val="105"/>
          <w:sz w:val="22"/>
          <w:szCs w:val="22"/>
        </w:rPr>
        <w:t>to</w:t>
      </w:r>
      <w:r w:rsidRPr="00F404F5">
        <w:rPr>
          <w:rFonts w:eastAsia="Cambria"/>
          <w:spacing w:val="-5"/>
          <w:w w:val="105"/>
          <w:sz w:val="22"/>
          <w:szCs w:val="22"/>
        </w:rPr>
        <w:t xml:space="preserve"> </w:t>
      </w:r>
      <w:r w:rsidRPr="00F404F5">
        <w:rPr>
          <w:rFonts w:eastAsia="Cambria"/>
          <w:w w:val="105"/>
          <w:sz w:val="22"/>
          <w:szCs w:val="22"/>
        </w:rPr>
        <w:t>reject</w:t>
      </w:r>
      <w:r w:rsidRPr="00F404F5">
        <w:rPr>
          <w:rFonts w:eastAsia="Cambria"/>
          <w:spacing w:val="-4"/>
          <w:w w:val="105"/>
          <w:sz w:val="22"/>
          <w:szCs w:val="22"/>
        </w:rPr>
        <w:t xml:space="preserve"> </w:t>
      </w:r>
      <w:r w:rsidRPr="00F404F5">
        <w:rPr>
          <w:rFonts w:eastAsia="Cambria"/>
          <w:w w:val="105"/>
          <w:sz w:val="22"/>
          <w:szCs w:val="22"/>
        </w:rPr>
        <w:t>the</w:t>
      </w:r>
      <w:r w:rsidRPr="00F404F5">
        <w:rPr>
          <w:rFonts w:eastAsia="Cambria"/>
          <w:spacing w:val="-4"/>
          <w:w w:val="105"/>
          <w:sz w:val="22"/>
          <w:szCs w:val="22"/>
        </w:rPr>
        <w:t xml:space="preserve"> </w:t>
      </w:r>
      <w:r w:rsidRPr="00F404F5">
        <w:rPr>
          <w:rFonts w:eastAsia="Cambria"/>
          <w:w w:val="105"/>
          <w:sz w:val="22"/>
          <w:szCs w:val="22"/>
        </w:rPr>
        <w:t>equipment,</w:t>
      </w:r>
      <w:r w:rsidRPr="00F404F5">
        <w:rPr>
          <w:rFonts w:eastAsia="Cambria"/>
          <w:spacing w:val="-5"/>
          <w:w w:val="105"/>
          <w:sz w:val="22"/>
          <w:szCs w:val="22"/>
        </w:rPr>
        <w:t xml:space="preserve"> </w:t>
      </w:r>
      <w:r w:rsidRPr="00F404F5">
        <w:rPr>
          <w:rFonts w:eastAsia="Cambria"/>
          <w:w w:val="105"/>
          <w:sz w:val="22"/>
          <w:szCs w:val="22"/>
        </w:rPr>
        <w:t>the</w:t>
      </w:r>
      <w:r w:rsidRPr="00F404F5">
        <w:rPr>
          <w:rFonts w:eastAsia="Cambria"/>
          <w:spacing w:val="-53"/>
          <w:w w:val="105"/>
          <w:sz w:val="22"/>
          <w:szCs w:val="22"/>
        </w:rPr>
        <w:t xml:space="preserve"> </w:t>
      </w:r>
      <w:r w:rsidRPr="00F404F5">
        <w:rPr>
          <w:rFonts w:eastAsia="Cambria"/>
          <w:w w:val="105"/>
          <w:sz w:val="22"/>
          <w:szCs w:val="22"/>
        </w:rPr>
        <w:t>Contractor</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1"/>
          <w:w w:val="105"/>
          <w:sz w:val="22"/>
          <w:szCs w:val="22"/>
        </w:rPr>
        <w:t xml:space="preserve"> </w:t>
      </w:r>
      <w:r w:rsidRPr="00F404F5">
        <w:rPr>
          <w:rFonts w:eastAsia="Cambria"/>
          <w:w w:val="105"/>
          <w:sz w:val="22"/>
          <w:szCs w:val="22"/>
        </w:rPr>
        <w:t>at</w:t>
      </w:r>
      <w:r w:rsidRPr="00F404F5">
        <w:rPr>
          <w:rFonts w:eastAsia="Cambria"/>
          <w:spacing w:val="1"/>
          <w:w w:val="105"/>
          <w:sz w:val="22"/>
          <w:szCs w:val="22"/>
        </w:rPr>
        <w:t xml:space="preserve"> </w:t>
      </w:r>
      <w:r w:rsidRPr="00F404F5">
        <w:rPr>
          <w:rFonts w:eastAsia="Cambria"/>
          <w:w w:val="105"/>
          <w:sz w:val="22"/>
          <w:szCs w:val="22"/>
        </w:rPr>
        <w:t>its</w:t>
      </w:r>
      <w:r w:rsidRPr="00F404F5">
        <w:rPr>
          <w:rFonts w:eastAsia="Cambria"/>
          <w:spacing w:val="1"/>
          <w:w w:val="105"/>
          <w:sz w:val="22"/>
          <w:szCs w:val="22"/>
        </w:rPr>
        <w:t xml:space="preserve"> </w:t>
      </w:r>
      <w:r w:rsidRPr="00F404F5">
        <w:rPr>
          <w:rFonts w:eastAsia="Cambria"/>
          <w:w w:val="105"/>
          <w:sz w:val="22"/>
          <w:szCs w:val="22"/>
        </w:rPr>
        <w:t>cost</w:t>
      </w:r>
      <w:r w:rsidRPr="00F404F5">
        <w:rPr>
          <w:rFonts w:eastAsia="Cambria"/>
          <w:spacing w:val="1"/>
          <w:w w:val="105"/>
          <w:sz w:val="22"/>
          <w:szCs w:val="22"/>
        </w:rPr>
        <w:t xml:space="preserve"> </w:t>
      </w:r>
      <w:r w:rsidRPr="00F404F5">
        <w:rPr>
          <w:rFonts w:eastAsia="Cambria"/>
          <w:w w:val="105"/>
          <w:sz w:val="22"/>
          <w:szCs w:val="22"/>
        </w:rPr>
        <w:t>and</w:t>
      </w:r>
      <w:r w:rsidRPr="00F404F5">
        <w:rPr>
          <w:rFonts w:eastAsia="Cambria"/>
          <w:spacing w:val="1"/>
          <w:w w:val="105"/>
          <w:sz w:val="22"/>
          <w:szCs w:val="22"/>
        </w:rPr>
        <w:t xml:space="preserve"> </w:t>
      </w:r>
      <w:r w:rsidRPr="00F404F5">
        <w:rPr>
          <w:rFonts w:eastAsia="Cambria"/>
          <w:w w:val="105"/>
          <w:sz w:val="22"/>
          <w:szCs w:val="22"/>
        </w:rPr>
        <w:t>expense</w:t>
      </w:r>
      <w:r w:rsidRPr="00F404F5">
        <w:rPr>
          <w:rFonts w:eastAsia="Cambria"/>
          <w:spacing w:val="1"/>
          <w:w w:val="105"/>
          <w:sz w:val="22"/>
          <w:szCs w:val="22"/>
        </w:rPr>
        <w:t xml:space="preserve"> </w:t>
      </w:r>
      <w:r w:rsidRPr="00F404F5">
        <w:rPr>
          <w:rFonts w:eastAsia="Cambria"/>
          <w:w w:val="105"/>
          <w:sz w:val="22"/>
          <w:szCs w:val="22"/>
        </w:rPr>
        <w:t>make</w:t>
      </w:r>
      <w:r w:rsidRPr="00F404F5">
        <w:rPr>
          <w:rFonts w:eastAsia="Cambria"/>
          <w:spacing w:val="1"/>
          <w:w w:val="105"/>
          <w:sz w:val="22"/>
          <w:szCs w:val="22"/>
        </w:rPr>
        <w:t xml:space="preserve"> </w:t>
      </w:r>
      <w:r w:rsidRPr="00F404F5">
        <w:rPr>
          <w:rFonts w:eastAsia="Cambria"/>
          <w:w w:val="105"/>
          <w:sz w:val="22"/>
          <w:szCs w:val="22"/>
        </w:rPr>
        <w:t>such</w:t>
      </w:r>
      <w:r w:rsidRPr="00F404F5">
        <w:rPr>
          <w:rFonts w:eastAsia="Cambria"/>
          <w:spacing w:val="1"/>
          <w:w w:val="105"/>
          <w:sz w:val="22"/>
          <w:szCs w:val="22"/>
        </w:rPr>
        <w:t xml:space="preserve"> </w:t>
      </w:r>
      <w:r w:rsidRPr="00F404F5">
        <w:rPr>
          <w:rFonts w:eastAsia="Cambria"/>
          <w:w w:val="105"/>
          <w:sz w:val="22"/>
          <w:szCs w:val="22"/>
        </w:rPr>
        <w:t>changes,</w:t>
      </w:r>
      <w:r w:rsidRPr="00F404F5">
        <w:rPr>
          <w:rFonts w:eastAsia="Cambria"/>
          <w:spacing w:val="-53"/>
          <w:w w:val="105"/>
          <w:sz w:val="22"/>
          <w:szCs w:val="22"/>
        </w:rPr>
        <w:t xml:space="preserve"> </w:t>
      </w:r>
      <w:r w:rsidRPr="00F404F5">
        <w:rPr>
          <w:rFonts w:eastAsia="Cambria"/>
          <w:w w:val="105"/>
          <w:sz w:val="22"/>
          <w:szCs w:val="22"/>
        </w:rPr>
        <w:t>modifications and/or additions to the equipment or any part thereof</w:t>
      </w:r>
      <w:r w:rsidRPr="00F404F5">
        <w:rPr>
          <w:rFonts w:eastAsia="Cambria"/>
          <w:spacing w:val="-53"/>
          <w:w w:val="105"/>
          <w:sz w:val="22"/>
          <w:szCs w:val="22"/>
        </w:rPr>
        <w:t xml:space="preserve"> </w:t>
      </w:r>
      <w:r w:rsidRPr="00F404F5">
        <w:rPr>
          <w:rFonts w:eastAsia="Cambria"/>
          <w:w w:val="105"/>
          <w:sz w:val="22"/>
          <w:szCs w:val="22"/>
        </w:rPr>
        <w:t>as</w:t>
      </w:r>
      <w:r w:rsidRPr="00F404F5">
        <w:rPr>
          <w:rFonts w:eastAsia="Cambria"/>
          <w:spacing w:val="-12"/>
          <w:w w:val="105"/>
          <w:sz w:val="22"/>
          <w:szCs w:val="22"/>
        </w:rPr>
        <w:t xml:space="preserve"> </w:t>
      </w:r>
      <w:r w:rsidRPr="00F404F5">
        <w:rPr>
          <w:rFonts w:eastAsia="Cambria"/>
          <w:w w:val="105"/>
          <w:sz w:val="22"/>
          <w:szCs w:val="22"/>
        </w:rPr>
        <w:t>may</w:t>
      </w:r>
      <w:r w:rsidRPr="00F404F5">
        <w:rPr>
          <w:rFonts w:eastAsia="Cambria"/>
          <w:spacing w:val="-10"/>
          <w:w w:val="105"/>
          <w:sz w:val="22"/>
          <w:szCs w:val="22"/>
        </w:rPr>
        <w:t xml:space="preserve"> </w:t>
      </w:r>
      <w:r w:rsidRPr="00F404F5">
        <w:rPr>
          <w:rFonts w:eastAsia="Cambria"/>
          <w:w w:val="105"/>
          <w:sz w:val="22"/>
          <w:szCs w:val="22"/>
        </w:rPr>
        <w:t>be</w:t>
      </w:r>
      <w:r w:rsidRPr="00F404F5">
        <w:rPr>
          <w:rFonts w:eastAsia="Cambria"/>
          <w:spacing w:val="-10"/>
          <w:w w:val="105"/>
          <w:sz w:val="22"/>
          <w:szCs w:val="22"/>
        </w:rPr>
        <w:t xml:space="preserve"> </w:t>
      </w:r>
      <w:r w:rsidRPr="00F404F5">
        <w:rPr>
          <w:rFonts w:eastAsia="Cambria"/>
          <w:w w:val="105"/>
          <w:sz w:val="22"/>
          <w:szCs w:val="22"/>
        </w:rPr>
        <w:t>necessary</w:t>
      </w:r>
      <w:r w:rsidRPr="00F404F5">
        <w:rPr>
          <w:rFonts w:eastAsia="Cambria"/>
          <w:spacing w:val="-10"/>
          <w:w w:val="105"/>
          <w:sz w:val="22"/>
          <w:szCs w:val="22"/>
        </w:rPr>
        <w:t xml:space="preserve"> </w:t>
      </w:r>
      <w:r w:rsidRPr="00F404F5">
        <w:rPr>
          <w:rFonts w:eastAsia="Cambria"/>
          <w:w w:val="105"/>
          <w:sz w:val="22"/>
          <w:szCs w:val="22"/>
        </w:rPr>
        <w:t>to</w:t>
      </w:r>
      <w:r w:rsidRPr="00F404F5">
        <w:rPr>
          <w:rFonts w:eastAsia="Cambria"/>
          <w:spacing w:val="-12"/>
          <w:w w:val="105"/>
          <w:sz w:val="22"/>
          <w:szCs w:val="22"/>
        </w:rPr>
        <w:t xml:space="preserve"> </w:t>
      </w:r>
      <w:r w:rsidRPr="00F404F5">
        <w:rPr>
          <w:rFonts w:eastAsia="Cambria"/>
          <w:w w:val="105"/>
          <w:sz w:val="22"/>
          <w:szCs w:val="22"/>
        </w:rPr>
        <w:t>meet</w:t>
      </w:r>
      <w:r w:rsidRPr="00F404F5">
        <w:rPr>
          <w:rFonts w:eastAsia="Cambria"/>
          <w:spacing w:val="-10"/>
          <w:w w:val="105"/>
          <w:sz w:val="22"/>
          <w:szCs w:val="22"/>
        </w:rPr>
        <w:t xml:space="preserve"> </w:t>
      </w:r>
      <w:r w:rsidRPr="00F404F5">
        <w:rPr>
          <w:rFonts w:eastAsia="Cambria"/>
          <w:w w:val="105"/>
          <w:sz w:val="22"/>
          <w:szCs w:val="22"/>
        </w:rPr>
        <w:t>the</w:t>
      </w:r>
      <w:r w:rsidRPr="00F404F5">
        <w:rPr>
          <w:rFonts w:eastAsia="Cambria"/>
          <w:spacing w:val="-11"/>
          <w:w w:val="105"/>
          <w:sz w:val="22"/>
          <w:szCs w:val="22"/>
        </w:rPr>
        <w:t xml:space="preserve"> </w:t>
      </w:r>
      <w:r w:rsidRPr="00F404F5">
        <w:rPr>
          <w:rFonts w:eastAsia="Cambria"/>
          <w:w w:val="105"/>
          <w:sz w:val="22"/>
          <w:szCs w:val="22"/>
        </w:rPr>
        <w:t>specified</w:t>
      </w:r>
      <w:r w:rsidRPr="00F404F5">
        <w:rPr>
          <w:rFonts w:eastAsia="Cambria"/>
          <w:spacing w:val="-11"/>
          <w:w w:val="105"/>
          <w:sz w:val="22"/>
          <w:szCs w:val="22"/>
        </w:rPr>
        <w:t xml:space="preserve"> </w:t>
      </w:r>
      <w:r w:rsidRPr="00F404F5">
        <w:rPr>
          <w:rFonts w:eastAsia="Cambria"/>
          <w:w w:val="105"/>
          <w:sz w:val="22"/>
          <w:szCs w:val="22"/>
        </w:rPr>
        <w:t>guarantees.</w:t>
      </w:r>
      <w:r w:rsidRPr="00F404F5">
        <w:rPr>
          <w:rFonts w:eastAsia="Cambria"/>
          <w:spacing w:val="-11"/>
          <w:w w:val="105"/>
          <w:sz w:val="22"/>
          <w:szCs w:val="22"/>
        </w:rPr>
        <w:t xml:space="preserve"> </w:t>
      </w:r>
      <w:r w:rsidRPr="00F404F5">
        <w:rPr>
          <w:rFonts w:eastAsia="Cambria"/>
          <w:w w:val="105"/>
          <w:sz w:val="22"/>
          <w:szCs w:val="22"/>
        </w:rPr>
        <w:t>The</w:t>
      </w:r>
      <w:r w:rsidRPr="00F404F5">
        <w:rPr>
          <w:rFonts w:eastAsia="Cambria"/>
          <w:spacing w:val="-11"/>
          <w:w w:val="105"/>
          <w:sz w:val="22"/>
          <w:szCs w:val="22"/>
        </w:rPr>
        <w:t xml:space="preserve"> </w:t>
      </w:r>
      <w:r w:rsidRPr="00F404F5">
        <w:rPr>
          <w:rFonts w:eastAsia="Cambria"/>
          <w:w w:val="105"/>
          <w:sz w:val="22"/>
          <w:szCs w:val="22"/>
        </w:rPr>
        <w:t>Contractor</w:t>
      </w:r>
      <w:r w:rsidRPr="00F404F5">
        <w:rPr>
          <w:rFonts w:eastAsia="Cambria"/>
          <w:spacing w:val="-53"/>
          <w:w w:val="105"/>
          <w:sz w:val="22"/>
          <w:szCs w:val="22"/>
        </w:rPr>
        <w:t xml:space="preserve"> </w:t>
      </w:r>
      <w:r w:rsidRPr="00F404F5">
        <w:rPr>
          <w:rFonts w:eastAsia="Cambria"/>
          <w:w w:val="105"/>
          <w:sz w:val="22"/>
          <w:szCs w:val="22"/>
        </w:rPr>
        <w:t>shall notify the Employer upon completion of the necessary changes,</w:t>
      </w:r>
      <w:r w:rsidRPr="00F404F5">
        <w:rPr>
          <w:rFonts w:eastAsia="Cambria"/>
          <w:spacing w:val="-53"/>
          <w:w w:val="105"/>
          <w:sz w:val="22"/>
          <w:szCs w:val="22"/>
        </w:rPr>
        <w:t xml:space="preserve"> </w:t>
      </w:r>
      <w:r w:rsidRPr="00F404F5">
        <w:rPr>
          <w:rFonts w:eastAsia="Cambria"/>
          <w:w w:val="105"/>
          <w:sz w:val="22"/>
          <w:szCs w:val="22"/>
        </w:rPr>
        <w:t>modifications and/or additions, and shall request the Employer to</w:t>
      </w:r>
      <w:r w:rsidRPr="00F404F5">
        <w:rPr>
          <w:rFonts w:eastAsia="Cambria"/>
          <w:spacing w:val="1"/>
          <w:w w:val="105"/>
          <w:sz w:val="22"/>
          <w:szCs w:val="22"/>
        </w:rPr>
        <w:t xml:space="preserve"> </w:t>
      </w:r>
      <w:r w:rsidRPr="00F404F5">
        <w:rPr>
          <w:rFonts w:eastAsia="Cambria"/>
          <w:w w:val="105"/>
          <w:sz w:val="22"/>
          <w:szCs w:val="22"/>
        </w:rPr>
        <w:t>repeat the Test until the level of the specified guarantee has been</w:t>
      </w:r>
      <w:r w:rsidRPr="00F404F5">
        <w:rPr>
          <w:rFonts w:eastAsia="Cambria"/>
          <w:spacing w:val="1"/>
          <w:w w:val="105"/>
          <w:sz w:val="22"/>
          <w:szCs w:val="22"/>
        </w:rPr>
        <w:t xml:space="preserve"> </w:t>
      </w:r>
      <w:r w:rsidRPr="00F404F5">
        <w:rPr>
          <w:rFonts w:eastAsia="Cambria"/>
          <w:w w:val="105"/>
          <w:sz w:val="22"/>
          <w:szCs w:val="22"/>
        </w:rPr>
        <w:t>met.</w:t>
      </w:r>
    </w:p>
    <w:p w:rsidR="005A48C5" w:rsidRPr="00F404F5" w:rsidRDefault="005A48C5">
      <w:pPr>
        <w:widowControl w:val="0"/>
        <w:autoSpaceDE w:val="0"/>
        <w:autoSpaceDN w:val="0"/>
        <w:spacing w:before="4"/>
        <w:rPr>
          <w:rFonts w:eastAsia="Cambria"/>
          <w:sz w:val="22"/>
          <w:szCs w:val="22"/>
        </w:rPr>
      </w:pPr>
    </w:p>
    <w:p w:rsidR="005A48C5" w:rsidRPr="00F404F5" w:rsidRDefault="00D11752" w:rsidP="006E5F02">
      <w:pPr>
        <w:widowControl w:val="0"/>
        <w:numPr>
          <w:ilvl w:val="2"/>
          <w:numId w:val="1"/>
        </w:numPr>
        <w:tabs>
          <w:tab w:val="left" w:pos="1288"/>
          <w:tab w:val="left" w:pos="1289"/>
        </w:tabs>
        <w:autoSpaceDE w:val="0"/>
        <w:autoSpaceDN w:val="0"/>
        <w:spacing w:line="247" w:lineRule="auto"/>
        <w:ind w:right="1608"/>
        <w:jc w:val="both"/>
        <w:rPr>
          <w:rFonts w:eastAsia="Cambria"/>
          <w:sz w:val="22"/>
          <w:szCs w:val="22"/>
        </w:rPr>
      </w:pPr>
      <w:r w:rsidRPr="00F404F5">
        <w:rPr>
          <w:rFonts w:eastAsia="Cambria"/>
          <w:w w:val="105"/>
          <w:sz w:val="22"/>
          <w:szCs w:val="22"/>
        </w:rPr>
        <w:t>Whenever</w:t>
      </w:r>
      <w:r w:rsidRPr="00F404F5">
        <w:rPr>
          <w:rFonts w:eastAsia="Cambria"/>
          <w:spacing w:val="-4"/>
          <w:w w:val="105"/>
          <w:sz w:val="22"/>
          <w:szCs w:val="22"/>
        </w:rPr>
        <w:t xml:space="preserve"> </w:t>
      </w:r>
      <w:r w:rsidRPr="00F404F5">
        <w:rPr>
          <w:rFonts w:eastAsia="Cambria"/>
          <w:w w:val="105"/>
          <w:sz w:val="22"/>
          <w:szCs w:val="22"/>
        </w:rPr>
        <w:t>the</w:t>
      </w:r>
      <w:r w:rsidRPr="00F404F5">
        <w:rPr>
          <w:rFonts w:eastAsia="Cambria"/>
          <w:spacing w:val="-5"/>
          <w:w w:val="105"/>
          <w:sz w:val="22"/>
          <w:szCs w:val="22"/>
        </w:rPr>
        <w:t xml:space="preserve"> </w:t>
      </w:r>
      <w:r w:rsidRPr="00F404F5">
        <w:rPr>
          <w:rFonts w:eastAsia="Cambria"/>
          <w:w w:val="105"/>
          <w:sz w:val="22"/>
          <w:szCs w:val="22"/>
        </w:rPr>
        <w:t>Employer</w:t>
      </w:r>
      <w:r w:rsidRPr="00F404F5">
        <w:rPr>
          <w:rFonts w:eastAsia="Cambria"/>
          <w:spacing w:val="-4"/>
          <w:w w:val="105"/>
          <w:sz w:val="22"/>
          <w:szCs w:val="22"/>
        </w:rPr>
        <w:t xml:space="preserve"> </w:t>
      </w:r>
      <w:r w:rsidRPr="00F404F5">
        <w:rPr>
          <w:rFonts w:eastAsia="Cambria"/>
          <w:w w:val="105"/>
          <w:sz w:val="22"/>
          <w:szCs w:val="22"/>
        </w:rPr>
        <w:t>exercises</w:t>
      </w:r>
      <w:r w:rsidRPr="00F404F5">
        <w:rPr>
          <w:rFonts w:eastAsia="Cambria"/>
          <w:spacing w:val="-5"/>
          <w:w w:val="105"/>
          <w:sz w:val="22"/>
          <w:szCs w:val="22"/>
        </w:rPr>
        <w:t xml:space="preserve"> </w:t>
      </w:r>
      <w:r w:rsidRPr="00F404F5">
        <w:rPr>
          <w:rFonts w:eastAsia="Cambria"/>
          <w:w w:val="105"/>
          <w:sz w:val="22"/>
          <w:szCs w:val="22"/>
        </w:rPr>
        <w:t>its</w:t>
      </w:r>
      <w:r w:rsidRPr="00F404F5">
        <w:rPr>
          <w:rFonts w:eastAsia="Cambria"/>
          <w:spacing w:val="-6"/>
          <w:w w:val="105"/>
          <w:sz w:val="22"/>
          <w:szCs w:val="22"/>
        </w:rPr>
        <w:t xml:space="preserve"> </w:t>
      </w:r>
      <w:r w:rsidRPr="00F404F5">
        <w:rPr>
          <w:rFonts w:eastAsia="Cambria"/>
          <w:w w:val="105"/>
          <w:sz w:val="22"/>
          <w:szCs w:val="22"/>
        </w:rPr>
        <w:t>option</w:t>
      </w:r>
      <w:r w:rsidRPr="00F404F5">
        <w:rPr>
          <w:rFonts w:eastAsia="Cambria"/>
          <w:spacing w:val="-3"/>
          <w:w w:val="105"/>
          <w:sz w:val="22"/>
          <w:szCs w:val="22"/>
        </w:rPr>
        <w:t xml:space="preserve"> </w:t>
      </w:r>
      <w:r w:rsidRPr="00F404F5">
        <w:rPr>
          <w:rFonts w:eastAsia="Cambria"/>
          <w:w w:val="105"/>
          <w:sz w:val="22"/>
          <w:szCs w:val="22"/>
        </w:rPr>
        <w:t>to</w:t>
      </w:r>
      <w:r w:rsidRPr="00F404F5">
        <w:rPr>
          <w:rFonts w:eastAsia="Cambria"/>
          <w:spacing w:val="-5"/>
          <w:w w:val="105"/>
          <w:sz w:val="22"/>
          <w:szCs w:val="22"/>
        </w:rPr>
        <w:t xml:space="preserve"> </w:t>
      </w:r>
      <w:r w:rsidRPr="00F404F5">
        <w:rPr>
          <w:rFonts w:eastAsia="Cambria"/>
          <w:w w:val="105"/>
          <w:sz w:val="22"/>
          <w:szCs w:val="22"/>
        </w:rPr>
        <w:t>accept</w:t>
      </w:r>
      <w:r w:rsidRPr="00F404F5">
        <w:rPr>
          <w:rFonts w:eastAsia="Cambria"/>
          <w:spacing w:val="-4"/>
          <w:w w:val="105"/>
          <w:sz w:val="22"/>
          <w:szCs w:val="22"/>
        </w:rPr>
        <w:t xml:space="preserve"> </w:t>
      </w:r>
      <w:r w:rsidRPr="00F404F5">
        <w:rPr>
          <w:rFonts w:eastAsia="Cambria"/>
          <w:w w:val="105"/>
          <w:sz w:val="22"/>
          <w:szCs w:val="22"/>
        </w:rPr>
        <w:t>the</w:t>
      </w:r>
      <w:r w:rsidRPr="00F404F5">
        <w:rPr>
          <w:rFonts w:eastAsia="Cambria"/>
          <w:spacing w:val="-5"/>
          <w:w w:val="105"/>
          <w:sz w:val="22"/>
          <w:szCs w:val="22"/>
        </w:rPr>
        <w:t xml:space="preserve"> </w:t>
      </w:r>
      <w:r w:rsidRPr="00F404F5">
        <w:rPr>
          <w:rFonts w:eastAsia="Cambria"/>
          <w:w w:val="105"/>
          <w:sz w:val="22"/>
          <w:szCs w:val="22"/>
        </w:rPr>
        <w:t>equipment</w:t>
      </w:r>
      <w:r w:rsidRPr="00F404F5">
        <w:rPr>
          <w:rFonts w:eastAsia="Cambria"/>
          <w:spacing w:val="-53"/>
          <w:w w:val="105"/>
          <w:sz w:val="22"/>
          <w:szCs w:val="22"/>
        </w:rPr>
        <w:t xml:space="preserve"> </w:t>
      </w:r>
      <w:r w:rsidRPr="00F404F5">
        <w:rPr>
          <w:rFonts w:eastAsia="Cambria"/>
          <w:w w:val="105"/>
          <w:sz w:val="22"/>
          <w:szCs w:val="22"/>
        </w:rPr>
        <w:t>after levy of liquidated damages, the payment of liquidated damages</w:t>
      </w:r>
      <w:r w:rsidRPr="00F404F5">
        <w:rPr>
          <w:rFonts w:eastAsia="Cambria"/>
          <w:spacing w:val="-53"/>
          <w:w w:val="105"/>
          <w:sz w:val="22"/>
          <w:szCs w:val="22"/>
        </w:rPr>
        <w:t xml:space="preserve"> </w:t>
      </w:r>
      <w:r w:rsidRPr="00F404F5">
        <w:rPr>
          <w:rFonts w:eastAsia="Cambria"/>
          <w:w w:val="105"/>
          <w:sz w:val="22"/>
          <w:szCs w:val="22"/>
        </w:rPr>
        <w:t xml:space="preserve">under </w:t>
      </w:r>
      <w:r w:rsidRPr="00F404F5">
        <w:rPr>
          <w:rFonts w:eastAsia="Cambria"/>
          <w:b/>
          <w:i/>
          <w:w w:val="105"/>
          <w:sz w:val="22"/>
          <w:szCs w:val="22"/>
        </w:rPr>
        <w:t>GCC Sub-Clause 24.2</w:t>
      </w:r>
      <w:r w:rsidRPr="00F404F5">
        <w:rPr>
          <w:rFonts w:eastAsia="Cambria"/>
          <w:w w:val="105"/>
          <w:sz w:val="22"/>
          <w:szCs w:val="22"/>
        </w:rPr>
        <w:t>, up</w:t>
      </w:r>
      <w:r w:rsidR="006E5F02" w:rsidRPr="00F404F5">
        <w:rPr>
          <w:rFonts w:eastAsia="Cambria"/>
          <w:w w:val="105"/>
          <w:sz w:val="22"/>
          <w:szCs w:val="22"/>
        </w:rPr>
        <w:t xml:space="preserve"> </w:t>
      </w:r>
      <w:r w:rsidRPr="00F404F5">
        <w:rPr>
          <w:rFonts w:eastAsia="Cambria"/>
          <w:w w:val="105"/>
          <w:sz w:val="22"/>
          <w:szCs w:val="22"/>
        </w:rPr>
        <w:t>to the limitation of liability specified</w:t>
      </w:r>
      <w:r w:rsidRPr="00F404F5">
        <w:rPr>
          <w:rFonts w:eastAsia="Cambria"/>
          <w:spacing w:val="1"/>
          <w:w w:val="105"/>
          <w:sz w:val="22"/>
          <w:szCs w:val="22"/>
        </w:rPr>
        <w:t xml:space="preserve"> </w:t>
      </w: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b/>
          <w:w w:val="105"/>
          <w:sz w:val="22"/>
          <w:szCs w:val="22"/>
        </w:rPr>
        <w:t>SCC</w:t>
      </w:r>
      <w:r w:rsidRPr="00F404F5">
        <w:rPr>
          <w:rFonts w:eastAsia="Cambria"/>
          <w:w w:val="105"/>
          <w:sz w:val="22"/>
          <w:szCs w:val="22"/>
        </w:rPr>
        <w:t>,</w:t>
      </w:r>
      <w:r w:rsidRPr="00F404F5">
        <w:rPr>
          <w:rFonts w:eastAsia="Cambria"/>
          <w:spacing w:val="1"/>
          <w:w w:val="105"/>
          <w:sz w:val="22"/>
          <w:szCs w:val="22"/>
        </w:rPr>
        <w:t xml:space="preserve"> </w:t>
      </w:r>
      <w:r w:rsidRPr="00F404F5">
        <w:rPr>
          <w:rFonts w:eastAsia="Cambria"/>
          <w:w w:val="105"/>
          <w:sz w:val="22"/>
          <w:szCs w:val="22"/>
        </w:rPr>
        <w:t>shall</w:t>
      </w:r>
      <w:r w:rsidRPr="00F404F5">
        <w:rPr>
          <w:rFonts w:eastAsia="Cambria"/>
          <w:spacing w:val="1"/>
          <w:w w:val="105"/>
          <w:sz w:val="22"/>
          <w:szCs w:val="22"/>
        </w:rPr>
        <w:t xml:space="preserve"> </w:t>
      </w:r>
      <w:r w:rsidRPr="00F404F5">
        <w:rPr>
          <w:rFonts w:eastAsia="Cambria"/>
          <w:w w:val="105"/>
          <w:sz w:val="22"/>
          <w:szCs w:val="22"/>
        </w:rPr>
        <w:lastRenderedPageBreak/>
        <w:t>completely</w:t>
      </w:r>
      <w:r w:rsidRPr="00F404F5">
        <w:rPr>
          <w:rFonts w:eastAsia="Cambria"/>
          <w:spacing w:val="1"/>
          <w:w w:val="105"/>
          <w:sz w:val="22"/>
          <w:szCs w:val="22"/>
        </w:rPr>
        <w:t xml:space="preserve"> </w:t>
      </w:r>
      <w:r w:rsidRPr="00F404F5">
        <w:rPr>
          <w:rFonts w:eastAsia="Cambria"/>
          <w:w w:val="105"/>
          <w:sz w:val="22"/>
          <w:szCs w:val="22"/>
        </w:rPr>
        <w:t>satisfy</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proofErr w:type="spellStart"/>
      <w:r w:rsidRPr="00F404F5">
        <w:rPr>
          <w:rFonts w:eastAsia="Cambria"/>
          <w:w w:val="105"/>
          <w:sz w:val="22"/>
          <w:szCs w:val="22"/>
        </w:rPr>
        <w:t>Contractor‟s</w:t>
      </w:r>
      <w:proofErr w:type="spellEnd"/>
      <w:r w:rsidRPr="00F404F5">
        <w:rPr>
          <w:rFonts w:eastAsia="Cambria"/>
          <w:spacing w:val="1"/>
          <w:w w:val="105"/>
          <w:sz w:val="22"/>
          <w:szCs w:val="22"/>
        </w:rPr>
        <w:t xml:space="preserve"> </w:t>
      </w:r>
      <w:r w:rsidRPr="00F404F5">
        <w:rPr>
          <w:rFonts w:eastAsia="Cambria"/>
          <w:w w:val="105"/>
          <w:sz w:val="22"/>
          <w:szCs w:val="22"/>
        </w:rPr>
        <w:t>guarantees</w:t>
      </w:r>
      <w:r w:rsidRPr="00F404F5">
        <w:rPr>
          <w:rFonts w:eastAsia="Cambria"/>
          <w:spacing w:val="1"/>
          <w:w w:val="105"/>
          <w:sz w:val="22"/>
          <w:szCs w:val="22"/>
        </w:rPr>
        <w:t xml:space="preserve"> </w:t>
      </w:r>
      <w:r w:rsidRPr="00F404F5">
        <w:rPr>
          <w:rFonts w:eastAsia="Cambria"/>
          <w:w w:val="105"/>
          <w:sz w:val="22"/>
          <w:szCs w:val="22"/>
        </w:rPr>
        <w:t xml:space="preserve">under </w:t>
      </w:r>
      <w:r w:rsidRPr="00F404F5">
        <w:rPr>
          <w:rFonts w:eastAsia="Cambria"/>
          <w:b/>
          <w:i/>
          <w:w w:val="105"/>
          <w:sz w:val="22"/>
          <w:szCs w:val="22"/>
        </w:rPr>
        <w:t>GCC Sub-Clause 24.2</w:t>
      </w:r>
      <w:r w:rsidRPr="00F404F5">
        <w:rPr>
          <w:rFonts w:eastAsia="Cambria"/>
          <w:w w:val="105"/>
          <w:sz w:val="22"/>
          <w:szCs w:val="22"/>
        </w:rPr>
        <w:t>, and the Contractor shall have no further</w:t>
      </w:r>
      <w:r w:rsidRPr="00F404F5">
        <w:rPr>
          <w:rFonts w:eastAsia="Cambria"/>
          <w:spacing w:val="-53"/>
          <w:w w:val="105"/>
          <w:sz w:val="22"/>
          <w:szCs w:val="22"/>
        </w:rPr>
        <w:t xml:space="preserve"> </w:t>
      </w:r>
      <w:r w:rsidR="005D23E7" w:rsidRPr="00F404F5">
        <w:rPr>
          <w:rFonts w:eastAsia="Cambria"/>
          <w:spacing w:val="-53"/>
          <w:w w:val="105"/>
          <w:sz w:val="22"/>
          <w:szCs w:val="22"/>
        </w:rPr>
        <w:t xml:space="preserve">   </w:t>
      </w:r>
      <w:r w:rsidRPr="00F404F5">
        <w:rPr>
          <w:rFonts w:eastAsia="Cambria"/>
          <w:w w:val="105"/>
          <w:sz w:val="22"/>
          <w:szCs w:val="22"/>
        </w:rPr>
        <w:t>liability</w:t>
      </w:r>
      <w:r w:rsidRPr="00F404F5">
        <w:rPr>
          <w:rFonts w:eastAsia="Cambria"/>
          <w:spacing w:val="-1"/>
          <w:w w:val="105"/>
          <w:sz w:val="22"/>
          <w:szCs w:val="22"/>
        </w:rPr>
        <w:t xml:space="preserve"> </w:t>
      </w:r>
      <w:r w:rsidRPr="00F404F5">
        <w:rPr>
          <w:rFonts w:eastAsia="Cambria"/>
          <w:w w:val="105"/>
          <w:sz w:val="22"/>
          <w:szCs w:val="22"/>
        </w:rPr>
        <w:t>whatsoever</w:t>
      </w:r>
      <w:r w:rsidRPr="00F404F5">
        <w:rPr>
          <w:rFonts w:eastAsia="Cambria"/>
          <w:spacing w:val="1"/>
          <w:w w:val="105"/>
          <w:sz w:val="22"/>
          <w:szCs w:val="22"/>
        </w:rPr>
        <w:t xml:space="preserve"> </w:t>
      </w:r>
      <w:r w:rsidRPr="00F404F5">
        <w:rPr>
          <w:rFonts w:eastAsia="Cambria"/>
          <w:w w:val="105"/>
          <w:sz w:val="22"/>
          <w:szCs w:val="22"/>
        </w:rPr>
        <w:t>to</w:t>
      </w:r>
      <w:r w:rsidRPr="00F404F5">
        <w:rPr>
          <w:rFonts w:eastAsia="Cambria"/>
          <w:spacing w:val="-2"/>
          <w:w w:val="105"/>
          <w:sz w:val="22"/>
          <w:szCs w:val="22"/>
        </w:rPr>
        <w:t xml:space="preserve"> </w:t>
      </w:r>
      <w:r w:rsidRPr="00F404F5">
        <w:rPr>
          <w:rFonts w:eastAsia="Cambria"/>
          <w:w w:val="105"/>
          <w:sz w:val="22"/>
          <w:szCs w:val="22"/>
        </w:rPr>
        <w:t>the Employer</w:t>
      </w:r>
      <w:r w:rsidRPr="00F404F5">
        <w:rPr>
          <w:rFonts w:eastAsia="Cambria"/>
          <w:spacing w:val="1"/>
          <w:w w:val="105"/>
          <w:sz w:val="22"/>
          <w:szCs w:val="22"/>
        </w:rPr>
        <w:t xml:space="preserve"> </w:t>
      </w: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respect thereof.</w:t>
      </w:r>
      <w:r w:rsidR="006E5F02" w:rsidRPr="00F404F5">
        <w:rPr>
          <w:rFonts w:eastAsia="Cambria"/>
          <w:w w:val="105"/>
          <w:sz w:val="22"/>
          <w:szCs w:val="22"/>
        </w:rPr>
        <w:t xml:space="preserve">              </w:t>
      </w:r>
    </w:p>
    <w:p w:rsidR="005A48C5" w:rsidRPr="00F404F5" w:rsidRDefault="00D11752">
      <w:pPr>
        <w:widowControl w:val="0"/>
        <w:numPr>
          <w:ilvl w:val="1"/>
          <w:numId w:val="1"/>
        </w:numPr>
        <w:tabs>
          <w:tab w:val="left" w:pos="928"/>
          <w:tab w:val="left" w:pos="929"/>
        </w:tabs>
        <w:autoSpaceDE w:val="0"/>
        <w:autoSpaceDN w:val="0"/>
        <w:spacing w:before="56"/>
        <w:ind w:hanging="721"/>
        <w:outlineLvl w:val="0"/>
        <w:rPr>
          <w:rFonts w:eastAsia="Palatino Linotype"/>
          <w:b/>
          <w:bCs/>
          <w:sz w:val="22"/>
          <w:szCs w:val="22"/>
        </w:rPr>
      </w:pPr>
      <w:bookmarkStart w:id="35" w:name="_Toc146280661"/>
      <w:r w:rsidRPr="00F404F5">
        <w:rPr>
          <w:rFonts w:eastAsia="Palatino Linotype"/>
          <w:b/>
          <w:bCs/>
          <w:sz w:val="22"/>
          <w:szCs w:val="22"/>
        </w:rPr>
        <w:t>Patent</w:t>
      </w:r>
      <w:r w:rsidRPr="00F404F5">
        <w:rPr>
          <w:rFonts w:eastAsia="Palatino Linotype"/>
          <w:b/>
          <w:bCs/>
          <w:spacing w:val="-7"/>
          <w:sz w:val="22"/>
          <w:szCs w:val="22"/>
        </w:rPr>
        <w:t xml:space="preserve"> </w:t>
      </w:r>
      <w:r w:rsidRPr="00F404F5">
        <w:rPr>
          <w:rFonts w:eastAsia="Palatino Linotype"/>
          <w:b/>
          <w:bCs/>
          <w:sz w:val="22"/>
          <w:szCs w:val="22"/>
        </w:rPr>
        <w:t>Indemnity</w:t>
      </w:r>
      <w:bookmarkEnd w:id="35"/>
    </w:p>
    <w:p w:rsidR="005A48C5" w:rsidRPr="00F404F5" w:rsidRDefault="005A48C5">
      <w:pPr>
        <w:widowControl w:val="0"/>
        <w:autoSpaceDE w:val="0"/>
        <w:autoSpaceDN w:val="0"/>
        <w:spacing w:before="10"/>
        <w:rPr>
          <w:rFonts w:eastAsia="Cambria"/>
          <w:b/>
          <w:sz w:val="22"/>
          <w:szCs w:val="22"/>
        </w:rPr>
      </w:pPr>
    </w:p>
    <w:p w:rsidR="005A48C5" w:rsidRPr="00BA69AC" w:rsidRDefault="00D11752">
      <w:pPr>
        <w:widowControl w:val="0"/>
        <w:numPr>
          <w:ilvl w:val="2"/>
          <w:numId w:val="1"/>
        </w:numPr>
        <w:tabs>
          <w:tab w:val="left" w:pos="1288"/>
          <w:tab w:val="left" w:pos="1289"/>
        </w:tabs>
        <w:autoSpaceDE w:val="0"/>
        <w:autoSpaceDN w:val="0"/>
        <w:spacing w:line="254" w:lineRule="auto"/>
        <w:ind w:right="1603"/>
        <w:jc w:val="both"/>
        <w:rPr>
          <w:rFonts w:eastAsia="Cambria"/>
          <w:w w:val="105"/>
          <w:sz w:val="22"/>
          <w:szCs w:val="22"/>
        </w:rPr>
      </w:pPr>
      <w:r w:rsidRPr="00F404F5">
        <w:rPr>
          <w:rFonts w:eastAsia="Cambria"/>
          <w:w w:val="105"/>
          <w:sz w:val="22"/>
          <w:szCs w:val="22"/>
        </w:rPr>
        <w:t>The</w:t>
      </w:r>
      <w:r w:rsidRPr="00F404F5">
        <w:rPr>
          <w:rFonts w:eastAsia="Cambria"/>
          <w:spacing w:val="-4"/>
          <w:w w:val="105"/>
          <w:sz w:val="22"/>
          <w:szCs w:val="22"/>
        </w:rPr>
        <w:t xml:space="preserve"> </w:t>
      </w:r>
      <w:r w:rsidRPr="00F404F5">
        <w:rPr>
          <w:rFonts w:eastAsia="Cambria"/>
          <w:w w:val="105"/>
          <w:sz w:val="22"/>
          <w:szCs w:val="22"/>
        </w:rPr>
        <w:t>Contractor</w:t>
      </w:r>
      <w:r w:rsidRPr="00F404F5">
        <w:rPr>
          <w:rFonts w:eastAsia="Cambria"/>
          <w:spacing w:val="-2"/>
          <w:w w:val="105"/>
          <w:sz w:val="22"/>
          <w:szCs w:val="22"/>
        </w:rPr>
        <w:t xml:space="preserve"> </w:t>
      </w:r>
      <w:r w:rsidRPr="00F404F5">
        <w:rPr>
          <w:rFonts w:eastAsia="Cambria"/>
          <w:w w:val="105"/>
          <w:sz w:val="22"/>
          <w:szCs w:val="22"/>
        </w:rPr>
        <w:t>shall,</w:t>
      </w:r>
      <w:r w:rsidRPr="00F404F5">
        <w:rPr>
          <w:rFonts w:eastAsia="Cambria"/>
          <w:spacing w:val="-3"/>
          <w:w w:val="105"/>
          <w:sz w:val="22"/>
          <w:szCs w:val="22"/>
        </w:rPr>
        <w:t xml:space="preserve"> </w:t>
      </w:r>
      <w:r w:rsidRPr="00F404F5">
        <w:rPr>
          <w:rFonts w:eastAsia="Cambria"/>
          <w:w w:val="105"/>
          <w:sz w:val="22"/>
          <w:szCs w:val="22"/>
        </w:rPr>
        <w:t>subject</w:t>
      </w:r>
      <w:r w:rsidRPr="00F404F5">
        <w:rPr>
          <w:rFonts w:eastAsia="Cambria"/>
          <w:spacing w:val="-3"/>
          <w:w w:val="105"/>
          <w:sz w:val="22"/>
          <w:szCs w:val="22"/>
        </w:rPr>
        <w:t xml:space="preserve"> </w:t>
      </w:r>
      <w:r w:rsidRPr="00F404F5">
        <w:rPr>
          <w:rFonts w:eastAsia="Cambria"/>
          <w:w w:val="105"/>
          <w:sz w:val="22"/>
          <w:szCs w:val="22"/>
        </w:rPr>
        <w:t>to</w:t>
      </w:r>
      <w:r w:rsidRPr="00F404F5">
        <w:rPr>
          <w:rFonts w:eastAsia="Cambria"/>
          <w:spacing w:val="-3"/>
          <w:w w:val="105"/>
          <w:sz w:val="22"/>
          <w:szCs w:val="22"/>
        </w:rPr>
        <w:t xml:space="preserve"> </w:t>
      </w:r>
      <w:r w:rsidRPr="00F404F5">
        <w:rPr>
          <w:rFonts w:eastAsia="Cambria"/>
          <w:w w:val="105"/>
          <w:sz w:val="22"/>
          <w:szCs w:val="22"/>
        </w:rPr>
        <w:t>the</w:t>
      </w:r>
      <w:r w:rsidRPr="00F404F5">
        <w:rPr>
          <w:rFonts w:eastAsia="Cambria"/>
          <w:spacing w:val="-3"/>
          <w:w w:val="105"/>
          <w:sz w:val="22"/>
          <w:szCs w:val="22"/>
        </w:rPr>
        <w:t xml:space="preserve"> </w:t>
      </w:r>
      <w:proofErr w:type="spellStart"/>
      <w:r w:rsidRPr="00F404F5">
        <w:rPr>
          <w:rFonts w:eastAsia="Cambria"/>
          <w:w w:val="105"/>
          <w:sz w:val="22"/>
          <w:szCs w:val="22"/>
        </w:rPr>
        <w:t>Employer‟s</w:t>
      </w:r>
      <w:proofErr w:type="spellEnd"/>
      <w:r w:rsidRPr="00F404F5">
        <w:rPr>
          <w:rFonts w:eastAsia="Cambria"/>
          <w:spacing w:val="-3"/>
          <w:w w:val="105"/>
          <w:sz w:val="22"/>
          <w:szCs w:val="22"/>
        </w:rPr>
        <w:t xml:space="preserve"> </w:t>
      </w:r>
      <w:r w:rsidRPr="00F404F5">
        <w:rPr>
          <w:rFonts w:eastAsia="Cambria"/>
          <w:w w:val="105"/>
          <w:sz w:val="22"/>
          <w:szCs w:val="22"/>
        </w:rPr>
        <w:t>compliance</w:t>
      </w:r>
      <w:r w:rsidRPr="00F404F5">
        <w:rPr>
          <w:rFonts w:eastAsia="Cambria"/>
          <w:spacing w:val="-3"/>
          <w:w w:val="105"/>
          <w:sz w:val="22"/>
          <w:szCs w:val="22"/>
        </w:rPr>
        <w:t xml:space="preserve"> </w:t>
      </w:r>
      <w:r w:rsidRPr="00F404F5">
        <w:rPr>
          <w:rFonts w:eastAsia="Cambria"/>
          <w:b/>
          <w:i/>
          <w:w w:val="105"/>
          <w:sz w:val="22"/>
          <w:szCs w:val="22"/>
        </w:rPr>
        <w:t>with</w:t>
      </w:r>
      <w:r w:rsidRPr="00F404F5">
        <w:rPr>
          <w:rFonts w:eastAsia="Cambria"/>
          <w:b/>
          <w:i/>
          <w:spacing w:val="-2"/>
          <w:w w:val="105"/>
          <w:sz w:val="22"/>
          <w:szCs w:val="22"/>
        </w:rPr>
        <w:t xml:space="preserve"> </w:t>
      </w:r>
      <w:r w:rsidRPr="00F404F5">
        <w:rPr>
          <w:rFonts w:eastAsia="Cambria"/>
          <w:b/>
          <w:i/>
          <w:w w:val="105"/>
          <w:sz w:val="22"/>
          <w:szCs w:val="22"/>
        </w:rPr>
        <w:t>GCC</w:t>
      </w:r>
      <w:r w:rsidRPr="00F404F5">
        <w:rPr>
          <w:rFonts w:eastAsia="Cambria"/>
          <w:b/>
          <w:i/>
          <w:spacing w:val="-53"/>
          <w:w w:val="105"/>
          <w:sz w:val="22"/>
          <w:szCs w:val="22"/>
        </w:rPr>
        <w:t xml:space="preserve"> </w:t>
      </w:r>
      <w:r w:rsidRPr="00F404F5">
        <w:rPr>
          <w:rFonts w:eastAsia="Cambria"/>
          <w:b/>
          <w:i/>
          <w:w w:val="105"/>
          <w:sz w:val="22"/>
          <w:szCs w:val="22"/>
        </w:rPr>
        <w:t>Sub-Clause 25.2</w:t>
      </w:r>
      <w:r w:rsidRPr="00F404F5">
        <w:rPr>
          <w:rFonts w:eastAsia="Cambria"/>
          <w:w w:val="105"/>
          <w:sz w:val="22"/>
          <w:szCs w:val="22"/>
        </w:rPr>
        <w:t>, indemnify and hold harmless the Employer and its</w:t>
      </w:r>
      <w:r w:rsidRPr="00F404F5">
        <w:rPr>
          <w:rFonts w:eastAsia="Cambria"/>
          <w:spacing w:val="1"/>
          <w:w w:val="105"/>
          <w:sz w:val="22"/>
          <w:szCs w:val="22"/>
        </w:rPr>
        <w:t xml:space="preserve"> </w:t>
      </w:r>
      <w:r w:rsidRPr="00F404F5">
        <w:rPr>
          <w:rFonts w:eastAsia="Cambria"/>
          <w:w w:val="105"/>
          <w:sz w:val="22"/>
          <w:szCs w:val="22"/>
        </w:rPr>
        <w:t>employees and officers from and against any and all suits, actions or</w:t>
      </w:r>
      <w:r w:rsidRPr="00F404F5">
        <w:rPr>
          <w:rFonts w:eastAsia="Cambria"/>
          <w:spacing w:val="1"/>
          <w:w w:val="105"/>
          <w:sz w:val="22"/>
          <w:szCs w:val="22"/>
        </w:rPr>
        <w:t xml:space="preserve"> </w:t>
      </w:r>
      <w:r w:rsidRPr="00F404F5">
        <w:rPr>
          <w:rFonts w:eastAsia="Cambria"/>
          <w:w w:val="105"/>
          <w:sz w:val="22"/>
          <w:szCs w:val="22"/>
        </w:rPr>
        <w:t>administrative proceedings, claims, demands, losses, damages, costs,</w:t>
      </w:r>
      <w:r w:rsidRPr="00F404F5">
        <w:rPr>
          <w:rFonts w:eastAsia="Cambria"/>
          <w:spacing w:val="-53"/>
          <w:w w:val="105"/>
          <w:sz w:val="22"/>
          <w:szCs w:val="22"/>
        </w:rPr>
        <w:t xml:space="preserve"> </w:t>
      </w:r>
      <w:r w:rsidRPr="00F404F5">
        <w:rPr>
          <w:rFonts w:eastAsia="Cambria"/>
          <w:w w:val="105"/>
          <w:sz w:val="22"/>
          <w:szCs w:val="22"/>
        </w:rPr>
        <w:t xml:space="preserve">and expenses of whatsoever nature, including </w:t>
      </w:r>
      <w:proofErr w:type="spellStart"/>
      <w:r w:rsidRPr="00F404F5">
        <w:rPr>
          <w:rFonts w:eastAsia="Cambria"/>
          <w:w w:val="105"/>
          <w:sz w:val="22"/>
          <w:szCs w:val="22"/>
        </w:rPr>
        <w:t>attorney‟s</w:t>
      </w:r>
      <w:proofErr w:type="spellEnd"/>
      <w:r w:rsidRPr="00F404F5">
        <w:rPr>
          <w:rFonts w:eastAsia="Cambria"/>
          <w:w w:val="105"/>
          <w:sz w:val="22"/>
          <w:szCs w:val="22"/>
        </w:rPr>
        <w:t xml:space="preserve"> fees and</w:t>
      </w:r>
      <w:r w:rsidRPr="00F404F5">
        <w:rPr>
          <w:rFonts w:eastAsia="Cambria"/>
          <w:spacing w:val="1"/>
          <w:w w:val="105"/>
          <w:sz w:val="22"/>
          <w:szCs w:val="22"/>
        </w:rPr>
        <w:t xml:space="preserve"> </w:t>
      </w:r>
      <w:r w:rsidRPr="00F404F5">
        <w:rPr>
          <w:rFonts w:eastAsia="Cambria"/>
          <w:w w:val="105"/>
          <w:sz w:val="22"/>
          <w:szCs w:val="22"/>
        </w:rPr>
        <w:t>expenses,</w:t>
      </w:r>
      <w:r w:rsidRPr="00F404F5">
        <w:rPr>
          <w:rFonts w:eastAsia="Cambria"/>
          <w:spacing w:val="1"/>
          <w:w w:val="105"/>
          <w:sz w:val="22"/>
          <w:szCs w:val="22"/>
        </w:rPr>
        <w:t xml:space="preserve"> </w:t>
      </w:r>
      <w:r w:rsidRPr="00F404F5">
        <w:rPr>
          <w:rFonts w:eastAsia="Cambria"/>
          <w:w w:val="105"/>
          <w:sz w:val="22"/>
          <w:szCs w:val="22"/>
        </w:rPr>
        <w:t>which</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may</w:t>
      </w:r>
      <w:r w:rsidRPr="00BA69AC">
        <w:rPr>
          <w:rFonts w:eastAsia="Cambria"/>
          <w:w w:val="105"/>
          <w:sz w:val="22"/>
          <w:szCs w:val="22"/>
        </w:rPr>
        <w:t xml:space="preserve"> </w:t>
      </w:r>
      <w:r w:rsidRPr="00F404F5">
        <w:rPr>
          <w:rFonts w:eastAsia="Cambria"/>
          <w:w w:val="105"/>
          <w:sz w:val="22"/>
          <w:szCs w:val="22"/>
        </w:rPr>
        <w:t>suffer</w:t>
      </w:r>
      <w:r w:rsidRPr="00BA69AC">
        <w:rPr>
          <w:rFonts w:eastAsia="Cambria"/>
          <w:w w:val="105"/>
          <w:sz w:val="22"/>
          <w:szCs w:val="22"/>
        </w:rPr>
        <w:t xml:space="preserve"> </w:t>
      </w:r>
      <w:r w:rsidRPr="00F404F5">
        <w:rPr>
          <w:rFonts w:eastAsia="Cambria"/>
          <w:w w:val="105"/>
          <w:sz w:val="22"/>
          <w:szCs w:val="22"/>
        </w:rPr>
        <w:t>as</w:t>
      </w:r>
      <w:r w:rsidRPr="00BA69AC">
        <w:rPr>
          <w:rFonts w:eastAsia="Cambria"/>
          <w:w w:val="105"/>
          <w:sz w:val="22"/>
          <w:szCs w:val="22"/>
        </w:rPr>
        <w:t xml:space="preserve"> </w:t>
      </w:r>
      <w:r w:rsidRPr="00F404F5">
        <w:rPr>
          <w:rFonts w:eastAsia="Cambria"/>
          <w:w w:val="105"/>
          <w:sz w:val="22"/>
          <w:szCs w:val="22"/>
        </w:rPr>
        <w:t>a</w:t>
      </w:r>
      <w:r w:rsidRPr="00BA69AC">
        <w:rPr>
          <w:rFonts w:eastAsia="Cambria"/>
          <w:w w:val="105"/>
          <w:sz w:val="22"/>
          <w:szCs w:val="22"/>
        </w:rPr>
        <w:t xml:space="preserve"> </w:t>
      </w:r>
      <w:r w:rsidRPr="00F404F5">
        <w:rPr>
          <w:rFonts w:eastAsia="Cambria"/>
          <w:w w:val="105"/>
          <w:sz w:val="22"/>
          <w:szCs w:val="22"/>
        </w:rPr>
        <w:t>result</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any</w:t>
      </w:r>
      <w:r w:rsidRPr="00BA69AC">
        <w:rPr>
          <w:rFonts w:eastAsia="Cambria"/>
          <w:w w:val="105"/>
          <w:sz w:val="22"/>
          <w:szCs w:val="22"/>
        </w:rPr>
        <w:t xml:space="preserve"> </w:t>
      </w:r>
      <w:r w:rsidRPr="00F404F5">
        <w:rPr>
          <w:rFonts w:eastAsia="Cambria"/>
          <w:w w:val="105"/>
          <w:sz w:val="22"/>
          <w:szCs w:val="22"/>
        </w:rPr>
        <w:t>infringement or alleged infringement of any patent, utility model,</w:t>
      </w:r>
      <w:r w:rsidRPr="00BA69AC">
        <w:rPr>
          <w:rFonts w:eastAsia="Cambria"/>
          <w:w w:val="105"/>
          <w:sz w:val="22"/>
          <w:szCs w:val="22"/>
        </w:rPr>
        <w:t xml:space="preserve"> registered design, trademark, </w:t>
      </w:r>
      <w:r w:rsidRPr="00F404F5">
        <w:rPr>
          <w:rFonts w:eastAsia="Cambria"/>
          <w:w w:val="105"/>
          <w:sz w:val="22"/>
          <w:szCs w:val="22"/>
        </w:rPr>
        <w:t>copyright</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other</w:t>
      </w:r>
      <w:r w:rsidRPr="00BA69AC">
        <w:rPr>
          <w:rFonts w:eastAsia="Cambria"/>
          <w:w w:val="105"/>
          <w:sz w:val="22"/>
          <w:szCs w:val="22"/>
        </w:rPr>
        <w:t xml:space="preserve"> </w:t>
      </w:r>
      <w:r w:rsidRPr="00F404F5">
        <w:rPr>
          <w:rFonts w:eastAsia="Cambria"/>
          <w:w w:val="105"/>
          <w:sz w:val="22"/>
          <w:szCs w:val="22"/>
        </w:rPr>
        <w:t>intellectual</w:t>
      </w:r>
      <w:r w:rsidRPr="00BA69AC">
        <w:rPr>
          <w:rFonts w:eastAsia="Cambria"/>
          <w:w w:val="105"/>
          <w:sz w:val="22"/>
          <w:szCs w:val="22"/>
        </w:rPr>
        <w:t xml:space="preserve"> </w:t>
      </w:r>
      <w:r w:rsidRPr="00F404F5">
        <w:rPr>
          <w:rFonts w:eastAsia="Cambria"/>
          <w:w w:val="105"/>
          <w:sz w:val="22"/>
          <w:szCs w:val="22"/>
        </w:rPr>
        <w:t>property</w:t>
      </w:r>
      <w:r w:rsidRPr="00BA69AC">
        <w:rPr>
          <w:rFonts w:eastAsia="Cambria"/>
          <w:w w:val="105"/>
          <w:sz w:val="22"/>
          <w:szCs w:val="22"/>
        </w:rPr>
        <w:t xml:space="preserve"> </w:t>
      </w:r>
      <w:r w:rsidRPr="00F404F5">
        <w:rPr>
          <w:rFonts w:eastAsia="Cambria"/>
          <w:w w:val="105"/>
          <w:sz w:val="22"/>
          <w:szCs w:val="22"/>
        </w:rPr>
        <w:t>right registered or otherwise existing at the date of the Contract by</w:t>
      </w:r>
      <w:r w:rsidRPr="00BA69AC">
        <w:rPr>
          <w:rFonts w:eastAsia="Cambria"/>
          <w:w w:val="105"/>
          <w:sz w:val="22"/>
          <w:szCs w:val="22"/>
        </w:rPr>
        <w:t xml:space="preserve"> </w:t>
      </w:r>
      <w:r w:rsidRPr="00F404F5">
        <w:rPr>
          <w:rFonts w:eastAsia="Cambria"/>
          <w:w w:val="105"/>
          <w:sz w:val="22"/>
          <w:szCs w:val="22"/>
        </w:rPr>
        <w:t>reason</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(a)</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installation</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Facilities</w:t>
      </w:r>
      <w:r w:rsidRPr="00BA69AC">
        <w:rPr>
          <w:rFonts w:eastAsia="Cambria"/>
          <w:w w:val="105"/>
          <w:sz w:val="22"/>
          <w:szCs w:val="22"/>
        </w:rPr>
        <w:t xml:space="preserve"> </w:t>
      </w:r>
      <w:r w:rsidRPr="00F404F5">
        <w:rPr>
          <w:rFonts w:eastAsia="Cambria"/>
          <w:w w:val="105"/>
          <w:sz w:val="22"/>
          <w:szCs w:val="22"/>
        </w:rPr>
        <w:t>by</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use of the Facilities in the country where the Site is located; and (b)</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sale</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products</w:t>
      </w:r>
      <w:r w:rsidRPr="00BA69AC">
        <w:rPr>
          <w:rFonts w:eastAsia="Cambria"/>
          <w:w w:val="105"/>
          <w:sz w:val="22"/>
          <w:szCs w:val="22"/>
        </w:rPr>
        <w:t xml:space="preserve"> </w:t>
      </w:r>
      <w:r w:rsidRPr="00F404F5">
        <w:rPr>
          <w:rFonts w:eastAsia="Cambria"/>
          <w:w w:val="105"/>
          <w:sz w:val="22"/>
          <w:szCs w:val="22"/>
        </w:rPr>
        <w:t>produced</w:t>
      </w:r>
      <w:r w:rsidRPr="00BA69AC">
        <w:rPr>
          <w:rFonts w:eastAsia="Cambria"/>
          <w:w w:val="105"/>
          <w:sz w:val="22"/>
          <w:szCs w:val="22"/>
        </w:rPr>
        <w:t xml:space="preserve"> </w:t>
      </w:r>
      <w:r w:rsidRPr="00F404F5">
        <w:rPr>
          <w:rFonts w:eastAsia="Cambria"/>
          <w:w w:val="105"/>
          <w:sz w:val="22"/>
          <w:szCs w:val="22"/>
        </w:rPr>
        <w:t>by</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Facilities</w:t>
      </w:r>
      <w:r w:rsidRPr="00BA69AC">
        <w:rPr>
          <w:rFonts w:eastAsia="Cambria"/>
          <w:w w:val="105"/>
          <w:sz w:val="22"/>
          <w:szCs w:val="22"/>
        </w:rPr>
        <w:t xml:space="preserve"> </w:t>
      </w:r>
      <w:r w:rsidRPr="00F404F5">
        <w:rPr>
          <w:rFonts w:eastAsia="Cambria"/>
          <w:w w:val="105"/>
          <w:sz w:val="22"/>
          <w:szCs w:val="22"/>
        </w:rPr>
        <w:t>in</w:t>
      </w:r>
      <w:r w:rsidRPr="00BA69AC">
        <w:rPr>
          <w:rFonts w:eastAsia="Cambria"/>
          <w:w w:val="105"/>
          <w:sz w:val="22"/>
          <w:szCs w:val="22"/>
        </w:rPr>
        <w:t xml:space="preserve"> </w:t>
      </w:r>
      <w:r w:rsidRPr="00F404F5">
        <w:rPr>
          <w:rFonts w:eastAsia="Cambria"/>
          <w:w w:val="105"/>
          <w:sz w:val="22"/>
          <w:szCs w:val="22"/>
        </w:rPr>
        <w:t>any</w:t>
      </w:r>
      <w:r w:rsidRPr="00BA69AC">
        <w:rPr>
          <w:rFonts w:eastAsia="Cambria"/>
          <w:w w:val="105"/>
          <w:sz w:val="22"/>
          <w:szCs w:val="22"/>
        </w:rPr>
        <w:t xml:space="preserve"> </w:t>
      </w:r>
      <w:r w:rsidRPr="00F404F5">
        <w:rPr>
          <w:rFonts w:eastAsia="Cambria"/>
          <w:w w:val="105"/>
          <w:sz w:val="22"/>
          <w:szCs w:val="22"/>
        </w:rPr>
        <w:t>country.</w:t>
      </w:r>
    </w:p>
    <w:p w:rsidR="005A48C5" w:rsidRPr="00F404F5" w:rsidRDefault="005A48C5">
      <w:pPr>
        <w:widowControl w:val="0"/>
        <w:autoSpaceDE w:val="0"/>
        <w:autoSpaceDN w:val="0"/>
        <w:spacing w:before="4"/>
        <w:rPr>
          <w:rFonts w:eastAsia="Cambria"/>
          <w:sz w:val="22"/>
          <w:szCs w:val="22"/>
        </w:rPr>
      </w:pPr>
    </w:p>
    <w:p w:rsidR="005A48C5" w:rsidRPr="00BA69AC" w:rsidRDefault="00D11752">
      <w:pPr>
        <w:widowControl w:val="0"/>
        <w:autoSpaceDE w:val="0"/>
        <w:autoSpaceDN w:val="0"/>
        <w:spacing w:line="254" w:lineRule="auto"/>
        <w:ind w:left="1288" w:right="1608"/>
        <w:jc w:val="both"/>
        <w:rPr>
          <w:rFonts w:eastAsia="Cambria"/>
          <w:w w:val="105"/>
          <w:sz w:val="22"/>
          <w:szCs w:val="22"/>
        </w:rPr>
      </w:pPr>
      <w:r w:rsidRPr="00F404F5">
        <w:rPr>
          <w:rFonts w:eastAsia="Cambria"/>
          <w:w w:val="105"/>
          <w:sz w:val="22"/>
          <w:szCs w:val="22"/>
        </w:rPr>
        <w:t>Such indemnity shall not cover any use of the Facilities or any part</w:t>
      </w:r>
      <w:r w:rsidRPr="00BA69AC">
        <w:rPr>
          <w:rFonts w:eastAsia="Cambria"/>
          <w:w w:val="105"/>
          <w:sz w:val="22"/>
          <w:szCs w:val="22"/>
        </w:rPr>
        <w:t xml:space="preserve"> </w:t>
      </w:r>
      <w:r w:rsidRPr="00F404F5">
        <w:rPr>
          <w:rFonts w:eastAsia="Cambria"/>
          <w:w w:val="105"/>
          <w:sz w:val="22"/>
          <w:szCs w:val="22"/>
        </w:rPr>
        <w:t>thereof other than for the purpose indicated by or to be reasonably</w:t>
      </w:r>
      <w:r w:rsidRPr="00BA69AC">
        <w:rPr>
          <w:rFonts w:eastAsia="Cambria"/>
          <w:w w:val="105"/>
          <w:sz w:val="22"/>
          <w:szCs w:val="22"/>
        </w:rPr>
        <w:t xml:space="preserve"> </w:t>
      </w:r>
      <w:r w:rsidRPr="00F404F5">
        <w:rPr>
          <w:rFonts w:eastAsia="Cambria"/>
          <w:w w:val="105"/>
          <w:sz w:val="22"/>
          <w:szCs w:val="22"/>
        </w:rPr>
        <w:t>inferred from the Contract, any infringement resulting from the use</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Facilities</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any</w:t>
      </w:r>
      <w:r w:rsidRPr="00BA69AC">
        <w:rPr>
          <w:rFonts w:eastAsia="Cambria"/>
          <w:w w:val="105"/>
          <w:sz w:val="22"/>
          <w:szCs w:val="22"/>
        </w:rPr>
        <w:t xml:space="preserve"> </w:t>
      </w:r>
      <w:r w:rsidRPr="00F404F5">
        <w:rPr>
          <w:rFonts w:eastAsia="Cambria"/>
          <w:w w:val="105"/>
          <w:sz w:val="22"/>
          <w:szCs w:val="22"/>
        </w:rPr>
        <w:t>part</w:t>
      </w:r>
      <w:r w:rsidRPr="00BA69AC">
        <w:rPr>
          <w:rFonts w:eastAsia="Cambria"/>
          <w:w w:val="105"/>
          <w:sz w:val="22"/>
          <w:szCs w:val="22"/>
        </w:rPr>
        <w:t xml:space="preserve"> </w:t>
      </w:r>
      <w:r w:rsidRPr="00F404F5">
        <w:rPr>
          <w:rFonts w:eastAsia="Cambria"/>
          <w:w w:val="105"/>
          <w:sz w:val="22"/>
          <w:szCs w:val="22"/>
        </w:rPr>
        <w:t>thereof,</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any</w:t>
      </w:r>
      <w:r w:rsidRPr="00BA69AC">
        <w:rPr>
          <w:rFonts w:eastAsia="Cambria"/>
          <w:w w:val="105"/>
          <w:sz w:val="22"/>
          <w:szCs w:val="22"/>
        </w:rPr>
        <w:t xml:space="preserve"> </w:t>
      </w:r>
      <w:r w:rsidRPr="00F404F5">
        <w:rPr>
          <w:rFonts w:eastAsia="Cambria"/>
          <w:w w:val="105"/>
          <w:sz w:val="22"/>
          <w:szCs w:val="22"/>
        </w:rPr>
        <w:t>products</w:t>
      </w:r>
      <w:r w:rsidRPr="00BA69AC">
        <w:rPr>
          <w:rFonts w:eastAsia="Cambria"/>
          <w:w w:val="105"/>
          <w:sz w:val="22"/>
          <w:szCs w:val="22"/>
        </w:rPr>
        <w:t xml:space="preserve"> </w:t>
      </w:r>
      <w:r w:rsidRPr="00F404F5">
        <w:rPr>
          <w:rFonts w:eastAsia="Cambria"/>
          <w:w w:val="105"/>
          <w:sz w:val="22"/>
          <w:szCs w:val="22"/>
        </w:rPr>
        <w:t>produced</w:t>
      </w:r>
      <w:r w:rsidRPr="00BA69AC">
        <w:rPr>
          <w:rFonts w:eastAsia="Cambria"/>
          <w:w w:val="105"/>
          <w:sz w:val="22"/>
          <w:szCs w:val="22"/>
        </w:rPr>
        <w:t xml:space="preserve"> </w:t>
      </w:r>
      <w:r w:rsidRPr="00F404F5">
        <w:rPr>
          <w:rFonts w:eastAsia="Cambria"/>
          <w:w w:val="105"/>
          <w:sz w:val="22"/>
          <w:szCs w:val="22"/>
        </w:rPr>
        <w:t>thereby in association or combination with any other equipment,</w:t>
      </w:r>
      <w:r w:rsidRPr="00BA69AC">
        <w:rPr>
          <w:rFonts w:eastAsia="Cambria"/>
          <w:w w:val="105"/>
          <w:sz w:val="22"/>
          <w:szCs w:val="22"/>
        </w:rPr>
        <w:t xml:space="preserve"> </w:t>
      </w:r>
      <w:r w:rsidRPr="00F404F5">
        <w:rPr>
          <w:rFonts w:eastAsia="Cambria"/>
          <w:w w:val="105"/>
          <w:sz w:val="22"/>
          <w:szCs w:val="22"/>
        </w:rPr>
        <w:t>plant or materials not supplied by the Contractor, pursuant to the</w:t>
      </w:r>
      <w:r w:rsidRPr="00BA69AC">
        <w:rPr>
          <w:rFonts w:eastAsia="Cambria"/>
          <w:w w:val="105"/>
          <w:sz w:val="22"/>
          <w:szCs w:val="22"/>
        </w:rPr>
        <w:t xml:space="preserve"> </w:t>
      </w:r>
      <w:r w:rsidRPr="00F404F5">
        <w:rPr>
          <w:rFonts w:eastAsia="Cambria"/>
          <w:w w:val="105"/>
          <w:sz w:val="22"/>
          <w:szCs w:val="22"/>
        </w:rPr>
        <w:t>Contract</w:t>
      </w:r>
      <w:r w:rsidRPr="00BA69AC">
        <w:rPr>
          <w:rFonts w:eastAsia="Cambria"/>
          <w:w w:val="105"/>
          <w:sz w:val="22"/>
          <w:szCs w:val="22"/>
        </w:rPr>
        <w:t xml:space="preserve"> </w:t>
      </w:r>
      <w:r w:rsidRPr="00F404F5">
        <w:rPr>
          <w:rFonts w:eastAsia="Cambria"/>
          <w:w w:val="105"/>
          <w:sz w:val="22"/>
          <w:szCs w:val="22"/>
        </w:rPr>
        <w:t>Agreement.</w:t>
      </w:r>
    </w:p>
    <w:p w:rsidR="005A48C5" w:rsidRPr="00F404F5" w:rsidRDefault="005A48C5">
      <w:pPr>
        <w:widowControl w:val="0"/>
        <w:autoSpaceDE w:val="0"/>
        <w:autoSpaceDN w:val="0"/>
        <w:spacing w:before="5"/>
        <w:rPr>
          <w:rFonts w:eastAsia="Cambria"/>
          <w:sz w:val="22"/>
          <w:szCs w:val="22"/>
        </w:rPr>
      </w:pPr>
    </w:p>
    <w:p w:rsidR="005A48C5" w:rsidRPr="00BA69AC" w:rsidRDefault="00D11752">
      <w:pPr>
        <w:widowControl w:val="0"/>
        <w:numPr>
          <w:ilvl w:val="2"/>
          <w:numId w:val="1"/>
        </w:numPr>
        <w:tabs>
          <w:tab w:val="left" w:pos="1288"/>
          <w:tab w:val="left" w:pos="1289"/>
        </w:tabs>
        <w:autoSpaceDE w:val="0"/>
        <w:autoSpaceDN w:val="0"/>
        <w:spacing w:line="254" w:lineRule="auto"/>
        <w:ind w:right="1602"/>
        <w:jc w:val="both"/>
        <w:rPr>
          <w:rFonts w:eastAsia="Cambria"/>
          <w:w w:val="105"/>
          <w:sz w:val="22"/>
          <w:szCs w:val="22"/>
        </w:rPr>
      </w:pPr>
      <w:r w:rsidRPr="00F404F5">
        <w:rPr>
          <w:rFonts w:eastAsia="Cambria"/>
          <w:w w:val="105"/>
          <w:sz w:val="22"/>
          <w:szCs w:val="22"/>
        </w:rPr>
        <w:t>If any proceedings are brought or any claim is made against the</w:t>
      </w:r>
      <w:r w:rsidRPr="00F404F5">
        <w:rPr>
          <w:rFonts w:eastAsia="Cambria"/>
          <w:spacing w:val="1"/>
          <w:w w:val="105"/>
          <w:sz w:val="22"/>
          <w:szCs w:val="22"/>
        </w:rPr>
        <w:t xml:space="preserve"> </w:t>
      </w:r>
      <w:r w:rsidRPr="00F404F5">
        <w:rPr>
          <w:rFonts w:eastAsia="Cambria"/>
          <w:w w:val="105"/>
          <w:sz w:val="22"/>
          <w:szCs w:val="22"/>
        </w:rPr>
        <w:t xml:space="preserve">Employer arising out of the matters referred to in </w:t>
      </w:r>
      <w:r w:rsidRPr="00F404F5">
        <w:rPr>
          <w:rFonts w:eastAsia="Cambria"/>
          <w:b/>
          <w:i/>
          <w:w w:val="105"/>
          <w:sz w:val="22"/>
          <w:szCs w:val="22"/>
        </w:rPr>
        <w:t>GCC Sub-Clause</w:t>
      </w:r>
      <w:r w:rsidRPr="00F404F5">
        <w:rPr>
          <w:rFonts w:eastAsia="Cambria"/>
          <w:b/>
          <w:i/>
          <w:spacing w:val="1"/>
          <w:w w:val="105"/>
          <w:sz w:val="22"/>
          <w:szCs w:val="22"/>
        </w:rPr>
        <w:t xml:space="preserve"> </w:t>
      </w:r>
      <w:r w:rsidRPr="00F404F5">
        <w:rPr>
          <w:rFonts w:eastAsia="Cambria"/>
          <w:b/>
          <w:i/>
          <w:w w:val="105"/>
          <w:sz w:val="22"/>
          <w:szCs w:val="22"/>
        </w:rPr>
        <w:t>25.1</w:t>
      </w:r>
      <w:r w:rsidRPr="00F404F5">
        <w:rPr>
          <w:rFonts w:eastAsia="Cambria"/>
          <w:w w:val="105"/>
          <w:sz w:val="22"/>
          <w:szCs w:val="22"/>
        </w:rPr>
        <w:t>,</w:t>
      </w:r>
      <w:r w:rsidRPr="00F404F5">
        <w:rPr>
          <w:rFonts w:eastAsia="Cambria"/>
          <w:spacing w:val="1"/>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promptly</w:t>
      </w:r>
      <w:r w:rsidRPr="00BA69AC">
        <w:rPr>
          <w:rFonts w:eastAsia="Cambria"/>
          <w:w w:val="105"/>
          <w:sz w:val="22"/>
          <w:szCs w:val="22"/>
        </w:rPr>
        <w:t xml:space="preserve"> </w:t>
      </w:r>
      <w:r w:rsidRPr="00F404F5">
        <w:rPr>
          <w:rFonts w:eastAsia="Cambria"/>
          <w:w w:val="105"/>
          <w:sz w:val="22"/>
          <w:szCs w:val="22"/>
        </w:rPr>
        <w:t>give</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a</w:t>
      </w:r>
      <w:r w:rsidRPr="00BA69AC">
        <w:rPr>
          <w:rFonts w:eastAsia="Cambria"/>
          <w:w w:val="105"/>
          <w:sz w:val="22"/>
          <w:szCs w:val="22"/>
        </w:rPr>
        <w:t xml:space="preserve"> </w:t>
      </w:r>
      <w:r w:rsidRPr="00F404F5">
        <w:rPr>
          <w:rFonts w:eastAsia="Cambria"/>
          <w:w w:val="105"/>
          <w:sz w:val="22"/>
          <w:szCs w:val="22"/>
        </w:rPr>
        <w:t>notice</w:t>
      </w:r>
      <w:r w:rsidRPr="00BA69AC">
        <w:rPr>
          <w:rFonts w:eastAsia="Cambria"/>
          <w:w w:val="105"/>
          <w:sz w:val="22"/>
          <w:szCs w:val="22"/>
        </w:rPr>
        <w:t xml:space="preserve"> </w:t>
      </w:r>
      <w:r w:rsidRPr="00F404F5">
        <w:rPr>
          <w:rFonts w:eastAsia="Cambria"/>
          <w:w w:val="105"/>
          <w:sz w:val="22"/>
          <w:szCs w:val="22"/>
        </w:rPr>
        <w:t>thereof,</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may</w:t>
      </w:r>
      <w:r w:rsidRPr="00BA69AC">
        <w:rPr>
          <w:rFonts w:eastAsia="Cambria"/>
          <w:w w:val="105"/>
          <w:sz w:val="22"/>
          <w:szCs w:val="22"/>
        </w:rPr>
        <w:t xml:space="preserve"> </w:t>
      </w:r>
      <w:r w:rsidRPr="00F404F5">
        <w:rPr>
          <w:rFonts w:eastAsia="Cambria"/>
          <w:w w:val="105"/>
          <w:sz w:val="22"/>
          <w:szCs w:val="22"/>
        </w:rPr>
        <w:t>at</w:t>
      </w:r>
      <w:r w:rsidRPr="00BA69AC">
        <w:rPr>
          <w:rFonts w:eastAsia="Cambria"/>
          <w:w w:val="105"/>
          <w:sz w:val="22"/>
          <w:szCs w:val="22"/>
        </w:rPr>
        <w:t xml:space="preserve"> </w:t>
      </w:r>
      <w:r w:rsidRPr="00F404F5">
        <w:rPr>
          <w:rFonts w:eastAsia="Cambria"/>
          <w:w w:val="105"/>
          <w:sz w:val="22"/>
          <w:szCs w:val="22"/>
        </w:rPr>
        <w:t>its</w:t>
      </w:r>
      <w:r w:rsidRPr="00BA69AC">
        <w:rPr>
          <w:rFonts w:eastAsia="Cambria"/>
          <w:w w:val="105"/>
          <w:sz w:val="22"/>
          <w:szCs w:val="22"/>
        </w:rPr>
        <w:t xml:space="preserve"> </w:t>
      </w:r>
      <w:r w:rsidRPr="00F404F5">
        <w:rPr>
          <w:rFonts w:eastAsia="Cambria"/>
          <w:w w:val="105"/>
          <w:sz w:val="22"/>
          <w:szCs w:val="22"/>
        </w:rPr>
        <w:t>own</w:t>
      </w:r>
      <w:r w:rsidRPr="00BA69AC">
        <w:rPr>
          <w:rFonts w:eastAsia="Cambria"/>
          <w:w w:val="105"/>
          <w:sz w:val="22"/>
          <w:szCs w:val="22"/>
        </w:rPr>
        <w:t xml:space="preserve"> </w:t>
      </w:r>
      <w:r w:rsidRPr="00F404F5">
        <w:rPr>
          <w:rFonts w:eastAsia="Cambria"/>
          <w:w w:val="105"/>
          <w:sz w:val="22"/>
          <w:szCs w:val="22"/>
        </w:rPr>
        <w:t>expense</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in</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proofErr w:type="spellStart"/>
      <w:r w:rsidRPr="00F404F5">
        <w:rPr>
          <w:rFonts w:eastAsia="Cambria"/>
          <w:w w:val="105"/>
          <w:sz w:val="22"/>
          <w:szCs w:val="22"/>
        </w:rPr>
        <w:t>Employer‟s</w:t>
      </w:r>
      <w:proofErr w:type="spellEnd"/>
      <w:r w:rsidRPr="00BA69AC">
        <w:rPr>
          <w:rFonts w:eastAsia="Cambria"/>
          <w:w w:val="105"/>
          <w:sz w:val="22"/>
          <w:szCs w:val="22"/>
        </w:rPr>
        <w:t xml:space="preserve"> </w:t>
      </w:r>
      <w:r w:rsidRPr="00F404F5">
        <w:rPr>
          <w:rFonts w:eastAsia="Cambria"/>
          <w:w w:val="105"/>
          <w:sz w:val="22"/>
          <w:szCs w:val="22"/>
        </w:rPr>
        <w:t>name</w:t>
      </w:r>
      <w:r w:rsidRPr="00BA69AC">
        <w:rPr>
          <w:rFonts w:eastAsia="Cambria"/>
          <w:w w:val="105"/>
          <w:sz w:val="22"/>
          <w:szCs w:val="22"/>
        </w:rPr>
        <w:t xml:space="preserve"> </w:t>
      </w:r>
      <w:r w:rsidRPr="00F404F5">
        <w:rPr>
          <w:rFonts w:eastAsia="Cambria"/>
          <w:w w:val="105"/>
          <w:sz w:val="22"/>
          <w:szCs w:val="22"/>
        </w:rPr>
        <w:t>conduct</w:t>
      </w:r>
      <w:r w:rsidRPr="00BA69AC">
        <w:rPr>
          <w:rFonts w:eastAsia="Cambria"/>
          <w:w w:val="105"/>
          <w:sz w:val="22"/>
          <w:szCs w:val="22"/>
        </w:rPr>
        <w:t xml:space="preserve"> </w:t>
      </w:r>
      <w:r w:rsidRPr="00F404F5">
        <w:rPr>
          <w:rFonts w:eastAsia="Cambria"/>
          <w:w w:val="105"/>
          <w:sz w:val="22"/>
          <w:szCs w:val="22"/>
        </w:rPr>
        <w:t>such</w:t>
      </w:r>
      <w:r w:rsidRPr="00BA69AC">
        <w:rPr>
          <w:rFonts w:eastAsia="Cambria"/>
          <w:w w:val="105"/>
          <w:sz w:val="22"/>
          <w:szCs w:val="22"/>
        </w:rPr>
        <w:t xml:space="preserve"> </w:t>
      </w:r>
      <w:r w:rsidRPr="00F404F5">
        <w:rPr>
          <w:rFonts w:eastAsia="Cambria"/>
          <w:w w:val="105"/>
          <w:sz w:val="22"/>
          <w:szCs w:val="22"/>
        </w:rPr>
        <w:t>proceedings</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claim</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any</w:t>
      </w:r>
      <w:r w:rsidRPr="00BA69AC">
        <w:rPr>
          <w:rFonts w:eastAsia="Cambria"/>
          <w:w w:val="105"/>
          <w:sz w:val="22"/>
          <w:szCs w:val="22"/>
        </w:rPr>
        <w:t xml:space="preserve"> </w:t>
      </w:r>
      <w:r w:rsidRPr="00F404F5">
        <w:rPr>
          <w:rFonts w:eastAsia="Cambria"/>
          <w:w w:val="105"/>
          <w:sz w:val="22"/>
          <w:szCs w:val="22"/>
        </w:rPr>
        <w:t>negotiations for the settlement of any such proceedings or claim. If</w:t>
      </w:r>
      <w:r w:rsidRPr="00BA69AC">
        <w:rPr>
          <w:rFonts w:eastAsia="Cambria"/>
          <w:w w:val="105"/>
          <w:sz w:val="22"/>
          <w:szCs w:val="22"/>
        </w:rPr>
        <w:t xml:space="preserve"> </w:t>
      </w:r>
      <w:r w:rsidRPr="00F404F5">
        <w:rPr>
          <w:rFonts w:eastAsia="Cambria"/>
          <w:w w:val="105"/>
          <w:sz w:val="22"/>
          <w:szCs w:val="22"/>
        </w:rPr>
        <w:t>the Contractor fails to notify the Employer within twenty-eight (28)</w:t>
      </w:r>
      <w:r w:rsidRPr="00BA69AC">
        <w:rPr>
          <w:rFonts w:eastAsia="Cambria"/>
          <w:w w:val="105"/>
          <w:sz w:val="22"/>
          <w:szCs w:val="22"/>
        </w:rPr>
        <w:t xml:space="preserve"> </w:t>
      </w:r>
      <w:r w:rsidRPr="00F404F5">
        <w:rPr>
          <w:rFonts w:eastAsia="Cambria"/>
          <w:w w:val="105"/>
          <w:sz w:val="22"/>
          <w:szCs w:val="22"/>
        </w:rPr>
        <w:t>days after receipt of such notice that it intends to conduct any such</w:t>
      </w:r>
      <w:r w:rsidRPr="00BA69AC">
        <w:rPr>
          <w:rFonts w:eastAsia="Cambria"/>
          <w:w w:val="105"/>
          <w:sz w:val="22"/>
          <w:szCs w:val="22"/>
        </w:rPr>
        <w:t xml:space="preserve"> </w:t>
      </w:r>
      <w:r w:rsidRPr="00F404F5">
        <w:rPr>
          <w:rFonts w:eastAsia="Cambria"/>
          <w:w w:val="105"/>
          <w:sz w:val="22"/>
          <w:szCs w:val="22"/>
        </w:rPr>
        <w:t>proceedings or claim, then the Employer shall be free to conduct the</w:t>
      </w:r>
      <w:r w:rsidRPr="00BA69AC">
        <w:rPr>
          <w:rFonts w:eastAsia="Cambria"/>
          <w:w w:val="105"/>
          <w:sz w:val="22"/>
          <w:szCs w:val="22"/>
        </w:rPr>
        <w:t xml:space="preserve"> </w:t>
      </w:r>
      <w:r w:rsidRPr="00F404F5">
        <w:rPr>
          <w:rFonts w:eastAsia="Cambria"/>
          <w:w w:val="105"/>
          <w:sz w:val="22"/>
          <w:szCs w:val="22"/>
        </w:rPr>
        <w:t>same on its own behalf. Unless the Contractor has so failed to notify</w:t>
      </w:r>
      <w:r w:rsidRPr="00BA69AC">
        <w:rPr>
          <w:rFonts w:eastAsia="Cambria"/>
          <w:w w:val="105"/>
          <w:sz w:val="22"/>
          <w:szCs w:val="22"/>
        </w:rPr>
        <w:t xml:space="preserve"> </w:t>
      </w:r>
      <w:r w:rsidRPr="00F404F5">
        <w:rPr>
          <w:rFonts w:eastAsia="Cambria"/>
          <w:w w:val="105"/>
          <w:sz w:val="22"/>
          <w:szCs w:val="22"/>
        </w:rPr>
        <w:t>the Employer within the twenty-eight (28) day period, the Employer</w:t>
      </w:r>
      <w:r w:rsidRPr="00BA69AC">
        <w:rPr>
          <w:rFonts w:eastAsia="Cambria"/>
          <w:w w:val="105"/>
          <w:sz w:val="22"/>
          <w:szCs w:val="22"/>
        </w:rPr>
        <w:t xml:space="preserve"> </w:t>
      </w:r>
      <w:r w:rsidRPr="00F404F5">
        <w:rPr>
          <w:rFonts w:eastAsia="Cambria"/>
          <w:w w:val="105"/>
          <w:sz w:val="22"/>
          <w:szCs w:val="22"/>
        </w:rPr>
        <w:t>shall make no admission that may be prejudicial to the defense of</w:t>
      </w:r>
      <w:r w:rsidRPr="00BA69AC">
        <w:rPr>
          <w:rFonts w:eastAsia="Cambria"/>
          <w:w w:val="105"/>
          <w:sz w:val="22"/>
          <w:szCs w:val="22"/>
        </w:rPr>
        <w:t xml:space="preserve"> </w:t>
      </w:r>
      <w:r w:rsidRPr="00F404F5">
        <w:rPr>
          <w:rFonts w:eastAsia="Cambria"/>
          <w:w w:val="105"/>
          <w:sz w:val="22"/>
          <w:szCs w:val="22"/>
        </w:rPr>
        <w:t>any</w:t>
      </w:r>
      <w:r w:rsidRPr="00BA69AC">
        <w:rPr>
          <w:rFonts w:eastAsia="Cambria"/>
          <w:w w:val="105"/>
          <w:sz w:val="22"/>
          <w:szCs w:val="22"/>
        </w:rPr>
        <w:t xml:space="preserve"> </w:t>
      </w:r>
      <w:r w:rsidRPr="00F404F5">
        <w:rPr>
          <w:rFonts w:eastAsia="Cambria"/>
          <w:w w:val="105"/>
          <w:sz w:val="22"/>
          <w:szCs w:val="22"/>
        </w:rPr>
        <w:t>such</w:t>
      </w:r>
      <w:r w:rsidRPr="00BA69AC">
        <w:rPr>
          <w:rFonts w:eastAsia="Cambria"/>
          <w:w w:val="105"/>
          <w:sz w:val="22"/>
          <w:szCs w:val="22"/>
        </w:rPr>
        <w:t xml:space="preserve"> </w:t>
      </w:r>
      <w:r w:rsidRPr="00F404F5">
        <w:rPr>
          <w:rFonts w:eastAsia="Cambria"/>
          <w:w w:val="105"/>
          <w:sz w:val="22"/>
          <w:szCs w:val="22"/>
        </w:rPr>
        <w:t>proceedings</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claim.</w:t>
      </w:r>
    </w:p>
    <w:p w:rsidR="005A48C5" w:rsidRPr="00F404F5" w:rsidRDefault="005A48C5">
      <w:pPr>
        <w:widowControl w:val="0"/>
        <w:autoSpaceDE w:val="0"/>
        <w:autoSpaceDN w:val="0"/>
        <w:spacing w:before="6"/>
        <w:rPr>
          <w:rFonts w:eastAsia="Cambria"/>
          <w:sz w:val="22"/>
          <w:szCs w:val="22"/>
        </w:rPr>
      </w:pPr>
    </w:p>
    <w:p w:rsidR="005A48C5" w:rsidRPr="00BA69AC" w:rsidRDefault="00D11752">
      <w:pPr>
        <w:widowControl w:val="0"/>
        <w:autoSpaceDE w:val="0"/>
        <w:autoSpaceDN w:val="0"/>
        <w:spacing w:line="254" w:lineRule="auto"/>
        <w:ind w:left="1288" w:right="1606"/>
        <w:jc w:val="both"/>
        <w:rPr>
          <w:rFonts w:eastAsia="Cambria"/>
          <w:w w:val="105"/>
          <w:sz w:val="22"/>
          <w:szCs w:val="22"/>
        </w:rPr>
      </w:pPr>
      <w:r w:rsidRPr="00F404F5">
        <w:rPr>
          <w:rFonts w:eastAsia="Cambria"/>
          <w:w w:val="105"/>
          <w:sz w:val="22"/>
          <w:szCs w:val="22"/>
        </w:rPr>
        <w:t xml:space="preserve">The Employer shall, at the </w:t>
      </w:r>
      <w:proofErr w:type="spellStart"/>
      <w:r w:rsidRPr="00F404F5">
        <w:rPr>
          <w:rFonts w:eastAsia="Cambria"/>
          <w:w w:val="105"/>
          <w:sz w:val="22"/>
          <w:szCs w:val="22"/>
        </w:rPr>
        <w:t>Contractor‟s</w:t>
      </w:r>
      <w:proofErr w:type="spellEnd"/>
      <w:r w:rsidRPr="00F404F5">
        <w:rPr>
          <w:rFonts w:eastAsia="Cambria"/>
          <w:w w:val="105"/>
          <w:sz w:val="22"/>
          <w:szCs w:val="22"/>
        </w:rPr>
        <w:t xml:space="preserve"> request, afford all available</w:t>
      </w:r>
      <w:r w:rsidRPr="00BA69AC">
        <w:rPr>
          <w:rFonts w:eastAsia="Cambria"/>
          <w:w w:val="105"/>
          <w:sz w:val="22"/>
          <w:szCs w:val="22"/>
        </w:rPr>
        <w:t xml:space="preserve"> </w:t>
      </w:r>
      <w:r w:rsidRPr="00F404F5">
        <w:rPr>
          <w:rFonts w:eastAsia="Cambria"/>
          <w:w w:val="105"/>
          <w:sz w:val="22"/>
          <w:szCs w:val="22"/>
        </w:rPr>
        <w:t>assistance</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in</w:t>
      </w:r>
      <w:r w:rsidRPr="00BA69AC">
        <w:rPr>
          <w:rFonts w:eastAsia="Cambria"/>
          <w:w w:val="105"/>
          <w:sz w:val="22"/>
          <w:szCs w:val="22"/>
        </w:rPr>
        <w:t xml:space="preserve"> </w:t>
      </w:r>
      <w:r w:rsidRPr="00F404F5">
        <w:rPr>
          <w:rFonts w:eastAsia="Cambria"/>
          <w:w w:val="105"/>
          <w:sz w:val="22"/>
          <w:szCs w:val="22"/>
        </w:rPr>
        <w:t>conducting</w:t>
      </w:r>
      <w:r w:rsidRPr="00BA69AC">
        <w:rPr>
          <w:rFonts w:eastAsia="Cambria"/>
          <w:w w:val="105"/>
          <w:sz w:val="22"/>
          <w:szCs w:val="22"/>
        </w:rPr>
        <w:t xml:space="preserve"> </w:t>
      </w:r>
      <w:r w:rsidRPr="00F404F5">
        <w:rPr>
          <w:rFonts w:eastAsia="Cambria"/>
          <w:w w:val="105"/>
          <w:sz w:val="22"/>
          <w:szCs w:val="22"/>
        </w:rPr>
        <w:t>such</w:t>
      </w:r>
      <w:r w:rsidRPr="00BA69AC">
        <w:rPr>
          <w:rFonts w:eastAsia="Cambria"/>
          <w:w w:val="105"/>
          <w:sz w:val="22"/>
          <w:szCs w:val="22"/>
        </w:rPr>
        <w:t xml:space="preserve"> </w:t>
      </w:r>
      <w:r w:rsidRPr="00F404F5">
        <w:rPr>
          <w:rFonts w:eastAsia="Cambria"/>
          <w:w w:val="105"/>
          <w:sz w:val="22"/>
          <w:szCs w:val="22"/>
        </w:rPr>
        <w:t>proceedings</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claim,</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be</w:t>
      </w:r>
      <w:r w:rsidRPr="00BA69AC">
        <w:rPr>
          <w:rFonts w:eastAsia="Cambria"/>
          <w:w w:val="105"/>
          <w:sz w:val="22"/>
          <w:szCs w:val="22"/>
        </w:rPr>
        <w:t xml:space="preserve"> </w:t>
      </w:r>
      <w:r w:rsidRPr="00F404F5">
        <w:rPr>
          <w:rFonts w:eastAsia="Cambria"/>
          <w:w w:val="105"/>
          <w:sz w:val="22"/>
          <w:szCs w:val="22"/>
        </w:rPr>
        <w:t>reimbursed</w:t>
      </w:r>
      <w:r w:rsidRPr="00BA69AC">
        <w:rPr>
          <w:rFonts w:eastAsia="Cambria"/>
          <w:w w:val="105"/>
          <w:sz w:val="22"/>
          <w:szCs w:val="22"/>
        </w:rPr>
        <w:t xml:space="preserve"> </w:t>
      </w:r>
      <w:r w:rsidRPr="00F404F5">
        <w:rPr>
          <w:rFonts w:eastAsia="Cambria"/>
          <w:w w:val="105"/>
          <w:sz w:val="22"/>
          <w:szCs w:val="22"/>
        </w:rPr>
        <w:t>by</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for</w:t>
      </w:r>
      <w:r w:rsidRPr="00BA69AC">
        <w:rPr>
          <w:rFonts w:eastAsia="Cambria"/>
          <w:w w:val="105"/>
          <w:sz w:val="22"/>
          <w:szCs w:val="22"/>
        </w:rPr>
        <w:t xml:space="preserve"> </w:t>
      </w:r>
      <w:r w:rsidRPr="00F404F5">
        <w:rPr>
          <w:rFonts w:eastAsia="Cambria"/>
          <w:w w:val="105"/>
          <w:sz w:val="22"/>
          <w:szCs w:val="22"/>
        </w:rPr>
        <w:t>all</w:t>
      </w:r>
      <w:r w:rsidRPr="00BA69AC">
        <w:rPr>
          <w:rFonts w:eastAsia="Cambria"/>
          <w:w w:val="105"/>
          <w:sz w:val="22"/>
          <w:szCs w:val="22"/>
        </w:rPr>
        <w:t xml:space="preserve"> </w:t>
      </w:r>
      <w:r w:rsidRPr="00F404F5">
        <w:rPr>
          <w:rFonts w:eastAsia="Cambria"/>
          <w:w w:val="105"/>
          <w:sz w:val="22"/>
          <w:szCs w:val="22"/>
        </w:rPr>
        <w:t>reasonable</w:t>
      </w:r>
      <w:r w:rsidRPr="00BA69AC">
        <w:rPr>
          <w:rFonts w:eastAsia="Cambria"/>
          <w:w w:val="105"/>
          <w:sz w:val="22"/>
          <w:szCs w:val="22"/>
        </w:rPr>
        <w:t xml:space="preserve"> </w:t>
      </w:r>
      <w:r w:rsidRPr="00F404F5">
        <w:rPr>
          <w:rFonts w:eastAsia="Cambria"/>
          <w:w w:val="105"/>
          <w:sz w:val="22"/>
          <w:szCs w:val="22"/>
        </w:rPr>
        <w:t>expenses</w:t>
      </w:r>
      <w:r w:rsidRPr="00BA69AC">
        <w:rPr>
          <w:rFonts w:eastAsia="Cambria"/>
          <w:w w:val="105"/>
          <w:sz w:val="22"/>
          <w:szCs w:val="22"/>
        </w:rPr>
        <w:t xml:space="preserve"> </w:t>
      </w:r>
      <w:r w:rsidRPr="00F404F5">
        <w:rPr>
          <w:rFonts w:eastAsia="Cambria"/>
          <w:w w:val="105"/>
          <w:sz w:val="22"/>
          <w:szCs w:val="22"/>
        </w:rPr>
        <w:t>incurred</w:t>
      </w:r>
      <w:r w:rsidRPr="00BA69AC">
        <w:rPr>
          <w:rFonts w:eastAsia="Cambria"/>
          <w:w w:val="105"/>
          <w:sz w:val="22"/>
          <w:szCs w:val="22"/>
        </w:rPr>
        <w:t xml:space="preserve"> </w:t>
      </w:r>
      <w:r w:rsidRPr="00F404F5">
        <w:rPr>
          <w:rFonts w:eastAsia="Cambria"/>
          <w:w w:val="105"/>
          <w:sz w:val="22"/>
          <w:szCs w:val="22"/>
        </w:rPr>
        <w:t>in</w:t>
      </w:r>
      <w:r w:rsidRPr="00BA69AC">
        <w:rPr>
          <w:rFonts w:eastAsia="Cambria"/>
          <w:w w:val="105"/>
          <w:sz w:val="22"/>
          <w:szCs w:val="22"/>
        </w:rPr>
        <w:t xml:space="preserve"> </w:t>
      </w:r>
      <w:r w:rsidRPr="00F404F5">
        <w:rPr>
          <w:rFonts w:eastAsia="Cambria"/>
          <w:w w:val="105"/>
          <w:sz w:val="22"/>
          <w:szCs w:val="22"/>
        </w:rPr>
        <w:t>so</w:t>
      </w:r>
      <w:r w:rsidRPr="00BA69AC">
        <w:rPr>
          <w:rFonts w:eastAsia="Cambria"/>
          <w:w w:val="105"/>
          <w:sz w:val="22"/>
          <w:szCs w:val="22"/>
        </w:rPr>
        <w:t xml:space="preserve"> </w:t>
      </w:r>
      <w:r w:rsidRPr="00F404F5">
        <w:rPr>
          <w:rFonts w:eastAsia="Cambria"/>
          <w:w w:val="105"/>
          <w:sz w:val="22"/>
          <w:szCs w:val="22"/>
        </w:rPr>
        <w:t>doing.</w:t>
      </w:r>
    </w:p>
    <w:p w:rsidR="005A48C5" w:rsidRPr="00BA69AC" w:rsidRDefault="005A48C5">
      <w:pPr>
        <w:widowControl w:val="0"/>
        <w:autoSpaceDE w:val="0"/>
        <w:autoSpaceDN w:val="0"/>
        <w:spacing w:before="7"/>
        <w:rPr>
          <w:rFonts w:eastAsia="Cambria"/>
          <w:w w:val="105"/>
          <w:sz w:val="22"/>
          <w:szCs w:val="22"/>
        </w:rPr>
      </w:pPr>
    </w:p>
    <w:p w:rsidR="005A48C5" w:rsidRPr="00F404F5" w:rsidRDefault="00D11752" w:rsidP="00C25383">
      <w:pPr>
        <w:widowControl w:val="0"/>
        <w:numPr>
          <w:ilvl w:val="2"/>
          <w:numId w:val="1"/>
        </w:numPr>
        <w:tabs>
          <w:tab w:val="left" w:pos="1288"/>
          <w:tab w:val="left" w:pos="1289"/>
        </w:tabs>
        <w:autoSpaceDE w:val="0"/>
        <w:autoSpaceDN w:val="0"/>
        <w:spacing w:before="64" w:line="254" w:lineRule="auto"/>
        <w:ind w:right="1603"/>
        <w:jc w:val="both"/>
        <w:rPr>
          <w:rFonts w:eastAsia="Cambria"/>
          <w:sz w:val="22"/>
          <w:szCs w:val="22"/>
        </w:rPr>
      </w:pPr>
      <w:r w:rsidRPr="00F404F5">
        <w:rPr>
          <w:rFonts w:eastAsia="Cambria"/>
          <w:w w:val="105"/>
          <w:sz w:val="22"/>
          <w:szCs w:val="22"/>
        </w:rPr>
        <w:t>The Employer shall indemnify and hold harmless the Contractor and</w:t>
      </w:r>
      <w:r w:rsidRPr="00BA69AC">
        <w:rPr>
          <w:rFonts w:eastAsia="Cambria"/>
          <w:w w:val="105"/>
          <w:sz w:val="22"/>
          <w:szCs w:val="22"/>
        </w:rPr>
        <w:t xml:space="preserve"> </w:t>
      </w:r>
      <w:r w:rsidRPr="00F404F5">
        <w:rPr>
          <w:rFonts w:eastAsia="Cambria"/>
          <w:w w:val="105"/>
          <w:sz w:val="22"/>
          <w:szCs w:val="22"/>
        </w:rPr>
        <w:t>its employees, officers and Subcontractors from and against any and</w:t>
      </w:r>
      <w:r w:rsidRPr="00BA69AC">
        <w:rPr>
          <w:rFonts w:eastAsia="Cambria"/>
          <w:w w:val="105"/>
          <w:sz w:val="22"/>
          <w:szCs w:val="22"/>
        </w:rPr>
        <w:t xml:space="preserve"> </w:t>
      </w:r>
      <w:r w:rsidRPr="00F404F5">
        <w:rPr>
          <w:rFonts w:eastAsia="Cambria"/>
          <w:w w:val="105"/>
          <w:sz w:val="22"/>
          <w:szCs w:val="22"/>
        </w:rPr>
        <w:t>all</w:t>
      </w:r>
      <w:r w:rsidRPr="00BA69AC">
        <w:rPr>
          <w:rFonts w:eastAsia="Cambria"/>
          <w:w w:val="105"/>
          <w:sz w:val="22"/>
          <w:szCs w:val="22"/>
        </w:rPr>
        <w:t xml:space="preserve"> </w:t>
      </w:r>
      <w:r w:rsidRPr="00F404F5">
        <w:rPr>
          <w:rFonts w:eastAsia="Cambria"/>
          <w:w w:val="105"/>
          <w:sz w:val="22"/>
          <w:szCs w:val="22"/>
        </w:rPr>
        <w:t>suits,</w:t>
      </w:r>
      <w:r w:rsidRPr="00BA69AC">
        <w:rPr>
          <w:rFonts w:eastAsia="Cambria"/>
          <w:w w:val="105"/>
          <w:sz w:val="22"/>
          <w:szCs w:val="22"/>
        </w:rPr>
        <w:t xml:space="preserve"> </w:t>
      </w:r>
      <w:r w:rsidRPr="00F404F5">
        <w:rPr>
          <w:rFonts w:eastAsia="Cambria"/>
          <w:w w:val="105"/>
          <w:sz w:val="22"/>
          <w:szCs w:val="22"/>
        </w:rPr>
        <w:t>actions</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administrative</w:t>
      </w:r>
      <w:r w:rsidRPr="00BA69AC">
        <w:rPr>
          <w:rFonts w:eastAsia="Cambria"/>
          <w:w w:val="105"/>
          <w:sz w:val="22"/>
          <w:szCs w:val="22"/>
        </w:rPr>
        <w:t xml:space="preserve"> </w:t>
      </w:r>
      <w:r w:rsidRPr="00F404F5">
        <w:rPr>
          <w:rFonts w:eastAsia="Cambria"/>
          <w:w w:val="105"/>
          <w:sz w:val="22"/>
          <w:szCs w:val="22"/>
        </w:rPr>
        <w:t>proceedings,</w:t>
      </w:r>
      <w:r w:rsidRPr="00BA69AC">
        <w:rPr>
          <w:rFonts w:eastAsia="Cambria"/>
          <w:w w:val="105"/>
          <w:sz w:val="22"/>
          <w:szCs w:val="22"/>
        </w:rPr>
        <w:t xml:space="preserve"> </w:t>
      </w:r>
      <w:r w:rsidRPr="00F404F5">
        <w:rPr>
          <w:rFonts w:eastAsia="Cambria"/>
          <w:w w:val="105"/>
          <w:sz w:val="22"/>
          <w:szCs w:val="22"/>
        </w:rPr>
        <w:t>claims,</w:t>
      </w:r>
      <w:r w:rsidRPr="00BA69AC">
        <w:rPr>
          <w:rFonts w:eastAsia="Cambria"/>
          <w:w w:val="105"/>
          <w:sz w:val="22"/>
          <w:szCs w:val="22"/>
        </w:rPr>
        <w:t xml:space="preserve"> </w:t>
      </w:r>
      <w:r w:rsidRPr="00F404F5">
        <w:rPr>
          <w:rFonts w:eastAsia="Cambria"/>
          <w:w w:val="105"/>
          <w:sz w:val="22"/>
          <w:szCs w:val="22"/>
        </w:rPr>
        <w:t>demands,</w:t>
      </w:r>
      <w:r w:rsidRPr="00BA69AC">
        <w:rPr>
          <w:rFonts w:eastAsia="Cambria"/>
          <w:w w:val="105"/>
          <w:sz w:val="22"/>
          <w:szCs w:val="22"/>
        </w:rPr>
        <w:t xml:space="preserve"> </w:t>
      </w:r>
      <w:r w:rsidRPr="00F404F5">
        <w:rPr>
          <w:rFonts w:eastAsia="Cambria"/>
          <w:w w:val="105"/>
          <w:sz w:val="22"/>
          <w:szCs w:val="22"/>
        </w:rPr>
        <w:t>losses,</w:t>
      </w:r>
      <w:r w:rsidRPr="00BA69AC">
        <w:rPr>
          <w:rFonts w:eastAsia="Cambria"/>
          <w:w w:val="105"/>
          <w:sz w:val="22"/>
          <w:szCs w:val="22"/>
        </w:rPr>
        <w:t xml:space="preserve"> </w:t>
      </w:r>
      <w:r w:rsidRPr="00F404F5">
        <w:rPr>
          <w:rFonts w:eastAsia="Cambria"/>
          <w:w w:val="105"/>
          <w:sz w:val="22"/>
          <w:szCs w:val="22"/>
        </w:rPr>
        <w:t>damages,</w:t>
      </w:r>
      <w:r w:rsidRPr="00BA69AC">
        <w:rPr>
          <w:rFonts w:eastAsia="Cambria"/>
          <w:w w:val="105"/>
          <w:sz w:val="22"/>
          <w:szCs w:val="22"/>
        </w:rPr>
        <w:t xml:space="preserve"> </w:t>
      </w:r>
      <w:r w:rsidRPr="00F404F5">
        <w:rPr>
          <w:rFonts w:eastAsia="Cambria"/>
          <w:w w:val="105"/>
          <w:sz w:val="22"/>
          <w:szCs w:val="22"/>
        </w:rPr>
        <w:t>costs,</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expenses</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whatsoever</w:t>
      </w:r>
      <w:r w:rsidRPr="00BA69AC">
        <w:rPr>
          <w:rFonts w:eastAsia="Cambria"/>
          <w:w w:val="105"/>
          <w:sz w:val="22"/>
          <w:szCs w:val="22"/>
        </w:rPr>
        <w:t xml:space="preserve"> </w:t>
      </w:r>
      <w:r w:rsidRPr="00F404F5">
        <w:rPr>
          <w:rFonts w:eastAsia="Cambria"/>
          <w:w w:val="105"/>
          <w:sz w:val="22"/>
          <w:szCs w:val="22"/>
        </w:rPr>
        <w:t>nature,</w:t>
      </w:r>
      <w:r w:rsidRPr="00BA69AC">
        <w:rPr>
          <w:rFonts w:eastAsia="Cambria"/>
          <w:w w:val="105"/>
          <w:sz w:val="22"/>
          <w:szCs w:val="22"/>
        </w:rPr>
        <w:t xml:space="preserve"> </w:t>
      </w:r>
      <w:r w:rsidRPr="00F404F5">
        <w:rPr>
          <w:rFonts w:eastAsia="Cambria"/>
          <w:w w:val="105"/>
          <w:sz w:val="22"/>
          <w:szCs w:val="22"/>
        </w:rPr>
        <w:t>including</w:t>
      </w:r>
      <w:r w:rsidR="00C25383" w:rsidRPr="00F404F5">
        <w:rPr>
          <w:rFonts w:eastAsia="Cambria"/>
          <w:w w:val="105"/>
          <w:sz w:val="22"/>
          <w:szCs w:val="22"/>
        </w:rPr>
        <w:t xml:space="preserve"> </w:t>
      </w:r>
      <w:proofErr w:type="spellStart"/>
      <w:r w:rsidRPr="00F404F5">
        <w:rPr>
          <w:rFonts w:eastAsia="Cambria"/>
          <w:w w:val="105"/>
          <w:sz w:val="22"/>
          <w:szCs w:val="22"/>
        </w:rPr>
        <w:t>attorney‟s</w:t>
      </w:r>
      <w:proofErr w:type="spellEnd"/>
      <w:r w:rsidRPr="00F404F5">
        <w:rPr>
          <w:rFonts w:eastAsia="Cambria"/>
          <w:w w:val="105"/>
          <w:sz w:val="22"/>
          <w:szCs w:val="22"/>
        </w:rPr>
        <w:t xml:space="preserve"> fees and expenses, which the Contractor may suffer as a</w:t>
      </w:r>
      <w:r w:rsidRPr="00BA69AC">
        <w:rPr>
          <w:rFonts w:eastAsia="Cambria"/>
          <w:w w:val="105"/>
          <w:sz w:val="22"/>
          <w:szCs w:val="22"/>
        </w:rPr>
        <w:t xml:space="preserve"> </w:t>
      </w:r>
      <w:r w:rsidRPr="00F404F5">
        <w:rPr>
          <w:rFonts w:eastAsia="Cambria"/>
          <w:w w:val="105"/>
          <w:sz w:val="22"/>
          <w:szCs w:val="22"/>
        </w:rPr>
        <w:t>result of any infringement or alleged infringement of any patent,</w:t>
      </w:r>
      <w:r w:rsidRPr="00BA69AC">
        <w:rPr>
          <w:rFonts w:eastAsia="Cambria"/>
          <w:w w:val="105"/>
          <w:sz w:val="22"/>
          <w:szCs w:val="22"/>
        </w:rPr>
        <w:t xml:space="preserve"> </w:t>
      </w:r>
      <w:r w:rsidRPr="00F404F5">
        <w:rPr>
          <w:rFonts w:eastAsia="Cambria"/>
          <w:w w:val="105"/>
          <w:sz w:val="22"/>
          <w:szCs w:val="22"/>
        </w:rPr>
        <w:t>utility</w:t>
      </w:r>
      <w:r w:rsidRPr="00BA69AC">
        <w:rPr>
          <w:rFonts w:eastAsia="Cambria"/>
          <w:w w:val="105"/>
          <w:sz w:val="22"/>
          <w:szCs w:val="22"/>
        </w:rPr>
        <w:t xml:space="preserve"> </w:t>
      </w:r>
      <w:r w:rsidRPr="00F404F5">
        <w:rPr>
          <w:rFonts w:eastAsia="Cambria"/>
          <w:w w:val="105"/>
          <w:sz w:val="22"/>
          <w:szCs w:val="22"/>
        </w:rPr>
        <w:t>model,</w:t>
      </w:r>
      <w:r w:rsidRPr="00BA69AC">
        <w:rPr>
          <w:rFonts w:eastAsia="Cambria"/>
          <w:w w:val="105"/>
          <w:sz w:val="22"/>
          <w:szCs w:val="22"/>
        </w:rPr>
        <w:t xml:space="preserve"> </w:t>
      </w:r>
      <w:r w:rsidRPr="00F404F5">
        <w:rPr>
          <w:rFonts w:eastAsia="Cambria"/>
          <w:w w:val="105"/>
          <w:sz w:val="22"/>
          <w:szCs w:val="22"/>
        </w:rPr>
        <w:t>registered</w:t>
      </w:r>
      <w:r w:rsidRPr="00BA69AC">
        <w:rPr>
          <w:rFonts w:eastAsia="Cambria"/>
          <w:w w:val="105"/>
          <w:sz w:val="22"/>
          <w:szCs w:val="22"/>
        </w:rPr>
        <w:t xml:space="preserve"> </w:t>
      </w:r>
      <w:r w:rsidRPr="00F404F5">
        <w:rPr>
          <w:rFonts w:eastAsia="Cambria"/>
          <w:w w:val="105"/>
          <w:sz w:val="22"/>
          <w:szCs w:val="22"/>
        </w:rPr>
        <w:t>design,</w:t>
      </w:r>
      <w:r w:rsidRPr="00BA69AC">
        <w:rPr>
          <w:rFonts w:eastAsia="Cambria"/>
          <w:w w:val="105"/>
          <w:sz w:val="22"/>
          <w:szCs w:val="22"/>
        </w:rPr>
        <w:t xml:space="preserve"> </w:t>
      </w:r>
      <w:r w:rsidRPr="00F404F5">
        <w:rPr>
          <w:rFonts w:eastAsia="Cambria"/>
          <w:w w:val="105"/>
          <w:sz w:val="22"/>
          <w:szCs w:val="22"/>
        </w:rPr>
        <w:t>trademark,</w:t>
      </w:r>
      <w:r w:rsidRPr="00BA69AC">
        <w:rPr>
          <w:rFonts w:eastAsia="Cambria"/>
          <w:w w:val="105"/>
          <w:sz w:val="22"/>
          <w:szCs w:val="22"/>
        </w:rPr>
        <w:t xml:space="preserve"> </w:t>
      </w:r>
      <w:r w:rsidRPr="00F404F5">
        <w:rPr>
          <w:rFonts w:eastAsia="Cambria"/>
          <w:w w:val="105"/>
          <w:sz w:val="22"/>
          <w:szCs w:val="22"/>
        </w:rPr>
        <w:t>copyright</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other</w:t>
      </w:r>
      <w:r w:rsidRPr="00BA69AC">
        <w:rPr>
          <w:rFonts w:eastAsia="Cambria"/>
          <w:w w:val="105"/>
          <w:sz w:val="22"/>
          <w:szCs w:val="22"/>
        </w:rPr>
        <w:t xml:space="preserve"> intellectual property </w:t>
      </w:r>
      <w:r w:rsidRPr="00F404F5">
        <w:rPr>
          <w:rFonts w:eastAsia="Cambria"/>
          <w:w w:val="105"/>
          <w:sz w:val="22"/>
          <w:szCs w:val="22"/>
        </w:rPr>
        <w:t>right</w:t>
      </w:r>
      <w:r w:rsidRPr="00BA69AC">
        <w:rPr>
          <w:rFonts w:eastAsia="Cambria"/>
          <w:w w:val="105"/>
          <w:sz w:val="22"/>
          <w:szCs w:val="22"/>
        </w:rPr>
        <w:t xml:space="preserve"> </w:t>
      </w:r>
      <w:r w:rsidRPr="00F404F5">
        <w:rPr>
          <w:rFonts w:eastAsia="Cambria"/>
          <w:w w:val="105"/>
          <w:sz w:val="22"/>
          <w:szCs w:val="22"/>
        </w:rPr>
        <w:t>registered</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otherwise</w:t>
      </w:r>
      <w:r w:rsidRPr="00BA69AC">
        <w:rPr>
          <w:rFonts w:eastAsia="Cambria"/>
          <w:w w:val="105"/>
          <w:sz w:val="22"/>
          <w:szCs w:val="22"/>
        </w:rPr>
        <w:t xml:space="preserve"> </w:t>
      </w:r>
      <w:r w:rsidRPr="00F404F5">
        <w:rPr>
          <w:rFonts w:eastAsia="Cambria"/>
          <w:w w:val="105"/>
          <w:sz w:val="22"/>
          <w:szCs w:val="22"/>
        </w:rPr>
        <w:t>existing</w:t>
      </w:r>
      <w:r w:rsidRPr="00BA69AC">
        <w:rPr>
          <w:rFonts w:eastAsia="Cambria"/>
          <w:w w:val="105"/>
          <w:sz w:val="22"/>
          <w:szCs w:val="22"/>
        </w:rPr>
        <w:t xml:space="preserve"> </w:t>
      </w:r>
      <w:r w:rsidRPr="00F404F5">
        <w:rPr>
          <w:rFonts w:eastAsia="Cambria"/>
          <w:w w:val="105"/>
          <w:sz w:val="22"/>
          <w:szCs w:val="22"/>
        </w:rPr>
        <w:t>at</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date</w:t>
      </w:r>
      <w:r w:rsidRPr="00BA69AC">
        <w:rPr>
          <w:rFonts w:eastAsia="Cambria"/>
          <w:w w:val="105"/>
          <w:sz w:val="22"/>
          <w:szCs w:val="22"/>
        </w:rPr>
        <w:t xml:space="preserve"> </w:t>
      </w:r>
      <w:r w:rsidRPr="00F404F5">
        <w:rPr>
          <w:rFonts w:eastAsia="Cambria"/>
          <w:w w:val="105"/>
          <w:sz w:val="22"/>
          <w:szCs w:val="22"/>
        </w:rPr>
        <w:t>of the Contract arising out of or in connection with any design, data,</w:t>
      </w:r>
      <w:r w:rsidRPr="00BA69AC">
        <w:rPr>
          <w:rFonts w:eastAsia="Cambria"/>
          <w:w w:val="105"/>
          <w:sz w:val="22"/>
          <w:szCs w:val="22"/>
        </w:rPr>
        <w:t xml:space="preserve"> </w:t>
      </w:r>
      <w:r w:rsidRPr="00F404F5">
        <w:rPr>
          <w:rFonts w:eastAsia="Cambria"/>
          <w:w w:val="105"/>
          <w:sz w:val="22"/>
          <w:szCs w:val="22"/>
        </w:rPr>
        <w:t>drawing, specification, or other documents or materials provided or</w:t>
      </w:r>
      <w:r w:rsidRPr="00BA69AC">
        <w:rPr>
          <w:rFonts w:eastAsia="Cambria"/>
          <w:w w:val="105"/>
          <w:sz w:val="22"/>
          <w:szCs w:val="22"/>
        </w:rPr>
        <w:t xml:space="preserve"> </w:t>
      </w:r>
      <w:r w:rsidRPr="00F404F5">
        <w:rPr>
          <w:rFonts w:eastAsia="Cambria"/>
          <w:w w:val="105"/>
          <w:sz w:val="22"/>
          <w:szCs w:val="22"/>
        </w:rPr>
        <w:t>designed</w:t>
      </w:r>
      <w:r w:rsidRPr="00BA69AC">
        <w:rPr>
          <w:rFonts w:eastAsia="Cambria"/>
          <w:w w:val="105"/>
          <w:sz w:val="22"/>
          <w:szCs w:val="22"/>
        </w:rPr>
        <w:t xml:space="preserve"> </w:t>
      </w:r>
      <w:r w:rsidRPr="00F404F5">
        <w:rPr>
          <w:rFonts w:eastAsia="Cambria"/>
          <w:w w:val="105"/>
          <w:sz w:val="22"/>
          <w:szCs w:val="22"/>
        </w:rPr>
        <w:t>by</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on</w:t>
      </w:r>
      <w:r w:rsidRPr="00BA69AC">
        <w:rPr>
          <w:rFonts w:eastAsia="Cambria"/>
          <w:w w:val="105"/>
          <w:sz w:val="22"/>
          <w:szCs w:val="22"/>
        </w:rPr>
        <w:t xml:space="preserve"> </w:t>
      </w:r>
      <w:r w:rsidRPr="00F404F5">
        <w:rPr>
          <w:rFonts w:eastAsia="Cambria"/>
          <w:w w:val="105"/>
          <w:sz w:val="22"/>
          <w:szCs w:val="22"/>
        </w:rPr>
        <w:t>behalf</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Employer.</w:t>
      </w:r>
    </w:p>
    <w:p w:rsidR="005A48C5" w:rsidRPr="00F404F5" w:rsidRDefault="005A48C5">
      <w:pPr>
        <w:widowControl w:val="0"/>
        <w:autoSpaceDE w:val="0"/>
        <w:autoSpaceDN w:val="0"/>
        <w:rPr>
          <w:rFonts w:eastAsia="Cambria"/>
          <w:sz w:val="22"/>
          <w:szCs w:val="22"/>
        </w:rPr>
      </w:pPr>
    </w:p>
    <w:p w:rsidR="005A48C5" w:rsidRPr="00F404F5"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36" w:name="_Toc146280662"/>
      <w:r w:rsidRPr="00F404F5">
        <w:rPr>
          <w:rFonts w:eastAsia="Palatino Linotype"/>
          <w:b/>
          <w:bCs/>
          <w:sz w:val="22"/>
          <w:szCs w:val="22"/>
        </w:rPr>
        <w:t>Limitation</w:t>
      </w:r>
      <w:r w:rsidRPr="00F404F5">
        <w:rPr>
          <w:rFonts w:eastAsia="Palatino Linotype"/>
          <w:b/>
          <w:bCs/>
          <w:spacing w:val="-3"/>
          <w:sz w:val="22"/>
          <w:szCs w:val="22"/>
        </w:rPr>
        <w:t xml:space="preserve"> </w:t>
      </w:r>
      <w:r w:rsidRPr="00F404F5">
        <w:rPr>
          <w:rFonts w:eastAsia="Palatino Linotype"/>
          <w:b/>
          <w:bCs/>
          <w:sz w:val="22"/>
          <w:szCs w:val="22"/>
        </w:rPr>
        <w:t>of</w:t>
      </w:r>
      <w:r w:rsidRPr="00F404F5">
        <w:rPr>
          <w:rFonts w:eastAsia="Palatino Linotype"/>
          <w:b/>
          <w:bCs/>
          <w:spacing w:val="-4"/>
          <w:sz w:val="22"/>
          <w:szCs w:val="22"/>
        </w:rPr>
        <w:t xml:space="preserve"> </w:t>
      </w:r>
      <w:r w:rsidRPr="00F404F5">
        <w:rPr>
          <w:rFonts w:eastAsia="Palatino Linotype"/>
          <w:b/>
          <w:bCs/>
          <w:sz w:val="22"/>
          <w:szCs w:val="22"/>
        </w:rPr>
        <w:t>Liability</w:t>
      </w:r>
      <w:bookmarkEnd w:id="36"/>
    </w:p>
    <w:p w:rsidR="005A48C5" w:rsidRPr="00F404F5" w:rsidRDefault="005A48C5">
      <w:pPr>
        <w:widowControl w:val="0"/>
        <w:autoSpaceDE w:val="0"/>
        <w:autoSpaceDN w:val="0"/>
        <w:spacing w:before="10"/>
        <w:rPr>
          <w:rFonts w:eastAsia="Cambria"/>
          <w:b/>
          <w:sz w:val="22"/>
          <w:szCs w:val="22"/>
        </w:rPr>
      </w:pPr>
    </w:p>
    <w:p w:rsidR="005A48C5" w:rsidRPr="00F404F5" w:rsidRDefault="00D11752">
      <w:pPr>
        <w:widowControl w:val="0"/>
        <w:numPr>
          <w:ilvl w:val="2"/>
          <w:numId w:val="1"/>
        </w:numPr>
        <w:tabs>
          <w:tab w:val="left" w:pos="1288"/>
          <w:tab w:val="left" w:pos="1289"/>
        </w:tabs>
        <w:autoSpaceDE w:val="0"/>
        <w:autoSpaceDN w:val="0"/>
        <w:ind w:hanging="1081"/>
        <w:jc w:val="both"/>
        <w:rPr>
          <w:rFonts w:eastAsia="Cambria"/>
          <w:sz w:val="22"/>
          <w:szCs w:val="22"/>
        </w:rPr>
      </w:pPr>
      <w:r w:rsidRPr="00F404F5">
        <w:rPr>
          <w:rFonts w:eastAsia="Cambria"/>
          <w:w w:val="105"/>
          <w:sz w:val="22"/>
          <w:szCs w:val="22"/>
        </w:rPr>
        <w:t>Except</w:t>
      </w:r>
      <w:r w:rsidRPr="00F404F5">
        <w:rPr>
          <w:rFonts w:eastAsia="Cambria"/>
          <w:spacing w:val="-5"/>
          <w:w w:val="105"/>
          <w:sz w:val="22"/>
          <w:szCs w:val="22"/>
        </w:rPr>
        <w:t xml:space="preserve"> </w:t>
      </w:r>
      <w:r w:rsidRPr="00F404F5">
        <w:rPr>
          <w:rFonts w:eastAsia="Cambria"/>
          <w:w w:val="105"/>
          <w:sz w:val="22"/>
          <w:szCs w:val="22"/>
        </w:rPr>
        <w:t>in</w:t>
      </w:r>
      <w:r w:rsidRPr="00F404F5">
        <w:rPr>
          <w:rFonts w:eastAsia="Cambria"/>
          <w:spacing w:val="-5"/>
          <w:w w:val="105"/>
          <w:sz w:val="22"/>
          <w:szCs w:val="22"/>
        </w:rPr>
        <w:t xml:space="preserve"> </w:t>
      </w:r>
      <w:r w:rsidRPr="00F404F5">
        <w:rPr>
          <w:rFonts w:eastAsia="Cambria"/>
          <w:w w:val="105"/>
          <w:sz w:val="22"/>
          <w:szCs w:val="22"/>
        </w:rPr>
        <w:t>cases</w:t>
      </w:r>
      <w:r w:rsidRPr="00F404F5">
        <w:rPr>
          <w:rFonts w:eastAsia="Cambria"/>
          <w:spacing w:val="-4"/>
          <w:w w:val="105"/>
          <w:sz w:val="22"/>
          <w:szCs w:val="22"/>
        </w:rPr>
        <w:t xml:space="preserve"> </w:t>
      </w:r>
      <w:r w:rsidRPr="00F404F5">
        <w:rPr>
          <w:rFonts w:eastAsia="Cambria"/>
          <w:w w:val="105"/>
          <w:sz w:val="22"/>
          <w:szCs w:val="22"/>
        </w:rPr>
        <w:t>of</w:t>
      </w:r>
      <w:r w:rsidRPr="00F404F5">
        <w:rPr>
          <w:rFonts w:eastAsia="Cambria"/>
          <w:spacing w:val="-4"/>
          <w:w w:val="105"/>
          <w:sz w:val="22"/>
          <w:szCs w:val="22"/>
        </w:rPr>
        <w:t xml:space="preserve"> </w:t>
      </w:r>
      <w:r w:rsidRPr="00F404F5">
        <w:rPr>
          <w:rFonts w:eastAsia="Cambria"/>
          <w:w w:val="105"/>
          <w:sz w:val="22"/>
          <w:szCs w:val="22"/>
        </w:rPr>
        <w:t>gross</w:t>
      </w:r>
      <w:r w:rsidRPr="00F404F5">
        <w:rPr>
          <w:rFonts w:eastAsia="Cambria"/>
          <w:spacing w:val="-5"/>
          <w:w w:val="105"/>
          <w:sz w:val="22"/>
          <w:szCs w:val="22"/>
        </w:rPr>
        <w:t xml:space="preserve"> </w:t>
      </w:r>
      <w:r w:rsidRPr="00F404F5">
        <w:rPr>
          <w:rFonts w:eastAsia="Cambria"/>
          <w:w w:val="105"/>
          <w:sz w:val="22"/>
          <w:szCs w:val="22"/>
        </w:rPr>
        <w:t>negligence</w:t>
      </w:r>
      <w:r w:rsidRPr="00F404F5">
        <w:rPr>
          <w:rFonts w:eastAsia="Cambria"/>
          <w:spacing w:val="-4"/>
          <w:w w:val="105"/>
          <w:sz w:val="22"/>
          <w:szCs w:val="22"/>
        </w:rPr>
        <w:t xml:space="preserve"> </w:t>
      </w:r>
      <w:r w:rsidRPr="00F404F5">
        <w:rPr>
          <w:rFonts w:eastAsia="Cambria"/>
          <w:w w:val="105"/>
          <w:sz w:val="22"/>
          <w:szCs w:val="22"/>
        </w:rPr>
        <w:t>or</w:t>
      </w:r>
      <w:r w:rsidRPr="00F404F5">
        <w:rPr>
          <w:rFonts w:eastAsia="Cambria"/>
          <w:spacing w:val="-4"/>
          <w:w w:val="105"/>
          <w:sz w:val="22"/>
          <w:szCs w:val="22"/>
        </w:rPr>
        <w:t xml:space="preserve"> </w:t>
      </w:r>
      <w:r w:rsidRPr="00F404F5">
        <w:rPr>
          <w:rFonts w:eastAsia="Cambria"/>
          <w:w w:val="105"/>
          <w:sz w:val="22"/>
          <w:szCs w:val="22"/>
        </w:rPr>
        <w:t>willful</w:t>
      </w:r>
      <w:r w:rsidRPr="00F404F5">
        <w:rPr>
          <w:rFonts w:eastAsia="Cambria"/>
          <w:spacing w:val="-2"/>
          <w:w w:val="105"/>
          <w:sz w:val="22"/>
          <w:szCs w:val="22"/>
        </w:rPr>
        <w:t xml:space="preserve"> </w:t>
      </w:r>
      <w:r w:rsidRPr="00F404F5">
        <w:rPr>
          <w:rFonts w:eastAsia="Cambria"/>
          <w:w w:val="105"/>
          <w:sz w:val="22"/>
          <w:szCs w:val="22"/>
        </w:rPr>
        <w:t>misconduct,</w:t>
      </w:r>
    </w:p>
    <w:p w:rsidR="005A48C5" w:rsidRPr="00F404F5" w:rsidRDefault="005A48C5">
      <w:pPr>
        <w:widowControl w:val="0"/>
        <w:autoSpaceDE w:val="0"/>
        <w:autoSpaceDN w:val="0"/>
        <w:rPr>
          <w:rFonts w:eastAsia="Cambria"/>
          <w:sz w:val="22"/>
          <w:szCs w:val="22"/>
        </w:rPr>
      </w:pPr>
    </w:p>
    <w:p w:rsidR="005A48C5" w:rsidRPr="00F404F5" w:rsidRDefault="005A48C5">
      <w:pPr>
        <w:widowControl w:val="0"/>
        <w:autoSpaceDE w:val="0"/>
        <w:autoSpaceDN w:val="0"/>
        <w:spacing w:before="4"/>
        <w:rPr>
          <w:rFonts w:eastAsia="Cambria"/>
          <w:sz w:val="22"/>
          <w:szCs w:val="22"/>
        </w:rPr>
      </w:pPr>
    </w:p>
    <w:p w:rsidR="005A48C5" w:rsidRPr="00F404F5" w:rsidRDefault="00D11752">
      <w:pPr>
        <w:widowControl w:val="0"/>
        <w:numPr>
          <w:ilvl w:val="3"/>
          <w:numId w:val="1"/>
        </w:numPr>
        <w:tabs>
          <w:tab w:val="left" w:pos="1829"/>
        </w:tabs>
        <w:autoSpaceDE w:val="0"/>
        <w:autoSpaceDN w:val="0"/>
        <w:spacing w:line="254" w:lineRule="auto"/>
        <w:ind w:right="1607"/>
        <w:jc w:val="both"/>
        <w:rPr>
          <w:rFonts w:eastAsia="Cambria"/>
          <w:sz w:val="22"/>
          <w:szCs w:val="22"/>
        </w:rPr>
      </w:pPr>
      <w:r w:rsidRPr="00F404F5">
        <w:rPr>
          <w:rFonts w:eastAsia="Cambria"/>
          <w:w w:val="105"/>
          <w:sz w:val="22"/>
          <w:szCs w:val="22"/>
        </w:rPr>
        <w:t xml:space="preserve">the Contractor and the Employer shall not be liable to the </w:t>
      </w:r>
      <w:r w:rsidR="004D4D81" w:rsidRPr="00F404F5">
        <w:rPr>
          <w:rFonts w:eastAsia="Cambria"/>
          <w:w w:val="105"/>
          <w:sz w:val="22"/>
          <w:szCs w:val="22"/>
        </w:rPr>
        <w:t>other party</w:t>
      </w:r>
      <w:r w:rsidRPr="00F404F5">
        <w:rPr>
          <w:rFonts w:eastAsia="Cambria"/>
          <w:w w:val="105"/>
          <w:sz w:val="22"/>
          <w:szCs w:val="22"/>
        </w:rPr>
        <w:t xml:space="preserve"> for any indirect or consequential loss or damage, loss of</w:t>
      </w:r>
      <w:r w:rsidRPr="00BA69AC">
        <w:rPr>
          <w:rFonts w:eastAsia="Cambria"/>
          <w:w w:val="105"/>
          <w:sz w:val="22"/>
          <w:szCs w:val="22"/>
        </w:rPr>
        <w:t xml:space="preserve"> </w:t>
      </w:r>
      <w:r w:rsidRPr="00F404F5">
        <w:rPr>
          <w:rFonts w:eastAsia="Cambria"/>
          <w:w w:val="105"/>
          <w:sz w:val="22"/>
          <w:szCs w:val="22"/>
        </w:rPr>
        <w:t>use,</w:t>
      </w:r>
      <w:r w:rsidRPr="00BA69AC">
        <w:rPr>
          <w:rFonts w:eastAsia="Cambria"/>
          <w:w w:val="105"/>
          <w:sz w:val="22"/>
          <w:szCs w:val="22"/>
        </w:rPr>
        <w:t xml:space="preserve"> </w:t>
      </w:r>
      <w:r w:rsidRPr="00F404F5">
        <w:rPr>
          <w:rFonts w:eastAsia="Cambria"/>
          <w:w w:val="105"/>
          <w:sz w:val="22"/>
          <w:szCs w:val="22"/>
        </w:rPr>
        <w:t>loss</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production,</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loss</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profits</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interest</w:t>
      </w:r>
      <w:r w:rsidRPr="00BA69AC">
        <w:rPr>
          <w:rFonts w:eastAsia="Cambria"/>
          <w:w w:val="105"/>
          <w:sz w:val="22"/>
          <w:szCs w:val="22"/>
        </w:rPr>
        <w:t xml:space="preserve"> </w:t>
      </w:r>
      <w:r w:rsidRPr="00F404F5">
        <w:rPr>
          <w:rFonts w:eastAsia="Cambria"/>
          <w:w w:val="105"/>
          <w:sz w:val="22"/>
          <w:szCs w:val="22"/>
        </w:rPr>
        <w:t>costs,</w:t>
      </w:r>
      <w:r w:rsidRPr="00BA69AC">
        <w:rPr>
          <w:rFonts w:eastAsia="Cambria"/>
          <w:w w:val="105"/>
          <w:sz w:val="22"/>
          <w:szCs w:val="22"/>
        </w:rPr>
        <w:t xml:space="preserve"> </w:t>
      </w:r>
      <w:r w:rsidRPr="00F404F5">
        <w:rPr>
          <w:rFonts w:eastAsia="Cambria"/>
          <w:w w:val="105"/>
          <w:sz w:val="22"/>
          <w:szCs w:val="22"/>
        </w:rPr>
        <w:t>provided that this exclusion shall not apply to any obligation 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pay</w:t>
      </w:r>
      <w:r w:rsidRPr="00BA69AC">
        <w:rPr>
          <w:rFonts w:eastAsia="Cambria"/>
          <w:w w:val="105"/>
          <w:sz w:val="22"/>
          <w:szCs w:val="22"/>
        </w:rPr>
        <w:t xml:space="preserve"> </w:t>
      </w:r>
      <w:r w:rsidRPr="00F404F5">
        <w:rPr>
          <w:rFonts w:eastAsia="Cambria"/>
          <w:w w:val="105"/>
          <w:sz w:val="22"/>
          <w:szCs w:val="22"/>
        </w:rPr>
        <w:t>liquidated</w:t>
      </w:r>
      <w:r w:rsidRPr="00BA69AC">
        <w:rPr>
          <w:rFonts w:eastAsia="Cambria"/>
          <w:w w:val="105"/>
          <w:sz w:val="22"/>
          <w:szCs w:val="22"/>
        </w:rPr>
        <w:t xml:space="preserve"> </w:t>
      </w:r>
      <w:r w:rsidRPr="00F404F5">
        <w:rPr>
          <w:rFonts w:eastAsia="Cambria"/>
          <w:w w:val="105"/>
          <w:sz w:val="22"/>
          <w:szCs w:val="22"/>
        </w:rPr>
        <w:t>damages</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and</w:t>
      </w:r>
    </w:p>
    <w:p w:rsidR="005A48C5" w:rsidRPr="00F404F5" w:rsidRDefault="005A48C5">
      <w:pPr>
        <w:widowControl w:val="0"/>
        <w:autoSpaceDE w:val="0"/>
        <w:autoSpaceDN w:val="0"/>
        <w:spacing w:before="4"/>
        <w:rPr>
          <w:rFonts w:eastAsia="Cambria"/>
          <w:sz w:val="22"/>
          <w:szCs w:val="22"/>
        </w:rPr>
      </w:pPr>
    </w:p>
    <w:p w:rsidR="005A48C5" w:rsidRPr="00F404F5" w:rsidRDefault="00D11752">
      <w:pPr>
        <w:widowControl w:val="0"/>
        <w:numPr>
          <w:ilvl w:val="3"/>
          <w:numId w:val="1"/>
        </w:numPr>
        <w:tabs>
          <w:tab w:val="left" w:pos="1829"/>
        </w:tabs>
        <w:autoSpaceDE w:val="0"/>
        <w:autoSpaceDN w:val="0"/>
        <w:spacing w:line="254" w:lineRule="auto"/>
        <w:ind w:right="1607"/>
        <w:jc w:val="both"/>
        <w:rPr>
          <w:rFonts w:eastAsia="Cambria"/>
          <w:sz w:val="22"/>
          <w:szCs w:val="22"/>
        </w:rPr>
      </w:pP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aggregate</w:t>
      </w:r>
      <w:r w:rsidRPr="00BA69AC">
        <w:rPr>
          <w:rFonts w:eastAsia="Cambria"/>
          <w:w w:val="105"/>
          <w:sz w:val="22"/>
          <w:szCs w:val="22"/>
        </w:rPr>
        <w:t xml:space="preserve"> </w:t>
      </w:r>
      <w:r w:rsidRPr="00F404F5">
        <w:rPr>
          <w:rFonts w:eastAsia="Cambria"/>
          <w:w w:val="105"/>
          <w:sz w:val="22"/>
          <w:szCs w:val="22"/>
        </w:rPr>
        <w:t>liability</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whether</w:t>
      </w:r>
      <w:r w:rsidRPr="00BA69AC">
        <w:rPr>
          <w:rFonts w:eastAsia="Cambria"/>
          <w:w w:val="105"/>
          <w:sz w:val="22"/>
          <w:szCs w:val="22"/>
        </w:rPr>
        <w:t xml:space="preserve"> </w:t>
      </w:r>
      <w:r w:rsidRPr="00F404F5">
        <w:rPr>
          <w:rFonts w:eastAsia="Cambria"/>
          <w:w w:val="105"/>
          <w:sz w:val="22"/>
          <w:szCs w:val="22"/>
        </w:rPr>
        <w:t>under</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w:t>
      </w:r>
      <w:r w:rsidRPr="00BA69AC">
        <w:rPr>
          <w:rFonts w:eastAsia="Cambria"/>
          <w:w w:val="105"/>
          <w:sz w:val="22"/>
          <w:szCs w:val="22"/>
        </w:rPr>
        <w:t xml:space="preserve"> </w:t>
      </w:r>
      <w:r w:rsidRPr="00F404F5">
        <w:rPr>
          <w:rFonts w:eastAsia="Cambria"/>
          <w:w w:val="105"/>
          <w:sz w:val="22"/>
          <w:szCs w:val="22"/>
        </w:rPr>
        <w:t>in</w:t>
      </w:r>
      <w:r w:rsidRPr="00BA69AC">
        <w:rPr>
          <w:rFonts w:eastAsia="Cambria"/>
          <w:w w:val="105"/>
          <w:sz w:val="22"/>
          <w:szCs w:val="22"/>
        </w:rPr>
        <w:t xml:space="preserve"> </w:t>
      </w:r>
      <w:r w:rsidRPr="00F404F5">
        <w:rPr>
          <w:rFonts w:eastAsia="Cambria"/>
          <w:w w:val="105"/>
          <w:sz w:val="22"/>
          <w:szCs w:val="22"/>
        </w:rPr>
        <w:t>tort</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otherwise,</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not</w:t>
      </w:r>
      <w:r w:rsidRPr="00BA69AC">
        <w:rPr>
          <w:rFonts w:eastAsia="Cambria"/>
          <w:w w:val="105"/>
          <w:sz w:val="22"/>
          <w:szCs w:val="22"/>
        </w:rPr>
        <w:t xml:space="preserve"> </w:t>
      </w:r>
      <w:r w:rsidRPr="00F404F5">
        <w:rPr>
          <w:rFonts w:eastAsia="Cambria"/>
          <w:w w:val="105"/>
          <w:sz w:val="22"/>
          <w:szCs w:val="22"/>
        </w:rPr>
        <w:t>exceed the total Contract Price, provided that this limitation</w:t>
      </w:r>
      <w:r w:rsidRPr="00BA69AC">
        <w:rPr>
          <w:rFonts w:eastAsia="Cambria"/>
          <w:w w:val="105"/>
          <w:sz w:val="22"/>
          <w:szCs w:val="22"/>
        </w:rPr>
        <w:t xml:space="preserve"> </w:t>
      </w:r>
      <w:r w:rsidRPr="00F404F5">
        <w:rPr>
          <w:rFonts w:eastAsia="Cambria"/>
          <w:w w:val="105"/>
          <w:sz w:val="22"/>
          <w:szCs w:val="22"/>
        </w:rPr>
        <w:t>shall not apply to the cost of repairing or replacing defective</w:t>
      </w:r>
      <w:r w:rsidRPr="00BA69AC">
        <w:rPr>
          <w:rFonts w:eastAsia="Cambria"/>
          <w:w w:val="105"/>
          <w:sz w:val="22"/>
          <w:szCs w:val="22"/>
        </w:rPr>
        <w:t xml:space="preserve"> </w:t>
      </w:r>
      <w:r w:rsidRPr="00F404F5">
        <w:rPr>
          <w:rFonts w:eastAsia="Cambria"/>
          <w:w w:val="105"/>
          <w:sz w:val="22"/>
          <w:szCs w:val="22"/>
        </w:rPr>
        <w:t>equipment, or to any obligation of the Contractor to indemnify</w:t>
      </w:r>
      <w:r w:rsidRPr="00BA69AC">
        <w:rPr>
          <w:rFonts w:eastAsia="Cambria"/>
          <w:w w:val="105"/>
          <w:sz w:val="22"/>
          <w:szCs w:val="22"/>
        </w:rPr>
        <w:t xml:space="preserve"> </w:t>
      </w:r>
      <w:r w:rsidRPr="00F404F5">
        <w:rPr>
          <w:rFonts w:eastAsia="Cambria"/>
          <w:w w:val="105"/>
          <w:sz w:val="22"/>
          <w:szCs w:val="22"/>
        </w:rPr>
        <w:t>the Employer</w:t>
      </w:r>
      <w:r w:rsidRPr="00BA69AC">
        <w:rPr>
          <w:rFonts w:eastAsia="Cambria"/>
          <w:w w:val="105"/>
          <w:sz w:val="22"/>
          <w:szCs w:val="22"/>
        </w:rPr>
        <w:t xml:space="preserve"> </w:t>
      </w:r>
      <w:r w:rsidRPr="00F404F5">
        <w:rPr>
          <w:rFonts w:eastAsia="Cambria"/>
          <w:w w:val="105"/>
          <w:sz w:val="22"/>
          <w:szCs w:val="22"/>
        </w:rPr>
        <w:t>with</w:t>
      </w:r>
      <w:r w:rsidRPr="00BA69AC">
        <w:rPr>
          <w:rFonts w:eastAsia="Cambria"/>
          <w:w w:val="105"/>
          <w:sz w:val="22"/>
          <w:szCs w:val="22"/>
        </w:rPr>
        <w:t xml:space="preserve"> </w:t>
      </w:r>
      <w:r w:rsidRPr="00F404F5">
        <w:rPr>
          <w:rFonts w:eastAsia="Cambria"/>
          <w:w w:val="105"/>
          <w:sz w:val="22"/>
          <w:szCs w:val="22"/>
        </w:rPr>
        <w:t>respect to patent</w:t>
      </w:r>
      <w:r w:rsidRPr="00BA69AC">
        <w:rPr>
          <w:rFonts w:eastAsia="Cambria"/>
          <w:w w:val="105"/>
          <w:sz w:val="22"/>
          <w:szCs w:val="22"/>
        </w:rPr>
        <w:t xml:space="preserve"> </w:t>
      </w:r>
      <w:r w:rsidRPr="00F404F5">
        <w:rPr>
          <w:rFonts w:eastAsia="Cambria"/>
          <w:w w:val="105"/>
          <w:sz w:val="22"/>
          <w:szCs w:val="22"/>
        </w:rPr>
        <w:t>infringement.</w:t>
      </w:r>
    </w:p>
    <w:p w:rsidR="005A48C5" w:rsidRPr="00F404F5" w:rsidRDefault="005A48C5">
      <w:pPr>
        <w:widowControl w:val="0"/>
        <w:autoSpaceDE w:val="0"/>
        <w:autoSpaceDN w:val="0"/>
        <w:spacing w:before="1"/>
        <w:rPr>
          <w:rFonts w:eastAsia="Cambria"/>
          <w:sz w:val="22"/>
          <w:szCs w:val="22"/>
        </w:rPr>
      </w:pPr>
    </w:p>
    <w:p w:rsidR="005A48C5" w:rsidRPr="00F404F5" w:rsidRDefault="00D11752">
      <w:pPr>
        <w:widowControl w:val="0"/>
        <w:numPr>
          <w:ilvl w:val="0"/>
          <w:numId w:val="7"/>
        </w:numPr>
        <w:tabs>
          <w:tab w:val="left" w:pos="928"/>
          <w:tab w:val="left" w:pos="929"/>
        </w:tabs>
        <w:autoSpaceDE w:val="0"/>
        <w:autoSpaceDN w:val="0"/>
        <w:ind w:hanging="721"/>
        <w:outlineLvl w:val="0"/>
        <w:rPr>
          <w:rFonts w:eastAsia="Palatino Linotype"/>
          <w:b/>
          <w:bCs/>
          <w:sz w:val="22"/>
          <w:szCs w:val="22"/>
        </w:rPr>
      </w:pPr>
      <w:bookmarkStart w:id="37" w:name="_Toc146280663"/>
      <w:r w:rsidRPr="00F404F5">
        <w:rPr>
          <w:rFonts w:eastAsia="Palatino Linotype"/>
          <w:b/>
          <w:bCs/>
          <w:sz w:val="22"/>
          <w:szCs w:val="22"/>
        </w:rPr>
        <w:t>Risk</w:t>
      </w:r>
      <w:r w:rsidRPr="00F404F5">
        <w:rPr>
          <w:rFonts w:eastAsia="Palatino Linotype"/>
          <w:b/>
          <w:bCs/>
          <w:spacing w:val="-4"/>
          <w:sz w:val="22"/>
          <w:szCs w:val="22"/>
        </w:rPr>
        <w:t xml:space="preserve"> </w:t>
      </w:r>
      <w:r w:rsidRPr="00F404F5">
        <w:rPr>
          <w:rFonts w:eastAsia="Palatino Linotype"/>
          <w:b/>
          <w:bCs/>
          <w:sz w:val="22"/>
          <w:szCs w:val="22"/>
        </w:rPr>
        <w:t>Distribution</w:t>
      </w:r>
      <w:bookmarkEnd w:id="37"/>
    </w:p>
    <w:p w:rsidR="005A48C5" w:rsidRPr="00F404F5" w:rsidRDefault="005A48C5">
      <w:pPr>
        <w:widowControl w:val="0"/>
        <w:autoSpaceDE w:val="0"/>
        <w:autoSpaceDN w:val="0"/>
        <w:spacing w:before="12"/>
        <w:rPr>
          <w:rFonts w:eastAsia="Cambria"/>
          <w:b/>
          <w:sz w:val="22"/>
          <w:szCs w:val="22"/>
        </w:rPr>
      </w:pPr>
    </w:p>
    <w:p w:rsidR="005A48C5" w:rsidRPr="00F404F5"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38" w:name="_Toc146280664"/>
      <w:r w:rsidRPr="00F404F5">
        <w:rPr>
          <w:rFonts w:eastAsia="Palatino Linotype"/>
          <w:b/>
          <w:bCs/>
          <w:sz w:val="22"/>
          <w:szCs w:val="22"/>
        </w:rPr>
        <w:t>Transfer</w:t>
      </w:r>
      <w:r w:rsidRPr="00F404F5">
        <w:rPr>
          <w:rFonts w:eastAsia="Palatino Linotype"/>
          <w:b/>
          <w:bCs/>
          <w:spacing w:val="-5"/>
          <w:sz w:val="22"/>
          <w:szCs w:val="22"/>
        </w:rPr>
        <w:t xml:space="preserve"> </w:t>
      </w:r>
      <w:r w:rsidRPr="00F404F5">
        <w:rPr>
          <w:rFonts w:eastAsia="Palatino Linotype"/>
          <w:b/>
          <w:bCs/>
          <w:sz w:val="22"/>
          <w:szCs w:val="22"/>
        </w:rPr>
        <w:t>of</w:t>
      </w:r>
      <w:r w:rsidRPr="00F404F5">
        <w:rPr>
          <w:rFonts w:eastAsia="Palatino Linotype"/>
          <w:b/>
          <w:bCs/>
          <w:spacing w:val="-4"/>
          <w:sz w:val="22"/>
          <w:szCs w:val="22"/>
        </w:rPr>
        <w:t xml:space="preserve"> </w:t>
      </w:r>
      <w:r w:rsidRPr="00F404F5">
        <w:rPr>
          <w:rFonts w:eastAsia="Palatino Linotype"/>
          <w:b/>
          <w:bCs/>
          <w:sz w:val="22"/>
          <w:szCs w:val="22"/>
        </w:rPr>
        <w:t>Ownership</w:t>
      </w:r>
      <w:bookmarkEnd w:id="38"/>
    </w:p>
    <w:p w:rsidR="005A48C5" w:rsidRPr="00F404F5" w:rsidRDefault="005A48C5">
      <w:pPr>
        <w:widowControl w:val="0"/>
        <w:autoSpaceDE w:val="0"/>
        <w:autoSpaceDN w:val="0"/>
        <w:spacing w:before="9"/>
        <w:rPr>
          <w:rFonts w:eastAsia="Cambria"/>
          <w:b/>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9"/>
        <w:jc w:val="both"/>
        <w:rPr>
          <w:rFonts w:eastAsia="Cambria"/>
          <w:sz w:val="22"/>
          <w:szCs w:val="22"/>
        </w:rPr>
      </w:pPr>
      <w:r w:rsidRPr="00F404F5">
        <w:rPr>
          <w:rFonts w:eastAsia="Cambria"/>
          <w:w w:val="105"/>
          <w:sz w:val="22"/>
          <w:szCs w:val="22"/>
        </w:rPr>
        <w:t>Ownership of the Plant and Equipment (including spare parts) to be</w:t>
      </w:r>
      <w:r w:rsidRPr="00BA69AC">
        <w:rPr>
          <w:rFonts w:eastAsia="Cambria"/>
          <w:w w:val="105"/>
          <w:sz w:val="22"/>
          <w:szCs w:val="22"/>
        </w:rPr>
        <w:t xml:space="preserve"> </w:t>
      </w:r>
      <w:r w:rsidRPr="00F404F5">
        <w:rPr>
          <w:rFonts w:eastAsia="Cambria"/>
          <w:w w:val="105"/>
          <w:sz w:val="22"/>
          <w:szCs w:val="22"/>
        </w:rPr>
        <w:t>imported</w:t>
      </w:r>
      <w:r w:rsidRPr="00BA69AC">
        <w:rPr>
          <w:rFonts w:eastAsia="Cambria"/>
          <w:w w:val="105"/>
          <w:sz w:val="22"/>
          <w:szCs w:val="22"/>
        </w:rPr>
        <w:t xml:space="preserve"> </w:t>
      </w:r>
      <w:r w:rsidRPr="00F404F5">
        <w:rPr>
          <w:rFonts w:eastAsia="Cambria"/>
          <w:w w:val="105"/>
          <w:sz w:val="22"/>
          <w:szCs w:val="22"/>
        </w:rPr>
        <w:t>into</w:t>
      </w:r>
      <w:r w:rsidRPr="00BA69AC">
        <w:rPr>
          <w:rFonts w:eastAsia="Cambria"/>
          <w:w w:val="105"/>
          <w:sz w:val="22"/>
          <w:szCs w:val="22"/>
        </w:rPr>
        <w:t xml:space="preserve"> </w:t>
      </w:r>
      <w:r w:rsidRPr="00F404F5">
        <w:rPr>
          <w:rFonts w:eastAsia="Cambria"/>
          <w:w w:val="105"/>
          <w:sz w:val="22"/>
          <w:szCs w:val="22"/>
        </w:rPr>
        <w:t>India</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be</w:t>
      </w:r>
      <w:r w:rsidRPr="00BA69AC">
        <w:rPr>
          <w:rFonts w:eastAsia="Cambria"/>
          <w:w w:val="105"/>
          <w:sz w:val="22"/>
          <w:szCs w:val="22"/>
        </w:rPr>
        <w:t xml:space="preserve"> </w:t>
      </w:r>
      <w:r w:rsidRPr="00F404F5">
        <w:rPr>
          <w:rFonts w:eastAsia="Cambria"/>
          <w:w w:val="105"/>
          <w:sz w:val="22"/>
          <w:szCs w:val="22"/>
        </w:rPr>
        <w:t>transferred</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upon</w:t>
      </w:r>
      <w:r w:rsidRPr="00BA69AC">
        <w:rPr>
          <w:rFonts w:eastAsia="Cambria"/>
          <w:w w:val="105"/>
          <w:sz w:val="22"/>
          <w:szCs w:val="22"/>
        </w:rPr>
        <w:t xml:space="preserve"> </w:t>
      </w:r>
      <w:r w:rsidRPr="00F404F5">
        <w:rPr>
          <w:rFonts w:eastAsia="Cambria"/>
          <w:w w:val="105"/>
          <w:sz w:val="22"/>
          <w:szCs w:val="22"/>
        </w:rPr>
        <w:t>loading on to the mode of transport to be used to convey the Plant</w:t>
      </w:r>
      <w:r w:rsidRPr="00BA69AC">
        <w:rPr>
          <w:rFonts w:eastAsia="Cambria"/>
          <w:w w:val="105"/>
          <w:sz w:val="22"/>
          <w:szCs w:val="22"/>
        </w:rPr>
        <w:t xml:space="preserve"> </w:t>
      </w:r>
      <w:r w:rsidRPr="00F404F5">
        <w:rPr>
          <w:rFonts w:eastAsia="Cambria"/>
          <w:w w:val="105"/>
          <w:sz w:val="22"/>
          <w:szCs w:val="22"/>
        </w:rPr>
        <w:t>and Equipment from the country of origin to that country and upon</w:t>
      </w:r>
      <w:r w:rsidRPr="00BA69AC">
        <w:rPr>
          <w:rFonts w:eastAsia="Cambria"/>
          <w:w w:val="105"/>
          <w:sz w:val="22"/>
          <w:szCs w:val="22"/>
        </w:rPr>
        <w:t xml:space="preserve"> </w:t>
      </w:r>
      <w:r w:rsidRPr="00F404F5">
        <w:rPr>
          <w:rFonts w:eastAsia="Cambria"/>
          <w:w w:val="105"/>
          <w:sz w:val="22"/>
          <w:szCs w:val="22"/>
        </w:rPr>
        <w:t>endorsement</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dispatch</w:t>
      </w:r>
      <w:r w:rsidRPr="00BA69AC">
        <w:rPr>
          <w:rFonts w:eastAsia="Cambria"/>
          <w:w w:val="105"/>
          <w:sz w:val="22"/>
          <w:szCs w:val="22"/>
        </w:rPr>
        <w:t xml:space="preserve"> </w:t>
      </w:r>
      <w:r w:rsidRPr="00F404F5">
        <w:rPr>
          <w:rFonts w:eastAsia="Cambria"/>
          <w:w w:val="105"/>
          <w:sz w:val="22"/>
          <w:szCs w:val="22"/>
        </w:rPr>
        <w:t>documents</w:t>
      </w:r>
      <w:r w:rsidRPr="00BA69AC">
        <w:rPr>
          <w:rFonts w:eastAsia="Cambria"/>
          <w:w w:val="105"/>
          <w:sz w:val="22"/>
          <w:szCs w:val="22"/>
        </w:rPr>
        <w:t xml:space="preserve"> </w:t>
      </w:r>
      <w:r w:rsidRPr="00F404F5">
        <w:rPr>
          <w:rFonts w:eastAsia="Cambria"/>
          <w:w w:val="105"/>
          <w:sz w:val="22"/>
          <w:szCs w:val="22"/>
        </w:rPr>
        <w:t>in</w:t>
      </w:r>
      <w:r w:rsidRPr="00BA69AC">
        <w:rPr>
          <w:rFonts w:eastAsia="Cambria"/>
          <w:w w:val="105"/>
          <w:sz w:val="22"/>
          <w:szCs w:val="22"/>
        </w:rPr>
        <w:t xml:space="preserve"> </w:t>
      </w:r>
      <w:r w:rsidRPr="00F404F5">
        <w:rPr>
          <w:rFonts w:eastAsia="Cambria"/>
          <w:w w:val="105"/>
          <w:sz w:val="22"/>
          <w:szCs w:val="22"/>
        </w:rPr>
        <w:t>favour</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Employer.</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6"/>
        <w:jc w:val="both"/>
        <w:rPr>
          <w:rFonts w:eastAsia="Cambria"/>
          <w:sz w:val="22"/>
          <w:szCs w:val="22"/>
        </w:rPr>
      </w:pPr>
      <w:r w:rsidRPr="00F404F5">
        <w:rPr>
          <w:rFonts w:eastAsia="Cambria"/>
          <w:w w:val="105"/>
          <w:sz w:val="22"/>
          <w:szCs w:val="22"/>
        </w:rPr>
        <w:t>Ownership</w:t>
      </w:r>
      <w:r w:rsidRPr="00F404F5">
        <w:rPr>
          <w:rFonts w:eastAsia="Cambria"/>
          <w:spacing w:val="1"/>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Plant</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Equipment</w:t>
      </w:r>
      <w:r w:rsidRPr="00BA69AC">
        <w:rPr>
          <w:rFonts w:eastAsia="Cambria"/>
          <w:w w:val="105"/>
          <w:sz w:val="22"/>
          <w:szCs w:val="22"/>
        </w:rPr>
        <w:t xml:space="preserve"> </w:t>
      </w:r>
      <w:r w:rsidRPr="00F404F5">
        <w:rPr>
          <w:rFonts w:eastAsia="Cambria"/>
          <w:w w:val="105"/>
          <w:sz w:val="22"/>
          <w:szCs w:val="22"/>
        </w:rPr>
        <w:t>(including</w:t>
      </w:r>
      <w:r w:rsidRPr="00BA69AC">
        <w:rPr>
          <w:rFonts w:eastAsia="Cambria"/>
          <w:w w:val="105"/>
          <w:sz w:val="22"/>
          <w:szCs w:val="22"/>
        </w:rPr>
        <w:t xml:space="preserve"> </w:t>
      </w:r>
      <w:r w:rsidRPr="00F404F5">
        <w:rPr>
          <w:rFonts w:eastAsia="Cambria"/>
          <w:w w:val="105"/>
          <w:sz w:val="22"/>
          <w:szCs w:val="22"/>
        </w:rPr>
        <w:t>spare</w:t>
      </w:r>
      <w:r w:rsidRPr="00BA69AC">
        <w:rPr>
          <w:rFonts w:eastAsia="Cambria"/>
          <w:w w:val="105"/>
          <w:sz w:val="22"/>
          <w:szCs w:val="22"/>
        </w:rPr>
        <w:t xml:space="preserve"> </w:t>
      </w:r>
      <w:r w:rsidRPr="00F404F5">
        <w:rPr>
          <w:rFonts w:eastAsia="Cambria"/>
          <w:w w:val="105"/>
          <w:sz w:val="22"/>
          <w:szCs w:val="22"/>
        </w:rPr>
        <w:t>parts)</w:t>
      </w:r>
      <w:r w:rsidRPr="00BA69AC">
        <w:rPr>
          <w:rFonts w:eastAsia="Cambria"/>
          <w:w w:val="105"/>
          <w:sz w:val="22"/>
          <w:szCs w:val="22"/>
        </w:rPr>
        <w:t xml:space="preserve"> </w:t>
      </w:r>
      <w:r w:rsidRPr="00F404F5">
        <w:rPr>
          <w:rFonts w:eastAsia="Cambria"/>
          <w:w w:val="105"/>
          <w:sz w:val="22"/>
          <w:szCs w:val="22"/>
        </w:rPr>
        <w:t>procured in India, shall be transferred to the Employer upon loading</w:t>
      </w:r>
      <w:r w:rsidRPr="00BA69AC">
        <w:rPr>
          <w:rFonts w:eastAsia="Cambria"/>
          <w:w w:val="105"/>
          <w:sz w:val="22"/>
          <w:szCs w:val="22"/>
        </w:rPr>
        <w:t xml:space="preserve"> </w:t>
      </w:r>
      <w:r w:rsidRPr="00F404F5">
        <w:rPr>
          <w:rFonts w:eastAsia="Cambria"/>
          <w:w w:val="105"/>
          <w:sz w:val="22"/>
          <w:szCs w:val="22"/>
        </w:rPr>
        <w:t>on</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mode</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transport</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be</w:t>
      </w:r>
      <w:r w:rsidRPr="00BA69AC">
        <w:rPr>
          <w:rFonts w:eastAsia="Cambria"/>
          <w:w w:val="105"/>
          <w:sz w:val="22"/>
          <w:szCs w:val="22"/>
        </w:rPr>
        <w:t xml:space="preserve"> </w:t>
      </w:r>
      <w:r w:rsidRPr="00F404F5">
        <w:rPr>
          <w:rFonts w:eastAsia="Cambria"/>
          <w:w w:val="105"/>
          <w:sz w:val="22"/>
          <w:szCs w:val="22"/>
        </w:rPr>
        <w:t>used</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carry</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Plant</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Equipment from the works/warehouse/ any other place where 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wishes</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supply</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goods</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site</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upon</w:t>
      </w:r>
      <w:r w:rsidRPr="00BA69AC">
        <w:rPr>
          <w:rFonts w:eastAsia="Cambria"/>
          <w:w w:val="105"/>
          <w:sz w:val="22"/>
          <w:szCs w:val="22"/>
        </w:rPr>
        <w:t xml:space="preserve"> </w:t>
      </w:r>
      <w:r w:rsidRPr="00F404F5">
        <w:rPr>
          <w:rFonts w:eastAsia="Cambria"/>
          <w:w w:val="105"/>
          <w:sz w:val="22"/>
          <w:szCs w:val="22"/>
        </w:rPr>
        <w:t>endorsement</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proofErr w:type="spellStart"/>
      <w:r w:rsidRPr="00F404F5">
        <w:rPr>
          <w:rFonts w:eastAsia="Cambria"/>
          <w:w w:val="105"/>
          <w:sz w:val="22"/>
          <w:szCs w:val="22"/>
        </w:rPr>
        <w:t>despatch</w:t>
      </w:r>
      <w:proofErr w:type="spellEnd"/>
      <w:r w:rsidRPr="00BA69AC">
        <w:rPr>
          <w:rFonts w:eastAsia="Cambria"/>
          <w:w w:val="105"/>
          <w:sz w:val="22"/>
          <w:szCs w:val="22"/>
        </w:rPr>
        <w:t xml:space="preserve"> </w:t>
      </w:r>
      <w:r w:rsidRPr="00F404F5">
        <w:rPr>
          <w:rFonts w:eastAsia="Cambria"/>
          <w:w w:val="105"/>
          <w:sz w:val="22"/>
          <w:szCs w:val="22"/>
        </w:rPr>
        <w:t>documents</w:t>
      </w:r>
      <w:r w:rsidRPr="00BA69AC">
        <w:rPr>
          <w:rFonts w:eastAsia="Cambria"/>
          <w:w w:val="105"/>
          <w:sz w:val="22"/>
          <w:szCs w:val="22"/>
        </w:rPr>
        <w:t xml:space="preserve"> </w:t>
      </w:r>
      <w:r w:rsidRPr="00F404F5">
        <w:rPr>
          <w:rFonts w:eastAsia="Cambria"/>
          <w:w w:val="105"/>
          <w:sz w:val="22"/>
          <w:szCs w:val="22"/>
        </w:rPr>
        <w:t>in</w:t>
      </w:r>
      <w:r w:rsidRPr="00BA69AC">
        <w:rPr>
          <w:rFonts w:eastAsia="Cambria"/>
          <w:w w:val="105"/>
          <w:sz w:val="22"/>
          <w:szCs w:val="22"/>
        </w:rPr>
        <w:t xml:space="preserve"> </w:t>
      </w:r>
      <w:r w:rsidRPr="00F404F5">
        <w:rPr>
          <w:rFonts w:eastAsia="Cambria"/>
          <w:w w:val="105"/>
          <w:sz w:val="22"/>
          <w:szCs w:val="22"/>
        </w:rPr>
        <w:t>favour</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Employer.</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7"/>
        <w:jc w:val="both"/>
        <w:rPr>
          <w:rFonts w:eastAsia="Cambria"/>
          <w:sz w:val="22"/>
          <w:szCs w:val="22"/>
        </w:rPr>
      </w:pPr>
      <w:r w:rsidRPr="00F404F5">
        <w:rPr>
          <w:rFonts w:eastAsia="Cambria"/>
          <w:sz w:val="22"/>
          <w:szCs w:val="22"/>
        </w:rPr>
        <w:t>Ownership</w:t>
      </w:r>
      <w:r w:rsidRPr="00F404F5">
        <w:rPr>
          <w:rFonts w:eastAsia="Cambria"/>
          <w:spacing w:val="1"/>
          <w:sz w:val="22"/>
          <w:szCs w:val="22"/>
        </w:rPr>
        <w:t xml:space="preserve"> </w:t>
      </w:r>
      <w:r w:rsidRPr="00BA69AC">
        <w:rPr>
          <w:rFonts w:eastAsia="Cambria"/>
          <w:w w:val="105"/>
          <w:sz w:val="22"/>
          <w:szCs w:val="22"/>
        </w:rPr>
        <w:t>of the Contractor</w:t>
      </w:r>
      <w:r w:rsidR="004D4D81" w:rsidRPr="00BA69AC">
        <w:rPr>
          <w:rFonts w:eastAsia="Cambria"/>
          <w:w w:val="105"/>
          <w:sz w:val="22"/>
          <w:szCs w:val="22"/>
        </w:rPr>
        <w:t>’</w:t>
      </w:r>
      <w:r w:rsidRPr="00BA69AC">
        <w:rPr>
          <w:rFonts w:eastAsia="Cambria"/>
          <w:w w:val="105"/>
          <w:sz w:val="22"/>
          <w:szCs w:val="22"/>
        </w:rPr>
        <w:t>s Equipment used by the Contractor and its Subcontractors in connection with the Contract shall remain with the Contractor or its Subcontractors.</w:t>
      </w:r>
    </w:p>
    <w:p w:rsidR="005A48C5" w:rsidRPr="00F404F5" w:rsidRDefault="00D11752">
      <w:pPr>
        <w:widowControl w:val="0"/>
        <w:numPr>
          <w:ilvl w:val="2"/>
          <w:numId w:val="1"/>
        </w:numPr>
        <w:tabs>
          <w:tab w:val="left" w:pos="1288"/>
          <w:tab w:val="left" w:pos="1289"/>
        </w:tabs>
        <w:autoSpaceDE w:val="0"/>
        <w:autoSpaceDN w:val="0"/>
        <w:spacing w:before="82" w:line="254" w:lineRule="auto"/>
        <w:ind w:right="1607"/>
        <w:jc w:val="both"/>
        <w:rPr>
          <w:rFonts w:eastAsia="Cambria"/>
          <w:sz w:val="22"/>
          <w:szCs w:val="22"/>
        </w:rPr>
      </w:pPr>
      <w:r w:rsidRPr="00F404F5">
        <w:rPr>
          <w:rFonts w:eastAsia="Cambria"/>
          <w:w w:val="105"/>
          <w:sz w:val="22"/>
          <w:szCs w:val="22"/>
        </w:rPr>
        <w:t>Ownership</w:t>
      </w:r>
      <w:r w:rsidRPr="00F404F5">
        <w:rPr>
          <w:rFonts w:eastAsia="Cambria"/>
          <w:spacing w:val="1"/>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any</w:t>
      </w:r>
      <w:r w:rsidRPr="00BA69AC">
        <w:rPr>
          <w:rFonts w:eastAsia="Cambria"/>
          <w:w w:val="105"/>
          <w:sz w:val="22"/>
          <w:szCs w:val="22"/>
        </w:rPr>
        <w:t xml:space="preserve"> </w:t>
      </w:r>
      <w:r w:rsidRPr="00F404F5">
        <w:rPr>
          <w:rFonts w:eastAsia="Cambria"/>
          <w:w w:val="105"/>
          <w:sz w:val="22"/>
          <w:szCs w:val="22"/>
        </w:rPr>
        <w:t>Plant</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Equipment</w:t>
      </w:r>
      <w:r w:rsidRPr="00BA69AC">
        <w:rPr>
          <w:rFonts w:eastAsia="Cambria"/>
          <w:w w:val="105"/>
          <w:sz w:val="22"/>
          <w:szCs w:val="22"/>
        </w:rPr>
        <w:t xml:space="preserve"> </w:t>
      </w:r>
      <w:r w:rsidRPr="00F404F5">
        <w:rPr>
          <w:rFonts w:eastAsia="Cambria"/>
          <w:w w:val="105"/>
          <w:sz w:val="22"/>
          <w:szCs w:val="22"/>
        </w:rPr>
        <w:t>in</w:t>
      </w:r>
      <w:r w:rsidRPr="00BA69AC">
        <w:rPr>
          <w:rFonts w:eastAsia="Cambria"/>
          <w:w w:val="105"/>
          <w:sz w:val="22"/>
          <w:szCs w:val="22"/>
        </w:rPr>
        <w:t xml:space="preserve"> </w:t>
      </w:r>
      <w:r w:rsidRPr="00F404F5">
        <w:rPr>
          <w:rFonts w:eastAsia="Cambria"/>
          <w:w w:val="105"/>
          <w:sz w:val="22"/>
          <w:szCs w:val="22"/>
        </w:rPr>
        <w:t>excess</w:t>
      </w:r>
      <w:r w:rsidRPr="00BA69AC">
        <w:rPr>
          <w:rFonts w:eastAsia="Cambria"/>
          <w:w w:val="105"/>
          <w:sz w:val="22"/>
          <w:szCs w:val="22"/>
        </w:rPr>
        <w:t xml:space="preserve"> </w:t>
      </w:r>
      <w:r w:rsidR="00213F05" w:rsidRPr="00F404F5">
        <w:rPr>
          <w:rFonts w:eastAsia="Cambria"/>
          <w:w w:val="105"/>
          <w:sz w:val="22"/>
          <w:szCs w:val="22"/>
        </w:rPr>
        <w:t xml:space="preserve">of </w:t>
      </w:r>
      <w:r w:rsidR="00213F05" w:rsidRPr="00BA69AC">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requirements for the Facilities shall revert to the Contractor upon</w:t>
      </w:r>
      <w:r w:rsidRPr="00BA69AC">
        <w:rPr>
          <w:rFonts w:eastAsia="Cambria"/>
          <w:w w:val="105"/>
          <w:sz w:val="22"/>
          <w:szCs w:val="22"/>
        </w:rPr>
        <w:t xml:space="preserve"> </w:t>
      </w:r>
      <w:r w:rsidRPr="00F404F5">
        <w:rPr>
          <w:rFonts w:eastAsia="Cambria"/>
          <w:w w:val="105"/>
          <w:sz w:val="22"/>
          <w:szCs w:val="22"/>
        </w:rPr>
        <w:t>Completion</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Facilities</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at</w:t>
      </w:r>
      <w:r w:rsidRPr="00BA69AC">
        <w:rPr>
          <w:rFonts w:eastAsia="Cambria"/>
          <w:w w:val="105"/>
          <w:sz w:val="22"/>
          <w:szCs w:val="22"/>
        </w:rPr>
        <w:t xml:space="preserve"> </w:t>
      </w:r>
      <w:r w:rsidRPr="00F404F5">
        <w:rPr>
          <w:rFonts w:eastAsia="Cambria"/>
          <w:w w:val="105"/>
          <w:sz w:val="22"/>
          <w:szCs w:val="22"/>
        </w:rPr>
        <w:t>such</w:t>
      </w:r>
      <w:r w:rsidRPr="00BA69AC">
        <w:rPr>
          <w:rFonts w:eastAsia="Cambria"/>
          <w:w w:val="105"/>
          <w:sz w:val="22"/>
          <w:szCs w:val="22"/>
        </w:rPr>
        <w:t xml:space="preserve"> </w:t>
      </w:r>
      <w:r w:rsidRPr="00F404F5">
        <w:rPr>
          <w:rFonts w:eastAsia="Cambria"/>
          <w:w w:val="105"/>
          <w:sz w:val="22"/>
          <w:szCs w:val="22"/>
        </w:rPr>
        <w:t>earlier</w:t>
      </w:r>
      <w:r w:rsidRPr="00BA69AC">
        <w:rPr>
          <w:rFonts w:eastAsia="Cambria"/>
          <w:w w:val="105"/>
          <w:sz w:val="22"/>
          <w:szCs w:val="22"/>
        </w:rPr>
        <w:t xml:space="preserve"> </w:t>
      </w:r>
      <w:r w:rsidRPr="00F404F5">
        <w:rPr>
          <w:rFonts w:eastAsia="Cambria"/>
          <w:w w:val="105"/>
          <w:sz w:val="22"/>
          <w:szCs w:val="22"/>
        </w:rPr>
        <w:t>time</w:t>
      </w:r>
      <w:r w:rsidRPr="00BA69AC">
        <w:rPr>
          <w:rFonts w:eastAsia="Cambria"/>
          <w:w w:val="105"/>
          <w:sz w:val="22"/>
          <w:szCs w:val="22"/>
        </w:rPr>
        <w:t xml:space="preserve"> </w:t>
      </w:r>
      <w:r w:rsidRPr="00F404F5">
        <w:rPr>
          <w:rFonts w:eastAsia="Cambria"/>
          <w:w w:val="105"/>
          <w:sz w:val="22"/>
          <w:szCs w:val="22"/>
        </w:rPr>
        <w:t>when</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Employer and the Contractor agree that the Plant and Equipment in</w:t>
      </w:r>
      <w:r w:rsidRPr="00BA69AC">
        <w:rPr>
          <w:rFonts w:eastAsia="Cambria"/>
          <w:w w:val="105"/>
          <w:sz w:val="22"/>
          <w:szCs w:val="22"/>
        </w:rPr>
        <w:t xml:space="preserve"> </w:t>
      </w:r>
      <w:r w:rsidRPr="00F404F5">
        <w:rPr>
          <w:rFonts w:eastAsia="Cambria"/>
          <w:w w:val="105"/>
          <w:sz w:val="22"/>
          <w:szCs w:val="22"/>
        </w:rPr>
        <w:t>question are no longer required for the Facilities provided quantity</w:t>
      </w:r>
      <w:r w:rsidRPr="00BA69AC">
        <w:rPr>
          <w:rFonts w:eastAsia="Cambria"/>
          <w:w w:val="105"/>
          <w:sz w:val="22"/>
          <w:szCs w:val="22"/>
        </w:rPr>
        <w:t xml:space="preserve"> </w:t>
      </w:r>
      <w:r w:rsidRPr="00F404F5">
        <w:rPr>
          <w:rFonts w:eastAsia="Cambria"/>
          <w:w w:val="105"/>
          <w:sz w:val="22"/>
          <w:szCs w:val="22"/>
        </w:rPr>
        <w:t>of any Plant and Equipment specifically stipulated in the Contract</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be</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property</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whether</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not</w:t>
      </w:r>
      <w:r w:rsidRPr="00BA69AC">
        <w:rPr>
          <w:rFonts w:eastAsia="Cambria"/>
          <w:w w:val="105"/>
          <w:sz w:val="22"/>
          <w:szCs w:val="22"/>
        </w:rPr>
        <w:t xml:space="preserve"> </w:t>
      </w:r>
      <w:r w:rsidRPr="00F404F5">
        <w:rPr>
          <w:rFonts w:eastAsia="Cambria"/>
          <w:w w:val="105"/>
          <w:sz w:val="22"/>
          <w:szCs w:val="22"/>
        </w:rPr>
        <w:t>incorporated</w:t>
      </w:r>
      <w:r w:rsidRPr="00BA69AC">
        <w:rPr>
          <w:rFonts w:eastAsia="Cambria"/>
          <w:w w:val="105"/>
          <w:sz w:val="22"/>
          <w:szCs w:val="22"/>
        </w:rPr>
        <w:t xml:space="preserve"> </w:t>
      </w:r>
      <w:r w:rsidRPr="00F404F5">
        <w:rPr>
          <w:rFonts w:eastAsia="Cambria"/>
          <w:w w:val="105"/>
          <w:sz w:val="22"/>
          <w:szCs w:val="22"/>
        </w:rPr>
        <w:t>in</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Facilities.</w:t>
      </w:r>
    </w:p>
    <w:p w:rsidR="005A48C5" w:rsidRPr="00F404F5" w:rsidRDefault="005A48C5">
      <w:pPr>
        <w:widowControl w:val="0"/>
        <w:autoSpaceDE w:val="0"/>
        <w:autoSpaceDN w:val="0"/>
        <w:spacing w:before="7"/>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1"/>
        <w:jc w:val="both"/>
        <w:rPr>
          <w:rFonts w:eastAsia="Cambria"/>
          <w:sz w:val="22"/>
          <w:szCs w:val="22"/>
        </w:rPr>
      </w:pPr>
      <w:r w:rsidRPr="00F404F5">
        <w:rPr>
          <w:rFonts w:eastAsia="Cambria"/>
          <w:w w:val="105"/>
          <w:sz w:val="22"/>
          <w:szCs w:val="22"/>
        </w:rPr>
        <w:t>Notwithstanding</w:t>
      </w:r>
      <w:r w:rsidRPr="00F404F5">
        <w:rPr>
          <w:rFonts w:eastAsia="Cambria"/>
          <w:spacing w:val="1"/>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transfer</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ownership</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Plant</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Equipment, the responsibility for care and custody thereof together</w:t>
      </w:r>
      <w:r w:rsidRPr="00BA69AC">
        <w:rPr>
          <w:rFonts w:eastAsia="Cambria"/>
          <w:w w:val="105"/>
          <w:sz w:val="22"/>
          <w:szCs w:val="22"/>
        </w:rPr>
        <w:t xml:space="preserve"> </w:t>
      </w:r>
      <w:r w:rsidRPr="00F404F5">
        <w:rPr>
          <w:rFonts w:eastAsia="Cambria"/>
          <w:w w:val="105"/>
          <w:sz w:val="22"/>
          <w:szCs w:val="22"/>
        </w:rPr>
        <w:t>with</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risk</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loss</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damage</w:t>
      </w:r>
      <w:r w:rsidRPr="00BA69AC">
        <w:rPr>
          <w:rFonts w:eastAsia="Cambria"/>
          <w:w w:val="105"/>
          <w:sz w:val="22"/>
          <w:szCs w:val="22"/>
        </w:rPr>
        <w:t xml:space="preserve"> </w:t>
      </w:r>
      <w:r w:rsidRPr="00F404F5">
        <w:rPr>
          <w:rFonts w:eastAsia="Cambria"/>
          <w:w w:val="105"/>
          <w:sz w:val="22"/>
          <w:szCs w:val="22"/>
        </w:rPr>
        <w:t>thereto</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remain</w:t>
      </w:r>
      <w:r w:rsidRPr="00BA69AC">
        <w:rPr>
          <w:rFonts w:eastAsia="Cambria"/>
          <w:w w:val="105"/>
          <w:sz w:val="22"/>
          <w:szCs w:val="22"/>
        </w:rPr>
        <w:t xml:space="preserve"> </w:t>
      </w:r>
      <w:r w:rsidRPr="00F404F5">
        <w:rPr>
          <w:rFonts w:eastAsia="Cambria"/>
          <w:w w:val="105"/>
          <w:sz w:val="22"/>
          <w:szCs w:val="22"/>
        </w:rPr>
        <w:t>with</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pursuant</w:t>
      </w:r>
      <w:r w:rsidRPr="00BA69AC">
        <w:rPr>
          <w:rFonts w:eastAsia="Cambria"/>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b/>
          <w:i/>
          <w:w w:val="105"/>
          <w:sz w:val="22"/>
          <w:szCs w:val="22"/>
        </w:rPr>
        <w:t>GCC</w:t>
      </w:r>
      <w:r w:rsidRPr="00F404F5">
        <w:rPr>
          <w:rFonts w:eastAsia="Cambria"/>
          <w:b/>
          <w:i/>
          <w:spacing w:val="1"/>
          <w:w w:val="105"/>
          <w:sz w:val="22"/>
          <w:szCs w:val="22"/>
        </w:rPr>
        <w:t xml:space="preserve"> </w:t>
      </w:r>
      <w:r w:rsidRPr="00F404F5">
        <w:rPr>
          <w:rFonts w:eastAsia="Cambria"/>
          <w:b/>
          <w:i/>
          <w:w w:val="105"/>
          <w:sz w:val="22"/>
          <w:szCs w:val="22"/>
        </w:rPr>
        <w:t>Clause</w:t>
      </w:r>
      <w:r w:rsidRPr="00F404F5">
        <w:rPr>
          <w:rFonts w:eastAsia="Cambria"/>
          <w:b/>
          <w:i/>
          <w:spacing w:val="1"/>
          <w:w w:val="105"/>
          <w:sz w:val="22"/>
          <w:szCs w:val="22"/>
        </w:rPr>
        <w:t xml:space="preserve"> </w:t>
      </w:r>
      <w:r w:rsidRPr="00F404F5">
        <w:rPr>
          <w:rFonts w:eastAsia="Cambria"/>
          <w:b/>
          <w:i/>
          <w:w w:val="105"/>
          <w:sz w:val="22"/>
          <w:szCs w:val="22"/>
        </w:rPr>
        <w:t>28</w:t>
      </w:r>
      <w:r w:rsidRPr="00F404F5">
        <w:rPr>
          <w:rFonts w:eastAsia="Cambria"/>
          <w:spacing w:val="1"/>
          <w:w w:val="105"/>
          <w:sz w:val="22"/>
          <w:szCs w:val="22"/>
        </w:rPr>
        <w:t xml:space="preserve"> </w:t>
      </w:r>
      <w:r w:rsidRPr="00F404F5">
        <w:rPr>
          <w:rFonts w:eastAsia="Cambria"/>
          <w:w w:val="105"/>
          <w:sz w:val="22"/>
          <w:szCs w:val="22"/>
        </w:rPr>
        <w:lastRenderedPageBreak/>
        <w:t>(Care</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008419A8" w:rsidRPr="00F404F5">
        <w:rPr>
          <w:rFonts w:eastAsia="Cambria"/>
          <w:w w:val="105"/>
          <w:sz w:val="22"/>
          <w:szCs w:val="22"/>
        </w:rPr>
        <w:t>Facilities) hereof</w:t>
      </w:r>
      <w:r w:rsidRPr="00BA69AC">
        <w:rPr>
          <w:rFonts w:eastAsia="Cambria"/>
          <w:w w:val="105"/>
          <w:sz w:val="22"/>
          <w:szCs w:val="22"/>
        </w:rPr>
        <w:t xml:space="preserve"> </w:t>
      </w:r>
      <w:r w:rsidRPr="00F404F5">
        <w:rPr>
          <w:rFonts w:eastAsia="Cambria"/>
          <w:w w:val="105"/>
          <w:sz w:val="22"/>
          <w:szCs w:val="22"/>
        </w:rPr>
        <w:t>until Completion of the Facilities and Taking Over pursuant to GCC</w:t>
      </w:r>
      <w:r w:rsidRPr="00BA69AC">
        <w:rPr>
          <w:rFonts w:eastAsia="Cambria"/>
          <w:w w:val="105"/>
          <w:sz w:val="22"/>
          <w:szCs w:val="22"/>
        </w:rPr>
        <w:t xml:space="preserve"> </w:t>
      </w:r>
      <w:r w:rsidRPr="00F404F5">
        <w:rPr>
          <w:rFonts w:eastAsia="Cambria"/>
          <w:w w:val="105"/>
          <w:sz w:val="22"/>
          <w:szCs w:val="22"/>
        </w:rPr>
        <w:t xml:space="preserve">Clause 20 or the part thereof, if any, as per </w:t>
      </w:r>
      <w:r w:rsidRPr="00F404F5">
        <w:rPr>
          <w:rFonts w:eastAsia="Cambria"/>
          <w:b/>
          <w:i/>
          <w:w w:val="105"/>
          <w:sz w:val="22"/>
          <w:szCs w:val="22"/>
        </w:rPr>
        <w:t>GCC Sub-Clause 1.1(e)</w:t>
      </w:r>
      <w:r w:rsidRPr="00F404F5">
        <w:rPr>
          <w:rFonts w:eastAsia="Cambria"/>
          <w:w w:val="105"/>
          <w:sz w:val="22"/>
          <w:szCs w:val="22"/>
        </w:rPr>
        <w:t xml:space="preserve"> in</w:t>
      </w:r>
      <w:r w:rsidRPr="00F404F5">
        <w:rPr>
          <w:rFonts w:eastAsia="Cambria"/>
          <w:spacing w:val="1"/>
          <w:w w:val="105"/>
          <w:sz w:val="22"/>
          <w:szCs w:val="22"/>
        </w:rPr>
        <w:t xml:space="preserve"> </w:t>
      </w:r>
      <w:r w:rsidRPr="00F404F5">
        <w:rPr>
          <w:rFonts w:eastAsia="Cambria"/>
          <w:w w:val="105"/>
          <w:sz w:val="22"/>
          <w:szCs w:val="22"/>
        </w:rPr>
        <w:t>which</w:t>
      </w:r>
      <w:r w:rsidRPr="00F404F5">
        <w:rPr>
          <w:rFonts w:eastAsia="Cambria"/>
          <w:spacing w:val="3"/>
          <w:w w:val="105"/>
          <w:sz w:val="22"/>
          <w:szCs w:val="22"/>
        </w:rPr>
        <w:t xml:space="preserve"> </w:t>
      </w:r>
      <w:r w:rsidRPr="00F404F5">
        <w:rPr>
          <w:rFonts w:eastAsia="Cambria"/>
          <w:w w:val="105"/>
          <w:sz w:val="22"/>
          <w:szCs w:val="22"/>
        </w:rPr>
        <w:t>such</w:t>
      </w:r>
      <w:r w:rsidRPr="00F404F5">
        <w:rPr>
          <w:rFonts w:eastAsia="Cambria"/>
          <w:spacing w:val="2"/>
          <w:w w:val="105"/>
          <w:sz w:val="22"/>
          <w:szCs w:val="22"/>
        </w:rPr>
        <w:t xml:space="preserve"> </w:t>
      </w:r>
      <w:r w:rsidRPr="00F404F5">
        <w:rPr>
          <w:rFonts w:eastAsia="Cambria"/>
          <w:w w:val="105"/>
          <w:sz w:val="22"/>
          <w:szCs w:val="22"/>
        </w:rPr>
        <w:t>Plant</w:t>
      </w:r>
      <w:r w:rsidRPr="00F404F5">
        <w:rPr>
          <w:rFonts w:eastAsia="Cambria"/>
          <w:spacing w:val="3"/>
          <w:w w:val="105"/>
          <w:sz w:val="22"/>
          <w:szCs w:val="22"/>
        </w:rPr>
        <w:t xml:space="preserve"> </w:t>
      </w:r>
      <w:r w:rsidRPr="00F404F5">
        <w:rPr>
          <w:rFonts w:eastAsia="Cambria"/>
          <w:w w:val="105"/>
          <w:sz w:val="22"/>
          <w:szCs w:val="22"/>
        </w:rPr>
        <w:t>and</w:t>
      </w:r>
      <w:r w:rsidRPr="00F404F5">
        <w:rPr>
          <w:rFonts w:eastAsia="Cambria"/>
          <w:spacing w:val="3"/>
          <w:w w:val="105"/>
          <w:sz w:val="22"/>
          <w:szCs w:val="22"/>
        </w:rPr>
        <w:t xml:space="preserve"> </w:t>
      </w:r>
      <w:r w:rsidRPr="00F404F5">
        <w:rPr>
          <w:rFonts w:eastAsia="Cambria"/>
          <w:w w:val="105"/>
          <w:sz w:val="22"/>
          <w:szCs w:val="22"/>
        </w:rPr>
        <w:t>Equipment</w:t>
      </w:r>
      <w:r w:rsidRPr="00F404F5">
        <w:rPr>
          <w:rFonts w:eastAsia="Cambria"/>
          <w:spacing w:val="2"/>
          <w:w w:val="105"/>
          <w:sz w:val="22"/>
          <w:szCs w:val="22"/>
        </w:rPr>
        <w:t xml:space="preserve"> </w:t>
      </w:r>
      <w:r w:rsidRPr="00F404F5">
        <w:rPr>
          <w:rFonts w:eastAsia="Cambria"/>
          <w:w w:val="105"/>
          <w:sz w:val="22"/>
          <w:szCs w:val="22"/>
        </w:rPr>
        <w:t>are</w:t>
      </w:r>
      <w:r w:rsidRPr="00F404F5">
        <w:rPr>
          <w:rFonts w:eastAsia="Cambria"/>
          <w:spacing w:val="3"/>
          <w:w w:val="105"/>
          <w:sz w:val="22"/>
          <w:szCs w:val="22"/>
        </w:rPr>
        <w:t xml:space="preserve"> </w:t>
      </w:r>
      <w:r w:rsidRPr="00F404F5">
        <w:rPr>
          <w:rFonts w:eastAsia="Cambria"/>
          <w:w w:val="105"/>
          <w:sz w:val="22"/>
          <w:szCs w:val="22"/>
        </w:rPr>
        <w:t>incorporated.</w:t>
      </w:r>
    </w:p>
    <w:p w:rsidR="005A48C5" w:rsidRPr="00F404F5" w:rsidRDefault="005A48C5">
      <w:pPr>
        <w:widowControl w:val="0"/>
        <w:autoSpaceDE w:val="0"/>
        <w:autoSpaceDN w:val="0"/>
        <w:rPr>
          <w:rFonts w:eastAsia="Cambria"/>
          <w:sz w:val="22"/>
          <w:szCs w:val="22"/>
        </w:rPr>
      </w:pPr>
    </w:p>
    <w:p w:rsidR="005A48C5" w:rsidRPr="00F404F5"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39" w:name="_Toc146280665"/>
      <w:r w:rsidRPr="00F404F5">
        <w:rPr>
          <w:rFonts w:eastAsia="Palatino Linotype"/>
          <w:b/>
          <w:bCs/>
          <w:sz w:val="22"/>
          <w:szCs w:val="22"/>
        </w:rPr>
        <w:t>Care</w:t>
      </w:r>
      <w:r w:rsidRPr="00F404F5">
        <w:rPr>
          <w:rFonts w:eastAsia="Palatino Linotype"/>
          <w:b/>
          <w:bCs/>
          <w:spacing w:val="-5"/>
          <w:sz w:val="22"/>
          <w:szCs w:val="22"/>
        </w:rPr>
        <w:t xml:space="preserve"> </w:t>
      </w:r>
      <w:r w:rsidRPr="00F404F5">
        <w:rPr>
          <w:rFonts w:eastAsia="Palatino Linotype"/>
          <w:b/>
          <w:bCs/>
          <w:sz w:val="22"/>
          <w:szCs w:val="22"/>
        </w:rPr>
        <w:t>of</w:t>
      </w:r>
      <w:r w:rsidRPr="00F404F5">
        <w:rPr>
          <w:rFonts w:eastAsia="Palatino Linotype"/>
          <w:b/>
          <w:bCs/>
          <w:spacing w:val="-5"/>
          <w:sz w:val="22"/>
          <w:szCs w:val="22"/>
        </w:rPr>
        <w:t xml:space="preserve"> </w:t>
      </w:r>
      <w:r w:rsidRPr="00F404F5">
        <w:rPr>
          <w:rFonts w:eastAsia="Palatino Linotype"/>
          <w:b/>
          <w:bCs/>
          <w:sz w:val="22"/>
          <w:szCs w:val="22"/>
        </w:rPr>
        <w:t>Facilities</w:t>
      </w:r>
      <w:bookmarkEnd w:id="39"/>
    </w:p>
    <w:p w:rsidR="005A48C5" w:rsidRPr="00F404F5" w:rsidRDefault="005A48C5">
      <w:pPr>
        <w:widowControl w:val="0"/>
        <w:autoSpaceDE w:val="0"/>
        <w:autoSpaceDN w:val="0"/>
        <w:spacing w:before="9"/>
        <w:rPr>
          <w:rFonts w:eastAsia="Cambria"/>
          <w:b/>
          <w:sz w:val="22"/>
          <w:szCs w:val="22"/>
        </w:rPr>
      </w:pPr>
    </w:p>
    <w:p w:rsidR="005A48C5" w:rsidRPr="00F404F5" w:rsidRDefault="00D11752">
      <w:pPr>
        <w:widowControl w:val="0"/>
        <w:numPr>
          <w:ilvl w:val="2"/>
          <w:numId w:val="1"/>
        </w:numPr>
        <w:tabs>
          <w:tab w:val="left" w:pos="1288"/>
          <w:tab w:val="left" w:pos="1289"/>
        </w:tabs>
        <w:autoSpaceDE w:val="0"/>
        <w:autoSpaceDN w:val="0"/>
        <w:spacing w:before="1" w:line="254" w:lineRule="auto"/>
        <w:ind w:right="1606"/>
        <w:jc w:val="both"/>
        <w:rPr>
          <w:rFonts w:eastAsia="Cambria"/>
          <w:sz w:val="22"/>
          <w:szCs w:val="22"/>
        </w:rPr>
      </w:pPr>
      <w:r w:rsidRPr="00F404F5">
        <w:rPr>
          <w:rFonts w:eastAsia="Cambria"/>
          <w:w w:val="105"/>
          <w:sz w:val="22"/>
          <w:szCs w:val="22"/>
        </w:rPr>
        <w:t>The Contractor shall be responsible for the care and custody of the</w:t>
      </w:r>
      <w:r w:rsidRPr="00BA69AC">
        <w:rPr>
          <w:rFonts w:eastAsia="Cambria"/>
          <w:w w:val="105"/>
          <w:sz w:val="22"/>
          <w:szCs w:val="22"/>
        </w:rPr>
        <w:t xml:space="preserve"> </w:t>
      </w:r>
      <w:r w:rsidRPr="00F404F5">
        <w:rPr>
          <w:rFonts w:eastAsia="Cambria"/>
          <w:w w:val="105"/>
          <w:sz w:val="22"/>
          <w:szCs w:val="22"/>
        </w:rPr>
        <w:t>Facilities or any part thereof until the date of Taking Over Certificate</w:t>
      </w:r>
      <w:r w:rsidRPr="00BA69AC">
        <w:rPr>
          <w:rFonts w:eastAsia="Cambria"/>
          <w:w w:val="105"/>
          <w:sz w:val="22"/>
          <w:szCs w:val="22"/>
        </w:rPr>
        <w:t xml:space="preserve"> </w:t>
      </w:r>
      <w:r w:rsidRPr="00F404F5">
        <w:rPr>
          <w:rFonts w:eastAsia="Cambria"/>
          <w:w w:val="105"/>
          <w:sz w:val="22"/>
          <w:szCs w:val="22"/>
        </w:rPr>
        <w:t>pursuant</w:t>
      </w:r>
      <w:r w:rsidRPr="00BA69AC">
        <w:rPr>
          <w:rFonts w:eastAsia="Cambria"/>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b/>
          <w:i/>
          <w:w w:val="105"/>
          <w:sz w:val="22"/>
          <w:szCs w:val="22"/>
        </w:rPr>
        <w:t>GCC</w:t>
      </w:r>
      <w:r w:rsidRPr="00F404F5">
        <w:rPr>
          <w:rFonts w:eastAsia="Cambria"/>
          <w:b/>
          <w:i/>
          <w:spacing w:val="1"/>
          <w:w w:val="105"/>
          <w:sz w:val="22"/>
          <w:szCs w:val="22"/>
        </w:rPr>
        <w:t xml:space="preserve"> </w:t>
      </w:r>
      <w:r w:rsidRPr="00F404F5">
        <w:rPr>
          <w:rFonts w:eastAsia="Cambria"/>
          <w:b/>
          <w:i/>
          <w:w w:val="105"/>
          <w:sz w:val="22"/>
          <w:szCs w:val="22"/>
        </w:rPr>
        <w:t>Clause</w:t>
      </w:r>
      <w:r w:rsidRPr="00F404F5">
        <w:rPr>
          <w:rFonts w:eastAsia="Cambria"/>
          <w:b/>
          <w:i/>
          <w:spacing w:val="1"/>
          <w:w w:val="105"/>
          <w:sz w:val="22"/>
          <w:szCs w:val="22"/>
        </w:rPr>
        <w:t xml:space="preserve"> </w:t>
      </w:r>
      <w:r w:rsidRPr="00F404F5">
        <w:rPr>
          <w:rFonts w:eastAsia="Cambria"/>
          <w:b/>
          <w:i/>
          <w:w w:val="105"/>
          <w:sz w:val="22"/>
          <w:szCs w:val="22"/>
        </w:rPr>
        <w:t>20</w:t>
      </w:r>
      <w:r w:rsidRPr="00F404F5">
        <w:rPr>
          <w:rFonts w:eastAsia="Cambria"/>
          <w:spacing w:val="1"/>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where</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w:t>
      </w:r>
      <w:r w:rsidRPr="00BA69AC">
        <w:rPr>
          <w:rFonts w:eastAsia="Cambria"/>
          <w:w w:val="105"/>
          <w:sz w:val="22"/>
          <w:szCs w:val="22"/>
        </w:rPr>
        <w:t xml:space="preserve"> </w:t>
      </w:r>
      <w:r w:rsidRPr="00F404F5">
        <w:rPr>
          <w:rFonts w:eastAsia="Cambria"/>
          <w:w w:val="105"/>
          <w:sz w:val="22"/>
          <w:szCs w:val="22"/>
        </w:rPr>
        <w:t>provides</w:t>
      </w:r>
      <w:r w:rsidRPr="00BA69AC">
        <w:rPr>
          <w:rFonts w:eastAsia="Cambria"/>
          <w:w w:val="105"/>
          <w:sz w:val="22"/>
          <w:szCs w:val="22"/>
        </w:rPr>
        <w:t xml:space="preserve"> </w:t>
      </w:r>
      <w:r w:rsidRPr="00F404F5">
        <w:rPr>
          <w:rFonts w:eastAsia="Cambria"/>
          <w:w w:val="105"/>
          <w:sz w:val="22"/>
          <w:szCs w:val="22"/>
        </w:rPr>
        <w:t>for</w:t>
      </w:r>
      <w:r w:rsidRPr="00BA69AC">
        <w:rPr>
          <w:rFonts w:eastAsia="Cambria"/>
          <w:w w:val="105"/>
          <w:sz w:val="22"/>
          <w:szCs w:val="22"/>
        </w:rPr>
        <w:t xml:space="preserve"> </w:t>
      </w:r>
      <w:r w:rsidRPr="00F404F5">
        <w:rPr>
          <w:rFonts w:eastAsia="Cambria"/>
          <w:w w:val="105"/>
          <w:sz w:val="22"/>
          <w:szCs w:val="22"/>
        </w:rPr>
        <w:t>Completion of the Facilities in parts, until the date of Completion of</w:t>
      </w:r>
      <w:r w:rsidRPr="00BA69AC">
        <w:rPr>
          <w:rFonts w:eastAsia="Cambria"/>
          <w:w w:val="105"/>
          <w:sz w:val="22"/>
          <w:szCs w:val="22"/>
        </w:rPr>
        <w:t xml:space="preserve"> </w:t>
      </w:r>
      <w:r w:rsidRPr="00F404F5">
        <w:rPr>
          <w:rFonts w:eastAsia="Cambria"/>
          <w:w w:val="105"/>
          <w:sz w:val="22"/>
          <w:szCs w:val="22"/>
        </w:rPr>
        <w:t>the relevant part, and shall make good at its own cost any loss or</w:t>
      </w:r>
      <w:r w:rsidRPr="00BA69AC">
        <w:rPr>
          <w:rFonts w:eastAsia="Cambria"/>
          <w:w w:val="105"/>
          <w:sz w:val="22"/>
          <w:szCs w:val="22"/>
        </w:rPr>
        <w:t xml:space="preserve"> </w:t>
      </w:r>
      <w:r w:rsidRPr="00F404F5">
        <w:rPr>
          <w:rFonts w:eastAsia="Cambria"/>
          <w:w w:val="105"/>
          <w:sz w:val="22"/>
          <w:szCs w:val="22"/>
        </w:rPr>
        <w:t>damage that may occur to the Facilities or the relevant part thereof</w:t>
      </w:r>
      <w:r w:rsidRPr="00BA69AC">
        <w:rPr>
          <w:rFonts w:eastAsia="Cambria"/>
          <w:w w:val="105"/>
          <w:sz w:val="22"/>
          <w:szCs w:val="22"/>
        </w:rPr>
        <w:t xml:space="preserve"> </w:t>
      </w:r>
      <w:r w:rsidRPr="00F404F5">
        <w:rPr>
          <w:rFonts w:eastAsia="Cambria"/>
          <w:w w:val="105"/>
          <w:sz w:val="22"/>
          <w:szCs w:val="22"/>
        </w:rPr>
        <w:t>from any cause whatsoever during such period. The Contractor shall</w:t>
      </w:r>
      <w:r w:rsidRPr="00BA69AC">
        <w:rPr>
          <w:rFonts w:eastAsia="Cambria"/>
          <w:w w:val="105"/>
          <w:sz w:val="22"/>
          <w:szCs w:val="22"/>
        </w:rPr>
        <w:t xml:space="preserve"> </w:t>
      </w:r>
      <w:r w:rsidR="00C25383" w:rsidRPr="00BA69AC">
        <w:rPr>
          <w:rFonts w:eastAsia="Cambria"/>
          <w:w w:val="105"/>
          <w:sz w:val="22"/>
          <w:szCs w:val="22"/>
        </w:rPr>
        <w:t xml:space="preserve">  </w:t>
      </w:r>
      <w:r w:rsidRPr="00F404F5">
        <w:rPr>
          <w:rFonts w:eastAsia="Cambria"/>
          <w:w w:val="105"/>
          <w:sz w:val="22"/>
          <w:szCs w:val="22"/>
        </w:rPr>
        <w:t>also be responsible for any loss or damage to the Facilities caused by</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its</w:t>
      </w:r>
      <w:r w:rsidRPr="00BA69AC">
        <w:rPr>
          <w:rFonts w:eastAsia="Cambria"/>
          <w:w w:val="105"/>
          <w:sz w:val="22"/>
          <w:szCs w:val="22"/>
        </w:rPr>
        <w:t xml:space="preserve"> </w:t>
      </w:r>
      <w:r w:rsidRPr="00F404F5">
        <w:rPr>
          <w:rFonts w:eastAsia="Cambria"/>
          <w:w w:val="105"/>
          <w:sz w:val="22"/>
          <w:szCs w:val="22"/>
        </w:rPr>
        <w:t>Subcontractors</w:t>
      </w:r>
      <w:r w:rsidRPr="00BA69AC">
        <w:rPr>
          <w:rFonts w:eastAsia="Cambria"/>
          <w:w w:val="105"/>
          <w:sz w:val="22"/>
          <w:szCs w:val="22"/>
        </w:rPr>
        <w:t xml:space="preserve"> </w:t>
      </w:r>
      <w:r w:rsidRPr="00F404F5">
        <w:rPr>
          <w:rFonts w:eastAsia="Cambria"/>
          <w:w w:val="105"/>
          <w:sz w:val="22"/>
          <w:szCs w:val="22"/>
        </w:rPr>
        <w:t>in</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course</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any</w:t>
      </w:r>
      <w:r w:rsidRPr="00BA69AC">
        <w:rPr>
          <w:rFonts w:eastAsia="Cambria"/>
          <w:w w:val="105"/>
          <w:sz w:val="22"/>
          <w:szCs w:val="22"/>
        </w:rPr>
        <w:t xml:space="preserve"> </w:t>
      </w:r>
      <w:r w:rsidRPr="00F404F5">
        <w:rPr>
          <w:rFonts w:eastAsia="Cambria"/>
          <w:w w:val="105"/>
          <w:sz w:val="22"/>
          <w:szCs w:val="22"/>
        </w:rPr>
        <w:t>work</w:t>
      </w:r>
      <w:r w:rsidRPr="00BA69AC">
        <w:rPr>
          <w:rFonts w:eastAsia="Cambria"/>
          <w:w w:val="105"/>
          <w:sz w:val="22"/>
          <w:szCs w:val="22"/>
        </w:rPr>
        <w:t xml:space="preserve"> </w:t>
      </w:r>
      <w:r w:rsidRPr="00F404F5">
        <w:rPr>
          <w:rFonts w:eastAsia="Cambria"/>
          <w:w w:val="105"/>
          <w:sz w:val="22"/>
          <w:szCs w:val="22"/>
        </w:rPr>
        <w:t>carried</w:t>
      </w:r>
      <w:r w:rsidRPr="00BA69AC">
        <w:rPr>
          <w:rFonts w:eastAsia="Cambria"/>
          <w:w w:val="105"/>
          <w:sz w:val="22"/>
          <w:szCs w:val="22"/>
        </w:rPr>
        <w:t xml:space="preserve"> </w:t>
      </w:r>
      <w:r w:rsidRPr="00F404F5">
        <w:rPr>
          <w:rFonts w:eastAsia="Cambria"/>
          <w:w w:val="105"/>
          <w:sz w:val="22"/>
          <w:szCs w:val="22"/>
        </w:rPr>
        <w:t xml:space="preserve">out, pursuant to </w:t>
      </w:r>
      <w:r w:rsidRPr="00F404F5">
        <w:rPr>
          <w:rFonts w:eastAsia="Cambria"/>
          <w:b/>
          <w:i/>
          <w:w w:val="105"/>
          <w:sz w:val="22"/>
          <w:szCs w:val="22"/>
        </w:rPr>
        <w:t>GCC Clause 22</w:t>
      </w:r>
      <w:r w:rsidRPr="00F404F5">
        <w:rPr>
          <w:rFonts w:eastAsia="Cambria"/>
          <w:w w:val="105"/>
          <w:sz w:val="22"/>
          <w:szCs w:val="22"/>
        </w:rPr>
        <w:t>. Notwithstanding the foregoing, the</w:t>
      </w:r>
      <w:r w:rsidRPr="00BA69AC">
        <w:rPr>
          <w:rFonts w:eastAsia="Cambria"/>
          <w:w w:val="105"/>
          <w:sz w:val="22"/>
          <w:szCs w:val="22"/>
        </w:rPr>
        <w:t xml:space="preserve"> </w:t>
      </w:r>
      <w:r w:rsidRPr="00F404F5">
        <w:rPr>
          <w:rFonts w:eastAsia="Cambria"/>
          <w:w w:val="105"/>
          <w:sz w:val="22"/>
          <w:szCs w:val="22"/>
        </w:rPr>
        <w:t>Contractor shall not be liable for any loss or damage to the Facilities</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that</w:t>
      </w:r>
      <w:r w:rsidRPr="00BA69AC">
        <w:rPr>
          <w:rFonts w:eastAsia="Cambria"/>
          <w:w w:val="105"/>
          <w:sz w:val="22"/>
          <w:szCs w:val="22"/>
        </w:rPr>
        <w:t xml:space="preserve"> </w:t>
      </w:r>
      <w:r w:rsidRPr="00F404F5">
        <w:rPr>
          <w:rFonts w:eastAsia="Cambria"/>
          <w:w w:val="105"/>
          <w:sz w:val="22"/>
          <w:szCs w:val="22"/>
        </w:rPr>
        <w:t>part</w:t>
      </w:r>
      <w:r w:rsidRPr="00BA69AC">
        <w:rPr>
          <w:rFonts w:eastAsia="Cambria"/>
          <w:w w:val="105"/>
          <w:sz w:val="22"/>
          <w:szCs w:val="22"/>
        </w:rPr>
        <w:t xml:space="preserve"> </w:t>
      </w:r>
      <w:r w:rsidRPr="00F404F5">
        <w:rPr>
          <w:rFonts w:eastAsia="Cambria"/>
          <w:w w:val="105"/>
          <w:sz w:val="22"/>
          <w:szCs w:val="22"/>
        </w:rPr>
        <w:t>thereof</w:t>
      </w:r>
      <w:r w:rsidRPr="00BA69AC">
        <w:rPr>
          <w:rFonts w:eastAsia="Cambria"/>
          <w:w w:val="105"/>
          <w:sz w:val="22"/>
          <w:szCs w:val="22"/>
        </w:rPr>
        <w:t xml:space="preserve"> </w:t>
      </w:r>
      <w:r w:rsidRPr="00F404F5">
        <w:rPr>
          <w:rFonts w:eastAsia="Cambria"/>
          <w:w w:val="105"/>
          <w:sz w:val="22"/>
          <w:szCs w:val="22"/>
        </w:rPr>
        <w:t>caused</w:t>
      </w:r>
      <w:r w:rsidRPr="00BA69AC">
        <w:rPr>
          <w:rFonts w:eastAsia="Cambria"/>
          <w:w w:val="105"/>
          <w:sz w:val="22"/>
          <w:szCs w:val="22"/>
        </w:rPr>
        <w:t xml:space="preserve"> </w:t>
      </w:r>
      <w:r w:rsidRPr="00F404F5">
        <w:rPr>
          <w:rFonts w:eastAsia="Cambria"/>
          <w:w w:val="105"/>
          <w:sz w:val="22"/>
          <w:szCs w:val="22"/>
        </w:rPr>
        <w:t>by</w:t>
      </w:r>
      <w:r w:rsidRPr="00BA69AC">
        <w:rPr>
          <w:rFonts w:eastAsia="Cambria"/>
          <w:w w:val="105"/>
          <w:sz w:val="22"/>
          <w:szCs w:val="22"/>
        </w:rPr>
        <w:t xml:space="preserve"> </w:t>
      </w:r>
      <w:r w:rsidRPr="00F404F5">
        <w:rPr>
          <w:rFonts w:eastAsia="Cambria"/>
          <w:w w:val="105"/>
          <w:sz w:val="22"/>
          <w:szCs w:val="22"/>
        </w:rPr>
        <w:t>any</w:t>
      </w:r>
      <w:r w:rsidRPr="00BA69AC">
        <w:rPr>
          <w:rFonts w:eastAsia="Cambria"/>
          <w:w w:val="105"/>
          <w:sz w:val="22"/>
          <w:szCs w:val="22"/>
        </w:rPr>
        <w:t xml:space="preserve"> </w:t>
      </w:r>
      <w:r w:rsidRPr="00F404F5">
        <w:rPr>
          <w:rFonts w:eastAsia="Cambria"/>
          <w:w w:val="105"/>
          <w:sz w:val="22"/>
          <w:szCs w:val="22"/>
        </w:rPr>
        <w:t>use</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occupation</w:t>
      </w:r>
      <w:r w:rsidRPr="00BA69AC">
        <w:rPr>
          <w:rFonts w:eastAsia="Cambria"/>
          <w:w w:val="105"/>
          <w:sz w:val="22"/>
          <w:szCs w:val="22"/>
        </w:rPr>
        <w:t xml:space="preserve"> </w:t>
      </w:r>
      <w:r w:rsidRPr="00F404F5">
        <w:rPr>
          <w:rFonts w:eastAsia="Cambria"/>
          <w:w w:val="105"/>
          <w:sz w:val="22"/>
          <w:szCs w:val="22"/>
        </w:rPr>
        <w:t>by</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or any third party (other than a Subcontractor) authorized by the</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any</w:t>
      </w:r>
      <w:r w:rsidRPr="00BA69AC">
        <w:rPr>
          <w:rFonts w:eastAsia="Cambria"/>
          <w:w w:val="105"/>
          <w:sz w:val="22"/>
          <w:szCs w:val="22"/>
        </w:rPr>
        <w:t xml:space="preserve"> </w:t>
      </w:r>
      <w:r w:rsidRPr="00F404F5">
        <w:rPr>
          <w:rFonts w:eastAsia="Cambria"/>
          <w:w w:val="105"/>
          <w:sz w:val="22"/>
          <w:szCs w:val="22"/>
        </w:rPr>
        <w:t>part</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Facilities.</w:t>
      </w:r>
    </w:p>
    <w:p w:rsidR="005A48C5" w:rsidRPr="00F404F5" w:rsidRDefault="005A48C5">
      <w:pPr>
        <w:widowControl w:val="0"/>
        <w:autoSpaceDE w:val="0"/>
        <w:autoSpaceDN w:val="0"/>
        <w:spacing w:before="4"/>
        <w:rPr>
          <w:rFonts w:eastAsia="Cambria"/>
          <w:sz w:val="22"/>
          <w:szCs w:val="22"/>
        </w:rPr>
      </w:pPr>
    </w:p>
    <w:p w:rsidR="005A48C5" w:rsidRPr="00F404F5" w:rsidRDefault="00D11752" w:rsidP="008419A8">
      <w:pPr>
        <w:widowControl w:val="0"/>
        <w:numPr>
          <w:ilvl w:val="1"/>
          <w:numId w:val="1"/>
        </w:numPr>
        <w:tabs>
          <w:tab w:val="left" w:pos="1288"/>
          <w:tab w:val="left" w:pos="1289"/>
        </w:tabs>
        <w:autoSpaceDE w:val="0"/>
        <w:autoSpaceDN w:val="0"/>
        <w:spacing w:line="216" w:lineRule="auto"/>
        <w:ind w:left="1288" w:right="1481" w:hanging="1080"/>
        <w:outlineLvl w:val="0"/>
        <w:rPr>
          <w:rFonts w:eastAsia="Palatino Linotype"/>
          <w:b/>
          <w:bCs/>
          <w:sz w:val="22"/>
          <w:szCs w:val="22"/>
        </w:rPr>
      </w:pPr>
      <w:bookmarkStart w:id="40" w:name="_Toc146280666"/>
      <w:r w:rsidRPr="00F404F5">
        <w:rPr>
          <w:rFonts w:eastAsia="Palatino Linotype"/>
          <w:b/>
          <w:bCs/>
          <w:sz w:val="22"/>
          <w:szCs w:val="22"/>
        </w:rPr>
        <w:t>Loss of or Damage to Property; Accident or Injury to Workers;</w:t>
      </w:r>
      <w:r w:rsidRPr="00F404F5">
        <w:rPr>
          <w:rFonts w:eastAsia="Palatino Linotype"/>
          <w:b/>
          <w:bCs/>
          <w:spacing w:val="-57"/>
          <w:sz w:val="22"/>
          <w:szCs w:val="22"/>
        </w:rPr>
        <w:t xml:space="preserve"> </w:t>
      </w:r>
      <w:r w:rsidRPr="00F404F5">
        <w:rPr>
          <w:rFonts w:eastAsia="Palatino Linotype"/>
          <w:b/>
          <w:bCs/>
          <w:sz w:val="22"/>
          <w:szCs w:val="22"/>
        </w:rPr>
        <w:t>Indemnification</w:t>
      </w:r>
      <w:bookmarkEnd w:id="40"/>
    </w:p>
    <w:p w:rsidR="005A48C5" w:rsidRPr="00F404F5" w:rsidRDefault="005A48C5">
      <w:pPr>
        <w:widowControl w:val="0"/>
        <w:autoSpaceDE w:val="0"/>
        <w:autoSpaceDN w:val="0"/>
        <w:rPr>
          <w:rFonts w:eastAsia="Cambria"/>
          <w:b/>
          <w:sz w:val="22"/>
          <w:szCs w:val="22"/>
        </w:rPr>
      </w:pPr>
    </w:p>
    <w:p w:rsidR="005A48C5" w:rsidRPr="00BA69AC" w:rsidRDefault="00D11752" w:rsidP="005D23E7">
      <w:pPr>
        <w:widowControl w:val="0"/>
        <w:numPr>
          <w:ilvl w:val="2"/>
          <w:numId w:val="1"/>
        </w:numPr>
        <w:tabs>
          <w:tab w:val="left" w:pos="1288"/>
          <w:tab w:val="left" w:pos="1289"/>
        </w:tabs>
        <w:autoSpaceDE w:val="0"/>
        <w:autoSpaceDN w:val="0"/>
        <w:spacing w:before="64" w:line="254" w:lineRule="auto"/>
        <w:ind w:right="1610"/>
        <w:jc w:val="both"/>
        <w:rPr>
          <w:rFonts w:eastAsia="Cambria"/>
          <w:w w:val="105"/>
          <w:sz w:val="22"/>
          <w:szCs w:val="22"/>
        </w:rPr>
      </w:pPr>
      <w:r w:rsidRPr="00F404F5">
        <w:rPr>
          <w:rFonts w:eastAsia="Cambria"/>
          <w:w w:val="105"/>
          <w:sz w:val="22"/>
          <w:szCs w:val="22"/>
        </w:rPr>
        <w:t>The Contractor shall indemnify and hold harmless the Employer and</w:t>
      </w:r>
      <w:r w:rsidRPr="00BA69AC">
        <w:rPr>
          <w:rFonts w:eastAsia="Cambria"/>
          <w:w w:val="105"/>
          <w:sz w:val="22"/>
          <w:szCs w:val="22"/>
        </w:rPr>
        <w:t xml:space="preserve"> </w:t>
      </w:r>
      <w:r w:rsidRPr="00F404F5">
        <w:rPr>
          <w:rFonts w:eastAsia="Cambria"/>
          <w:w w:val="105"/>
          <w:sz w:val="22"/>
          <w:szCs w:val="22"/>
        </w:rPr>
        <w:t>its employees and officers from and against any and all suits, actions</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administrative</w:t>
      </w:r>
      <w:r w:rsidRPr="00BA69AC">
        <w:rPr>
          <w:rFonts w:eastAsia="Cambria"/>
          <w:w w:val="105"/>
          <w:sz w:val="22"/>
          <w:szCs w:val="22"/>
        </w:rPr>
        <w:t xml:space="preserve"> </w:t>
      </w:r>
      <w:r w:rsidRPr="00F404F5">
        <w:rPr>
          <w:rFonts w:eastAsia="Cambria"/>
          <w:w w:val="105"/>
          <w:sz w:val="22"/>
          <w:szCs w:val="22"/>
        </w:rPr>
        <w:t>proceedings,</w:t>
      </w:r>
      <w:r w:rsidRPr="00BA69AC">
        <w:rPr>
          <w:rFonts w:eastAsia="Cambria"/>
          <w:w w:val="105"/>
          <w:sz w:val="22"/>
          <w:szCs w:val="22"/>
        </w:rPr>
        <w:t xml:space="preserve"> </w:t>
      </w:r>
      <w:r w:rsidRPr="00F404F5">
        <w:rPr>
          <w:rFonts w:eastAsia="Cambria"/>
          <w:w w:val="105"/>
          <w:sz w:val="22"/>
          <w:szCs w:val="22"/>
        </w:rPr>
        <w:t>claims,</w:t>
      </w:r>
      <w:r w:rsidRPr="00BA69AC">
        <w:rPr>
          <w:rFonts w:eastAsia="Cambria"/>
          <w:w w:val="105"/>
          <w:sz w:val="22"/>
          <w:szCs w:val="22"/>
        </w:rPr>
        <w:t xml:space="preserve"> </w:t>
      </w:r>
      <w:r w:rsidRPr="00F404F5">
        <w:rPr>
          <w:rFonts w:eastAsia="Cambria"/>
          <w:w w:val="105"/>
          <w:sz w:val="22"/>
          <w:szCs w:val="22"/>
        </w:rPr>
        <w:t>demands,</w:t>
      </w:r>
      <w:r w:rsidRPr="00BA69AC">
        <w:rPr>
          <w:rFonts w:eastAsia="Cambria"/>
          <w:w w:val="105"/>
          <w:sz w:val="22"/>
          <w:szCs w:val="22"/>
        </w:rPr>
        <w:t xml:space="preserve"> </w:t>
      </w:r>
      <w:r w:rsidRPr="00F404F5">
        <w:rPr>
          <w:rFonts w:eastAsia="Cambria"/>
          <w:w w:val="105"/>
          <w:sz w:val="22"/>
          <w:szCs w:val="22"/>
        </w:rPr>
        <w:t>losses,</w:t>
      </w:r>
      <w:r w:rsidRPr="00BA69AC">
        <w:rPr>
          <w:rFonts w:eastAsia="Cambria"/>
          <w:w w:val="105"/>
          <w:sz w:val="22"/>
          <w:szCs w:val="22"/>
        </w:rPr>
        <w:t xml:space="preserve"> </w:t>
      </w:r>
      <w:r w:rsidRPr="00F404F5">
        <w:rPr>
          <w:rFonts w:eastAsia="Cambria"/>
          <w:w w:val="105"/>
          <w:sz w:val="22"/>
          <w:szCs w:val="22"/>
        </w:rPr>
        <w:t>damages,</w:t>
      </w:r>
      <w:r w:rsidRPr="00BA69AC">
        <w:rPr>
          <w:rFonts w:eastAsia="Cambria"/>
          <w:w w:val="105"/>
          <w:sz w:val="22"/>
          <w:szCs w:val="22"/>
        </w:rPr>
        <w:t xml:space="preserve"> </w:t>
      </w:r>
      <w:r w:rsidRPr="00F404F5">
        <w:rPr>
          <w:rFonts w:eastAsia="Cambria"/>
          <w:w w:val="105"/>
          <w:sz w:val="22"/>
          <w:szCs w:val="22"/>
        </w:rPr>
        <w:t xml:space="preserve">costs, and expenses of whatsoever nature, including </w:t>
      </w:r>
      <w:proofErr w:type="spellStart"/>
      <w:r w:rsidRPr="00F404F5">
        <w:rPr>
          <w:rFonts w:eastAsia="Cambria"/>
          <w:w w:val="105"/>
          <w:sz w:val="22"/>
          <w:szCs w:val="22"/>
        </w:rPr>
        <w:t>attorney‟s</w:t>
      </w:r>
      <w:proofErr w:type="spellEnd"/>
      <w:r w:rsidRPr="00F404F5">
        <w:rPr>
          <w:rFonts w:eastAsia="Cambria"/>
          <w:w w:val="105"/>
          <w:sz w:val="22"/>
          <w:szCs w:val="22"/>
        </w:rPr>
        <w:t xml:space="preserve"> fees</w:t>
      </w:r>
      <w:r w:rsidRPr="00BA69AC">
        <w:rPr>
          <w:rFonts w:eastAsia="Cambria"/>
          <w:w w:val="105"/>
          <w:sz w:val="22"/>
          <w:szCs w:val="22"/>
        </w:rPr>
        <w:t xml:space="preserve"> </w:t>
      </w:r>
      <w:r w:rsidRPr="00F404F5">
        <w:rPr>
          <w:rFonts w:eastAsia="Cambria"/>
          <w:w w:val="105"/>
          <w:sz w:val="22"/>
          <w:szCs w:val="22"/>
        </w:rPr>
        <w:t>and expenses, in respect of the death or injury of any person or loss</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damage</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any</w:t>
      </w:r>
      <w:r w:rsidRPr="00BA69AC">
        <w:rPr>
          <w:rFonts w:eastAsia="Cambria"/>
          <w:w w:val="105"/>
          <w:sz w:val="22"/>
          <w:szCs w:val="22"/>
        </w:rPr>
        <w:t xml:space="preserve"> </w:t>
      </w:r>
      <w:r w:rsidRPr="00F404F5">
        <w:rPr>
          <w:rFonts w:eastAsia="Cambria"/>
          <w:w w:val="105"/>
          <w:sz w:val="22"/>
          <w:szCs w:val="22"/>
        </w:rPr>
        <w:t>property</w:t>
      </w:r>
      <w:r w:rsidRPr="00BA69AC">
        <w:rPr>
          <w:rFonts w:eastAsia="Cambria"/>
          <w:w w:val="105"/>
          <w:sz w:val="22"/>
          <w:szCs w:val="22"/>
        </w:rPr>
        <w:t xml:space="preserve"> </w:t>
      </w:r>
      <w:r w:rsidRPr="00F404F5">
        <w:rPr>
          <w:rFonts w:eastAsia="Cambria"/>
          <w:w w:val="105"/>
          <w:sz w:val="22"/>
          <w:szCs w:val="22"/>
        </w:rPr>
        <w:t>(other</w:t>
      </w:r>
      <w:r w:rsidRPr="00BA69AC">
        <w:rPr>
          <w:rFonts w:eastAsia="Cambria"/>
          <w:w w:val="105"/>
          <w:sz w:val="22"/>
          <w:szCs w:val="22"/>
        </w:rPr>
        <w:t xml:space="preserve"> </w:t>
      </w:r>
      <w:r w:rsidRPr="00F404F5">
        <w:rPr>
          <w:rFonts w:eastAsia="Cambria"/>
          <w:w w:val="105"/>
          <w:sz w:val="22"/>
          <w:szCs w:val="22"/>
        </w:rPr>
        <w:t>than</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Facilities</w:t>
      </w:r>
      <w:r w:rsidRPr="00BA69AC">
        <w:rPr>
          <w:rFonts w:eastAsia="Cambria"/>
          <w:w w:val="105"/>
          <w:sz w:val="22"/>
          <w:szCs w:val="22"/>
        </w:rPr>
        <w:t xml:space="preserve"> </w:t>
      </w:r>
      <w:r w:rsidRPr="00F404F5">
        <w:rPr>
          <w:rFonts w:eastAsia="Cambria"/>
          <w:w w:val="105"/>
          <w:sz w:val="22"/>
          <w:szCs w:val="22"/>
        </w:rPr>
        <w:t>whether</w:t>
      </w:r>
      <w:r w:rsidRPr="00BA69AC">
        <w:rPr>
          <w:rFonts w:eastAsia="Cambria"/>
          <w:w w:val="105"/>
          <w:sz w:val="22"/>
          <w:szCs w:val="22"/>
        </w:rPr>
        <w:t xml:space="preserve"> </w:t>
      </w:r>
      <w:r w:rsidRPr="00F404F5">
        <w:rPr>
          <w:rFonts w:eastAsia="Cambria"/>
          <w:w w:val="105"/>
          <w:sz w:val="22"/>
          <w:szCs w:val="22"/>
        </w:rPr>
        <w:t>accepted</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not),</w:t>
      </w:r>
      <w:r w:rsidRPr="00BA69AC">
        <w:rPr>
          <w:rFonts w:eastAsia="Cambria"/>
          <w:w w:val="105"/>
          <w:sz w:val="22"/>
          <w:szCs w:val="22"/>
        </w:rPr>
        <w:t xml:space="preserve"> </w:t>
      </w:r>
      <w:r w:rsidRPr="00F404F5">
        <w:rPr>
          <w:rFonts w:eastAsia="Cambria"/>
          <w:w w:val="105"/>
          <w:sz w:val="22"/>
          <w:szCs w:val="22"/>
        </w:rPr>
        <w:t>arising</w:t>
      </w:r>
      <w:r w:rsidRPr="00BA69AC">
        <w:rPr>
          <w:rFonts w:eastAsia="Cambria"/>
          <w:w w:val="105"/>
          <w:sz w:val="22"/>
          <w:szCs w:val="22"/>
        </w:rPr>
        <w:t xml:space="preserve"> </w:t>
      </w:r>
      <w:r w:rsidRPr="00F404F5">
        <w:rPr>
          <w:rFonts w:eastAsia="Cambria"/>
          <w:w w:val="105"/>
          <w:sz w:val="22"/>
          <w:szCs w:val="22"/>
        </w:rPr>
        <w:t>in</w:t>
      </w:r>
      <w:r w:rsidRPr="00BA69AC">
        <w:rPr>
          <w:rFonts w:eastAsia="Cambria"/>
          <w:w w:val="105"/>
          <w:sz w:val="22"/>
          <w:szCs w:val="22"/>
        </w:rPr>
        <w:t xml:space="preserve"> </w:t>
      </w:r>
      <w:r w:rsidRPr="00F404F5">
        <w:rPr>
          <w:rFonts w:eastAsia="Cambria"/>
          <w:w w:val="105"/>
          <w:sz w:val="22"/>
          <w:szCs w:val="22"/>
        </w:rPr>
        <w:t>connection</w:t>
      </w:r>
      <w:r w:rsidRPr="00BA69AC">
        <w:rPr>
          <w:rFonts w:eastAsia="Cambria"/>
          <w:w w:val="105"/>
          <w:sz w:val="22"/>
          <w:szCs w:val="22"/>
        </w:rPr>
        <w:t xml:space="preserve"> </w:t>
      </w:r>
      <w:r w:rsidRPr="00F404F5">
        <w:rPr>
          <w:rFonts w:eastAsia="Cambria"/>
          <w:w w:val="105"/>
          <w:sz w:val="22"/>
          <w:szCs w:val="22"/>
        </w:rPr>
        <w:t>with</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supply</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installation</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Facilities</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by</w:t>
      </w:r>
      <w:r w:rsidRPr="00BA69AC">
        <w:rPr>
          <w:rFonts w:eastAsia="Cambria"/>
          <w:w w:val="105"/>
          <w:sz w:val="22"/>
          <w:szCs w:val="22"/>
        </w:rPr>
        <w:t xml:space="preserve"> </w:t>
      </w:r>
      <w:r w:rsidRPr="00F404F5">
        <w:rPr>
          <w:rFonts w:eastAsia="Cambria"/>
          <w:w w:val="105"/>
          <w:sz w:val="22"/>
          <w:szCs w:val="22"/>
        </w:rPr>
        <w:t>reason</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negligence</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005D23E7" w:rsidRPr="00F404F5">
        <w:rPr>
          <w:rFonts w:eastAsia="Cambria"/>
          <w:w w:val="105"/>
          <w:sz w:val="22"/>
          <w:szCs w:val="22"/>
        </w:rPr>
        <w:t xml:space="preserve"> </w:t>
      </w:r>
      <w:r w:rsidRPr="00BA69AC">
        <w:rPr>
          <w:rFonts w:eastAsia="Cambria"/>
          <w:w w:val="105"/>
          <w:sz w:val="22"/>
          <w:szCs w:val="22"/>
        </w:rPr>
        <w:t>Contractor or its Subcontractors, or their employees, officers or agents, except any injury, death or property damage caused by the negligence of the Employer, its contractors, employees, officers or agents.</w:t>
      </w:r>
    </w:p>
    <w:p w:rsidR="005A48C5" w:rsidRPr="00F404F5" w:rsidRDefault="005A48C5">
      <w:pPr>
        <w:widowControl w:val="0"/>
        <w:autoSpaceDE w:val="0"/>
        <w:autoSpaceDN w:val="0"/>
        <w:rPr>
          <w:rFonts w:eastAsia="Cambria"/>
          <w:sz w:val="22"/>
          <w:szCs w:val="22"/>
        </w:rPr>
      </w:pPr>
    </w:p>
    <w:p w:rsidR="005A48C5" w:rsidRPr="00BA69AC" w:rsidRDefault="00D11752">
      <w:pPr>
        <w:widowControl w:val="0"/>
        <w:numPr>
          <w:ilvl w:val="2"/>
          <w:numId w:val="1"/>
        </w:numPr>
        <w:tabs>
          <w:tab w:val="left" w:pos="1288"/>
          <w:tab w:val="left" w:pos="1289"/>
        </w:tabs>
        <w:autoSpaceDE w:val="0"/>
        <w:autoSpaceDN w:val="0"/>
        <w:spacing w:line="254" w:lineRule="auto"/>
        <w:ind w:right="1602"/>
        <w:jc w:val="both"/>
        <w:rPr>
          <w:rFonts w:eastAsia="Cambria"/>
          <w:w w:val="105"/>
          <w:sz w:val="22"/>
          <w:szCs w:val="22"/>
        </w:rPr>
      </w:pPr>
      <w:r w:rsidRPr="00F404F5">
        <w:rPr>
          <w:rFonts w:eastAsia="Cambria"/>
          <w:w w:val="105"/>
          <w:sz w:val="22"/>
          <w:szCs w:val="22"/>
        </w:rPr>
        <w:t>If any proceedings are brought or any claim is made against the</w:t>
      </w:r>
      <w:r w:rsidRPr="00F404F5">
        <w:rPr>
          <w:rFonts w:eastAsia="Cambria"/>
          <w:spacing w:val="1"/>
          <w:w w:val="105"/>
          <w:sz w:val="22"/>
          <w:szCs w:val="22"/>
        </w:rPr>
        <w:t xml:space="preserve"> </w:t>
      </w:r>
      <w:r w:rsidRPr="00F404F5">
        <w:rPr>
          <w:rFonts w:eastAsia="Cambria"/>
          <w:w w:val="105"/>
          <w:sz w:val="22"/>
          <w:szCs w:val="22"/>
        </w:rPr>
        <w:t xml:space="preserve">Employer that might subject the Contractor to liability under </w:t>
      </w:r>
      <w:r w:rsidRPr="00BA69AC">
        <w:rPr>
          <w:rFonts w:eastAsia="Cambria"/>
          <w:w w:val="105"/>
          <w:sz w:val="22"/>
          <w:szCs w:val="22"/>
        </w:rPr>
        <w:t>GCC Sub-Clause 29.1</w:t>
      </w:r>
      <w:r w:rsidRPr="00F404F5">
        <w:rPr>
          <w:rFonts w:eastAsia="Cambria"/>
          <w:w w:val="105"/>
          <w:sz w:val="22"/>
          <w:szCs w:val="22"/>
        </w:rPr>
        <w:t>, the Employer shall promptly give the Contractor a</w:t>
      </w:r>
      <w:r w:rsidRPr="00BA69AC">
        <w:rPr>
          <w:rFonts w:eastAsia="Cambria"/>
          <w:w w:val="105"/>
          <w:sz w:val="22"/>
          <w:szCs w:val="22"/>
        </w:rPr>
        <w:t xml:space="preserve"> </w:t>
      </w:r>
      <w:r w:rsidRPr="00F404F5">
        <w:rPr>
          <w:rFonts w:eastAsia="Cambria"/>
          <w:w w:val="105"/>
          <w:sz w:val="22"/>
          <w:szCs w:val="22"/>
        </w:rPr>
        <w:t>notice thereof and the Contractor may at its own expense and in the</w:t>
      </w:r>
      <w:r w:rsidRPr="00BA69AC">
        <w:rPr>
          <w:rFonts w:eastAsia="Cambria"/>
          <w:w w:val="105"/>
          <w:sz w:val="22"/>
          <w:szCs w:val="22"/>
        </w:rPr>
        <w:t xml:space="preserve"> </w:t>
      </w:r>
      <w:proofErr w:type="spellStart"/>
      <w:r w:rsidRPr="00F404F5">
        <w:rPr>
          <w:rFonts w:eastAsia="Cambria"/>
          <w:w w:val="105"/>
          <w:sz w:val="22"/>
          <w:szCs w:val="22"/>
        </w:rPr>
        <w:t>Employer‟s</w:t>
      </w:r>
      <w:proofErr w:type="spellEnd"/>
      <w:r w:rsidRPr="00BA69AC">
        <w:rPr>
          <w:rFonts w:eastAsia="Cambria"/>
          <w:w w:val="105"/>
          <w:sz w:val="22"/>
          <w:szCs w:val="22"/>
        </w:rPr>
        <w:t xml:space="preserve"> </w:t>
      </w:r>
      <w:r w:rsidRPr="00F404F5">
        <w:rPr>
          <w:rFonts w:eastAsia="Cambria"/>
          <w:w w:val="105"/>
          <w:sz w:val="22"/>
          <w:szCs w:val="22"/>
        </w:rPr>
        <w:t>name</w:t>
      </w:r>
      <w:r w:rsidRPr="00BA69AC">
        <w:rPr>
          <w:rFonts w:eastAsia="Cambria"/>
          <w:w w:val="105"/>
          <w:sz w:val="22"/>
          <w:szCs w:val="22"/>
        </w:rPr>
        <w:t xml:space="preserve"> </w:t>
      </w:r>
      <w:r w:rsidRPr="00F404F5">
        <w:rPr>
          <w:rFonts w:eastAsia="Cambria"/>
          <w:w w:val="105"/>
          <w:sz w:val="22"/>
          <w:szCs w:val="22"/>
        </w:rPr>
        <w:t>conduct</w:t>
      </w:r>
      <w:r w:rsidRPr="00BA69AC">
        <w:rPr>
          <w:rFonts w:eastAsia="Cambria"/>
          <w:w w:val="105"/>
          <w:sz w:val="22"/>
          <w:szCs w:val="22"/>
        </w:rPr>
        <w:t xml:space="preserve"> </w:t>
      </w:r>
      <w:r w:rsidRPr="00F404F5">
        <w:rPr>
          <w:rFonts w:eastAsia="Cambria"/>
          <w:w w:val="105"/>
          <w:sz w:val="22"/>
          <w:szCs w:val="22"/>
        </w:rPr>
        <w:t>such</w:t>
      </w:r>
      <w:r w:rsidRPr="00BA69AC">
        <w:rPr>
          <w:rFonts w:eastAsia="Cambria"/>
          <w:w w:val="105"/>
          <w:sz w:val="22"/>
          <w:szCs w:val="22"/>
        </w:rPr>
        <w:t xml:space="preserve"> </w:t>
      </w:r>
      <w:r w:rsidRPr="00F404F5">
        <w:rPr>
          <w:rFonts w:eastAsia="Cambria"/>
          <w:w w:val="105"/>
          <w:sz w:val="22"/>
          <w:szCs w:val="22"/>
        </w:rPr>
        <w:t>proceedings</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claim</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any</w:t>
      </w:r>
      <w:r w:rsidRPr="00BA69AC">
        <w:rPr>
          <w:rFonts w:eastAsia="Cambria"/>
          <w:w w:val="105"/>
          <w:sz w:val="22"/>
          <w:szCs w:val="22"/>
        </w:rPr>
        <w:t xml:space="preserve"> </w:t>
      </w:r>
      <w:r w:rsidRPr="00F404F5">
        <w:rPr>
          <w:rFonts w:eastAsia="Cambria"/>
          <w:w w:val="105"/>
          <w:sz w:val="22"/>
          <w:szCs w:val="22"/>
        </w:rPr>
        <w:t>negotiations</w:t>
      </w:r>
      <w:r w:rsidRPr="00BA69AC">
        <w:rPr>
          <w:rFonts w:eastAsia="Cambria"/>
          <w:w w:val="105"/>
          <w:sz w:val="22"/>
          <w:szCs w:val="22"/>
        </w:rPr>
        <w:t xml:space="preserve"> </w:t>
      </w:r>
      <w:r w:rsidRPr="00F404F5">
        <w:rPr>
          <w:rFonts w:eastAsia="Cambria"/>
          <w:w w:val="105"/>
          <w:sz w:val="22"/>
          <w:szCs w:val="22"/>
        </w:rPr>
        <w:t>for</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settlement</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any</w:t>
      </w:r>
      <w:r w:rsidRPr="00BA69AC">
        <w:rPr>
          <w:rFonts w:eastAsia="Cambria"/>
          <w:w w:val="105"/>
          <w:sz w:val="22"/>
          <w:szCs w:val="22"/>
        </w:rPr>
        <w:t xml:space="preserve"> </w:t>
      </w:r>
      <w:r w:rsidRPr="00F404F5">
        <w:rPr>
          <w:rFonts w:eastAsia="Cambria"/>
          <w:w w:val="105"/>
          <w:sz w:val="22"/>
          <w:szCs w:val="22"/>
        </w:rPr>
        <w:t>such</w:t>
      </w:r>
      <w:r w:rsidRPr="00BA69AC">
        <w:rPr>
          <w:rFonts w:eastAsia="Cambria"/>
          <w:w w:val="105"/>
          <w:sz w:val="22"/>
          <w:szCs w:val="22"/>
        </w:rPr>
        <w:t xml:space="preserve"> </w:t>
      </w:r>
      <w:r w:rsidRPr="00F404F5">
        <w:rPr>
          <w:rFonts w:eastAsia="Cambria"/>
          <w:w w:val="105"/>
          <w:sz w:val="22"/>
          <w:szCs w:val="22"/>
        </w:rPr>
        <w:t>proceedings</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claim.</w:t>
      </w:r>
    </w:p>
    <w:p w:rsidR="005A48C5" w:rsidRPr="00BA69AC" w:rsidRDefault="005A48C5">
      <w:pPr>
        <w:widowControl w:val="0"/>
        <w:autoSpaceDE w:val="0"/>
        <w:autoSpaceDN w:val="0"/>
        <w:spacing w:before="3"/>
        <w:rPr>
          <w:rFonts w:eastAsia="Cambria"/>
          <w:w w:val="105"/>
          <w:sz w:val="22"/>
          <w:szCs w:val="22"/>
        </w:rPr>
      </w:pPr>
    </w:p>
    <w:p w:rsidR="005A48C5" w:rsidRPr="00BA69AC" w:rsidRDefault="00D11752">
      <w:pPr>
        <w:widowControl w:val="0"/>
        <w:autoSpaceDE w:val="0"/>
        <w:autoSpaceDN w:val="0"/>
        <w:spacing w:line="254" w:lineRule="auto"/>
        <w:ind w:left="1288" w:right="1605"/>
        <w:jc w:val="both"/>
        <w:rPr>
          <w:rFonts w:eastAsia="Cambria"/>
          <w:w w:val="105"/>
          <w:sz w:val="22"/>
          <w:szCs w:val="22"/>
        </w:rPr>
      </w:pPr>
      <w:r w:rsidRPr="00F404F5">
        <w:rPr>
          <w:rFonts w:eastAsia="Cambria"/>
          <w:w w:val="105"/>
          <w:sz w:val="22"/>
          <w:szCs w:val="22"/>
        </w:rPr>
        <w:t>If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fails</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notify</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within</w:t>
      </w:r>
      <w:r w:rsidRPr="00BA69AC">
        <w:rPr>
          <w:rFonts w:eastAsia="Cambria"/>
          <w:w w:val="105"/>
          <w:sz w:val="22"/>
          <w:szCs w:val="22"/>
        </w:rPr>
        <w:t xml:space="preserve"> </w:t>
      </w:r>
      <w:r w:rsidRPr="00F404F5">
        <w:rPr>
          <w:rFonts w:eastAsia="Cambria"/>
          <w:w w:val="105"/>
          <w:sz w:val="22"/>
          <w:szCs w:val="22"/>
        </w:rPr>
        <w:t>twenty-eight</w:t>
      </w:r>
      <w:r w:rsidRPr="00BA69AC">
        <w:rPr>
          <w:rFonts w:eastAsia="Cambria"/>
          <w:w w:val="105"/>
          <w:sz w:val="22"/>
          <w:szCs w:val="22"/>
        </w:rPr>
        <w:t xml:space="preserve"> </w:t>
      </w:r>
      <w:r w:rsidRPr="00F404F5">
        <w:rPr>
          <w:rFonts w:eastAsia="Cambria"/>
          <w:w w:val="105"/>
          <w:sz w:val="22"/>
          <w:szCs w:val="22"/>
        </w:rPr>
        <w:t>(28)</w:t>
      </w:r>
      <w:r w:rsidRPr="00BA69AC">
        <w:rPr>
          <w:rFonts w:eastAsia="Cambria"/>
          <w:w w:val="105"/>
          <w:sz w:val="22"/>
          <w:szCs w:val="22"/>
        </w:rPr>
        <w:t xml:space="preserve"> </w:t>
      </w:r>
      <w:r w:rsidRPr="00F404F5">
        <w:rPr>
          <w:rFonts w:eastAsia="Cambria"/>
          <w:w w:val="105"/>
          <w:sz w:val="22"/>
          <w:szCs w:val="22"/>
        </w:rPr>
        <w:t>days after receipt of such notice that it intends to conduct any such</w:t>
      </w:r>
      <w:r w:rsidRPr="00BA69AC">
        <w:rPr>
          <w:rFonts w:eastAsia="Cambria"/>
          <w:w w:val="105"/>
          <w:sz w:val="22"/>
          <w:szCs w:val="22"/>
        </w:rPr>
        <w:t xml:space="preserve"> </w:t>
      </w:r>
      <w:r w:rsidRPr="00F404F5">
        <w:rPr>
          <w:rFonts w:eastAsia="Cambria"/>
          <w:w w:val="105"/>
          <w:sz w:val="22"/>
          <w:szCs w:val="22"/>
        </w:rPr>
        <w:t>proceedings or claim, then the Employer shall be free to conduct the</w:t>
      </w:r>
      <w:r w:rsidRPr="00BA69AC">
        <w:rPr>
          <w:rFonts w:eastAsia="Cambria"/>
          <w:w w:val="105"/>
          <w:sz w:val="22"/>
          <w:szCs w:val="22"/>
        </w:rPr>
        <w:t xml:space="preserve"> </w:t>
      </w:r>
      <w:r w:rsidRPr="00F404F5">
        <w:rPr>
          <w:rFonts w:eastAsia="Cambria"/>
          <w:w w:val="105"/>
          <w:sz w:val="22"/>
          <w:szCs w:val="22"/>
        </w:rPr>
        <w:t>same on its own behalf. Unless the Contractor has so failed to notify</w:t>
      </w:r>
      <w:r w:rsidRPr="00BA69AC">
        <w:rPr>
          <w:rFonts w:eastAsia="Cambria"/>
          <w:w w:val="105"/>
          <w:sz w:val="22"/>
          <w:szCs w:val="22"/>
        </w:rPr>
        <w:t xml:space="preserve"> </w:t>
      </w:r>
      <w:r w:rsidRPr="00F404F5">
        <w:rPr>
          <w:rFonts w:eastAsia="Cambria"/>
          <w:w w:val="105"/>
          <w:sz w:val="22"/>
          <w:szCs w:val="22"/>
        </w:rPr>
        <w:t>the Employer within the twenty-eight (28) day period, the Employer</w:t>
      </w:r>
      <w:r w:rsidRPr="00BA69AC">
        <w:rPr>
          <w:rFonts w:eastAsia="Cambria"/>
          <w:w w:val="105"/>
          <w:sz w:val="22"/>
          <w:szCs w:val="22"/>
        </w:rPr>
        <w:t xml:space="preserve"> </w:t>
      </w:r>
      <w:r w:rsidRPr="00F404F5">
        <w:rPr>
          <w:rFonts w:eastAsia="Cambria"/>
          <w:w w:val="105"/>
          <w:sz w:val="22"/>
          <w:szCs w:val="22"/>
        </w:rPr>
        <w:t>shall make no admission that may be prejudicial to the defense of</w:t>
      </w:r>
      <w:r w:rsidRPr="00BA69AC">
        <w:rPr>
          <w:rFonts w:eastAsia="Cambria"/>
          <w:w w:val="105"/>
          <w:sz w:val="22"/>
          <w:szCs w:val="22"/>
        </w:rPr>
        <w:t xml:space="preserve"> </w:t>
      </w:r>
      <w:r w:rsidRPr="00F404F5">
        <w:rPr>
          <w:rFonts w:eastAsia="Cambria"/>
          <w:w w:val="105"/>
          <w:sz w:val="22"/>
          <w:szCs w:val="22"/>
        </w:rPr>
        <w:t>any</w:t>
      </w:r>
      <w:r w:rsidRPr="00BA69AC">
        <w:rPr>
          <w:rFonts w:eastAsia="Cambria"/>
          <w:w w:val="105"/>
          <w:sz w:val="22"/>
          <w:szCs w:val="22"/>
        </w:rPr>
        <w:t xml:space="preserve"> </w:t>
      </w:r>
      <w:r w:rsidRPr="00F404F5">
        <w:rPr>
          <w:rFonts w:eastAsia="Cambria"/>
          <w:w w:val="105"/>
          <w:sz w:val="22"/>
          <w:szCs w:val="22"/>
        </w:rPr>
        <w:t>such</w:t>
      </w:r>
      <w:r w:rsidRPr="00BA69AC">
        <w:rPr>
          <w:rFonts w:eastAsia="Cambria"/>
          <w:w w:val="105"/>
          <w:sz w:val="22"/>
          <w:szCs w:val="22"/>
        </w:rPr>
        <w:t xml:space="preserve"> </w:t>
      </w:r>
      <w:r w:rsidRPr="00F404F5">
        <w:rPr>
          <w:rFonts w:eastAsia="Cambria"/>
          <w:w w:val="105"/>
          <w:sz w:val="22"/>
          <w:szCs w:val="22"/>
        </w:rPr>
        <w:t>proceedings</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claim.</w:t>
      </w:r>
    </w:p>
    <w:p w:rsidR="005A48C5" w:rsidRPr="00BA69AC" w:rsidRDefault="005A48C5">
      <w:pPr>
        <w:widowControl w:val="0"/>
        <w:autoSpaceDE w:val="0"/>
        <w:autoSpaceDN w:val="0"/>
        <w:spacing w:before="8"/>
        <w:rPr>
          <w:rFonts w:eastAsia="Cambria"/>
          <w:w w:val="105"/>
          <w:sz w:val="22"/>
          <w:szCs w:val="22"/>
        </w:rPr>
      </w:pPr>
    </w:p>
    <w:p w:rsidR="005A48C5" w:rsidRPr="00BA69AC" w:rsidRDefault="00D11752">
      <w:pPr>
        <w:widowControl w:val="0"/>
        <w:autoSpaceDE w:val="0"/>
        <w:autoSpaceDN w:val="0"/>
        <w:spacing w:line="254" w:lineRule="auto"/>
        <w:ind w:left="1288" w:right="1603"/>
        <w:jc w:val="both"/>
        <w:rPr>
          <w:rFonts w:eastAsia="Cambria"/>
          <w:w w:val="105"/>
          <w:sz w:val="22"/>
          <w:szCs w:val="22"/>
        </w:rPr>
      </w:pPr>
      <w:r w:rsidRPr="00F404F5">
        <w:rPr>
          <w:rFonts w:eastAsia="Cambria"/>
          <w:w w:val="105"/>
          <w:sz w:val="22"/>
          <w:szCs w:val="22"/>
        </w:rPr>
        <w:t xml:space="preserve">The Employer shall, at the </w:t>
      </w:r>
      <w:proofErr w:type="spellStart"/>
      <w:r w:rsidRPr="00F404F5">
        <w:rPr>
          <w:rFonts w:eastAsia="Cambria"/>
          <w:w w:val="105"/>
          <w:sz w:val="22"/>
          <w:szCs w:val="22"/>
        </w:rPr>
        <w:t>Contractor‟s</w:t>
      </w:r>
      <w:proofErr w:type="spellEnd"/>
      <w:r w:rsidRPr="00F404F5">
        <w:rPr>
          <w:rFonts w:eastAsia="Cambria"/>
          <w:w w:val="105"/>
          <w:sz w:val="22"/>
          <w:szCs w:val="22"/>
        </w:rPr>
        <w:t xml:space="preserve"> request, afford all available</w:t>
      </w:r>
      <w:r w:rsidRPr="00BA69AC">
        <w:rPr>
          <w:rFonts w:eastAsia="Cambria"/>
          <w:w w:val="105"/>
          <w:sz w:val="22"/>
          <w:szCs w:val="22"/>
        </w:rPr>
        <w:t xml:space="preserve"> </w:t>
      </w:r>
      <w:r w:rsidRPr="00F404F5">
        <w:rPr>
          <w:rFonts w:eastAsia="Cambria"/>
          <w:w w:val="105"/>
          <w:sz w:val="22"/>
          <w:szCs w:val="22"/>
        </w:rPr>
        <w:t>assistance</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in</w:t>
      </w:r>
      <w:r w:rsidRPr="00BA69AC">
        <w:rPr>
          <w:rFonts w:eastAsia="Cambria"/>
          <w:w w:val="105"/>
          <w:sz w:val="22"/>
          <w:szCs w:val="22"/>
        </w:rPr>
        <w:t xml:space="preserve"> </w:t>
      </w:r>
      <w:r w:rsidRPr="00F404F5">
        <w:rPr>
          <w:rFonts w:eastAsia="Cambria"/>
          <w:w w:val="105"/>
          <w:sz w:val="22"/>
          <w:szCs w:val="22"/>
        </w:rPr>
        <w:t>conducting</w:t>
      </w:r>
      <w:r w:rsidRPr="00BA69AC">
        <w:rPr>
          <w:rFonts w:eastAsia="Cambria"/>
          <w:w w:val="105"/>
          <w:sz w:val="22"/>
          <w:szCs w:val="22"/>
        </w:rPr>
        <w:t xml:space="preserve"> </w:t>
      </w:r>
      <w:r w:rsidRPr="00F404F5">
        <w:rPr>
          <w:rFonts w:eastAsia="Cambria"/>
          <w:w w:val="105"/>
          <w:sz w:val="22"/>
          <w:szCs w:val="22"/>
        </w:rPr>
        <w:t>such</w:t>
      </w:r>
      <w:r w:rsidRPr="00BA69AC">
        <w:rPr>
          <w:rFonts w:eastAsia="Cambria"/>
          <w:w w:val="105"/>
          <w:sz w:val="22"/>
          <w:szCs w:val="22"/>
        </w:rPr>
        <w:t xml:space="preserve"> </w:t>
      </w:r>
      <w:r w:rsidRPr="00F404F5">
        <w:rPr>
          <w:rFonts w:eastAsia="Cambria"/>
          <w:w w:val="105"/>
          <w:sz w:val="22"/>
          <w:szCs w:val="22"/>
        </w:rPr>
        <w:t>proceedings</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claim,</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be</w:t>
      </w:r>
      <w:r w:rsidRPr="00BA69AC">
        <w:rPr>
          <w:rFonts w:eastAsia="Cambria"/>
          <w:w w:val="105"/>
          <w:sz w:val="22"/>
          <w:szCs w:val="22"/>
        </w:rPr>
        <w:t xml:space="preserve"> </w:t>
      </w:r>
      <w:r w:rsidRPr="00F404F5">
        <w:rPr>
          <w:rFonts w:eastAsia="Cambria"/>
          <w:w w:val="105"/>
          <w:sz w:val="22"/>
          <w:szCs w:val="22"/>
        </w:rPr>
        <w:t>reimbursed</w:t>
      </w:r>
      <w:r w:rsidRPr="00BA69AC">
        <w:rPr>
          <w:rFonts w:eastAsia="Cambria"/>
          <w:w w:val="105"/>
          <w:sz w:val="22"/>
          <w:szCs w:val="22"/>
        </w:rPr>
        <w:t xml:space="preserve"> </w:t>
      </w:r>
      <w:r w:rsidRPr="00F404F5">
        <w:rPr>
          <w:rFonts w:eastAsia="Cambria"/>
          <w:w w:val="105"/>
          <w:sz w:val="22"/>
          <w:szCs w:val="22"/>
        </w:rPr>
        <w:t>by</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for</w:t>
      </w:r>
      <w:r w:rsidRPr="00BA69AC">
        <w:rPr>
          <w:rFonts w:eastAsia="Cambria"/>
          <w:w w:val="105"/>
          <w:sz w:val="22"/>
          <w:szCs w:val="22"/>
        </w:rPr>
        <w:t xml:space="preserve"> </w:t>
      </w:r>
      <w:r w:rsidRPr="00F404F5">
        <w:rPr>
          <w:rFonts w:eastAsia="Cambria"/>
          <w:w w:val="105"/>
          <w:sz w:val="22"/>
          <w:szCs w:val="22"/>
        </w:rPr>
        <w:t>all</w:t>
      </w:r>
      <w:r w:rsidRPr="00BA69AC">
        <w:rPr>
          <w:rFonts w:eastAsia="Cambria"/>
          <w:w w:val="105"/>
          <w:sz w:val="22"/>
          <w:szCs w:val="22"/>
        </w:rPr>
        <w:t xml:space="preserve"> </w:t>
      </w:r>
      <w:r w:rsidRPr="00F404F5">
        <w:rPr>
          <w:rFonts w:eastAsia="Cambria"/>
          <w:w w:val="105"/>
          <w:sz w:val="22"/>
          <w:szCs w:val="22"/>
        </w:rPr>
        <w:t>reasonable</w:t>
      </w:r>
      <w:r w:rsidRPr="00BA69AC">
        <w:rPr>
          <w:rFonts w:eastAsia="Cambria"/>
          <w:w w:val="105"/>
          <w:sz w:val="22"/>
          <w:szCs w:val="22"/>
        </w:rPr>
        <w:t xml:space="preserve"> </w:t>
      </w:r>
      <w:r w:rsidRPr="00F404F5">
        <w:rPr>
          <w:rFonts w:eastAsia="Cambria"/>
          <w:w w:val="105"/>
          <w:sz w:val="22"/>
          <w:szCs w:val="22"/>
        </w:rPr>
        <w:t>expenses</w:t>
      </w:r>
      <w:r w:rsidRPr="00BA69AC">
        <w:rPr>
          <w:rFonts w:eastAsia="Cambria"/>
          <w:w w:val="105"/>
          <w:sz w:val="22"/>
          <w:szCs w:val="22"/>
        </w:rPr>
        <w:t xml:space="preserve"> </w:t>
      </w:r>
      <w:r w:rsidRPr="00F404F5">
        <w:rPr>
          <w:rFonts w:eastAsia="Cambria"/>
          <w:w w:val="105"/>
          <w:sz w:val="22"/>
          <w:szCs w:val="22"/>
        </w:rPr>
        <w:t>incurred</w:t>
      </w:r>
      <w:r w:rsidRPr="00BA69AC">
        <w:rPr>
          <w:rFonts w:eastAsia="Cambria"/>
          <w:w w:val="105"/>
          <w:sz w:val="22"/>
          <w:szCs w:val="22"/>
        </w:rPr>
        <w:t xml:space="preserve"> </w:t>
      </w:r>
      <w:r w:rsidRPr="00F404F5">
        <w:rPr>
          <w:rFonts w:eastAsia="Cambria"/>
          <w:w w:val="105"/>
          <w:sz w:val="22"/>
          <w:szCs w:val="22"/>
        </w:rPr>
        <w:t>in</w:t>
      </w:r>
      <w:r w:rsidRPr="00BA69AC">
        <w:rPr>
          <w:rFonts w:eastAsia="Cambria"/>
          <w:w w:val="105"/>
          <w:sz w:val="22"/>
          <w:szCs w:val="22"/>
        </w:rPr>
        <w:t xml:space="preserve"> </w:t>
      </w:r>
      <w:r w:rsidRPr="00F404F5">
        <w:rPr>
          <w:rFonts w:eastAsia="Cambria"/>
          <w:w w:val="105"/>
          <w:sz w:val="22"/>
          <w:szCs w:val="22"/>
        </w:rPr>
        <w:t>so</w:t>
      </w:r>
      <w:r w:rsidRPr="00BA69AC">
        <w:rPr>
          <w:rFonts w:eastAsia="Cambria"/>
          <w:w w:val="105"/>
          <w:sz w:val="22"/>
          <w:szCs w:val="22"/>
        </w:rPr>
        <w:t xml:space="preserve"> </w:t>
      </w:r>
      <w:r w:rsidRPr="00F404F5">
        <w:rPr>
          <w:rFonts w:eastAsia="Cambria"/>
          <w:w w:val="105"/>
          <w:sz w:val="22"/>
          <w:szCs w:val="22"/>
        </w:rPr>
        <w:t>doing.</w:t>
      </w:r>
    </w:p>
    <w:p w:rsidR="005A48C5" w:rsidRPr="00F404F5" w:rsidRDefault="005A48C5">
      <w:pPr>
        <w:widowControl w:val="0"/>
        <w:autoSpaceDE w:val="0"/>
        <w:autoSpaceDN w:val="0"/>
        <w:spacing w:before="5"/>
        <w:rPr>
          <w:rFonts w:eastAsia="Cambria"/>
          <w:sz w:val="22"/>
          <w:szCs w:val="22"/>
        </w:rPr>
      </w:pPr>
    </w:p>
    <w:p w:rsidR="005A48C5" w:rsidRPr="00BA69AC" w:rsidRDefault="00D11752">
      <w:pPr>
        <w:widowControl w:val="0"/>
        <w:numPr>
          <w:ilvl w:val="2"/>
          <w:numId w:val="1"/>
        </w:numPr>
        <w:tabs>
          <w:tab w:val="left" w:pos="1288"/>
          <w:tab w:val="left" w:pos="1289"/>
        </w:tabs>
        <w:autoSpaceDE w:val="0"/>
        <w:autoSpaceDN w:val="0"/>
        <w:spacing w:line="254" w:lineRule="auto"/>
        <w:ind w:right="1604"/>
        <w:jc w:val="both"/>
        <w:rPr>
          <w:rFonts w:eastAsia="Cambria"/>
          <w:w w:val="105"/>
          <w:sz w:val="22"/>
          <w:szCs w:val="22"/>
        </w:rPr>
      </w:pPr>
      <w:r w:rsidRPr="00F404F5">
        <w:rPr>
          <w:rFonts w:eastAsia="Cambria"/>
          <w:w w:val="105"/>
          <w:sz w:val="22"/>
          <w:szCs w:val="22"/>
        </w:rPr>
        <w:lastRenderedPageBreak/>
        <w:t>Notwithstanding</w:t>
      </w:r>
      <w:r w:rsidRPr="00F404F5">
        <w:rPr>
          <w:rFonts w:eastAsia="Cambria"/>
          <w:spacing w:val="1"/>
          <w:w w:val="105"/>
          <w:sz w:val="22"/>
          <w:szCs w:val="22"/>
        </w:rPr>
        <w:t xml:space="preserve"> </w:t>
      </w:r>
      <w:r w:rsidRPr="00F404F5">
        <w:rPr>
          <w:rFonts w:eastAsia="Cambria"/>
          <w:w w:val="105"/>
          <w:sz w:val="22"/>
          <w:szCs w:val="22"/>
        </w:rPr>
        <w:t>anything</w:t>
      </w:r>
      <w:r w:rsidRPr="00BA69AC">
        <w:rPr>
          <w:rFonts w:eastAsia="Cambria"/>
          <w:w w:val="105"/>
          <w:sz w:val="22"/>
          <w:szCs w:val="22"/>
        </w:rPr>
        <w:t xml:space="preserve"> </w:t>
      </w:r>
      <w:r w:rsidRPr="00F404F5">
        <w:rPr>
          <w:rFonts w:eastAsia="Cambria"/>
          <w:w w:val="105"/>
          <w:sz w:val="22"/>
          <w:szCs w:val="22"/>
        </w:rPr>
        <w:t>in</w:t>
      </w:r>
      <w:r w:rsidRPr="00BA69AC">
        <w:rPr>
          <w:rFonts w:eastAsia="Cambria"/>
          <w:w w:val="105"/>
          <w:sz w:val="22"/>
          <w:szCs w:val="22"/>
        </w:rPr>
        <w:t xml:space="preserve"> </w:t>
      </w:r>
      <w:r w:rsidRPr="00F404F5">
        <w:rPr>
          <w:rFonts w:eastAsia="Cambria"/>
          <w:w w:val="105"/>
          <w:sz w:val="22"/>
          <w:szCs w:val="22"/>
        </w:rPr>
        <w:t>this</w:t>
      </w:r>
      <w:r w:rsidRPr="00BA69AC">
        <w:rPr>
          <w:rFonts w:eastAsia="Cambria"/>
          <w:w w:val="105"/>
          <w:sz w:val="22"/>
          <w:szCs w:val="22"/>
        </w:rPr>
        <w:t xml:space="preserve"> </w:t>
      </w:r>
      <w:r w:rsidRPr="00F404F5">
        <w:rPr>
          <w:rFonts w:eastAsia="Cambria"/>
          <w:w w:val="105"/>
          <w:sz w:val="22"/>
          <w:szCs w:val="22"/>
        </w:rPr>
        <w:t>Contract</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contrary,</w:t>
      </w:r>
      <w:r w:rsidRPr="00BA69AC">
        <w:rPr>
          <w:rFonts w:eastAsia="Cambria"/>
          <w:w w:val="105"/>
          <w:sz w:val="22"/>
          <w:szCs w:val="22"/>
        </w:rPr>
        <w:t xml:space="preserve"> </w:t>
      </w:r>
      <w:r w:rsidRPr="00F404F5">
        <w:rPr>
          <w:rFonts w:eastAsia="Cambria"/>
          <w:w w:val="105"/>
          <w:sz w:val="22"/>
          <w:szCs w:val="22"/>
        </w:rPr>
        <w:t>it</w:t>
      </w:r>
      <w:r w:rsidRPr="00BA69AC">
        <w:rPr>
          <w:rFonts w:eastAsia="Cambria"/>
          <w:w w:val="105"/>
          <w:sz w:val="22"/>
          <w:szCs w:val="22"/>
        </w:rPr>
        <w:t xml:space="preserve"> </w:t>
      </w:r>
      <w:r w:rsidRPr="00F404F5">
        <w:rPr>
          <w:rFonts w:eastAsia="Cambria"/>
          <w:w w:val="105"/>
          <w:sz w:val="22"/>
          <w:szCs w:val="22"/>
        </w:rPr>
        <w:t>is</w:t>
      </w:r>
      <w:r w:rsidRPr="00BA69AC">
        <w:rPr>
          <w:rFonts w:eastAsia="Cambria"/>
          <w:w w:val="105"/>
          <w:sz w:val="22"/>
          <w:szCs w:val="22"/>
        </w:rPr>
        <w:t xml:space="preserve"> </w:t>
      </w:r>
      <w:r w:rsidRPr="00F404F5">
        <w:rPr>
          <w:rFonts w:eastAsia="Cambria"/>
          <w:w w:val="105"/>
          <w:sz w:val="22"/>
          <w:szCs w:val="22"/>
        </w:rPr>
        <w:t>agreed</w:t>
      </w:r>
      <w:r w:rsidRPr="00BA69AC">
        <w:rPr>
          <w:rFonts w:eastAsia="Cambria"/>
          <w:w w:val="105"/>
          <w:sz w:val="22"/>
          <w:szCs w:val="22"/>
        </w:rPr>
        <w:t xml:space="preserve"> </w:t>
      </w:r>
      <w:r w:rsidRPr="00F404F5">
        <w:rPr>
          <w:rFonts w:eastAsia="Cambria"/>
          <w:w w:val="105"/>
          <w:sz w:val="22"/>
          <w:szCs w:val="22"/>
        </w:rPr>
        <w:t>that</w:t>
      </w:r>
      <w:r w:rsidRPr="00BA69AC">
        <w:rPr>
          <w:rFonts w:eastAsia="Cambria"/>
          <w:w w:val="105"/>
          <w:sz w:val="22"/>
          <w:szCs w:val="22"/>
        </w:rPr>
        <w:t xml:space="preserve"> </w:t>
      </w:r>
      <w:r w:rsidRPr="00F404F5">
        <w:rPr>
          <w:rFonts w:eastAsia="Cambria"/>
          <w:w w:val="105"/>
          <w:sz w:val="22"/>
          <w:szCs w:val="22"/>
        </w:rPr>
        <w:t>neither</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nor</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be</w:t>
      </w:r>
      <w:r w:rsidRPr="00BA69AC">
        <w:rPr>
          <w:rFonts w:eastAsia="Cambria"/>
          <w:w w:val="105"/>
          <w:sz w:val="22"/>
          <w:szCs w:val="22"/>
        </w:rPr>
        <w:t xml:space="preserve"> </w:t>
      </w:r>
      <w:r w:rsidRPr="00F404F5">
        <w:rPr>
          <w:rFonts w:eastAsia="Cambria"/>
          <w:w w:val="105"/>
          <w:sz w:val="22"/>
          <w:szCs w:val="22"/>
        </w:rPr>
        <w:t>liable</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other</w:t>
      </w:r>
      <w:r w:rsidRPr="00BA69AC">
        <w:rPr>
          <w:rFonts w:eastAsia="Cambria"/>
          <w:w w:val="105"/>
          <w:sz w:val="22"/>
          <w:szCs w:val="22"/>
        </w:rPr>
        <w:t xml:space="preserve"> </w:t>
      </w:r>
      <w:r w:rsidRPr="00F404F5">
        <w:rPr>
          <w:rFonts w:eastAsia="Cambria"/>
          <w:w w:val="105"/>
          <w:sz w:val="22"/>
          <w:szCs w:val="22"/>
        </w:rPr>
        <w:t>party</w:t>
      </w:r>
      <w:r w:rsidRPr="00BA69AC">
        <w:rPr>
          <w:rFonts w:eastAsia="Cambria"/>
          <w:w w:val="105"/>
          <w:sz w:val="22"/>
          <w:szCs w:val="22"/>
        </w:rPr>
        <w:t xml:space="preserve"> </w:t>
      </w:r>
      <w:r w:rsidRPr="00F404F5">
        <w:rPr>
          <w:rFonts w:eastAsia="Cambria"/>
          <w:w w:val="105"/>
          <w:sz w:val="22"/>
          <w:szCs w:val="22"/>
        </w:rPr>
        <w:t>for</w:t>
      </w:r>
      <w:r w:rsidRPr="00BA69AC">
        <w:rPr>
          <w:rFonts w:eastAsia="Cambria"/>
          <w:w w:val="105"/>
          <w:sz w:val="22"/>
          <w:szCs w:val="22"/>
        </w:rPr>
        <w:t xml:space="preserve"> </w:t>
      </w:r>
      <w:r w:rsidRPr="00F404F5">
        <w:rPr>
          <w:rFonts w:eastAsia="Cambria"/>
          <w:w w:val="105"/>
          <w:sz w:val="22"/>
          <w:szCs w:val="22"/>
        </w:rPr>
        <w:t>loss</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production,</w:t>
      </w:r>
      <w:r w:rsidRPr="00BA69AC">
        <w:rPr>
          <w:rFonts w:eastAsia="Cambria"/>
          <w:w w:val="105"/>
          <w:sz w:val="22"/>
          <w:szCs w:val="22"/>
        </w:rPr>
        <w:t xml:space="preserve"> </w:t>
      </w:r>
      <w:r w:rsidRPr="00F404F5">
        <w:rPr>
          <w:rFonts w:eastAsia="Cambria"/>
          <w:w w:val="105"/>
          <w:sz w:val="22"/>
          <w:szCs w:val="22"/>
        </w:rPr>
        <w:t>loss</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profit,</w:t>
      </w:r>
      <w:r w:rsidRPr="00BA69AC">
        <w:rPr>
          <w:rFonts w:eastAsia="Cambria"/>
          <w:w w:val="105"/>
          <w:sz w:val="22"/>
          <w:szCs w:val="22"/>
        </w:rPr>
        <w:t xml:space="preserve"> </w:t>
      </w:r>
      <w:r w:rsidRPr="00F404F5">
        <w:rPr>
          <w:rFonts w:eastAsia="Cambria"/>
          <w:w w:val="105"/>
          <w:sz w:val="22"/>
          <w:szCs w:val="22"/>
        </w:rPr>
        <w:t>loss</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use</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any</w:t>
      </w:r>
      <w:r w:rsidRPr="00BA69AC">
        <w:rPr>
          <w:rFonts w:eastAsia="Cambria"/>
          <w:w w:val="105"/>
          <w:sz w:val="22"/>
          <w:szCs w:val="22"/>
        </w:rPr>
        <w:t xml:space="preserve"> </w:t>
      </w:r>
      <w:r w:rsidRPr="00F404F5">
        <w:rPr>
          <w:rFonts w:eastAsia="Cambria"/>
          <w:w w:val="105"/>
          <w:sz w:val="22"/>
          <w:szCs w:val="22"/>
        </w:rPr>
        <w:t>other</w:t>
      </w:r>
      <w:r w:rsidRPr="00BA69AC">
        <w:rPr>
          <w:rFonts w:eastAsia="Cambria"/>
          <w:w w:val="105"/>
          <w:sz w:val="22"/>
          <w:szCs w:val="22"/>
        </w:rPr>
        <w:t xml:space="preserve"> </w:t>
      </w:r>
      <w:r w:rsidRPr="00F404F5">
        <w:rPr>
          <w:rFonts w:eastAsia="Cambria"/>
          <w:w w:val="105"/>
          <w:sz w:val="22"/>
          <w:szCs w:val="22"/>
        </w:rPr>
        <w:t>indirect</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consequential</w:t>
      </w:r>
      <w:r w:rsidRPr="00BA69AC">
        <w:rPr>
          <w:rFonts w:eastAsia="Cambria"/>
          <w:w w:val="105"/>
          <w:sz w:val="22"/>
          <w:szCs w:val="22"/>
        </w:rPr>
        <w:t xml:space="preserve"> </w:t>
      </w:r>
      <w:r w:rsidRPr="00F404F5">
        <w:rPr>
          <w:rFonts w:eastAsia="Cambria"/>
          <w:w w:val="105"/>
          <w:sz w:val="22"/>
          <w:szCs w:val="22"/>
        </w:rPr>
        <w:t>damages.</w:t>
      </w:r>
    </w:p>
    <w:p w:rsidR="005A48C5" w:rsidRPr="00F404F5" w:rsidRDefault="00D11752">
      <w:pPr>
        <w:widowControl w:val="0"/>
        <w:numPr>
          <w:ilvl w:val="1"/>
          <w:numId w:val="1"/>
        </w:numPr>
        <w:tabs>
          <w:tab w:val="left" w:pos="928"/>
          <w:tab w:val="left" w:pos="929"/>
        </w:tabs>
        <w:autoSpaceDE w:val="0"/>
        <w:autoSpaceDN w:val="0"/>
        <w:spacing w:before="221"/>
        <w:ind w:hanging="721"/>
        <w:outlineLvl w:val="0"/>
        <w:rPr>
          <w:rFonts w:eastAsia="Palatino Linotype"/>
          <w:b/>
          <w:bCs/>
          <w:sz w:val="22"/>
          <w:szCs w:val="22"/>
        </w:rPr>
      </w:pPr>
      <w:bookmarkStart w:id="41" w:name="_Toc146280667"/>
      <w:r w:rsidRPr="00F404F5">
        <w:rPr>
          <w:rFonts w:eastAsia="Palatino Linotype"/>
          <w:b/>
          <w:bCs/>
          <w:sz w:val="22"/>
          <w:szCs w:val="22"/>
        </w:rPr>
        <w:t>Insurance</w:t>
      </w:r>
      <w:bookmarkEnd w:id="41"/>
    </w:p>
    <w:p w:rsidR="005A48C5" w:rsidRPr="00F404F5" w:rsidRDefault="005A48C5">
      <w:pPr>
        <w:widowControl w:val="0"/>
        <w:autoSpaceDE w:val="0"/>
        <w:autoSpaceDN w:val="0"/>
        <w:spacing w:before="9"/>
        <w:rPr>
          <w:rFonts w:eastAsia="Cambria"/>
          <w:b/>
          <w:sz w:val="22"/>
          <w:szCs w:val="22"/>
        </w:rPr>
      </w:pPr>
    </w:p>
    <w:p w:rsidR="005A48C5" w:rsidRPr="00BA69AC" w:rsidRDefault="00D11752">
      <w:pPr>
        <w:widowControl w:val="0"/>
        <w:numPr>
          <w:ilvl w:val="2"/>
          <w:numId w:val="1"/>
        </w:numPr>
        <w:tabs>
          <w:tab w:val="left" w:pos="1288"/>
          <w:tab w:val="left" w:pos="1289"/>
        </w:tabs>
        <w:autoSpaceDE w:val="0"/>
        <w:autoSpaceDN w:val="0"/>
        <w:spacing w:before="1" w:line="254" w:lineRule="auto"/>
        <w:ind w:right="1604"/>
        <w:jc w:val="both"/>
        <w:rPr>
          <w:rFonts w:eastAsia="Cambria"/>
          <w:w w:val="105"/>
          <w:sz w:val="22"/>
          <w:szCs w:val="22"/>
        </w:rPr>
      </w:pPr>
      <w:r w:rsidRPr="00F404F5">
        <w:rPr>
          <w:rFonts w:eastAsia="Cambria"/>
          <w:w w:val="105"/>
          <w:sz w:val="22"/>
          <w:szCs w:val="22"/>
        </w:rPr>
        <w:t xml:space="preserve">To the extent specified in the corresponding </w:t>
      </w:r>
      <w:r w:rsidRPr="00BA69AC">
        <w:rPr>
          <w:rFonts w:eastAsia="Cambria"/>
          <w:w w:val="105"/>
          <w:sz w:val="22"/>
          <w:szCs w:val="22"/>
        </w:rPr>
        <w:t>Appendix-3</w:t>
      </w:r>
      <w:r w:rsidRPr="00F404F5">
        <w:rPr>
          <w:rFonts w:eastAsia="Cambria"/>
          <w:w w:val="105"/>
          <w:sz w:val="22"/>
          <w:szCs w:val="22"/>
        </w:rPr>
        <w:t xml:space="preserve"> (Insurance</w:t>
      </w:r>
      <w:r w:rsidRPr="00BA69AC">
        <w:rPr>
          <w:rFonts w:eastAsia="Cambria"/>
          <w:w w:val="105"/>
          <w:sz w:val="22"/>
          <w:szCs w:val="22"/>
        </w:rPr>
        <w:t xml:space="preserve"> </w:t>
      </w:r>
      <w:r w:rsidRPr="00F404F5">
        <w:rPr>
          <w:rFonts w:eastAsia="Cambria"/>
          <w:w w:val="105"/>
          <w:sz w:val="22"/>
          <w:szCs w:val="22"/>
        </w:rPr>
        <w:t>Requirements) to the Contract Agreement, the Contractor shall at its</w:t>
      </w:r>
      <w:r w:rsidRPr="00BA69AC">
        <w:rPr>
          <w:rFonts w:eastAsia="Cambria"/>
          <w:w w:val="105"/>
          <w:sz w:val="22"/>
          <w:szCs w:val="22"/>
        </w:rPr>
        <w:t xml:space="preserve"> </w:t>
      </w:r>
      <w:r w:rsidRPr="00F404F5">
        <w:rPr>
          <w:rFonts w:eastAsia="Cambria"/>
          <w:w w:val="105"/>
          <w:sz w:val="22"/>
          <w:szCs w:val="22"/>
        </w:rPr>
        <w:t>expense take out and maintain in effect, or cause to be taken out and</w:t>
      </w:r>
      <w:r w:rsidRPr="00BA69AC">
        <w:rPr>
          <w:rFonts w:eastAsia="Cambria"/>
          <w:w w:val="105"/>
          <w:sz w:val="22"/>
          <w:szCs w:val="22"/>
        </w:rPr>
        <w:t xml:space="preserve"> </w:t>
      </w:r>
      <w:r w:rsidRPr="00F404F5">
        <w:rPr>
          <w:rFonts w:eastAsia="Cambria"/>
          <w:w w:val="105"/>
          <w:sz w:val="22"/>
          <w:szCs w:val="22"/>
        </w:rPr>
        <w:t>maintained in effect, during the performance of the Contract, the</w:t>
      </w:r>
      <w:r w:rsidRPr="00BA69AC">
        <w:rPr>
          <w:rFonts w:eastAsia="Cambria"/>
          <w:w w:val="105"/>
          <w:sz w:val="22"/>
          <w:szCs w:val="22"/>
        </w:rPr>
        <w:t xml:space="preserve"> </w:t>
      </w:r>
      <w:r w:rsidRPr="00F404F5">
        <w:rPr>
          <w:rFonts w:eastAsia="Cambria"/>
          <w:w w:val="105"/>
          <w:sz w:val="22"/>
          <w:szCs w:val="22"/>
        </w:rPr>
        <w:t>insurances set forth below in the sums and with the deductibles and</w:t>
      </w:r>
      <w:r w:rsidRPr="00BA69AC">
        <w:rPr>
          <w:rFonts w:eastAsia="Cambria"/>
          <w:w w:val="105"/>
          <w:sz w:val="22"/>
          <w:szCs w:val="22"/>
        </w:rPr>
        <w:t xml:space="preserve"> </w:t>
      </w:r>
      <w:r w:rsidRPr="00F404F5">
        <w:rPr>
          <w:rFonts w:eastAsia="Cambria"/>
          <w:w w:val="105"/>
          <w:sz w:val="22"/>
          <w:szCs w:val="22"/>
        </w:rPr>
        <w:t>other conditions specified in the said Appendix. The identity of the</w:t>
      </w:r>
      <w:r w:rsidRPr="00BA69AC">
        <w:rPr>
          <w:rFonts w:eastAsia="Cambria"/>
          <w:w w:val="105"/>
          <w:sz w:val="22"/>
          <w:szCs w:val="22"/>
        </w:rPr>
        <w:t xml:space="preserve"> </w:t>
      </w:r>
      <w:r w:rsidRPr="00F404F5">
        <w:rPr>
          <w:rFonts w:eastAsia="Cambria"/>
          <w:w w:val="105"/>
          <w:sz w:val="22"/>
          <w:szCs w:val="22"/>
        </w:rPr>
        <w:t>insurers and the form of the policies shall be subject to the approval</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who</w:t>
      </w:r>
      <w:r w:rsidRPr="00BA69AC">
        <w:rPr>
          <w:rFonts w:eastAsia="Cambria"/>
          <w:w w:val="105"/>
          <w:sz w:val="22"/>
          <w:szCs w:val="22"/>
        </w:rPr>
        <w:t xml:space="preserve"> </w:t>
      </w:r>
      <w:r w:rsidRPr="00F404F5">
        <w:rPr>
          <w:rFonts w:eastAsia="Cambria"/>
          <w:w w:val="105"/>
          <w:sz w:val="22"/>
          <w:szCs w:val="22"/>
        </w:rPr>
        <w:t>should</w:t>
      </w:r>
      <w:r w:rsidRPr="00BA69AC">
        <w:rPr>
          <w:rFonts w:eastAsia="Cambria"/>
          <w:w w:val="105"/>
          <w:sz w:val="22"/>
          <w:szCs w:val="22"/>
        </w:rPr>
        <w:t xml:space="preserve"> </w:t>
      </w:r>
      <w:r w:rsidRPr="00F404F5">
        <w:rPr>
          <w:rFonts w:eastAsia="Cambria"/>
          <w:w w:val="105"/>
          <w:sz w:val="22"/>
          <w:szCs w:val="22"/>
        </w:rPr>
        <w:t>not</w:t>
      </w:r>
      <w:r w:rsidRPr="00BA69AC">
        <w:rPr>
          <w:rFonts w:eastAsia="Cambria"/>
          <w:w w:val="105"/>
          <w:sz w:val="22"/>
          <w:szCs w:val="22"/>
        </w:rPr>
        <w:t xml:space="preserve"> </w:t>
      </w:r>
      <w:r w:rsidRPr="00F404F5">
        <w:rPr>
          <w:rFonts w:eastAsia="Cambria"/>
          <w:w w:val="105"/>
          <w:sz w:val="22"/>
          <w:szCs w:val="22"/>
        </w:rPr>
        <w:t>unreasonably</w:t>
      </w:r>
      <w:r w:rsidRPr="00BA69AC">
        <w:rPr>
          <w:rFonts w:eastAsia="Cambria"/>
          <w:w w:val="105"/>
          <w:sz w:val="22"/>
          <w:szCs w:val="22"/>
        </w:rPr>
        <w:t xml:space="preserve"> </w:t>
      </w:r>
      <w:r w:rsidRPr="00F404F5">
        <w:rPr>
          <w:rFonts w:eastAsia="Cambria"/>
          <w:w w:val="105"/>
          <w:sz w:val="22"/>
          <w:szCs w:val="22"/>
        </w:rPr>
        <w:t>withhold</w:t>
      </w:r>
      <w:r w:rsidRPr="00BA69AC">
        <w:rPr>
          <w:rFonts w:eastAsia="Cambria"/>
          <w:w w:val="105"/>
          <w:sz w:val="22"/>
          <w:szCs w:val="22"/>
        </w:rPr>
        <w:t xml:space="preserve"> </w:t>
      </w:r>
      <w:r w:rsidRPr="00F404F5">
        <w:rPr>
          <w:rFonts w:eastAsia="Cambria"/>
          <w:w w:val="105"/>
          <w:sz w:val="22"/>
          <w:szCs w:val="22"/>
        </w:rPr>
        <w:t>such</w:t>
      </w:r>
      <w:r w:rsidRPr="00BA69AC">
        <w:rPr>
          <w:rFonts w:eastAsia="Cambria"/>
          <w:w w:val="105"/>
          <w:sz w:val="22"/>
          <w:szCs w:val="22"/>
        </w:rPr>
        <w:t xml:space="preserve"> </w:t>
      </w:r>
      <w:r w:rsidRPr="00F404F5">
        <w:rPr>
          <w:rFonts w:eastAsia="Cambria"/>
          <w:w w:val="105"/>
          <w:sz w:val="22"/>
          <w:szCs w:val="22"/>
        </w:rPr>
        <w:t>approval.</w:t>
      </w:r>
    </w:p>
    <w:p w:rsidR="005A48C5" w:rsidRPr="00F404F5" w:rsidRDefault="00D11752">
      <w:pPr>
        <w:widowControl w:val="0"/>
        <w:numPr>
          <w:ilvl w:val="3"/>
          <w:numId w:val="1"/>
        </w:numPr>
        <w:tabs>
          <w:tab w:val="left" w:pos="1828"/>
          <w:tab w:val="left" w:pos="1829"/>
        </w:tabs>
        <w:autoSpaceDE w:val="0"/>
        <w:autoSpaceDN w:val="0"/>
        <w:spacing w:before="64"/>
        <w:ind w:hanging="541"/>
        <w:jc w:val="both"/>
        <w:rPr>
          <w:rFonts w:eastAsia="Cambria"/>
          <w:b/>
          <w:bCs/>
          <w:sz w:val="22"/>
          <w:szCs w:val="22"/>
        </w:rPr>
      </w:pPr>
      <w:r w:rsidRPr="00F404F5">
        <w:rPr>
          <w:rFonts w:eastAsia="Cambria"/>
          <w:b/>
          <w:bCs/>
          <w:w w:val="105"/>
          <w:sz w:val="22"/>
          <w:szCs w:val="22"/>
        </w:rPr>
        <w:t>Marine</w:t>
      </w:r>
      <w:r w:rsidRPr="00F404F5">
        <w:rPr>
          <w:rFonts w:eastAsia="Cambria"/>
          <w:b/>
          <w:bCs/>
          <w:spacing w:val="-1"/>
          <w:w w:val="105"/>
          <w:sz w:val="22"/>
          <w:szCs w:val="22"/>
        </w:rPr>
        <w:t xml:space="preserve"> </w:t>
      </w:r>
      <w:r w:rsidRPr="00F404F5">
        <w:rPr>
          <w:rFonts w:eastAsia="Cambria"/>
          <w:b/>
          <w:bCs/>
          <w:w w:val="105"/>
          <w:sz w:val="22"/>
          <w:szCs w:val="22"/>
        </w:rPr>
        <w:t>Cargo</w:t>
      </w:r>
      <w:r w:rsidRPr="00F404F5">
        <w:rPr>
          <w:rFonts w:eastAsia="Cambria"/>
          <w:b/>
          <w:bCs/>
          <w:spacing w:val="-1"/>
          <w:w w:val="105"/>
          <w:sz w:val="22"/>
          <w:szCs w:val="22"/>
        </w:rPr>
        <w:t xml:space="preserve"> </w:t>
      </w:r>
      <w:r w:rsidRPr="00F404F5">
        <w:rPr>
          <w:rFonts w:eastAsia="Cambria"/>
          <w:b/>
          <w:bCs/>
          <w:w w:val="105"/>
          <w:sz w:val="22"/>
          <w:szCs w:val="22"/>
        </w:rPr>
        <w:t>Policy/Transit</w:t>
      </w:r>
      <w:r w:rsidRPr="00F404F5">
        <w:rPr>
          <w:rFonts w:eastAsia="Cambria"/>
          <w:b/>
          <w:bCs/>
          <w:spacing w:val="-1"/>
          <w:w w:val="105"/>
          <w:sz w:val="22"/>
          <w:szCs w:val="22"/>
        </w:rPr>
        <w:t xml:space="preserve"> </w:t>
      </w:r>
      <w:r w:rsidRPr="00F404F5">
        <w:rPr>
          <w:rFonts w:eastAsia="Cambria"/>
          <w:b/>
          <w:bCs/>
          <w:w w:val="105"/>
          <w:sz w:val="22"/>
          <w:szCs w:val="22"/>
        </w:rPr>
        <w:t>Insurance</w:t>
      </w:r>
      <w:r w:rsidRPr="00F404F5">
        <w:rPr>
          <w:rFonts w:eastAsia="Cambria"/>
          <w:b/>
          <w:bCs/>
          <w:spacing w:val="-1"/>
          <w:w w:val="105"/>
          <w:sz w:val="22"/>
          <w:szCs w:val="22"/>
        </w:rPr>
        <w:t xml:space="preserve"> </w:t>
      </w:r>
      <w:r w:rsidRPr="00F404F5">
        <w:rPr>
          <w:rFonts w:eastAsia="Cambria"/>
          <w:b/>
          <w:bCs/>
          <w:w w:val="105"/>
          <w:sz w:val="22"/>
          <w:szCs w:val="22"/>
        </w:rPr>
        <w:t>Policy:</w:t>
      </w:r>
    </w:p>
    <w:p w:rsidR="005A48C5" w:rsidRPr="00F404F5" w:rsidRDefault="005A48C5">
      <w:pPr>
        <w:widowControl w:val="0"/>
        <w:autoSpaceDE w:val="0"/>
        <w:autoSpaceDN w:val="0"/>
        <w:rPr>
          <w:rFonts w:eastAsia="Cambria"/>
          <w:sz w:val="22"/>
          <w:szCs w:val="22"/>
        </w:rPr>
      </w:pPr>
    </w:p>
    <w:p w:rsidR="005A48C5" w:rsidRPr="00F404F5" w:rsidRDefault="00D11752">
      <w:pPr>
        <w:widowControl w:val="0"/>
        <w:tabs>
          <w:tab w:val="left" w:pos="2548"/>
        </w:tabs>
        <w:autoSpaceDE w:val="0"/>
        <w:autoSpaceDN w:val="0"/>
        <w:spacing w:before="1"/>
        <w:ind w:left="1828"/>
        <w:rPr>
          <w:rFonts w:eastAsia="Cambria"/>
          <w:sz w:val="22"/>
          <w:szCs w:val="22"/>
        </w:rPr>
      </w:pPr>
      <w:r w:rsidRPr="00F404F5">
        <w:rPr>
          <w:rFonts w:eastAsia="Cambria"/>
          <w:w w:val="105"/>
          <w:sz w:val="22"/>
          <w:szCs w:val="22"/>
        </w:rPr>
        <w:t>(I)(</w:t>
      </w:r>
      <w:proofErr w:type="spellStart"/>
      <w:r w:rsidRPr="00F404F5">
        <w:rPr>
          <w:rFonts w:eastAsia="Cambria"/>
          <w:w w:val="105"/>
          <w:sz w:val="22"/>
          <w:szCs w:val="22"/>
        </w:rPr>
        <w:t>i</w:t>
      </w:r>
      <w:proofErr w:type="spellEnd"/>
      <w:r w:rsidRPr="00F404F5">
        <w:rPr>
          <w:rFonts w:eastAsia="Cambria"/>
          <w:w w:val="105"/>
          <w:sz w:val="22"/>
          <w:szCs w:val="22"/>
        </w:rPr>
        <w:t>)</w:t>
      </w:r>
      <w:r w:rsidRPr="00F404F5">
        <w:rPr>
          <w:rFonts w:eastAsia="Cambria"/>
          <w:w w:val="105"/>
          <w:sz w:val="22"/>
          <w:szCs w:val="22"/>
        </w:rPr>
        <w:tab/>
      </w:r>
      <w:r w:rsidRPr="00F404F5">
        <w:rPr>
          <w:rFonts w:eastAsia="Cambria"/>
          <w:b/>
          <w:bCs/>
          <w:w w:val="105"/>
          <w:sz w:val="22"/>
          <w:szCs w:val="22"/>
        </w:rPr>
        <w:t>Marine</w:t>
      </w:r>
      <w:r w:rsidRPr="00F404F5">
        <w:rPr>
          <w:rFonts w:eastAsia="Cambria"/>
          <w:b/>
          <w:bCs/>
          <w:spacing w:val="-1"/>
          <w:w w:val="105"/>
          <w:sz w:val="22"/>
          <w:szCs w:val="22"/>
        </w:rPr>
        <w:t xml:space="preserve"> </w:t>
      </w:r>
      <w:r w:rsidRPr="00F404F5">
        <w:rPr>
          <w:rFonts w:eastAsia="Cambria"/>
          <w:b/>
          <w:bCs/>
          <w:w w:val="105"/>
          <w:sz w:val="22"/>
          <w:szCs w:val="22"/>
        </w:rPr>
        <w:t>Cargo policy</w:t>
      </w:r>
      <w:r w:rsidRPr="00F404F5">
        <w:rPr>
          <w:rFonts w:eastAsia="Cambria"/>
          <w:b/>
          <w:bCs/>
          <w:spacing w:val="-1"/>
          <w:w w:val="105"/>
          <w:sz w:val="22"/>
          <w:szCs w:val="22"/>
        </w:rPr>
        <w:t xml:space="preserve"> </w:t>
      </w:r>
      <w:r w:rsidRPr="00F404F5">
        <w:rPr>
          <w:rFonts w:eastAsia="Cambria"/>
          <w:b/>
          <w:bCs/>
          <w:w w:val="105"/>
          <w:sz w:val="22"/>
          <w:szCs w:val="22"/>
        </w:rPr>
        <w:t>for</w:t>
      </w:r>
      <w:r w:rsidRPr="00F404F5">
        <w:rPr>
          <w:rFonts w:eastAsia="Cambria"/>
          <w:b/>
          <w:bCs/>
          <w:spacing w:val="1"/>
          <w:w w:val="105"/>
          <w:sz w:val="22"/>
          <w:szCs w:val="22"/>
        </w:rPr>
        <w:t xml:space="preserve"> </w:t>
      </w:r>
      <w:r w:rsidRPr="00F404F5">
        <w:rPr>
          <w:rFonts w:eastAsia="Cambria"/>
          <w:b/>
          <w:bCs/>
          <w:w w:val="105"/>
          <w:sz w:val="22"/>
          <w:szCs w:val="22"/>
        </w:rPr>
        <w:t>imported</w:t>
      </w:r>
      <w:r w:rsidRPr="00F404F5">
        <w:rPr>
          <w:rFonts w:eastAsia="Cambria"/>
          <w:b/>
          <w:bCs/>
          <w:spacing w:val="-1"/>
          <w:w w:val="105"/>
          <w:sz w:val="22"/>
          <w:szCs w:val="22"/>
        </w:rPr>
        <w:t xml:space="preserve"> </w:t>
      </w:r>
      <w:r w:rsidRPr="00F404F5">
        <w:rPr>
          <w:rFonts w:eastAsia="Cambria"/>
          <w:b/>
          <w:bCs/>
          <w:w w:val="105"/>
          <w:sz w:val="22"/>
          <w:szCs w:val="22"/>
        </w:rPr>
        <w:t>equipment</w:t>
      </w:r>
    </w:p>
    <w:p w:rsidR="005A48C5" w:rsidRPr="00F404F5" w:rsidRDefault="005A48C5">
      <w:pPr>
        <w:widowControl w:val="0"/>
        <w:autoSpaceDE w:val="0"/>
        <w:autoSpaceDN w:val="0"/>
        <w:spacing w:before="8"/>
        <w:rPr>
          <w:rFonts w:eastAsia="Cambria"/>
          <w:sz w:val="22"/>
          <w:szCs w:val="22"/>
        </w:rPr>
      </w:pPr>
    </w:p>
    <w:p w:rsidR="005A48C5" w:rsidRPr="00BA69AC" w:rsidRDefault="00D11752">
      <w:pPr>
        <w:widowControl w:val="0"/>
        <w:autoSpaceDE w:val="0"/>
        <w:autoSpaceDN w:val="0"/>
        <w:spacing w:before="1" w:line="254" w:lineRule="auto"/>
        <w:ind w:left="2548" w:right="1602"/>
        <w:jc w:val="both"/>
        <w:rPr>
          <w:rFonts w:eastAsia="Cambria"/>
          <w:w w:val="105"/>
          <w:sz w:val="22"/>
          <w:szCs w:val="22"/>
        </w:rPr>
      </w:pPr>
      <w:r w:rsidRPr="00F404F5">
        <w:rPr>
          <w:rFonts w:eastAsia="Cambria"/>
          <w:w w:val="105"/>
          <w:sz w:val="22"/>
          <w:szCs w:val="22"/>
        </w:rPr>
        <w:t>The Contractor shall take the Marine Cargo Policy for</w:t>
      </w:r>
      <w:r w:rsidRPr="00BA69AC">
        <w:rPr>
          <w:rFonts w:eastAsia="Cambria"/>
          <w:w w:val="105"/>
          <w:sz w:val="22"/>
          <w:szCs w:val="22"/>
        </w:rPr>
        <w:t xml:space="preserve"> </w:t>
      </w:r>
      <w:r w:rsidRPr="00F404F5">
        <w:rPr>
          <w:rFonts w:eastAsia="Cambria"/>
          <w:w w:val="105"/>
          <w:sz w:val="22"/>
          <w:szCs w:val="22"/>
        </w:rPr>
        <w:t>Plant and Equipment including Mandatory Spares to be</w:t>
      </w:r>
      <w:r w:rsidRPr="00BA69AC">
        <w:rPr>
          <w:rFonts w:eastAsia="Cambria"/>
          <w:w w:val="105"/>
          <w:sz w:val="22"/>
          <w:szCs w:val="22"/>
        </w:rPr>
        <w:t xml:space="preserve"> </w:t>
      </w:r>
      <w:r w:rsidRPr="00F404F5">
        <w:rPr>
          <w:rFonts w:eastAsia="Cambria"/>
          <w:w w:val="105"/>
          <w:sz w:val="22"/>
          <w:szCs w:val="22"/>
        </w:rPr>
        <w:t>supplied from abroad wherein export/import including</w:t>
      </w:r>
      <w:r w:rsidRPr="00BA69AC">
        <w:rPr>
          <w:rFonts w:eastAsia="Cambria"/>
          <w:w w:val="105"/>
          <w:sz w:val="22"/>
          <w:szCs w:val="22"/>
        </w:rPr>
        <w:t xml:space="preserve"> </w:t>
      </w:r>
      <w:r w:rsidRPr="00F404F5">
        <w:rPr>
          <w:rFonts w:eastAsia="Cambria"/>
          <w:w w:val="105"/>
          <w:sz w:val="22"/>
          <w:szCs w:val="22"/>
        </w:rPr>
        <w:t>inland transit is involved for the movement of the Plant</w:t>
      </w:r>
      <w:r w:rsidRPr="00BA69AC">
        <w:rPr>
          <w:rFonts w:eastAsia="Cambria"/>
          <w:w w:val="105"/>
          <w:sz w:val="22"/>
          <w:szCs w:val="22"/>
        </w:rPr>
        <w:t xml:space="preserve"> </w:t>
      </w:r>
      <w:r w:rsidRPr="00F404F5">
        <w:rPr>
          <w:rFonts w:eastAsia="Cambria"/>
          <w:w w:val="105"/>
          <w:sz w:val="22"/>
          <w:szCs w:val="22"/>
        </w:rPr>
        <w:t>and Equipment including mandatory Spares. The policy</w:t>
      </w:r>
      <w:r w:rsidRPr="00BA69AC">
        <w:rPr>
          <w:rFonts w:eastAsia="Cambria"/>
          <w:w w:val="105"/>
          <w:sz w:val="22"/>
          <w:szCs w:val="22"/>
        </w:rPr>
        <w:t xml:space="preserve"> </w:t>
      </w:r>
      <w:r w:rsidRPr="00F404F5">
        <w:rPr>
          <w:rFonts w:eastAsia="Cambria"/>
          <w:w w:val="105"/>
          <w:sz w:val="22"/>
          <w:szCs w:val="22"/>
        </w:rPr>
        <w:t>shall cover movement of Plant and Equipment including</w:t>
      </w:r>
      <w:r w:rsidRPr="00BA69AC">
        <w:rPr>
          <w:rFonts w:eastAsia="Cambria"/>
          <w:w w:val="105"/>
          <w:sz w:val="22"/>
          <w:szCs w:val="22"/>
        </w:rPr>
        <w:t xml:space="preserve"> </w:t>
      </w:r>
      <w:r w:rsidRPr="00F404F5">
        <w:rPr>
          <w:rFonts w:eastAsia="Cambria"/>
          <w:w w:val="105"/>
          <w:sz w:val="22"/>
          <w:szCs w:val="22"/>
        </w:rPr>
        <w:t xml:space="preserve">mandatory Spares from the </w:t>
      </w:r>
      <w:proofErr w:type="spellStart"/>
      <w:r w:rsidRPr="00F404F5">
        <w:rPr>
          <w:rFonts w:eastAsia="Cambria"/>
          <w:w w:val="105"/>
          <w:sz w:val="22"/>
          <w:szCs w:val="22"/>
        </w:rPr>
        <w:t>manufacturer‟s</w:t>
      </w:r>
      <w:proofErr w:type="spellEnd"/>
      <w:r w:rsidRPr="00F404F5">
        <w:rPr>
          <w:rFonts w:eastAsia="Cambria"/>
          <w:w w:val="105"/>
          <w:sz w:val="22"/>
          <w:szCs w:val="22"/>
        </w:rPr>
        <w:t xml:space="preserve"> works to the</w:t>
      </w:r>
      <w:r w:rsidRPr="00BA69AC">
        <w:rPr>
          <w:rFonts w:eastAsia="Cambria"/>
          <w:w w:val="105"/>
          <w:sz w:val="22"/>
          <w:szCs w:val="22"/>
        </w:rPr>
        <w:t xml:space="preserve"> </w:t>
      </w:r>
      <w:proofErr w:type="spellStart"/>
      <w:r w:rsidRPr="00F404F5">
        <w:rPr>
          <w:rFonts w:eastAsia="Cambria"/>
          <w:w w:val="105"/>
          <w:sz w:val="22"/>
          <w:szCs w:val="22"/>
        </w:rPr>
        <w:t>project‟s</w:t>
      </w:r>
      <w:proofErr w:type="spellEnd"/>
      <w:r w:rsidRPr="00F404F5">
        <w:rPr>
          <w:rFonts w:eastAsia="Cambria"/>
          <w:w w:val="105"/>
          <w:sz w:val="22"/>
          <w:szCs w:val="22"/>
        </w:rPr>
        <w:t xml:space="preserve"> warehouse at final destination site. The policy</w:t>
      </w:r>
      <w:r w:rsidRPr="00BA69AC">
        <w:rPr>
          <w:rFonts w:eastAsia="Cambria"/>
          <w:w w:val="105"/>
          <w:sz w:val="22"/>
          <w:szCs w:val="22"/>
        </w:rPr>
        <w:t xml:space="preserve"> </w:t>
      </w:r>
      <w:r w:rsidRPr="00F404F5">
        <w:rPr>
          <w:rFonts w:eastAsia="Cambria"/>
          <w:w w:val="105"/>
          <w:sz w:val="22"/>
          <w:szCs w:val="22"/>
        </w:rPr>
        <w:t>shall cover all risk for loss or damage that may occur</w:t>
      </w:r>
      <w:r w:rsidRPr="00BA69AC">
        <w:rPr>
          <w:rFonts w:eastAsia="Cambria"/>
          <w:w w:val="105"/>
          <w:sz w:val="22"/>
          <w:szCs w:val="22"/>
        </w:rPr>
        <w:t xml:space="preserve"> </w:t>
      </w:r>
      <w:r w:rsidRPr="00F404F5">
        <w:rPr>
          <w:rFonts w:eastAsia="Cambria"/>
          <w:w w:val="105"/>
          <w:sz w:val="22"/>
          <w:szCs w:val="22"/>
        </w:rPr>
        <w:t>during</w:t>
      </w:r>
      <w:r w:rsidRPr="00BA69AC">
        <w:rPr>
          <w:rFonts w:eastAsia="Cambria"/>
          <w:w w:val="105"/>
          <w:sz w:val="22"/>
          <w:szCs w:val="22"/>
        </w:rPr>
        <w:t xml:space="preserve"> </w:t>
      </w:r>
      <w:r w:rsidRPr="00F404F5">
        <w:rPr>
          <w:rFonts w:eastAsia="Cambria"/>
          <w:w w:val="105"/>
          <w:sz w:val="22"/>
          <w:szCs w:val="22"/>
        </w:rPr>
        <w:t>transit</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Plant</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Equipment</w:t>
      </w:r>
      <w:r w:rsidRPr="00BA69AC">
        <w:rPr>
          <w:rFonts w:eastAsia="Cambria"/>
          <w:w w:val="105"/>
          <w:sz w:val="22"/>
          <w:szCs w:val="22"/>
        </w:rPr>
        <w:t xml:space="preserve"> </w:t>
      </w:r>
      <w:r w:rsidRPr="00F404F5">
        <w:rPr>
          <w:rFonts w:eastAsia="Cambria"/>
          <w:w w:val="105"/>
          <w:sz w:val="22"/>
          <w:szCs w:val="22"/>
        </w:rPr>
        <w:t>including</w:t>
      </w:r>
      <w:r w:rsidRPr="00BA69AC">
        <w:rPr>
          <w:rFonts w:eastAsia="Cambria"/>
          <w:w w:val="105"/>
          <w:sz w:val="22"/>
          <w:szCs w:val="22"/>
        </w:rPr>
        <w:t xml:space="preserve"> mandatory Spares </w:t>
      </w:r>
      <w:r w:rsidRPr="00F404F5">
        <w:rPr>
          <w:rFonts w:eastAsia="Cambria"/>
          <w:w w:val="105"/>
          <w:sz w:val="22"/>
          <w:szCs w:val="22"/>
        </w:rPr>
        <w:t>from the Contractor/sub-</w:t>
      </w:r>
      <w:proofErr w:type="spellStart"/>
      <w:r w:rsidRPr="00F404F5">
        <w:rPr>
          <w:rFonts w:eastAsia="Cambria"/>
          <w:w w:val="105"/>
          <w:sz w:val="22"/>
          <w:szCs w:val="22"/>
        </w:rPr>
        <w:t>Contractor‟s</w:t>
      </w:r>
      <w:proofErr w:type="spellEnd"/>
      <w:r w:rsidRPr="00BA69AC">
        <w:rPr>
          <w:rFonts w:eastAsia="Cambria"/>
          <w:w w:val="105"/>
          <w:sz w:val="22"/>
          <w:szCs w:val="22"/>
        </w:rPr>
        <w:t xml:space="preserve"> </w:t>
      </w:r>
      <w:r w:rsidRPr="00F404F5">
        <w:rPr>
          <w:rFonts w:eastAsia="Cambria"/>
          <w:w w:val="105"/>
          <w:sz w:val="22"/>
          <w:szCs w:val="22"/>
        </w:rPr>
        <w:t>works</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stores</w:t>
      </w:r>
      <w:r w:rsidRPr="00BA69AC">
        <w:rPr>
          <w:rFonts w:eastAsia="Cambria"/>
          <w:w w:val="105"/>
          <w:sz w:val="22"/>
          <w:szCs w:val="22"/>
        </w:rPr>
        <w:t xml:space="preserve"> </w:t>
      </w:r>
      <w:r w:rsidRPr="00F404F5">
        <w:rPr>
          <w:rFonts w:eastAsia="Cambria"/>
          <w:w w:val="105"/>
          <w:sz w:val="22"/>
          <w:szCs w:val="22"/>
        </w:rPr>
        <w:t>until</w:t>
      </w:r>
      <w:r w:rsidRPr="00BA69AC">
        <w:rPr>
          <w:rFonts w:eastAsia="Cambria"/>
          <w:w w:val="105"/>
          <w:sz w:val="22"/>
          <w:szCs w:val="22"/>
        </w:rPr>
        <w:t xml:space="preserve"> </w:t>
      </w:r>
      <w:r w:rsidRPr="00F404F5">
        <w:rPr>
          <w:rFonts w:eastAsia="Cambria"/>
          <w:w w:val="105"/>
          <w:sz w:val="22"/>
          <w:szCs w:val="22"/>
        </w:rPr>
        <w:t>arrival</w:t>
      </w:r>
      <w:r w:rsidRPr="00BA69AC">
        <w:rPr>
          <w:rFonts w:eastAsia="Cambria"/>
          <w:w w:val="105"/>
          <w:sz w:val="22"/>
          <w:szCs w:val="22"/>
        </w:rPr>
        <w:t xml:space="preserve"> </w:t>
      </w:r>
      <w:r w:rsidRPr="00F404F5">
        <w:rPr>
          <w:rFonts w:eastAsia="Cambria"/>
          <w:w w:val="105"/>
          <w:sz w:val="22"/>
          <w:szCs w:val="22"/>
        </w:rPr>
        <w:t>at</w:t>
      </w:r>
      <w:r w:rsidRPr="00BA69AC">
        <w:rPr>
          <w:rFonts w:eastAsia="Cambria"/>
          <w:w w:val="105"/>
          <w:sz w:val="22"/>
          <w:szCs w:val="22"/>
        </w:rPr>
        <w:t xml:space="preserve"> </w:t>
      </w:r>
      <w:proofErr w:type="spellStart"/>
      <w:r w:rsidRPr="00F404F5">
        <w:rPr>
          <w:rFonts w:eastAsia="Cambria"/>
          <w:w w:val="105"/>
          <w:sz w:val="22"/>
          <w:szCs w:val="22"/>
        </w:rPr>
        <w:t>project‟s</w:t>
      </w:r>
      <w:proofErr w:type="spellEnd"/>
      <w:r w:rsidRPr="00BA69AC">
        <w:rPr>
          <w:rFonts w:eastAsia="Cambria"/>
          <w:w w:val="105"/>
          <w:sz w:val="22"/>
          <w:szCs w:val="22"/>
        </w:rPr>
        <w:t xml:space="preserve"> </w:t>
      </w:r>
      <w:r w:rsidRPr="00F404F5">
        <w:rPr>
          <w:rFonts w:eastAsia="Cambria"/>
          <w:w w:val="105"/>
          <w:sz w:val="22"/>
          <w:szCs w:val="22"/>
        </w:rPr>
        <w:t>warehouse/</w:t>
      </w:r>
      <w:r w:rsidRPr="00BA69AC">
        <w:rPr>
          <w:rFonts w:eastAsia="Cambria"/>
          <w:w w:val="105"/>
          <w:sz w:val="22"/>
          <w:szCs w:val="22"/>
        </w:rPr>
        <w:t xml:space="preserve"> </w:t>
      </w:r>
      <w:r w:rsidRPr="00F404F5">
        <w:rPr>
          <w:rFonts w:eastAsia="Cambria"/>
          <w:w w:val="105"/>
          <w:sz w:val="22"/>
          <w:szCs w:val="22"/>
        </w:rPr>
        <w:t>store at final destination. Institute Cargo Clause (ICC) „A‟</w:t>
      </w:r>
      <w:r w:rsidRPr="00BA69AC">
        <w:rPr>
          <w:rFonts w:eastAsia="Cambria"/>
          <w:w w:val="105"/>
          <w:sz w:val="22"/>
          <w:szCs w:val="22"/>
        </w:rPr>
        <w:t xml:space="preserve"> </w:t>
      </w:r>
      <w:r w:rsidRPr="00F404F5">
        <w:rPr>
          <w:rFonts w:eastAsia="Cambria"/>
          <w:w w:val="105"/>
          <w:sz w:val="22"/>
          <w:szCs w:val="22"/>
        </w:rPr>
        <w:t>along</w:t>
      </w:r>
      <w:r w:rsidRPr="00BA69AC">
        <w:rPr>
          <w:rFonts w:eastAsia="Cambria"/>
          <w:w w:val="105"/>
          <w:sz w:val="22"/>
          <w:szCs w:val="22"/>
        </w:rPr>
        <w:t xml:space="preserve"> </w:t>
      </w:r>
      <w:r w:rsidRPr="00F404F5">
        <w:rPr>
          <w:rFonts w:eastAsia="Cambria"/>
          <w:w w:val="105"/>
          <w:sz w:val="22"/>
          <w:szCs w:val="22"/>
        </w:rPr>
        <w:t>with</w:t>
      </w:r>
      <w:r w:rsidRPr="00BA69AC">
        <w:rPr>
          <w:rFonts w:eastAsia="Cambria"/>
          <w:w w:val="105"/>
          <w:sz w:val="22"/>
          <w:szCs w:val="22"/>
        </w:rPr>
        <w:t xml:space="preserve"> </w:t>
      </w:r>
      <w:r w:rsidRPr="00F404F5">
        <w:rPr>
          <w:rFonts w:eastAsia="Cambria"/>
          <w:w w:val="105"/>
          <w:sz w:val="22"/>
          <w:szCs w:val="22"/>
        </w:rPr>
        <w:t>war</w:t>
      </w:r>
      <w:r w:rsidRPr="00BA69AC">
        <w:rPr>
          <w:rFonts w:eastAsia="Cambria"/>
          <w:w w:val="105"/>
          <w:sz w:val="22"/>
          <w:szCs w:val="22"/>
        </w:rPr>
        <w:t xml:space="preserve"> </w:t>
      </w:r>
      <w:r w:rsidRPr="00F404F5">
        <w:rPr>
          <w:rFonts w:eastAsia="Cambria"/>
          <w:w w:val="105"/>
          <w:sz w:val="22"/>
          <w:szCs w:val="22"/>
        </w:rPr>
        <w:t>&amp;</w:t>
      </w:r>
      <w:r w:rsidRPr="00BA69AC">
        <w:rPr>
          <w:rFonts w:eastAsia="Cambria"/>
          <w:w w:val="105"/>
          <w:sz w:val="22"/>
          <w:szCs w:val="22"/>
        </w:rPr>
        <w:t xml:space="preserve"> </w:t>
      </w:r>
      <w:r w:rsidRPr="00F404F5">
        <w:rPr>
          <w:rFonts w:eastAsia="Cambria"/>
          <w:w w:val="105"/>
          <w:sz w:val="22"/>
          <w:szCs w:val="22"/>
        </w:rPr>
        <w:t>Strike</w:t>
      </w:r>
      <w:r w:rsidRPr="00BA69AC">
        <w:rPr>
          <w:rFonts w:eastAsia="Cambria"/>
          <w:w w:val="105"/>
          <w:sz w:val="22"/>
          <w:szCs w:val="22"/>
        </w:rPr>
        <w:t xml:space="preserve"> </w:t>
      </w:r>
      <w:r w:rsidRPr="00F404F5">
        <w:rPr>
          <w:rFonts w:eastAsia="Cambria"/>
          <w:w w:val="105"/>
          <w:sz w:val="22"/>
          <w:szCs w:val="22"/>
        </w:rPr>
        <w:t xml:space="preserve">Riots </w:t>
      </w:r>
      <w:r w:rsidR="00C25383" w:rsidRPr="00F404F5">
        <w:rPr>
          <w:rFonts w:eastAsia="Cambria"/>
          <w:w w:val="105"/>
          <w:sz w:val="22"/>
          <w:szCs w:val="22"/>
        </w:rPr>
        <w:t xml:space="preserve">&amp; </w:t>
      </w:r>
      <w:r w:rsidR="00C25383" w:rsidRPr="00BA69AC">
        <w:rPr>
          <w:rFonts w:eastAsia="Cambria"/>
          <w:w w:val="105"/>
          <w:sz w:val="22"/>
          <w:szCs w:val="22"/>
        </w:rPr>
        <w:t>Civil</w:t>
      </w:r>
      <w:r w:rsidR="00C25383" w:rsidRPr="00F404F5">
        <w:rPr>
          <w:rFonts w:eastAsia="Cambria"/>
          <w:w w:val="105"/>
          <w:sz w:val="22"/>
          <w:szCs w:val="22"/>
        </w:rPr>
        <w:t xml:space="preserve"> Commotion</w:t>
      </w:r>
      <w:r w:rsidRPr="00BA69AC">
        <w:rPr>
          <w:rFonts w:eastAsia="Cambria"/>
          <w:w w:val="105"/>
          <w:sz w:val="22"/>
          <w:szCs w:val="22"/>
        </w:rPr>
        <w:t xml:space="preserve"> </w:t>
      </w:r>
      <w:r w:rsidRPr="00F404F5">
        <w:rPr>
          <w:rFonts w:eastAsia="Cambria"/>
          <w:w w:val="105"/>
          <w:sz w:val="22"/>
          <w:szCs w:val="22"/>
        </w:rPr>
        <w:t>(SRCC)</w:t>
      </w:r>
      <w:r w:rsidRPr="00BA69AC">
        <w:rPr>
          <w:rFonts w:eastAsia="Cambria"/>
          <w:w w:val="105"/>
          <w:sz w:val="22"/>
          <w:szCs w:val="22"/>
        </w:rPr>
        <w:t xml:space="preserve"> </w:t>
      </w:r>
      <w:r w:rsidRPr="00F404F5">
        <w:rPr>
          <w:rFonts w:eastAsia="Cambria"/>
          <w:w w:val="105"/>
          <w:sz w:val="22"/>
          <w:szCs w:val="22"/>
        </w:rPr>
        <w:t>cover</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be</w:t>
      </w:r>
      <w:r w:rsidRPr="00BA69AC">
        <w:rPr>
          <w:rFonts w:eastAsia="Cambria"/>
          <w:w w:val="105"/>
          <w:sz w:val="22"/>
          <w:szCs w:val="22"/>
        </w:rPr>
        <w:t xml:space="preserve"> </w:t>
      </w:r>
      <w:r w:rsidRPr="00F404F5">
        <w:rPr>
          <w:rFonts w:eastAsia="Cambria"/>
          <w:w w:val="105"/>
          <w:sz w:val="22"/>
          <w:szCs w:val="22"/>
        </w:rPr>
        <w:t>taken.</w:t>
      </w:r>
    </w:p>
    <w:p w:rsidR="005A48C5" w:rsidRPr="00F404F5" w:rsidRDefault="005A48C5">
      <w:pPr>
        <w:widowControl w:val="0"/>
        <w:autoSpaceDE w:val="0"/>
        <w:autoSpaceDN w:val="0"/>
        <w:spacing w:before="4"/>
        <w:rPr>
          <w:rFonts w:eastAsia="Cambria"/>
          <w:sz w:val="22"/>
          <w:szCs w:val="22"/>
        </w:rPr>
      </w:pPr>
    </w:p>
    <w:p w:rsidR="005A48C5" w:rsidRPr="00F404F5" w:rsidRDefault="00D11752">
      <w:pPr>
        <w:widowControl w:val="0"/>
        <w:autoSpaceDE w:val="0"/>
        <w:autoSpaceDN w:val="0"/>
        <w:spacing w:before="1"/>
        <w:ind w:left="1828"/>
        <w:rPr>
          <w:rFonts w:eastAsia="Cambria"/>
          <w:sz w:val="22"/>
          <w:szCs w:val="22"/>
        </w:rPr>
      </w:pPr>
      <w:r w:rsidRPr="00F404F5">
        <w:rPr>
          <w:rFonts w:eastAsia="Cambria"/>
          <w:sz w:val="22"/>
          <w:szCs w:val="22"/>
        </w:rPr>
        <w:t xml:space="preserve">   </w:t>
      </w:r>
      <w:r w:rsidR="008419A8" w:rsidRPr="00F404F5">
        <w:rPr>
          <w:rFonts w:eastAsia="Cambria"/>
          <w:sz w:val="22"/>
          <w:szCs w:val="22"/>
        </w:rPr>
        <w:t>(I)</w:t>
      </w:r>
      <w:r w:rsidRPr="00F404F5">
        <w:rPr>
          <w:rFonts w:eastAsia="Cambria"/>
          <w:sz w:val="22"/>
          <w:szCs w:val="22"/>
        </w:rPr>
        <w:t xml:space="preserve"> </w:t>
      </w:r>
      <w:r w:rsidR="00304D47" w:rsidRPr="00F404F5">
        <w:rPr>
          <w:rFonts w:eastAsia="Cambria"/>
          <w:sz w:val="22"/>
          <w:szCs w:val="22"/>
        </w:rPr>
        <w:t xml:space="preserve">(ii)  </w:t>
      </w:r>
      <w:r w:rsidR="00304D47" w:rsidRPr="00F404F5">
        <w:rPr>
          <w:rFonts w:eastAsia="Cambria"/>
          <w:spacing w:val="10"/>
          <w:sz w:val="22"/>
          <w:szCs w:val="22"/>
        </w:rPr>
        <w:t xml:space="preserve"> </w:t>
      </w:r>
      <w:r w:rsidR="00304D47" w:rsidRPr="00F404F5">
        <w:rPr>
          <w:rFonts w:eastAsia="Cambria"/>
          <w:b/>
          <w:bCs/>
          <w:sz w:val="22"/>
          <w:szCs w:val="22"/>
        </w:rPr>
        <w:t>Transit</w:t>
      </w:r>
      <w:r w:rsidR="00304D47" w:rsidRPr="00F404F5">
        <w:rPr>
          <w:rFonts w:eastAsia="Cambria"/>
          <w:b/>
          <w:bCs/>
          <w:spacing w:val="19"/>
          <w:sz w:val="22"/>
          <w:szCs w:val="22"/>
        </w:rPr>
        <w:t xml:space="preserve"> </w:t>
      </w:r>
      <w:r w:rsidR="00304D47" w:rsidRPr="00F404F5">
        <w:rPr>
          <w:rFonts w:eastAsia="Cambria"/>
          <w:b/>
          <w:bCs/>
          <w:sz w:val="22"/>
          <w:szCs w:val="22"/>
        </w:rPr>
        <w:t>Insurance</w:t>
      </w:r>
      <w:r w:rsidR="00304D47" w:rsidRPr="00F404F5">
        <w:rPr>
          <w:rFonts w:eastAsia="Cambria"/>
          <w:b/>
          <w:bCs/>
          <w:spacing w:val="20"/>
          <w:sz w:val="22"/>
          <w:szCs w:val="22"/>
        </w:rPr>
        <w:t xml:space="preserve"> </w:t>
      </w:r>
      <w:r w:rsidR="00304D47" w:rsidRPr="00F404F5">
        <w:rPr>
          <w:rFonts w:eastAsia="Cambria"/>
          <w:b/>
          <w:bCs/>
          <w:sz w:val="22"/>
          <w:szCs w:val="22"/>
        </w:rPr>
        <w:t>Policy</w:t>
      </w:r>
      <w:r w:rsidR="00304D47" w:rsidRPr="00F404F5">
        <w:rPr>
          <w:rFonts w:eastAsia="Cambria"/>
          <w:b/>
          <w:bCs/>
          <w:spacing w:val="20"/>
          <w:sz w:val="22"/>
          <w:szCs w:val="22"/>
        </w:rPr>
        <w:t xml:space="preserve"> </w:t>
      </w:r>
      <w:r w:rsidR="00304D47" w:rsidRPr="00F404F5">
        <w:rPr>
          <w:rFonts w:eastAsia="Cambria"/>
          <w:b/>
          <w:bCs/>
          <w:sz w:val="22"/>
          <w:szCs w:val="22"/>
        </w:rPr>
        <w:t>for</w:t>
      </w:r>
      <w:r w:rsidR="00304D47" w:rsidRPr="00F404F5">
        <w:rPr>
          <w:rFonts w:eastAsia="Cambria"/>
          <w:b/>
          <w:bCs/>
          <w:spacing w:val="21"/>
          <w:sz w:val="22"/>
          <w:szCs w:val="22"/>
        </w:rPr>
        <w:t xml:space="preserve"> </w:t>
      </w:r>
      <w:r w:rsidR="00304D47" w:rsidRPr="00F404F5">
        <w:rPr>
          <w:rFonts w:eastAsia="Cambria"/>
          <w:b/>
          <w:bCs/>
          <w:sz w:val="22"/>
          <w:szCs w:val="22"/>
        </w:rPr>
        <w:t>indigenous</w:t>
      </w:r>
      <w:r w:rsidR="00304D47" w:rsidRPr="00F404F5">
        <w:rPr>
          <w:rFonts w:eastAsia="Cambria"/>
          <w:b/>
          <w:bCs/>
          <w:spacing w:val="17"/>
          <w:sz w:val="22"/>
          <w:szCs w:val="22"/>
        </w:rPr>
        <w:t xml:space="preserve"> </w:t>
      </w:r>
      <w:r w:rsidR="00304D47" w:rsidRPr="00F404F5">
        <w:rPr>
          <w:rFonts w:eastAsia="Cambria"/>
          <w:b/>
          <w:bCs/>
          <w:sz w:val="22"/>
          <w:szCs w:val="22"/>
        </w:rPr>
        <w:t>equipment</w:t>
      </w:r>
    </w:p>
    <w:p w:rsidR="005A48C5" w:rsidRPr="00F404F5" w:rsidRDefault="005A48C5">
      <w:pPr>
        <w:widowControl w:val="0"/>
        <w:autoSpaceDE w:val="0"/>
        <w:autoSpaceDN w:val="0"/>
        <w:spacing w:before="11"/>
        <w:rPr>
          <w:rFonts w:eastAsia="Cambria"/>
          <w:sz w:val="22"/>
          <w:szCs w:val="22"/>
        </w:rPr>
      </w:pPr>
    </w:p>
    <w:p w:rsidR="005A48C5" w:rsidRPr="00F404F5" w:rsidRDefault="00D11752">
      <w:pPr>
        <w:widowControl w:val="0"/>
        <w:autoSpaceDE w:val="0"/>
        <w:autoSpaceDN w:val="0"/>
        <w:spacing w:line="254" w:lineRule="auto"/>
        <w:ind w:left="2548" w:right="1604"/>
        <w:jc w:val="both"/>
        <w:rPr>
          <w:rFonts w:eastAsia="Cambria"/>
          <w:sz w:val="22"/>
          <w:szCs w:val="22"/>
        </w:rPr>
      </w:pPr>
      <w:r w:rsidRPr="00F404F5">
        <w:rPr>
          <w:rFonts w:eastAsia="Cambria"/>
          <w:sz w:val="22"/>
          <w:szCs w:val="22"/>
        </w:rPr>
        <w:t xml:space="preserve">Similarly, </w:t>
      </w:r>
      <w:r w:rsidRPr="00BA69AC">
        <w:rPr>
          <w:rFonts w:eastAsia="Cambria"/>
          <w:w w:val="105"/>
          <w:sz w:val="22"/>
          <w:szCs w:val="22"/>
        </w:rPr>
        <w:t xml:space="preserve">Transit Insurance Policy shall be taken wherein only inland transit is involved for the movement of Plant and Equipment including mandatory Spares supplied from within India. The policy shall cover movement of Plant and Equipment including mandatory Spares from the </w:t>
      </w:r>
      <w:proofErr w:type="spellStart"/>
      <w:r w:rsidRPr="00BA69AC">
        <w:rPr>
          <w:rFonts w:eastAsia="Cambria"/>
          <w:w w:val="105"/>
          <w:sz w:val="22"/>
          <w:szCs w:val="22"/>
        </w:rPr>
        <w:t>manufacturer‟s</w:t>
      </w:r>
      <w:proofErr w:type="spellEnd"/>
      <w:r w:rsidRPr="00BA69AC">
        <w:rPr>
          <w:rFonts w:eastAsia="Cambria"/>
          <w:w w:val="105"/>
          <w:sz w:val="22"/>
          <w:szCs w:val="22"/>
        </w:rPr>
        <w:t xml:space="preserve"> works to the </w:t>
      </w:r>
      <w:proofErr w:type="spellStart"/>
      <w:r w:rsidRPr="00BA69AC">
        <w:rPr>
          <w:rFonts w:eastAsia="Cambria"/>
          <w:w w:val="105"/>
          <w:sz w:val="22"/>
          <w:szCs w:val="22"/>
        </w:rPr>
        <w:t>project‟s</w:t>
      </w:r>
      <w:proofErr w:type="spellEnd"/>
      <w:r w:rsidRPr="00BA69AC">
        <w:rPr>
          <w:rFonts w:eastAsia="Cambria"/>
          <w:w w:val="105"/>
          <w:sz w:val="22"/>
          <w:szCs w:val="22"/>
        </w:rPr>
        <w:t xml:space="preserve"> warehouse at final destination site. Inland Transit Clause (ITC) „A‟ along with war &amp; Strike Riots &amp; Civil Commotion (SRCC) extension cover shall be taken.</w:t>
      </w:r>
    </w:p>
    <w:p w:rsidR="005A48C5" w:rsidRPr="00F404F5" w:rsidRDefault="005A48C5">
      <w:pPr>
        <w:widowControl w:val="0"/>
        <w:autoSpaceDE w:val="0"/>
        <w:autoSpaceDN w:val="0"/>
        <w:spacing w:before="6"/>
        <w:rPr>
          <w:rFonts w:eastAsia="Cambria"/>
          <w:sz w:val="22"/>
          <w:szCs w:val="22"/>
        </w:rPr>
      </w:pPr>
    </w:p>
    <w:p w:rsidR="005A48C5" w:rsidRPr="00BA69AC" w:rsidRDefault="00D11752">
      <w:pPr>
        <w:widowControl w:val="0"/>
        <w:numPr>
          <w:ilvl w:val="4"/>
          <w:numId w:val="1"/>
        </w:numPr>
        <w:tabs>
          <w:tab w:val="left" w:pos="2549"/>
        </w:tabs>
        <w:autoSpaceDE w:val="0"/>
        <w:autoSpaceDN w:val="0"/>
        <w:spacing w:line="254" w:lineRule="auto"/>
        <w:ind w:left="2548" w:right="1602"/>
        <w:jc w:val="both"/>
        <w:rPr>
          <w:rFonts w:eastAsia="Cambria"/>
          <w:w w:val="105"/>
          <w:sz w:val="22"/>
          <w:szCs w:val="22"/>
        </w:rPr>
      </w:pPr>
      <w:r w:rsidRPr="00F404F5">
        <w:rPr>
          <w:rFonts w:eastAsia="Cambria"/>
          <w:w w:val="105"/>
          <w:sz w:val="22"/>
          <w:szCs w:val="22"/>
        </w:rPr>
        <w:t>If</w:t>
      </w:r>
      <w:r w:rsidRPr="00F404F5">
        <w:rPr>
          <w:rFonts w:eastAsia="Cambria"/>
          <w:spacing w:val="1"/>
          <w:w w:val="105"/>
          <w:sz w:val="22"/>
          <w:szCs w:val="22"/>
        </w:rPr>
        <w:t xml:space="preserve"> </w:t>
      </w:r>
      <w:r w:rsidRPr="00F404F5">
        <w:rPr>
          <w:rFonts w:eastAsia="Cambria"/>
          <w:w w:val="105"/>
          <w:sz w:val="22"/>
          <w:szCs w:val="22"/>
        </w:rPr>
        <w:t>during</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execution</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Contract,</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requests</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take</w:t>
      </w:r>
      <w:r w:rsidRPr="00BA69AC">
        <w:rPr>
          <w:rFonts w:eastAsia="Cambria"/>
          <w:w w:val="105"/>
          <w:sz w:val="22"/>
          <w:szCs w:val="22"/>
        </w:rPr>
        <w:t xml:space="preserve"> </w:t>
      </w:r>
      <w:r w:rsidRPr="00F404F5">
        <w:rPr>
          <w:rFonts w:eastAsia="Cambria"/>
          <w:w w:val="105"/>
          <w:sz w:val="22"/>
          <w:szCs w:val="22"/>
        </w:rPr>
        <w:t>any</w:t>
      </w:r>
      <w:r w:rsidRPr="00BA69AC">
        <w:rPr>
          <w:rFonts w:eastAsia="Cambria"/>
          <w:w w:val="105"/>
          <w:sz w:val="22"/>
          <w:szCs w:val="22"/>
        </w:rPr>
        <w:t xml:space="preserve"> </w:t>
      </w:r>
      <w:r w:rsidRPr="00F404F5">
        <w:rPr>
          <w:rFonts w:eastAsia="Cambria"/>
          <w:w w:val="105"/>
          <w:sz w:val="22"/>
          <w:szCs w:val="22"/>
        </w:rPr>
        <w:t>other</w:t>
      </w:r>
      <w:r w:rsidRPr="00BA69AC">
        <w:rPr>
          <w:rFonts w:eastAsia="Cambria"/>
          <w:w w:val="105"/>
          <w:sz w:val="22"/>
          <w:szCs w:val="22"/>
        </w:rPr>
        <w:t xml:space="preserve"> </w:t>
      </w:r>
      <w:r w:rsidRPr="00F404F5">
        <w:rPr>
          <w:rFonts w:eastAsia="Cambria"/>
          <w:w w:val="105"/>
          <w:sz w:val="22"/>
          <w:szCs w:val="22"/>
        </w:rPr>
        <w:t>add-on</w:t>
      </w:r>
      <w:r w:rsidRPr="00BA69AC">
        <w:rPr>
          <w:rFonts w:eastAsia="Cambria"/>
          <w:w w:val="105"/>
          <w:sz w:val="22"/>
          <w:szCs w:val="22"/>
        </w:rPr>
        <w:t xml:space="preserve"> cover(s)/ supplementary cover(s) </w:t>
      </w:r>
      <w:r w:rsidRPr="00F404F5">
        <w:rPr>
          <w:rFonts w:eastAsia="Cambria"/>
          <w:w w:val="105"/>
          <w:sz w:val="22"/>
          <w:szCs w:val="22"/>
        </w:rPr>
        <w:t>in</w:t>
      </w:r>
      <w:r w:rsidRPr="00BA69AC">
        <w:rPr>
          <w:rFonts w:eastAsia="Cambria"/>
          <w:w w:val="105"/>
          <w:sz w:val="22"/>
          <w:szCs w:val="22"/>
        </w:rPr>
        <w:t xml:space="preserve"> </w:t>
      </w:r>
      <w:r w:rsidRPr="00F404F5">
        <w:rPr>
          <w:rFonts w:eastAsia="Cambria"/>
          <w:w w:val="105"/>
          <w:sz w:val="22"/>
          <w:szCs w:val="22"/>
        </w:rPr>
        <w:t>aforesaid</w:t>
      </w:r>
      <w:r w:rsidRPr="00BA69AC">
        <w:rPr>
          <w:rFonts w:eastAsia="Cambria"/>
          <w:w w:val="105"/>
          <w:sz w:val="22"/>
          <w:szCs w:val="22"/>
        </w:rPr>
        <w:t xml:space="preserve"> </w:t>
      </w:r>
      <w:r w:rsidRPr="00F404F5">
        <w:rPr>
          <w:rFonts w:eastAsia="Cambria"/>
          <w:w w:val="105"/>
          <w:sz w:val="22"/>
          <w:szCs w:val="22"/>
        </w:rPr>
        <w:t>insurance,</w:t>
      </w:r>
      <w:r w:rsidRPr="00BA69AC">
        <w:rPr>
          <w:rFonts w:eastAsia="Cambria"/>
          <w:w w:val="105"/>
          <w:sz w:val="22"/>
          <w:szCs w:val="22"/>
        </w:rPr>
        <w:t xml:space="preserve"> </w:t>
      </w:r>
      <w:r w:rsidRPr="00F404F5">
        <w:rPr>
          <w:rFonts w:eastAsia="Cambria"/>
          <w:w w:val="105"/>
          <w:sz w:val="22"/>
          <w:szCs w:val="22"/>
        </w:rPr>
        <w:t>in such a case, the Contractor shall promptly take such</w:t>
      </w:r>
      <w:r w:rsidRPr="00BA69AC">
        <w:rPr>
          <w:rFonts w:eastAsia="Cambria"/>
          <w:w w:val="105"/>
          <w:sz w:val="22"/>
          <w:szCs w:val="22"/>
        </w:rPr>
        <w:t xml:space="preserve"> </w:t>
      </w:r>
      <w:r w:rsidRPr="00F404F5">
        <w:rPr>
          <w:rFonts w:eastAsia="Cambria"/>
          <w:w w:val="105"/>
          <w:sz w:val="22"/>
          <w:szCs w:val="22"/>
        </w:rPr>
        <w:t>add-on</w:t>
      </w:r>
      <w:r w:rsidRPr="00BA69AC">
        <w:rPr>
          <w:rFonts w:eastAsia="Cambria"/>
          <w:w w:val="105"/>
          <w:sz w:val="22"/>
          <w:szCs w:val="22"/>
        </w:rPr>
        <w:t xml:space="preserve"> </w:t>
      </w:r>
      <w:r w:rsidRPr="00F404F5">
        <w:rPr>
          <w:rFonts w:eastAsia="Cambria"/>
          <w:w w:val="105"/>
          <w:sz w:val="22"/>
          <w:szCs w:val="22"/>
        </w:rPr>
        <w:t>cover(s)/</w:t>
      </w:r>
      <w:r w:rsidRPr="00BA69AC">
        <w:rPr>
          <w:rFonts w:eastAsia="Cambria"/>
          <w:w w:val="105"/>
          <w:sz w:val="22"/>
          <w:szCs w:val="22"/>
        </w:rPr>
        <w:t xml:space="preserve"> </w:t>
      </w:r>
      <w:r w:rsidRPr="00F404F5">
        <w:rPr>
          <w:rFonts w:eastAsia="Cambria"/>
          <w:w w:val="105"/>
          <w:sz w:val="22"/>
          <w:szCs w:val="22"/>
        </w:rPr>
        <w:t>supplementary</w:t>
      </w:r>
      <w:r w:rsidRPr="00BA69AC">
        <w:rPr>
          <w:rFonts w:eastAsia="Cambria"/>
          <w:w w:val="105"/>
          <w:sz w:val="22"/>
          <w:szCs w:val="22"/>
        </w:rPr>
        <w:t xml:space="preserve"> </w:t>
      </w:r>
      <w:r w:rsidRPr="00F404F5">
        <w:rPr>
          <w:rFonts w:eastAsia="Cambria"/>
          <w:w w:val="105"/>
          <w:sz w:val="22"/>
          <w:szCs w:val="22"/>
        </w:rPr>
        <w:t>cover(s)</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charges</w:t>
      </w:r>
      <w:r w:rsidRPr="00BA69AC">
        <w:rPr>
          <w:rFonts w:eastAsia="Cambria"/>
          <w:w w:val="105"/>
          <w:sz w:val="22"/>
          <w:szCs w:val="22"/>
        </w:rPr>
        <w:t xml:space="preserve"> </w:t>
      </w:r>
      <w:r w:rsidRPr="00F404F5">
        <w:rPr>
          <w:rFonts w:eastAsia="Cambria"/>
          <w:w w:val="105"/>
          <w:sz w:val="22"/>
          <w:szCs w:val="22"/>
        </w:rPr>
        <w:t>towards</w:t>
      </w:r>
      <w:r w:rsidRPr="00BA69AC">
        <w:rPr>
          <w:rFonts w:eastAsia="Cambria"/>
          <w:w w:val="105"/>
          <w:sz w:val="22"/>
          <w:szCs w:val="22"/>
        </w:rPr>
        <w:t xml:space="preserve"> </w:t>
      </w:r>
      <w:r w:rsidRPr="00F404F5">
        <w:rPr>
          <w:rFonts w:eastAsia="Cambria"/>
          <w:w w:val="105"/>
          <w:sz w:val="22"/>
          <w:szCs w:val="22"/>
        </w:rPr>
        <w:t>such</w:t>
      </w:r>
      <w:r w:rsidRPr="00BA69AC">
        <w:rPr>
          <w:rFonts w:eastAsia="Cambria"/>
          <w:w w:val="105"/>
          <w:sz w:val="22"/>
          <w:szCs w:val="22"/>
        </w:rPr>
        <w:t xml:space="preserve"> </w:t>
      </w:r>
      <w:r w:rsidRPr="00F404F5">
        <w:rPr>
          <w:rFonts w:eastAsia="Cambria"/>
          <w:w w:val="105"/>
          <w:sz w:val="22"/>
          <w:szCs w:val="22"/>
        </w:rPr>
        <w:t>premium</w:t>
      </w:r>
      <w:r w:rsidRPr="00BA69AC">
        <w:rPr>
          <w:rFonts w:eastAsia="Cambria"/>
          <w:w w:val="105"/>
          <w:sz w:val="22"/>
          <w:szCs w:val="22"/>
        </w:rPr>
        <w:t xml:space="preserve"> </w:t>
      </w:r>
      <w:r w:rsidRPr="00F404F5">
        <w:rPr>
          <w:rFonts w:eastAsia="Cambria"/>
          <w:w w:val="105"/>
          <w:sz w:val="22"/>
          <w:szCs w:val="22"/>
        </w:rPr>
        <w:t>for</w:t>
      </w:r>
      <w:r w:rsidRPr="00BA69AC">
        <w:rPr>
          <w:rFonts w:eastAsia="Cambria"/>
          <w:w w:val="105"/>
          <w:sz w:val="22"/>
          <w:szCs w:val="22"/>
        </w:rPr>
        <w:t xml:space="preserve"> </w:t>
      </w:r>
      <w:r w:rsidRPr="00F404F5">
        <w:rPr>
          <w:rFonts w:eastAsia="Cambria"/>
          <w:w w:val="105"/>
          <w:sz w:val="22"/>
          <w:szCs w:val="22"/>
        </w:rPr>
        <w:t>such</w:t>
      </w:r>
      <w:r w:rsidRPr="00BA69AC">
        <w:rPr>
          <w:rFonts w:eastAsia="Cambria"/>
          <w:w w:val="105"/>
          <w:sz w:val="22"/>
          <w:szCs w:val="22"/>
        </w:rPr>
        <w:t xml:space="preserve"> </w:t>
      </w:r>
      <w:r w:rsidRPr="00F404F5">
        <w:rPr>
          <w:rFonts w:eastAsia="Cambria"/>
          <w:w w:val="105"/>
          <w:sz w:val="22"/>
          <w:szCs w:val="22"/>
        </w:rPr>
        <w:t>add-on</w:t>
      </w:r>
      <w:r w:rsidRPr="00BA69AC">
        <w:rPr>
          <w:rFonts w:eastAsia="Cambria"/>
          <w:w w:val="105"/>
          <w:sz w:val="22"/>
          <w:szCs w:val="22"/>
        </w:rPr>
        <w:t xml:space="preserve"> cover(s)/ </w:t>
      </w:r>
      <w:r w:rsidRPr="00F404F5">
        <w:rPr>
          <w:rFonts w:eastAsia="Cambria"/>
          <w:w w:val="105"/>
          <w:sz w:val="22"/>
          <w:szCs w:val="22"/>
        </w:rPr>
        <w:t>supplementary</w:t>
      </w:r>
      <w:r w:rsidRPr="00BA69AC">
        <w:rPr>
          <w:rFonts w:eastAsia="Cambria"/>
          <w:w w:val="105"/>
          <w:sz w:val="22"/>
          <w:szCs w:val="22"/>
        </w:rPr>
        <w:t xml:space="preserve"> </w:t>
      </w:r>
      <w:r w:rsidRPr="00F404F5">
        <w:rPr>
          <w:rFonts w:eastAsia="Cambria"/>
          <w:w w:val="105"/>
          <w:sz w:val="22"/>
          <w:szCs w:val="22"/>
        </w:rPr>
        <w:t>cover(s)</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be</w:t>
      </w:r>
      <w:r w:rsidRPr="00BA69AC">
        <w:rPr>
          <w:rFonts w:eastAsia="Cambria"/>
          <w:w w:val="105"/>
          <w:sz w:val="22"/>
          <w:szCs w:val="22"/>
        </w:rPr>
        <w:t xml:space="preserve"> </w:t>
      </w:r>
      <w:r w:rsidRPr="00F404F5">
        <w:rPr>
          <w:rFonts w:eastAsia="Cambria"/>
          <w:w w:val="105"/>
          <w:sz w:val="22"/>
          <w:szCs w:val="22"/>
        </w:rPr>
        <w:t>reimbursed</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 xml:space="preserve">the Contractor on </w:t>
      </w:r>
      <w:r w:rsidRPr="00F404F5">
        <w:rPr>
          <w:rFonts w:eastAsia="Cambria"/>
          <w:w w:val="105"/>
          <w:sz w:val="22"/>
          <w:szCs w:val="22"/>
        </w:rPr>
        <w:lastRenderedPageBreak/>
        <w:t>submission documentary evidence of</w:t>
      </w:r>
      <w:r w:rsidRPr="00BA69AC">
        <w:rPr>
          <w:rFonts w:eastAsia="Cambria"/>
          <w:w w:val="105"/>
          <w:sz w:val="22"/>
          <w:szCs w:val="22"/>
        </w:rPr>
        <w:t xml:space="preserve"> </w:t>
      </w:r>
      <w:r w:rsidRPr="00F404F5">
        <w:rPr>
          <w:rFonts w:eastAsia="Cambria"/>
          <w:w w:val="105"/>
          <w:sz w:val="22"/>
          <w:szCs w:val="22"/>
        </w:rPr>
        <w:t>payment to the Insurance company. Therefore, charges</w:t>
      </w:r>
      <w:r w:rsidRPr="00BA69AC">
        <w:rPr>
          <w:rFonts w:eastAsia="Cambria"/>
          <w:w w:val="105"/>
          <w:sz w:val="22"/>
          <w:szCs w:val="22"/>
        </w:rPr>
        <w:t xml:space="preserve"> </w:t>
      </w:r>
      <w:r w:rsidRPr="00F404F5">
        <w:rPr>
          <w:rFonts w:eastAsia="Cambria"/>
          <w:w w:val="105"/>
          <w:sz w:val="22"/>
          <w:szCs w:val="22"/>
        </w:rPr>
        <w:t>towards</w:t>
      </w:r>
      <w:r w:rsidRPr="00BA69AC">
        <w:rPr>
          <w:rFonts w:eastAsia="Cambria"/>
          <w:w w:val="105"/>
          <w:sz w:val="22"/>
          <w:szCs w:val="22"/>
        </w:rPr>
        <w:t xml:space="preserve"> </w:t>
      </w:r>
      <w:r w:rsidRPr="00F404F5">
        <w:rPr>
          <w:rFonts w:eastAsia="Cambria"/>
          <w:w w:val="105"/>
          <w:sz w:val="22"/>
          <w:szCs w:val="22"/>
        </w:rPr>
        <w:t>premium</w:t>
      </w:r>
      <w:r w:rsidRPr="00BA69AC">
        <w:rPr>
          <w:rFonts w:eastAsia="Cambria"/>
          <w:w w:val="105"/>
          <w:sz w:val="22"/>
          <w:szCs w:val="22"/>
        </w:rPr>
        <w:t xml:space="preserve"> </w:t>
      </w:r>
      <w:r w:rsidRPr="00F404F5">
        <w:rPr>
          <w:rFonts w:eastAsia="Cambria"/>
          <w:w w:val="105"/>
          <w:sz w:val="22"/>
          <w:szCs w:val="22"/>
        </w:rPr>
        <w:t>for</w:t>
      </w:r>
      <w:r w:rsidRPr="00BA69AC">
        <w:rPr>
          <w:rFonts w:eastAsia="Cambria"/>
          <w:w w:val="105"/>
          <w:sz w:val="22"/>
          <w:szCs w:val="22"/>
        </w:rPr>
        <w:t xml:space="preserve"> </w:t>
      </w:r>
      <w:r w:rsidRPr="00F404F5">
        <w:rPr>
          <w:rFonts w:eastAsia="Cambria"/>
          <w:w w:val="105"/>
          <w:sz w:val="22"/>
          <w:szCs w:val="22"/>
        </w:rPr>
        <w:t>such</w:t>
      </w:r>
      <w:r w:rsidRPr="00BA69AC">
        <w:rPr>
          <w:rFonts w:eastAsia="Cambria"/>
          <w:w w:val="105"/>
          <w:sz w:val="22"/>
          <w:szCs w:val="22"/>
        </w:rPr>
        <w:t xml:space="preserve"> </w:t>
      </w:r>
      <w:r w:rsidRPr="00F404F5">
        <w:rPr>
          <w:rFonts w:eastAsia="Cambria"/>
          <w:w w:val="105"/>
          <w:sz w:val="22"/>
          <w:szCs w:val="22"/>
        </w:rPr>
        <w:t>add-on</w:t>
      </w:r>
      <w:r w:rsidRPr="00BA69AC">
        <w:rPr>
          <w:rFonts w:eastAsia="Cambria"/>
          <w:w w:val="105"/>
          <w:sz w:val="22"/>
          <w:szCs w:val="22"/>
        </w:rPr>
        <w:t xml:space="preserve"> </w:t>
      </w:r>
      <w:r w:rsidRPr="00F404F5">
        <w:rPr>
          <w:rFonts w:eastAsia="Cambria"/>
          <w:w w:val="105"/>
          <w:sz w:val="22"/>
          <w:szCs w:val="22"/>
        </w:rPr>
        <w:t>cover(s)/</w:t>
      </w:r>
      <w:r w:rsidRPr="00BA69AC">
        <w:rPr>
          <w:rFonts w:eastAsia="Cambria"/>
          <w:w w:val="105"/>
          <w:sz w:val="22"/>
          <w:szCs w:val="22"/>
        </w:rPr>
        <w:t xml:space="preserve"> </w:t>
      </w:r>
      <w:r w:rsidRPr="00F404F5">
        <w:rPr>
          <w:rFonts w:eastAsia="Cambria"/>
          <w:w w:val="105"/>
          <w:sz w:val="22"/>
          <w:szCs w:val="22"/>
        </w:rPr>
        <w:t>supplementary cover(s) are not included in the Contract</w:t>
      </w:r>
      <w:r w:rsidRPr="00BA69AC">
        <w:rPr>
          <w:rFonts w:eastAsia="Cambria"/>
          <w:w w:val="105"/>
          <w:sz w:val="22"/>
          <w:szCs w:val="22"/>
        </w:rPr>
        <w:t xml:space="preserve"> </w:t>
      </w:r>
      <w:r w:rsidRPr="00F404F5">
        <w:rPr>
          <w:rFonts w:eastAsia="Cambria"/>
          <w:w w:val="105"/>
          <w:sz w:val="22"/>
          <w:szCs w:val="22"/>
        </w:rPr>
        <w:t>Price.</w:t>
      </w:r>
    </w:p>
    <w:p w:rsidR="005A48C5" w:rsidRPr="00BA69AC" w:rsidRDefault="00D11752">
      <w:pPr>
        <w:widowControl w:val="0"/>
        <w:numPr>
          <w:ilvl w:val="4"/>
          <w:numId w:val="1"/>
        </w:numPr>
        <w:tabs>
          <w:tab w:val="left" w:pos="2549"/>
        </w:tabs>
        <w:autoSpaceDE w:val="0"/>
        <w:autoSpaceDN w:val="0"/>
        <w:spacing w:before="64" w:line="254" w:lineRule="auto"/>
        <w:ind w:left="2548" w:right="1603"/>
        <w:jc w:val="both"/>
        <w:rPr>
          <w:rFonts w:eastAsia="Cambria"/>
          <w:w w:val="105"/>
          <w:sz w:val="22"/>
          <w:szCs w:val="22"/>
        </w:rPr>
      </w:pPr>
      <w:r w:rsidRPr="00F404F5">
        <w:rPr>
          <w:rFonts w:eastAsia="Cambria"/>
          <w:sz w:val="22"/>
          <w:szCs w:val="22"/>
        </w:rPr>
        <w:t xml:space="preserve">The </w:t>
      </w:r>
      <w:r w:rsidRPr="00BA69AC">
        <w:rPr>
          <w:rFonts w:eastAsia="Cambria"/>
          <w:w w:val="105"/>
          <w:sz w:val="22"/>
          <w:szCs w:val="22"/>
        </w:rPr>
        <w:t>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3"/>
          <w:numId w:val="1"/>
        </w:numPr>
        <w:tabs>
          <w:tab w:val="left" w:pos="1828"/>
          <w:tab w:val="left" w:pos="1829"/>
        </w:tabs>
        <w:autoSpaceDE w:val="0"/>
        <w:autoSpaceDN w:val="0"/>
        <w:ind w:hanging="541"/>
        <w:jc w:val="both"/>
        <w:rPr>
          <w:rFonts w:eastAsia="Cambria"/>
          <w:b/>
          <w:bCs/>
          <w:sz w:val="22"/>
          <w:szCs w:val="22"/>
        </w:rPr>
      </w:pPr>
      <w:r w:rsidRPr="00F404F5">
        <w:rPr>
          <w:rFonts w:eastAsia="Cambria"/>
          <w:b/>
          <w:bCs/>
          <w:w w:val="105"/>
          <w:sz w:val="22"/>
          <w:szCs w:val="22"/>
        </w:rPr>
        <w:t>Erection</w:t>
      </w:r>
      <w:r w:rsidRPr="00F404F5">
        <w:rPr>
          <w:rFonts w:eastAsia="Cambria"/>
          <w:b/>
          <w:bCs/>
          <w:spacing w:val="7"/>
          <w:w w:val="105"/>
          <w:sz w:val="22"/>
          <w:szCs w:val="22"/>
        </w:rPr>
        <w:t xml:space="preserve"> </w:t>
      </w:r>
      <w:r w:rsidRPr="00F404F5">
        <w:rPr>
          <w:rFonts w:eastAsia="Cambria"/>
          <w:b/>
          <w:bCs/>
          <w:w w:val="105"/>
          <w:sz w:val="22"/>
          <w:szCs w:val="22"/>
        </w:rPr>
        <w:t>All</w:t>
      </w:r>
      <w:r w:rsidRPr="00F404F5">
        <w:rPr>
          <w:rFonts w:eastAsia="Cambria"/>
          <w:b/>
          <w:bCs/>
          <w:spacing w:val="7"/>
          <w:w w:val="105"/>
          <w:sz w:val="22"/>
          <w:szCs w:val="22"/>
        </w:rPr>
        <w:t xml:space="preserve"> </w:t>
      </w:r>
      <w:r w:rsidRPr="00F404F5">
        <w:rPr>
          <w:rFonts w:eastAsia="Cambria"/>
          <w:b/>
          <w:bCs/>
          <w:w w:val="105"/>
          <w:sz w:val="22"/>
          <w:szCs w:val="22"/>
        </w:rPr>
        <w:t>Risk</w:t>
      </w:r>
      <w:r w:rsidRPr="00F404F5">
        <w:rPr>
          <w:rFonts w:eastAsia="Cambria"/>
          <w:b/>
          <w:bCs/>
          <w:spacing w:val="8"/>
          <w:w w:val="105"/>
          <w:sz w:val="22"/>
          <w:szCs w:val="22"/>
        </w:rPr>
        <w:t xml:space="preserve"> </w:t>
      </w:r>
      <w:r w:rsidRPr="00F404F5">
        <w:rPr>
          <w:rFonts w:eastAsia="Cambria"/>
          <w:b/>
          <w:bCs/>
          <w:w w:val="105"/>
          <w:sz w:val="22"/>
          <w:szCs w:val="22"/>
        </w:rPr>
        <w:t>Policy/Contractor</w:t>
      </w:r>
      <w:r w:rsidRPr="00F404F5">
        <w:rPr>
          <w:rFonts w:eastAsia="Cambria"/>
          <w:b/>
          <w:bCs/>
          <w:spacing w:val="8"/>
          <w:w w:val="105"/>
          <w:sz w:val="22"/>
          <w:szCs w:val="22"/>
        </w:rPr>
        <w:t xml:space="preserve"> </w:t>
      </w:r>
      <w:r w:rsidRPr="00F404F5">
        <w:rPr>
          <w:rFonts w:eastAsia="Cambria"/>
          <w:b/>
          <w:bCs/>
          <w:w w:val="105"/>
          <w:sz w:val="22"/>
          <w:szCs w:val="22"/>
        </w:rPr>
        <w:t>All</w:t>
      </w:r>
      <w:r w:rsidRPr="00F404F5">
        <w:rPr>
          <w:rFonts w:eastAsia="Cambria"/>
          <w:b/>
          <w:bCs/>
          <w:spacing w:val="8"/>
          <w:w w:val="105"/>
          <w:sz w:val="22"/>
          <w:szCs w:val="22"/>
        </w:rPr>
        <w:t xml:space="preserve"> </w:t>
      </w:r>
      <w:r w:rsidRPr="00F404F5">
        <w:rPr>
          <w:rFonts w:eastAsia="Cambria"/>
          <w:b/>
          <w:bCs/>
          <w:w w:val="105"/>
          <w:sz w:val="22"/>
          <w:szCs w:val="22"/>
        </w:rPr>
        <w:t>Risk</w:t>
      </w:r>
      <w:r w:rsidRPr="00F404F5">
        <w:rPr>
          <w:rFonts w:eastAsia="Cambria"/>
          <w:b/>
          <w:bCs/>
          <w:spacing w:val="5"/>
          <w:w w:val="105"/>
          <w:sz w:val="22"/>
          <w:szCs w:val="22"/>
        </w:rPr>
        <w:t xml:space="preserve"> </w:t>
      </w:r>
      <w:r w:rsidRPr="00F404F5">
        <w:rPr>
          <w:rFonts w:eastAsia="Cambria"/>
          <w:b/>
          <w:bCs/>
          <w:w w:val="105"/>
          <w:sz w:val="22"/>
          <w:szCs w:val="22"/>
        </w:rPr>
        <w:t>Policy:</w:t>
      </w:r>
    </w:p>
    <w:p w:rsidR="005A48C5" w:rsidRPr="00F404F5" w:rsidRDefault="005A48C5">
      <w:pPr>
        <w:widowControl w:val="0"/>
        <w:autoSpaceDE w:val="0"/>
        <w:autoSpaceDN w:val="0"/>
        <w:spacing w:before="9"/>
        <w:rPr>
          <w:rFonts w:eastAsia="Cambria"/>
          <w:sz w:val="22"/>
          <w:szCs w:val="22"/>
        </w:rPr>
      </w:pPr>
    </w:p>
    <w:p w:rsidR="005A48C5" w:rsidRPr="00F404F5" w:rsidRDefault="00D11752">
      <w:pPr>
        <w:widowControl w:val="0"/>
        <w:numPr>
          <w:ilvl w:val="0"/>
          <w:numId w:val="31"/>
        </w:numPr>
        <w:tabs>
          <w:tab w:val="left" w:pos="2549"/>
        </w:tabs>
        <w:autoSpaceDE w:val="0"/>
        <w:autoSpaceDN w:val="0"/>
        <w:spacing w:line="254" w:lineRule="auto"/>
        <w:ind w:left="2548" w:right="1602"/>
        <w:jc w:val="both"/>
        <w:rPr>
          <w:rFonts w:eastAsia="Cambria"/>
          <w:sz w:val="22"/>
          <w:szCs w:val="22"/>
        </w:rPr>
      </w:pPr>
      <w:r w:rsidRPr="00F404F5">
        <w:rPr>
          <w:rFonts w:eastAsia="Cambria"/>
          <w:w w:val="105"/>
          <w:sz w:val="22"/>
          <w:szCs w:val="22"/>
        </w:rPr>
        <w:t>The</w:t>
      </w:r>
      <w:r w:rsidRPr="00F404F5">
        <w:rPr>
          <w:rFonts w:eastAsia="Cambria"/>
          <w:spacing w:val="37"/>
          <w:w w:val="105"/>
          <w:sz w:val="22"/>
          <w:szCs w:val="22"/>
        </w:rPr>
        <w:t xml:space="preserve"> </w:t>
      </w:r>
      <w:r w:rsidRPr="00F404F5">
        <w:rPr>
          <w:rFonts w:eastAsia="Cambria"/>
          <w:w w:val="105"/>
          <w:sz w:val="22"/>
          <w:szCs w:val="22"/>
        </w:rPr>
        <w:t>policy</w:t>
      </w:r>
      <w:r w:rsidRPr="00BA69AC">
        <w:rPr>
          <w:rFonts w:eastAsia="Cambria"/>
          <w:w w:val="105"/>
          <w:sz w:val="22"/>
          <w:szCs w:val="22"/>
        </w:rPr>
        <w:t xml:space="preserve"> </w:t>
      </w:r>
      <w:r w:rsidRPr="00F404F5">
        <w:rPr>
          <w:rFonts w:eastAsia="Cambria"/>
          <w:w w:val="105"/>
          <w:sz w:val="22"/>
          <w:szCs w:val="22"/>
        </w:rPr>
        <w:t>should</w:t>
      </w:r>
      <w:r w:rsidRPr="00BA69AC">
        <w:rPr>
          <w:rFonts w:eastAsia="Cambria"/>
          <w:w w:val="105"/>
          <w:sz w:val="22"/>
          <w:szCs w:val="22"/>
        </w:rPr>
        <w:t xml:space="preserve"> </w:t>
      </w:r>
      <w:r w:rsidRPr="00F404F5">
        <w:rPr>
          <w:rFonts w:eastAsia="Cambria"/>
          <w:w w:val="105"/>
          <w:sz w:val="22"/>
          <w:szCs w:val="22"/>
        </w:rPr>
        <w:t>cover</w:t>
      </w:r>
      <w:r w:rsidRPr="00BA69AC">
        <w:rPr>
          <w:rFonts w:eastAsia="Cambria"/>
          <w:w w:val="105"/>
          <w:sz w:val="22"/>
          <w:szCs w:val="22"/>
        </w:rPr>
        <w:t xml:space="preserve"> </w:t>
      </w:r>
      <w:r w:rsidRPr="00F404F5">
        <w:rPr>
          <w:rFonts w:eastAsia="Cambria"/>
          <w:w w:val="105"/>
          <w:sz w:val="22"/>
          <w:szCs w:val="22"/>
        </w:rPr>
        <w:t>all</w:t>
      </w:r>
      <w:r w:rsidRPr="00BA69AC">
        <w:rPr>
          <w:rFonts w:eastAsia="Cambria"/>
          <w:w w:val="105"/>
          <w:sz w:val="22"/>
          <w:szCs w:val="22"/>
        </w:rPr>
        <w:t xml:space="preserve"> </w:t>
      </w:r>
      <w:r w:rsidRPr="00F404F5">
        <w:rPr>
          <w:rFonts w:eastAsia="Cambria"/>
          <w:w w:val="105"/>
          <w:sz w:val="22"/>
          <w:szCs w:val="22"/>
        </w:rPr>
        <w:t>physical</w:t>
      </w:r>
      <w:r w:rsidRPr="00BA69AC">
        <w:rPr>
          <w:rFonts w:eastAsia="Cambria"/>
          <w:w w:val="105"/>
          <w:sz w:val="22"/>
          <w:szCs w:val="22"/>
        </w:rPr>
        <w:t xml:space="preserve"> </w:t>
      </w:r>
      <w:r w:rsidRPr="00F404F5">
        <w:rPr>
          <w:rFonts w:eastAsia="Cambria"/>
          <w:w w:val="105"/>
          <w:sz w:val="22"/>
          <w:szCs w:val="22"/>
        </w:rPr>
        <w:t>loss</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damage</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facility</w:t>
      </w:r>
      <w:r w:rsidRPr="00BA69AC">
        <w:rPr>
          <w:rFonts w:eastAsia="Cambria"/>
          <w:w w:val="105"/>
          <w:sz w:val="22"/>
          <w:szCs w:val="22"/>
        </w:rPr>
        <w:t xml:space="preserve"> </w:t>
      </w:r>
      <w:r w:rsidRPr="00F404F5">
        <w:rPr>
          <w:rFonts w:eastAsia="Cambria"/>
          <w:w w:val="105"/>
          <w:sz w:val="22"/>
          <w:szCs w:val="22"/>
        </w:rPr>
        <w:t>at</w:t>
      </w:r>
      <w:r w:rsidRPr="00BA69AC">
        <w:rPr>
          <w:rFonts w:eastAsia="Cambria"/>
          <w:w w:val="105"/>
          <w:sz w:val="22"/>
          <w:szCs w:val="22"/>
        </w:rPr>
        <w:t xml:space="preserve"> </w:t>
      </w:r>
      <w:r w:rsidRPr="00F404F5">
        <w:rPr>
          <w:rFonts w:eastAsia="Cambria"/>
          <w:w w:val="105"/>
          <w:sz w:val="22"/>
          <w:szCs w:val="22"/>
        </w:rPr>
        <w:t>site</w:t>
      </w:r>
      <w:r w:rsidRPr="00BA69AC">
        <w:rPr>
          <w:rFonts w:eastAsia="Cambria"/>
          <w:w w:val="105"/>
          <w:sz w:val="22"/>
          <w:szCs w:val="22"/>
        </w:rPr>
        <w:t xml:space="preserve"> </w:t>
      </w:r>
      <w:r w:rsidRPr="00F404F5">
        <w:rPr>
          <w:rFonts w:eastAsia="Cambria"/>
          <w:w w:val="105"/>
          <w:sz w:val="22"/>
          <w:szCs w:val="22"/>
        </w:rPr>
        <w:t>during</w:t>
      </w:r>
      <w:r w:rsidRPr="00BA69AC">
        <w:rPr>
          <w:rFonts w:eastAsia="Cambria"/>
          <w:w w:val="105"/>
          <w:sz w:val="22"/>
          <w:szCs w:val="22"/>
        </w:rPr>
        <w:t xml:space="preserve"> </w:t>
      </w:r>
      <w:r w:rsidRPr="00F404F5">
        <w:rPr>
          <w:rFonts w:eastAsia="Cambria"/>
          <w:w w:val="105"/>
          <w:sz w:val="22"/>
          <w:szCs w:val="22"/>
        </w:rPr>
        <w:t>storage,</w:t>
      </w:r>
      <w:r w:rsidRPr="00BA69AC">
        <w:rPr>
          <w:rFonts w:eastAsia="Cambria"/>
          <w:w w:val="105"/>
          <w:sz w:val="22"/>
          <w:szCs w:val="22"/>
        </w:rPr>
        <w:t xml:space="preserve"> </w:t>
      </w:r>
      <w:r w:rsidRPr="00F404F5">
        <w:rPr>
          <w:rFonts w:eastAsia="Cambria"/>
          <w:w w:val="105"/>
          <w:sz w:val="22"/>
          <w:szCs w:val="22"/>
        </w:rPr>
        <w:t>erection</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commissioning covering all the perils as provided in the</w:t>
      </w:r>
      <w:r w:rsidRPr="00BA69AC">
        <w:rPr>
          <w:rFonts w:eastAsia="Cambria"/>
          <w:w w:val="105"/>
          <w:sz w:val="22"/>
          <w:szCs w:val="22"/>
        </w:rPr>
        <w:t xml:space="preserve"> </w:t>
      </w:r>
      <w:r w:rsidRPr="00F404F5">
        <w:rPr>
          <w:rFonts w:eastAsia="Cambria"/>
          <w:w w:val="105"/>
          <w:sz w:val="22"/>
          <w:szCs w:val="22"/>
        </w:rPr>
        <w:t>policy</w:t>
      </w:r>
      <w:r w:rsidRPr="00BA69AC">
        <w:rPr>
          <w:rFonts w:eastAsia="Cambria"/>
          <w:w w:val="105"/>
          <w:sz w:val="22"/>
          <w:szCs w:val="22"/>
        </w:rPr>
        <w:t xml:space="preserve"> </w:t>
      </w:r>
      <w:r w:rsidRPr="00F404F5">
        <w:rPr>
          <w:rFonts w:eastAsia="Cambria"/>
          <w:w w:val="105"/>
          <w:sz w:val="22"/>
          <w:szCs w:val="22"/>
        </w:rPr>
        <w:t>as</w:t>
      </w:r>
      <w:r w:rsidRPr="00BA69AC">
        <w:rPr>
          <w:rFonts w:eastAsia="Cambria"/>
          <w:w w:val="105"/>
          <w:sz w:val="22"/>
          <w:szCs w:val="22"/>
        </w:rPr>
        <w:t xml:space="preserve"> </w:t>
      </w:r>
      <w:r w:rsidRPr="00F404F5">
        <w:rPr>
          <w:rFonts w:eastAsia="Cambria"/>
          <w:w w:val="105"/>
          <w:sz w:val="22"/>
          <w:szCs w:val="22"/>
        </w:rPr>
        <w:t>a</w:t>
      </w:r>
      <w:r w:rsidRPr="00BA69AC">
        <w:rPr>
          <w:rFonts w:eastAsia="Cambria"/>
          <w:w w:val="105"/>
          <w:sz w:val="22"/>
          <w:szCs w:val="22"/>
        </w:rPr>
        <w:t xml:space="preserve"> </w:t>
      </w:r>
      <w:r w:rsidRPr="00F404F5">
        <w:rPr>
          <w:rFonts w:eastAsia="Cambria"/>
          <w:w w:val="105"/>
          <w:sz w:val="22"/>
          <w:szCs w:val="22"/>
        </w:rPr>
        <w:t>basic</w:t>
      </w:r>
      <w:r w:rsidRPr="00BA69AC">
        <w:rPr>
          <w:rFonts w:eastAsia="Cambria"/>
          <w:w w:val="105"/>
          <w:sz w:val="22"/>
          <w:szCs w:val="22"/>
        </w:rPr>
        <w:t xml:space="preserve"> </w:t>
      </w:r>
      <w:r w:rsidRPr="00F404F5">
        <w:rPr>
          <w:rFonts w:eastAsia="Cambria"/>
          <w:w w:val="105"/>
          <w:sz w:val="22"/>
          <w:szCs w:val="22"/>
        </w:rPr>
        <w:t>cover</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add</w:t>
      </w:r>
      <w:r w:rsidRPr="00BA69AC">
        <w:rPr>
          <w:rFonts w:eastAsia="Cambria"/>
          <w:w w:val="105"/>
          <w:sz w:val="22"/>
          <w:szCs w:val="22"/>
        </w:rPr>
        <w:t xml:space="preserve"> </w:t>
      </w:r>
      <w:r w:rsidRPr="00F404F5">
        <w:rPr>
          <w:rFonts w:eastAsia="Cambria"/>
          <w:w w:val="105"/>
          <w:sz w:val="22"/>
          <w:szCs w:val="22"/>
        </w:rPr>
        <w:t>on</w:t>
      </w:r>
      <w:r w:rsidRPr="00BA69AC">
        <w:rPr>
          <w:rFonts w:eastAsia="Cambria"/>
          <w:w w:val="105"/>
          <w:sz w:val="22"/>
          <w:szCs w:val="22"/>
        </w:rPr>
        <w:t xml:space="preserve"> </w:t>
      </w:r>
      <w:r w:rsidRPr="00F404F5">
        <w:rPr>
          <w:rFonts w:eastAsia="Cambria"/>
          <w:w w:val="105"/>
          <w:sz w:val="22"/>
          <w:szCs w:val="22"/>
        </w:rPr>
        <w:t>covers</w:t>
      </w:r>
      <w:r w:rsidRPr="00BA69AC">
        <w:rPr>
          <w:rFonts w:eastAsia="Cambria"/>
          <w:w w:val="105"/>
          <w:sz w:val="22"/>
          <w:szCs w:val="22"/>
        </w:rPr>
        <w:t xml:space="preserve"> </w:t>
      </w:r>
      <w:r w:rsidRPr="00F404F5">
        <w:rPr>
          <w:rFonts w:eastAsia="Cambria"/>
          <w:w w:val="105"/>
          <w:sz w:val="22"/>
          <w:szCs w:val="22"/>
        </w:rPr>
        <w:t>as</w:t>
      </w:r>
      <w:r w:rsidRPr="00BA69AC">
        <w:rPr>
          <w:rFonts w:eastAsia="Cambria"/>
          <w:w w:val="105"/>
          <w:sz w:val="22"/>
          <w:szCs w:val="22"/>
        </w:rPr>
        <w:t xml:space="preserve"> </w:t>
      </w:r>
      <w:r w:rsidRPr="00F404F5">
        <w:rPr>
          <w:rFonts w:eastAsia="Cambria"/>
          <w:w w:val="105"/>
          <w:sz w:val="22"/>
          <w:szCs w:val="22"/>
        </w:rPr>
        <w:t>mentioned</w:t>
      </w:r>
      <w:r w:rsidRPr="00BA69AC">
        <w:rPr>
          <w:rFonts w:eastAsia="Cambria"/>
          <w:w w:val="105"/>
          <w:sz w:val="22"/>
          <w:szCs w:val="22"/>
        </w:rPr>
        <w:t xml:space="preserve"> </w:t>
      </w:r>
      <w:r w:rsidRPr="00F404F5">
        <w:rPr>
          <w:rFonts w:eastAsia="Cambria"/>
          <w:w w:val="105"/>
          <w:sz w:val="22"/>
          <w:szCs w:val="22"/>
        </w:rPr>
        <w:t>at</w:t>
      </w:r>
      <w:r w:rsidRPr="00F404F5">
        <w:rPr>
          <w:rFonts w:eastAsia="Cambria"/>
          <w:spacing w:val="5"/>
          <w:w w:val="105"/>
          <w:sz w:val="22"/>
          <w:szCs w:val="22"/>
        </w:rPr>
        <w:t xml:space="preserve"> </w:t>
      </w:r>
      <w:r w:rsidRPr="00F404F5">
        <w:rPr>
          <w:rFonts w:eastAsia="Cambria"/>
          <w:b/>
          <w:bCs/>
          <w:w w:val="105"/>
          <w:sz w:val="22"/>
          <w:szCs w:val="22"/>
        </w:rPr>
        <w:t>Sl.</w:t>
      </w:r>
      <w:r w:rsidRPr="00F404F5">
        <w:rPr>
          <w:rFonts w:eastAsia="Cambria"/>
          <w:b/>
          <w:bCs/>
          <w:spacing w:val="4"/>
          <w:w w:val="105"/>
          <w:sz w:val="22"/>
          <w:szCs w:val="22"/>
        </w:rPr>
        <w:t xml:space="preserve"> </w:t>
      </w:r>
      <w:r w:rsidRPr="00F404F5">
        <w:rPr>
          <w:rFonts w:eastAsia="Cambria"/>
          <w:b/>
          <w:bCs/>
          <w:w w:val="105"/>
          <w:sz w:val="22"/>
          <w:szCs w:val="22"/>
        </w:rPr>
        <w:t>No.</w:t>
      </w:r>
      <w:r w:rsidRPr="00F404F5">
        <w:rPr>
          <w:rFonts w:eastAsia="Cambria"/>
          <w:b/>
          <w:bCs/>
          <w:spacing w:val="4"/>
          <w:w w:val="105"/>
          <w:sz w:val="22"/>
          <w:szCs w:val="22"/>
        </w:rPr>
        <w:t xml:space="preserve"> </w:t>
      </w:r>
      <w:r w:rsidRPr="00F404F5">
        <w:rPr>
          <w:rFonts w:eastAsia="Cambria"/>
          <w:b/>
          <w:bCs/>
          <w:w w:val="105"/>
          <w:sz w:val="22"/>
          <w:szCs w:val="22"/>
        </w:rPr>
        <w:t>(III)</w:t>
      </w:r>
      <w:r w:rsidRPr="00F404F5">
        <w:rPr>
          <w:rFonts w:eastAsia="Cambria"/>
          <w:b/>
          <w:bCs/>
          <w:spacing w:val="4"/>
          <w:w w:val="105"/>
          <w:sz w:val="22"/>
          <w:szCs w:val="22"/>
        </w:rPr>
        <w:t xml:space="preserve"> </w:t>
      </w:r>
      <w:proofErr w:type="gramStart"/>
      <w:r w:rsidRPr="00F404F5">
        <w:rPr>
          <w:rFonts w:eastAsia="Cambria"/>
          <w:b/>
          <w:bCs/>
          <w:w w:val="105"/>
          <w:sz w:val="22"/>
          <w:szCs w:val="22"/>
        </w:rPr>
        <w:t>below</w:t>
      </w:r>
      <w:proofErr w:type="gramEnd"/>
      <w:r w:rsidRPr="00F404F5">
        <w:rPr>
          <w:rFonts w:eastAsia="Cambria"/>
          <w:w w:val="105"/>
          <w:sz w:val="22"/>
          <w:szCs w:val="22"/>
        </w:rPr>
        <w:t>.</w:t>
      </w:r>
    </w:p>
    <w:p w:rsidR="005A48C5" w:rsidRPr="00F404F5" w:rsidRDefault="005A48C5">
      <w:pPr>
        <w:widowControl w:val="0"/>
        <w:autoSpaceDE w:val="0"/>
        <w:autoSpaceDN w:val="0"/>
        <w:spacing w:before="7"/>
        <w:rPr>
          <w:rFonts w:eastAsia="Cambria"/>
          <w:sz w:val="22"/>
          <w:szCs w:val="22"/>
        </w:rPr>
      </w:pPr>
    </w:p>
    <w:p w:rsidR="005A48C5" w:rsidRPr="00BA69AC" w:rsidRDefault="00D11752">
      <w:pPr>
        <w:widowControl w:val="0"/>
        <w:numPr>
          <w:ilvl w:val="0"/>
          <w:numId w:val="31"/>
        </w:numPr>
        <w:tabs>
          <w:tab w:val="left" w:pos="2549"/>
        </w:tabs>
        <w:autoSpaceDE w:val="0"/>
        <w:autoSpaceDN w:val="0"/>
        <w:spacing w:line="254" w:lineRule="auto"/>
        <w:ind w:left="2548" w:right="1607"/>
        <w:jc w:val="both"/>
        <w:rPr>
          <w:rFonts w:eastAsia="Cambria"/>
          <w:w w:val="105"/>
          <w:sz w:val="22"/>
          <w:szCs w:val="22"/>
        </w:rPr>
      </w:pPr>
      <w:r w:rsidRPr="00F404F5">
        <w:rPr>
          <w:rFonts w:eastAsia="Cambria"/>
          <w:w w:val="105"/>
          <w:sz w:val="22"/>
          <w:szCs w:val="22"/>
        </w:rPr>
        <w:t>The Contractor shall take the policy in the joint name of</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All</w:t>
      </w:r>
      <w:r w:rsidRPr="00BA69AC">
        <w:rPr>
          <w:rFonts w:eastAsia="Cambria"/>
          <w:w w:val="105"/>
          <w:sz w:val="22"/>
          <w:szCs w:val="22"/>
        </w:rPr>
        <w:t xml:space="preserve"> </w:t>
      </w:r>
      <w:r w:rsidRPr="00F404F5">
        <w:rPr>
          <w:rFonts w:eastAsia="Cambria"/>
          <w:w w:val="105"/>
          <w:sz w:val="22"/>
          <w:szCs w:val="22"/>
        </w:rPr>
        <w:t>these</w:t>
      </w:r>
      <w:r w:rsidRPr="00BA69AC">
        <w:rPr>
          <w:rFonts w:eastAsia="Cambria"/>
          <w:w w:val="105"/>
          <w:sz w:val="22"/>
          <w:szCs w:val="22"/>
        </w:rPr>
        <w:t xml:space="preserve"> </w:t>
      </w:r>
      <w:r w:rsidRPr="00F404F5">
        <w:rPr>
          <w:rFonts w:eastAsia="Cambria"/>
          <w:w w:val="105"/>
          <w:sz w:val="22"/>
          <w:szCs w:val="22"/>
        </w:rPr>
        <w:t>policies</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indicate Employer as the beneficiary. The policy shall be</w:t>
      </w:r>
      <w:r w:rsidRPr="00BA69AC">
        <w:rPr>
          <w:rFonts w:eastAsia="Cambria"/>
          <w:w w:val="105"/>
          <w:sz w:val="22"/>
          <w:szCs w:val="22"/>
        </w:rPr>
        <w:t xml:space="preserve"> </w:t>
      </w:r>
      <w:r w:rsidRPr="00F404F5">
        <w:rPr>
          <w:rFonts w:eastAsia="Cambria"/>
          <w:w w:val="105"/>
          <w:sz w:val="22"/>
          <w:szCs w:val="22"/>
        </w:rPr>
        <w:t>kept valid till the date of the Operational Acceptance 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project</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period</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coverage</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be</w:t>
      </w:r>
      <w:r w:rsidRPr="00BA69AC">
        <w:rPr>
          <w:rFonts w:eastAsia="Cambria"/>
          <w:w w:val="105"/>
          <w:sz w:val="22"/>
          <w:szCs w:val="22"/>
        </w:rPr>
        <w:t xml:space="preserve"> </w:t>
      </w:r>
      <w:r w:rsidRPr="00F404F5">
        <w:rPr>
          <w:rFonts w:eastAsia="Cambria"/>
          <w:w w:val="105"/>
          <w:sz w:val="22"/>
          <w:szCs w:val="22"/>
        </w:rPr>
        <w:t>determined</w:t>
      </w:r>
      <w:r w:rsidRPr="00BA69AC">
        <w:rPr>
          <w:rFonts w:eastAsia="Cambria"/>
          <w:w w:val="105"/>
          <w:sz w:val="22"/>
          <w:szCs w:val="22"/>
        </w:rPr>
        <w:t xml:space="preserve"> </w:t>
      </w:r>
      <w:r w:rsidRPr="00F404F5">
        <w:rPr>
          <w:rFonts w:eastAsia="Cambria"/>
          <w:w w:val="105"/>
          <w:sz w:val="22"/>
          <w:szCs w:val="22"/>
        </w:rPr>
        <w:t>with</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approval</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Employer.</w:t>
      </w:r>
    </w:p>
    <w:p w:rsidR="005A48C5" w:rsidRPr="00F404F5" w:rsidRDefault="005A48C5">
      <w:pPr>
        <w:widowControl w:val="0"/>
        <w:autoSpaceDE w:val="0"/>
        <w:autoSpaceDN w:val="0"/>
        <w:spacing w:before="5"/>
        <w:rPr>
          <w:rFonts w:eastAsia="Cambria"/>
          <w:sz w:val="22"/>
          <w:szCs w:val="22"/>
        </w:rPr>
      </w:pPr>
    </w:p>
    <w:p w:rsidR="005A48C5" w:rsidRPr="00BA69AC" w:rsidRDefault="00D11752">
      <w:pPr>
        <w:widowControl w:val="0"/>
        <w:autoSpaceDE w:val="0"/>
        <w:autoSpaceDN w:val="0"/>
        <w:spacing w:before="1" w:line="254" w:lineRule="auto"/>
        <w:ind w:left="2548" w:right="1603"/>
        <w:jc w:val="both"/>
        <w:rPr>
          <w:rFonts w:eastAsia="Cambria"/>
          <w:w w:val="105"/>
          <w:sz w:val="22"/>
          <w:szCs w:val="22"/>
        </w:rPr>
      </w:pPr>
      <w:r w:rsidRPr="00F404F5">
        <w:rPr>
          <w:rFonts w:eastAsia="Cambria"/>
          <w:w w:val="105"/>
          <w:sz w:val="22"/>
          <w:szCs w:val="22"/>
        </w:rPr>
        <w:t>If the work is completed earlier than the period of policy</w:t>
      </w:r>
      <w:r w:rsidRPr="00BA69AC">
        <w:rPr>
          <w:rFonts w:eastAsia="Cambria"/>
          <w:w w:val="105"/>
          <w:sz w:val="22"/>
          <w:szCs w:val="22"/>
        </w:rPr>
        <w:t xml:space="preserve"> </w:t>
      </w:r>
      <w:r w:rsidRPr="00F404F5">
        <w:rPr>
          <w:rFonts w:eastAsia="Cambria"/>
          <w:w w:val="105"/>
          <w:sz w:val="22"/>
          <w:szCs w:val="22"/>
        </w:rPr>
        <w:t>considered, the Contractor shall obtain the refund as per</w:t>
      </w:r>
      <w:r w:rsidRPr="00BA69AC">
        <w:rPr>
          <w:rFonts w:eastAsia="Cambria"/>
          <w:w w:val="105"/>
          <w:sz w:val="22"/>
          <w:szCs w:val="22"/>
        </w:rPr>
        <w:t xml:space="preserve"> </w:t>
      </w:r>
      <w:r w:rsidRPr="00F404F5">
        <w:rPr>
          <w:rFonts w:eastAsia="Cambria"/>
          <w:w w:val="105"/>
          <w:sz w:val="22"/>
          <w:szCs w:val="22"/>
        </w:rPr>
        <w:t>provisions</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policy</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pass</w:t>
      </w:r>
      <w:r w:rsidRPr="00BA69AC">
        <w:rPr>
          <w:rFonts w:eastAsia="Cambria"/>
          <w:w w:val="105"/>
          <w:sz w:val="22"/>
          <w:szCs w:val="22"/>
        </w:rPr>
        <w:t xml:space="preserve"> </w:t>
      </w:r>
      <w:r w:rsidRPr="00F404F5">
        <w:rPr>
          <w:rFonts w:eastAsia="Cambria"/>
          <w:w w:val="105"/>
          <w:sz w:val="22"/>
          <w:szCs w:val="22"/>
        </w:rPr>
        <w:t>on</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benefit</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Employer. In case no refund is payable by the insurance</w:t>
      </w:r>
      <w:r w:rsidRPr="00BA69AC">
        <w:rPr>
          <w:rFonts w:eastAsia="Cambria"/>
          <w:w w:val="105"/>
          <w:sz w:val="22"/>
          <w:szCs w:val="22"/>
        </w:rPr>
        <w:t xml:space="preserve"> </w:t>
      </w:r>
      <w:r w:rsidRPr="00F404F5">
        <w:rPr>
          <w:rFonts w:eastAsia="Cambria"/>
          <w:w w:val="105"/>
          <w:sz w:val="22"/>
          <w:szCs w:val="22"/>
        </w:rPr>
        <w:t>company</w:t>
      </w:r>
      <w:r w:rsidRPr="00BA69AC">
        <w:rPr>
          <w:rFonts w:eastAsia="Cambria"/>
          <w:w w:val="105"/>
          <w:sz w:val="22"/>
          <w:szCs w:val="22"/>
        </w:rPr>
        <w:t xml:space="preserve"> </w:t>
      </w:r>
      <w:r w:rsidRPr="00F404F5">
        <w:rPr>
          <w:rFonts w:eastAsia="Cambria"/>
          <w:w w:val="105"/>
          <w:sz w:val="22"/>
          <w:szCs w:val="22"/>
        </w:rPr>
        <w:t>then</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certificate</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that</w:t>
      </w:r>
      <w:r w:rsidRPr="00BA69AC">
        <w:rPr>
          <w:rFonts w:eastAsia="Cambria"/>
          <w:w w:val="105"/>
          <w:sz w:val="22"/>
          <w:szCs w:val="22"/>
        </w:rPr>
        <w:t xml:space="preserve"> </w:t>
      </w:r>
      <w:r w:rsidRPr="00F404F5">
        <w:rPr>
          <w:rFonts w:eastAsia="Cambria"/>
          <w:w w:val="105"/>
          <w:sz w:val="22"/>
          <w:szCs w:val="22"/>
        </w:rPr>
        <w:t>effect</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be</w:t>
      </w:r>
      <w:r w:rsidRPr="00BA69AC">
        <w:rPr>
          <w:rFonts w:eastAsia="Cambria"/>
          <w:w w:val="105"/>
          <w:sz w:val="22"/>
          <w:szCs w:val="22"/>
        </w:rPr>
        <w:t xml:space="preserve"> </w:t>
      </w:r>
      <w:r w:rsidRPr="00F404F5">
        <w:rPr>
          <w:rFonts w:eastAsia="Cambria"/>
          <w:w w:val="105"/>
          <w:sz w:val="22"/>
          <w:szCs w:val="22"/>
        </w:rPr>
        <w:t>submitted</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at</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completion</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project.</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0"/>
          <w:numId w:val="31"/>
        </w:numPr>
        <w:tabs>
          <w:tab w:val="left" w:pos="2549"/>
        </w:tabs>
        <w:autoSpaceDE w:val="0"/>
        <w:autoSpaceDN w:val="0"/>
        <w:spacing w:line="254" w:lineRule="auto"/>
        <w:ind w:left="2548" w:right="1606"/>
        <w:jc w:val="both"/>
        <w:rPr>
          <w:rFonts w:eastAsia="Cambria"/>
          <w:sz w:val="22"/>
          <w:szCs w:val="22"/>
        </w:rPr>
      </w:pPr>
      <w:r w:rsidRPr="00F404F5">
        <w:rPr>
          <w:rFonts w:eastAsia="Cambria"/>
          <w:w w:val="105"/>
          <w:sz w:val="22"/>
          <w:szCs w:val="22"/>
        </w:rPr>
        <w:t>The following add-on covers shall also be taken by the</w:t>
      </w:r>
      <w:r w:rsidRPr="00F404F5">
        <w:rPr>
          <w:rFonts w:eastAsia="Cambria"/>
          <w:spacing w:val="1"/>
          <w:w w:val="105"/>
          <w:sz w:val="22"/>
          <w:szCs w:val="22"/>
        </w:rPr>
        <w:t xml:space="preserve"> </w:t>
      </w:r>
      <w:r w:rsidRPr="00F404F5">
        <w:rPr>
          <w:rFonts w:eastAsia="Cambria"/>
          <w:w w:val="105"/>
          <w:sz w:val="22"/>
          <w:szCs w:val="22"/>
        </w:rPr>
        <w:t>Contractor:</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1"/>
          <w:numId w:val="31"/>
        </w:numPr>
        <w:tabs>
          <w:tab w:val="left" w:pos="3089"/>
        </w:tabs>
        <w:autoSpaceDE w:val="0"/>
        <w:autoSpaceDN w:val="0"/>
        <w:spacing w:before="1"/>
        <w:ind w:hanging="541"/>
        <w:jc w:val="both"/>
        <w:rPr>
          <w:rFonts w:eastAsia="Cambria"/>
          <w:sz w:val="22"/>
          <w:szCs w:val="22"/>
        </w:rPr>
      </w:pPr>
      <w:r w:rsidRPr="00F404F5">
        <w:rPr>
          <w:rFonts w:eastAsia="Cambria"/>
          <w:w w:val="105"/>
          <w:sz w:val="22"/>
          <w:szCs w:val="22"/>
        </w:rPr>
        <w:t>Earthquake</w:t>
      </w:r>
    </w:p>
    <w:p w:rsidR="005A48C5" w:rsidRPr="00F404F5" w:rsidRDefault="00D11752">
      <w:pPr>
        <w:widowControl w:val="0"/>
        <w:numPr>
          <w:ilvl w:val="1"/>
          <w:numId w:val="31"/>
        </w:numPr>
        <w:tabs>
          <w:tab w:val="left" w:pos="3089"/>
        </w:tabs>
        <w:autoSpaceDE w:val="0"/>
        <w:autoSpaceDN w:val="0"/>
        <w:spacing w:before="16"/>
        <w:ind w:hanging="541"/>
        <w:jc w:val="both"/>
        <w:rPr>
          <w:rFonts w:eastAsia="Cambria"/>
          <w:sz w:val="22"/>
          <w:szCs w:val="22"/>
        </w:rPr>
      </w:pPr>
      <w:r w:rsidRPr="00F404F5">
        <w:rPr>
          <w:rFonts w:eastAsia="Cambria"/>
          <w:sz w:val="22"/>
          <w:szCs w:val="22"/>
        </w:rPr>
        <w:t>Terrorism</w:t>
      </w:r>
    </w:p>
    <w:p w:rsidR="005A48C5" w:rsidRPr="00F404F5" w:rsidRDefault="00D11752">
      <w:pPr>
        <w:widowControl w:val="0"/>
        <w:numPr>
          <w:ilvl w:val="1"/>
          <w:numId w:val="31"/>
        </w:numPr>
        <w:tabs>
          <w:tab w:val="left" w:pos="3089"/>
        </w:tabs>
        <w:autoSpaceDE w:val="0"/>
        <w:autoSpaceDN w:val="0"/>
        <w:spacing w:before="17" w:line="254" w:lineRule="auto"/>
        <w:ind w:right="1610"/>
        <w:jc w:val="both"/>
        <w:rPr>
          <w:rFonts w:eastAsia="Cambria"/>
          <w:sz w:val="22"/>
          <w:szCs w:val="22"/>
        </w:rPr>
      </w:pPr>
      <w:r w:rsidRPr="00F404F5">
        <w:rPr>
          <w:rFonts w:eastAsia="Cambria"/>
          <w:sz w:val="22"/>
          <w:szCs w:val="22"/>
        </w:rPr>
        <w:t>Escalation</w:t>
      </w:r>
      <w:r w:rsidRPr="00F404F5">
        <w:rPr>
          <w:rFonts w:eastAsia="Cambria"/>
          <w:spacing w:val="1"/>
          <w:sz w:val="22"/>
          <w:szCs w:val="22"/>
        </w:rPr>
        <w:t xml:space="preserve"> </w:t>
      </w:r>
      <w:r w:rsidRPr="00F404F5">
        <w:rPr>
          <w:rFonts w:eastAsia="Cambria"/>
          <w:sz w:val="22"/>
          <w:szCs w:val="22"/>
        </w:rPr>
        <w:t>cost</w:t>
      </w:r>
      <w:r w:rsidRPr="00F404F5">
        <w:rPr>
          <w:rFonts w:eastAsia="Cambria"/>
          <w:spacing w:val="1"/>
          <w:sz w:val="22"/>
          <w:szCs w:val="22"/>
        </w:rPr>
        <w:t xml:space="preserve"> </w:t>
      </w:r>
      <w:r w:rsidRPr="00F404F5">
        <w:rPr>
          <w:rFonts w:eastAsia="Cambria"/>
          <w:sz w:val="22"/>
          <w:szCs w:val="22"/>
        </w:rPr>
        <w:t>(approximately</w:t>
      </w:r>
      <w:r w:rsidRPr="00F404F5">
        <w:rPr>
          <w:rFonts w:eastAsia="Cambria"/>
          <w:spacing w:val="53"/>
          <w:sz w:val="22"/>
          <w:szCs w:val="22"/>
        </w:rPr>
        <w:t xml:space="preserve"> </w:t>
      </w:r>
      <w:r w:rsidRPr="00F404F5">
        <w:rPr>
          <w:rFonts w:eastAsia="Cambria"/>
          <w:sz w:val="22"/>
          <w:szCs w:val="22"/>
        </w:rPr>
        <w:t>@10%</w:t>
      </w:r>
      <w:r w:rsidRPr="00F404F5">
        <w:rPr>
          <w:rFonts w:eastAsia="Cambria"/>
          <w:spacing w:val="53"/>
          <w:sz w:val="22"/>
          <w:szCs w:val="22"/>
        </w:rPr>
        <w:t xml:space="preserve"> </w:t>
      </w:r>
      <w:r w:rsidRPr="00F404F5">
        <w:rPr>
          <w:rFonts w:eastAsia="Cambria"/>
          <w:sz w:val="22"/>
          <w:szCs w:val="22"/>
        </w:rPr>
        <w:t>of</w:t>
      </w:r>
      <w:r w:rsidRPr="00F404F5">
        <w:rPr>
          <w:rFonts w:eastAsia="Cambria"/>
          <w:spacing w:val="53"/>
          <w:sz w:val="22"/>
          <w:szCs w:val="22"/>
        </w:rPr>
        <w:t xml:space="preserve"> </w:t>
      </w:r>
      <w:r w:rsidRPr="00F404F5">
        <w:rPr>
          <w:rFonts w:eastAsia="Cambria"/>
          <w:sz w:val="22"/>
          <w:szCs w:val="22"/>
        </w:rPr>
        <w:t>sum</w:t>
      </w:r>
      <w:r w:rsidRPr="00F404F5">
        <w:rPr>
          <w:rFonts w:eastAsia="Cambria"/>
          <w:spacing w:val="1"/>
          <w:sz w:val="22"/>
          <w:szCs w:val="22"/>
        </w:rPr>
        <w:t xml:space="preserve"> </w:t>
      </w:r>
      <w:r w:rsidRPr="00F404F5">
        <w:rPr>
          <w:rFonts w:eastAsia="Cambria"/>
          <w:sz w:val="22"/>
          <w:szCs w:val="22"/>
        </w:rPr>
        <w:t>insured</w:t>
      </w:r>
      <w:r w:rsidRPr="00F404F5">
        <w:rPr>
          <w:rFonts w:eastAsia="Cambria"/>
          <w:spacing w:val="8"/>
          <w:sz w:val="22"/>
          <w:szCs w:val="22"/>
        </w:rPr>
        <w:t xml:space="preserve"> </w:t>
      </w:r>
      <w:r w:rsidRPr="00F404F5">
        <w:rPr>
          <w:rFonts w:eastAsia="Cambria"/>
          <w:sz w:val="22"/>
          <w:szCs w:val="22"/>
        </w:rPr>
        <w:t>on</w:t>
      </w:r>
      <w:r w:rsidRPr="00F404F5">
        <w:rPr>
          <w:rFonts w:eastAsia="Cambria"/>
          <w:spacing w:val="8"/>
          <w:sz w:val="22"/>
          <w:szCs w:val="22"/>
        </w:rPr>
        <w:t xml:space="preserve"> </w:t>
      </w:r>
      <w:r w:rsidRPr="00F404F5">
        <w:rPr>
          <w:rFonts w:eastAsia="Cambria"/>
          <w:sz w:val="22"/>
          <w:szCs w:val="22"/>
        </w:rPr>
        <w:t>annual</w:t>
      </w:r>
      <w:r w:rsidRPr="00F404F5">
        <w:rPr>
          <w:rFonts w:eastAsia="Cambria"/>
          <w:spacing w:val="8"/>
          <w:sz w:val="22"/>
          <w:szCs w:val="22"/>
        </w:rPr>
        <w:t xml:space="preserve"> </w:t>
      </w:r>
      <w:r w:rsidRPr="00F404F5">
        <w:rPr>
          <w:rFonts w:eastAsia="Cambria"/>
          <w:sz w:val="22"/>
          <w:szCs w:val="22"/>
        </w:rPr>
        <w:t>basis)</w:t>
      </w:r>
    </w:p>
    <w:p w:rsidR="005A48C5" w:rsidRPr="00F404F5" w:rsidRDefault="00D11752">
      <w:pPr>
        <w:widowControl w:val="0"/>
        <w:numPr>
          <w:ilvl w:val="1"/>
          <w:numId w:val="31"/>
        </w:numPr>
        <w:tabs>
          <w:tab w:val="left" w:pos="3089"/>
        </w:tabs>
        <w:autoSpaceDE w:val="0"/>
        <w:autoSpaceDN w:val="0"/>
        <w:spacing w:before="1" w:line="254" w:lineRule="auto"/>
        <w:ind w:right="1606"/>
        <w:jc w:val="both"/>
        <w:rPr>
          <w:rFonts w:eastAsia="Cambria"/>
          <w:sz w:val="22"/>
          <w:szCs w:val="22"/>
        </w:rPr>
      </w:pPr>
      <w:r w:rsidRPr="00F404F5">
        <w:rPr>
          <w:rFonts w:eastAsia="Cambria"/>
          <w:w w:val="105"/>
          <w:sz w:val="22"/>
          <w:szCs w:val="22"/>
        </w:rPr>
        <w:t>Extended</w:t>
      </w:r>
      <w:r w:rsidRPr="00F404F5">
        <w:rPr>
          <w:rFonts w:eastAsia="Cambria"/>
          <w:spacing w:val="1"/>
          <w:w w:val="105"/>
          <w:sz w:val="22"/>
          <w:szCs w:val="22"/>
        </w:rPr>
        <w:t xml:space="preserve"> </w:t>
      </w:r>
      <w:r w:rsidRPr="00F404F5">
        <w:rPr>
          <w:rFonts w:eastAsia="Cambria"/>
          <w:w w:val="105"/>
          <w:sz w:val="22"/>
          <w:szCs w:val="22"/>
        </w:rPr>
        <w:t>Maintenance</w:t>
      </w:r>
      <w:r w:rsidRPr="00F404F5">
        <w:rPr>
          <w:rFonts w:eastAsia="Cambria"/>
          <w:spacing w:val="1"/>
          <w:w w:val="105"/>
          <w:sz w:val="22"/>
          <w:szCs w:val="22"/>
        </w:rPr>
        <w:t xml:space="preserve"> </w:t>
      </w:r>
      <w:r w:rsidRPr="00F404F5">
        <w:rPr>
          <w:rFonts w:eastAsia="Cambria"/>
          <w:w w:val="105"/>
          <w:sz w:val="22"/>
          <w:szCs w:val="22"/>
        </w:rPr>
        <w:t>cover</w:t>
      </w:r>
      <w:r w:rsidRPr="00F404F5">
        <w:rPr>
          <w:rFonts w:eastAsia="Cambria"/>
          <w:spacing w:val="1"/>
          <w:w w:val="105"/>
          <w:sz w:val="22"/>
          <w:szCs w:val="22"/>
        </w:rPr>
        <w:t xml:space="preserve"> </w:t>
      </w:r>
      <w:r w:rsidRPr="00F404F5">
        <w:rPr>
          <w:rFonts w:eastAsia="Cambria"/>
          <w:w w:val="105"/>
          <w:sz w:val="22"/>
          <w:szCs w:val="22"/>
        </w:rPr>
        <w:t>for</w:t>
      </w:r>
      <w:r w:rsidRPr="00F404F5">
        <w:rPr>
          <w:rFonts w:eastAsia="Cambria"/>
          <w:spacing w:val="1"/>
          <w:w w:val="105"/>
          <w:sz w:val="22"/>
          <w:szCs w:val="22"/>
        </w:rPr>
        <w:t xml:space="preserve"> </w:t>
      </w:r>
      <w:r w:rsidRPr="00F404F5">
        <w:rPr>
          <w:rFonts w:eastAsia="Cambria"/>
          <w:w w:val="105"/>
          <w:sz w:val="22"/>
          <w:szCs w:val="22"/>
        </w:rPr>
        <w:t>Defect</w:t>
      </w:r>
      <w:r w:rsidRPr="00F404F5">
        <w:rPr>
          <w:rFonts w:eastAsia="Cambria"/>
          <w:spacing w:val="1"/>
          <w:w w:val="105"/>
          <w:sz w:val="22"/>
          <w:szCs w:val="22"/>
        </w:rPr>
        <w:t xml:space="preserve"> </w:t>
      </w:r>
      <w:r w:rsidRPr="00F404F5">
        <w:rPr>
          <w:rFonts w:eastAsia="Cambria"/>
          <w:w w:val="105"/>
          <w:sz w:val="22"/>
          <w:szCs w:val="22"/>
        </w:rPr>
        <w:t>Liability</w:t>
      </w:r>
      <w:r w:rsidRPr="00F404F5">
        <w:rPr>
          <w:rFonts w:eastAsia="Cambria"/>
          <w:spacing w:val="1"/>
          <w:w w:val="105"/>
          <w:sz w:val="22"/>
          <w:szCs w:val="22"/>
        </w:rPr>
        <w:t xml:space="preserve"> </w:t>
      </w:r>
      <w:r w:rsidRPr="00F404F5">
        <w:rPr>
          <w:rFonts w:eastAsia="Cambria"/>
          <w:w w:val="105"/>
          <w:sz w:val="22"/>
          <w:szCs w:val="22"/>
        </w:rPr>
        <w:t>Period</w:t>
      </w:r>
    </w:p>
    <w:p w:rsidR="005A48C5" w:rsidRPr="00F404F5" w:rsidRDefault="00D11752">
      <w:pPr>
        <w:widowControl w:val="0"/>
        <w:numPr>
          <w:ilvl w:val="1"/>
          <w:numId w:val="31"/>
        </w:numPr>
        <w:tabs>
          <w:tab w:val="left" w:pos="3089"/>
        </w:tabs>
        <w:autoSpaceDE w:val="0"/>
        <w:autoSpaceDN w:val="0"/>
        <w:spacing w:line="280" w:lineRule="exact"/>
        <w:ind w:hanging="541"/>
        <w:jc w:val="both"/>
        <w:rPr>
          <w:rFonts w:eastAsia="Cambria"/>
          <w:sz w:val="22"/>
          <w:szCs w:val="22"/>
        </w:rPr>
      </w:pPr>
      <w:r w:rsidRPr="00F404F5">
        <w:rPr>
          <w:rFonts w:eastAsia="Cambria"/>
          <w:w w:val="105"/>
          <w:sz w:val="22"/>
          <w:szCs w:val="22"/>
        </w:rPr>
        <w:t>Design</w:t>
      </w:r>
      <w:r w:rsidRPr="00F404F5">
        <w:rPr>
          <w:rFonts w:eastAsia="Cambria"/>
          <w:spacing w:val="5"/>
          <w:w w:val="105"/>
          <w:sz w:val="22"/>
          <w:szCs w:val="22"/>
        </w:rPr>
        <w:t xml:space="preserve"> </w:t>
      </w:r>
      <w:r w:rsidRPr="00F404F5">
        <w:rPr>
          <w:rFonts w:eastAsia="Cambria"/>
          <w:w w:val="105"/>
          <w:sz w:val="22"/>
          <w:szCs w:val="22"/>
        </w:rPr>
        <w:t>Defect</w:t>
      </w:r>
    </w:p>
    <w:p w:rsidR="005A48C5" w:rsidRPr="00BA69AC" w:rsidRDefault="00D11752" w:rsidP="006E5F02">
      <w:pPr>
        <w:widowControl w:val="0"/>
        <w:numPr>
          <w:ilvl w:val="1"/>
          <w:numId w:val="31"/>
        </w:numPr>
        <w:tabs>
          <w:tab w:val="left" w:pos="3089"/>
        </w:tabs>
        <w:autoSpaceDE w:val="0"/>
        <w:autoSpaceDN w:val="0"/>
        <w:spacing w:before="64" w:line="254" w:lineRule="auto"/>
        <w:ind w:right="1603"/>
        <w:jc w:val="both"/>
        <w:rPr>
          <w:rFonts w:eastAsia="Cambria"/>
          <w:w w:val="105"/>
          <w:sz w:val="22"/>
          <w:szCs w:val="22"/>
        </w:rPr>
      </w:pPr>
      <w:r w:rsidRPr="00F404F5">
        <w:rPr>
          <w:rFonts w:eastAsia="Cambria"/>
          <w:w w:val="105"/>
          <w:sz w:val="22"/>
          <w:szCs w:val="22"/>
        </w:rPr>
        <w:t>Other</w:t>
      </w:r>
      <w:r w:rsidRPr="00F404F5">
        <w:rPr>
          <w:rFonts w:eastAsia="Cambria"/>
          <w:spacing w:val="1"/>
          <w:w w:val="105"/>
          <w:sz w:val="22"/>
          <w:szCs w:val="22"/>
        </w:rPr>
        <w:t xml:space="preserve"> </w:t>
      </w:r>
      <w:r w:rsidRPr="00F404F5">
        <w:rPr>
          <w:rFonts w:eastAsia="Cambria"/>
          <w:w w:val="105"/>
          <w:sz w:val="22"/>
          <w:szCs w:val="22"/>
        </w:rPr>
        <w:t>add-on</w:t>
      </w:r>
      <w:r w:rsidRPr="00BA69AC">
        <w:rPr>
          <w:rFonts w:eastAsia="Cambria"/>
          <w:w w:val="105"/>
          <w:sz w:val="22"/>
          <w:szCs w:val="22"/>
        </w:rPr>
        <w:t xml:space="preserve"> </w:t>
      </w:r>
      <w:r w:rsidRPr="00F404F5">
        <w:rPr>
          <w:rFonts w:eastAsia="Cambria"/>
          <w:w w:val="105"/>
          <w:sz w:val="22"/>
          <w:szCs w:val="22"/>
        </w:rPr>
        <w:t>covers</w:t>
      </w:r>
      <w:r w:rsidRPr="00BA69AC">
        <w:rPr>
          <w:rFonts w:eastAsia="Cambria"/>
          <w:w w:val="105"/>
          <w:sz w:val="22"/>
          <w:szCs w:val="22"/>
        </w:rPr>
        <w:t xml:space="preserve"> </w:t>
      </w:r>
      <w:r w:rsidRPr="00F404F5">
        <w:rPr>
          <w:rFonts w:eastAsia="Cambria"/>
          <w:w w:val="105"/>
          <w:sz w:val="22"/>
          <w:szCs w:val="22"/>
        </w:rPr>
        <w:t>viz.,</w:t>
      </w:r>
      <w:r w:rsidRPr="00BA69AC">
        <w:rPr>
          <w:rFonts w:eastAsia="Cambria"/>
          <w:w w:val="105"/>
          <w:sz w:val="22"/>
          <w:szCs w:val="22"/>
        </w:rPr>
        <w:t xml:space="preserve"> </w:t>
      </w:r>
      <w:r w:rsidRPr="00F404F5">
        <w:rPr>
          <w:rFonts w:eastAsia="Cambria"/>
          <w:w w:val="105"/>
          <w:sz w:val="22"/>
          <w:szCs w:val="22"/>
        </w:rPr>
        <w:t>50-50</w:t>
      </w:r>
      <w:r w:rsidRPr="00BA69AC">
        <w:rPr>
          <w:rFonts w:eastAsia="Cambria"/>
          <w:w w:val="105"/>
          <w:sz w:val="22"/>
          <w:szCs w:val="22"/>
        </w:rPr>
        <w:t xml:space="preserve"> </w:t>
      </w:r>
      <w:r w:rsidRPr="00F404F5">
        <w:rPr>
          <w:rFonts w:eastAsia="Cambria"/>
          <w:w w:val="105"/>
          <w:sz w:val="22"/>
          <w:szCs w:val="22"/>
        </w:rPr>
        <w:t>clause,</w:t>
      </w:r>
      <w:r w:rsidRPr="00BA69AC">
        <w:rPr>
          <w:rFonts w:eastAsia="Cambria"/>
          <w:w w:val="105"/>
          <w:sz w:val="22"/>
          <w:szCs w:val="22"/>
        </w:rPr>
        <w:t xml:space="preserve"> </w:t>
      </w:r>
      <w:r w:rsidRPr="00F404F5">
        <w:rPr>
          <w:rFonts w:eastAsia="Cambria"/>
          <w:w w:val="105"/>
          <w:sz w:val="22"/>
          <w:szCs w:val="22"/>
        </w:rPr>
        <w:t>72</w:t>
      </w:r>
      <w:r w:rsidRPr="00BA69AC">
        <w:rPr>
          <w:rFonts w:eastAsia="Cambria"/>
          <w:w w:val="105"/>
          <w:sz w:val="22"/>
          <w:szCs w:val="22"/>
        </w:rPr>
        <w:t xml:space="preserve"> </w:t>
      </w:r>
      <w:r w:rsidRPr="00F404F5">
        <w:rPr>
          <w:rFonts w:eastAsia="Cambria"/>
          <w:w w:val="105"/>
          <w:sz w:val="22"/>
          <w:szCs w:val="22"/>
        </w:rPr>
        <w:t>hours</w:t>
      </w:r>
      <w:r w:rsidRPr="00BA69AC">
        <w:rPr>
          <w:rFonts w:eastAsia="Cambria"/>
          <w:w w:val="105"/>
          <w:sz w:val="22"/>
          <w:szCs w:val="22"/>
        </w:rPr>
        <w:t xml:space="preserve"> </w:t>
      </w:r>
      <w:r w:rsidRPr="00F404F5">
        <w:rPr>
          <w:rFonts w:eastAsia="Cambria"/>
          <w:w w:val="105"/>
          <w:sz w:val="22"/>
          <w:szCs w:val="22"/>
        </w:rPr>
        <w:t>clause,</w:t>
      </w:r>
      <w:r w:rsidRPr="00BA69AC">
        <w:rPr>
          <w:rFonts w:eastAsia="Cambria"/>
          <w:w w:val="105"/>
          <w:sz w:val="22"/>
          <w:szCs w:val="22"/>
        </w:rPr>
        <w:t xml:space="preserve"> </w:t>
      </w:r>
      <w:r w:rsidRPr="00F404F5">
        <w:rPr>
          <w:rFonts w:eastAsia="Cambria"/>
          <w:w w:val="105"/>
          <w:sz w:val="22"/>
          <w:szCs w:val="22"/>
        </w:rPr>
        <w:t>loss</w:t>
      </w:r>
      <w:r w:rsidRPr="00BA69AC">
        <w:rPr>
          <w:rFonts w:eastAsia="Cambria"/>
          <w:w w:val="105"/>
          <w:sz w:val="22"/>
          <w:szCs w:val="22"/>
        </w:rPr>
        <w:t xml:space="preserve"> </w:t>
      </w:r>
      <w:r w:rsidRPr="00F404F5">
        <w:rPr>
          <w:rFonts w:eastAsia="Cambria"/>
          <w:w w:val="105"/>
          <w:sz w:val="22"/>
          <w:szCs w:val="22"/>
        </w:rPr>
        <w:t>minimization</w:t>
      </w:r>
      <w:r w:rsidRPr="00BA69AC">
        <w:rPr>
          <w:rFonts w:eastAsia="Cambria"/>
          <w:w w:val="105"/>
          <w:sz w:val="22"/>
          <w:szCs w:val="22"/>
        </w:rPr>
        <w:t xml:space="preserve"> </w:t>
      </w:r>
      <w:r w:rsidRPr="00F404F5">
        <w:rPr>
          <w:rFonts w:eastAsia="Cambria"/>
          <w:w w:val="105"/>
          <w:sz w:val="22"/>
          <w:szCs w:val="22"/>
        </w:rPr>
        <w:t>clause,</w:t>
      </w:r>
      <w:r w:rsidRPr="00BA69AC">
        <w:rPr>
          <w:rFonts w:eastAsia="Cambria"/>
          <w:w w:val="105"/>
          <w:sz w:val="22"/>
          <w:szCs w:val="22"/>
        </w:rPr>
        <w:t xml:space="preserve"> </w:t>
      </w:r>
      <w:r w:rsidRPr="00F404F5">
        <w:rPr>
          <w:rFonts w:eastAsia="Cambria"/>
          <w:w w:val="105"/>
          <w:sz w:val="22"/>
          <w:szCs w:val="22"/>
        </w:rPr>
        <w:t>waiver</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subrogation</w:t>
      </w:r>
      <w:r w:rsidRPr="00BA69AC">
        <w:rPr>
          <w:rFonts w:eastAsia="Cambria"/>
          <w:w w:val="105"/>
          <w:sz w:val="22"/>
          <w:szCs w:val="22"/>
        </w:rPr>
        <w:t xml:space="preserve"> </w:t>
      </w:r>
      <w:r w:rsidRPr="00F404F5">
        <w:rPr>
          <w:rFonts w:eastAsia="Cambria"/>
          <w:w w:val="105"/>
          <w:sz w:val="22"/>
          <w:szCs w:val="22"/>
        </w:rPr>
        <w:t>clause</w:t>
      </w:r>
      <w:r w:rsidRPr="00BA69AC">
        <w:rPr>
          <w:rFonts w:eastAsia="Cambria"/>
          <w:w w:val="105"/>
          <w:sz w:val="22"/>
          <w:szCs w:val="22"/>
        </w:rPr>
        <w:t xml:space="preserve"> </w:t>
      </w:r>
      <w:r w:rsidRPr="00F404F5">
        <w:rPr>
          <w:rFonts w:eastAsia="Cambria"/>
          <w:w w:val="105"/>
          <w:sz w:val="22"/>
          <w:szCs w:val="22"/>
        </w:rPr>
        <w:t>(for</w:t>
      </w:r>
      <w:r w:rsidRPr="00BA69AC">
        <w:rPr>
          <w:rFonts w:eastAsia="Cambria"/>
          <w:w w:val="105"/>
          <w:sz w:val="22"/>
          <w:szCs w:val="22"/>
        </w:rPr>
        <w:t xml:space="preserve"> </w:t>
      </w:r>
      <w:r w:rsidRPr="00F404F5">
        <w:rPr>
          <w:rFonts w:eastAsia="Cambria"/>
          <w:w w:val="105"/>
          <w:sz w:val="22"/>
          <w:szCs w:val="22"/>
        </w:rPr>
        <w:t>projects</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more</w:t>
      </w:r>
      <w:r w:rsidRPr="00BA69AC">
        <w:rPr>
          <w:rFonts w:eastAsia="Cambria"/>
          <w:w w:val="105"/>
          <w:sz w:val="22"/>
          <w:szCs w:val="22"/>
        </w:rPr>
        <w:t xml:space="preserve"> </w:t>
      </w:r>
      <w:r w:rsidRPr="00F404F5">
        <w:rPr>
          <w:rFonts w:eastAsia="Cambria"/>
          <w:w w:val="105"/>
          <w:sz w:val="22"/>
          <w:szCs w:val="22"/>
        </w:rPr>
        <w:t>than</w:t>
      </w:r>
      <w:r w:rsidRPr="00BA69AC">
        <w:rPr>
          <w:rFonts w:eastAsia="Cambria"/>
          <w:w w:val="105"/>
          <w:sz w:val="22"/>
          <w:szCs w:val="22"/>
        </w:rPr>
        <w:t xml:space="preserve"> </w:t>
      </w:r>
      <w:r w:rsidRPr="00F404F5">
        <w:rPr>
          <w:rFonts w:eastAsia="Cambria"/>
          <w:w w:val="105"/>
          <w:sz w:val="22"/>
          <w:szCs w:val="22"/>
        </w:rPr>
        <w:t>100</w:t>
      </w:r>
      <w:r w:rsidR="006E5F02" w:rsidRPr="00F404F5">
        <w:rPr>
          <w:rFonts w:eastAsia="Cambria"/>
          <w:w w:val="105"/>
          <w:sz w:val="22"/>
          <w:szCs w:val="22"/>
        </w:rPr>
        <w:t xml:space="preserve"> </w:t>
      </w:r>
      <w:proofErr w:type="spellStart"/>
      <w:r w:rsidRPr="00BA69AC">
        <w:rPr>
          <w:rFonts w:eastAsia="Cambria"/>
          <w:w w:val="105"/>
          <w:sz w:val="22"/>
          <w:szCs w:val="22"/>
        </w:rPr>
        <w:t>crores</w:t>
      </w:r>
      <w:proofErr w:type="spellEnd"/>
      <w:r w:rsidRPr="00BA69AC">
        <w:rPr>
          <w:rFonts w:eastAsia="Cambria"/>
          <w:w w:val="105"/>
          <w:sz w:val="22"/>
          <w:szCs w:val="22"/>
        </w:rPr>
        <w:t xml:space="preserve">, cover for offsite storage/fabrication (over 100 </w:t>
      </w:r>
      <w:proofErr w:type="spellStart"/>
      <w:r w:rsidRPr="00BA69AC">
        <w:rPr>
          <w:rFonts w:eastAsia="Cambria"/>
          <w:w w:val="105"/>
          <w:sz w:val="22"/>
          <w:szCs w:val="22"/>
        </w:rPr>
        <w:t>crores</w:t>
      </w:r>
      <w:proofErr w:type="spellEnd"/>
      <w:r w:rsidRPr="00BA69AC">
        <w:rPr>
          <w:rFonts w:eastAsia="Cambria"/>
          <w:w w:val="105"/>
          <w:sz w:val="22"/>
          <w:szCs w:val="22"/>
        </w:rPr>
        <w:t>).</w:t>
      </w:r>
    </w:p>
    <w:p w:rsidR="005A48C5" w:rsidRPr="00F404F5" w:rsidRDefault="005A48C5">
      <w:pPr>
        <w:widowControl w:val="0"/>
        <w:autoSpaceDE w:val="0"/>
        <w:autoSpaceDN w:val="0"/>
        <w:spacing w:before="6"/>
        <w:rPr>
          <w:rFonts w:eastAsia="Cambria"/>
          <w:sz w:val="22"/>
          <w:szCs w:val="22"/>
        </w:rPr>
      </w:pPr>
    </w:p>
    <w:p w:rsidR="005A48C5" w:rsidRPr="00BA69AC" w:rsidRDefault="00D11752">
      <w:pPr>
        <w:widowControl w:val="0"/>
        <w:numPr>
          <w:ilvl w:val="0"/>
          <w:numId w:val="31"/>
        </w:numPr>
        <w:tabs>
          <w:tab w:val="left" w:pos="2549"/>
        </w:tabs>
        <w:autoSpaceDE w:val="0"/>
        <w:autoSpaceDN w:val="0"/>
        <w:spacing w:line="254" w:lineRule="auto"/>
        <w:ind w:left="2548" w:right="1604"/>
        <w:jc w:val="both"/>
        <w:rPr>
          <w:rFonts w:eastAsia="Cambria"/>
          <w:w w:val="105"/>
          <w:sz w:val="22"/>
          <w:szCs w:val="22"/>
        </w:rPr>
      </w:pPr>
      <w:r w:rsidRPr="00F404F5">
        <w:rPr>
          <w:rFonts w:eastAsia="Cambria"/>
          <w:w w:val="105"/>
          <w:sz w:val="22"/>
          <w:szCs w:val="22"/>
        </w:rPr>
        <w:lastRenderedPageBreak/>
        <w:t>Third</w:t>
      </w:r>
      <w:r w:rsidRPr="00F404F5">
        <w:rPr>
          <w:rFonts w:eastAsia="Cambria"/>
          <w:spacing w:val="1"/>
          <w:w w:val="105"/>
          <w:sz w:val="22"/>
          <w:szCs w:val="22"/>
        </w:rPr>
        <w:t xml:space="preserve"> </w:t>
      </w:r>
      <w:r w:rsidRPr="00F404F5">
        <w:rPr>
          <w:rFonts w:eastAsia="Cambria"/>
          <w:w w:val="105"/>
          <w:sz w:val="22"/>
          <w:szCs w:val="22"/>
        </w:rPr>
        <w:t>Party</w:t>
      </w:r>
      <w:r w:rsidRPr="00BA69AC">
        <w:rPr>
          <w:rFonts w:eastAsia="Cambria"/>
          <w:w w:val="105"/>
          <w:sz w:val="22"/>
          <w:szCs w:val="22"/>
        </w:rPr>
        <w:t xml:space="preserve"> </w:t>
      </w:r>
      <w:r w:rsidRPr="00F404F5">
        <w:rPr>
          <w:rFonts w:eastAsia="Cambria"/>
          <w:w w:val="105"/>
          <w:sz w:val="22"/>
          <w:szCs w:val="22"/>
        </w:rPr>
        <w:t>Liability</w:t>
      </w:r>
      <w:r w:rsidRPr="00BA69AC">
        <w:rPr>
          <w:rFonts w:eastAsia="Cambria"/>
          <w:w w:val="105"/>
          <w:sz w:val="22"/>
          <w:szCs w:val="22"/>
        </w:rPr>
        <w:t xml:space="preserve"> </w:t>
      </w:r>
      <w:r w:rsidRPr="00F404F5">
        <w:rPr>
          <w:rFonts w:eastAsia="Cambria"/>
          <w:w w:val="105"/>
          <w:sz w:val="22"/>
          <w:szCs w:val="22"/>
        </w:rPr>
        <w:t>cover</w:t>
      </w:r>
      <w:r w:rsidRPr="00BA69AC">
        <w:rPr>
          <w:rFonts w:eastAsia="Cambria"/>
          <w:w w:val="105"/>
          <w:sz w:val="22"/>
          <w:szCs w:val="22"/>
        </w:rPr>
        <w:t xml:space="preserve"> </w:t>
      </w:r>
      <w:r w:rsidRPr="00F404F5">
        <w:rPr>
          <w:rFonts w:eastAsia="Cambria"/>
          <w:w w:val="105"/>
          <w:sz w:val="22"/>
          <w:szCs w:val="22"/>
        </w:rPr>
        <w:t>with</w:t>
      </w:r>
      <w:r w:rsidRPr="00BA69AC">
        <w:rPr>
          <w:rFonts w:eastAsia="Cambria"/>
          <w:w w:val="105"/>
          <w:sz w:val="22"/>
          <w:szCs w:val="22"/>
        </w:rPr>
        <w:t xml:space="preserve"> </w:t>
      </w:r>
      <w:r w:rsidRPr="00F404F5">
        <w:rPr>
          <w:rFonts w:eastAsia="Cambria"/>
          <w:w w:val="105"/>
          <w:sz w:val="22"/>
          <w:szCs w:val="22"/>
        </w:rPr>
        <w:t>cross</w:t>
      </w:r>
      <w:r w:rsidRPr="00BA69AC">
        <w:rPr>
          <w:rFonts w:eastAsia="Cambria"/>
          <w:w w:val="105"/>
          <w:sz w:val="22"/>
          <w:szCs w:val="22"/>
        </w:rPr>
        <w:t xml:space="preserve"> </w:t>
      </w:r>
      <w:r w:rsidRPr="00F404F5">
        <w:rPr>
          <w:rFonts w:eastAsia="Cambria"/>
          <w:w w:val="105"/>
          <w:sz w:val="22"/>
          <w:szCs w:val="22"/>
        </w:rPr>
        <w:t>Liability</w:t>
      </w:r>
      <w:r w:rsidRPr="00BA69AC">
        <w:rPr>
          <w:rFonts w:eastAsia="Cambria"/>
          <w:w w:val="105"/>
          <w:sz w:val="22"/>
          <w:szCs w:val="22"/>
        </w:rPr>
        <w:t xml:space="preserve"> </w:t>
      </w:r>
      <w:r w:rsidRPr="00F404F5">
        <w:rPr>
          <w:rFonts w:eastAsia="Cambria"/>
          <w:w w:val="105"/>
          <w:sz w:val="22"/>
          <w:szCs w:val="22"/>
        </w:rPr>
        <w:t>within</w:t>
      </w:r>
      <w:r w:rsidRPr="00BA69AC">
        <w:rPr>
          <w:rFonts w:eastAsia="Cambria"/>
          <w:w w:val="105"/>
          <w:sz w:val="22"/>
          <w:szCs w:val="22"/>
        </w:rPr>
        <w:t xml:space="preserve"> </w:t>
      </w:r>
      <w:r w:rsidRPr="00F404F5">
        <w:rPr>
          <w:rFonts w:eastAsia="Cambria"/>
          <w:w w:val="105"/>
          <w:sz w:val="22"/>
          <w:szCs w:val="22"/>
        </w:rPr>
        <w:t xml:space="preserve">Geographical limits of India as on </w:t>
      </w:r>
      <w:proofErr w:type="spellStart"/>
      <w:r w:rsidRPr="00F404F5">
        <w:rPr>
          <w:rFonts w:eastAsia="Cambria"/>
          <w:w w:val="105"/>
          <w:sz w:val="22"/>
          <w:szCs w:val="22"/>
        </w:rPr>
        <w:t>ADD-on</w:t>
      </w:r>
      <w:proofErr w:type="spellEnd"/>
      <w:r w:rsidRPr="00F404F5">
        <w:rPr>
          <w:rFonts w:eastAsia="Cambria"/>
          <w:w w:val="105"/>
          <w:sz w:val="22"/>
          <w:szCs w:val="22"/>
        </w:rPr>
        <w:t xml:space="preserve"> cover to the</w:t>
      </w:r>
      <w:r w:rsidRPr="00BA69AC">
        <w:rPr>
          <w:rFonts w:eastAsia="Cambria"/>
          <w:w w:val="105"/>
          <w:sz w:val="22"/>
          <w:szCs w:val="22"/>
        </w:rPr>
        <w:t xml:space="preserve"> </w:t>
      </w:r>
      <w:r w:rsidRPr="00F404F5">
        <w:rPr>
          <w:rFonts w:eastAsia="Cambria"/>
          <w:w w:val="105"/>
          <w:sz w:val="22"/>
          <w:szCs w:val="22"/>
        </w:rPr>
        <w:t>basic</w:t>
      </w:r>
      <w:r w:rsidRPr="00BA69AC">
        <w:rPr>
          <w:rFonts w:eastAsia="Cambria"/>
          <w:w w:val="105"/>
          <w:sz w:val="22"/>
          <w:szCs w:val="22"/>
        </w:rPr>
        <w:t xml:space="preserve"> </w:t>
      </w:r>
      <w:r w:rsidRPr="00F404F5">
        <w:rPr>
          <w:rFonts w:eastAsia="Cambria"/>
          <w:w w:val="105"/>
          <w:sz w:val="22"/>
          <w:szCs w:val="22"/>
        </w:rPr>
        <w:t>EAR</w:t>
      </w:r>
      <w:r w:rsidRPr="00BA69AC">
        <w:rPr>
          <w:rFonts w:eastAsia="Cambria"/>
          <w:w w:val="105"/>
          <w:sz w:val="22"/>
          <w:szCs w:val="22"/>
        </w:rPr>
        <w:t xml:space="preserve"> </w:t>
      </w:r>
      <w:r w:rsidRPr="00F404F5">
        <w:rPr>
          <w:rFonts w:eastAsia="Cambria"/>
          <w:w w:val="105"/>
          <w:sz w:val="22"/>
          <w:szCs w:val="22"/>
        </w:rPr>
        <w:t>cover:</w:t>
      </w:r>
    </w:p>
    <w:p w:rsidR="005A48C5" w:rsidRPr="00BA69AC" w:rsidRDefault="005A48C5">
      <w:pPr>
        <w:widowControl w:val="0"/>
        <w:autoSpaceDE w:val="0"/>
        <w:autoSpaceDN w:val="0"/>
        <w:spacing w:before="5"/>
        <w:rPr>
          <w:rFonts w:eastAsia="Cambria"/>
          <w:w w:val="105"/>
          <w:sz w:val="22"/>
          <w:szCs w:val="22"/>
        </w:rPr>
      </w:pPr>
    </w:p>
    <w:p w:rsidR="005A48C5" w:rsidRPr="00BA69AC" w:rsidRDefault="00D11752">
      <w:pPr>
        <w:widowControl w:val="0"/>
        <w:autoSpaceDE w:val="0"/>
        <w:autoSpaceDN w:val="0"/>
        <w:spacing w:line="254" w:lineRule="auto"/>
        <w:ind w:left="2548" w:right="1605"/>
        <w:jc w:val="both"/>
        <w:rPr>
          <w:rFonts w:eastAsia="Cambria"/>
          <w:w w:val="105"/>
          <w:sz w:val="22"/>
          <w:szCs w:val="22"/>
        </w:rPr>
      </w:pPr>
      <w:r w:rsidRPr="00F404F5">
        <w:rPr>
          <w:rFonts w:eastAsia="Cambria"/>
          <w:w w:val="105"/>
          <w:sz w:val="22"/>
          <w:szCs w:val="22"/>
        </w:rPr>
        <w:t xml:space="preserve">The </w:t>
      </w:r>
      <w:r w:rsidR="00213F05" w:rsidRPr="00F404F5">
        <w:rPr>
          <w:rFonts w:eastAsia="Cambria"/>
          <w:w w:val="105"/>
          <w:sz w:val="22"/>
          <w:szCs w:val="22"/>
        </w:rPr>
        <w:t>third-party</w:t>
      </w:r>
      <w:r w:rsidRPr="00F404F5">
        <w:rPr>
          <w:rFonts w:eastAsia="Cambria"/>
          <w:w w:val="105"/>
          <w:sz w:val="22"/>
          <w:szCs w:val="22"/>
        </w:rPr>
        <w:t xml:space="preserve"> liability add-on cover shall cover bodily</w:t>
      </w:r>
      <w:r w:rsidRPr="00BA69AC">
        <w:rPr>
          <w:rFonts w:eastAsia="Cambria"/>
          <w:w w:val="105"/>
          <w:sz w:val="22"/>
          <w:szCs w:val="22"/>
        </w:rPr>
        <w:t xml:space="preserve"> </w:t>
      </w:r>
      <w:r w:rsidRPr="00F404F5">
        <w:rPr>
          <w:rFonts w:eastAsia="Cambria"/>
          <w:w w:val="105"/>
          <w:sz w:val="22"/>
          <w:szCs w:val="22"/>
        </w:rPr>
        <w:t>injury or death suffered by third parties (including the</w:t>
      </w:r>
      <w:r w:rsidRPr="00BA69AC">
        <w:rPr>
          <w:rFonts w:eastAsia="Cambria"/>
          <w:w w:val="105"/>
          <w:sz w:val="22"/>
          <w:szCs w:val="22"/>
        </w:rPr>
        <w:t xml:space="preserve"> </w:t>
      </w:r>
      <w:proofErr w:type="spellStart"/>
      <w:r w:rsidRPr="00F404F5">
        <w:rPr>
          <w:rFonts w:eastAsia="Cambria"/>
          <w:w w:val="105"/>
          <w:sz w:val="22"/>
          <w:szCs w:val="22"/>
        </w:rPr>
        <w:t>Employer‟s</w:t>
      </w:r>
      <w:proofErr w:type="spellEnd"/>
      <w:r w:rsidRPr="00BA69AC">
        <w:rPr>
          <w:rFonts w:eastAsia="Cambria"/>
          <w:w w:val="105"/>
          <w:sz w:val="22"/>
          <w:szCs w:val="22"/>
        </w:rPr>
        <w:t xml:space="preserve"> </w:t>
      </w:r>
      <w:r w:rsidRPr="00F404F5">
        <w:rPr>
          <w:rFonts w:eastAsia="Cambria"/>
          <w:w w:val="105"/>
          <w:sz w:val="22"/>
          <w:szCs w:val="22"/>
        </w:rPr>
        <w:t>personnel)</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loss</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damage</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property</w:t>
      </w:r>
      <w:r w:rsidRPr="00BA69AC">
        <w:rPr>
          <w:rFonts w:eastAsia="Cambria"/>
          <w:w w:val="105"/>
          <w:sz w:val="22"/>
          <w:szCs w:val="22"/>
        </w:rPr>
        <w:t xml:space="preserve"> </w:t>
      </w:r>
      <w:r w:rsidRPr="00F404F5">
        <w:rPr>
          <w:rFonts w:eastAsia="Cambria"/>
          <w:w w:val="105"/>
          <w:sz w:val="22"/>
          <w:szCs w:val="22"/>
        </w:rPr>
        <w:t xml:space="preserve">(including the </w:t>
      </w:r>
      <w:proofErr w:type="spellStart"/>
      <w:r w:rsidRPr="00F404F5">
        <w:rPr>
          <w:rFonts w:eastAsia="Cambria"/>
          <w:w w:val="105"/>
          <w:sz w:val="22"/>
          <w:szCs w:val="22"/>
        </w:rPr>
        <w:t>Employer‟s</w:t>
      </w:r>
      <w:proofErr w:type="spellEnd"/>
      <w:r w:rsidRPr="00F404F5">
        <w:rPr>
          <w:rFonts w:eastAsia="Cambria"/>
          <w:w w:val="105"/>
          <w:sz w:val="22"/>
          <w:szCs w:val="22"/>
        </w:rPr>
        <w:t xml:space="preserve"> property and any parts of the</w:t>
      </w:r>
      <w:r w:rsidRPr="00BA69AC">
        <w:rPr>
          <w:rFonts w:eastAsia="Cambria"/>
          <w:w w:val="105"/>
          <w:sz w:val="22"/>
          <w:szCs w:val="22"/>
        </w:rPr>
        <w:t xml:space="preserve"> </w:t>
      </w:r>
      <w:r w:rsidRPr="00F404F5">
        <w:rPr>
          <w:rFonts w:eastAsia="Cambria"/>
          <w:w w:val="105"/>
          <w:sz w:val="22"/>
          <w:szCs w:val="22"/>
        </w:rPr>
        <w:t>Facilities which have been accepted by the Employer)</w:t>
      </w:r>
      <w:r w:rsidRPr="00BA69AC">
        <w:rPr>
          <w:rFonts w:eastAsia="Cambria"/>
          <w:w w:val="105"/>
          <w:sz w:val="22"/>
          <w:szCs w:val="22"/>
        </w:rPr>
        <w:t xml:space="preserve"> </w:t>
      </w:r>
      <w:r w:rsidRPr="00F404F5">
        <w:rPr>
          <w:rFonts w:eastAsia="Cambria"/>
          <w:w w:val="105"/>
          <w:sz w:val="22"/>
          <w:szCs w:val="22"/>
        </w:rPr>
        <w:t>occurring in connection with supply and installation 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Facilities.</w:t>
      </w:r>
    </w:p>
    <w:p w:rsidR="005A48C5" w:rsidRPr="00F404F5" w:rsidRDefault="005A48C5">
      <w:pPr>
        <w:widowControl w:val="0"/>
        <w:autoSpaceDE w:val="0"/>
        <w:autoSpaceDN w:val="0"/>
        <w:spacing w:before="6"/>
        <w:rPr>
          <w:rFonts w:eastAsia="Cambria"/>
          <w:sz w:val="22"/>
          <w:szCs w:val="22"/>
        </w:rPr>
      </w:pPr>
    </w:p>
    <w:p w:rsidR="005A48C5" w:rsidRPr="00BA69AC" w:rsidRDefault="00D11752">
      <w:pPr>
        <w:widowControl w:val="0"/>
        <w:numPr>
          <w:ilvl w:val="0"/>
          <w:numId w:val="31"/>
        </w:numPr>
        <w:tabs>
          <w:tab w:val="left" w:pos="2549"/>
        </w:tabs>
        <w:autoSpaceDE w:val="0"/>
        <w:autoSpaceDN w:val="0"/>
        <w:spacing w:line="254" w:lineRule="auto"/>
        <w:ind w:left="2548" w:right="1604"/>
        <w:jc w:val="both"/>
        <w:rPr>
          <w:rFonts w:eastAsia="Cambria"/>
          <w:w w:val="105"/>
          <w:sz w:val="22"/>
          <w:szCs w:val="22"/>
        </w:rPr>
      </w:pPr>
      <w:r w:rsidRPr="00F404F5">
        <w:rPr>
          <w:rFonts w:eastAsia="Cambria"/>
          <w:w w:val="105"/>
          <w:sz w:val="22"/>
          <w:szCs w:val="22"/>
        </w:rPr>
        <w:t xml:space="preserve">As per </w:t>
      </w:r>
      <w:r w:rsidRPr="00F404F5">
        <w:rPr>
          <w:rFonts w:eastAsia="Cambria"/>
          <w:b/>
          <w:w w:val="105"/>
          <w:sz w:val="22"/>
          <w:szCs w:val="22"/>
        </w:rPr>
        <w:t>para 30.8 below</w:t>
      </w:r>
      <w:r w:rsidRPr="00F404F5">
        <w:rPr>
          <w:rFonts w:eastAsia="Cambria"/>
          <w:w w:val="105"/>
          <w:sz w:val="22"/>
          <w:szCs w:val="22"/>
        </w:rPr>
        <w:t>, the cost of insurance premium is</w:t>
      </w:r>
      <w:r w:rsidRPr="00BA69AC">
        <w:rPr>
          <w:rFonts w:eastAsia="Cambria"/>
          <w:w w:val="105"/>
          <w:sz w:val="22"/>
          <w:szCs w:val="22"/>
        </w:rPr>
        <w:t xml:space="preserve"> </w:t>
      </w:r>
      <w:r w:rsidRPr="00F404F5">
        <w:rPr>
          <w:rFonts w:eastAsia="Cambria"/>
          <w:w w:val="105"/>
          <w:sz w:val="22"/>
          <w:szCs w:val="22"/>
        </w:rPr>
        <w:t>to be reimbursed to the Contractor for Owner Supplied</w:t>
      </w:r>
      <w:r w:rsidRPr="00BA69AC">
        <w:rPr>
          <w:rFonts w:eastAsia="Cambria"/>
          <w:w w:val="105"/>
          <w:sz w:val="22"/>
          <w:szCs w:val="22"/>
        </w:rPr>
        <w:t xml:space="preserve"> </w:t>
      </w:r>
      <w:r w:rsidRPr="00F404F5">
        <w:rPr>
          <w:rFonts w:eastAsia="Cambria"/>
          <w:w w:val="105"/>
          <w:sz w:val="22"/>
          <w:szCs w:val="22"/>
        </w:rPr>
        <w:t>Materials (OSM) for which the insurer is to be finalized</w:t>
      </w:r>
      <w:r w:rsidRPr="00BA69AC">
        <w:rPr>
          <w:rFonts w:eastAsia="Cambria"/>
          <w:w w:val="105"/>
          <w:sz w:val="22"/>
          <w:szCs w:val="22"/>
        </w:rPr>
        <w:t xml:space="preserve"> </w:t>
      </w:r>
      <w:r w:rsidRPr="00F404F5">
        <w:rPr>
          <w:rFonts w:eastAsia="Cambria"/>
          <w:w w:val="105"/>
          <w:sz w:val="22"/>
          <w:szCs w:val="22"/>
        </w:rPr>
        <w:t>by the Contractor as detailed therein. Alternatively, the</w:t>
      </w:r>
      <w:r w:rsidRPr="00BA69AC">
        <w:rPr>
          <w:rFonts w:eastAsia="Cambria"/>
          <w:w w:val="105"/>
          <w:sz w:val="22"/>
          <w:szCs w:val="22"/>
        </w:rPr>
        <w:t xml:space="preserve"> </w:t>
      </w:r>
      <w:r w:rsidRPr="00F404F5">
        <w:rPr>
          <w:rFonts w:eastAsia="Cambria"/>
          <w:w w:val="105"/>
          <w:sz w:val="22"/>
          <w:szCs w:val="22"/>
        </w:rPr>
        <w:t>Contractor may take a single policy covering the entire</w:t>
      </w:r>
      <w:r w:rsidRPr="00BA69AC">
        <w:rPr>
          <w:rFonts w:eastAsia="Cambria"/>
          <w:w w:val="105"/>
          <w:sz w:val="22"/>
          <w:szCs w:val="22"/>
        </w:rPr>
        <w:t xml:space="preserve"> </w:t>
      </w:r>
      <w:r w:rsidRPr="00F404F5">
        <w:rPr>
          <w:rFonts w:eastAsia="Cambria"/>
          <w:w w:val="105"/>
          <w:sz w:val="22"/>
          <w:szCs w:val="22"/>
        </w:rPr>
        <w:t>cost of the project including the cost of OSM. For this</w:t>
      </w:r>
      <w:r w:rsidRPr="00BA69AC">
        <w:rPr>
          <w:rFonts w:eastAsia="Cambria"/>
          <w:w w:val="105"/>
          <w:sz w:val="22"/>
          <w:szCs w:val="22"/>
        </w:rPr>
        <w:t xml:space="preserve"> </w:t>
      </w:r>
      <w:r w:rsidRPr="00F404F5">
        <w:rPr>
          <w:rFonts w:eastAsia="Cambria"/>
          <w:w w:val="105"/>
          <w:sz w:val="22"/>
          <w:szCs w:val="22"/>
        </w:rPr>
        <w:t>purpose,</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submit</w:t>
      </w:r>
      <w:r w:rsidRPr="00BA69AC">
        <w:rPr>
          <w:rFonts w:eastAsia="Cambria"/>
          <w:w w:val="105"/>
          <w:sz w:val="22"/>
          <w:szCs w:val="22"/>
        </w:rPr>
        <w:t xml:space="preserve"> </w:t>
      </w:r>
      <w:r w:rsidRPr="00F404F5">
        <w:rPr>
          <w:rFonts w:eastAsia="Cambria"/>
          <w:w w:val="105"/>
          <w:sz w:val="22"/>
          <w:szCs w:val="22"/>
        </w:rPr>
        <w:t>documentary</w:t>
      </w:r>
      <w:r w:rsidRPr="00BA69AC">
        <w:rPr>
          <w:rFonts w:eastAsia="Cambria"/>
          <w:w w:val="105"/>
          <w:sz w:val="22"/>
          <w:szCs w:val="22"/>
        </w:rPr>
        <w:t xml:space="preserve"> </w:t>
      </w:r>
      <w:r w:rsidRPr="00F404F5">
        <w:rPr>
          <w:rFonts w:eastAsia="Cambria"/>
          <w:w w:val="105"/>
          <w:sz w:val="22"/>
          <w:szCs w:val="22"/>
        </w:rPr>
        <w:t>evidence for the premium paid for the entire project to</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reimburse</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 the proportion of premium equal to value of</w:t>
      </w:r>
      <w:r w:rsidRPr="00BA69AC">
        <w:rPr>
          <w:rFonts w:eastAsia="Cambria"/>
          <w:w w:val="105"/>
          <w:sz w:val="22"/>
          <w:szCs w:val="22"/>
        </w:rPr>
        <w:t xml:space="preserve"> </w:t>
      </w:r>
      <w:r w:rsidRPr="00F404F5">
        <w:rPr>
          <w:rFonts w:eastAsia="Cambria"/>
          <w:w w:val="105"/>
          <w:sz w:val="22"/>
          <w:szCs w:val="22"/>
        </w:rPr>
        <w:t>OSM</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total</w:t>
      </w:r>
      <w:r w:rsidRPr="00BA69AC">
        <w:rPr>
          <w:rFonts w:eastAsia="Cambria"/>
          <w:w w:val="105"/>
          <w:sz w:val="22"/>
          <w:szCs w:val="22"/>
        </w:rPr>
        <w:t xml:space="preserve"> </w:t>
      </w:r>
      <w:r w:rsidRPr="00F404F5">
        <w:rPr>
          <w:rFonts w:eastAsia="Cambria"/>
          <w:w w:val="105"/>
          <w:sz w:val="22"/>
          <w:szCs w:val="22"/>
        </w:rPr>
        <w:t>sum</w:t>
      </w:r>
      <w:r w:rsidRPr="00BA69AC">
        <w:rPr>
          <w:rFonts w:eastAsia="Cambria"/>
          <w:w w:val="105"/>
          <w:sz w:val="22"/>
          <w:szCs w:val="22"/>
        </w:rPr>
        <w:t xml:space="preserve"> </w:t>
      </w:r>
      <w:r w:rsidRPr="00F404F5">
        <w:rPr>
          <w:rFonts w:eastAsia="Cambria"/>
          <w:w w:val="105"/>
          <w:sz w:val="22"/>
          <w:szCs w:val="22"/>
        </w:rPr>
        <w:t>insured.</w:t>
      </w:r>
    </w:p>
    <w:p w:rsidR="005A48C5" w:rsidRPr="00F404F5" w:rsidRDefault="005A48C5">
      <w:pPr>
        <w:widowControl w:val="0"/>
        <w:autoSpaceDE w:val="0"/>
        <w:autoSpaceDN w:val="0"/>
        <w:spacing w:before="5"/>
        <w:rPr>
          <w:rFonts w:eastAsia="Cambria"/>
          <w:sz w:val="22"/>
          <w:szCs w:val="22"/>
        </w:rPr>
      </w:pPr>
    </w:p>
    <w:p w:rsidR="005A48C5" w:rsidRPr="00BA69AC" w:rsidRDefault="00D11752">
      <w:pPr>
        <w:widowControl w:val="0"/>
        <w:numPr>
          <w:ilvl w:val="0"/>
          <w:numId w:val="31"/>
        </w:numPr>
        <w:tabs>
          <w:tab w:val="left" w:pos="2549"/>
        </w:tabs>
        <w:autoSpaceDE w:val="0"/>
        <w:autoSpaceDN w:val="0"/>
        <w:spacing w:line="254" w:lineRule="auto"/>
        <w:ind w:left="2548" w:right="1603"/>
        <w:jc w:val="both"/>
        <w:rPr>
          <w:rFonts w:eastAsia="Cambria"/>
          <w:w w:val="105"/>
          <w:sz w:val="22"/>
          <w:szCs w:val="22"/>
        </w:rPr>
      </w:pPr>
      <w:r w:rsidRPr="00F404F5">
        <w:rPr>
          <w:rFonts w:eastAsia="Cambria"/>
          <w:w w:val="105"/>
          <w:sz w:val="22"/>
          <w:szCs w:val="22"/>
        </w:rPr>
        <w:t>If</w:t>
      </w:r>
      <w:r w:rsidRPr="00F404F5">
        <w:rPr>
          <w:rFonts w:eastAsia="Cambria"/>
          <w:spacing w:val="1"/>
          <w:w w:val="105"/>
          <w:sz w:val="22"/>
          <w:szCs w:val="22"/>
        </w:rPr>
        <w:t xml:space="preserve"> </w:t>
      </w:r>
      <w:r w:rsidRPr="00F404F5">
        <w:rPr>
          <w:rFonts w:eastAsia="Cambria"/>
          <w:w w:val="105"/>
          <w:sz w:val="22"/>
          <w:szCs w:val="22"/>
        </w:rPr>
        <w:t>during</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execution</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Contract,</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requests</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take</w:t>
      </w:r>
      <w:r w:rsidRPr="00BA69AC">
        <w:rPr>
          <w:rFonts w:eastAsia="Cambria"/>
          <w:w w:val="105"/>
          <w:sz w:val="22"/>
          <w:szCs w:val="22"/>
        </w:rPr>
        <w:t xml:space="preserve"> </w:t>
      </w:r>
      <w:r w:rsidRPr="00F404F5">
        <w:rPr>
          <w:rFonts w:eastAsia="Cambria"/>
          <w:w w:val="105"/>
          <w:sz w:val="22"/>
          <w:szCs w:val="22"/>
        </w:rPr>
        <w:t>any</w:t>
      </w:r>
      <w:r w:rsidRPr="00BA69AC">
        <w:rPr>
          <w:rFonts w:eastAsia="Cambria"/>
          <w:w w:val="105"/>
          <w:sz w:val="22"/>
          <w:szCs w:val="22"/>
        </w:rPr>
        <w:t xml:space="preserve"> </w:t>
      </w:r>
      <w:r w:rsidRPr="00F404F5">
        <w:rPr>
          <w:rFonts w:eastAsia="Cambria"/>
          <w:w w:val="105"/>
          <w:sz w:val="22"/>
          <w:szCs w:val="22"/>
        </w:rPr>
        <w:t>other</w:t>
      </w:r>
      <w:r w:rsidRPr="00BA69AC">
        <w:rPr>
          <w:rFonts w:eastAsia="Cambria"/>
          <w:w w:val="105"/>
          <w:sz w:val="22"/>
          <w:szCs w:val="22"/>
        </w:rPr>
        <w:t xml:space="preserve"> </w:t>
      </w:r>
      <w:r w:rsidRPr="00F404F5">
        <w:rPr>
          <w:rFonts w:eastAsia="Cambria"/>
          <w:w w:val="105"/>
          <w:sz w:val="22"/>
          <w:szCs w:val="22"/>
        </w:rPr>
        <w:t>add-on</w:t>
      </w:r>
      <w:r w:rsidRPr="00BA69AC">
        <w:rPr>
          <w:rFonts w:eastAsia="Cambria"/>
          <w:w w:val="105"/>
          <w:sz w:val="22"/>
          <w:szCs w:val="22"/>
        </w:rPr>
        <w:t xml:space="preserve"> cover(s)/ supplementary cover(s) </w:t>
      </w:r>
      <w:r w:rsidRPr="00F404F5">
        <w:rPr>
          <w:rFonts w:eastAsia="Cambria"/>
          <w:w w:val="105"/>
          <w:sz w:val="22"/>
          <w:szCs w:val="22"/>
        </w:rPr>
        <w:t>in</w:t>
      </w:r>
      <w:r w:rsidRPr="00BA69AC">
        <w:rPr>
          <w:rFonts w:eastAsia="Cambria"/>
          <w:w w:val="105"/>
          <w:sz w:val="22"/>
          <w:szCs w:val="22"/>
        </w:rPr>
        <w:t xml:space="preserve"> </w:t>
      </w:r>
      <w:r w:rsidRPr="00F404F5">
        <w:rPr>
          <w:rFonts w:eastAsia="Cambria"/>
          <w:w w:val="105"/>
          <w:sz w:val="22"/>
          <w:szCs w:val="22"/>
        </w:rPr>
        <w:t>aforesaid</w:t>
      </w:r>
      <w:r w:rsidRPr="00BA69AC">
        <w:rPr>
          <w:rFonts w:eastAsia="Cambria"/>
          <w:w w:val="105"/>
          <w:sz w:val="22"/>
          <w:szCs w:val="22"/>
        </w:rPr>
        <w:t xml:space="preserve"> </w:t>
      </w:r>
      <w:r w:rsidRPr="00F404F5">
        <w:rPr>
          <w:rFonts w:eastAsia="Cambria"/>
          <w:w w:val="105"/>
          <w:sz w:val="22"/>
          <w:szCs w:val="22"/>
        </w:rPr>
        <w:t>insurance,</w:t>
      </w:r>
      <w:r w:rsidRPr="00BA69AC">
        <w:rPr>
          <w:rFonts w:eastAsia="Cambria"/>
          <w:w w:val="105"/>
          <w:sz w:val="22"/>
          <w:szCs w:val="22"/>
        </w:rPr>
        <w:t xml:space="preserve"> </w:t>
      </w:r>
      <w:r w:rsidRPr="00F404F5">
        <w:rPr>
          <w:rFonts w:eastAsia="Cambria"/>
          <w:w w:val="105"/>
          <w:sz w:val="22"/>
          <w:szCs w:val="22"/>
        </w:rPr>
        <w:t>in such a case, the Contractor shall promptly take such</w:t>
      </w:r>
      <w:r w:rsidRPr="00BA69AC">
        <w:rPr>
          <w:rFonts w:eastAsia="Cambria"/>
          <w:w w:val="105"/>
          <w:sz w:val="22"/>
          <w:szCs w:val="22"/>
        </w:rPr>
        <w:t xml:space="preserve"> </w:t>
      </w:r>
      <w:r w:rsidRPr="00F404F5">
        <w:rPr>
          <w:rFonts w:eastAsia="Cambria"/>
          <w:w w:val="105"/>
          <w:sz w:val="22"/>
          <w:szCs w:val="22"/>
        </w:rPr>
        <w:t>add-on</w:t>
      </w:r>
      <w:r w:rsidRPr="00BA69AC">
        <w:rPr>
          <w:rFonts w:eastAsia="Cambria"/>
          <w:w w:val="105"/>
          <w:sz w:val="22"/>
          <w:szCs w:val="22"/>
        </w:rPr>
        <w:t xml:space="preserve"> </w:t>
      </w:r>
      <w:r w:rsidRPr="00F404F5">
        <w:rPr>
          <w:rFonts w:eastAsia="Cambria"/>
          <w:w w:val="105"/>
          <w:sz w:val="22"/>
          <w:szCs w:val="22"/>
        </w:rPr>
        <w:t>cover(s)/</w:t>
      </w:r>
      <w:r w:rsidRPr="00BA69AC">
        <w:rPr>
          <w:rFonts w:eastAsia="Cambria"/>
          <w:w w:val="105"/>
          <w:sz w:val="22"/>
          <w:szCs w:val="22"/>
        </w:rPr>
        <w:t xml:space="preserve"> </w:t>
      </w:r>
      <w:r w:rsidRPr="00F404F5">
        <w:rPr>
          <w:rFonts w:eastAsia="Cambria"/>
          <w:w w:val="105"/>
          <w:sz w:val="22"/>
          <w:szCs w:val="22"/>
        </w:rPr>
        <w:t>supplementary</w:t>
      </w:r>
      <w:r w:rsidRPr="00BA69AC">
        <w:rPr>
          <w:rFonts w:eastAsia="Cambria"/>
          <w:w w:val="105"/>
          <w:sz w:val="22"/>
          <w:szCs w:val="22"/>
        </w:rPr>
        <w:t xml:space="preserve"> </w:t>
      </w:r>
      <w:r w:rsidRPr="00F404F5">
        <w:rPr>
          <w:rFonts w:eastAsia="Cambria"/>
          <w:w w:val="105"/>
          <w:sz w:val="22"/>
          <w:szCs w:val="22"/>
        </w:rPr>
        <w:t>cover(s)</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charges</w:t>
      </w:r>
      <w:r w:rsidRPr="00BA69AC">
        <w:rPr>
          <w:rFonts w:eastAsia="Cambria"/>
          <w:w w:val="105"/>
          <w:sz w:val="22"/>
          <w:szCs w:val="22"/>
        </w:rPr>
        <w:t xml:space="preserve"> </w:t>
      </w:r>
      <w:r w:rsidRPr="00F404F5">
        <w:rPr>
          <w:rFonts w:eastAsia="Cambria"/>
          <w:w w:val="105"/>
          <w:sz w:val="22"/>
          <w:szCs w:val="22"/>
        </w:rPr>
        <w:t>towards</w:t>
      </w:r>
      <w:r w:rsidRPr="00BA69AC">
        <w:rPr>
          <w:rFonts w:eastAsia="Cambria"/>
          <w:w w:val="105"/>
          <w:sz w:val="22"/>
          <w:szCs w:val="22"/>
        </w:rPr>
        <w:t xml:space="preserve"> </w:t>
      </w:r>
      <w:r w:rsidRPr="00F404F5">
        <w:rPr>
          <w:rFonts w:eastAsia="Cambria"/>
          <w:w w:val="105"/>
          <w:sz w:val="22"/>
          <w:szCs w:val="22"/>
        </w:rPr>
        <w:t>such</w:t>
      </w:r>
      <w:r w:rsidRPr="00BA69AC">
        <w:rPr>
          <w:rFonts w:eastAsia="Cambria"/>
          <w:w w:val="105"/>
          <w:sz w:val="22"/>
          <w:szCs w:val="22"/>
        </w:rPr>
        <w:t xml:space="preserve"> </w:t>
      </w:r>
      <w:r w:rsidRPr="00F404F5">
        <w:rPr>
          <w:rFonts w:eastAsia="Cambria"/>
          <w:w w:val="105"/>
          <w:sz w:val="22"/>
          <w:szCs w:val="22"/>
        </w:rPr>
        <w:t>premium</w:t>
      </w:r>
      <w:r w:rsidRPr="00BA69AC">
        <w:rPr>
          <w:rFonts w:eastAsia="Cambria"/>
          <w:w w:val="105"/>
          <w:sz w:val="22"/>
          <w:szCs w:val="22"/>
        </w:rPr>
        <w:t xml:space="preserve"> </w:t>
      </w:r>
      <w:r w:rsidRPr="00F404F5">
        <w:rPr>
          <w:rFonts w:eastAsia="Cambria"/>
          <w:w w:val="105"/>
          <w:sz w:val="22"/>
          <w:szCs w:val="22"/>
        </w:rPr>
        <w:t>for</w:t>
      </w:r>
      <w:r w:rsidRPr="00BA69AC">
        <w:rPr>
          <w:rFonts w:eastAsia="Cambria"/>
          <w:w w:val="105"/>
          <w:sz w:val="22"/>
          <w:szCs w:val="22"/>
        </w:rPr>
        <w:t xml:space="preserve"> </w:t>
      </w:r>
      <w:r w:rsidRPr="00F404F5">
        <w:rPr>
          <w:rFonts w:eastAsia="Cambria"/>
          <w:w w:val="105"/>
          <w:sz w:val="22"/>
          <w:szCs w:val="22"/>
        </w:rPr>
        <w:t>such</w:t>
      </w:r>
      <w:r w:rsidRPr="00BA69AC">
        <w:rPr>
          <w:rFonts w:eastAsia="Cambria"/>
          <w:w w:val="105"/>
          <w:sz w:val="22"/>
          <w:szCs w:val="22"/>
        </w:rPr>
        <w:t xml:space="preserve"> </w:t>
      </w:r>
      <w:r w:rsidRPr="00F404F5">
        <w:rPr>
          <w:rFonts w:eastAsia="Cambria"/>
          <w:w w:val="105"/>
          <w:sz w:val="22"/>
          <w:szCs w:val="22"/>
        </w:rPr>
        <w:t>add-on</w:t>
      </w:r>
      <w:r w:rsidRPr="00BA69AC">
        <w:rPr>
          <w:rFonts w:eastAsia="Cambria"/>
          <w:w w:val="105"/>
          <w:sz w:val="22"/>
          <w:szCs w:val="22"/>
        </w:rPr>
        <w:t xml:space="preserve"> cover(s)/ </w:t>
      </w:r>
      <w:r w:rsidRPr="00F404F5">
        <w:rPr>
          <w:rFonts w:eastAsia="Cambria"/>
          <w:w w:val="105"/>
          <w:sz w:val="22"/>
          <w:szCs w:val="22"/>
        </w:rPr>
        <w:t>supplementary</w:t>
      </w:r>
      <w:r w:rsidRPr="00BA69AC">
        <w:rPr>
          <w:rFonts w:eastAsia="Cambria"/>
          <w:w w:val="105"/>
          <w:sz w:val="22"/>
          <w:szCs w:val="22"/>
        </w:rPr>
        <w:t xml:space="preserve"> </w:t>
      </w:r>
      <w:r w:rsidRPr="00F404F5">
        <w:rPr>
          <w:rFonts w:eastAsia="Cambria"/>
          <w:w w:val="105"/>
          <w:sz w:val="22"/>
          <w:szCs w:val="22"/>
        </w:rPr>
        <w:t>cover(s)</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be</w:t>
      </w:r>
      <w:r w:rsidRPr="00BA69AC">
        <w:rPr>
          <w:rFonts w:eastAsia="Cambria"/>
          <w:w w:val="105"/>
          <w:sz w:val="22"/>
          <w:szCs w:val="22"/>
        </w:rPr>
        <w:t xml:space="preserve"> </w:t>
      </w:r>
      <w:r w:rsidRPr="00F404F5">
        <w:rPr>
          <w:rFonts w:eastAsia="Cambria"/>
          <w:w w:val="105"/>
          <w:sz w:val="22"/>
          <w:szCs w:val="22"/>
        </w:rPr>
        <w:t>reimbursed</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the Contractor on submission documentary evidence of</w:t>
      </w:r>
      <w:r w:rsidRPr="00BA69AC">
        <w:rPr>
          <w:rFonts w:eastAsia="Cambria"/>
          <w:w w:val="105"/>
          <w:sz w:val="22"/>
          <w:szCs w:val="22"/>
        </w:rPr>
        <w:t xml:space="preserve"> </w:t>
      </w:r>
      <w:r w:rsidRPr="00F404F5">
        <w:rPr>
          <w:rFonts w:eastAsia="Cambria"/>
          <w:w w:val="105"/>
          <w:sz w:val="22"/>
          <w:szCs w:val="22"/>
        </w:rPr>
        <w:t>payment to the Insurance company. Therefore, charges</w:t>
      </w:r>
      <w:r w:rsidRPr="00BA69AC">
        <w:rPr>
          <w:rFonts w:eastAsia="Cambria"/>
          <w:w w:val="105"/>
          <w:sz w:val="22"/>
          <w:szCs w:val="22"/>
        </w:rPr>
        <w:t xml:space="preserve"> </w:t>
      </w:r>
      <w:r w:rsidRPr="00F404F5">
        <w:rPr>
          <w:rFonts w:eastAsia="Cambria"/>
          <w:w w:val="105"/>
          <w:sz w:val="22"/>
          <w:szCs w:val="22"/>
        </w:rPr>
        <w:t>towards</w:t>
      </w:r>
      <w:r w:rsidRPr="00BA69AC">
        <w:rPr>
          <w:rFonts w:eastAsia="Cambria"/>
          <w:w w:val="105"/>
          <w:sz w:val="22"/>
          <w:szCs w:val="22"/>
        </w:rPr>
        <w:t xml:space="preserve"> </w:t>
      </w:r>
      <w:r w:rsidRPr="00F404F5">
        <w:rPr>
          <w:rFonts w:eastAsia="Cambria"/>
          <w:w w:val="105"/>
          <w:sz w:val="22"/>
          <w:szCs w:val="22"/>
        </w:rPr>
        <w:t>premium</w:t>
      </w:r>
      <w:r w:rsidRPr="00BA69AC">
        <w:rPr>
          <w:rFonts w:eastAsia="Cambria"/>
          <w:w w:val="105"/>
          <w:sz w:val="22"/>
          <w:szCs w:val="22"/>
        </w:rPr>
        <w:t xml:space="preserve"> </w:t>
      </w:r>
      <w:r w:rsidRPr="00F404F5">
        <w:rPr>
          <w:rFonts w:eastAsia="Cambria"/>
          <w:w w:val="105"/>
          <w:sz w:val="22"/>
          <w:szCs w:val="22"/>
        </w:rPr>
        <w:t>for</w:t>
      </w:r>
      <w:r w:rsidRPr="00BA69AC">
        <w:rPr>
          <w:rFonts w:eastAsia="Cambria"/>
          <w:w w:val="105"/>
          <w:sz w:val="22"/>
          <w:szCs w:val="22"/>
        </w:rPr>
        <w:t xml:space="preserve"> </w:t>
      </w:r>
      <w:r w:rsidRPr="00F404F5">
        <w:rPr>
          <w:rFonts w:eastAsia="Cambria"/>
          <w:w w:val="105"/>
          <w:sz w:val="22"/>
          <w:szCs w:val="22"/>
        </w:rPr>
        <w:t>such</w:t>
      </w:r>
      <w:r w:rsidRPr="00BA69AC">
        <w:rPr>
          <w:rFonts w:eastAsia="Cambria"/>
          <w:w w:val="105"/>
          <w:sz w:val="22"/>
          <w:szCs w:val="22"/>
        </w:rPr>
        <w:t xml:space="preserve"> </w:t>
      </w:r>
      <w:r w:rsidRPr="00F404F5">
        <w:rPr>
          <w:rFonts w:eastAsia="Cambria"/>
          <w:w w:val="105"/>
          <w:sz w:val="22"/>
          <w:szCs w:val="22"/>
        </w:rPr>
        <w:t>add-on</w:t>
      </w:r>
      <w:r w:rsidRPr="00BA69AC">
        <w:rPr>
          <w:rFonts w:eastAsia="Cambria"/>
          <w:w w:val="105"/>
          <w:sz w:val="22"/>
          <w:szCs w:val="22"/>
        </w:rPr>
        <w:t xml:space="preserve"> </w:t>
      </w:r>
      <w:r w:rsidRPr="00F404F5">
        <w:rPr>
          <w:rFonts w:eastAsia="Cambria"/>
          <w:w w:val="105"/>
          <w:sz w:val="22"/>
          <w:szCs w:val="22"/>
        </w:rPr>
        <w:t>cover(s)/</w:t>
      </w:r>
      <w:r w:rsidRPr="00BA69AC">
        <w:rPr>
          <w:rFonts w:eastAsia="Cambria"/>
          <w:w w:val="105"/>
          <w:sz w:val="22"/>
          <w:szCs w:val="22"/>
        </w:rPr>
        <w:t xml:space="preserve"> </w:t>
      </w:r>
      <w:r w:rsidRPr="00F404F5">
        <w:rPr>
          <w:rFonts w:eastAsia="Cambria"/>
          <w:w w:val="105"/>
          <w:sz w:val="22"/>
          <w:szCs w:val="22"/>
        </w:rPr>
        <w:t>supplementary cover(s) are not included in the Contract</w:t>
      </w:r>
      <w:r w:rsidRPr="00BA69AC">
        <w:rPr>
          <w:rFonts w:eastAsia="Cambria"/>
          <w:w w:val="105"/>
          <w:sz w:val="22"/>
          <w:szCs w:val="22"/>
        </w:rPr>
        <w:t xml:space="preserve"> </w:t>
      </w:r>
      <w:r w:rsidRPr="00F404F5">
        <w:rPr>
          <w:rFonts w:eastAsia="Cambria"/>
          <w:w w:val="105"/>
          <w:sz w:val="22"/>
          <w:szCs w:val="22"/>
        </w:rPr>
        <w:t>Price.</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3"/>
          <w:numId w:val="1"/>
        </w:numPr>
        <w:tabs>
          <w:tab w:val="left" w:pos="1828"/>
          <w:tab w:val="left" w:pos="1829"/>
        </w:tabs>
        <w:autoSpaceDE w:val="0"/>
        <w:autoSpaceDN w:val="0"/>
        <w:spacing w:before="1"/>
        <w:ind w:hanging="541"/>
        <w:jc w:val="both"/>
        <w:rPr>
          <w:rFonts w:eastAsia="Cambria"/>
          <w:b/>
          <w:bCs/>
          <w:sz w:val="22"/>
          <w:szCs w:val="22"/>
        </w:rPr>
      </w:pPr>
      <w:r w:rsidRPr="00F404F5">
        <w:rPr>
          <w:rFonts w:eastAsia="Cambria"/>
          <w:b/>
          <w:bCs/>
          <w:w w:val="105"/>
          <w:sz w:val="22"/>
          <w:szCs w:val="22"/>
        </w:rPr>
        <w:t>Automobile</w:t>
      </w:r>
      <w:r w:rsidRPr="00F404F5">
        <w:rPr>
          <w:rFonts w:eastAsia="Cambria"/>
          <w:b/>
          <w:bCs/>
          <w:spacing w:val="-3"/>
          <w:w w:val="105"/>
          <w:sz w:val="22"/>
          <w:szCs w:val="22"/>
        </w:rPr>
        <w:t xml:space="preserve"> </w:t>
      </w:r>
      <w:r w:rsidRPr="00F404F5">
        <w:rPr>
          <w:rFonts w:eastAsia="Cambria"/>
          <w:b/>
          <w:bCs/>
          <w:w w:val="105"/>
          <w:sz w:val="22"/>
          <w:szCs w:val="22"/>
        </w:rPr>
        <w:t>Liability</w:t>
      </w:r>
      <w:r w:rsidRPr="00F404F5">
        <w:rPr>
          <w:rFonts w:eastAsia="Cambria"/>
          <w:b/>
          <w:bCs/>
          <w:spacing w:val="-3"/>
          <w:w w:val="105"/>
          <w:sz w:val="22"/>
          <w:szCs w:val="22"/>
        </w:rPr>
        <w:t xml:space="preserve"> </w:t>
      </w:r>
      <w:r w:rsidRPr="00F404F5">
        <w:rPr>
          <w:rFonts w:eastAsia="Cambria"/>
          <w:b/>
          <w:bCs/>
          <w:w w:val="105"/>
          <w:sz w:val="22"/>
          <w:szCs w:val="22"/>
        </w:rPr>
        <w:t>Insurance</w:t>
      </w:r>
    </w:p>
    <w:p w:rsidR="005A48C5" w:rsidRPr="00F404F5" w:rsidRDefault="005A48C5">
      <w:pPr>
        <w:widowControl w:val="0"/>
        <w:autoSpaceDE w:val="0"/>
        <w:autoSpaceDN w:val="0"/>
        <w:spacing w:before="9"/>
        <w:rPr>
          <w:rFonts w:eastAsia="Cambria"/>
          <w:sz w:val="22"/>
          <w:szCs w:val="22"/>
        </w:rPr>
      </w:pPr>
    </w:p>
    <w:p w:rsidR="005A48C5" w:rsidRPr="00BA69AC" w:rsidRDefault="00D11752" w:rsidP="00705CB0">
      <w:pPr>
        <w:widowControl w:val="0"/>
        <w:autoSpaceDE w:val="0"/>
        <w:autoSpaceDN w:val="0"/>
        <w:spacing w:line="254" w:lineRule="auto"/>
        <w:ind w:left="1828" w:right="1606"/>
        <w:jc w:val="both"/>
        <w:rPr>
          <w:rFonts w:eastAsia="Cambria"/>
          <w:w w:val="105"/>
          <w:sz w:val="22"/>
          <w:szCs w:val="22"/>
        </w:rPr>
      </w:pPr>
      <w:r w:rsidRPr="00F404F5">
        <w:rPr>
          <w:rFonts w:eastAsia="Cambria"/>
          <w:sz w:val="22"/>
          <w:szCs w:val="22"/>
        </w:rPr>
        <w:t xml:space="preserve">The </w:t>
      </w:r>
      <w:r w:rsidRPr="00BA69AC">
        <w:rPr>
          <w:rFonts w:eastAsia="Cambria"/>
          <w:w w:val="105"/>
          <w:sz w:val="22"/>
          <w:szCs w:val="22"/>
        </w:rPr>
        <w:t>Contractor shall ensure that all the vehicles deployed by the Contractor or its Subcontractors (whether or not owned by them) in connection with the supply and installation of the Facilities in the project are duly insured as per RTA act. Further</w:t>
      </w:r>
      <w:r w:rsidR="00705CB0"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its</w:t>
      </w:r>
      <w:r w:rsidRPr="00BA69AC">
        <w:rPr>
          <w:rFonts w:eastAsia="Cambria"/>
          <w:w w:val="105"/>
          <w:sz w:val="22"/>
          <w:szCs w:val="22"/>
        </w:rPr>
        <w:t xml:space="preserve"> </w:t>
      </w:r>
      <w:r w:rsidRPr="00F404F5">
        <w:rPr>
          <w:rFonts w:eastAsia="Cambria"/>
          <w:w w:val="105"/>
          <w:sz w:val="22"/>
          <w:szCs w:val="22"/>
        </w:rPr>
        <w:t>Subcontractors</w:t>
      </w:r>
      <w:r w:rsidRPr="00BA69AC">
        <w:rPr>
          <w:rFonts w:eastAsia="Cambria"/>
          <w:w w:val="105"/>
          <w:sz w:val="22"/>
          <w:szCs w:val="22"/>
        </w:rPr>
        <w:t xml:space="preserve"> </w:t>
      </w:r>
      <w:r w:rsidRPr="00F404F5">
        <w:rPr>
          <w:rFonts w:eastAsia="Cambria"/>
          <w:w w:val="105"/>
          <w:sz w:val="22"/>
          <w:szCs w:val="22"/>
        </w:rPr>
        <w:t>may</w:t>
      </w:r>
      <w:r w:rsidRPr="00BA69AC">
        <w:rPr>
          <w:rFonts w:eastAsia="Cambria"/>
          <w:w w:val="105"/>
          <w:sz w:val="22"/>
          <w:szCs w:val="22"/>
        </w:rPr>
        <w:t xml:space="preserve"> </w:t>
      </w:r>
      <w:r w:rsidRPr="00F404F5">
        <w:rPr>
          <w:rFonts w:eastAsia="Cambria"/>
          <w:w w:val="105"/>
          <w:sz w:val="22"/>
          <w:szCs w:val="22"/>
        </w:rPr>
        <w:t>also</w:t>
      </w:r>
      <w:r w:rsidRPr="00BA69AC">
        <w:rPr>
          <w:rFonts w:eastAsia="Cambria"/>
          <w:w w:val="105"/>
          <w:sz w:val="22"/>
          <w:szCs w:val="22"/>
        </w:rPr>
        <w:t xml:space="preserve"> </w:t>
      </w:r>
      <w:r w:rsidRPr="00F404F5">
        <w:rPr>
          <w:rFonts w:eastAsia="Cambria"/>
          <w:w w:val="105"/>
          <w:sz w:val="22"/>
          <w:szCs w:val="22"/>
        </w:rPr>
        <w:t>take</w:t>
      </w:r>
      <w:r w:rsidRPr="00BA69AC">
        <w:rPr>
          <w:rFonts w:eastAsia="Cambria"/>
          <w:w w:val="105"/>
          <w:sz w:val="22"/>
          <w:szCs w:val="22"/>
        </w:rPr>
        <w:t xml:space="preserve"> </w:t>
      </w:r>
      <w:r w:rsidRPr="00F404F5">
        <w:rPr>
          <w:rFonts w:eastAsia="Cambria"/>
          <w:w w:val="105"/>
          <w:sz w:val="22"/>
          <w:szCs w:val="22"/>
        </w:rPr>
        <w:t>comprehensive</w:t>
      </w:r>
      <w:r w:rsidRPr="00BA69AC">
        <w:rPr>
          <w:rFonts w:eastAsia="Cambria"/>
          <w:w w:val="105"/>
          <w:sz w:val="22"/>
          <w:szCs w:val="22"/>
        </w:rPr>
        <w:t xml:space="preserve"> </w:t>
      </w:r>
      <w:r w:rsidRPr="00F404F5">
        <w:rPr>
          <w:rFonts w:eastAsia="Cambria"/>
          <w:w w:val="105"/>
          <w:sz w:val="22"/>
          <w:szCs w:val="22"/>
        </w:rPr>
        <w:t>policy</w:t>
      </w:r>
      <w:r w:rsidRPr="00BA69AC">
        <w:rPr>
          <w:rFonts w:eastAsia="Cambria"/>
          <w:w w:val="105"/>
          <w:sz w:val="22"/>
          <w:szCs w:val="22"/>
        </w:rPr>
        <w:t xml:space="preserve"> </w:t>
      </w:r>
      <w:r w:rsidRPr="00F404F5">
        <w:rPr>
          <w:rFonts w:eastAsia="Cambria"/>
          <w:w w:val="105"/>
          <w:sz w:val="22"/>
          <w:szCs w:val="22"/>
        </w:rPr>
        <w:t>(own</w:t>
      </w:r>
      <w:r w:rsidRPr="00BA69AC">
        <w:rPr>
          <w:rFonts w:eastAsia="Cambria"/>
          <w:w w:val="105"/>
          <w:sz w:val="22"/>
          <w:szCs w:val="22"/>
        </w:rPr>
        <w:t xml:space="preserve"> </w:t>
      </w:r>
      <w:r w:rsidRPr="00F404F5">
        <w:rPr>
          <w:rFonts w:eastAsia="Cambria"/>
          <w:w w:val="105"/>
          <w:sz w:val="22"/>
          <w:szCs w:val="22"/>
        </w:rPr>
        <w:t>damage</w:t>
      </w:r>
      <w:r w:rsidRPr="00BA69AC">
        <w:rPr>
          <w:rFonts w:eastAsia="Cambria"/>
          <w:w w:val="105"/>
          <w:sz w:val="22"/>
          <w:szCs w:val="22"/>
        </w:rPr>
        <w:t xml:space="preserve"> </w:t>
      </w:r>
      <w:r w:rsidRPr="00F404F5">
        <w:rPr>
          <w:rFonts w:eastAsia="Cambria"/>
          <w:w w:val="105"/>
          <w:sz w:val="22"/>
          <w:szCs w:val="22"/>
        </w:rPr>
        <w:t>plus</w:t>
      </w:r>
      <w:r w:rsidRPr="00BA69AC">
        <w:rPr>
          <w:rFonts w:eastAsia="Cambria"/>
          <w:w w:val="105"/>
          <w:sz w:val="22"/>
          <w:szCs w:val="22"/>
        </w:rPr>
        <w:t xml:space="preserve"> </w:t>
      </w:r>
      <w:r w:rsidR="00213F05" w:rsidRPr="00F404F5">
        <w:rPr>
          <w:rFonts w:eastAsia="Cambria"/>
          <w:w w:val="105"/>
          <w:sz w:val="22"/>
          <w:szCs w:val="22"/>
        </w:rPr>
        <w:t>third</w:t>
      </w:r>
      <w:r w:rsidR="00213F05" w:rsidRPr="00BA69AC">
        <w:rPr>
          <w:rFonts w:eastAsia="Cambria"/>
          <w:w w:val="105"/>
          <w:sz w:val="22"/>
          <w:szCs w:val="22"/>
        </w:rPr>
        <w:t>-party</w:t>
      </w:r>
      <w:r w:rsidRPr="00BA69AC">
        <w:rPr>
          <w:rFonts w:eastAsia="Cambria"/>
          <w:w w:val="105"/>
          <w:sz w:val="22"/>
          <w:szCs w:val="22"/>
        </w:rPr>
        <w:t xml:space="preserve"> </w:t>
      </w:r>
      <w:r w:rsidRPr="00F404F5">
        <w:rPr>
          <w:rFonts w:eastAsia="Cambria"/>
          <w:w w:val="105"/>
          <w:sz w:val="22"/>
          <w:szCs w:val="22"/>
        </w:rPr>
        <w:t>liability)</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each individual vehicles deployed in the project on their own</w:t>
      </w:r>
      <w:r w:rsidRPr="00BA69AC">
        <w:rPr>
          <w:rFonts w:eastAsia="Cambria"/>
          <w:w w:val="105"/>
          <w:sz w:val="22"/>
          <w:szCs w:val="22"/>
        </w:rPr>
        <w:t xml:space="preserve"> </w:t>
      </w:r>
      <w:r w:rsidRPr="00F404F5">
        <w:rPr>
          <w:rFonts w:eastAsia="Cambria"/>
          <w:w w:val="105"/>
          <w:sz w:val="22"/>
          <w:szCs w:val="22"/>
        </w:rPr>
        <w:t>discretion</w:t>
      </w:r>
      <w:r w:rsidRPr="00BA69AC">
        <w:rPr>
          <w:rFonts w:eastAsia="Cambria"/>
          <w:w w:val="105"/>
          <w:sz w:val="22"/>
          <w:szCs w:val="22"/>
        </w:rPr>
        <w:t xml:space="preserve"> </w:t>
      </w:r>
      <w:r w:rsidRPr="00F404F5">
        <w:rPr>
          <w:rFonts w:eastAsia="Cambria"/>
          <w:w w:val="105"/>
          <w:sz w:val="22"/>
          <w:szCs w:val="22"/>
        </w:rPr>
        <w:t>in</w:t>
      </w:r>
      <w:r w:rsidRPr="00BA69AC">
        <w:rPr>
          <w:rFonts w:eastAsia="Cambria"/>
          <w:w w:val="105"/>
          <w:sz w:val="22"/>
          <w:szCs w:val="22"/>
        </w:rPr>
        <w:t xml:space="preserve"> </w:t>
      </w:r>
      <w:r w:rsidRPr="00F404F5">
        <w:rPr>
          <w:rFonts w:eastAsia="Cambria"/>
          <w:w w:val="105"/>
          <w:sz w:val="22"/>
          <w:szCs w:val="22"/>
        </w:rPr>
        <w:t>their</w:t>
      </w:r>
      <w:r w:rsidRPr="00BA69AC">
        <w:rPr>
          <w:rFonts w:eastAsia="Cambria"/>
          <w:w w:val="105"/>
          <w:sz w:val="22"/>
          <w:szCs w:val="22"/>
        </w:rPr>
        <w:t xml:space="preserve"> </w:t>
      </w:r>
      <w:r w:rsidRPr="00F404F5">
        <w:rPr>
          <w:rFonts w:eastAsia="Cambria"/>
          <w:w w:val="105"/>
          <w:sz w:val="22"/>
          <w:szCs w:val="22"/>
        </w:rPr>
        <w:t>own</w:t>
      </w:r>
      <w:r w:rsidRPr="00BA69AC">
        <w:rPr>
          <w:rFonts w:eastAsia="Cambria"/>
          <w:w w:val="105"/>
          <w:sz w:val="22"/>
          <w:szCs w:val="22"/>
        </w:rPr>
        <w:t xml:space="preserve"> </w:t>
      </w:r>
      <w:r w:rsidRPr="00F404F5">
        <w:rPr>
          <w:rFonts w:eastAsia="Cambria"/>
          <w:w w:val="105"/>
          <w:sz w:val="22"/>
          <w:szCs w:val="22"/>
        </w:rPr>
        <w:t>name</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protect</w:t>
      </w:r>
      <w:r w:rsidRPr="00BA69AC">
        <w:rPr>
          <w:rFonts w:eastAsia="Cambria"/>
          <w:w w:val="105"/>
          <w:sz w:val="22"/>
          <w:szCs w:val="22"/>
        </w:rPr>
        <w:t xml:space="preserve"> </w:t>
      </w:r>
      <w:r w:rsidRPr="00F404F5">
        <w:rPr>
          <w:rFonts w:eastAsia="Cambria"/>
          <w:w w:val="105"/>
          <w:sz w:val="22"/>
          <w:szCs w:val="22"/>
        </w:rPr>
        <w:t>their</w:t>
      </w:r>
      <w:r w:rsidRPr="00BA69AC">
        <w:rPr>
          <w:rFonts w:eastAsia="Cambria"/>
          <w:w w:val="105"/>
          <w:sz w:val="22"/>
          <w:szCs w:val="22"/>
        </w:rPr>
        <w:t xml:space="preserve"> </w:t>
      </w:r>
      <w:r w:rsidRPr="00F404F5">
        <w:rPr>
          <w:rFonts w:eastAsia="Cambria"/>
          <w:w w:val="105"/>
          <w:sz w:val="22"/>
          <w:szCs w:val="22"/>
        </w:rPr>
        <w:t>own</w:t>
      </w:r>
      <w:r w:rsidRPr="00BA69AC">
        <w:rPr>
          <w:rFonts w:eastAsia="Cambria"/>
          <w:w w:val="105"/>
          <w:sz w:val="22"/>
          <w:szCs w:val="22"/>
        </w:rPr>
        <w:t xml:space="preserve"> </w:t>
      </w:r>
      <w:r w:rsidRPr="00F404F5">
        <w:rPr>
          <w:rFonts w:eastAsia="Cambria"/>
          <w:w w:val="105"/>
          <w:sz w:val="22"/>
          <w:szCs w:val="22"/>
        </w:rPr>
        <w:t>interest.</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3"/>
          <w:numId w:val="1"/>
        </w:numPr>
        <w:tabs>
          <w:tab w:val="left" w:pos="1828"/>
          <w:tab w:val="left" w:pos="1829"/>
        </w:tabs>
        <w:autoSpaceDE w:val="0"/>
        <w:autoSpaceDN w:val="0"/>
        <w:ind w:hanging="541"/>
        <w:jc w:val="both"/>
        <w:rPr>
          <w:rFonts w:eastAsia="Cambria"/>
          <w:b/>
          <w:bCs/>
          <w:sz w:val="22"/>
          <w:szCs w:val="22"/>
        </w:rPr>
      </w:pPr>
      <w:r w:rsidRPr="00F404F5">
        <w:rPr>
          <w:rFonts w:eastAsia="Cambria"/>
          <w:b/>
          <w:bCs/>
          <w:w w:val="105"/>
          <w:sz w:val="22"/>
          <w:szCs w:val="22"/>
        </w:rPr>
        <w:t>Workmen</w:t>
      </w:r>
      <w:r w:rsidRPr="00F404F5">
        <w:rPr>
          <w:rFonts w:eastAsia="Cambria"/>
          <w:b/>
          <w:bCs/>
          <w:spacing w:val="-3"/>
          <w:w w:val="105"/>
          <w:sz w:val="22"/>
          <w:szCs w:val="22"/>
        </w:rPr>
        <w:t xml:space="preserve"> </w:t>
      </w:r>
      <w:r w:rsidRPr="00F404F5">
        <w:rPr>
          <w:rFonts w:eastAsia="Cambria"/>
          <w:b/>
          <w:bCs/>
          <w:w w:val="105"/>
          <w:sz w:val="22"/>
          <w:szCs w:val="22"/>
        </w:rPr>
        <w:t>Compensation</w:t>
      </w:r>
      <w:r w:rsidRPr="00F404F5">
        <w:rPr>
          <w:rFonts w:eastAsia="Cambria"/>
          <w:b/>
          <w:bCs/>
          <w:spacing w:val="-2"/>
          <w:w w:val="105"/>
          <w:sz w:val="22"/>
          <w:szCs w:val="22"/>
        </w:rPr>
        <w:t xml:space="preserve"> </w:t>
      </w:r>
      <w:r w:rsidRPr="00F404F5">
        <w:rPr>
          <w:rFonts w:eastAsia="Cambria"/>
          <w:b/>
          <w:bCs/>
          <w:w w:val="105"/>
          <w:sz w:val="22"/>
          <w:szCs w:val="22"/>
        </w:rPr>
        <w:t>Policy:</w:t>
      </w:r>
    </w:p>
    <w:p w:rsidR="005A48C5" w:rsidRPr="00F404F5" w:rsidRDefault="005A48C5">
      <w:pPr>
        <w:widowControl w:val="0"/>
        <w:autoSpaceDE w:val="0"/>
        <w:autoSpaceDN w:val="0"/>
        <w:rPr>
          <w:rFonts w:eastAsia="Cambria"/>
          <w:sz w:val="22"/>
          <w:szCs w:val="22"/>
        </w:rPr>
      </w:pPr>
    </w:p>
    <w:p w:rsidR="005A48C5" w:rsidRPr="00BA69AC" w:rsidRDefault="00D11752">
      <w:pPr>
        <w:widowControl w:val="0"/>
        <w:numPr>
          <w:ilvl w:val="0"/>
          <w:numId w:val="32"/>
        </w:numPr>
        <w:tabs>
          <w:tab w:val="left" w:pos="2549"/>
        </w:tabs>
        <w:autoSpaceDE w:val="0"/>
        <w:autoSpaceDN w:val="0"/>
        <w:spacing w:line="254" w:lineRule="auto"/>
        <w:ind w:left="2548" w:right="1603"/>
        <w:jc w:val="both"/>
        <w:rPr>
          <w:rFonts w:eastAsia="Cambria"/>
          <w:w w:val="105"/>
          <w:sz w:val="22"/>
          <w:szCs w:val="22"/>
        </w:rPr>
      </w:pPr>
      <w:r w:rsidRPr="00F404F5">
        <w:rPr>
          <w:rFonts w:eastAsia="Cambria"/>
          <w:sz w:val="22"/>
          <w:szCs w:val="22"/>
        </w:rPr>
        <w:t>Workmen</w:t>
      </w:r>
      <w:r w:rsidRPr="00F404F5">
        <w:rPr>
          <w:rFonts w:eastAsia="Cambria"/>
          <w:spacing w:val="1"/>
          <w:sz w:val="22"/>
          <w:szCs w:val="22"/>
        </w:rPr>
        <w:t xml:space="preserve"> </w:t>
      </w:r>
      <w:r w:rsidRPr="00BA69AC">
        <w:rPr>
          <w:rFonts w:eastAsia="Cambria"/>
          <w:w w:val="105"/>
          <w:sz w:val="22"/>
          <w:szCs w:val="22"/>
        </w:rPr>
        <w:t>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rsidR="005A48C5" w:rsidRPr="00F404F5" w:rsidRDefault="005A48C5">
      <w:pPr>
        <w:widowControl w:val="0"/>
        <w:autoSpaceDE w:val="0"/>
        <w:autoSpaceDN w:val="0"/>
        <w:spacing w:before="6"/>
        <w:rPr>
          <w:rFonts w:eastAsia="Cambria"/>
          <w:sz w:val="22"/>
          <w:szCs w:val="22"/>
        </w:rPr>
      </w:pPr>
    </w:p>
    <w:p w:rsidR="005A48C5" w:rsidRPr="00BA69AC" w:rsidRDefault="00D11752">
      <w:pPr>
        <w:widowControl w:val="0"/>
        <w:numPr>
          <w:ilvl w:val="0"/>
          <w:numId w:val="32"/>
        </w:numPr>
        <w:tabs>
          <w:tab w:val="left" w:pos="2549"/>
        </w:tabs>
        <w:autoSpaceDE w:val="0"/>
        <w:autoSpaceDN w:val="0"/>
        <w:spacing w:line="254" w:lineRule="auto"/>
        <w:ind w:left="2548" w:right="1604"/>
        <w:jc w:val="both"/>
        <w:rPr>
          <w:rFonts w:eastAsia="Cambria"/>
          <w:w w:val="105"/>
          <w:sz w:val="22"/>
          <w:szCs w:val="22"/>
        </w:rPr>
      </w:pPr>
      <w:r w:rsidRPr="00F404F5">
        <w:rPr>
          <w:rFonts w:eastAsia="Cambria"/>
          <w:w w:val="105"/>
          <w:sz w:val="22"/>
          <w:szCs w:val="22"/>
        </w:rPr>
        <w:t>The</w:t>
      </w:r>
      <w:r w:rsidRPr="00F404F5">
        <w:rPr>
          <w:rFonts w:eastAsia="Cambria"/>
          <w:spacing w:val="-8"/>
          <w:w w:val="105"/>
          <w:sz w:val="22"/>
          <w:szCs w:val="22"/>
        </w:rPr>
        <w:t xml:space="preserve"> </w:t>
      </w:r>
      <w:r w:rsidRPr="00F404F5">
        <w:rPr>
          <w:rFonts w:eastAsia="Cambria"/>
          <w:w w:val="105"/>
          <w:sz w:val="22"/>
          <w:szCs w:val="22"/>
        </w:rPr>
        <w:t>policy</w:t>
      </w:r>
      <w:r w:rsidRPr="00BA69AC">
        <w:rPr>
          <w:rFonts w:eastAsia="Cambria"/>
          <w:w w:val="105"/>
          <w:sz w:val="22"/>
          <w:szCs w:val="22"/>
        </w:rPr>
        <w:t xml:space="preserve"> </w:t>
      </w:r>
      <w:r w:rsidRPr="00F404F5">
        <w:rPr>
          <w:rFonts w:eastAsia="Cambria"/>
          <w:w w:val="105"/>
          <w:sz w:val="22"/>
          <w:szCs w:val="22"/>
        </w:rPr>
        <w:t>may</w:t>
      </w:r>
      <w:r w:rsidRPr="00BA69AC">
        <w:rPr>
          <w:rFonts w:eastAsia="Cambria"/>
          <w:w w:val="105"/>
          <w:sz w:val="22"/>
          <w:szCs w:val="22"/>
        </w:rPr>
        <w:t xml:space="preserve"> </w:t>
      </w:r>
      <w:r w:rsidRPr="00F404F5">
        <w:rPr>
          <w:rFonts w:eastAsia="Cambria"/>
          <w:w w:val="105"/>
          <w:sz w:val="22"/>
          <w:szCs w:val="22"/>
        </w:rPr>
        <w:t>either</w:t>
      </w:r>
      <w:r w:rsidRPr="00BA69AC">
        <w:rPr>
          <w:rFonts w:eastAsia="Cambria"/>
          <w:w w:val="105"/>
          <w:sz w:val="22"/>
          <w:szCs w:val="22"/>
        </w:rPr>
        <w:t xml:space="preserve"> </w:t>
      </w:r>
      <w:r w:rsidRPr="00F404F5">
        <w:rPr>
          <w:rFonts w:eastAsia="Cambria"/>
          <w:w w:val="105"/>
          <w:sz w:val="22"/>
          <w:szCs w:val="22"/>
        </w:rPr>
        <w:t>be</w:t>
      </w:r>
      <w:r w:rsidRPr="00BA69AC">
        <w:rPr>
          <w:rFonts w:eastAsia="Cambria"/>
          <w:w w:val="105"/>
          <w:sz w:val="22"/>
          <w:szCs w:val="22"/>
        </w:rPr>
        <w:t xml:space="preserve"> </w:t>
      </w:r>
      <w:r w:rsidRPr="00F404F5">
        <w:rPr>
          <w:rFonts w:eastAsia="Cambria"/>
          <w:w w:val="105"/>
          <w:sz w:val="22"/>
          <w:szCs w:val="22"/>
        </w:rPr>
        <w:t>project</w:t>
      </w:r>
      <w:r w:rsidRPr="00BA69AC">
        <w:rPr>
          <w:rFonts w:eastAsia="Cambria"/>
          <w:w w:val="105"/>
          <w:sz w:val="22"/>
          <w:szCs w:val="22"/>
        </w:rPr>
        <w:t xml:space="preserve"> </w:t>
      </w:r>
      <w:r w:rsidRPr="00F404F5">
        <w:rPr>
          <w:rFonts w:eastAsia="Cambria"/>
          <w:w w:val="105"/>
          <w:sz w:val="22"/>
          <w:szCs w:val="22"/>
        </w:rPr>
        <w:t>specific</w:t>
      </w:r>
      <w:r w:rsidRPr="00BA69AC">
        <w:rPr>
          <w:rFonts w:eastAsia="Cambria"/>
          <w:w w:val="105"/>
          <w:sz w:val="22"/>
          <w:szCs w:val="22"/>
        </w:rPr>
        <w:t xml:space="preserve"> </w:t>
      </w:r>
      <w:r w:rsidRPr="00F404F5">
        <w:rPr>
          <w:rFonts w:eastAsia="Cambria"/>
          <w:w w:val="105"/>
          <w:sz w:val="22"/>
          <w:szCs w:val="22"/>
        </w:rPr>
        <w:t>covering</w:t>
      </w:r>
      <w:r w:rsidRPr="00BA69AC">
        <w:rPr>
          <w:rFonts w:eastAsia="Cambria"/>
          <w:w w:val="105"/>
          <w:sz w:val="22"/>
          <w:szCs w:val="22"/>
        </w:rPr>
        <w:t xml:space="preserve"> </w:t>
      </w:r>
      <w:r w:rsidRPr="00F404F5">
        <w:rPr>
          <w:rFonts w:eastAsia="Cambria"/>
          <w:w w:val="105"/>
          <w:sz w:val="22"/>
          <w:szCs w:val="22"/>
        </w:rPr>
        <w:t>all</w:t>
      </w:r>
      <w:r w:rsidRPr="00BA69AC">
        <w:rPr>
          <w:rFonts w:eastAsia="Cambria"/>
          <w:w w:val="105"/>
          <w:sz w:val="22"/>
          <w:szCs w:val="22"/>
        </w:rPr>
        <w:t xml:space="preserve"> </w:t>
      </w:r>
      <w:r w:rsidRPr="00F404F5">
        <w:rPr>
          <w:rFonts w:eastAsia="Cambria"/>
          <w:w w:val="105"/>
          <w:sz w:val="22"/>
          <w:szCs w:val="22"/>
        </w:rPr>
        <w:t>men</w:t>
      </w:r>
      <w:r w:rsidRPr="00BA69AC">
        <w:rPr>
          <w:rFonts w:eastAsia="Cambria"/>
          <w:w w:val="105"/>
          <w:sz w:val="22"/>
          <w:szCs w:val="22"/>
        </w:rPr>
        <w:t xml:space="preserve"> </w:t>
      </w:r>
      <w:r w:rsidRPr="00F404F5">
        <w:rPr>
          <w:rFonts w:eastAsia="Cambria"/>
          <w:w w:val="105"/>
          <w:sz w:val="22"/>
          <w:szCs w:val="22"/>
        </w:rPr>
        <w:t>of the Contractor and its Subcontractors. The policy shall</w:t>
      </w:r>
      <w:r w:rsidRPr="00BA69AC">
        <w:rPr>
          <w:rFonts w:eastAsia="Cambria"/>
          <w:w w:val="105"/>
          <w:sz w:val="22"/>
          <w:szCs w:val="22"/>
        </w:rPr>
        <w:t xml:space="preserve"> </w:t>
      </w:r>
      <w:r w:rsidRPr="00F404F5">
        <w:rPr>
          <w:rFonts w:eastAsia="Cambria"/>
          <w:w w:val="105"/>
          <w:sz w:val="22"/>
          <w:szCs w:val="22"/>
        </w:rPr>
        <w:t>be kept valid till the date of Operational Acceptance 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project.</w:t>
      </w:r>
    </w:p>
    <w:p w:rsidR="005A48C5" w:rsidRPr="00BA69AC" w:rsidRDefault="005A48C5">
      <w:pPr>
        <w:widowControl w:val="0"/>
        <w:autoSpaceDE w:val="0"/>
        <w:autoSpaceDN w:val="0"/>
        <w:spacing w:before="4"/>
        <w:rPr>
          <w:rFonts w:eastAsia="Cambria"/>
          <w:w w:val="105"/>
          <w:sz w:val="22"/>
          <w:szCs w:val="22"/>
        </w:rPr>
      </w:pPr>
    </w:p>
    <w:p w:rsidR="005A48C5" w:rsidRPr="00BA69AC" w:rsidRDefault="00D11752">
      <w:pPr>
        <w:widowControl w:val="0"/>
        <w:autoSpaceDE w:val="0"/>
        <w:autoSpaceDN w:val="0"/>
        <w:spacing w:line="254" w:lineRule="auto"/>
        <w:ind w:left="2548" w:right="1605"/>
        <w:jc w:val="both"/>
        <w:rPr>
          <w:rFonts w:eastAsia="Cambria"/>
          <w:w w:val="105"/>
          <w:sz w:val="22"/>
          <w:szCs w:val="22"/>
        </w:rPr>
      </w:pPr>
      <w:r w:rsidRPr="00BA69AC">
        <w:rPr>
          <w:rFonts w:eastAsia="Cambria"/>
          <w:w w:val="105"/>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rsidR="005A48C5" w:rsidRPr="00F404F5" w:rsidRDefault="005A48C5">
      <w:pPr>
        <w:widowControl w:val="0"/>
        <w:autoSpaceDE w:val="0"/>
        <w:autoSpaceDN w:val="0"/>
        <w:spacing w:before="6"/>
        <w:rPr>
          <w:rFonts w:eastAsia="Cambria"/>
          <w:sz w:val="22"/>
          <w:szCs w:val="22"/>
        </w:rPr>
      </w:pPr>
    </w:p>
    <w:p w:rsidR="005A48C5" w:rsidRPr="00BA69AC" w:rsidRDefault="00D11752">
      <w:pPr>
        <w:widowControl w:val="0"/>
        <w:numPr>
          <w:ilvl w:val="0"/>
          <w:numId w:val="32"/>
        </w:numPr>
        <w:tabs>
          <w:tab w:val="left" w:pos="2549"/>
        </w:tabs>
        <w:autoSpaceDE w:val="0"/>
        <w:autoSpaceDN w:val="0"/>
        <w:spacing w:line="254" w:lineRule="auto"/>
        <w:ind w:left="2548" w:right="1605"/>
        <w:jc w:val="both"/>
        <w:rPr>
          <w:rFonts w:eastAsia="Cambria"/>
          <w:w w:val="105"/>
          <w:sz w:val="22"/>
          <w:szCs w:val="22"/>
        </w:rPr>
      </w:pPr>
      <w:r w:rsidRPr="00BA69AC">
        <w:rPr>
          <w:rFonts w:eastAsia="Cambria"/>
          <w:w w:val="105"/>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w:t>
      </w:r>
      <w:proofErr w:type="spellStart"/>
      <w:r w:rsidRPr="00BA69AC">
        <w:rPr>
          <w:rFonts w:eastAsia="Cambria"/>
          <w:w w:val="105"/>
          <w:sz w:val="22"/>
          <w:szCs w:val="22"/>
        </w:rPr>
        <w:t>Principal‟s</w:t>
      </w:r>
      <w:proofErr w:type="spellEnd"/>
      <w:r w:rsidRPr="00BA69AC">
        <w:rPr>
          <w:rFonts w:eastAsia="Cambria"/>
          <w:w w:val="105"/>
          <w:sz w:val="22"/>
          <w:szCs w:val="22"/>
        </w:rPr>
        <w:t xml:space="preserve"> statutory liability to persons employed by the Contractor.</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autoSpaceDE w:val="0"/>
        <w:autoSpaceDN w:val="0"/>
        <w:spacing w:line="254" w:lineRule="auto"/>
        <w:ind w:left="2548" w:right="1603"/>
        <w:jc w:val="both"/>
        <w:rPr>
          <w:rFonts w:eastAsia="Cambria"/>
          <w:sz w:val="22"/>
          <w:szCs w:val="22"/>
        </w:rPr>
      </w:pPr>
      <w:r w:rsidRPr="00F404F5">
        <w:rPr>
          <w:rFonts w:eastAsia="Cambria"/>
          <w:sz w:val="22"/>
          <w:szCs w:val="22"/>
        </w:rPr>
        <w:t>The</w:t>
      </w:r>
      <w:r w:rsidRPr="00F404F5">
        <w:rPr>
          <w:rFonts w:eastAsia="Cambria"/>
          <w:spacing w:val="1"/>
          <w:sz w:val="22"/>
          <w:szCs w:val="22"/>
        </w:rPr>
        <w:t xml:space="preserve"> </w:t>
      </w:r>
      <w:r w:rsidRPr="00BA69AC">
        <w:rPr>
          <w:rFonts w:eastAsia="Cambria"/>
          <w:w w:val="105"/>
          <w:sz w:val="22"/>
          <w:szCs w:val="22"/>
        </w:rPr>
        <w:t>Contractor shall also ensure that each of its Subcontractors shall effect and maintain insurance on the same basis as the „Workmen Compensation Policy‟ effected by the Contractor.</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3"/>
          <w:numId w:val="1"/>
        </w:numPr>
        <w:tabs>
          <w:tab w:val="left" w:pos="1828"/>
          <w:tab w:val="left" w:pos="1829"/>
        </w:tabs>
        <w:autoSpaceDE w:val="0"/>
        <w:autoSpaceDN w:val="0"/>
        <w:ind w:hanging="541"/>
        <w:jc w:val="both"/>
        <w:rPr>
          <w:rFonts w:eastAsia="Cambria"/>
          <w:b/>
          <w:bCs/>
          <w:sz w:val="22"/>
          <w:szCs w:val="22"/>
        </w:rPr>
      </w:pPr>
      <w:proofErr w:type="spellStart"/>
      <w:r w:rsidRPr="00F404F5">
        <w:rPr>
          <w:rFonts w:eastAsia="Cambria"/>
          <w:b/>
          <w:bCs/>
          <w:w w:val="105"/>
          <w:sz w:val="22"/>
          <w:szCs w:val="22"/>
        </w:rPr>
        <w:t>Contractor‟s</w:t>
      </w:r>
      <w:proofErr w:type="spellEnd"/>
      <w:r w:rsidRPr="00F404F5">
        <w:rPr>
          <w:rFonts w:eastAsia="Cambria"/>
          <w:b/>
          <w:bCs/>
          <w:spacing w:val="-7"/>
          <w:w w:val="105"/>
          <w:sz w:val="22"/>
          <w:szCs w:val="22"/>
        </w:rPr>
        <w:t xml:space="preserve"> </w:t>
      </w:r>
      <w:r w:rsidRPr="00F404F5">
        <w:rPr>
          <w:rFonts w:eastAsia="Cambria"/>
          <w:b/>
          <w:bCs/>
          <w:w w:val="105"/>
          <w:sz w:val="22"/>
          <w:szCs w:val="22"/>
        </w:rPr>
        <w:t>Plant</w:t>
      </w:r>
      <w:r w:rsidRPr="00F404F5">
        <w:rPr>
          <w:rFonts w:eastAsia="Cambria"/>
          <w:b/>
          <w:bCs/>
          <w:spacing w:val="-8"/>
          <w:w w:val="105"/>
          <w:sz w:val="22"/>
          <w:szCs w:val="22"/>
        </w:rPr>
        <w:t xml:space="preserve"> </w:t>
      </w:r>
      <w:r w:rsidRPr="00F404F5">
        <w:rPr>
          <w:rFonts w:eastAsia="Cambria"/>
          <w:b/>
          <w:bCs/>
          <w:w w:val="105"/>
          <w:sz w:val="22"/>
          <w:szCs w:val="22"/>
        </w:rPr>
        <w:t>and</w:t>
      </w:r>
      <w:r w:rsidRPr="00F404F5">
        <w:rPr>
          <w:rFonts w:eastAsia="Cambria"/>
          <w:b/>
          <w:bCs/>
          <w:spacing w:val="-8"/>
          <w:w w:val="105"/>
          <w:sz w:val="22"/>
          <w:szCs w:val="22"/>
        </w:rPr>
        <w:t xml:space="preserve"> </w:t>
      </w:r>
      <w:r w:rsidRPr="00F404F5">
        <w:rPr>
          <w:rFonts w:eastAsia="Cambria"/>
          <w:b/>
          <w:bCs/>
          <w:w w:val="105"/>
          <w:sz w:val="22"/>
          <w:szCs w:val="22"/>
        </w:rPr>
        <w:t>Machinery</w:t>
      </w:r>
      <w:r w:rsidRPr="00F404F5">
        <w:rPr>
          <w:rFonts w:eastAsia="Cambria"/>
          <w:b/>
          <w:bCs/>
          <w:spacing w:val="-7"/>
          <w:w w:val="105"/>
          <w:sz w:val="22"/>
          <w:szCs w:val="22"/>
        </w:rPr>
        <w:t xml:space="preserve"> </w:t>
      </w:r>
      <w:r w:rsidRPr="00F404F5">
        <w:rPr>
          <w:rFonts w:eastAsia="Cambria"/>
          <w:b/>
          <w:bCs/>
          <w:w w:val="105"/>
          <w:sz w:val="22"/>
          <w:szCs w:val="22"/>
        </w:rPr>
        <w:t>(CPM)</w:t>
      </w:r>
      <w:r w:rsidRPr="00F404F5">
        <w:rPr>
          <w:rFonts w:eastAsia="Cambria"/>
          <w:b/>
          <w:bCs/>
          <w:spacing w:val="-8"/>
          <w:w w:val="105"/>
          <w:sz w:val="22"/>
          <w:szCs w:val="22"/>
        </w:rPr>
        <w:t xml:space="preserve"> </w:t>
      </w:r>
      <w:r w:rsidRPr="00F404F5">
        <w:rPr>
          <w:rFonts w:eastAsia="Cambria"/>
          <w:b/>
          <w:bCs/>
          <w:w w:val="105"/>
          <w:sz w:val="22"/>
          <w:szCs w:val="22"/>
        </w:rPr>
        <w:t>Insurance</w:t>
      </w:r>
    </w:p>
    <w:p w:rsidR="005A48C5" w:rsidRPr="00F404F5" w:rsidRDefault="005A48C5">
      <w:pPr>
        <w:widowControl w:val="0"/>
        <w:autoSpaceDE w:val="0"/>
        <w:autoSpaceDN w:val="0"/>
        <w:spacing w:before="11"/>
        <w:rPr>
          <w:rFonts w:eastAsia="Cambria"/>
          <w:sz w:val="22"/>
          <w:szCs w:val="22"/>
        </w:rPr>
      </w:pPr>
    </w:p>
    <w:p w:rsidR="005A48C5" w:rsidRPr="00BA69AC" w:rsidRDefault="00D11752" w:rsidP="00705CB0">
      <w:pPr>
        <w:widowControl w:val="0"/>
        <w:autoSpaceDE w:val="0"/>
        <w:autoSpaceDN w:val="0"/>
        <w:spacing w:line="254" w:lineRule="auto"/>
        <w:ind w:left="1828" w:right="1609"/>
        <w:jc w:val="both"/>
        <w:rPr>
          <w:rFonts w:eastAsia="Cambria"/>
          <w:w w:val="105"/>
          <w:sz w:val="22"/>
          <w:szCs w:val="22"/>
        </w:rPr>
      </w:pP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(including</w:t>
      </w:r>
      <w:r w:rsidRPr="00BA69AC">
        <w:rPr>
          <w:rFonts w:eastAsia="Cambria"/>
          <w:w w:val="105"/>
          <w:sz w:val="22"/>
          <w:szCs w:val="22"/>
        </w:rPr>
        <w:t xml:space="preserve"> </w:t>
      </w:r>
      <w:r w:rsidRPr="00F404F5">
        <w:rPr>
          <w:rFonts w:eastAsia="Cambria"/>
          <w:w w:val="105"/>
          <w:sz w:val="22"/>
          <w:szCs w:val="22"/>
        </w:rPr>
        <w:t>without</w:t>
      </w:r>
      <w:r w:rsidRPr="00BA69AC">
        <w:rPr>
          <w:rFonts w:eastAsia="Cambria"/>
          <w:w w:val="105"/>
          <w:sz w:val="22"/>
          <w:szCs w:val="22"/>
        </w:rPr>
        <w:t xml:space="preserve"> </w:t>
      </w:r>
      <w:r w:rsidRPr="00F404F5">
        <w:rPr>
          <w:rFonts w:eastAsia="Cambria"/>
          <w:w w:val="105"/>
          <w:sz w:val="22"/>
          <w:szCs w:val="22"/>
        </w:rPr>
        <w:t>limitation</w:t>
      </w:r>
      <w:r w:rsidRPr="00BA69AC">
        <w:rPr>
          <w:rFonts w:eastAsia="Cambria"/>
          <w:w w:val="105"/>
          <w:sz w:val="22"/>
          <w:szCs w:val="22"/>
        </w:rPr>
        <w:t xml:space="preserve"> </w:t>
      </w:r>
      <w:r w:rsidRPr="00F404F5">
        <w:rPr>
          <w:rFonts w:eastAsia="Cambria"/>
          <w:w w:val="105"/>
          <w:sz w:val="22"/>
          <w:szCs w:val="22"/>
        </w:rPr>
        <w:t>any</w:t>
      </w:r>
      <w:r w:rsidRPr="00BA69AC">
        <w:rPr>
          <w:rFonts w:eastAsia="Cambria"/>
          <w:w w:val="105"/>
          <w:sz w:val="22"/>
          <w:szCs w:val="22"/>
        </w:rPr>
        <w:t xml:space="preserve"> </w:t>
      </w:r>
      <w:r w:rsidRPr="00F404F5">
        <w:rPr>
          <w:rFonts w:eastAsia="Cambria"/>
          <w:w w:val="105"/>
          <w:sz w:val="22"/>
          <w:szCs w:val="22"/>
        </w:rPr>
        <w:t>consultant,</w:t>
      </w:r>
      <w:r w:rsidRPr="00BA69AC">
        <w:rPr>
          <w:rFonts w:eastAsia="Cambria"/>
          <w:w w:val="105"/>
          <w:sz w:val="22"/>
          <w:szCs w:val="22"/>
        </w:rPr>
        <w:t xml:space="preserve"> </w:t>
      </w:r>
      <w:r w:rsidRPr="00F404F5">
        <w:rPr>
          <w:rFonts w:eastAsia="Cambria"/>
          <w:w w:val="105"/>
          <w:sz w:val="22"/>
          <w:szCs w:val="22"/>
        </w:rPr>
        <w:t>servant, agent or employee of the Employer) shall not in any</w:t>
      </w:r>
      <w:r w:rsidRPr="00BA69AC">
        <w:rPr>
          <w:rFonts w:eastAsia="Cambria"/>
          <w:w w:val="105"/>
          <w:sz w:val="22"/>
          <w:szCs w:val="22"/>
        </w:rPr>
        <w:t xml:space="preserve"> </w:t>
      </w:r>
      <w:r w:rsidRPr="00F404F5">
        <w:rPr>
          <w:rFonts w:eastAsia="Cambria"/>
          <w:w w:val="105"/>
          <w:sz w:val="22"/>
          <w:szCs w:val="22"/>
        </w:rPr>
        <w:t>circumstances</w:t>
      </w:r>
      <w:r w:rsidRPr="00BA69AC">
        <w:rPr>
          <w:rFonts w:eastAsia="Cambria"/>
          <w:w w:val="105"/>
          <w:sz w:val="22"/>
          <w:szCs w:val="22"/>
        </w:rPr>
        <w:t xml:space="preserve"> </w:t>
      </w:r>
      <w:r w:rsidRPr="00F404F5">
        <w:rPr>
          <w:rFonts w:eastAsia="Cambria"/>
          <w:w w:val="105"/>
          <w:sz w:val="22"/>
          <w:szCs w:val="22"/>
        </w:rPr>
        <w:t>be</w:t>
      </w:r>
      <w:r w:rsidRPr="00BA69AC">
        <w:rPr>
          <w:rFonts w:eastAsia="Cambria"/>
          <w:w w:val="105"/>
          <w:sz w:val="22"/>
          <w:szCs w:val="22"/>
        </w:rPr>
        <w:t xml:space="preserve"> </w:t>
      </w:r>
      <w:r w:rsidRPr="00F404F5">
        <w:rPr>
          <w:rFonts w:eastAsia="Cambria"/>
          <w:w w:val="105"/>
          <w:sz w:val="22"/>
          <w:szCs w:val="22"/>
        </w:rPr>
        <w:t>liable</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for</w:t>
      </w:r>
      <w:r w:rsidRPr="00BA69AC">
        <w:rPr>
          <w:rFonts w:eastAsia="Cambria"/>
          <w:w w:val="105"/>
          <w:sz w:val="22"/>
          <w:szCs w:val="22"/>
        </w:rPr>
        <w:t xml:space="preserve"> </w:t>
      </w:r>
      <w:r w:rsidR="00705CB0" w:rsidRPr="00F404F5">
        <w:rPr>
          <w:rFonts w:eastAsia="Cambria"/>
          <w:w w:val="105"/>
          <w:sz w:val="22"/>
          <w:szCs w:val="22"/>
        </w:rPr>
        <w:t>any loss</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or</w:t>
      </w:r>
      <w:r w:rsidR="00705CB0" w:rsidRPr="00F404F5">
        <w:rPr>
          <w:rFonts w:eastAsia="Cambria"/>
          <w:w w:val="105"/>
          <w:sz w:val="22"/>
          <w:szCs w:val="22"/>
        </w:rPr>
        <w:t xml:space="preserve"> </w:t>
      </w:r>
      <w:r w:rsidRPr="00F404F5">
        <w:rPr>
          <w:rFonts w:eastAsia="Cambria"/>
          <w:w w:val="105"/>
          <w:sz w:val="22"/>
          <w:szCs w:val="22"/>
        </w:rPr>
        <w:t xml:space="preserve">damage to any of the </w:t>
      </w:r>
      <w:proofErr w:type="spellStart"/>
      <w:r w:rsidRPr="00F404F5">
        <w:rPr>
          <w:rFonts w:eastAsia="Cambria"/>
          <w:w w:val="105"/>
          <w:sz w:val="22"/>
          <w:szCs w:val="22"/>
        </w:rPr>
        <w:t>Contractor‟s</w:t>
      </w:r>
      <w:proofErr w:type="spellEnd"/>
      <w:r w:rsidRPr="00F404F5">
        <w:rPr>
          <w:rFonts w:eastAsia="Cambria"/>
          <w:w w:val="105"/>
          <w:sz w:val="22"/>
          <w:szCs w:val="22"/>
        </w:rPr>
        <w:t xml:space="preserve"> Equipment or for any losses,</w:t>
      </w:r>
      <w:r w:rsidRPr="00BA69AC">
        <w:rPr>
          <w:rFonts w:eastAsia="Cambria"/>
          <w:w w:val="105"/>
          <w:sz w:val="22"/>
          <w:szCs w:val="22"/>
        </w:rPr>
        <w:t xml:space="preserve"> </w:t>
      </w:r>
      <w:r w:rsidRPr="00F404F5">
        <w:rPr>
          <w:rFonts w:eastAsia="Cambria"/>
          <w:w w:val="105"/>
          <w:sz w:val="22"/>
          <w:szCs w:val="22"/>
        </w:rPr>
        <w:t>liabilities,</w:t>
      </w:r>
      <w:r w:rsidRPr="00BA69AC">
        <w:rPr>
          <w:rFonts w:eastAsia="Cambria"/>
          <w:w w:val="105"/>
          <w:sz w:val="22"/>
          <w:szCs w:val="22"/>
        </w:rPr>
        <w:t xml:space="preserve"> </w:t>
      </w:r>
      <w:r w:rsidRPr="00F404F5">
        <w:rPr>
          <w:rFonts w:eastAsia="Cambria"/>
          <w:w w:val="105"/>
          <w:sz w:val="22"/>
          <w:szCs w:val="22"/>
        </w:rPr>
        <w:t>costs,</w:t>
      </w:r>
      <w:r w:rsidRPr="00BA69AC">
        <w:rPr>
          <w:rFonts w:eastAsia="Cambria"/>
          <w:w w:val="105"/>
          <w:sz w:val="22"/>
          <w:szCs w:val="22"/>
        </w:rPr>
        <w:t xml:space="preserve"> </w:t>
      </w:r>
      <w:r w:rsidRPr="00F404F5">
        <w:rPr>
          <w:rFonts w:eastAsia="Cambria"/>
          <w:w w:val="105"/>
          <w:sz w:val="22"/>
          <w:szCs w:val="22"/>
        </w:rPr>
        <w:t>claims,</w:t>
      </w:r>
      <w:r w:rsidRPr="00BA69AC">
        <w:rPr>
          <w:rFonts w:eastAsia="Cambria"/>
          <w:w w:val="105"/>
          <w:sz w:val="22"/>
          <w:szCs w:val="22"/>
        </w:rPr>
        <w:t xml:space="preserve"> </w:t>
      </w:r>
      <w:r w:rsidRPr="00F404F5">
        <w:rPr>
          <w:rFonts w:eastAsia="Cambria"/>
          <w:w w:val="105"/>
          <w:sz w:val="22"/>
          <w:szCs w:val="22"/>
        </w:rPr>
        <w:t>actions</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demands</w:t>
      </w:r>
      <w:r w:rsidRPr="00BA69AC">
        <w:rPr>
          <w:rFonts w:eastAsia="Cambria"/>
          <w:w w:val="105"/>
          <w:sz w:val="22"/>
          <w:szCs w:val="22"/>
        </w:rPr>
        <w:t xml:space="preserve"> </w:t>
      </w:r>
      <w:r w:rsidRPr="00F404F5">
        <w:rPr>
          <w:rFonts w:eastAsia="Cambria"/>
          <w:w w:val="105"/>
          <w:sz w:val="22"/>
          <w:szCs w:val="22"/>
        </w:rPr>
        <w:t>which</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 may incur or which may be made against it as a</w:t>
      </w:r>
      <w:r w:rsidRPr="00BA69AC">
        <w:rPr>
          <w:rFonts w:eastAsia="Cambria"/>
          <w:w w:val="105"/>
          <w:sz w:val="22"/>
          <w:szCs w:val="22"/>
        </w:rPr>
        <w:t xml:space="preserve"> </w:t>
      </w:r>
      <w:r w:rsidRPr="00F404F5">
        <w:rPr>
          <w:rFonts w:eastAsia="Cambria"/>
          <w:w w:val="105"/>
          <w:sz w:val="22"/>
          <w:szCs w:val="22"/>
        </w:rPr>
        <w:t>result of</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in connection with</w:t>
      </w:r>
      <w:r w:rsidRPr="00BA69AC">
        <w:rPr>
          <w:rFonts w:eastAsia="Cambria"/>
          <w:w w:val="105"/>
          <w:sz w:val="22"/>
          <w:szCs w:val="22"/>
        </w:rPr>
        <w:t xml:space="preserve"> </w:t>
      </w:r>
      <w:r w:rsidRPr="00F404F5">
        <w:rPr>
          <w:rFonts w:eastAsia="Cambria"/>
          <w:w w:val="105"/>
          <w:sz w:val="22"/>
          <w:szCs w:val="22"/>
        </w:rPr>
        <w:t>any such</w:t>
      </w:r>
      <w:r w:rsidRPr="00BA69AC">
        <w:rPr>
          <w:rFonts w:eastAsia="Cambria"/>
          <w:w w:val="105"/>
          <w:sz w:val="22"/>
          <w:szCs w:val="22"/>
        </w:rPr>
        <w:t xml:space="preserve"> </w:t>
      </w:r>
      <w:r w:rsidRPr="00F404F5">
        <w:rPr>
          <w:rFonts w:eastAsia="Cambria"/>
          <w:w w:val="105"/>
          <w:sz w:val="22"/>
          <w:szCs w:val="22"/>
        </w:rPr>
        <w:t>loss</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damage.</w:t>
      </w:r>
    </w:p>
    <w:p w:rsidR="005A48C5" w:rsidRPr="00F404F5" w:rsidRDefault="005A48C5">
      <w:pPr>
        <w:widowControl w:val="0"/>
        <w:autoSpaceDE w:val="0"/>
        <w:autoSpaceDN w:val="0"/>
        <w:spacing w:before="5"/>
        <w:rPr>
          <w:rFonts w:eastAsia="Cambria"/>
          <w:sz w:val="22"/>
          <w:szCs w:val="22"/>
        </w:rPr>
      </w:pPr>
    </w:p>
    <w:p w:rsidR="005A48C5" w:rsidRPr="00BA69AC" w:rsidRDefault="00D11752">
      <w:pPr>
        <w:widowControl w:val="0"/>
        <w:numPr>
          <w:ilvl w:val="2"/>
          <w:numId w:val="1"/>
        </w:numPr>
        <w:tabs>
          <w:tab w:val="left" w:pos="1288"/>
          <w:tab w:val="left" w:pos="1289"/>
        </w:tabs>
        <w:autoSpaceDE w:val="0"/>
        <w:autoSpaceDN w:val="0"/>
        <w:spacing w:line="254" w:lineRule="auto"/>
        <w:ind w:right="1602"/>
        <w:jc w:val="both"/>
        <w:rPr>
          <w:rFonts w:eastAsia="Cambria"/>
          <w:w w:val="105"/>
          <w:sz w:val="22"/>
          <w:szCs w:val="22"/>
        </w:rPr>
      </w:pPr>
      <w:r w:rsidRPr="00F404F5">
        <w:rPr>
          <w:rFonts w:eastAsia="Cambria"/>
          <w:sz w:val="22"/>
          <w:szCs w:val="22"/>
        </w:rPr>
        <w:t>The</w:t>
      </w:r>
      <w:r w:rsidRPr="00F404F5">
        <w:rPr>
          <w:rFonts w:eastAsia="Cambria"/>
          <w:spacing w:val="1"/>
          <w:sz w:val="22"/>
          <w:szCs w:val="22"/>
        </w:rPr>
        <w:t xml:space="preserve"> </w:t>
      </w:r>
      <w:r w:rsidRPr="00BA69AC">
        <w:rPr>
          <w:rFonts w:eastAsia="Cambria"/>
          <w:w w:val="105"/>
          <w:sz w:val="22"/>
          <w:szCs w:val="22"/>
        </w:rPr>
        <w:t>Employer shall be named as co-insured under all insurance policies taken out by the Contractor pursuant to</w:t>
      </w:r>
      <w:r w:rsidRPr="00F404F5">
        <w:rPr>
          <w:rFonts w:eastAsia="Cambria"/>
          <w:spacing w:val="53"/>
          <w:sz w:val="22"/>
          <w:szCs w:val="22"/>
        </w:rPr>
        <w:t xml:space="preserve"> </w:t>
      </w:r>
      <w:r w:rsidRPr="00F404F5">
        <w:rPr>
          <w:rFonts w:eastAsia="Cambria"/>
          <w:b/>
          <w:i/>
          <w:sz w:val="22"/>
          <w:szCs w:val="22"/>
        </w:rPr>
        <w:t>GCC</w:t>
      </w:r>
      <w:r w:rsidRPr="00F404F5">
        <w:rPr>
          <w:rFonts w:eastAsia="Cambria"/>
          <w:b/>
          <w:i/>
          <w:spacing w:val="52"/>
          <w:sz w:val="22"/>
          <w:szCs w:val="22"/>
        </w:rPr>
        <w:t xml:space="preserve"> </w:t>
      </w:r>
      <w:r w:rsidRPr="00F404F5">
        <w:rPr>
          <w:rFonts w:eastAsia="Cambria"/>
          <w:b/>
          <w:i/>
          <w:sz w:val="22"/>
          <w:szCs w:val="22"/>
        </w:rPr>
        <w:t>Sub-Clause</w:t>
      </w:r>
      <w:r w:rsidRPr="00F404F5">
        <w:rPr>
          <w:rFonts w:eastAsia="Cambria"/>
          <w:b/>
          <w:i/>
          <w:spacing w:val="1"/>
          <w:sz w:val="22"/>
          <w:szCs w:val="22"/>
        </w:rPr>
        <w:t xml:space="preserve"> </w:t>
      </w:r>
      <w:r w:rsidRPr="00F404F5">
        <w:rPr>
          <w:rFonts w:eastAsia="Cambria"/>
          <w:b/>
          <w:i/>
          <w:sz w:val="22"/>
          <w:szCs w:val="22"/>
        </w:rPr>
        <w:t>30.1,</w:t>
      </w:r>
      <w:r w:rsidRPr="00F404F5">
        <w:rPr>
          <w:rFonts w:eastAsia="Cambria"/>
          <w:spacing w:val="1"/>
          <w:sz w:val="22"/>
          <w:szCs w:val="22"/>
        </w:rPr>
        <w:t xml:space="preserve"> </w:t>
      </w:r>
      <w:r w:rsidRPr="00BA69AC">
        <w:rPr>
          <w:rFonts w:eastAsia="Cambria"/>
          <w:w w:val="105"/>
          <w:sz w:val="22"/>
          <w:szCs w:val="22"/>
        </w:rPr>
        <w:t xml:space="preserve">except for the </w:t>
      </w:r>
      <w:r w:rsidR="00213F05" w:rsidRPr="00BA69AC">
        <w:rPr>
          <w:rFonts w:eastAsia="Cambria"/>
          <w:w w:val="105"/>
          <w:sz w:val="22"/>
          <w:szCs w:val="22"/>
        </w:rPr>
        <w:t>Third-Party</w:t>
      </w:r>
      <w:r w:rsidRPr="00BA69AC">
        <w:rPr>
          <w:rFonts w:eastAsia="Cambria"/>
          <w:w w:val="105"/>
          <w:sz w:val="22"/>
          <w:szCs w:val="22"/>
        </w:rPr>
        <w:t xml:space="preserve"> Liability, Workmen Compensation Policy Insurances, and the </w:t>
      </w:r>
      <w:proofErr w:type="spellStart"/>
      <w:r w:rsidRPr="00BA69AC">
        <w:rPr>
          <w:rFonts w:eastAsia="Cambria"/>
          <w:w w:val="105"/>
          <w:sz w:val="22"/>
          <w:szCs w:val="22"/>
        </w:rPr>
        <w:t>Contractor‟s</w:t>
      </w:r>
      <w:proofErr w:type="spellEnd"/>
      <w:r w:rsidRPr="00BA69AC">
        <w:rPr>
          <w:rFonts w:eastAsia="Cambria"/>
          <w:w w:val="105"/>
          <w:sz w:val="22"/>
          <w:szCs w:val="22"/>
        </w:rPr>
        <w:t xml:space="preserve"> Subcontractors shall be named as co-</w:t>
      </w:r>
      <w:proofErr w:type="spellStart"/>
      <w:r w:rsidRPr="00BA69AC">
        <w:rPr>
          <w:rFonts w:eastAsia="Cambria"/>
          <w:w w:val="105"/>
          <w:sz w:val="22"/>
          <w:szCs w:val="22"/>
        </w:rPr>
        <w:t>insureds</w:t>
      </w:r>
      <w:proofErr w:type="spellEnd"/>
      <w:r w:rsidRPr="00BA69AC">
        <w:rPr>
          <w:rFonts w:eastAsia="Cambria"/>
          <w:w w:val="105"/>
          <w:sz w:val="22"/>
          <w:szCs w:val="22"/>
        </w:rPr>
        <w:t xml:space="preserve"> under all insurance policies taken out by the Contractor pursuant to</w:t>
      </w:r>
      <w:r w:rsidRPr="00F404F5">
        <w:rPr>
          <w:rFonts w:eastAsia="Cambria"/>
          <w:spacing w:val="1"/>
          <w:sz w:val="22"/>
          <w:szCs w:val="22"/>
        </w:rPr>
        <w:t xml:space="preserve"> </w:t>
      </w:r>
      <w:r w:rsidRPr="00F404F5">
        <w:rPr>
          <w:rFonts w:eastAsia="Cambria"/>
          <w:b/>
          <w:i/>
          <w:sz w:val="22"/>
          <w:szCs w:val="22"/>
        </w:rPr>
        <w:t>GCC</w:t>
      </w:r>
      <w:r w:rsidRPr="00F404F5">
        <w:rPr>
          <w:rFonts w:eastAsia="Cambria"/>
          <w:b/>
          <w:i/>
          <w:spacing w:val="1"/>
          <w:sz w:val="22"/>
          <w:szCs w:val="22"/>
        </w:rPr>
        <w:t xml:space="preserve"> </w:t>
      </w:r>
      <w:r w:rsidRPr="00F404F5">
        <w:rPr>
          <w:rFonts w:eastAsia="Cambria"/>
          <w:b/>
          <w:i/>
          <w:sz w:val="22"/>
          <w:szCs w:val="22"/>
        </w:rPr>
        <w:t>Sub-Clause</w:t>
      </w:r>
      <w:r w:rsidRPr="00F404F5">
        <w:rPr>
          <w:rFonts w:eastAsia="Cambria"/>
          <w:b/>
          <w:i/>
          <w:spacing w:val="1"/>
          <w:sz w:val="22"/>
          <w:szCs w:val="22"/>
        </w:rPr>
        <w:t xml:space="preserve"> </w:t>
      </w:r>
      <w:r w:rsidRPr="00F404F5">
        <w:rPr>
          <w:rFonts w:eastAsia="Cambria"/>
          <w:b/>
          <w:i/>
          <w:sz w:val="22"/>
          <w:szCs w:val="22"/>
        </w:rPr>
        <w:t>30.1</w:t>
      </w:r>
      <w:r w:rsidRPr="00F404F5">
        <w:rPr>
          <w:rFonts w:eastAsia="Cambria"/>
          <w:spacing w:val="1"/>
          <w:sz w:val="22"/>
          <w:szCs w:val="22"/>
        </w:rPr>
        <w:t xml:space="preserve"> </w:t>
      </w:r>
      <w:r w:rsidRPr="00BA69AC">
        <w:rPr>
          <w:rFonts w:eastAsia="Cambria"/>
          <w:w w:val="105"/>
          <w:sz w:val="22"/>
          <w:szCs w:val="22"/>
        </w:rPr>
        <w:t xml:space="preserve">except for the Cargo Insurance During Transport, Workmen Compensation Policy Insurances. All </w:t>
      </w:r>
      <w:proofErr w:type="spellStart"/>
      <w:r w:rsidRPr="00BA69AC">
        <w:rPr>
          <w:rFonts w:eastAsia="Cambria"/>
          <w:w w:val="105"/>
          <w:sz w:val="22"/>
          <w:szCs w:val="22"/>
        </w:rPr>
        <w:t>insurer‟s</w:t>
      </w:r>
      <w:proofErr w:type="spellEnd"/>
      <w:r w:rsidRPr="00BA69AC">
        <w:rPr>
          <w:rFonts w:eastAsia="Cambria"/>
          <w:w w:val="105"/>
          <w:sz w:val="22"/>
          <w:szCs w:val="22"/>
        </w:rPr>
        <w:t xml:space="preserve"> rights of subrogation against such co- </w:t>
      </w:r>
      <w:proofErr w:type="spellStart"/>
      <w:r w:rsidRPr="00BA69AC">
        <w:rPr>
          <w:rFonts w:eastAsia="Cambria"/>
          <w:w w:val="105"/>
          <w:sz w:val="22"/>
          <w:szCs w:val="22"/>
        </w:rPr>
        <w:t>insureds</w:t>
      </w:r>
      <w:proofErr w:type="spellEnd"/>
      <w:r w:rsidRPr="00BA69AC">
        <w:rPr>
          <w:rFonts w:eastAsia="Cambria"/>
          <w:w w:val="105"/>
          <w:sz w:val="22"/>
          <w:szCs w:val="22"/>
        </w:rPr>
        <w:t xml:space="preserve"> for losses or claims arising out of the performance of the Contract shall be waived under such policies.</w:t>
      </w:r>
    </w:p>
    <w:p w:rsidR="005A48C5" w:rsidRPr="00F404F5" w:rsidRDefault="005A48C5">
      <w:pPr>
        <w:widowControl w:val="0"/>
        <w:autoSpaceDE w:val="0"/>
        <w:autoSpaceDN w:val="0"/>
        <w:spacing w:before="6"/>
        <w:rPr>
          <w:rFonts w:eastAsia="Cambria"/>
          <w:sz w:val="22"/>
          <w:szCs w:val="22"/>
        </w:rPr>
      </w:pPr>
    </w:p>
    <w:p w:rsidR="005A48C5" w:rsidRPr="00BA69AC" w:rsidRDefault="00D11752">
      <w:pPr>
        <w:widowControl w:val="0"/>
        <w:numPr>
          <w:ilvl w:val="2"/>
          <w:numId w:val="1"/>
        </w:numPr>
        <w:tabs>
          <w:tab w:val="left" w:pos="1288"/>
          <w:tab w:val="left" w:pos="1289"/>
        </w:tabs>
        <w:autoSpaceDE w:val="0"/>
        <w:autoSpaceDN w:val="0"/>
        <w:spacing w:line="254" w:lineRule="auto"/>
        <w:ind w:right="1606"/>
        <w:jc w:val="both"/>
        <w:rPr>
          <w:rFonts w:eastAsia="Cambria"/>
          <w:w w:val="105"/>
          <w:sz w:val="22"/>
          <w:szCs w:val="22"/>
        </w:rPr>
      </w:pPr>
      <w:r w:rsidRPr="00BA69AC">
        <w:rPr>
          <w:rFonts w:eastAsia="Cambria"/>
          <w:w w:val="105"/>
          <w:sz w:val="22"/>
          <w:szCs w:val="22"/>
        </w:rPr>
        <w:t>The Contractor shall, in accordance with the provisions of the corresponding</w:t>
      </w:r>
      <w:r w:rsidRPr="00F404F5">
        <w:rPr>
          <w:rFonts w:eastAsia="Cambria"/>
          <w:spacing w:val="1"/>
          <w:sz w:val="22"/>
          <w:szCs w:val="22"/>
        </w:rPr>
        <w:t xml:space="preserve"> </w:t>
      </w:r>
      <w:r w:rsidRPr="00F404F5">
        <w:rPr>
          <w:rFonts w:eastAsia="Cambria"/>
          <w:b/>
          <w:i/>
          <w:sz w:val="22"/>
          <w:szCs w:val="22"/>
        </w:rPr>
        <w:t>Appendix</w:t>
      </w:r>
      <w:r w:rsidRPr="00F404F5">
        <w:rPr>
          <w:rFonts w:eastAsia="Cambria"/>
          <w:b/>
          <w:i/>
          <w:spacing w:val="1"/>
          <w:sz w:val="22"/>
          <w:szCs w:val="22"/>
        </w:rPr>
        <w:t xml:space="preserve"> </w:t>
      </w:r>
      <w:r w:rsidRPr="00F404F5">
        <w:rPr>
          <w:rFonts w:eastAsia="Cambria"/>
          <w:b/>
          <w:i/>
          <w:sz w:val="22"/>
          <w:szCs w:val="22"/>
        </w:rPr>
        <w:t>–</w:t>
      </w:r>
      <w:r w:rsidRPr="00F404F5">
        <w:rPr>
          <w:rFonts w:eastAsia="Cambria"/>
          <w:b/>
          <w:i/>
          <w:spacing w:val="1"/>
          <w:sz w:val="22"/>
          <w:szCs w:val="22"/>
        </w:rPr>
        <w:t xml:space="preserve"> </w:t>
      </w:r>
      <w:r w:rsidRPr="00F404F5">
        <w:rPr>
          <w:rFonts w:eastAsia="Cambria"/>
          <w:b/>
          <w:i/>
          <w:sz w:val="22"/>
          <w:szCs w:val="22"/>
        </w:rPr>
        <w:t>3</w:t>
      </w:r>
      <w:r w:rsidRPr="00F404F5">
        <w:rPr>
          <w:rFonts w:eastAsia="Cambria"/>
          <w:spacing w:val="53"/>
          <w:sz w:val="22"/>
          <w:szCs w:val="22"/>
        </w:rPr>
        <w:t xml:space="preserve"> </w:t>
      </w:r>
      <w:r w:rsidRPr="00BA69AC">
        <w:rPr>
          <w:rFonts w:eastAsia="Cambria"/>
          <w:w w:val="105"/>
          <w:sz w:val="22"/>
          <w:szCs w:val="22"/>
        </w:rPr>
        <w:t xml:space="preserve">(Insurance Requirements) to the Contract Agreement, deliver to the Employer certificates of insurance (or copies of the insurance policies) as evidence that the required policies are in full force and effect. The certificates shall provide that no less than twenty-one (21) days‟ notice shall be given to </w:t>
      </w:r>
      <w:r w:rsidRPr="00BA69AC">
        <w:rPr>
          <w:rFonts w:eastAsia="Cambria"/>
          <w:w w:val="105"/>
          <w:sz w:val="22"/>
          <w:szCs w:val="22"/>
        </w:rPr>
        <w:lastRenderedPageBreak/>
        <w:t>the Employer by insurers prior to cancellation or material modification of a policy.</w:t>
      </w:r>
    </w:p>
    <w:p w:rsidR="005A48C5" w:rsidRPr="00F404F5" w:rsidRDefault="005A48C5">
      <w:pPr>
        <w:widowControl w:val="0"/>
        <w:autoSpaceDE w:val="0"/>
        <w:autoSpaceDN w:val="0"/>
        <w:spacing w:before="6"/>
        <w:rPr>
          <w:rFonts w:eastAsia="Cambria"/>
          <w:sz w:val="22"/>
          <w:szCs w:val="22"/>
        </w:rPr>
      </w:pPr>
    </w:p>
    <w:p w:rsidR="005A48C5" w:rsidRPr="00BA69AC" w:rsidRDefault="00D11752">
      <w:pPr>
        <w:widowControl w:val="0"/>
        <w:numPr>
          <w:ilvl w:val="2"/>
          <w:numId w:val="1"/>
        </w:numPr>
        <w:tabs>
          <w:tab w:val="left" w:pos="1288"/>
          <w:tab w:val="left" w:pos="1289"/>
        </w:tabs>
        <w:autoSpaceDE w:val="0"/>
        <w:autoSpaceDN w:val="0"/>
        <w:spacing w:line="254" w:lineRule="auto"/>
        <w:ind w:right="1603"/>
        <w:jc w:val="both"/>
        <w:rPr>
          <w:rFonts w:eastAsia="Cambria"/>
          <w:w w:val="105"/>
          <w:sz w:val="22"/>
          <w:szCs w:val="22"/>
        </w:rPr>
      </w:pPr>
      <w:r w:rsidRPr="00F404F5">
        <w:rPr>
          <w:rFonts w:eastAsia="Cambria"/>
          <w:sz w:val="22"/>
          <w:szCs w:val="22"/>
        </w:rPr>
        <w:t>The</w:t>
      </w:r>
      <w:r w:rsidRPr="00F404F5">
        <w:rPr>
          <w:rFonts w:eastAsia="Cambria"/>
          <w:spacing w:val="1"/>
          <w:sz w:val="22"/>
          <w:szCs w:val="22"/>
        </w:rPr>
        <w:t xml:space="preserve"> </w:t>
      </w:r>
      <w:r w:rsidRPr="00BA69AC">
        <w:rPr>
          <w:rFonts w:eastAsia="Cambria"/>
          <w:w w:val="105"/>
          <w:sz w:val="22"/>
          <w:szCs w:val="22"/>
        </w:rPr>
        <w:t>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rsidR="005A48C5" w:rsidRPr="00F404F5" w:rsidRDefault="005A48C5">
      <w:pPr>
        <w:widowControl w:val="0"/>
        <w:autoSpaceDE w:val="0"/>
        <w:autoSpaceDN w:val="0"/>
        <w:spacing w:before="4"/>
        <w:rPr>
          <w:rFonts w:eastAsia="Cambria"/>
          <w:sz w:val="22"/>
          <w:szCs w:val="22"/>
        </w:rPr>
      </w:pPr>
    </w:p>
    <w:p w:rsidR="005A48C5" w:rsidRPr="00F404F5" w:rsidRDefault="00D11752" w:rsidP="00705CB0">
      <w:pPr>
        <w:widowControl w:val="0"/>
        <w:numPr>
          <w:ilvl w:val="2"/>
          <w:numId w:val="1"/>
        </w:numPr>
        <w:tabs>
          <w:tab w:val="left" w:pos="1288"/>
          <w:tab w:val="left" w:pos="1289"/>
        </w:tabs>
        <w:autoSpaceDE w:val="0"/>
        <w:autoSpaceDN w:val="0"/>
        <w:spacing w:before="64" w:line="254" w:lineRule="auto"/>
        <w:ind w:right="1602"/>
        <w:jc w:val="both"/>
        <w:rPr>
          <w:rFonts w:eastAsia="Cambria"/>
          <w:sz w:val="22"/>
          <w:szCs w:val="22"/>
        </w:rPr>
      </w:pPr>
      <w:r w:rsidRPr="00BA69AC">
        <w:rPr>
          <w:rFonts w:eastAsia="Cambria"/>
          <w:w w:val="105"/>
          <w:sz w:val="22"/>
          <w:szCs w:val="22"/>
        </w:rPr>
        <w:t>The Employer shall at its expense take out and maintain in effect during the performance of the Contract those insurances specified in the corresponding</w:t>
      </w:r>
      <w:r w:rsidRPr="00F404F5">
        <w:rPr>
          <w:rFonts w:eastAsia="Cambria"/>
          <w:spacing w:val="1"/>
          <w:sz w:val="22"/>
          <w:szCs w:val="22"/>
        </w:rPr>
        <w:t xml:space="preserve"> </w:t>
      </w:r>
      <w:r w:rsidRPr="00F404F5">
        <w:rPr>
          <w:rFonts w:eastAsia="Cambria"/>
          <w:b/>
          <w:i/>
          <w:sz w:val="22"/>
          <w:szCs w:val="22"/>
        </w:rPr>
        <w:t>Appendix</w:t>
      </w:r>
      <w:r w:rsidRPr="00F404F5">
        <w:rPr>
          <w:rFonts w:eastAsia="Cambria"/>
          <w:b/>
          <w:i/>
          <w:spacing w:val="1"/>
          <w:sz w:val="22"/>
          <w:szCs w:val="22"/>
        </w:rPr>
        <w:t xml:space="preserve"> </w:t>
      </w:r>
      <w:r w:rsidRPr="00F404F5">
        <w:rPr>
          <w:rFonts w:eastAsia="Cambria"/>
          <w:b/>
          <w:i/>
          <w:sz w:val="22"/>
          <w:szCs w:val="22"/>
        </w:rPr>
        <w:t>–</w:t>
      </w:r>
      <w:r w:rsidRPr="00F404F5">
        <w:rPr>
          <w:rFonts w:eastAsia="Cambria"/>
          <w:b/>
          <w:i/>
          <w:spacing w:val="1"/>
          <w:sz w:val="22"/>
          <w:szCs w:val="22"/>
        </w:rPr>
        <w:t xml:space="preserve"> </w:t>
      </w:r>
      <w:r w:rsidRPr="00F404F5">
        <w:rPr>
          <w:rFonts w:eastAsia="Cambria"/>
          <w:b/>
          <w:i/>
          <w:sz w:val="22"/>
          <w:szCs w:val="22"/>
        </w:rPr>
        <w:t>3</w:t>
      </w:r>
      <w:r w:rsidRPr="00F404F5">
        <w:rPr>
          <w:rFonts w:eastAsia="Cambria"/>
          <w:spacing w:val="1"/>
          <w:sz w:val="22"/>
          <w:szCs w:val="22"/>
        </w:rPr>
        <w:t xml:space="preserve"> </w:t>
      </w:r>
      <w:r w:rsidRPr="00BA69AC">
        <w:rPr>
          <w:rFonts w:eastAsia="Cambria"/>
          <w:w w:val="105"/>
          <w:sz w:val="22"/>
          <w:szCs w:val="22"/>
        </w:rPr>
        <w:t xml:space="preserve">(Insurance Requirements) to the Contract Agreement, in the sums and with the deductibles and other conditions specified in the said Appendix. The Contractor and the </w:t>
      </w:r>
      <w:proofErr w:type="spellStart"/>
      <w:r w:rsidRPr="00BA69AC">
        <w:rPr>
          <w:rFonts w:eastAsia="Cambria"/>
          <w:w w:val="105"/>
          <w:sz w:val="22"/>
          <w:szCs w:val="22"/>
        </w:rPr>
        <w:t>Contractor‟s</w:t>
      </w:r>
      <w:proofErr w:type="spellEnd"/>
      <w:r w:rsidRPr="00BA69AC">
        <w:rPr>
          <w:rFonts w:eastAsia="Cambria"/>
          <w:w w:val="105"/>
          <w:sz w:val="22"/>
          <w:szCs w:val="22"/>
        </w:rPr>
        <w:t xml:space="preserve"> Subcontractors shall be named as co-</w:t>
      </w:r>
      <w:proofErr w:type="spellStart"/>
      <w:r w:rsidRPr="00BA69AC">
        <w:rPr>
          <w:rFonts w:eastAsia="Cambria"/>
          <w:w w:val="105"/>
          <w:sz w:val="22"/>
          <w:szCs w:val="22"/>
        </w:rPr>
        <w:t>insureds</w:t>
      </w:r>
      <w:proofErr w:type="spellEnd"/>
      <w:r w:rsidRPr="00BA69AC">
        <w:rPr>
          <w:rFonts w:eastAsia="Cambria"/>
          <w:w w:val="105"/>
          <w:sz w:val="22"/>
          <w:szCs w:val="22"/>
        </w:rPr>
        <w:t xml:space="preserve"> under all such policies. All insurers‟ rights of subrogation against such co- </w:t>
      </w:r>
      <w:proofErr w:type="spellStart"/>
      <w:r w:rsidRPr="00BA69AC">
        <w:rPr>
          <w:rFonts w:eastAsia="Cambria"/>
          <w:w w:val="105"/>
          <w:sz w:val="22"/>
          <w:szCs w:val="22"/>
        </w:rPr>
        <w:t>insureds</w:t>
      </w:r>
      <w:proofErr w:type="spellEnd"/>
      <w:r w:rsidRPr="00BA69AC">
        <w:rPr>
          <w:rFonts w:eastAsia="Cambria"/>
          <w:w w:val="105"/>
          <w:sz w:val="22"/>
          <w:szCs w:val="22"/>
        </w:rPr>
        <w:t xml:space="preserve"> for losses or claims arising out of the performance of the Contract shall be waived under such policies. The Employer shall deliver to the Contractor satisfactory evidence that the required insurances are in full force and effect. The policies shall provide that not less than</w:t>
      </w:r>
      <w:r w:rsidRPr="00F404F5">
        <w:rPr>
          <w:rFonts w:eastAsia="Cambria"/>
          <w:spacing w:val="1"/>
          <w:sz w:val="22"/>
          <w:szCs w:val="22"/>
        </w:rPr>
        <w:t xml:space="preserve"> </w:t>
      </w:r>
      <w:r w:rsidRPr="00F404F5">
        <w:rPr>
          <w:rFonts w:eastAsia="Cambria"/>
          <w:b/>
          <w:sz w:val="22"/>
          <w:szCs w:val="22"/>
        </w:rPr>
        <w:t>twenty-one</w:t>
      </w:r>
      <w:r w:rsidRPr="00F404F5">
        <w:rPr>
          <w:rFonts w:eastAsia="Cambria"/>
          <w:b/>
          <w:spacing w:val="1"/>
          <w:sz w:val="22"/>
          <w:szCs w:val="22"/>
        </w:rPr>
        <w:t xml:space="preserve"> </w:t>
      </w:r>
      <w:r w:rsidRPr="00F404F5">
        <w:rPr>
          <w:rFonts w:eastAsia="Cambria"/>
          <w:b/>
          <w:sz w:val="22"/>
          <w:szCs w:val="22"/>
        </w:rPr>
        <w:t>(21)</w:t>
      </w:r>
      <w:r w:rsidRPr="00F404F5">
        <w:rPr>
          <w:rFonts w:eastAsia="Cambria"/>
          <w:b/>
          <w:spacing w:val="1"/>
          <w:sz w:val="22"/>
          <w:szCs w:val="22"/>
        </w:rPr>
        <w:t xml:space="preserve"> </w:t>
      </w:r>
      <w:r w:rsidRPr="00F404F5">
        <w:rPr>
          <w:rFonts w:eastAsia="Cambria"/>
          <w:b/>
          <w:sz w:val="22"/>
          <w:szCs w:val="22"/>
        </w:rPr>
        <w:t>days</w:t>
      </w:r>
      <w:r w:rsidRPr="00F404F5">
        <w:rPr>
          <w:rFonts w:eastAsia="Cambria"/>
          <w:sz w:val="22"/>
          <w:szCs w:val="22"/>
        </w:rPr>
        <w:t>‟</w:t>
      </w:r>
      <w:r w:rsidRPr="00F404F5">
        <w:rPr>
          <w:rFonts w:eastAsia="Cambria"/>
          <w:spacing w:val="1"/>
          <w:sz w:val="22"/>
          <w:szCs w:val="22"/>
        </w:rPr>
        <w:t xml:space="preserve"> </w:t>
      </w:r>
      <w:r w:rsidRPr="00BA69AC">
        <w:rPr>
          <w:rFonts w:eastAsia="Cambria"/>
          <w:w w:val="105"/>
          <w:sz w:val="22"/>
          <w:szCs w:val="22"/>
        </w:rPr>
        <w:t>notice shall be given to the Contractor by all insurers prior to any cancellation or material modification of the policies. If so requested by the Contractor, the</w:t>
      </w:r>
      <w:r w:rsidR="00705CB0"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provide</w:t>
      </w:r>
      <w:r w:rsidRPr="00BA69AC">
        <w:rPr>
          <w:rFonts w:eastAsia="Cambria"/>
          <w:w w:val="105"/>
          <w:sz w:val="22"/>
          <w:szCs w:val="22"/>
        </w:rPr>
        <w:t xml:space="preserve"> </w:t>
      </w:r>
      <w:r w:rsidRPr="00F404F5">
        <w:rPr>
          <w:rFonts w:eastAsia="Cambria"/>
          <w:w w:val="105"/>
          <w:sz w:val="22"/>
          <w:szCs w:val="22"/>
        </w:rPr>
        <w:t>copies</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policies</w:t>
      </w:r>
      <w:r w:rsidRPr="00BA69AC">
        <w:rPr>
          <w:rFonts w:eastAsia="Cambria"/>
          <w:w w:val="105"/>
          <w:sz w:val="22"/>
          <w:szCs w:val="22"/>
        </w:rPr>
        <w:t xml:space="preserve"> </w:t>
      </w:r>
      <w:r w:rsidRPr="00F404F5">
        <w:rPr>
          <w:rFonts w:eastAsia="Cambria"/>
          <w:w w:val="105"/>
          <w:sz w:val="22"/>
          <w:szCs w:val="22"/>
        </w:rPr>
        <w:t>taken</w:t>
      </w:r>
      <w:r w:rsidRPr="00BA69AC">
        <w:rPr>
          <w:rFonts w:eastAsia="Cambria"/>
          <w:w w:val="105"/>
          <w:sz w:val="22"/>
          <w:szCs w:val="22"/>
        </w:rPr>
        <w:t xml:space="preserve"> </w:t>
      </w:r>
      <w:r w:rsidRPr="00F404F5">
        <w:rPr>
          <w:rFonts w:eastAsia="Cambria"/>
          <w:w w:val="105"/>
          <w:sz w:val="22"/>
          <w:szCs w:val="22"/>
        </w:rPr>
        <w:t>out</w:t>
      </w:r>
      <w:r w:rsidRPr="00BA69AC">
        <w:rPr>
          <w:rFonts w:eastAsia="Cambria"/>
          <w:w w:val="105"/>
          <w:sz w:val="22"/>
          <w:szCs w:val="22"/>
        </w:rPr>
        <w:t xml:space="preserve"> </w:t>
      </w:r>
      <w:r w:rsidRPr="00F404F5">
        <w:rPr>
          <w:rFonts w:eastAsia="Cambria"/>
          <w:w w:val="105"/>
          <w:sz w:val="22"/>
          <w:szCs w:val="22"/>
        </w:rPr>
        <w:t>by</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under</w:t>
      </w:r>
      <w:r w:rsidRPr="00BA69AC">
        <w:rPr>
          <w:rFonts w:eastAsia="Cambria"/>
          <w:w w:val="105"/>
          <w:sz w:val="22"/>
          <w:szCs w:val="22"/>
        </w:rPr>
        <w:t xml:space="preserve"> </w:t>
      </w:r>
      <w:r w:rsidRPr="00F404F5">
        <w:rPr>
          <w:rFonts w:eastAsia="Cambria"/>
          <w:w w:val="105"/>
          <w:sz w:val="22"/>
          <w:szCs w:val="22"/>
        </w:rPr>
        <w:t>this</w:t>
      </w:r>
      <w:r w:rsidRPr="00F404F5">
        <w:rPr>
          <w:rFonts w:eastAsia="Cambria"/>
          <w:spacing w:val="4"/>
          <w:w w:val="105"/>
          <w:sz w:val="22"/>
          <w:szCs w:val="22"/>
        </w:rPr>
        <w:t xml:space="preserve"> </w:t>
      </w:r>
      <w:r w:rsidRPr="00F404F5">
        <w:rPr>
          <w:rFonts w:eastAsia="Cambria"/>
          <w:b/>
          <w:i/>
          <w:w w:val="105"/>
          <w:sz w:val="22"/>
          <w:szCs w:val="22"/>
        </w:rPr>
        <w:t>GCC</w:t>
      </w:r>
      <w:r w:rsidRPr="00F404F5">
        <w:rPr>
          <w:rFonts w:eastAsia="Cambria"/>
          <w:b/>
          <w:i/>
          <w:spacing w:val="5"/>
          <w:w w:val="105"/>
          <w:sz w:val="22"/>
          <w:szCs w:val="22"/>
        </w:rPr>
        <w:t xml:space="preserve"> </w:t>
      </w:r>
      <w:r w:rsidRPr="00F404F5">
        <w:rPr>
          <w:rFonts w:eastAsia="Cambria"/>
          <w:b/>
          <w:i/>
          <w:w w:val="105"/>
          <w:sz w:val="22"/>
          <w:szCs w:val="22"/>
        </w:rPr>
        <w:t>Sub-Clause</w:t>
      </w:r>
      <w:r w:rsidRPr="00F404F5">
        <w:rPr>
          <w:rFonts w:eastAsia="Cambria"/>
          <w:b/>
          <w:i/>
          <w:spacing w:val="5"/>
          <w:w w:val="105"/>
          <w:sz w:val="22"/>
          <w:szCs w:val="22"/>
        </w:rPr>
        <w:t xml:space="preserve"> </w:t>
      </w:r>
      <w:r w:rsidRPr="00F404F5">
        <w:rPr>
          <w:rFonts w:eastAsia="Cambria"/>
          <w:b/>
          <w:i/>
          <w:w w:val="105"/>
          <w:sz w:val="22"/>
          <w:szCs w:val="22"/>
        </w:rPr>
        <w:t>30.5</w:t>
      </w:r>
      <w:r w:rsidRPr="00F404F5">
        <w:rPr>
          <w:rFonts w:eastAsia="Cambria"/>
          <w:w w:val="105"/>
          <w:sz w:val="22"/>
          <w:szCs w:val="22"/>
        </w:rPr>
        <w:t>.</w:t>
      </w:r>
    </w:p>
    <w:p w:rsidR="005A48C5" w:rsidRPr="00F404F5" w:rsidRDefault="005A48C5">
      <w:pPr>
        <w:widowControl w:val="0"/>
        <w:autoSpaceDE w:val="0"/>
        <w:autoSpaceDN w:val="0"/>
        <w:spacing w:before="6"/>
        <w:rPr>
          <w:rFonts w:eastAsia="Cambria"/>
          <w:sz w:val="22"/>
          <w:szCs w:val="22"/>
        </w:rPr>
      </w:pPr>
    </w:p>
    <w:p w:rsidR="005A48C5" w:rsidRPr="00BA69AC" w:rsidRDefault="00D11752">
      <w:pPr>
        <w:widowControl w:val="0"/>
        <w:numPr>
          <w:ilvl w:val="2"/>
          <w:numId w:val="1"/>
        </w:numPr>
        <w:tabs>
          <w:tab w:val="left" w:pos="1288"/>
          <w:tab w:val="left" w:pos="1289"/>
        </w:tabs>
        <w:autoSpaceDE w:val="0"/>
        <w:autoSpaceDN w:val="0"/>
        <w:spacing w:line="254" w:lineRule="auto"/>
        <w:ind w:right="1603"/>
        <w:jc w:val="both"/>
        <w:rPr>
          <w:rFonts w:eastAsia="Cambria"/>
          <w:w w:val="105"/>
          <w:sz w:val="22"/>
          <w:szCs w:val="22"/>
        </w:rPr>
      </w:pPr>
      <w:r w:rsidRPr="00F404F5">
        <w:rPr>
          <w:rFonts w:eastAsia="Cambria"/>
          <w:w w:val="105"/>
          <w:sz w:val="22"/>
          <w:szCs w:val="22"/>
        </w:rPr>
        <w:t>If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fails</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take</w:t>
      </w:r>
      <w:r w:rsidRPr="00BA69AC">
        <w:rPr>
          <w:rFonts w:eastAsia="Cambria"/>
          <w:w w:val="105"/>
          <w:sz w:val="22"/>
          <w:szCs w:val="22"/>
        </w:rPr>
        <w:t xml:space="preserve"> </w:t>
      </w:r>
      <w:r w:rsidRPr="00F404F5">
        <w:rPr>
          <w:rFonts w:eastAsia="Cambria"/>
          <w:w w:val="105"/>
          <w:sz w:val="22"/>
          <w:szCs w:val="22"/>
        </w:rPr>
        <w:t>out</w:t>
      </w:r>
      <w:r w:rsidRPr="00BA69AC">
        <w:rPr>
          <w:rFonts w:eastAsia="Cambria"/>
          <w:w w:val="105"/>
          <w:sz w:val="22"/>
          <w:szCs w:val="22"/>
        </w:rPr>
        <w:t xml:space="preserve"> </w:t>
      </w:r>
      <w:r w:rsidRPr="00F404F5">
        <w:rPr>
          <w:rFonts w:eastAsia="Cambria"/>
          <w:w w:val="105"/>
          <w:sz w:val="22"/>
          <w:szCs w:val="22"/>
        </w:rPr>
        <w:t>and/or</w:t>
      </w:r>
      <w:r w:rsidRPr="00BA69AC">
        <w:rPr>
          <w:rFonts w:eastAsia="Cambria"/>
          <w:w w:val="105"/>
          <w:sz w:val="22"/>
          <w:szCs w:val="22"/>
        </w:rPr>
        <w:t xml:space="preserve"> </w:t>
      </w:r>
      <w:r w:rsidRPr="00F404F5">
        <w:rPr>
          <w:rFonts w:eastAsia="Cambria"/>
          <w:w w:val="105"/>
          <w:sz w:val="22"/>
          <w:szCs w:val="22"/>
        </w:rPr>
        <w:t>maintain</w:t>
      </w:r>
      <w:r w:rsidRPr="00BA69AC">
        <w:rPr>
          <w:rFonts w:eastAsia="Cambria"/>
          <w:w w:val="105"/>
          <w:sz w:val="22"/>
          <w:szCs w:val="22"/>
        </w:rPr>
        <w:t xml:space="preserve"> </w:t>
      </w:r>
      <w:r w:rsidRPr="00F404F5">
        <w:rPr>
          <w:rFonts w:eastAsia="Cambria"/>
          <w:w w:val="105"/>
          <w:sz w:val="22"/>
          <w:szCs w:val="22"/>
        </w:rPr>
        <w:t>in</w:t>
      </w:r>
      <w:r w:rsidRPr="00BA69AC">
        <w:rPr>
          <w:rFonts w:eastAsia="Cambria"/>
          <w:w w:val="105"/>
          <w:sz w:val="22"/>
          <w:szCs w:val="22"/>
        </w:rPr>
        <w:t xml:space="preserve"> </w:t>
      </w:r>
      <w:r w:rsidRPr="00F404F5">
        <w:rPr>
          <w:rFonts w:eastAsia="Cambria"/>
          <w:w w:val="105"/>
          <w:sz w:val="22"/>
          <w:szCs w:val="22"/>
        </w:rPr>
        <w:t>effect</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 xml:space="preserve">insurances referred to in </w:t>
      </w:r>
      <w:r w:rsidRPr="00F404F5">
        <w:rPr>
          <w:rFonts w:eastAsia="Cambria"/>
          <w:b/>
          <w:i/>
          <w:w w:val="105"/>
          <w:sz w:val="22"/>
          <w:szCs w:val="22"/>
        </w:rPr>
        <w:t>GCC Sub-Clause 30.1</w:t>
      </w:r>
      <w:r w:rsidRPr="00F404F5">
        <w:rPr>
          <w:rFonts w:eastAsia="Cambria"/>
          <w:w w:val="105"/>
          <w:sz w:val="22"/>
          <w:szCs w:val="22"/>
        </w:rPr>
        <w:t>, the Employer may</w:t>
      </w:r>
      <w:r w:rsidRPr="00BA69AC">
        <w:rPr>
          <w:rFonts w:eastAsia="Cambria"/>
          <w:w w:val="105"/>
          <w:sz w:val="22"/>
          <w:szCs w:val="22"/>
        </w:rPr>
        <w:t xml:space="preserve"> </w:t>
      </w:r>
      <w:r w:rsidRPr="00F404F5">
        <w:rPr>
          <w:rFonts w:eastAsia="Cambria"/>
          <w:w w:val="105"/>
          <w:sz w:val="22"/>
          <w:szCs w:val="22"/>
        </w:rPr>
        <w:t>take out and maintain in effect any such insurances and may from</w:t>
      </w:r>
      <w:r w:rsidRPr="00BA69AC">
        <w:rPr>
          <w:rFonts w:eastAsia="Cambria"/>
          <w:w w:val="105"/>
          <w:sz w:val="22"/>
          <w:szCs w:val="22"/>
        </w:rPr>
        <w:t xml:space="preserve"> </w:t>
      </w:r>
      <w:r w:rsidRPr="00F404F5">
        <w:rPr>
          <w:rFonts w:eastAsia="Cambria"/>
          <w:w w:val="105"/>
          <w:sz w:val="22"/>
          <w:szCs w:val="22"/>
        </w:rPr>
        <w:t>time to time deduct from any amount due the Contractor under the</w:t>
      </w:r>
      <w:r w:rsidRPr="00BA69AC">
        <w:rPr>
          <w:rFonts w:eastAsia="Cambria"/>
          <w:w w:val="105"/>
          <w:sz w:val="22"/>
          <w:szCs w:val="22"/>
        </w:rPr>
        <w:t xml:space="preserve"> </w:t>
      </w:r>
      <w:r w:rsidRPr="00F404F5">
        <w:rPr>
          <w:rFonts w:eastAsia="Cambria"/>
          <w:w w:val="105"/>
          <w:sz w:val="22"/>
          <w:szCs w:val="22"/>
        </w:rPr>
        <w:t>Contract</w:t>
      </w:r>
      <w:r w:rsidRPr="00BA69AC">
        <w:rPr>
          <w:rFonts w:eastAsia="Cambria"/>
          <w:w w:val="105"/>
          <w:sz w:val="22"/>
          <w:szCs w:val="22"/>
        </w:rPr>
        <w:t xml:space="preserve"> </w:t>
      </w:r>
      <w:r w:rsidRPr="00F404F5">
        <w:rPr>
          <w:rFonts w:eastAsia="Cambria"/>
          <w:w w:val="105"/>
          <w:sz w:val="22"/>
          <w:szCs w:val="22"/>
        </w:rPr>
        <w:t>any</w:t>
      </w:r>
      <w:r w:rsidRPr="00BA69AC">
        <w:rPr>
          <w:rFonts w:eastAsia="Cambria"/>
          <w:w w:val="105"/>
          <w:sz w:val="22"/>
          <w:szCs w:val="22"/>
        </w:rPr>
        <w:t xml:space="preserve"> </w:t>
      </w:r>
      <w:r w:rsidRPr="00F404F5">
        <w:rPr>
          <w:rFonts w:eastAsia="Cambria"/>
          <w:w w:val="105"/>
          <w:sz w:val="22"/>
          <w:szCs w:val="22"/>
        </w:rPr>
        <w:t>premium</w:t>
      </w:r>
      <w:r w:rsidRPr="00BA69AC">
        <w:rPr>
          <w:rFonts w:eastAsia="Cambria"/>
          <w:w w:val="105"/>
          <w:sz w:val="22"/>
          <w:szCs w:val="22"/>
        </w:rPr>
        <w:t xml:space="preserve"> </w:t>
      </w:r>
      <w:r w:rsidRPr="00F404F5">
        <w:rPr>
          <w:rFonts w:eastAsia="Cambria"/>
          <w:w w:val="105"/>
          <w:sz w:val="22"/>
          <w:szCs w:val="22"/>
        </w:rPr>
        <w:t>that</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have</w:t>
      </w:r>
      <w:r w:rsidRPr="00BA69AC">
        <w:rPr>
          <w:rFonts w:eastAsia="Cambria"/>
          <w:w w:val="105"/>
          <w:sz w:val="22"/>
          <w:szCs w:val="22"/>
        </w:rPr>
        <w:t xml:space="preserve"> </w:t>
      </w:r>
      <w:r w:rsidRPr="00F404F5">
        <w:rPr>
          <w:rFonts w:eastAsia="Cambria"/>
          <w:w w:val="105"/>
          <w:sz w:val="22"/>
          <w:szCs w:val="22"/>
        </w:rPr>
        <w:t>paid</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insurer, or may otherwise recover such amount as a debt due from</w:t>
      </w:r>
      <w:r w:rsidRPr="00BA69AC">
        <w:rPr>
          <w:rFonts w:eastAsia="Cambria"/>
          <w:w w:val="105"/>
          <w:sz w:val="22"/>
          <w:szCs w:val="22"/>
        </w:rPr>
        <w:t xml:space="preserve"> </w:t>
      </w:r>
      <w:r w:rsidRPr="00F404F5">
        <w:rPr>
          <w:rFonts w:eastAsia="Cambria"/>
          <w:w w:val="105"/>
          <w:sz w:val="22"/>
          <w:szCs w:val="22"/>
        </w:rPr>
        <w:t>the Contractor. If the Employer fails to take out and/or maintain in</w:t>
      </w:r>
      <w:r w:rsidRPr="00BA69AC">
        <w:rPr>
          <w:rFonts w:eastAsia="Cambria"/>
          <w:w w:val="105"/>
          <w:sz w:val="22"/>
          <w:szCs w:val="22"/>
        </w:rPr>
        <w:t xml:space="preserve"> </w:t>
      </w:r>
      <w:r w:rsidRPr="00F404F5">
        <w:rPr>
          <w:rFonts w:eastAsia="Cambria"/>
          <w:w w:val="105"/>
          <w:sz w:val="22"/>
          <w:szCs w:val="22"/>
        </w:rPr>
        <w:t>effect</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insurances</w:t>
      </w:r>
      <w:r w:rsidRPr="00BA69AC">
        <w:rPr>
          <w:rFonts w:eastAsia="Cambria"/>
          <w:w w:val="105"/>
          <w:sz w:val="22"/>
          <w:szCs w:val="22"/>
        </w:rPr>
        <w:t xml:space="preserve"> </w:t>
      </w:r>
      <w:r w:rsidRPr="00F404F5">
        <w:rPr>
          <w:rFonts w:eastAsia="Cambria"/>
          <w:w w:val="105"/>
          <w:sz w:val="22"/>
          <w:szCs w:val="22"/>
        </w:rPr>
        <w:t>referred</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in</w:t>
      </w:r>
      <w:r w:rsidRPr="00BA69AC">
        <w:rPr>
          <w:rFonts w:eastAsia="Cambria"/>
          <w:w w:val="105"/>
          <w:sz w:val="22"/>
          <w:szCs w:val="22"/>
        </w:rPr>
        <w:t xml:space="preserve"> </w:t>
      </w:r>
      <w:r w:rsidRPr="00F404F5">
        <w:rPr>
          <w:rFonts w:eastAsia="Cambria"/>
          <w:b/>
          <w:i/>
          <w:w w:val="105"/>
          <w:sz w:val="22"/>
          <w:szCs w:val="22"/>
        </w:rPr>
        <w:t>GCC</w:t>
      </w:r>
      <w:r w:rsidRPr="00F404F5">
        <w:rPr>
          <w:rFonts w:eastAsia="Cambria"/>
          <w:b/>
          <w:i/>
          <w:spacing w:val="-8"/>
          <w:w w:val="105"/>
          <w:sz w:val="22"/>
          <w:szCs w:val="22"/>
        </w:rPr>
        <w:t xml:space="preserve"> </w:t>
      </w:r>
      <w:r w:rsidRPr="00F404F5">
        <w:rPr>
          <w:rFonts w:eastAsia="Cambria"/>
          <w:b/>
          <w:i/>
          <w:w w:val="105"/>
          <w:sz w:val="22"/>
          <w:szCs w:val="22"/>
        </w:rPr>
        <w:t>30.5</w:t>
      </w:r>
      <w:r w:rsidRPr="00F404F5">
        <w:rPr>
          <w:rFonts w:eastAsia="Cambria"/>
          <w:w w:val="105"/>
          <w:sz w:val="22"/>
          <w:szCs w:val="22"/>
        </w:rPr>
        <w:t>,</w:t>
      </w:r>
      <w:r w:rsidRPr="00F404F5">
        <w:rPr>
          <w:rFonts w:eastAsia="Cambria"/>
          <w:spacing w:val="-7"/>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may</w:t>
      </w:r>
      <w:r w:rsidRPr="00BA69AC">
        <w:rPr>
          <w:rFonts w:eastAsia="Cambria"/>
          <w:w w:val="105"/>
          <w:sz w:val="22"/>
          <w:szCs w:val="22"/>
        </w:rPr>
        <w:t xml:space="preserve"> </w:t>
      </w:r>
      <w:r w:rsidRPr="00F404F5">
        <w:rPr>
          <w:rFonts w:eastAsia="Cambria"/>
          <w:w w:val="105"/>
          <w:sz w:val="22"/>
          <w:szCs w:val="22"/>
        </w:rPr>
        <w:t>take</w:t>
      </w:r>
      <w:r w:rsidRPr="00BA69AC">
        <w:rPr>
          <w:rFonts w:eastAsia="Cambria"/>
          <w:w w:val="105"/>
          <w:sz w:val="22"/>
          <w:szCs w:val="22"/>
        </w:rPr>
        <w:t xml:space="preserve"> </w:t>
      </w:r>
      <w:r w:rsidRPr="00F404F5">
        <w:rPr>
          <w:rFonts w:eastAsia="Cambria"/>
          <w:w w:val="105"/>
          <w:sz w:val="22"/>
          <w:szCs w:val="22"/>
        </w:rPr>
        <w:t>out and maintain in effect any such insurances and may from time to</w:t>
      </w:r>
      <w:r w:rsidRPr="00BA69AC">
        <w:rPr>
          <w:rFonts w:eastAsia="Cambria"/>
          <w:w w:val="105"/>
          <w:sz w:val="22"/>
          <w:szCs w:val="22"/>
        </w:rPr>
        <w:t xml:space="preserve"> </w:t>
      </w:r>
      <w:r w:rsidRPr="00F404F5">
        <w:rPr>
          <w:rFonts w:eastAsia="Cambria"/>
          <w:w w:val="105"/>
          <w:sz w:val="22"/>
          <w:szCs w:val="22"/>
        </w:rPr>
        <w:t>time deduct from any amount due the Employer under the Contract</w:t>
      </w:r>
      <w:r w:rsidRPr="00BA69AC">
        <w:rPr>
          <w:rFonts w:eastAsia="Cambria"/>
          <w:w w:val="105"/>
          <w:sz w:val="22"/>
          <w:szCs w:val="22"/>
        </w:rPr>
        <w:t xml:space="preserve"> </w:t>
      </w:r>
      <w:r w:rsidRPr="00F404F5">
        <w:rPr>
          <w:rFonts w:eastAsia="Cambria"/>
          <w:w w:val="105"/>
          <w:sz w:val="22"/>
          <w:szCs w:val="22"/>
        </w:rPr>
        <w:t>any premium that the Contractor shall have paid to the insurer, or</w:t>
      </w:r>
      <w:r w:rsidRPr="00BA69AC">
        <w:rPr>
          <w:rFonts w:eastAsia="Cambria"/>
          <w:w w:val="105"/>
          <w:sz w:val="22"/>
          <w:szCs w:val="22"/>
        </w:rPr>
        <w:t xml:space="preserve"> </w:t>
      </w:r>
      <w:r w:rsidRPr="00F404F5">
        <w:rPr>
          <w:rFonts w:eastAsia="Cambria"/>
          <w:w w:val="105"/>
          <w:sz w:val="22"/>
          <w:szCs w:val="22"/>
        </w:rPr>
        <w:t>may</w:t>
      </w:r>
      <w:r w:rsidRPr="00BA69AC">
        <w:rPr>
          <w:rFonts w:eastAsia="Cambria"/>
          <w:w w:val="105"/>
          <w:sz w:val="22"/>
          <w:szCs w:val="22"/>
        </w:rPr>
        <w:t xml:space="preserve"> </w:t>
      </w:r>
      <w:r w:rsidRPr="00F404F5">
        <w:rPr>
          <w:rFonts w:eastAsia="Cambria"/>
          <w:w w:val="105"/>
          <w:sz w:val="22"/>
          <w:szCs w:val="22"/>
        </w:rPr>
        <w:t>otherwise</w:t>
      </w:r>
      <w:r w:rsidRPr="00BA69AC">
        <w:rPr>
          <w:rFonts w:eastAsia="Cambria"/>
          <w:w w:val="105"/>
          <w:sz w:val="22"/>
          <w:szCs w:val="22"/>
        </w:rPr>
        <w:t xml:space="preserve"> </w:t>
      </w:r>
      <w:r w:rsidRPr="00F404F5">
        <w:rPr>
          <w:rFonts w:eastAsia="Cambria"/>
          <w:w w:val="105"/>
          <w:sz w:val="22"/>
          <w:szCs w:val="22"/>
        </w:rPr>
        <w:t>recover</w:t>
      </w:r>
      <w:r w:rsidRPr="00BA69AC">
        <w:rPr>
          <w:rFonts w:eastAsia="Cambria"/>
          <w:w w:val="105"/>
          <w:sz w:val="22"/>
          <w:szCs w:val="22"/>
        </w:rPr>
        <w:t xml:space="preserve"> </w:t>
      </w:r>
      <w:r w:rsidRPr="00F404F5">
        <w:rPr>
          <w:rFonts w:eastAsia="Cambria"/>
          <w:w w:val="105"/>
          <w:sz w:val="22"/>
          <w:szCs w:val="22"/>
        </w:rPr>
        <w:t>such</w:t>
      </w:r>
      <w:r w:rsidRPr="00BA69AC">
        <w:rPr>
          <w:rFonts w:eastAsia="Cambria"/>
          <w:w w:val="105"/>
          <w:sz w:val="22"/>
          <w:szCs w:val="22"/>
        </w:rPr>
        <w:t xml:space="preserve"> </w:t>
      </w:r>
      <w:r w:rsidRPr="00F404F5">
        <w:rPr>
          <w:rFonts w:eastAsia="Cambria"/>
          <w:w w:val="105"/>
          <w:sz w:val="22"/>
          <w:szCs w:val="22"/>
        </w:rPr>
        <w:t>amount</w:t>
      </w:r>
      <w:r w:rsidRPr="00BA69AC">
        <w:rPr>
          <w:rFonts w:eastAsia="Cambria"/>
          <w:w w:val="105"/>
          <w:sz w:val="22"/>
          <w:szCs w:val="22"/>
        </w:rPr>
        <w:t xml:space="preserve"> </w:t>
      </w:r>
      <w:r w:rsidRPr="00F404F5">
        <w:rPr>
          <w:rFonts w:eastAsia="Cambria"/>
          <w:w w:val="105"/>
          <w:sz w:val="22"/>
          <w:szCs w:val="22"/>
        </w:rPr>
        <w:t>as</w:t>
      </w:r>
      <w:r w:rsidRPr="00BA69AC">
        <w:rPr>
          <w:rFonts w:eastAsia="Cambria"/>
          <w:w w:val="105"/>
          <w:sz w:val="22"/>
          <w:szCs w:val="22"/>
        </w:rPr>
        <w:t xml:space="preserve"> </w:t>
      </w:r>
      <w:r w:rsidRPr="00F404F5">
        <w:rPr>
          <w:rFonts w:eastAsia="Cambria"/>
          <w:w w:val="105"/>
          <w:sz w:val="22"/>
          <w:szCs w:val="22"/>
        </w:rPr>
        <w:t>a</w:t>
      </w:r>
      <w:r w:rsidRPr="00BA69AC">
        <w:rPr>
          <w:rFonts w:eastAsia="Cambria"/>
          <w:w w:val="105"/>
          <w:sz w:val="22"/>
          <w:szCs w:val="22"/>
        </w:rPr>
        <w:t xml:space="preserve"> </w:t>
      </w:r>
      <w:r w:rsidRPr="00F404F5">
        <w:rPr>
          <w:rFonts w:eastAsia="Cambria"/>
          <w:w w:val="105"/>
          <w:sz w:val="22"/>
          <w:szCs w:val="22"/>
        </w:rPr>
        <w:t>debt</w:t>
      </w:r>
      <w:r w:rsidRPr="00BA69AC">
        <w:rPr>
          <w:rFonts w:eastAsia="Cambria"/>
          <w:w w:val="105"/>
          <w:sz w:val="22"/>
          <w:szCs w:val="22"/>
        </w:rPr>
        <w:t xml:space="preserve"> </w:t>
      </w:r>
      <w:r w:rsidRPr="00F404F5">
        <w:rPr>
          <w:rFonts w:eastAsia="Cambria"/>
          <w:w w:val="105"/>
          <w:sz w:val="22"/>
          <w:szCs w:val="22"/>
        </w:rPr>
        <w:t>due</w:t>
      </w:r>
      <w:r w:rsidRPr="00BA69AC">
        <w:rPr>
          <w:rFonts w:eastAsia="Cambria"/>
          <w:w w:val="105"/>
          <w:sz w:val="22"/>
          <w:szCs w:val="22"/>
        </w:rPr>
        <w:t xml:space="preserve"> </w:t>
      </w:r>
      <w:r w:rsidRPr="00F404F5">
        <w:rPr>
          <w:rFonts w:eastAsia="Cambria"/>
          <w:w w:val="105"/>
          <w:sz w:val="22"/>
          <w:szCs w:val="22"/>
        </w:rPr>
        <w:t>from</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Employer.</w:t>
      </w:r>
    </w:p>
    <w:p w:rsidR="005A48C5" w:rsidRPr="00F404F5" w:rsidRDefault="005A48C5">
      <w:pPr>
        <w:widowControl w:val="0"/>
        <w:autoSpaceDE w:val="0"/>
        <w:autoSpaceDN w:val="0"/>
        <w:spacing w:before="7"/>
        <w:rPr>
          <w:rFonts w:eastAsia="Cambria"/>
          <w:sz w:val="22"/>
          <w:szCs w:val="22"/>
        </w:rPr>
      </w:pPr>
    </w:p>
    <w:p w:rsidR="005A48C5" w:rsidRPr="00BA69AC" w:rsidRDefault="00D11752">
      <w:pPr>
        <w:widowControl w:val="0"/>
        <w:numPr>
          <w:ilvl w:val="2"/>
          <w:numId w:val="1"/>
        </w:numPr>
        <w:tabs>
          <w:tab w:val="left" w:pos="1288"/>
          <w:tab w:val="left" w:pos="1289"/>
        </w:tabs>
        <w:autoSpaceDE w:val="0"/>
        <w:autoSpaceDN w:val="0"/>
        <w:spacing w:line="254" w:lineRule="auto"/>
        <w:ind w:right="1601"/>
        <w:jc w:val="both"/>
        <w:rPr>
          <w:rFonts w:eastAsia="Cambria"/>
          <w:w w:val="105"/>
          <w:sz w:val="22"/>
          <w:szCs w:val="22"/>
        </w:rPr>
      </w:pPr>
      <w:r w:rsidRPr="00F404F5">
        <w:rPr>
          <w:rFonts w:eastAsia="Cambria"/>
          <w:sz w:val="22"/>
          <w:szCs w:val="22"/>
        </w:rPr>
        <w:t>Unless</w:t>
      </w:r>
      <w:r w:rsidRPr="00F404F5">
        <w:rPr>
          <w:rFonts w:eastAsia="Cambria"/>
          <w:spacing w:val="1"/>
          <w:sz w:val="22"/>
          <w:szCs w:val="22"/>
        </w:rPr>
        <w:t xml:space="preserve"> </w:t>
      </w:r>
      <w:r w:rsidRPr="00BA69AC">
        <w:rPr>
          <w:rFonts w:eastAsia="Cambria"/>
          <w:w w:val="105"/>
          <w:sz w:val="22"/>
          <w:szCs w:val="22"/>
        </w:rPr>
        <w:t>otherwise provided in the Contract, the Contractor shall prepare and conduct all and any claims made under the policies effected by it pursuant to this</w:t>
      </w:r>
      <w:r w:rsidRPr="00F404F5">
        <w:rPr>
          <w:rFonts w:eastAsia="Cambria"/>
          <w:spacing w:val="53"/>
          <w:sz w:val="22"/>
          <w:szCs w:val="22"/>
        </w:rPr>
        <w:t xml:space="preserve"> </w:t>
      </w:r>
      <w:r w:rsidRPr="00F404F5">
        <w:rPr>
          <w:rFonts w:eastAsia="Cambria"/>
          <w:b/>
          <w:i/>
          <w:sz w:val="22"/>
          <w:szCs w:val="22"/>
        </w:rPr>
        <w:t>GCC</w:t>
      </w:r>
      <w:r w:rsidRPr="00F404F5">
        <w:rPr>
          <w:rFonts w:eastAsia="Cambria"/>
          <w:b/>
          <w:i/>
          <w:spacing w:val="53"/>
          <w:sz w:val="22"/>
          <w:szCs w:val="22"/>
        </w:rPr>
        <w:t xml:space="preserve"> </w:t>
      </w:r>
      <w:r w:rsidRPr="00F404F5">
        <w:rPr>
          <w:rFonts w:eastAsia="Cambria"/>
          <w:b/>
          <w:i/>
          <w:sz w:val="22"/>
          <w:szCs w:val="22"/>
        </w:rPr>
        <w:t>Clause</w:t>
      </w:r>
      <w:r w:rsidRPr="00F404F5">
        <w:rPr>
          <w:rFonts w:eastAsia="Cambria"/>
          <w:b/>
          <w:i/>
          <w:spacing w:val="53"/>
          <w:sz w:val="22"/>
          <w:szCs w:val="22"/>
        </w:rPr>
        <w:t xml:space="preserve"> </w:t>
      </w:r>
      <w:r w:rsidRPr="00F404F5">
        <w:rPr>
          <w:rFonts w:eastAsia="Cambria"/>
          <w:b/>
          <w:i/>
          <w:sz w:val="22"/>
          <w:szCs w:val="22"/>
        </w:rPr>
        <w:t>30</w:t>
      </w:r>
      <w:r w:rsidRPr="00F404F5">
        <w:rPr>
          <w:rFonts w:eastAsia="Cambria"/>
          <w:sz w:val="22"/>
          <w:szCs w:val="22"/>
        </w:rPr>
        <w:t>,</w:t>
      </w:r>
      <w:r w:rsidRPr="00F404F5">
        <w:rPr>
          <w:rFonts w:eastAsia="Cambria"/>
          <w:spacing w:val="53"/>
          <w:sz w:val="22"/>
          <w:szCs w:val="22"/>
        </w:rPr>
        <w:t xml:space="preserve"> </w:t>
      </w:r>
      <w:r w:rsidRPr="00BA69AC">
        <w:rPr>
          <w:rFonts w:eastAsia="Cambria"/>
          <w:w w:val="105"/>
          <w:sz w:val="22"/>
          <w:szCs w:val="22"/>
        </w:rPr>
        <w:t>and the monies payable by any insurers under all the insurance except Third Party Liability Insurance and Workmen Compensation Policy, shall be paid to the Special Account to be opened in the joint name of the Employer and the Contractor as mutually agreed and such amounts paid shall be apportioned between the Employer and the Contractor in accordance with the respective responsibilities under the Contract. The Employer shall give to the Contractor all such reasonable assistance as 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make any compromise with the insurer without the prior written consent of the Contractor.</w:t>
      </w:r>
    </w:p>
    <w:p w:rsidR="005A48C5" w:rsidRPr="00F404F5" w:rsidRDefault="005A48C5">
      <w:pPr>
        <w:widowControl w:val="0"/>
        <w:autoSpaceDE w:val="0"/>
        <w:autoSpaceDN w:val="0"/>
        <w:spacing w:before="5"/>
        <w:rPr>
          <w:rFonts w:eastAsia="Cambria"/>
          <w:sz w:val="22"/>
          <w:szCs w:val="22"/>
        </w:rPr>
      </w:pPr>
    </w:p>
    <w:p w:rsidR="005A48C5" w:rsidRPr="00BA69AC" w:rsidRDefault="00D11752" w:rsidP="00705CB0">
      <w:pPr>
        <w:widowControl w:val="0"/>
        <w:numPr>
          <w:ilvl w:val="2"/>
          <w:numId w:val="1"/>
        </w:numPr>
        <w:tabs>
          <w:tab w:val="left" w:pos="1288"/>
          <w:tab w:val="left" w:pos="1289"/>
        </w:tabs>
        <w:autoSpaceDE w:val="0"/>
        <w:autoSpaceDN w:val="0"/>
        <w:spacing w:before="64" w:line="254" w:lineRule="auto"/>
        <w:ind w:right="1602"/>
        <w:jc w:val="both"/>
        <w:rPr>
          <w:rFonts w:eastAsia="Cambria"/>
          <w:w w:val="105"/>
          <w:sz w:val="22"/>
          <w:szCs w:val="22"/>
        </w:rPr>
      </w:pPr>
      <w:r w:rsidRPr="00F404F5">
        <w:rPr>
          <w:rFonts w:eastAsia="Cambria"/>
          <w:w w:val="105"/>
          <w:sz w:val="22"/>
          <w:szCs w:val="22"/>
        </w:rPr>
        <w:t>Further all equipment and materials being supplied by Employer for</w:t>
      </w:r>
      <w:r w:rsidRPr="00BA69AC">
        <w:rPr>
          <w:rFonts w:eastAsia="Cambria"/>
          <w:w w:val="105"/>
          <w:sz w:val="22"/>
          <w:szCs w:val="22"/>
        </w:rPr>
        <w:t xml:space="preserve"> </w:t>
      </w:r>
      <w:r w:rsidRPr="00F404F5">
        <w:rPr>
          <w:rFonts w:eastAsia="Cambria"/>
          <w:w w:val="105"/>
          <w:sz w:val="22"/>
          <w:szCs w:val="22"/>
        </w:rPr>
        <w:t>the erection (as per Technical Specification) shall be kept insured by</w:t>
      </w:r>
      <w:r w:rsidRPr="00BA69AC">
        <w:rPr>
          <w:rFonts w:eastAsia="Cambria"/>
          <w:w w:val="105"/>
          <w:sz w:val="22"/>
          <w:szCs w:val="22"/>
        </w:rPr>
        <w:t xml:space="preserve"> </w:t>
      </w:r>
      <w:r w:rsidRPr="00F404F5">
        <w:rPr>
          <w:rFonts w:eastAsia="Cambria"/>
          <w:w w:val="105"/>
          <w:sz w:val="22"/>
          <w:szCs w:val="22"/>
        </w:rPr>
        <w:t>the Contractor against any loss, damage, pilferage, theft, fire, etc.</w:t>
      </w:r>
      <w:r w:rsidRPr="00BA69AC">
        <w:rPr>
          <w:rFonts w:eastAsia="Cambria"/>
          <w:w w:val="105"/>
          <w:sz w:val="22"/>
          <w:szCs w:val="22"/>
        </w:rPr>
        <w:t xml:space="preserve"> </w:t>
      </w:r>
      <w:r w:rsidRPr="00F404F5">
        <w:rPr>
          <w:rFonts w:eastAsia="Cambria"/>
          <w:w w:val="105"/>
          <w:sz w:val="22"/>
          <w:szCs w:val="22"/>
        </w:rPr>
        <w:t>from</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point</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unloading</w:t>
      </w:r>
      <w:r w:rsidRPr="00BA69AC">
        <w:rPr>
          <w:rFonts w:eastAsia="Cambria"/>
          <w:w w:val="105"/>
          <w:sz w:val="22"/>
          <w:szCs w:val="22"/>
        </w:rPr>
        <w:t xml:space="preserve"> </w:t>
      </w:r>
      <w:r w:rsidRPr="00F404F5">
        <w:rPr>
          <w:rFonts w:eastAsia="Cambria"/>
          <w:w w:val="105"/>
          <w:sz w:val="22"/>
          <w:szCs w:val="22"/>
        </w:rPr>
        <w:t>up</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time</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taking</w:t>
      </w:r>
      <w:r w:rsidRPr="00BA69AC">
        <w:rPr>
          <w:rFonts w:eastAsia="Cambria"/>
          <w:w w:val="105"/>
          <w:sz w:val="22"/>
          <w:szCs w:val="22"/>
        </w:rPr>
        <w:t xml:space="preserve"> </w:t>
      </w:r>
      <w:r w:rsidRPr="00F404F5">
        <w:rPr>
          <w:rFonts w:eastAsia="Cambria"/>
          <w:w w:val="105"/>
          <w:sz w:val="22"/>
          <w:szCs w:val="22"/>
        </w:rPr>
        <w:t>over</w:t>
      </w:r>
      <w:r w:rsidRPr="00BA69AC">
        <w:rPr>
          <w:rFonts w:eastAsia="Cambria"/>
          <w:w w:val="105"/>
          <w:sz w:val="22"/>
          <w:szCs w:val="22"/>
        </w:rPr>
        <w:t xml:space="preserve"> </w:t>
      </w:r>
      <w:r w:rsidRPr="00F404F5">
        <w:rPr>
          <w:rFonts w:eastAsia="Cambria"/>
          <w:w w:val="105"/>
          <w:sz w:val="22"/>
          <w:szCs w:val="22"/>
        </w:rPr>
        <w:t>by</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including</w:t>
      </w:r>
      <w:r w:rsidRPr="00BA69AC">
        <w:rPr>
          <w:rFonts w:eastAsia="Cambria"/>
          <w:w w:val="105"/>
          <w:sz w:val="22"/>
          <w:szCs w:val="22"/>
        </w:rPr>
        <w:t xml:space="preserve"> </w:t>
      </w:r>
      <w:r w:rsidRPr="00F404F5">
        <w:rPr>
          <w:rFonts w:eastAsia="Cambria"/>
          <w:w w:val="105"/>
          <w:sz w:val="22"/>
          <w:szCs w:val="22"/>
        </w:rPr>
        <w:t>handling,</w:t>
      </w:r>
      <w:r w:rsidRPr="00BA69AC">
        <w:rPr>
          <w:rFonts w:eastAsia="Cambria"/>
          <w:w w:val="105"/>
          <w:sz w:val="22"/>
          <w:szCs w:val="22"/>
        </w:rPr>
        <w:t xml:space="preserve"> </w:t>
      </w:r>
      <w:r w:rsidRPr="00F404F5">
        <w:rPr>
          <w:rFonts w:eastAsia="Cambria"/>
          <w:w w:val="105"/>
          <w:sz w:val="22"/>
          <w:szCs w:val="22"/>
        </w:rPr>
        <w:t>transportation,</w:t>
      </w:r>
      <w:r w:rsidRPr="00BA69AC">
        <w:rPr>
          <w:rFonts w:eastAsia="Cambria"/>
          <w:w w:val="105"/>
          <w:sz w:val="22"/>
          <w:szCs w:val="22"/>
        </w:rPr>
        <w:t xml:space="preserve"> </w:t>
      </w:r>
      <w:r w:rsidRPr="00F404F5">
        <w:rPr>
          <w:rFonts w:eastAsia="Cambria"/>
          <w:w w:val="105"/>
          <w:sz w:val="22"/>
          <w:szCs w:val="22"/>
        </w:rPr>
        <w:t>storage,</w:t>
      </w:r>
      <w:r w:rsidRPr="00BA69AC">
        <w:rPr>
          <w:rFonts w:eastAsia="Cambria"/>
          <w:w w:val="105"/>
          <w:sz w:val="22"/>
          <w:szCs w:val="22"/>
        </w:rPr>
        <w:t xml:space="preserve"> </w:t>
      </w:r>
      <w:r w:rsidRPr="00F404F5">
        <w:rPr>
          <w:rFonts w:eastAsia="Cambria"/>
          <w:w w:val="105"/>
          <w:sz w:val="22"/>
          <w:szCs w:val="22"/>
        </w:rPr>
        <w:t>erection,</w:t>
      </w:r>
      <w:r w:rsidRPr="00BA69AC">
        <w:rPr>
          <w:rFonts w:eastAsia="Cambria"/>
          <w:w w:val="105"/>
          <w:sz w:val="22"/>
          <w:szCs w:val="22"/>
        </w:rPr>
        <w:t xml:space="preserve"> </w:t>
      </w:r>
      <w:r w:rsidRPr="00F404F5">
        <w:rPr>
          <w:rFonts w:eastAsia="Cambria"/>
          <w:w w:val="105"/>
          <w:sz w:val="22"/>
          <w:szCs w:val="22"/>
        </w:rPr>
        <w:t>testing and commissioning etc. The premium paid to the Insurance</w:t>
      </w:r>
      <w:r w:rsidRPr="00BA69AC">
        <w:rPr>
          <w:rFonts w:eastAsia="Cambria"/>
          <w:w w:val="105"/>
          <w:sz w:val="22"/>
          <w:szCs w:val="22"/>
        </w:rPr>
        <w:t xml:space="preserve"> </w:t>
      </w:r>
      <w:proofErr w:type="gramStart"/>
      <w:r w:rsidRPr="00F404F5">
        <w:rPr>
          <w:rFonts w:eastAsia="Cambria"/>
          <w:w w:val="105"/>
          <w:sz w:val="22"/>
          <w:szCs w:val="22"/>
        </w:rPr>
        <w:t>company</w:t>
      </w:r>
      <w:proofErr w:type="gramEnd"/>
      <w:r w:rsidRPr="00F404F5">
        <w:rPr>
          <w:rFonts w:eastAsia="Cambria"/>
          <w:w w:val="105"/>
          <w:sz w:val="22"/>
          <w:szCs w:val="22"/>
        </w:rPr>
        <w:t xml:space="preserve"> by the Contractor for such insurance shall be reimbursed</w:t>
      </w:r>
      <w:r w:rsidRPr="00BA69AC">
        <w:rPr>
          <w:rFonts w:eastAsia="Cambria"/>
          <w:w w:val="105"/>
          <w:sz w:val="22"/>
          <w:szCs w:val="22"/>
        </w:rPr>
        <w:t xml:space="preserve"> </w:t>
      </w:r>
      <w:r w:rsidRPr="00F404F5">
        <w:rPr>
          <w:rFonts w:eastAsia="Cambria"/>
          <w:w w:val="105"/>
          <w:sz w:val="22"/>
          <w:szCs w:val="22"/>
        </w:rPr>
        <w:t>by</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obtain</w:t>
      </w:r>
      <w:r w:rsidRPr="00BA69AC">
        <w:rPr>
          <w:rFonts w:eastAsia="Cambria"/>
          <w:w w:val="105"/>
          <w:sz w:val="22"/>
          <w:szCs w:val="22"/>
        </w:rPr>
        <w:t xml:space="preserve"> </w:t>
      </w:r>
      <w:r w:rsidRPr="00F404F5">
        <w:rPr>
          <w:rFonts w:eastAsia="Cambria"/>
          <w:w w:val="105"/>
          <w:sz w:val="22"/>
          <w:szCs w:val="22"/>
        </w:rPr>
        <w:t>competitive</w:t>
      </w:r>
      <w:r w:rsidRPr="00BA69AC">
        <w:rPr>
          <w:rFonts w:eastAsia="Cambria"/>
          <w:w w:val="105"/>
          <w:sz w:val="22"/>
          <w:szCs w:val="22"/>
        </w:rPr>
        <w:t xml:space="preserve"> </w:t>
      </w:r>
      <w:r w:rsidRPr="00F404F5">
        <w:rPr>
          <w:rFonts w:eastAsia="Cambria"/>
          <w:w w:val="105"/>
          <w:sz w:val="22"/>
          <w:szCs w:val="22"/>
        </w:rPr>
        <w:t>quotation</w:t>
      </w:r>
      <w:r w:rsidRPr="00BA69AC">
        <w:rPr>
          <w:rFonts w:eastAsia="Cambria"/>
          <w:w w:val="105"/>
          <w:sz w:val="22"/>
          <w:szCs w:val="22"/>
        </w:rPr>
        <w:t xml:space="preserve"> </w:t>
      </w:r>
      <w:r w:rsidRPr="00F404F5">
        <w:rPr>
          <w:rFonts w:eastAsia="Cambria"/>
          <w:w w:val="105"/>
          <w:sz w:val="22"/>
          <w:szCs w:val="22"/>
        </w:rPr>
        <w:t>for</w:t>
      </w:r>
      <w:r w:rsidRPr="00BA69AC">
        <w:rPr>
          <w:rFonts w:eastAsia="Cambria"/>
          <w:w w:val="105"/>
          <w:sz w:val="22"/>
          <w:szCs w:val="22"/>
        </w:rPr>
        <w:t xml:space="preserve"> </w:t>
      </w:r>
      <w:r w:rsidRPr="00F404F5">
        <w:rPr>
          <w:rFonts w:eastAsia="Cambria"/>
          <w:w w:val="105"/>
          <w:sz w:val="22"/>
          <w:szCs w:val="22"/>
        </w:rPr>
        <w:t>such</w:t>
      </w:r>
      <w:r w:rsidRPr="00BA69AC">
        <w:rPr>
          <w:rFonts w:eastAsia="Cambria"/>
          <w:w w:val="105"/>
          <w:sz w:val="22"/>
          <w:szCs w:val="22"/>
        </w:rPr>
        <w:t xml:space="preserve"> </w:t>
      </w:r>
      <w:r w:rsidRPr="00F404F5">
        <w:rPr>
          <w:rFonts w:eastAsia="Cambria"/>
          <w:w w:val="105"/>
          <w:sz w:val="22"/>
          <w:szCs w:val="22"/>
        </w:rPr>
        <w:t>insurance</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take</w:t>
      </w:r>
      <w:r w:rsidRPr="00BA69AC">
        <w:rPr>
          <w:rFonts w:eastAsia="Cambria"/>
          <w:w w:val="105"/>
          <w:sz w:val="22"/>
          <w:szCs w:val="22"/>
        </w:rPr>
        <w:t xml:space="preserve"> </w:t>
      </w:r>
      <w:r w:rsidRPr="00F404F5">
        <w:rPr>
          <w:rFonts w:eastAsia="Cambria"/>
          <w:w w:val="105"/>
          <w:sz w:val="22"/>
          <w:szCs w:val="22"/>
        </w:rPr>
        <w:t>prior</w:t>
      </w:r>
      <w:r w:rsidRPr="00BA69AC">
        <w:rPr>
          <w:rFonts w:eastAsia="Cambria"/>
          <w:w w:val="105"/>
          <w:sz w:val="22"/>
          <w:szCs w:val="22"/>
        </w:rPr>
        <w:t xml:space="preserve"> </w:t>
      </w:r>
      <w:r w:rsidRPr="00F404F5">
        <w:rPr>
          <w:rFonts w:eastAsia="Cambria"/>
          <w:w w:val="105"/>
          <w:sz w:val="22"/>
          <w:szCs w:val="22"/>
        </w:rPr>
        <w:t>approval</w:t>
      </w:r>
      <w:r w:rsidRPr="00BA69AC">
        <w:rPr>
          <w:rFonts w:eastAsia="Cambria"/>
          <w:w w:val="105"/>
          <w:sz w:val="22"/>
          <w:szCs w:val="22"/>
        </w:rPr>
        <w:t xml:space="preserve"> </w:t>
      </w:r>
      <w:r w:rsidRPr="00F404F5">
        <w:rPr>
          <w:rFonts w:eastAsia="Cambria"/>
          <w:w w:val="105"/>
          <w:sz w:val="22"/>
          <w:szCs w:val="22"/>
        </w:rPr>
        <w:t>from</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before</w:t>
      </w:r>
      <w:r w:rsidRPr="00BA69AC">
        <w:rPr>
          <w:rFonts w:eastAsia="Cambria"/>
          <w:w w:val="105"/>
          <w:sz w:val="22"/>
          <w:szCs w:val="22"/>
        </w:rPr>
        <w:t xml:space="preserve"> </w:t>
      </w:r>
      <w:r w:rsidRPr="00F404F5">
        <w:rPr>
          <w:rFonts w:eastAsia="Cambria"/>
          <w:w w:val="105"/>
          <w:sz w:val="22"/>
          <w:szCs w:val="22"/>
        </w:rPr>
        <w:t>taking</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insurance.</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insurable</w:t>
      </w:r>
      <w:r w:rsidR="00705CB0" w:rsidRPr="00F404F5">
        <w:rPr>
          <w:rFonts w:eastAsia="Cambria"/>
          <w:w w:val="105"/>
          <w:sz w:val="22"/>
          <w:szCs w:val="22"/>
        </w:rPr>
        <w:t xml:space="preserve"> </w:t>
      </w:r>
      <w:r w:rsidRPr="00F404F5">
        <w:rPr>
          <w:rFonts w:eastAsia="Cambria"/>
          <w:w w:val="105"/>
          <w:sz w:val="22"/>
          <w:szCs w:val="22"/>
        </w:rPr>
        <w:t>value</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equipment</w:t>
      </w:r>
      <w:r w:rsidRPr="00BA69AC">
        <w:rPr>
          <w:rFonts w:eastAsia="Cambria"/>
          <w:w w:val="105"/>
          <w:sz w:val="22"/>
          <w:szCs w:val="22"/>
        </w:rPr>
        <w:t xml:space="preserve"> </w:t>
      </w:r>
      <w:r w:rsidRPr="00F404F5">
        <w:rPr>
          <w:rFonts w:eastAsia="Cambria"/>
          <w:w w:val="105"/>
          <w:sz w:val="22"/>
          <w:szCs w:val="22"/>
        </w:rPr>
        <w:t>being</w:t>
      </w:r>
      <w:r w:rsidRPr="00BA69AC">
        <w:rPr>
          <w:rFonts w:eastAsia="Cambria"/>
          <w:w w:val="105"/>
          <w:sz w:val="22"/>
          <w:szCs w:val="22"/>
        </w:rPr>
        <w:t xml:space="preserve"> </w:t>
      </w:r>
      <w:r w:rsidRPr="00F404F5">
        <w:rPr>
          <w:rFonts w:eastAsia="Cambria"/>
          <w:w w:val="105"/>
          <w:sz w:val="22"/>
          <w:szCs w:val="22"/>
        </w:rPr>
        <w:t>supplied</w:t>
      </w:r>
      <w:r w:rsidRPr="00BA69AC">
        <w:rPr>
          <w:rFonts w:eastAsia="Cambria"/>
          <w:w w:val="105"/>
          <w:sz w:val="22"/>
          <w:szCs w:val="22"/>
        </w:rPr>
        <w:t xml:space="preserve"> </w:t>
      </w:r>
      <w:r w:rsidRPr="00F404F5">
        <w:rPr>
          <w:rFonts w:eastAsia="Cambria"/>
          <w:w w:val="105"/>
          <w:sz w:val="22"/>
          <w:szCs w:val="22"/>
        </w:rPr>
        <w:t>by</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be</w:t>
      </w:r>
      <w:r w:rsidRPr="00BA69AC">
        <w:rPr>
          <w:rFonts w:eastAsia="Cambria"/>
          <w:w w:val="105"/>
          <w:sz w:val="22"/>
          <w:szCs w:val="22"/>
        </w:rPr>
        <w:t xml:space="preserve"> </w:t>
      </w:r>
      <w:r w:rsidRPr="00F404F5">
        <w:rPr>
          <w:rFonts w:eastAsia="Cambria"/>
          <w:w w:val="105"/>
          <w:sz w:val="22"/>
          <w:szCs w:val="22"/>
        </w:rPr>
        <w:t>intimated to the Contractor</w:t>
      </w:r>
      <w:r w:rsidRPr="00BA69AC">
        <w:rPr>
          <w:rFonts w:eastAsia="Cambria"/>
          <w:w w:val="105"/>
          <w:sz w:val="22"/>
          <w:szCs w:val="22"/>
        </w:rPr>
        <w:t xml:space="preserve"> </w:t>
      </w:r>
      <w:r w:rsidRPr="00F404F5">
        <w:rPr>
          <w:rFonts w:eastAsia="Cambria"/>
          <w:w w:val="105"/>
          <w:sz w:val="22"/>
          <w:szCs w:val="22"/>
        </w:rPr>
        <w:t>for</w:t>
      </w:r>
      <w:r w:rsidRPr="00BA69AC">
        <w:rPr>
          <w:rFonts w:eastAsia="Cambria"/>
          <w:w w:val="105"/>
          <w:sz w:val="22"/>
          <w:szCs w:val="22"/>
        </w:rPr>
        <w:t xml:space="preserve"> </w:t>
      </w:r>
      <w:r w:rsidRPr="00F404F5">
        <w:rPr>
          <w:rFonts w:eastAsia="Cambria"/>
          <w:w w:val="105"/>
          <w:sz w:val="22"/>
          <w:szCs w:val="22"/>
        </w:rPr>
        <w:t>arranging the</w:t>
      </w:r>
      <w:r w:rsidRPr="00BA69AC">
        <w:rPr>
          <w:rFonts w:eastAsia="Cambria"/>
          <w:w w:val="105"/>
          <w:sz w:val="22"/>
          <w:szCs w:val="22"/>
        </w:rPr>
        <w:t xml:space="preserve"> </w:t>
      </w:r>
      <w:r w:rsidRPr="00F404F5">
        <w:rPr>
          <w:rFonts w:eastAsia="Cambria"/>
          <w:w w:val="105"/>
          <w:sz w:val="22"/>
          <w:szCs w:val="22"/>
        </w:rPr>
        <w:t>insurance.</w:t>
      </w:r>
    </w:p>
    <w:p w:rsidR="005A48C5" w:rsidRPr="00F404F5" w:rsidRDefault="005A48C5">
      <w:pPr>
        <w:widowControl w:val="0"/>
        <w:autoSpaceDE w:val="0"/>
        <w:autoSpaceDN w:val="0"/>
        <w:spacing w:before="6"/>
        <w:rPr>
          <w:rFonts w:eastAsia="Cambria"/>
          <w:sz w:val="22"/>
          <w:szCs w:val="22"/>
        </w:rPr>
      </w:pPr>
    </w:p>
    <w:p w:rsidR="005A48C5" w:rsidRPr="00BA69AC" w:rsidRDefault="00D11752">
      <w:pPr>
        <w:widowControl w:val="0"/>
        <w:numPr>
          <w:ilvl w:val="2"/>
          <w:numId w:val="1"/>
        </w:numPr>
        <w:tabs>
          <w:tab w:val="left" w:pos="1288"/>
          <w:tab w:val="left" w:pos="1289"/>
        </w:tabs>
        <w:autoSpaceDE w:val="0"/>
        <w:autoSpaceDN w:val="0"/>
        <w:spacing w:line="254" w:lineRule="auto"/>
        <w:ind w:right="1609"/>
        <w:jc w:val="both"/>
        <w:rPr>
          <w:rFonts w:eastAsia="Cambria"/>
          <w:w w:val="105"/>
          <w:sz w:val="22"/>
          <w:szCs w:val="22"/>
        </w:rPr>
      </w:pPr>
      <w:r w:rsidRPr="00F404F5">
        <w:rPr>
          <w:rFonts w:eastAsia="Cambria"/>
          <w:w w:val="105"/>
          <w:sz w:val="22"/>
          <w:szCs w:val="22"/>
        </w:rPr>
        <w:t>It will be the responsibility of the Contractor to lodge, pursue and</w:t>
      </w:r>
      <w:r w:rsidRPr="00BA69AC">
        <w:rPr>
          <w:rFonts w:eastAsia="Cambria"/>
          <w:w w:val="105"/>
          <w:sz w:val="22"/>
          <w:szCs w:val="22"/>
        </w:rPr>
        <w:t xml:space="preserve"> </w:t>
      </w:r>
      <w:r w:rsidRPr="00F404F5">
        <w:rPr>
          <w:rFonts w:eastAsia="Cambria"/>
          <w:w w:val="105"/>
          <w:sz w:val="22"/>
          <w:szCs w:val="22"/>
        </w:rPr>
        <w:t>settle all claims with the insurance company in case of any damage,</w:t>
      </w:r>
      <w:r w:rsidRPr="00BA69AC">
        <w:rPr>
          <w:rFonts w:eastAsia="Cambria"/>
          <w:w w:val="105"/>
          <w:sz w:val="22"/>
          <w:szCs w:val="22"/>
        </w:rPr>
        <w:t xml:space="preserve"> </w:t>
      </w:r>
      <w:r w:rsidRPr="00F404F5">
        <w:rPr>
          <w:rFonts w:eastAsia="Cambria"/>
          <w:w w:val="105"/>
          <w:sz w:val="22"/>
          <w:szCs w:val="22"/>
        </w:rPr>
        <w:t>loss,</w:t>
      </w:r>
      <w:r w:rsidRPr="00BA69AC">
        <w:rPr>
          <w:rFonts w:eastAsia="Cambria"/>
          <w:w w:val="105"/>
          <w:sz w:val="22"/>
          <w:szCs w:val="22"/>
        </w:rPr>
        <w:t xml:space="preserve"> </w:t>
      </w:r>
      <w:r w:rsidRPr="00F404F5">
        <w:rPr>
          <w:rFonts w:eastAsia="Cambria"/>
          <w:w w:val="105"/>
          <w:sz w:val="22"/>
          <w:szCs w:val="22"/>
        </w:rPr>
        <w:t>theft,</w:t>
      </w:r>
      <w:r w:rsidRPr="00BA69AC">
        <w:rPr>
          <w:rFonts w:eastAsia="Cambria"/>
          <w:w w:val="105"/>
          <w:sz w:val="22"/>
          <w:szCs w:val="22"/>
        </w:rPr>
        <w:t xml:space="preserve"> </w:t>
      </w:r>
      <w:r w:rsidRPr="00F404F5">
        <w:rPr>
          <w:rFonts w:eastAsia="Cambria"/>
          <w:w w:val="105"/>
          <w:sz w:val="22"/>
          <w:szCs w:val="22"/>
        </w:rPr>
        <w:t>pilferage</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fire</w:t>
      </w:r>
      <w:r w:rsidRPr="00BA69AC">
        <w:rPr>
          <w:rFonts w:eastAsia="Cambria"/>
          <w:w w:val="105"/>
          <w:sz w:val="22"/>
          <w:szCs w:val="22"/>
        </w:rPr>
        <w:t xml:space="preserve"> </w:t>
      </w:r>
      <w:r w:rsidRPr="00F404F5">
        <w:rPr>
          <w:rFonts w:eastAsia="Cambria"/>
          <w:w w:val="105"/>
          <w:sz w:val="22"/>
          <w:szCs w:val="22"/>
        </w:rPr>
        <w:t>during</w:t>
      </w:r>
      <w:r w:rsidRPr="00BA69AC">
        <w:rPr>
          <w:rFonts w:eastAsia="Cambria"/>
          <w:w w:val="105"/>
          <w:sz w:val="22"/>
          <w:szCs w:val="22"/>
        </w:rPr>
        <w:t xml:space="preserve"> </w:t>
      </w:r>
      <w:r w:rsidRPr="00F404F5">
        <w:rPr>
          <w:rFonts w:eastAsia="Cambria"/>
          <w:w w:val="105"/>
          <w:sz w:val="22"/>
          <w:szCs w:val="22"/>
        </w:rPr>
        <w:t>execution</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Contract</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Employer</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be</w:t>
      </w:r>
      <w:r w:rsidRPr="00BA69AC">
        <w:rPr>
          <w:rFonts w:eastAsia="Cambria"/>
          <w:w w:val="105"/>
          <w:sz w:val="22"/>
          <w:szCs w:val="22"/>
        </w:rPr>
        <w:t xml:space="preserve"> </w:t>
      </w:r>
      <w:r w:rsidRPr="00F404F5">
        <w:rPr>
          <w:rFonts w:eastAsia="Cambria"/>
          <w:w w:val="105"/>
          <w:sz w:val="22"/>
          <w:szCs w:val="22"/>
        </w:rPr>
        <w:t>kept</w:t>
      </w:r>
      <w:r w:rsidRPr="00BA69AC">
        <w:rPr>
          <w:rFonts w:eastAsia="Cambria"/>
          <w:w w:val="105"/>
          <w:sz w:val="22"/>
          <w:szCs w:val="22"/>
        </w:rPr>
        <w:t xml:space="preserve"> </w:t>
      </w:r>
      <w:r w:rsidRPr="00F404F5">
        <w:rPr>
          <w:rFonts w:eastAsia="Cambria"/>
          <w:w w:val="105"/>
          <w:sz w:val="22"/>
          <w:szCs w:val="22"/>
        </w:rPr>
        <w:t>informed</w:t>
      </w:r>
      <w:r w:rsidRPr="00BA69AC">
        <w:rPr>
          <w:rFonts w:eastAsia="Cambria"/>
          <w:w w:val="105"/>
          <w:sz w:val="22"/>
          <w:szCs w:val="22"/>
        </w:rPr>
        <w:t xml:space="preserve"> </w:t>
      </w:r>
      <w:r w:rsidRPr="00F404F5">
        <w:rPr>
          <w:rFonts w:eastAsia="Cambria"/>
          <w:w w:val="105"/>
          <w:sz w:val="22"/>
          <w:szCs w:val="22"/>
        </w:rPr>
        <w:t>about</w:t>
      </w:r>
      <w:r w:rsidRPr="00BA69AC">
        <w:rPr>
          <w:rFonts w:eastAsia="Cambria"/>
          <w:w w:val="105"/>
          <w:sz w:val="22"/>
          <w:szCs w:val="22"/>
        </w:rPr>
        <w:t xml:space="preserve"> </w:t>
      </w:r>
      <w:r w:rsidRPr="00F404F5">
        <w:rPr>
          <w:rFonts w:eastAsia="Cambria"/>
          <w:w w:val="105"/>
          <w:sz w:val="22"/>
          <w:szCs w:val="22"/>
        </w:rPr>
        <w:t>it.</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replace</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lost/damaged</w:t>
      </w:r>
      <w:r w:rsidRPr="00BA69AC">
        <w:rPr>
          <w:rFonts w:eastAsia="Cambria"/>
          <w:w w:val="105"/>
          <w:sz w:val="22"/>
          <w:szCs w:val="22"/>
        </w:rPr>
        <w:t xml:space="preserve"> </w:t>
      </w:r>
      <w:r w:rsidRPr="00F404F5">
        <w:rPr>
          <w:rFonts w:eastAsia="Cambria"/>
          <w:w w:val="105"/>
          <w:sz w:val="22"/>
          <w:szCs w:val="22"/>
        </w:rPr>
        <w:t>materials</w:t>
      </w:r>
      <w:r w:rsidRPr="00BA69AC">
        <w:rPr>
          <w:rFonts w:eastAsia="Cambria"/>
          <w:w w:val="105"/>
          <w:sz w:val="22"/>
          <w:szCs w:val="22"/>
        </w:rPr>
        <w:t xml:space="preserve"> </w:t>
      </w:r>
      <w:r w:rsidRPr="00F404F5">
        <w:rPr>
          <w:rFonts w:eastAsia="Cambria"/>
          <w:w w:val="105"/>
          <w:sz w:val="22"/>
          <w:szCs w:val="22"/>
        </w:rPr>
        <w:t>promptly</w:t>
      </w:r>
      <w:r w:rsidRPr="00BA69AC">
        <w:rPr>
          <w:rFonts w:eastAsia="Cambria"/>
          <w:w w:val="105"/>
          <w:sz w:val="22"/>
          <w:szCs w:val="22"/>
        </w:rPr>
        <w:t xml:space="preserve"> </w:t>
      </w:r>
      <w:r w:rsidRPr="00F404F5">
        <w:rPr>
          <w:rFonts w:eastAsia="Cambria"/>
          <w:w w:val="105"/>
          <w:sz w:val="22"/>
          <w:szCs w:val="22"/>
        </w:rPr>
        <w:t>irrespective</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settlement of the claims by the underwriters and ensure that the</w:t>
      </w:r>
      <w:r w:rsidRPr="00BA69AC">
        <w:rPr>
          <w:rFonts w:eastAsia="Cambria"/>
          <w:w w:val="105"/>
          <w:sz w:val="22"/>
          <w:szCs w:val="22"/>
        </w:rPr>
        <w:t xml:space="preserve"> </w:t>
      </w:r>
      <w:r w:rsidRPr="00F404F5">
        <w:rPr>
          <w:rFonts w:eastAsia="Cambria"/>
          <w:w w:val="105"/>
          <w:sz w:val="22"/>
          <w:szCs w:val="22"/>
        </w:rPr>
        <w:t>work progress is as per agreed schedules.</w:t>
      </w:r>
      <w:r w:rsidRPr="00BA69AC">
        <w:rPr>
          <w:rFonts w:eastAsia="Cambria"/>
          <w:w w:val="105"/>
          <w:sz w:val="22"/>
          <w:szCs w:val="22"/>
        </w:rPr>
        <w:t xml:space="preserve"> </w:t>
      </w:r>
      <w:r w:rsidRPr="00F404F5">
        <w:rPr>
          <w:rFonts w:eastAsia="Cambria"/>
          <w:w w:val="105"/>
          <w:sz w:val="22"/>
          <w:szCs w:val="22"/>
        </w:rPr>
        <w:t>The losses, if any, in such</w:t>
      </w:r>
      <w:r w:rsidRPr="00BA69AC">
        <w:rPr>
          <w:rFonts w:eastAsia="Cambria"/>
          <w:w w:val="105"/>
          <w:sz w:val="22"/>
          <w:szCs w:val="22"/>
        </w:rPr>
        <w:t xml:space="preserve"> </w:t>
      </w:r>
      <w:r w:rsidRPr="00F404F5">
        <w:rPr>
          <w:rFonts w:eastAsia="Cambria"/>
          <w:w w:val="105"/>
          <w:sz w:val="22"/>
          <w:szCs w:val="22"/>
        </w:rPr>
        <w:t>replacement</w:t>
      </w:r>
      <w:r w:rsidRPr="00BA69AC">
        <w:rPr>
          <w:rFonts w:eastAsia="Cambria"/>
          <w:w w:val="105"/>
          <w:sz w:val="22"/>
          <w:szCs w:val="22"/>
        </w:rPr>
        <w:t xml:space="preserve"> </w:t>
      </w:r>
      <w:r w:rsidRPr="00F404F5">
        <w:rPr>
          <w:rFonts w:eastAsia="Cambria"/>
          <w:w w:val="105"/>
          <w:sz w:val="22"/>
          <w:szCs w:val="22"/>
        </w:rPr>
        <w:t>will</w:t>
      </w:r>
      <w:r w:rsidRPr="00BA69AC">
        <w:rPr>
          <w:rFonts w:eastAsia="Cambria"/>
          <w:w w:val="105"/>
          <w:sz w:val="22"/>
          <w:szCs w:val="22"/>
        </w:rPr>
        <w:t xml:space="preserve"> </w:t>
      </w:r>
      <w:r w:rsidRPr="00F404F5">
        <w:rPr>
          <w:rFonts w:eastAsia="Cambria"/>
          <w:w w:val="105"/>
          <w:sz w:val="22"/>
          <w:szCs w:val="22"/>
        </w:rPr>
        <w:t>have</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be</w:t>
      </w:r>
      <w:r w:rsidRPr="00BA69AC">
        <w:rPr>
          <w:rFonts w:eastAsia="Cambria"/>
          <w:w w:val="105"/>
          <w:sz w:val="22"/>
          <w:szCs w:val="22"/>
        </w:rPr>
        <w:t xml:space="preserve"> </w:t>
      </w:r>
      <w:r w:rsidRPr="00F404F5">
        <w:rPr>
          <w:rFonts w:eastAsia="Cambria"/>
          <w:w w:val="105"/>
          <w:sz w:val="22"/>
          <w:szCs w:val="22"/>
        </w:rPr>
        <w:t>borne</w:t>
      </w:r>
      <w:r w:rsidRPr="00BA69AC">
        <w:rPr>
          <w:rFonts w:eastAsia="Cambria"/>
          <w:w w:val="105"/>
          <w:sz w:val="22"/>
          <w:szCs w:val="22"/>
        </w:rPr>
        <w:t xml:space="preserve"> </w:t>
      </w:r>
      <w:r w:rsidRPr="00F404F5">
        <w:rPr>
          <w:rFonts w:eastAsia="Cambria"/>
          <w:w w:val="105"/>
          <w:sz w:val="22"/>
          <w:szCs w:val="22"/>
        </w:rPr>
        <w:t>by</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p>
    <w:p w:rsidR="005A48C5" w:rsidRPr="00F404F5" w:rsidRDefault="005A48C5">
      <w:pPr>
        <w:widowControl w:val="0"/>
        <w:autoSpaceDE w:val="0"/>
        <w:autoSpaceDN w:val="0"/>
        <w:spacing w:before="11"/>
        <w:rPr>
          <w:rFonts w:eastAsia="Cambria"/>
          <w:sz w:val="22"/>
          <w:szCs w:val="22"/>
        </w:rPr>
      </w:pPr>
    </w:p>
    <w:p w:rsidR="005A48C5" w:rsidRPr="00F404F5"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42" w:name="_Toc146280668"/>
      <w:r w:rsidRPr="00F404F5">
        <w:rPr>
          <w:rFonts w:eastAsia="Palatino Linotype"/>
          <w:b/>
          <w:bCs/>
          <w:sz w:val="22"/>
          <w:szCs w:val="22"/>
        </w:rPr>
        <w:t>Change</w:t>
      </w:r>
      <w:r w:rsidRPr="00F404F5">
        <w:rPr>
          <w:rFonts w:eastAsia="Palatino Linotype"/>
          <w:b/>
          <w:bCs/>
          <w:spacing w:val="-3"/>
          <w:sz w:val="22"/>
          <w:szCs w:val="22"/>
        </w:rPr>
        <w:t xml:space="preserve"> </w:t>
      </w:r>
      <w:r w:rsidRPr="00F404F5">
        <w:rPr>
          <w:rFonts w:eastAsia="Palatino Linotype"/>
          <w:b/>
          <w:bCs/>
          <w:sz w:val="22"/>
          <w:szCs w:val="22"/>
        </w:rPr>
        <w:t>in</w:t>
      </w:r>
      <w:r w:rsidRPr="00F404F5">
        <w:rPr>
          <w:rFonts w:eastAsia="Palatino Linotype"/>
          <w:b/>
          <w:bCs/>
          <w:spacing w:val="-3"/>
          <w:sz w:val="22"/>
          <w:szCs w:val="22"/>
        </w:rPr>
        <w:t xml:space="preserve"> </w:t>
      </w:r>
      <w:r w:rsidRPr="00F404F5">
        <w:rPr>
          <w:rFonts w:eastAsia="Palatino Linotype"/>
          <w:b/>
          <w:bCs/>
          <w:sz w:val="22"/>
          <w:szCs w:val="22"/>
        </w:rPr>
        <w:t>Laws</w:t>
      </w:r>
      <w:r w:rsidRPr="00F404F5">
        <w:rPr>
          <w:rFonts w:eastAsia="Palatino Linotype"/>
          <w:b/>
          <w:bCs/>
          <w:spacing w:val="-3"/>
          <w:sz w:val="22"/>
          <w:szCs w:val="22"/>
        </w:rPr>
        <w:t xml:space="preserve"> </w:t>
      </w:r>
      <w:r w:rsidRPr="00F404F5">
        <w:rPr>
          <w:rFonts w:eastAsia="Palatino Linotype"/>
          <w:b/>
          <w:bCs/>
          <w:sz w:val="22"/>
          <w:szCs w:val="22"/>
        </w:rPr>
        <w:t>and</w:t>
      </w:r>
      <w:r w:rsidRPr="00F404F5">
        <w:rPr>
          <w:rFonts w:eastAsia="Palatino Linotype"/>
          <w:b/>
          <w:bCs/>
          <w:spacing w:val="-1"/>
          <w:sz w:val="22"/>
          <w:szCs w:val="22"/>
        </w:rPr>
        <w:t xml:space="preserve"> </w:t>
      </w:r>
      <w:r w:rsidRPr="00F404F5">
        <w:rPr>
          <w:rFonts w:eastAsia="Palatino Linotype"/>
          <w:b/>
          <w:bCs/>
          <w:sz w:val="22"/>
          <w:szCs w:val="22"/>
        </w:rPr>
        <w:t>Regulations</w:t>
      </w:r>
      <w:bookmarkEnd w:id="42"/>
    </w:p>
    <w:p w:rsidR="005A48C5" w:rsidRPr="00F404F5" w:rsidRDefault="005A48C5">
      <w:pPr>
        <w:widowControl w:val="0"/>
        <w:autoSpaceDE w:val="0"/>
        <w:autoSpaceDN w:val="0"/>
        <w:spacing w:before="10"/>
        <w:rPr>
          <w:rFonts w:eastAsia="Cambria"/>
          <w:b/>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1"/>
        <w:jc w:val="both"/>
        <w:rPr>
          <w:rFonts w:eastAsia="Cambria"/>
          <w:sz w:val="22"/>
          <w:szCs w:val="22"/>
        </w:rPr>
      </w:pPr>
      <w:r w:rsidRPr="00F404F5">
        <w:rPr>
          <w:rFonts w:eastAsia="Cambria"/>
          <w:w w:val="105"/>
          <w:sz w:val="22"/>
          <w:szCs w:val="22"/>
        </w:rPr>
        <w:t>If,</w:t>
      </w:r>
      <w:r w:rsidRPr="00F404F5">
        <w:rPr>
          <w:rFonts w:eastAsia="Cambria"/>
          <w:spacing w:val="-5"/>
          <w:w w:val="105"/>
          <w:sz w:val="22"/>
          <w:szCs w:val="22"/>
        </w:rPr>
        <w:t xml:space="preserve"> </w:t>
      </w:r>
      <w:r w:rsidRPr="00F404F5">
        <w:rPr>
          <w:rFonts w:eastAsia="Cambria"/>
          <w:w w:val="105"/>
          <w:sz w:val="22"/>
          <w:szCs w:val="22"/>
        </w:rPr>
        <w:t>after</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date</w:t>
      </w:r>
      <w:r w:rsidRPr="00BA69AC">
        <w:rPr>
          <w:rFonts w:eastAsia="Cambria"/>
          <w:w w:val="105"/>
          <w:sz w:val="22"/>
          <w:szCs w:val="22"/>
        </w:rPr>
        <w:t xml:space="preserve"> </w:t>
      </w:r>
      <w:r w:rsidRPr="00F404F5">
        <w:rPr>
          <w:rFonts w:eastAsia="Cambria"/>
          <w:w w:val="105"/>
          <w:sz w:val="22"/>
          <w:szCs w:val="22"/>
        </w:rPr>
        <w:t>seven</w:t>
      </w:r>
      <w:r w:rsidRPr="00BA69AC">
        <w:rPr>
          <w:rFonts w:eastAsia="Cambria"/>
          <w:w w:val="105"/>
          <w:sz w:val="22"/>
          <w:szCs w:val="22"/>
        </w:rPr>
        <w:t xml:space="preserve"> </w:t>
      </w:r>
      <w:r w:rsidRPr="00F404F5">
        <w:rPr>
          <w:rFonts w:eastAsia="Cambria"/>
          <w:w w:val="105"/>
          <w:sz w:val="22"/>
          <w:szCs w:val="22"/>
        </w:rPr>
        <w:t>(07)</w:t>
      </w:r>
      <w:r w:rsidRPr="00BA69AC">
        <w:rPr>
          <w:rFonts w:eastAsia="Cambria"/>
          <w:w w:val="105"/>
          <w:sz w:val="22"/>
          <w:szCs w:val="22"/>
        </w:rPr>
        <w:t xml:space="preserve"> </w:t>
      </w:r>
      <w:r w:rsidRPr="00F404F5">
        <w:rPr>
          <w:rFonts w:eastAsia="Cambria"/>
          <w:w w:val="105"/>
          <w:sz w:val="22"/>
          <w:szCs w:val="22"/>
        </w:rPr>
        <w:t>days</w:t>
      </w:r>
      <w:r w:rsidRPr="00BA69AC">
        <w:rPr>
          <w:rFonts w:eastAsia="Cambria"/>
          <w:w w:val="105"/>
          <w:sz w:val="22"/>
          <w:szCs w:val="22"/>
        </w:rPr>
        <w:t xml:space="preserve"> </w:t>
      </w:r>
      <w:r w:rsidRPr="00F404F5">
        <w:rPr>
          <w:rFonts w:eastAsia="Cambria"/>
          <w:w w:val="105"/>
          <w:sz w:val="22"/>
          <w:szCs w:val="22"/>
        </w:rPr>
        <w:t>prior</w:t>
      </w:r>
      <w:r w:rsidRPr="00BA69AC">
        <w:rPr>
          <w:rFonts w:eastAsia="Cambria"/>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date</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Bid</w:t>
      </w:r>
      <w:r w:rsidRPr="00BA69AC">
        <w:rPr>
          <w:rFonts w:eastAsia="Cambria"/>
          <w:w w:val="105"/>
          <w:sz w:val="22"/>
          <w:szCs w:val="22"/>
        </w:rPr>
        <w:t xml:space="preserve"> </w:t>
      </w:r>
      <w:r w:rsidRPr="00F404F5">
        <w:rPr>
          <w:rFonts w:eastAsia="Cambria"/>
          <w:w w:val="105"/>
          <w:sz w:val="22"/>
          <w:szCs w:val="22"/>
        </w:rPr>
        <w:t>Opening,</w:t>
      </w:r>
      <w:r w:rsidRPr="00BA69AC">
        <w:rPr>
          <w:rFonts w:eastAsia="Cambria"/>
          <w:w w:val="105"/>
          <w:sz w:val="22"/>
          <w:szCs w:val="22"/>
        </w:rPr>
        <w:t xml:space="preserve"> </w:t>
      </w:r>
      <w:r w:rsidRPr="00F404F5">
        <w:rPr>
          <w:rFonts w:eastAsia="Cambria"/>
          <w:w w:val="105"/>
          <w:sz w:val="22"/>
          <w:szCs w:val="22"/>
        </w:rPr>
        <w:t>any</w:t>
      </w:r>
      <w:r w:rsidRPr="00BA69AC">
        <w:rPr>
          <w:rFonts w:eastAsia="Cambria"/>
          <w:w w:val="105"/>
          <w:sz w:val="22"/>
          <w:szCs w:val="22"/>
        </w:rPr>
        <w:t xml:space="preserve"> </w:t>
      </w:r>
      <w:r w:rsidRPr="00F404F5">
        <w:rPr>
          <w:rFonts w:eastAsia="Cambria"/>
          <w:w w:val="105"/>
          <w:sz w:val="22"/>
          <w:szCs w:val="22"/>
        </w:rPr>
        <w:t>law, regulation, ordinance, order or by-law having the force of law is</w:t>
      </w:r>
      <w:r w:rsidRPr="00BA69AC">
        <w:rPr>
          <w:rFonts w:eastAsia="Cambria"/>
          <w:w w:val="105"/>
          <w:sz w:val="22"/>
          <w:szCs w:val="22"/>
        </w:rPr>
        <w:t xml:space="preserve"> </w:t>
      </w:r>
      <w:r w:rsidRPr="00F404F5">
        <w:rPr>
          <w:rFonts w:eastAsia="Cambria"/>
          <w:w w:val="105"/>
          <w:sz w:val="22"/>
          <w:szCs w:val="22"/>
        </w:rPr>
        <w:t>enacted, promulgated, abrogated or changed in India (which shall be</w:t>
      </w:r>
      <w:r w:rsidRPr="00BA69AC">
        <w:rPr>
          <w:rFonts w:eastAsia="Cambria"/>
          <w:w w:val="105"/>
          <w:sz w:val="22"/>
          <w:szCs w:val="22"/>
        </w:rPr>
        <w:t xml:space="preserve"> </w:t>
      </w:r>
      <w:r w:rsidRPr="00F404F5">
        <w:rPr>
          <w:rFonts w:eastAsia="Cambria"/>
          <w:w w:val="105"/>
          <w:sz w:val="22"/>
          <w:szCs w:val="22"/>
        </w:rPr>
        <w:t>deemed to include any change in interpretation or application by the</w:t>
      </w:r>
      <w:r w:rsidRPr="00BA69AC">
        <w:rPr>
          <w:rFonts w:eastAsia="Cambria"/>
          <w:w w:val="105"/>
          <w:sz w:val="22"/>
          <w:szCs w:val="22"/>
        </w:rPr>
        <w:t xml:space="preserve"> </w:t>
      </w:r>
      <w:r w:rsidRPr="00F404F5">
        <w:rPr>
          <w:rFonts w:eastAsia="Cambria"/>
          <w:w w:val="105"/>
          <w:sz w:val="22"/>
          <w:szCs w:val="22"/>
        </w:rPr>
        <w:t>competent</w:t>
      </w:r>
      <w:r w:rsidRPr="00BA69AC">
        <w:rPr>
          <w:rFonts w:eastAsia="Cambria"/>
          <w:w w:val="105"/>
          <w:sz w:val="22"/>
          <w:szCs w:val="22"/>
        </w:rPr>
        <w:t xml:space="preserve"> </w:t>
      </w:r>
      <w:r w:rsidRPr="00F404F5">
        <w:rPr>
          <w:rFonts w:eastAsia="Cambria"/>
          <w:w w:val="105"/>
          <w:sz w:val="22"/>
          <w:szCs w:val="22"/>
        </w:rPr>
        <w:t>authorities)</w:t>
      </w:r>
      <w:r w:rsidRPr="00BA69AC">
        <w:rPr>
          <w:rFonts w:eastAsia="Cambria"/>
          <w:w w:val="105"/>
          <w:sz w:val="22"/>
          <w:szCs w:val="22"/>
        </w:rPr>
        <w:t xml:space="preserve"> </w:t>
      </w:r>
      <w:r w:rsidRPr="00F404F5">
        <w:rPr>
          <w:rFonts w:eastAsia="Cambria"/>
          <w:w w:val="105"/>
          <w:sz w:val="22"/>
          <w:szCs w:val="22"/>
        </w:rPr>
        <w:t>that</w:t>
      </w:r>
      <w:r w:rsidRPr="00BA69AC">
        <w:rPr>
          <w:rFonts w:eastAsia="Cambria"/>
          <w:w w:val="105"/>
          <w:sz w:val="22"/>
          <w:szCs w:val="22"/>
        </w:rPr>
        <w:t xml:space="preserve"> </w:t>
      </w:r>
      <w:r w:rsidRPr="00F404F5">
        <w:rPr>
          <w:rFonts w:eastAsia="Cambria"/>
          <w:w w:val="105"/>
          <w:sz w:val="22"/>
          <w:szCs w:val="22"/>
        </w:rPr>
        <w:t>subsequently</w:t>
      </w:r>
      <w:r w:rsidRPr="00BA69AC">
        <w:rPr>
          <w:rFonts w:eastAsia="Cambria"/>
          <w:w w:val="105"/>
          <w:sz w:val="22"/>
          <w:szCs w:val="22"/>
        </w:rPr>
        <w:t xml:space="preserve"> </w:t>
      </w:r>
      <w:r w:rsidRPr="00F404F5">
        <w:rPr>
          <w:rFonts w:eastAsia="Cambria"/>
          <w:w w:val="105"/>
          <w:sz w:val="22"/>
          <w:szCs w:val="22"/>
        </w:rPr>
        <w:t>affects</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costs</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expenses</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w:t>
      </w:r>
      <w:r w:rsidRPr="00BA69AC">
        <w:rPr>
          <w:rFonts w:eastAsia="Cambria"/>
          <w:w w:val="105"/>
          <w:sz w:val="22"/>
          <w:szCs w:val="22"/>
        </w:rPr>
        <w:t xml:space="preserve"> </w:t>
      </w:r>
      <w:r w:rsidRPr="00F404F5">
        <w:rPr>
          <w:rFonts w:eastAsia="Cambria"/>
          <w:w w:val="105"/>
          <w:sz w:val="22"/>
          <w:szCs w:val="22"/>
        </w:rPr>
        <w:t>and/or</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Time</w:t>
      </w:r>
      <w:r w:rsidRPr="00BA69AC">
        <w:rPr>
          <w:rFonts w:eastAsia="Cambria"/>
          <w:w w:val="105"/>
          <w:sz w:val="22"/>
          <w:szCs w:val="22"/>
        </w:rPr>
        <w:t xml:space="preserve"> </w:t>
      </w:r>
      <w:r w:rsidRPr="00F404F5">
        <w:rPr>
          <w:rFonts w:eastAsia="Cambria"/>
          <w:w w:val="105"/>
          <w:sz w:val="22"/>
          <w:szCs w:val="22"/>
        </w:rPr>
        <w:t>for</w:t>
      </w:r>
      <w:r w:rsidRPr="00BA69AC">
        <w:rPr>
          <w:rFonts w:eastAsia="Cambria"/>
          <w:w w:val="105"/>
          <w:sz w:val="22"/>
          <w:szCs w:val="22"/>
        </w:rPr>
        <w:t xml:space="preserve"> </w:t>
      </w:r>
      <w:r w:rsidRPr="00F404F5">
        <w:rPr>
          <w:rFonts w:eastAsia="Cambria"/>
          <w:w w:val="105"/>
          <w:sz w:val="22"/>
          <w:szCs w:val="22"/>
        </w:rPr>
        <w:t>Completion,</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w:t>
      </w:r>
      <w:r w:rsidRPr="00BA69AC">
        <w:rPr>
          <w:rFonts w:eastAsia="Cambria"/>
          <w:w w:val="105"/>
          <w:sz w:val="22"/>
          <w:szCs w:val="22"/>
        </w:rPr>
        <w:t xml:space="preserve"> </w:t>
      </w:r>
      <w:r w:rsidRPr="00F404F5">
        <w:rPr>
          <w:rFonts w:eastAsia="Cambria"/>
          <w:w w:val="105"/>
          <w:sz w:val="22"/>
          <w:szCs w:val="22"/>
        </w:rPr>
        <w:t>Price</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be</w:t>
      </w:r>
      <w:r w:rsidRPr="00BA69AC">
        <w:rPr>
          <w:rFonts w:eastAsia="Cambria"/>
          <w:w w:val="105"/>
          <w:sz w:val="22"/>
          <w:szCs w:val="22"/>
        </w:rPr>
        <w:t xml:space="preserve"> </w:t>
      </w:r>
      <w:r w:rsidRPr="00F404F5">
        <w:rPr>
          <w:rFonts w:eastAsia="Cambria"/>
          <w:w w:val="105"/>
          <w:sz w:val="22"/>
          <w:szCs w:val="22"/>
        </w:rPr>
        <w:t>correspondingly</w:t>
      </w:r>
      <w:r w:rsidRPr="00BA69AC">
        <w:rPr>
          <w:rFonts w:eastAsia="Cambria"/>
          <w:w w:val="105"/>
          <w:sz w:val="22"/>
          <w:szCs w:val="22"/>
        </w:rPr>
        <w:t xml:space="preserve"> </w:t>
      </w:r>
      <w:r w:rsidRPr="00F404F5">
        <w:rPr>
          <w:rFonts w:eastAsia="Cambria"/>
          <w:w w:val="105"/>
          <w:sz w:val="22"/>
          <w:szCs w:val="22"/>
        </w:rPr>
        <w:t>increased</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decreased,</w:t>
      </w:r>
      <w:r w:rsidRPr="00BA69AC">
        <w:rPr>
          <w:rFonts w:eastAsia="Cambria"/>
          <w:w w:val="105"/>
          <w:sz w:val="22"/>
          <w:szCs w:val="22"/>
        </w:rPr>
        <w:t xml:space="preserve"> </w:t>
      </w:r>
      <w:r w:rsidRPr="00F404F5">
        <w:rPr>
          <w:rFonts w:eastAsia="Cambria"/>
          <w:w w:val="105"/>
          <w:sz w:val="22"/>
          <w:szCs w:val="22"/>
        </w:rPr>
        <w:t>and/or the Time for Completion shall be reasonably adjusted to the</w:t>
      </w:r>
      <w:r w:rsidRPr="00BA69AC">
        <w:rPr>
          <w:rFonts w:eastAsia="Cambria"/>
          <w:w w:val="105"/>
          <w:sz w:val="22"/>
          <w:szCs w:val="22"/>
        </w:rPr>
        <w:t xml:space="preserve"> </w:t>
      </w:r>
      <w:r w:rsidRPr="00F404F5">
        <w:rPr>
          <w:rFonts w:eastAsia="Cambria"/>
          <w:w w:val="105"/>
          <w:sz w:val="22"/>
          <w:szCs w:val="22"/>
        </w:rPr>
        <w:t>extent</w:t>
      </w:r>
      <w:r w:rsidRPr="00BA69AC">
        <w:rPr>
          <w:rFonts w:eastAsia="Cambria"/>
          <w:w w:val="105"/>
          <w:sz w:val="22"/>
          <w:szCs w:val="22"/>
        </w:rPr>
        <w:t xml:space="preserve"> </w:t>
      </w:r>
      <w:r w:rsidRPr="00F404F5">
        <w:rPr>
          <w:rFonts w:eastAsia="Cambria"/>
          <w:w w:val="105"/>
          <w:sz w:val="22"/>
          <w:szCs w:val="22"/>
        </w:rPr>
        <w:t>that</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Contractor has thereby been affected in</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performance</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any</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its</w:t>
      </w:r>
      <w:r w:rsidRPr="00BA69AC">
        <w:rPr>
          <w:rFonts w:eastAsia="Cambria"/>
          <w:w w:val="105"/>
          <w:sz w:val="22"/>
          <w:szCs w:val="22"/>
        </w:rPr>
        <w:t xml:space="preserve"> </w:t>
      </w:r>
      <w:r w:rsidRPr="00F404F5">
        <w:rPr>
          <w:rFonts w:eastAsia="Cambria"/>
          <w:w w:val="105"/>
          <w:sz w:val="22"/>
          <w:szCs w:val="22"/>
        </w:rPr>
        <w:t>obligations</w:t>
      </w:r>
      <w:r w:rsidRPr="00BA69AC">
        <w:rPr>
          <w:rFonts w:eastAsia="Cambria"/>
          <w:w w:val="105"/>
          <w:sz w:val="22"/>
          <w:szCs w:val="22"/>
        </w:rPr>
        <w:t xml:space="preserve"> </w:t>
      </w:r>
      <w:r w:rsidRPr="00F404F5">
        <w:rPr>
          <w:rFonts w:eastAsia="Cambria"/>
          <w:w w:val="105"/>
          <w:sz w:val="22"/>
          <w:szCs w:val="22"/>
        </w:rPr>
        <w:t>under</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w:t>
      </w:r>
      <w:r w:rsidRPr="00BA69AC">
        <w:rPr>
          <w:rFonts w:eastAsia="Cambria"/>
          <w:w w:val="105"/>
          <w:sz w:val="22"/>
          <w:szCs w:val="22"/>
        </w:rPr>
        <w:t xml:space="preserve"> </w:t>
      </w:r>
      <w:r w:rsidRPr="00F404F5">
        <w:rPr>
          <w:rFonts w:eastAsia="Cambria"/>
          <w:w w:val="105"/>
          <w:sz w:val="22"/>
          <w:szCs w:val="22"/>
        </w:rPr>
        <w:t>These</w:t>
      </w:r>
      <w:r w:rsidRPr="00BA69AC">
        <w:rPr>
          <w:rFonts w:eastAsia="Cambria"/>
          <w:w w:val="105"/>
          <w:sz w:val="22"/>
          <w:szCs w:val="22"/>
        </w:rPr>
        <w:t xml:space="preserve"> </w:t>
      </w:r>
      <w:r w:rsidRPr="00F404F5">
        <w:rPr>
          <w:rFonts w:eastAsia="Cambria"/>
          <w:w w:val="105"/>
          <w:sz w:val="22"/>
          <w:szCs w:val="22"/>
        </w:rPr>
        <w:t>adjustments</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be</w:t>
      </w:r>
      <w:r w:rsidRPr="00BA69AC">
        <w:rPr>
          <w:rFonts w:eastAsia="Cambria"/>
          <w:w w:val="105"/>
          <w:sz w:val="22"/>
          <w:szCs w:val="22"/>
        </w:rPr>
        <w:t xml:space="preserve"> </w:t>
      </w:r>
      <w:r w:rsidRPr="00F404F5">
        <w:rPr>
          <w:rFonts w:eastAsia="Cambria"/>
          <w:w w:val="105"/>
          <w:sz w:val="22"/>
          <w:szCs w:val="22"/>
        </w:rPr>
        <w:t>applicable</w:t>
      </w:r>
      <w:r w:rsidRPr="00BA69AC">
        <w:rPr>
          <w:rFonts w:eastAsia="Cambria"/>
          <w:w w:val="105"/>
          <w:sz w:val="22"/>
          <w:szCs w:val="22"/>
        </w:rPr>
        <w:t xml:space="preserve"> </w:t>
      </w:r>
      <w:r w:rsidRPr="00F404F5">
        <w:rPr>
          <w:rFonts w:eastAsia="Cambria"/>
          <w:w w:val="105"/>
          <w:sz w:val="22"/>
          <w:szCs w:val="22"/>
        </w:rPr>
        <w:t>for</w:t>
      </w:r>
      <w:r w:rsidRPr="00BA69AC">
        <w:rPr>
          <w:rFonts w:eastAsia="Cambria"/>
          <w:w w:val="105"/>
          <w:sz w:val="22"/>
          <w:szCs w:val="22"/>
        </w:rPr>
        <w:t xml:space="preserve"> </w:t>
      </w:r>
      <w:r w:rsidRPr="00F404F5">
        <w:rPr>
          <w:rFonts w:eastAsia="Cambria"/>
          <w:w w:val="105"/>
          <w:sz w:val="22"/>
          <w:szCs w:val="22"/>
        </w:rPr>
        <w:t>all</w:t>
      </w:r>
      <w:r w:rsidRPr="00BA69AC">
        <w:rPr>
          <w:rFonts w:eastAsia="Cambria"/>
          <w:w w:val="105"/>
          <w:sz w:val="22"/>
          <w:szCs w:val="22"/>
        </w:rPr>
        <w:t xml:space="preserve"> </w:t>
      </w:r>
      <w:r w:rsidRPr="00F404F5">
        <w:rPr>
          <w:rFonts w:eastAsia="Cambria"/>
          <w:w w:val="105"/>
          <w:sz w:val="22"/>
          <w:szCs w:val="22"/>
        </w:rPr>
        <w:t>transactions</w:t>
      </w:r>
      <w:r w:rsidRPr="00BA69AC">
        <w:rPr>
          <w:rFonts w:eastAsia="Cambria"/>
          <w:w w:val="105"/>
          <w:sz w:val="22"/>
          <w:szCs w:val="22"/>
        </w:rPr>
        <w:t xml:space="preserve"> </w:t>
      </w:r>
      <w:r w:rsidRPr="00F404F5">
        <w:rPr>
          <w:rFonts w:eastAsia="Cambria"/>
          <w:w w:val="105"/>
          <w:sz w:val="22"/>
          <w:szCs w:val="22"/>
        </w:rPr>
        <w:t>between</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Employer and the Contractor for supply of goods and services under</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w:t>
      </w:r>
      <w:r w:rsidRPr="00BA69AC">
        <w:rPr>
          <w:rFonts w:eastAsia="Cambria"/>
          <w:w w:val="105"/>
          <w:sz w:val="22"/>
          <w:szCs w:val="22"/>
        </w:rPr>
        <w:t xml:space="preserve"> </w:t>
      </w:r>
      <w:r w:rsidRPr="00F404F5">
        <w:rPr>
          <w:rFonts w:eastAsia="Cambria"/>
          <w:w w:val="105"/>
          <w:sz w:val="22"/>
          <w:szCs w:val="22"/>
        </w:rPr>
        <w:t>but</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not</w:t>
      </w:r>
      <w:r w:rsidRPr="00BA69AC">
        <w:rPr>
          <w:rFonts w:eastAsia="Cambria"/>
          <w:w w:val="105"/>
          <w:sz w:val="22"/>
          <w:szCs w:val="22"/>
        </w:rPr>
        <w:t xml:space="preserve"> </w:t>
      </w:r>
      <w:r w:rsidRPr="00F404F5">
        <w:rPr>
          <w:rFonts w:eastAsia="Cambria"/>
          <w:w w:val="105"/>
          <w:sz w:val="22"/>
          <w:szCs w:val="22"/>
        </w:rPr>
        <w:t>be</w:t>
      </w:r>
      <w:r w:rsidRPr="00BA69AC">
        <w:rPr>
          <w:rFonts w:eastAsia="Cambria"/>
          <w:w w:val="105"/>
          <w:sz w:val="22"/>
          <w:szCs w:val="22"/>
        </w:rPr>
        <w:t xml:space="preserve"> </w:t>
      </w:r>
      <w:r w:rsidRPr="00F404F5">
        <w:rPr>
          <w:rFonts w:eastAsia="Cambria"/>
          <w:w w:val="105"/>
          <w:sz w:val="22"/>
          <w:szCs w:val="22"/>
        </w:rPr>
        <w:t>applicable</w:t>
      </w:r>
      <w:r w:rsidRPr="00BA69AC">
        <w:rPr>
          <w:rFonts w:eastAsia="Cambria"/>
          <w:w w:val="105"/>
          <w:sz w:val="22"/>
          <w:szCs w:val="22"/>
        </w:rPr>
        <w:t xml:space="preserve"> </w:t>
      </w:r>
      <w:r w:rsidRPr="00F404F5">
        <w:rPr>
          <w:rFonts w:eastAsia="Cambria"/>
          <w:w w:val="105"/>
          <w:sz w:val="22"/>
          <w:szCs w:val="22"/>
        </w:rPr>
        <w:t>on</w:t>
      </w:r>
      <w:r w:rsidRPr="00BA69AC">
        <w:rPr>
          <w:rFonts w:eastAsia="Cambria"/>
          <w:w w:val="105"/>
          <w:sz w:val="22"/>
          <w:szCs w:val="22"/>
        </w:rPr>
        <w:t xml:space="preserve"> </w:t>
      </w:r>
      <w:r w:rsidRPr="00F404F5">
        <w:rPr>
          <w:rFonts w:eastAsia="Cambria"/>
          <w:w w:val="105"/>
          <w:sz w:val="22"/>
          <w:szCs w:val="22"/>
        </w:rPr>
        <w:t>procurement</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raw</w:t>
      </w:r>
      <w:r w:rsidRPr="00BA69AC">
        <w:rPr>
          <w:rFonts w:eastAsia="Cambria"/>
          <w:w w:val="105"/>
          <w:sz w:val="22"/>
          <w:szCs w:val="22"/>
        </w:rPr>
        <w:t xml:space="preserve"> </w:t>
      </w:r>
      <w:r w:rsidRPr="00F404F5">
        <w:rPr>
          <w:rFonts w:eastAsia="Cambria"/>
          <w:w w:val="105"/>
          <w:sz w:val="22"/>
          <w:szCs w:val="22"/>
        </w:rPr>
        <w:t>materials, intermediary components etc. by the Contractor for which</w:t>
      </w:r>
      <w:r w:rsidRPr="00BA69AC">
        <w:rPr>
          <w:rFonts w:eastAsia="Cambria"/>
          <w:w w:val="105"/>
          <w:sz w:val="22"/>
          <w:szCs w:val="22"/>
        </w:rPr>
        <w:t xml:space="preserve"> </w:t>
      </w:r>
      <w:r w:rsidRPr="00F404F5">
        <w:rPr>
          <w:rFonts w:eastAsia="Cambria"/>
          <w:w w:val="105"/>
          <w:sz w:val="22"/>
          <w:szCs w:val="22"/>
        </w:rPr>
        <w:t>the Employer shall be the sole judge. Notwithstanding the foregoing,</w:t>
      </w:r>
      <w:r w:rsidRPr="00BA69AC">
        <w:rPr>
          <w:rFonts w:eastAsia="Cambria"/>
          <w:w w:val="105"/>
          <w:sz w:val="22"/>
          <w:szCs w:val="22"/>
        </w:rPr>
        <w:t xml:space="preserve"> </w:t>
      </w:r>
      <w:r w:rsidRPr="00F404F5">
        <w:rPr>
          <w:rFonts w:eastAsia="Cambria"/>
          <w:w w:val="105"/>
          <w:sz w:val="22"/>
          <w:szCs w:val="22"/>
        </w:rPr>
        <w:t>such</w:t>
      </w:r>
      <w:r w:rsidRPr="00BA69AC">
        <w:rPr>
          <w:rFonts w:eastAsia="Cambria"/>
          <w:w w:val="105"/>
          <w:sz w:val="22"/>
          <w:szCs w:val="22"/>
        </w:rPr>
        <w:t xml:space="preserve"> </w:t>
      </w:r>
      <w:r w:rsidRPr="00F404F5">
        <w:rPr>
          <w:rFonts w:eastAsia="Cambria"/>
          <w:w w:val="105"/>
          <w:sz w:val="22"/>
          <w:szCs w:val="22"/>
        </w:rPr>
        <w:t>additional</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reduced</w:t>
      </w:r>
      <w:r w:rsidRPr="00BA69AC">
        <w:rPr>
          <w:rFonts w:eastAsia="Cambria"/>
          <w:w w:val="105"/>
          <w:sz w:val="22"/>
          <w:szCs w:val="22"/>
        </w:rPr>
        <w:t xml:space="preserve"> </w:t>
      </w:r>
      <w:r w:rsidRPr="00F404F5">
        <w:rPr>
          <w:rFonts w:eastAsia="Cambria"/>
          <w:w w:val="105"/>
          <w:sz w:val="22"/>
          <w:szCs w:val="22"/>
        </w:rPr>
        <w:t>costs</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not</w:t>
      </w:r>
      <w:r w:rsidRPr="00BA69AC">
        <w:rPr>
          <w:rFonts w:eastAsia="Cambria"/>
          <w:w w:val="105"/>
          <w:sz w:val="22"/>
          <w:szCs w:val="22"/>
        </w:rPr>
        <w:t xml:space="preserve"> </w:t>
      </w:r>
      <w:r w:rsidRPr="00F404F5">
        <w:rPr>
          <w:rFonts w:eastAsia="Cambria"/>
          <w:w w:val="105"/>
          <w:sz w:val="22"/>
          <w:szCs w:val="22"/>
        </w:rPr>
        <w:t>be</w:t>
      </w:r>
      <w:r w:rsidRPr="00BA69AC">
        <w:rPr>
          <w:rFonts w:eastAsia="Cambria"/>
          <w:w w:val="105"/>
          <w:sz w:val="22"/>
          <w:szCs w:val="22"/>
        </w:rPr>
        <w:t xml:space="preserve"> </w:t>
      </w:r>
      <w:r w:rsidRPr="00F404F5">
        <w:rPr>
          <w:rFonts w:eastAsia="Cambria"/>
          <w:w w:val="105"/>
          <w:sz w:val="22"/>
          <w:szCs w:val="22"/>
        </w:rPr>
        <w:t>separately</w:t>
      </w:r>
      <w:r w:rsidRPr="00BA69AC">
        <w:rPr>
          <w:rFonts w:eastAsia="Cambria"/>
          <w:w w:val="105"/>
          <w:sz w:val="22"/>
          <w:szCs w:val="22"/>
        </w:rPr>
        <w:t xml:space="preserve"> </w:t>
      </w:r>
      <w:r w:rsidRPr="00F404F5">
        <w:rPr>
          <w:rFonts w:eastAsia="Cambria"/>
          <w:w w:val="105"/>
          <w:sz w:val="22"/>
          <w:szCs w:val="22"/>
        </w:rPr>
        <w:t>paid</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credited if the same has already</w:t>
      </w:r>
      <w:r w:rsidRPr="00BA69AC">
        <w:rPr>
          <w:rFonts w:eastAsia="Cambria"/>
          <w:w w:val="105"/>
          <w:sz w:val="22"/>
          <w:szCs w:val="22"/>
        </w:rPr>
        <w:t xml:space="preserve"> </w:t>
      </w:r>
      <w:r w:rsidRPr="00F404F5">
        <w:rPr>
          <w:rFonts w:eastAsia="Cambria"/>
          <w:w w:val="105"/>
          <w:sz w:val="22"/>
          <w:szCs w:val="22"/>
        </w:rPr>
        <w:t>been accounted for</w:t>
      </w:r>
      <w:r w:rsidRPr="00BA69AC">
        <w:rPr>
          <w:rFonts w:eastAsia="Cambria"/>
          <w:w w:val="105"/>
          <w:sz w:val="22"/>
          <w:szCs w:val="22"/>
        </w:rPr>
        <w:t xml:space="preserve"> </w:t>
      </w:r>
      <w:r w:rsidRPr="00F404F5">
        <w:rPr>
          <w:rFonts w:eastAsia="Cambria"/>
          <w:w w:val="105"/>
          <w:sz w:val="22"/>
          <w:szCs w:val="22"/>
        </w:rPr>
        <w:t>in the price</w:t>
      </w:r>
      <w:r w:rsidRPr="00BA69AC">
        <w:rPr>
          <w:rFonts w:eastAsia="Cambria"/>
          <w:w w:val="105"/>
          <w:sz w:val="22"/>
          <w:szCs w:val="22"/>
        </w:rPr>
        <w:t xml:space="preserve"> </w:t>
      </w:r>
      <w:r w:rsidRPr="00F404F5">
        <w:rPr>
          <w:rFonts w:eastAsia="Cambria"/>
          <w:w w:val="105"/>
          <w:sz w:val="22"/>
          <w:szCs w:val="22"/>
        </w:rPr>
        <w:t>adjustment</w:t>
      </w:r>
      <w:r w:rsidRPr="00BA69AC">
        <w:rPr>
          <w:rFonts w:eastAsia="Cambria"/>
          <w:w w:val="105"/>
          <w:sz w:val="22"/>
          <w:szCs w:val="22"/>
        </w:rPr>
        <w:t xml:space="preserve"> </w:t>
      </w:r>
      <w:r w:rsidRPr="00F404F5">
        <w:rPr>
          <w:rFonts w:eastAsia="Cambria"/>
          <w:w w:val="105"/>
          <w:sz w:val="22"/>
          <w:szCs w:val="22"/>
        </w:rPr>
        <w:t>provisions</w:t>
      </w:r>
      <w:r w:rsidRPr="00BA69AC">
        <w:rPr>
          <w:rFonts w:eastAsia="Cambria"/>
          <w:w w:val="105"/>
          <w:sz w:val="22"/>
          <w:szCs w:val="22"/>
        </w:rPr>
        <w:t xml:space="preserve"> </w:t>
      </w:r>
      <w:r w:rsidRPr="00F404F5">
        <w:rPr>
          <w:rFonts w:eastAsia="Cambria"/>
          <w:w w:val="105"/>
          <w:sz w:val="22"/>
          <w:szCs w:val="22"/>
        </w:rPr>
        <w:t>where</w:t>
      </w:r>
      <w:r w:rsidRPr="00BA69AC">
        <w:rPr>
          <w:rFonts w:eastAsia="Cambria"/>
          <w:w w:val="105"/>
          <w:sz w:val="22"/>
          <w:szCs w:val="22"/>
        </w:rPr>
        <w:t xml:space="preserve"> </w:t>
      </w:r>
      <w:r w:rsidRPr="00F404F5">
        <w:rPr>
          <w:rFonts w:eastAsia="Cambria"/>
          <w:w w:val="105"/>
          <w:sz w:val="22"/>
          <w:szCs w:val="22"/>
        </w:rPr>
        <w:t>applicable,</w:t>
      </w:r>
      <w:r w:rsidRPr="00BA69AC">
        <w:rPr>
          <w:rFonts w:eastAsia="Cambria"/>
          <w:w w:val="105"/>
          <w:sz w:val="22"/>
          <w:szCs w:val="22"/>
        </w:rPr>
        <w:t xml:space="preserve"> </w:t>
      </w:r>
      <w:r w:rsidRPr="00F404F5">
        <w:rPr>
          <w:rFonts w:eastAsia="Cambria"/>
          <w:w w:val="105"/>
          <w:sz w:val="22"/>
          <w:szCs w:val="22"/>
        </w:rPr>
        <w:t>in</w:t>
      </w:r>
      <w:r w:rsidRPr="00BA69AC">
        <w:rPr>
          <w:rFonts w:eastAsia="Cambria"/>
          <w:w w:val="105"/>
          <w:sz w:val="22"/>
          <w:szCs w:val="22"/>
        </w:rPr>
        <w:t xml:space="preserve"> </w:t>
      </w:r>
      <w:r w:rsidRPr="00F404F5">
        <w:rPr>
          <w:rFonts w:eastAsia="Cambria"/>
          <w:w w:val="105"/>
          <w:sz w:val="22"/>
          <w:szCs w:val="22"/>
        </w:rPr>
        <w:t>accordance</w:t>
      </w:r>
      <w:r w:rsidRPr="00BA69AC">
        <w:rPr>
          <w:rFonts w:eastAsia="Cambria"/>
          <w:w w:val="105"/>
          <w:sz w:val="22"/>
          <w:szCs w:val="22"/>
        </w:rPr>
        <w:t xml:space="preserve"> </w:t>
      </w:r>
      <w:r w:rsidRPr="00F404F5">
        <w:rPr>
          <w:rFonts w:eastAsia="Cambria"/>
          <w:w w:val="105"/>
          <w:sz w:val="22"/>
          <w:szCs w:val="22"/>
        </w:rPr>
        <w:t>with</w:t>
      </w:r>
      <w:r w:rsidRPr="00BA69AC">
        <w:rPr>
          <w:rFonts w:eastAsia="Cambria"/>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b/>
          <w:bCs/>
          <w:w w:val="105"/>
          <w:sz w:val="22"/>
          <w:szCs w:val="22"/>
        </w:rPr>
        <w:t>Appendix-2</w:t>
      </w:r>
      <w:r w:rsidRPr="00F404F5">
        <w:rPr>
          <w:rFonts w:eastAsia="Cambria"/>
          <w:spacing w:val="4"/>
          <w:w w:val="105"/>
          <w:sz w:val="22"/>
          <w:szCs w:val="22"/>
        </w:rPr>
        <w:t xml:space="preserve"> </w:t>
      </w:r>
      <w:r w:rsidRPr="00F404F5">
        <w:rPr>
          <w:rFonts w:eastAsia="Cambria"/>
          <w:w w:val="105"/>
          <w:sz w:val="22"/>
          <w:szCs w:val="22"/>
        </w:rPr>
        <w:t>to</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Contract</w:t>
      </w:r>
      <w:r w:rsidRPr="00BA69AC">
        <w:rPr>
          <w:rFonts w:eastAsia="Cambria"/>
          <w:w w:val="105"/>
          <w:sz w:val="22"/>
          <w:szCs w:val="22"/>
        </w:rPr>
        <w:t xml:space="preserve"> </w:t>
      </w:r>
      <w:r w:rsidRPr="00F404F5">
        <w:rPr>
          <w:rFonts w:eastAsia="Cambria"/>
          <w:w w:val="105"/>
          <w:sz w:val="22"/>
          <w:szCs w:val="22"/>
        </w:rPr>
        <w:t>Agreement.</w:t>
      </w:r>
    </w:p>
    <w:p w:rsidR="005A48C5" w:rsidRPr="00F404F5" w:rsidRDefault="005A48C5">
      <w:pPr>
        <w:widowControl w:val="0"/>
        <w:autoSpaceDE w:val="0"/>
        <w:autoSpaceDN w:val="0"/>
        <w:spacing w:before="11"/>
        <w:rPr>
          <w:rFonts w:eastAsia="Cambria"/>
          <w:sz w:val="22"/>
          <w:szCs w:val="22"/>
        </w:rPr>
      </w:pPr>
    </w:p>
    <w:p w:rsidR="005A48C5" w:rsidRPr="00F404F5"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43" w:name="_Toc146280669"/>
      <w:r w:rsidRPr="00F404F5">
        <w:rPr>
          <w:rFonts w:eastAsia="Palatino Linotype"/>
          <w:b/>
          <w:bCs/>
          <w:sz w:val="22"/>
          <w:szCs w:val="22"/>
        </w:rPr>
        <w:t>Force</w:t>
      </w:r>
      <w:r w:rsidRPr="00F404F5">
        <w:rPr>
          <w:rFonts w:eastAsia="Palatino Linotype"/>
          <w:b/>
          <w:bCs/>
          <w:spacing w:val="-4"/>
          <w:sz w:val="22"/>
          <w:szCs w:val="22"/>
        </w:rPr>
        <w:t xml:space="preserve"> </w:t>
      </w:r>
      <w:r w:rsidRPr="00F404F5">
        <w:rPr>
          <w:rFonts w:eastAsia="Palatino Linotype"/>
          <w:b/>
          <w:bCs/>
          <w:sz w:val="22"/>
          <w:szCs w:val="22"/>
        </w:rPr>
        <w:t>Majeure</w:t>
      </w:r>
      <w:bookmarkEnd w:id="43"/>
    </w:p>
    <w:p w:rsidR="005A48C5" w:rsidRPr="00F404F5" w:rsidRDefault="005A48C5">
      <w:pPr>
        <w:widowControl w:val="0"/>
        <w:autoSpaceDE w:val="0"/>
        <w:autoSpaceDN w:val="0"/>
        <w:spacing w:before="10"/>
        <w:rPr>
          <w:rFonts w:eastAsia="Cambria"/>
          <w:b/>
          <w:sz w:val="22"/>
          <w:szCs w:val="22"/>
        </w:rPr>
      </w:pPr>
    </w:p>
    <w:p w:rsidR="005A48C5" w:rsidRPr="00BA69AC" w:rsidRDefault="00D11752">
      <w:pPr>
        <w:widowControl w:val="0"/>
        <w:numPr>
          <w:ilvl w:val="2"/>
          <w:numId w:val="1"/>
        </w:numPr>
        <w:tabs>
          <w:tab w:val="left" w:pos="1288"/>
          <w:tab w:val="left" w:pos="1289"/>
        </w:tabs>
        <w:autoSpaceDE w:val="0"/>
        <w:autoSpaceDN w:val="0"/>
        <w:spacing w:line="254" w:lineRule="auto"/>
        <w:ind w:right="1608"/>
        <w:jc w:val="both"/>
        <w:rPr>
          <w:rFonts w:eastAsia="Cambria"/>
          <w:w w:val="105"/>
          <w:sz w:val="22"/>
          <w:szCs w:val="22"/>
        </w:rPr>
      </w:pPr>
      <w:r w:rsidRPr="00F404F5">
        <w:rPr>
          <w:rFonts w:eastAsia="Cambria"/>
          <w:w w:val="105"/>
          <w:sz w:val="22"/>
          <w:szCs w:val="22"/>
        </w:rPr>
        <w:t>“Force</w:t>
      </w:r>
      <w:r w:rsidRPr="00F404F5">
        <w:rPr>
          <w:rFonts w:eastAsia="Cambria"/>
          <w:spacing w:val="-4"/>
          <w:w w:val="105"/>
          <w:sz w:val="22"/>
          <w:szCs w:val="22"/>
        </w:rPr>
        <w:t xml:space="preserve"> </w:t>
      </w:r>
      <w:r w:rsidRPr="00F404F5">
        <w:rPr>
          <w:rFonts w:eastAsia="Cambria"/>
          <w:w w:val="105"/>
          <w:sz w:val="22"/>
          <w:szCs w:val="22"/>
        </w:rPr>
        <w:t>Majeure”</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mean</w:t>
      </w:r>
      <w:r w:rsidRPr="00BA69AC">
        <w:rPr>
          <w:rFonts w:eastAsia="Cambria"/>
          <w:w w:val="105"/>
          <w:sz w:val="22"/>
          <w:szCs w:val="22"/>
        </w:rPr>
        <w:t xml:space="preserve"> </w:t>
      </w:r>
      <w:r w:rsidRPr="00F404F5">
        <w:rPr>
          <w:rFonts w:eastAsia="Cambria"/>
          <w:w w:val="105"/>
          <w:sz w:val="22"/>
          <w:szCs w:val="22"/>
        </w:rPr>
        <w:t>any</w:t>
      </w:r>
      <w:r w:rsidRPr="00BA69AC">
        <w:rPr>
          <w:rFonts w:eastAsia="Cambria"/>
          <w:w w:val="105"/>
          <w:sz w:val="22"/>
          <w:szCs w:val="22"/>
        </w:rPr>
        <w:t xml:space="preserve"> </w:t>
      </w:r>
      <w:r w:rsidRPr="00F404F5">
        <w:rPr>
          <w:rFonts w:eastAsia="Cambria"/>
          <w:w w:val="105"/>
          <w:sz w:val="22"/>
          <w:szCs w:val="22"/>
        </w:rPr>
        <w:t>event</w:t>
      </w:r>
      <w:r w:rsidRPr="00BA69AC">
        <w:rPr>
          <w:rFonts w:eastAsia="Cambria"/>
          <w:w w:val="105"/>
          <w:sz w:val="22"/>
          <w:szCs w:val="22"/>
        </w:rPr>
        <w:t xml:space="preserve"> </w:t>
      </w:r>
      <w:r w:rsidRPr="00F404F5">
        <w:rPr>
          <w:rFonts w:eastAsia="Cambria"/>
          <w:w w:val="105"/>
          <w:sz w:val="22"/>
          <w:szCs w:val="22"/>
        </w:rPr>
        <w:t>beyond</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reasonable</w:t>
      </w:r>
      <w:r w:rsidRPr="00BA69AC">
        <w:rPr>
          <w:rFonts w:eastAsia="Cambria"/>
          <w:w w:val="105"/>
          <w:sz w:val="22"/>
          <w:szCs w:val="22"/>
        </w:rPr>
        <w:t xml:space="preserve"> </w:t>
      </w:r>
      <w:r w:rsidRPr="00F404F5">
        <w:rPr>
          <w:rFonts w:eastAsia="Cambria"/>
          <w:w w:val="105"/>
          <w:sz w:val="22"/>
          <w:szCs w:val="22"/>
        </w:rPr>
        <w:t>control</w:t>
      </w:r>
      <w:r w:rsidRPr="00BA69AC">
        <w:rPr>
          <w:rFonts w:eastAsia="Cambria"/>
          <w:w w:val="105"/>
          <w:sz w:val="22"/>
          <w:szCs w:val="22"/>
        </w:rPr>
        <w:t xml:space="preserve"> </w:t>
      </w:r>
      <w:r w:rsidRPr="00F404F5">
        <w:rPr>
          <w:rFonts w:eastAsia="Cambria"/>
          <w:w w:val="105"/>
          <w:sz w:val="22"/>
          <w:szCs w:val="22"/>
        </w:rPr>
        <w:t>of the Employer or of the Contractor, as the case may be, and which</w:t>
      </w:r>
      <w:r w:rsidRPr="00BA69AC">
        <w:rPr>
          <w:rFonts w:eastAsia="Cambria"/>
          <w:w w:val="105"/>
          <w:sz w:val="22"/>
          <w:szCs w:val="22"/>
        </w:rPr>
        <w:t xml:space="preserve"> </w:t>
      </w:r>
      <w:r w:rsidRPr="00F404F5">
        <w:rPr>
          <w:rFonts w:eastAsia="Cambria"/>
          <w:w w:val="105"/>
          <w:sz w:val="22"/>
          <w:szCs w:val="22"/>
        </w:rPr>
        <w:t>is</w:t>
      </w:r>
      <w:r w:rsidRPr="00BA69AC">
        <w:rPr>
          <w:rFonts w:eastAsia="Cambria"/>
          <w:w w:val="105"/>
          <w:sz w:val="22"/>
          <w:szCs w:val="22"/>
        </w:rPr>
        <w:t xml:space="preserve"> </w:t>
      </w:r>
      <w:r w:rsidRPr="00F404F5">
        <w:rPr>
          <w:rFonts w:eastAsia="Cambria"/>
          <w:w w:val="105"/>
          <w:sz w:val="22"/>
          <w:szCs w:val="22"/>
        </w:rPr>
        <w:t>unavoidable</w:t>
      </w:r>
      <w:r w:rsidRPr="00BA69AC">
        <w:rPr>
          <w:rFonts w:eastAsia="Cambria"/>
          <w:w w:val="105"/>
          <w:sz w:val="22"/>
          <w:szCs w:val="22"/>
        </w:rPr>
        <w:t xml:space="preserve"> </w:t>
      </w:r>
      <w:r w:rsidRPr="00F404F5">
        <w:rPr>
          <w:rFonts w:eastAsia="Cambria"/>
          <w:w w:val="105"/>
          <w:sz w:val="22"/>
          <w:szCs w:val="22"/>
        </w:rPr>
        <w:t>notwithstanding</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reasonable</w:t>
      </w:r>
      <w:r w:rsidRPr="00BA69AC">
        <w:rPr>
          <w:rFonts w:eastAsia="Cambria"/>
          <w:w w:val="105"/>
          <w:sz w:val="22"/>
          <w:szCs w:val="22"/>
        </w:rPr>
        <w:t xml:space="preserve"> </w:t>
      </w:r>
      <w:r w:rsidRPr="00F404F5">
        <w:rPr>
          <w:rFonts w:eastAsia="Cambria"/>
          <w:w w:val="105"/>
          <w:sz w:val="22"/>
          <w:szCs w:val="22"/>
        </w:rPr>
        <w:t>care</w:t>
      </w:r>
      <w:r w:rsidRPr="00BA69AC">
        <w:rPr>
          <w:rFonts w:eastAsia="Cambria"/>
          <w:w w:val="105"/>
          <w:sz w:val="22"/>
          <w:szCs w:val="22"/>
        </w:rPr>
        <w:t xml:space="preserve"> </w:t>
      </w:r>
      <w:r w:rsidRPr="00F404F5">
        <w:rPr>
          <w:rFonts w:eastAsia="Cambria"/>
          <w:w w:val="105"/>
          <w:sz w:val="22"/>
          <w:szCs w:val="22"/>
        </w:rPr>
        <w:t>of</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party</w:t>
      </w:r>
      <w:r w:rsidRPr="00BA69AC">
        <w:rPr>
          <w:rFonts w:eastAsia="Cambria"/>
          <w:w w:val="105"/>
          <w:sz w:val="22"/>
          <w:szCs w:val="22"/>
        </w:rPr>
        <w:t xml:space="preserve"> </w:t>
      </w:r>
      <w:r w:rsidRPr="00F404F5">
        <w:rPr>
          <w:rFonts w:eastAsia="Cambria"/>
          <w:w w:val="105"/>
          <w:sz w:val="22"/>
          <w:szCs w:val="22"/>
        </w:rPr>
        <w:t>affected,</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shall</w:t>
      </w:r>
      <w:r w:rsidRPr="00BA69AC">
        <w:rPr>
          <w:rFonts w:eastAsia="Cambria"/>
          <w:w w:val="105"/>
          <w:sz w:val="22"/>
          <w:szCs w:val="22"/>
        </w:rPr>
        <w:t xml:space="preserve"> </w:t>
      </w:r>
      <w:r w:rsidRPr="00F404F5">
        <w:rPr>
          <w:rFonts w:eastAsia="Cambria"/>
          <w:w w:val="105"/>
          <w:sz w:val="22"/>
          <w:szCs w:val="22"/>
        </w:rPr>
        <w:t>include,</w:t>
      </w:r>
      <w:r w:rsidRPr="00BA69AC">
        <w:rPr>
          <w:rFonts w:eastAsia="Cambria"/>
          <w:w w:val="105"/>
          <w:sz w:val="22"/>
          <w:szCs w:val="22"/>
        </w:rPr>
        <w:t xml:space="preserve"> </w:t>
      </w:r>
      <w:r w:rsidRPr="00F404F5">
        <w:rPr>
          <w:rFonts w:eastAsia="Cambria"/>
          <w:w w:val="105"/>
          <w:sz w:val="22"/>
          <w:szCs w:val="22"/>
        </w:rPr>
        <w:t>without</w:t>
      </w:r>
      <w:r w:rsidRPr="00BA69AC">
        <w:rPr>
          <w:rFonts w:eastAsia="Cambria"/>
          <w:w w:val="105"/>
          <w:sz w:val="22"/>
          <w:szCs w:val="22"/>
        </w:rPr>
        <w:t xml:space="preserve"> </w:t>
      </w:r>
      <w:r w:rsidRPr="00F404F5">
        <w:rPr>
          <w:rFonts w:eastAsia="Cambria"/>
          <w:w w:val="105"/>
          <w:sz w:val="22"/>
          <w:szCs w:val="22"/>
        </w:rPr>
        <w:t>limitation,</w:t>
      </w:r>
      <w:r w:rsidRPr="00BA69AC">
        <w:rPr>
          <w:rFonts w:eastAsia="Cambria"/>
          <w:w w:val="105"/>
          <w:sz w:val="22"/>
          <w:szCs w:val="22"/>
        </w:rPr>
        <w:t xml:space="preserve"> </w:t>
      </w:r>
      <w:r w:rsidRPr="00F404F5">
        <w:rPr>
          <w:rFonts w:eastAsia="Cambria"/>
          <w:w w:val="105"/>
          <w:sz w:val="22"/>
          <w:szCs w:val="22"/>
        </w:rPr>
        <w:t>the</w:t>
      </w:r>
      <w:r w:rsidRPr="00BA69AC">
        <w:rPr>
          <w:rFonts w:eastAsia="Cambria"/>
          <w:w w:val="105"/>
          <w:sz w:val="22"/>
          <w:szCs w:val="22"/>
        </w:rPr>
        <w:t xml:space="preserve"> </w:t>
      </w:r>
      <w:r w:rsidRPr="00F404F5">
        <w:rPr>
          <w:rFonts w:eastAsia="Cambria"/>
          <w:w w:val="105"/>
          <w:sz w:val="22"/>
          <w:szCs w:val="22"/>
        </w:rPr>
        <w:t>following:</w:t>
      </w:r>
    </w:p>
    <w:p w:rsidR="005A48C5" w:rsidRPr="00F404F5" w:rsidRDefault="005A48C5">
      <w:pPr>
        <w:widowControl w:val="0"/>
        <w:autoSpaceDE w:val="0"/>
        <w:autoSpaceDN w:val="0"/>
        <w:spacing w:before="7"/>
        <w:rPr>
          <w:rFonts w:eastAsia="Cambria"/>
          <w:sz w:val="22"/>
          <w:szCs w:val="22"/>
        </w:rPr>
      </w:pPr>
    </w:p>
    <w:p w:rsidR="005A48C5" w:rsidRPr="00F404F5" w:rsidRDefault="00D11752">
      <w:pPr>
        <w:widowControl w:val="0"/>
        <w:numPr>
          <w:ilvl w:val="3"/>
          <w:numId w:val="1"/>
        </w:numPr>
        <w:tabs>
          <w:tab w:val="left" w:pos="1828"/>
          <w:tab w:val="left" w:pos="1829"/>
        </w:tabs>
        <w:autoSpaceDE w:val="0"/>
        <w:autoSpaceDN w:val="0"/>
        <w:spacing w:line="254" w:lineRule="auto"/>
        <w:ind w:right="1611"/>
        <w:jc w:val="both"/>
        <w:rPr>
          <w:rFonts w:eastAsia="Cambria"/>
          <w:sz w:val="22"/>
          <w:szCs w:val="22"/>
        </w:rPr>
      </w:pPr>
      <w:r w:rsidRPr="00F404F5">
        <w:rPr>
          <w:rFonts w:eastAsia="Cambria"/>
          <w:w w:val="105"/>
          <w:sz w:val="22"/>
          <w:szCs w:val="22"/>
        </w:rPr>
        <w:t>war, hostilities or</w:t>
      </w:r>
      <w:r w:rsidRPr="00BA69AC">
        <w:rPr>
          <w:rFonts w:eastAsia="Cambria"/>
          <w:w w:val="105"/>
          <w:sz w:val="22"/>
          <w:szCs w:val="22"/>
        </w:rPr>
        <w:t xml:space="preserve"> </w:t>
      </w:r>
      <w:r w:rsidRPr="00F404F5">
        <w:rPr>
          <w:rFonts w:eastAsia="Cambria"/>
          <w:w w:val="105"/>
          <w:sz w:val="22"/>
          <w:szCs w:val="22"/>
        </w:rPr>
        <w:t>warlike operations</w:t>
      </w:r>
      <w:r w:rsidRPr="00BA69AC">
        <w:rPr>
          <w:rFonts w:eastAsia="Cambria"/>
          <w:w w:val="105"/>
          <w:sz w:val="22"/>
          <w:szCs w:val="22"/>
        </w:rPr>
        <w:t xml:space="preserve"> </w:t>
      </w:r>
      <w:r w:rsidRPr="00F404F5">
        <w:rPr>
          <w:rFonts w:eastAsia="Cambria"/>
          <w:w w:val="105"/>
          <w:sz w:val="22"/>
          <w:szCs w:val="22"/>
        </w:rPr>
        <w:t>(whether</w:t>
      </w:r>
      <w:r w:rsidRPr="00BA69AC">
        <w:rPr>
          <w:rFonts w:eastAsia="Cambria"/>
          <w:w w:val="105"/>
          <w:sz w:val="22"/>
          <w:szCs w:val="22"/>
        </w:rPr>
        <w:t xml:space="preserve"> </w:t>
      </w:r>
      <w:r w:rsidRPr="00F404F5">
        <w:rPr>
          <w:rFonts w:eastAsia="Cambria"/>
          <w:w w:val="105"/>
          <w:sz w:val="22"/>
          <w:szCs w:val="22"/>
        </w:rPr>
        <w:t>war</w:t>
      </w:r>
      <w:r w:rsidRPr="00BA69AC">
        <w:rPr>
          <w:rFonts w:eastAsia="Cambria"/>
          <w:w w:val="105"/>
          <w:sz w:val="22"/>
          <w:szCs w:val="22"/>
        </w:rPr>
        <w:t xml:space="preserve"> </w:t>
      </w:r>
      <w:r w:rsidRPr="00F404F5">
        <w:rPr>
          <w:rFonts w:eastAsia="Cambria"/>
          <w:w w:val="105"/>
          <w:sz w:val="22"/>
          <w:szCs w:val="22"/>
        </w:rPr>
        <w:t>be declared</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not),</w:t>
      </w:r>
      <w:r w:rsidRPr="00BA69AC">
        <w:rPr>
          <w:rFonts w:eastAsia="Cambria"/>
          <w:w w:val="105"/>
          <w:sz w:val="22"/>
          <w:szCs w:val="22"/>
        </w:rPr>
        <w:t xml:space="preserve"> </w:t>
      </w:r>
      <w:r w:rsidRPr="00F404F5">
        <w:rPr>
          <w:rFonts w:eastAsia="Cambria"/>
          <w:w w:val="105"/>
          <w:sz w:val="22"/>
          <w:szCs w:val="22"/>
        </w:rPr>
        <w:t>invasion,</w:t>
      </w:r>
      <w:r w:rsidRPr="00BA69AC">
        <w:rPr>
          <w:rFonts w:eastAsia="Cambria"/>
          <w:w w:val="105"/>
          <w:sz w:val="22"/>
          <w:szCs w:val="22"/>
        </w:rPr>
        <w:t xml:space="preserve"> </w:t>
      </w:r>
      <w:r w:rsidRPr="00F404F5">
        <w:rPr>
          <w:rFonts w:eastAsia="Cambria"/>
          <w:w w:val="105"/>
          <w:sz w:val="22"/>
          <w:szCs w:val="22"/>
        </w:rPr>
        <w:t>act</w:t>
      </w:r>
      <w:r w:rsidRPr="00BA69AC">
        <w:rPr>
          <w:rFonts w:eastAsia="Cambria"/>
          <w:w w:val="105"/>
          <w:sz w:val="22"/>
          <w:szCs w:val="22"/>
        </w:rPr>
        <w:t xml:space="preserve"> </w:t>
      </w:r>
      <w:r w:rsidRPr="00F404F5">
        <w:rPr>
          <w:rFonts w:eastAsia="Cambria"/>
          <w:w w:val="105"/>
          <w:sz w:val="22"/>
          <w:szCs w:val="22"/>
        </w:rPr>
        <w:t>of foreign</w:t>
      </w:r>
      <w:r w:rsidRPr="00BA69AC">
        <w:rPr>
          <w:rFonts w:eastAsia="Cambria"/>
          <w:w w:val="105"/>
          <w:sz w:val="22"/>
          <w:szCs w:val="22"/>
        </w:rPr>
        <w:t xml:space="preserve"> </w:t>
      </w:r>
      <w:r w:rsidRPr="00F404F5">
        <w:rPr>
          <w:rFonts w:eastAsia="Cambria"/>
          <w:w w:val="105"/>
          <w:sz w:val="22"/>
          <w:szCs w:val="22"/>
        </w:rPr>
        <w:t>enemy</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civil</w:t>
      </w:r>
      <w:r w:rsidRPr="00BA69AC">
        <w:rPr>
          <w:rFonts w:eastAsia="Cambria"/>
          <w:w w:val="105"/>
          <w:sz w:val="22"/>
          <w:szCs w:val="22"/>
        </w:rPr>
        <w:t xml:space="preserve"> </w:t>
      </w:r>
      <w:r w:rsidRPr="00F404F5">
        <w:rPr>
          <w:rFonts w:eastAsia="Cambria"/>
          <w:w w:val="105"/>
          <w:sz w:val="22"/>
          <w:szCs w:val="22"/>
        </w:rPr>
        <w:t>war,</w:t>
      </w:r>
    </w:p>
    <w:p w:rsidR="005A48C5" w:rsidRPr="00F404F5" w:rsidRDefault="005A48C5">
      <w:pPr>
        <w:widowControl w:val="0"/>
        <w:autoSpaceDE w:val="0"/>
        <w:autoSpaceDN w:val="0"/>
        <w:spacing w:before="3"/>
        <w:rPr>
          <w:rFonts w:eastAsia="Cambria"/>
          <w:sz w:val="22"/>
          <w:szCs w:val="22"/>
        </w:rPr>
      </w:pPr>
    </w:p>
    <w:p w:rsidR="005A48C5" w:rsidRPr="00BA69AC" w:rsidRDefault="00D11752">
      <w:pPr>
        <w:widowControl w:val="0"/>
        <w:numPr>
          <w:ilvl w:val="3"/>
          <w:numId w:val="1"/>
        </w:numPr>
        <w:tabs>
          <w:tab w:val="left" w:pos="1828"/>
          <w:tab w:val="left" w:pos="1829"/>
          <w:tab w:val="left" w:pos="3047"/>
          <w:tab w:val="left" w:pos="4435"/>
          <w:tab w:val="left" w:pos="6001"/>
          <w:tab w:val="left" w:pos="7059"/>
          <w:tab w:val="left" w:pos="8448"/>
        </w:tabs>
        <w:autoSpaceDE w:val="0"/>
        <w:autoSpaceDN w:val="0"/>
        <w:spacing w:line="256" w:lineRule="auto"/>
        <w:ind w:right="1606"/>
        <w:jc w:val="both"/>
        <w:rPr>
          <w:rFonts w:eastAsia="Cambria"/>
          <w:w w:val="105"/>
          <w:sz w:val="22"/>
          <w:szCs w:val="22"/>
        </w:rPr>
      </w:pPr>
      <w:r w:rsidRPr="00F404F5">
        <w:rPr>
          <w:rFonts w:eastAsia="Cambria"/>
          <w:w w:val="105"/>
          <w:sz w:val="22"/>
          <w:szCs w:val="22"/>
        </w:rPr>
        <w:lastRenderedPageBreak/>
        <w:t>rebellion,</w:t>
      </w:r>
      <w:r w:rsidRPr="00F404F5">
        <w:rPr>
          <w:rFonts w:eastAsia="Cambria"/>
          <w:w w:val="105"/>
          <w:sz w:val="22"/>
          <w:szCs w:val="22"/>
        </w:rPr>
        <w:tab/>
        <w:t>revolution,</w:t>
      </w:r>
      <w:r w:rsidRPr="00F404F5">
        <w:rPr>
          <w:rFonts w:eastAsia="Cambria"/>
          <w:w w:val="105"/>
          <w:sz w:val="22"/>
          <w:szCs w:val="22"/>
        </w:rPr>
        <w:tab/>
        <w:t>insurrection,</w:t>
      </w:r>
      <w:r w:rsidRPr="00F404F5">
        <w:rPr>
          <w:rFonts w:eastAsia="Cambria"/>
          <w:w w:val="105"/>
          <w:sz w:val="22"/>
          <w:szCs w:val="22"/>
        </w:rPr>
        <w:tab/>
        <w:t>mutiny,</w:t>
      </w:r>
      <w:r w:rsidRPr="00F404F5">
        <w:rPr>
          <w:rFonts w:eastAsia="Cambria"/>
          <w:w w:val="105"/>
          <w:sz w:val="22"/>
          <w:szCs w:val="22"/>
        </w:rPr>
        <w:tab/>
        <w:t>usurpation</w:t>
      </w:r>
      <w:r w:rsidRPr="00F404F5">
        <w:rPr>
          <w:rFonts w:eastAsia="Cambria"/>
          <w:w w:val="105"/>
          <w:sz w:val="22"/>
          <w:szCs w:val="22"/>
        </w:rPr>
        <w:tab/>
      </w:r>
      <w:r w:rsidRPr="00BA69AC">
        <w:rPr>
          <w:rFonts w:eastAsia="Cambria"/>
          <w:w w:val="105"/>
          <w:sz w:val="22"/>
          <w:szCs w:val="22"/>
        </w:rPr>
        <w:t xml:space="preserve">of </w:t>
      </w:r>
      <w:r w:rsidRPr="00F404F5">
        <w:rPr>
          <w:rFonts w:eastAsia="Cambria"/>
          <w:w w:val="105"/>
          <w:sz w:val="22"/>
          <w:szCs w:val="22"/>
        </w:rPr>
        <w:t>government,</w:t>
      </w:r>
      <w:r w:rsidRPr="00BA69AC">
        <w:rPr>
          <w:rFonts w:eastAsia="Cambria"/>
          <w:w w:val="105"/>
          <w:sz w:val="22"/>
          <w:szCs w:val="22"/>
        </w:rPr>
        <w:t xml:space="preserve"> </w:t>
      </w:r>
      <w:r w:rsidRPr="00F404F5">
        <w:rPr>
          <w:rFonts w:eastAsia="Cambria"/>
          <w:w w:val="105"/>
          <w:sz w:val="22"/>
          <w:szCs w:val="22"/>
        </w:rPr>
        <w:t>conspiracy,</w:t>
      </w:r>
      <w:r w:rsidRPr="00BA69AC">
        <w:rPr>
          <w:rFonts w:eastAsia="Cambria"/>
          <w:w w:val="105"/>
          <w:sz w:val="22"/>
          <w:szCs w:val="22"/>
        </w:rPr>
        <w:t xml:space="preserve"> </w:t>
      </w:r>
      <w:r w:rsidRPr="00F404F5">
        <w:rPr>
          <w:rFonts w:eastAsia="Cambria"/>
          <w:w w:val="105"/>
          <w:sz w:val="22"/>
          <w:szCs w:val="22"/>
        </w:rPr>
        <w:t>riot</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civil</w:t>
      </w:r>
      <w:r w:rsidRPr="00BA69AC">
        <w:rPr>
          <w:rFonts w:eastAsia="Cambria"/>
          <w:w w:val="105"/>
          <w:sz w:val="22"/>
          <w:szCs w:val="22"/>
        </w:rPr>
        <w:t xml:space="preserve"> </w:t>
      </w:r>
      <w:r w:rsidRPr="00F404F5">
        <w:rPr>
          <w:rFonts w:eastAsia="Cambria"/>
          <w:w w:val="105"/>
          <w:sz w:val="22"/>
          <w:szCs w:val="22"/>
        </w:rPr>
        <w:t>commotion,</w:t>
      </w:r>
    </w:p>
    <w:p w:rsidR="009F3EDC" w:rsidRPr="00563F24" w:rsidRDefault="00D11752" w:rsidP="009F3EDC">
      <w:pPr>
        <w:widowControl w:val="0"/>
        <w:numPr>
          <w:ilvl w:val="3"/>
          <w:numId w:val="1"/>
        </w:numPr>
        <w:tabs>
          <w:tab w:val="left" w:pos="1829"/>
        </w:tabs>
        <w:autoSpaceDE w:val="0"/>
        <w:autoSpaceDN w:val="0"/>
        <w:spacing w:before="82" w:line="254" w:lineRule="auto"/>
        <w:ind w:right="1609"/>
        <w:jc w:val="both"/>
        <w:rPr>
          <w:w w:val="105"/>
          <w:highlight w:val="green"/>
        </w:rPr>
      </w:pPr>
      <w:proofErr w:type="gramStart"/>
      <w:r w:rsidRPr="00F404F5">
        <w:rPr>
          <w:rFonts w:eastAsia="Cambria"/>
          <w:w w:val="105"/>
          <w:sz w:val="22"/>
          <w:szCs w:val="22"/>
        </w:rPr>
        <w:t>earthquake</w:t>
      </w:r>
      <w:proofErr w:type="gramEnd"/>
      <w:r w:rsidRPr="00F404F5">
        <w:rPr>
          <w:rFonts w:eastAsia="Cambria"/>
          <w:w w:val="105"/>
          <w:sz w:val="22"/>
          <w:szCs w:val="22"/>
        </w:rPr>
        <w:t>,</w:t>
      </w:r>
      <w:r w:rsidRPr="00F404F5">
        <w:rPr>
          <w:rFonts w:eastAsia="Cambria"/>
          <w:spacing w:val="1"/>
          <w:w w:val="105"/>
          <w:sz w:val="22"/>
          <w:szCs w:val="22"/>
        </w:rPr>
        <w:t xml:space="preserve"> </w:t>
      </w:r>
      <w:r w:rsidRPr="00F404F5">
        <w:rPr>
          <w:rFonts w:eastAsia="Cambria"/>
          <w:w w:val="105"/>
          <w:sz w:val="22"/>
          <w:szCs w:val="22"/>
        </w:rPr>
        <w:t>landslide,</w:t>
      </w:r>
      <w:r w:rsidRPr="00BA69AC">
        <w:rPr>
          <w:rFonts w:eastAsia="Cambria"/>
          <w:w w:val="105"/>
          <w:sz w:val="22"/>
          <w:szCs w:val="22"/>
        </w:rPr>
        <w:t xml:space="preserve"> </w:t>
      </w:r>
      <w:r w:rsidRPr="00F404F5">
        <w:rPr>
          <w:rFonts w:eastAsia="Cambria"/>
          <w:w w:val="105"/>
          <w:sz w:val="22"/>
          <w:szCs w:val="22"/>
        </w:rPr>
        <w:t>volcanic</w:t>
      </w:r>
      <w:r w:rsidRPr="00BA69AC">
        <w:rPr>
          <w:rFonts w:eastAsia="Cambria"/>
          <w:w w:val="105"/>
          <w:sz w:val="22"/>
          <w:szCs w:val="22"/>
        </w:rPr>
        <w:t xml:space="preserve"> </w:t>
      </w:r>
      <w:r w:rsidRPr="00F404F5">
        <w:rPr>
          <w:rFonts w:eastAsia="Cambria"/>
          <w:w w:val="105"/>
          <w:sz w:val="22"/>
          <w:szCs w:val="22"/>
        </w:rPr>
        <w:t>activity,</w:t>
      </w:r>
      <w:r w:rsidRPr="00BA69AC">
        <w:rPr>
          <w:rFonts w:eastAsia="Cambria"/>
          <w:w w:val="105"/>
          <w:sz w:val="22"/>
          <w:szCs w:val="22"/>
        </w:rPr>
        <w:t xml:space="preserve"> </w:t>
      </w:r>
      <w:r w:rsidRPr="00F404F5">
        <w:rPr>
          <w:rFonts w:eastAsia="Cambria"/>
          <w:w w:val="105"/>
          <w:sz w:val="22"/>
          <w:szCs w:val="22"/>
        </w:rPr>
        <w:t>flood</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cyclone,</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other</w:t>
      </w:r>
      <w:r w:rsidRPr="00BA69AC">
        <w:rPr>
          <w:rFonts w:eastAsia="Cambria"/>
          <w:w w:val="105"/>
          <w:sz w:val="22"/>
          <w:szCs w:val="22"/>
        </w:rPr>
        <w:t xml:space="preserve"> </w:t>
      </w:r>
      <w:r w:rsidRPr="00F404F5">
        <w:rPr>
          <w:rFonts w:eastAsia="Cambria"/>
          <w:w w:val="105"/>
          <w:sz w:val="22"/>
          <w:szCs w:val="22"/>
        </w:rPr>
        <w:t>inclement</w:t>
      </w:r>
      <w:r w:rsidRPr="00BA69AC">
        <w:rPr>
          <w:rFonts w:eastAsia="Cambria"/>
          <w:w w:val="105"/>
          <w:sz w:val="22"/>
          <w:szCs w:val="22"/>
        </w:rPr>
        <w:t xml:space="preserve"> </w:t>
      </w:r>
      <w:r w:rsidRPr="00F404F5">
        <w:rPr>
          <w:rFonts w:eastAsia="Cambria"/>
          <w:w w:val="105"/>
          <w:sz w:val="22"/>
          <w:szCs w:val="22"/>
        </w:rPr>
        <w:t>weather</w:t>
      </w:r>
      <w:r w:rsidRPr="00BA69AC">
        <w:rPr>
          <w:rFonts w:eastAsia="Cambria"/>
          <w:w w:val="105"/>
          <w:sz w:val="22"/>
          <w:szCs w:val="22"/>
        </w:rPr>
        <w:t xml:space="preserve"> </w:t>
      </w:r>
      <w:r w:rsidRPr="00F404F5">
        <w:rPr>
          <w:rFonts w:eastAsia="Cambria"/>
          <w:w w:val="105"/>
          <w:sz w:val="22"/>
          <w:szCs w:val="22"/>
        </w:rPr>
        <w:t>condition,</w:t>
      </w:r>
      <w:r w:rsidRPr="00BA69AC">
        <w:rPr>
          <w:rFonts w:eastAsia="Cambria"/>
          <w:w w:val="105"/>
          <w:sz w:val="22"/>
          <w:szCs w:val="22"/>
        </w:rPr>
        <w:t xml:space="preserve"> </w:t>
      </w:r>
      <w:r w:rsidRPr="00F404F5">
        <w:rPr>
          <w:rFonts w:eastAsia="Cambria"/>
          <w:w w:val="105"/>
          <w:sz w:val="22"/>
          <w:szCs w:val="22"/>
        </w:rPr>
        <w:t>nuclear</w:t>
      </w:r>
      <w:r w:rsidRPr="00BA69AC">
        <w:rPr>
          <w:rFonts w:eastAsia="Cambria"/>
          <w:w w:val="105"/>
          <w:sz w:val="22"/>
          <w:szCs w:val="22"/>
        </w:rPr>
        <w:t xml:space="preserve"> </w:t>
      </w:r>
      <w:r w:rsidRPr="00F404F5">
        <w:rPr>
          <w:rFonts w:eastAsia="Cambria"/>
          <w:w w:val="105"/>
          <w:sz w:val="22"/>
          <w:szCs w:val="22"/>
        </w:rPr>
        <w:t>and</w:t>
      </w:r>
      <w:r w:rsidRPr="00BA69AC">
        <w:rPr>
          <w:rFonts w:eastAsia="Cambria"/>
          <w:w w:val="105"/>
          <w:sz w:val="22"/>
          <w:szCs w:val="22"/>
        </w:rPr>
        <w:t xml:space="preserve"> </w:t>
      </w:r>
      <w:r w:rsidRPr="00F404F5">
        <w:rPr>
          <w:rFonts w:eastAsia="Cambria"/>
          <w:w w:val="105"/>
          <w:sz w:val="22"/>
          <w:szCs w:val="22"/>
        </w:rPr>
        <w:t>pressure</w:t>
      </w:r>
      <w:r w:rsidRPr="00BA69AC">
        <w:rPr>
          <w:rFonts w:eastAsia="Cambria"/>
          <w:w w:val="105"/>
          <w:sz w:val="22"/>
          <w:szCs w:val="22"/>
        </w:rPr>
        <w:t xml:space="preserve"> </w:t>
      </w:r>
      <w:r w:rsidRPr="00F404F5">
        <w:rPr>
          <w:rFonts w:eastAsia="Cambria"/>
          <w:w w:val="105"/>
          <w:sz w:val="22"/>
          <w:szCs w:val="22"/>
        </w:rPr>
        <w:t>waves</w:t>
      </w:r>
      <w:r w:rsidRPr="00BA69AC">
        <w:rPr>
          <w:rFonts w:eastAsia="Cambria"/>
          <w:w w:val="105"/>
          <w:sz w:val="22"/>
          <w:szCs w:val="22"/>
        </w:rPr>
        <w:t xml:space="preserve"> </w:t>
      </w:r>
      <w:r w:rsidRPr="00F404F5">
        <w:rPr>
          <w:rFonts w:eastAsia="Cambria"/>
          <w:w w:val="105"/>
          <w:sz w:val="22"/>
          <w:szCs w:val="22"/>
        </w:rPr>
        <w:t>or</w:t>
      </w:r>
      <w:r w:rsidRPr="00BA69AC">
        <w:rPr>
          <w:rFonts w:eastAsia="Cambria"/>
          <w:w w:val="105"/>
          <w:sz w:val="22"/>
          <w:szCs w:val="22"/>
        </w:rPr>
        <w:t xml:space="preserve"> </w:t>
      </w:r>
      <w:r w:rsidRPr="00F404F5">
        <w:rPr>
          <w:rFonts w:eastAsia="Cambria"/>
          <w:w w:val="105"/>
          <w:sz w:val="22"/>
          <w:szCs w:val="22"/>
        </w:rPr>
        <w:t>other</w:t>
      </w:r>
      <w:r w:rsidRPr="00BA69AC">
        <w:rPr>
          <w:rFonts w:eastAsia="Cambria"/>
          <w:w w:val="105"/>
          <w:sz w:val="22"/>
          <w:szCs w:val="22"/>
        </w:rPr>
        <w:t xml:space="preserve"> </w:t>
      </w:r>
      <w:r w:rsidRPr="00F404F5">
        <w:rPr>
          <w:rFonts w:eastAsia="Cambria"/>
          <w:w w:val="105"/>
          <w:sz w:val="22"/>
          <w:szCs w:val="22"/>
        </w:rPr>
        <w:t>natural or</w:t>
      </w:r>
      <w:r w:rsidRPr="00BA69AC">
        <w:rPr>
          <w:rFonts w:eastAsia="Cambria"/>
          <w:w w:val="105"/>
          <w:sz w:val="22"/>
          <w:szCs w:val="22"/>
        </w:rPr>
        <w:t xml:space="preserve"> </w:t>
      </w:r>
      <w:r w:rsidRPr="00F404F5">
        <w:rPr>
          <w:rFonts w:eastAsia="Cambria"/>
          <w:w w:val="105"/>
          <w:sz w:val="22"/>
          <w:szCs w:val="22"/>
        </w:rPr>
        <w:t>physical</w:t>
      </w:r>
      <w:r w:rsidRPr="00BA69AC">
        <w:rPr>
          <w:rFonts w:eastAsia="Cambria"/>
          <w:w w:val="105"/>
          <w:sz w:val="22"/>
          <w:szCs w:val="22"/>
        </w:rPr>
        <w:t xml:space="preserve"> </w:t>
      </w:r>
      <w:r w:rsidRPr="00F404F5">
        <w:rPr>
          <w:rFonts w:eastAsia="Cambria"/>
          <w:w w:val="105"/>
          <w:sz w:val="22"/>
          <w:szCs w:val="22"/>
        </w:rPr>
        <w:t>disaster,</w:t>
      </w:r>
      <w:r w:rsidRPr="009F3EDC">
        <w:rPr>
          <w:b/>
          <w:bCs/>
          <w:w w:val="105"/>
          <w:highlight w:val="green"/>
        </w:rPr>
        <w:t xml:space="preserve"> </w:t>
      </w:r>
      <w:r w:rsidRPr="00E07C5F">
        <w:rPr>
          <w:b/>
          <w:bCs/>
          <w:w w:val="105"/>
          <w:highlight w:val="green"/>
        </w:rPr>
        <w:t>viz. “epidemics, pandemics and quarantine restrictions”</w:t>
      </w:r>
      <w:r>
        <w:rPr>
          <w:b/>
          <w:bCs/>
          <w:w w:val="105"/>
          <w:highlight w:val="green"/>
        </w:rPr>
        <w:t>.</w:t>
      </w:r>
    </w:p>
    <w:p w:rsidR="005A48C5" w:rsidRPr="00BA69AC" w:rsidRDefault="005A48C5" w:rsidP="009F3EDC">
      <w:pPr>
        <w:widowControl w:val="0"/>
        <w:tabs>
          <w:tab w:val="left" w:pos="1829"/>
        </w:tabs>
        <w:autoSpaceDE w:val="0"/>
        <w:autoSpaceDN w:val="0"/>
        <w:spacing w:before="82" w:line="254" w:lineRule="auto"/>
        <w:ind w:left="1828" w:right="1609"/>
        <w:jc w:val="both"/>
        <w:rPr>
          <w:rFonts w:eastAsia="Cambria"/>
          <w:w w:val="105"/>
          <w:sz w:val="22"/>
          <w:szCs w:val="22"/>
        </w:rPr>
      </w:pP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8"/>
        <w:jc w:val="both"/>
        <w:rPr>
          <w:rFonts w:eastAsia="Cambria"/>
          <w:sz w:val="22"/>
          <w:szCs w:val="22"/>
        </w:rPr>
      </w:pPr>
      <w:r w:rsidRPr="00F404F5">
        <w:rPr>
          <w:rFonts w:eastAsia="Cambria"/>
          <w:sz w:val="22"/>
          <w:szCs w:val="22"/>
        </w:rPr>
        <w:t xml:space="preserve">Neither </w:t>
      </w:r>
      <w:r w:rsidRPr="00745DD6">
        <w:rPr>
          <w:rFonts w:eastAsia="Cambria"/>
          <w:w w:val="105"/>
          <w:sz w:val="22"/>
          <w:szCs w:val="22"/>
        </w:rPr>
        <w:t xml:space="preserve">party shall be considered to be in default or in breach of his obligations under the Contract to the extent that performance of such obligation is prevented by any circumstances of Force </w:t>
      </w:r>
      <w:r w:rsidR="00C25383" w:rsidRPr="00745DD6">
        <w:rPr>
          <w:rFonts w:eastAsia="Cambria"/>
          <w:w w:val="105"/>
          <w:sz w:val="22"/>
          <w:szCs w:val="22"/>
        </w:rPr>
        <w:t>majeure</w:t>
      </w:r>
      <w:r w:rsidRPr="00745DD6">
        <w:rPr>
          <w:rFonts w:eastAsia="Cambria"/>
          <w:w w:val="105"/>
          <w:sz w:val="22"/>
          <w:szCs w:val="22"/>
        </w:rPr>
        <w:t xml:space="preserve">, which arises after date of </w:t>
      </w:r>
      <w:r w:rsidR="009C44F6" w:rsidRPr="00745DD6">
        <w:rPr>
          <w:rFonts w:eastAsia="Cambria"/>
          <w:w w:val="105"/>
          <w:sz w:val="22"/>
          <w:szCs w:val="22"/>
        </w:rPr>
        <w:t>Letter</w:t>
      </w:r>
      <w:r w:rsidRPr="00745DD6">
        <w:rPr>
          <w:rFonts w:eastAsia="Cambria"/>
          <w:w w:val="105"/>
          <w:sz w:val="22"/>
          <w:szCs w:val="22"/>
        </w:rPr>
        <w:t xml:space="preserve"> of Award.</w:t>
      </w:r>
    </w:p>
    <w:p w:rsidR="005A48C5" w:rsidRPr="00F404F5" w:rsidRDefault="005A48C5">
      <w:pPr>
        <w:widowControl w:val="0"/>
        <w:autoSpaceDE w:val="0"/>
        <w:autoSpaceDN w:val="0"/>
        <w:spacing w:before="7"/>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8"/>
        <w:jc w:val="both"/>
        <w:rPr>
          <w:rFonts w:eastAsia="Cambria"/>
          <w:sz w:val="22"/>
          <w:szCs w:val="22"/>
        </w:rPr>
      </w:pPr>
      <w:r w:rsidRPr="00F404F5">
        <w:rPr>
          <w:rFonts w:eastAsia="Cambria"/>
          <w:sz w:val="22"/>
          <w:szCs w:val="22"/>
        </w:rPr>
        <w:t>If</w:t>
      </w:r>
      <w:r w:rsidRPr="00F404F5">
        <w:rPr>
          <w:rFonts w:eastAsia="Cambria"/>
          <w:spacing w:val="1"/>
          <w:sz w:val="22"/>
          <w:szCs w:val="22"/>
        </w:rPr>
        <w:t xml:space="preserve"> </w:t>
      </w:r>
      <w:r w:rsidRPr="00745DD6">
        <w:rPr>
          <w:rFonts w:eastAsia="Cambria"/>
          <w:w w:val="105"/>
          <w:sz w:val="22"/>
          <w:szCs w:val="22"/>
        </w:rPr>
        <w:t>either party is prevented, hindered or delayed from or in performing any of its obligations under the Contract by an event of Force Majeure, then it shall notify the other in writing of the occurrence of such event and the circumstances thereof</w:t>
      </w:r>
      <w:r w:rsidRPr="00F404F5">
        <w:rPr>
          <w:rFonts w:eastAsia="Cambria"/>
          <w:spacing w:val="53"/>
          <w:sz w:val="22"/>
          <w:szCs w:val="22"/>
        </w:rPr>
        <w:t xml:space="preserve"> </w:t>
      </w:r>
      <w:r w:rsidRPr="00F404F5">
        <w:rPr>
          <w:rFonts w:eastAsia="Cambria"/>
          <w:b/>
          <w:bCs/>
          <w:sz w:val="22"/>
          <w:szCs w:val="22"/>
        </w:rPr>
        <w:t>within</w:t>
      </w:r>
      <w:r w:rsidRPr="00F404F5">
        <w:rPr>
          <w:rFonts w:eastAsia="Cambria"/>
          <w:b/>
          <w:bCs/>
          <w:spacing w:val="1"/>
          <w:sz w:val="22"/>
          <w:szCs w:val="22"/>
        </w:rPr>
        <w:t xml:space="preserve"> </w:t>
      </w:r>
      <w:r w:rsidRPr="00F404F5">
        <w:rPr>
          <w:rFonts w:eastAsia="Cambria"/>
          <w:b/>
          <w:bCs/>
          <w:sz w:val="22"/>
          <w:szCs w:val="22"/>
        </w:rPr>
        <w:t>fourteen</w:t>
      </w:r>
      <w:r w:rsidRPr="00F404F5">
        <w:rPr>
          <w:rFonts w:eastAsia="Cambria"/>
          <w:b/>
          <w:bCs/>
          <w:spacing w:val="8"/>
          <w:sz w:val="22"/>
          <w:szCs w:val="22"/>
        </w:rPr>
        <w:t xml:space="preserve"> </w:t>
      </w:r>
      <w:r w:rsidRPr="00F404F5">
        <w:rPr>
          <w:rFonts w:eastAsia="Cambria"/>
          <w:b/>
          <w:bCs/>
          <w:sz w:val="22"/>
          <w:szCs w:val="22"/>
        </w:rPr>
        <w:t>(14)</w:t>
      </w:r>
      <w:r w:rsidRPr="00F404F5">
        <w:rPr>
          <w:rFonts w:eastAsia="Cambria"/>
          <w:b/>
          <w:bCs/>
          <w:spacing w:val="6"/>
          <w:sz w:val="22"/>
          <w:szCs w:val="22"/>
        </w:rPr>
        <w:t xml:space="preserve"> </w:t>
      </w:r>
      <w:r w:rsidRPr="00F404F5">
        <w:rPr>
          <w:rFonts w:eastAsia="Cambria"/>
          <w:b/>
          <w:bCs/>
          <w:sz w:val="22"/>
          <w:szCs w:val="22"/>
        </w:rPr>
        <w:t>days</w:t>
      </w:r>
      <w:r w:rsidRPr="00F404F5">
        <w:rPr>
          <w:rFonts w:eastAsia="Cambria"/>
          <w:spacing w:val="9"/>
          <w:sz w:val="22"/>
          <w:szCs w:val="22"/>
        </w:rPr>
        <w:t xml:space="preserve"> </w:t>
      </w:r>
      <w:r w:rsidRPr="00F404F5">
        <w:rPr>
          <w:rFonts w:eastAsia="Cambria"/>
          <w:sz w:val="22"/>
          <w:szCs w:val="22"/>
        </w:rPr>
        <w:t>after</w:t>
      </w:r>
      <w:r w:rsidRPr="00F404F5">
        <w:rPr>
          <w:rFonts w:eastAsia="Cambria"/>
          <w:spacing w:val="9"/>
          <w:sz w:val="22"/>
          <w:szCs w:val="22"/>
        </w:rPr>
        <w:t xml:space="preserve"> </w:t>
      </w:r>
      <w:r w:rsidRPr="00F404F5">
        <w:rPr>
          <w:rFonts w:eastAsia="Cambria"/>
          <w:sz w:val="22"/>
          <w:szCs w:val="22"/>
        </w:rPr>
        <w:t>the</w:t>
      </w:r>
      <w:r w:rsidRPr="00F404F5">
        <w:rPr>
          <w:rFonts w:eastAsia="Cambria"/>
          <w:spacing w:val="8"/>
          <w:sz w:val="22"/>
          <w:szCs w:val="22"/>
        </w:rPr>
        <w:t xml:space="preserve"> </w:t>
      </w:r>
      <w:r w:rsidRPr="00F404F5">
        <w:rPr>
          <w:rFonts w:eastAsia="Cambria"/>
          <w:sz w:val="22"/>
          <w:szCs w:val="22"/>
        </w:rPr>
        <w:t>occurrence</w:t>
      </w:r>
      <w:r w:rsidRPr="00F404F5">
        <w:rPr>
          <w:rFonts w:eastAsia="Cambria"/>
          <w:spacing w:val="9"/>
          <w:sz w:val="22"/>
          <w:szCs w:val="22"/>
        </w:rPr>
        <w:t xml:space="preserve"> </w:t>
      </w:r>
      <w:r w:rsidRPr="00F404F5">
        <w:rPr>
          <w:rFonts w:eastAsia="Cambria"/>
          <w:sz w:val="22"/>
          <w:szCs w:val="22"/>
        </w:rPr>
        <w:t>of</w:t>
      </w:r>
      <w:r w:rsidRPr="00F404F5">
        <w:rPr>
          <w:rFonts w:eastAsia="Cambria"/>
          <w:spacing w:val="8"/>
          <w:sz w:val="22"/>
          <w:szCs w:val="22"/>
        </w:rPr>
        <w:t xml:space="preserve"> </w:t>
      </w:r>
      <w:r w:rsidRPr="00F404F5">
        <w:rPr>
          <w:rFonts w:eastAsia="Cambria"/>
          <w:sz w:val="22"/>
          <w:szCs w:val="22"/>
        </w:rPr>
        <w:t>such</w:t>
      </w:r>
      <w:r w:rsidRPr="00F404F5">
        <w:rPr>
          <w:rFonts w:eastAsia="Cambria"/>
          <w:spacing w:val="8"/>
          <w:sz w:val="22"/>
          <w:szCs w:val="22"/>
        </w:rPr>
        <w:t xml:space="preserve"> </w:t>
      </w:r>
      <w:r w:rsidRPr="00F404F5">
        <w:rPr>
          <w:rFonts w:eastAsia="Cambria"/>
          <w:sz w:val="22"/>
          <w:szCs w:val="22"/>
        </w:rPr>
        <w:t>event.</w:t>
      </w:r>
    </w:p>
    <w:p w:rsidR="005A48C5" w:rsidRPr="00F404F5" w:rsidRDefault="005A48C5">
      <w:pPr>
        <w:widowControl w:val="0"/>
        <w:autoSpaceDE w:val="0"/>
        <w:autoSpaceDN w:val="0"/>
        <w:spacing w:before="4"/>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7"/>
        <w:jc w:val="both"/>
        <w:rPr>
          <w:rFonts w:eastAsia="Cambria"/>
          <w:sz w:val="22"/>
          <w:szCs w:val="22"/>
        </w:rPr>
      </w:pPr>
      <w:r w:rsidRPr="00F404F5">
        <w:rPr>
          <w:rFonts w:eastAsia="Cambria"/>
          <w:sz w:val="22"/>
          <w:szCs w:val="22"/>
        </w:rPr>
        <w:t>The</w:t>
      </w:r>
      <w:r w:rsidRPr="00F404F5">
        <w:rPr>
          <w:rFonts w:eastAsia="Cambria"/>
          <w:spacing w:val="1"/>
          <w:sz w:val="22"/>
          <w:szCs w:val="22"/>
        </w:rPr>
        <w:t xml:space="preserve"> </w:t>
      </w:r>
      <w:r w:rsidRPr="00745DD6">
        <w:rPr>
          <w:rFonts w:eastAsia="Cambria"/>
          <w:w w:val="105"/>
          <w:sz w:val="22"/>
          <w:szCs w:val="22"/>
        </w:rPr>
        <w:t xml:space="preserve">party who has given such notice shall be excused from the performance or punctual performance of its obligations under the Contract for so long as the relevant event of Force Majeure continues and to the extent that such </w:t>
      </w:r>
      <w:proofErr w:type="spellStart"/>
      <w:r w:rsidRPr="00745DD6">
        <w:rPr>
          <w:rFonts w:eastAsia="Cambria"/>
          <w:w w:val="105"/>
          <w:sz w:val="22"/>
          <w:szCs w:val="22"/>
        </w:rPr>
        <w:t>party‟s</w:t>
      </w:r>
      <w:proofErr w:type="spellEnd"/>
      <w:r w:rsidRPr="00745DD6">
        <w:rPr>
          <w:rFonts w:eastAsia="Cambria"/>
          <w:w w:val="105"/>
          <w:sz w:val="22"/>
          <w:szCs w:val="22"/>
        </w:rPr>
        <w:t xml:space="preserve"> performance is prevented, hindered or delayed. The Time for Completion shall be extended in accordance with</w:t>
      </w:r>
      <w:r w:rsidRPr="00F404F5">
        <w:rPr>
          <w:rFonts w:eastAsia="Cambria"/>
          <w:spacing w:val="10"/>
          <w:sz w:val="22"/>
          <w:szCs w:val="22"/>
        </w:rPr>
        <w:t xml:space="preserve"> </w:t>
      </w:r>
      <w:r w:rsidRPr="00F404F5">
        <w:rPr>
          <w:rFonts w:eastAsia="Cambria"/>
          <w:b/>
          <w:bCs/>
          <w:sz w:val="22"/>
          <w:szCs w:val="22"/>
        </w:rPr>
        <w:t>GCC</w:t>
      </w:r>
      <w:r w:rsidRPr="00F404F5">
        <w:rPr>
          <w:rFonts w:eastAsia="Cambria"/>
          <w:b/>
          <w:bCs/>
          <w:spacing w:val="11"/>
          <w:sz w:val="22"/>
          <w:szCs w:val="22"/>
        </w:rPr>
        <w:t xml:space="preserve"> </w:t>
      </w:r>
      <w:r w:rsidRPr="00F404F5">
        <w:rPr>
          <w:rFonts w:eastAsia="Cambria"/>
          <w:b/>
          <w:bCs/>
          <w:sz w:val="22"/>
          <w:szCs w:val="22"/>
        </w:rPr>
        <w:t>Clause</w:t>
      </w:r>
      <w:r w:rsidRPr="00F404F5">
        <w:rPr>
          <w:rFonts w:eastAsia="Cambria"/>
          <w:b/>
          <w:bCs/>
          <w:spacing w:val="10"/>
          <w:sz w:val="22"/>
          <w:szCs w:val="22"/>
        </w:rPr>
        <w:t xml:space="preserve"> </w:t>
      </w:r>
      <w:r w:rsidRPr="00F404F5">
        <w:rPr>
          <w:rFonts w:eastAsia="Cambria"/>
          <w:b/>
          <w:bCs/>
          <w:sz w:val="22"/>
          <w:szCs w:val="22"/>
        </w:rPr>
        <w:t>34</w:t>
      </w:r>
      <w:r w:rsidRPr="00F404F5">
        <w:rPr>
          <w:rFonts w:eastAsia="Cambria"/>
          <w:sz w:val="22"/>
          <w:szCs w:val="22"/>
        </w:rPr>
        <w:t>.</w:t>
      </w:r>
    </w:p>
    <w:p w:rsidR="005A48C5" w:rsidRPr="00F404F5" w:rsidRDefault="005A48C5">
      <w:pPr>
        <w:widowControl w:val="0"/>
        <w:autoSpaceDE w:val="0"/>
        <w:autoSpaceDN w:val="0"/>
        <w:rPr>
          <w:rFonts w:eastAsia="Cambria"/>
          <w:sz w:val="22"/>
          <w:szCs w:val="22"/>
        </w:rPr>
      </w:pPr>
    </w:p>
    <w:p w:rsidR="005A48C5" w:rsidRPr="00F404F5" w:rsidRDefault="00D11752">
      <w:pPr>
        <w:widowControl w:val="0"/>
        <w:numPr>
          <w:ilvl w:val="0"/>
          <w:numId w:val="7"/>
        </w:numPr>
        <w:tabs>
          <w:tab w:val="left" w:pos="928"/>
          <w:tab w:val="left" w:pos="929"/>
        </w:tabs>
        <w:autoSpaceDE w:val="0"/>
        <w:autoSpaceDN w:val="0"/>
        <w:spacing w:before="1"/>
        <w:ind w:hanging="721"/>
        <w:outlineLvl w:val="0"/>
        <w:rPr>
          <w:rFonts w:eastAsia="Palatino Linotype"/>
          <w:b/>
          <w:bCs/>
          <w:sz w:val="22"/>
          <w:szCs w:val="22"/>
        </w:rPr>
      </w:pPr>
      <w:bookmarkStart w:id="44" w:name="_Toc146280670"/>
      <w:r w:rsidRPr="00F404F5">
        <w:rPr>
          <w:rFonts w:eastAsia="Palatino Linotype"/>
          <w:b/>
          <w:bCs/>
          <w:sz w:val="22"/>
          <w:szCs w:val="22"/>
        </w:rPr>
        <w:t>Change</w:t>
      </w:r>
      <w:r w:rsidRPr="00F404F5">
        <w:rPr>
          <w:rFonts w:eastAsia="Palatino Linotype"/>
          <w:b/>
          <w:bCs/>
          <w:spacing w:val="-4"/>
          <w:sz w:val="22"/>
          <w:szCs w:val="22"/>
        </w:rPr>
        <w:t xml:space="preserve"> </w:t>
      </w:r>
      <w:r w:rsidRPr="00F404F5">
        <w:rPr>
          <w:rFonts w:eastAsia="Palatino Linotype"/>
          <w:b/>
          <w:bCs/>
          <w:sz w:val="22"/>
          <w:szCs w:val="22"/>
        </w:rPr>
        <w:t>in</w:t>
      </w:r>
      <w:r w:rsidRPr="00F404F5">
        <w:rPr>
          <w:rFonts w:eastAsia="Palatino Linotype"/>
          <w:b/>
          <w:bCs/>
          <w:spacing w:val="-4"/>
          <w:sz w:val="22"/>
          <w:szCs w:val="22"/>
        </w:rPr>
        <w:t xml:space="preserve"> </w:t>
      </w:r>
      <w:r w:rsidRPr="00F404F5">
        <w:rPr>
          <w:rFonts w:eastAsia="Palatino Linotype"/>
          <w:b/>
          <w:bCs/>
          <w:sz w:val="22"/>
          <w:szCs w:val="22"/>
        </w:rPr>
        <w:t>Contract</w:t>
      </w:r>
      <w:r w:rsidRPr="00F404F5">
        <w:rPr>
          <w:rFonts w:eastAsia="Palatino Linotype"/>
          <w:b/>
          <w:bCs/>
          <w:spacing w:val="-3"/>
          <w:sz w:val="22"/>
          <w:szCs w:val="22"/>
        </w:rPr>
        <w:t xml:space="preserve"> </w:t>
      </w:r>
      <w:r w:rsidRPr="00F404F5">
        <w:rPr>
          <w:rFonts w:eastAsia="Palatino Linotype"/>
          <w:b/>
          <w:bCs/>
          <w:sz w:val="22"/>
          <w:szCs w:val="22"/>
        </w:rPr>
        <w:t>Elements</w:t>
      </w:r>
      <w:bookmarkEnd w:id="44"/>
    </w:p>
    <w:p w:rsidR="005A48C5" w:rsidRPr="00F404F5" w:rsidRDefault="005A48C5">
      <w:pPr>
        <w:widowControl w:val="0"/>
        <w:autoSpaceDE w:val="0"/>
        <w:autoSpaceDN w:val="0"/>
        <w:spacing w:before="11"/>
        <w:rPr>
          <w:rFonts w:eastAsia="Cambria"/>
          <w:b/>
          <w:sz w:val="22"/>
          <w:szCs w:val="22"/>
        </w:rPr>
      </w:pPr>
    </w:p>
    <w:p w:rsidR="005A48C5" w:rsidRPr="00F404F5"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45" w:name="_Toc146280671"/>
      <w:r w:rsidRPr="00F404F5">
        <w:rPr>
          <w:rFonts w:eastAsia="Palatino Linotype"/>
          <w:b/>
          <w:bCs/>
          <w:sz w:val="22"/>
          <w:szCs w:val="22"/>
        </w:rPr>
        <w:t>Change</w:t>
      </w:r>
      <w:r w:rsidRPr="00F404F5">
        <w:rPr>
          <w:rFonts w:eastAsia="Palatino Linotype"/>
          <w:b/>
          <w:bCs/>
          <w:spacing w:val="-3"/>
          <w:sz w:val="22"/>
          <w:szCs w:val="22"/>
        </w:rPr>
        <w:t xml:space="preserve"> </w:t>
      </w:r>
      <w:r w:rsidRPr="00F404F5">
        <w:rPr>
          <w:rFonts w:eastAsia="Palatino Linotype"/>
          <w:b/>
          <w:bCs/>
          <w:sz w:val="22"/>
          <w:szCs w:val="22"/>
        </w:rPr>
        <w:t>in</w:t>
      </w:r>
      <w:r w:rsidRPr="00F404F5">
        <w:rPr>
          <w:rFonts w:eastAsia="Palatino Linotype"/>
          <w:b/>
          <w:bCs/>
          <w:spacing w:val="-4"/>
          <w:sz w:val="22"/>
          <w:szCs w:val="22"/>
        </w:rPr>
        <w:t xml:space="preserve"> </w:t>
      </w:r>
      <w:r w:rsidRPr="00F404F5">
        <w:rPr>
          <w:rFonts w:eastAsia="Palatino Linotype"/>
          <w:b/>
          <w:bCs/>
          <w:sz w:val="22"/>
          <w:szCs w:val="22"/>
        </w:rPr>
        <w:t>the</w:t>
      </w:r>
      <w:r w:rsidRPr="00F404F5">
        <w:rPr>
          <w:rFonts w:eastAsia="Palatino Linotype"/>
          <w:b/>
          <w:bCs/>
          <w:spacing w:val="-3"/>
          <w:sz w:val="22"/>
          <w:szCs w:val="22"/>
        </w:rPr>
        <w:t xml:space="preserve"> </w:t>
      </w:r>
      <w:r w:rsidRPr="00F404F5">
        <w:rPr>
          <w:rFonts w:eastAsia="Palatino Linotype"/>
          <w:b/>
          <w:bCs/>
          <w:sz w:val="22"/>
          <w:szCs w:val="22"/>
        </w:rPr>
        <w:t>Facilities</w:t>
      </w:r>
      <w:bookmarkEnd w:id="45"/>
    </w:p>
    <w:p w:rsidR="005A48C5" w:rsidRPr="00F404F5" w:rsidRDefault="005A48C5">
      <w:pPr>
        <w:widowControl w:val="0"/>
        <w:autoSpaceDE w:val="0"/>
        <w:autoSpaceDN w:val="0"/>
        <w:spacing w:before="10"/>
        <w:rPr>
          <w:rFonts w:eastAsia="Cambria"/>
          <w:b/>
          <w:sz w:val="22"/>
          <w:szCs w:val="22"/>
        </w:rPr>
      </w:pPr>
    </w:p>
    <w:p w:rsidR="005A48C5" w:rsidRPr="00F404F5"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F404F5">
        <w:rPr>
          <w:rFonts w:eastAsia="Cambria"/>
          <w:b/>
          <w:bCs/>
          <w:w w:val="105"/>
          <w:sz w:val="22"/>
          <w:szCs w:val="22"/>
        </w:rPr>
        <w:t>Introducing</w:t>
      </w:r>
      <w:r w:rsidRPr="00F404F5">
        <w:rPr>
          <w:rFonts w:eastAsia="Cambria"/>
          <w:b/>
          <w:bCs/>
          <w:spacing w:val="8"/>
          <w:w w:val="105"/>
          <w:sz w:val="22"/>
          <w:szCs w:val="22"/>
        </w:rPr>
        <w:t xml:space="preserve"> </w:t>
      </w:r>
      <w:r w:rsidRPr="00F404F5">
        <w:rPr>
          <w:rFonts w:eastAsia="Cambria"/>
          <w:b/>
          <w:bCs/>
          <w:w w:val="105"/>
          <w:sz w:val="22"/>
          <w:szCs w:val="22"/>
        </w:rPr>
        <w:t>a</w:t>
      </w:r>
      <w:r w:rsidRPr="00F404F5">
        <w:rPr>
          <w:rFonts w:eastAsia="Cambria"/>
          <w:b/>
          <w:bCs/>
          <w:spacing w:val="8"/>
          <w:w w:val="105"/>
          <w:sz w:val="22"/>
          <w:szCs w:val="22"/>
        </w:rPr>
        <w:t xml:space="preserve"> </w:t>
      </w:r>
      <w:r w:rsidRPr="00F404F5">
        <w:rPr>
          <w:rFonts w:eastAsia="Cambria"/>
          <w:b/>
          <w:bCs/>
          <w:w w:val="105"/>
          <w:sz w:val="22"/>
          <w:szCs w:val="22"/>
        </w:rPr>
        <w:t>Change</w:t>
      </w:r>
    </w:p>
    <w:p w:rsidR="005A48C5" w:rsidRPr="00F404F5" w:rsidRDefault="005A48C5">
      <w:pPr>
        <w:widowControl w:val="0"/>
        <w:autoSpaceDE w:val="0"/>
        <w:autoSpaceDN w:val="0"/>
        <w:rPr>
          <w:rFonts w:eastAsia="Cambria"/>
          <w:sz w:val="22"/>
          <w:szCs w:val="22"/>
        </w:rPr>
      </w:pPr>
    </w:p>
    <w:p w:rsidR="005A48C5" w:rsidRPr="00751B27" w:rsidRDefault="00D11752">
      <w:pPr>
        <w:widowControl w:val="0"/>
        <w:numPr>
          <w:ilvl w:val="2"/>
          <w:numId w:val="33"/>
        </w:numPr>
        <w:tabs>
          <w:tab w:val="left" w:pos="1289"/>
        </w:tabs>
        <w:autoSpaceDE w:val="0"/>
        <w:autoSpaceDN w:val="0"/>
        <w:spacing w:line="254" w:lineRule="auto"/>
        <w:ind w:right="1604"/>
        <w:jc w:val="both"/>
        <w:rPr>
          <w:rFonts w:eastAsia="Cambria"/>
          <w:sz w:val="22"/>
          <w:szCs w:val="22"/>
        </w:rPr>
      </w:pPr>
      <w:r w:rsidRPr="00F404F5">
        <w:rPr>
          <w:rFonts w:eastAsia="Cambria"/>
          <w:w w:val="105"/>
          <w:sz w:val="22"/>
          <w:szCs w:val="22"/>
        </w:rPr>
        <w:t xml:space="preserve">Subject to </w:t>
      </w:r>
      <w:r w:rsidRPr="00F404F5">
        <w:rPr>
          <w:rFonts w:eastAsia="Cambria"/>
          <w:b/>
          <w:i/>
          <w:w w:val="105"/>
          <w:sz w:val="22"/>
          <w:szCs w:val="22"/>
        </w:rPr>
        <w:t>GCC Sub-Clauses 33.2.5</w:t>
      </w:r>
      <w:r w:rsidRPr="00F404F5">
        <w:rPr>
          <w:rFonts w:eastAsia="Cambria"/>
          <w:w w:val="105"/>
          <w:sz w:val="22"/>
          <w:szCs w:val="22"/>
        </w:rPr>
        <w:t>, the Employer shall</w:t>
      </w:r>
      <w:r w:rsidRPr="00745DD6">
        <w:rPr>
          <w:rFonts w:eastAsia="Cambria"/>
          <w:w w:val="105"/>
          <w:sz w:val="22"/>
          <w:szCs w:val="22"/>
        </w:rPr>
        <w:t xml:space="preserve"> </w:t>
      </w:r>
      <w:r w:rsidRPr="00F404F5">
        <w:rPr>
          <w:rFonts w:eastAsia="Cambria"/>
          <w:w w:val="105"/>
          <w:sz w:val="22"/>
          <w:szCs w:val="22"/>
        </w:rPr>
        <w:t xml:space="preserve">have the right to propose, and subsequently require, that the </w:t>
      </w:r>
      <w:r w:rsidR="00E63B39" w:rsidRPr="00F404F5">
        <w:rPr>
          <w:rFonts w:eastAsia="Cambria"/>
          <w:w w:val="105"/>
          <w:sz w:val="22"/>
          <w:szCs w:val="22"/>
        </w:rPr>
        <w:t xml:space="preserve">Project Manager/Engineer </w:t>
      </w:r>
      <w:r w:rsidRPr="00745DD6">
        <w:rPr>
          <w:rFonts w:eastAsia="Cambria"/>
          <w:w w:val="105"/>
          <w:sz w:val="22"/>
          <w:szCs w:val="22"/>
        </w:rPr>
        <w:t xml:space="preserve"> </w:t>
      </w:r>
      <w:r w:rsidRPr="00F404F5">
        <w:rPr>
          <w:rFonts w:eastAsia="Cambria"/>
          <w:w w:val="105"/>
          <w:sz w:val="22"/>
          <w:szCs w:val="22"/>
        </w:rPr>
        <w:t>order</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Contractor</w:t>
      </w:r>
      <w:r w:rsidRPr="00745DD6">
        <w:rPr>
          <w:rFonts w:eastAsia="Cambria"/>
          <w:w w:val="105"/>
          <w:sz w:val="22"/>
          <w:szCs w:val="22"/>
        </w:rPr>
        <w:t xml:space="preserve"> </w:t>
      </w:r>
      <w:r w:rsidRPr="00F404F5">
        <w:rPr>
          <w:rFonts w:eastAsia="Cambria"/>
          <w:w w:val="105"/>
          <w:sz w:val="22"/>
          <w:szCs w:val="22"/>
        </w:rPr>
        <w:t>from</w:t>
      </w:r>
      <w:r w:rsidRPr="00745DD6">
        <w:rPr>
          <w:rFonts w:eastAsia="Cambria"/>
          <w:w w:val="105"/>
          <w:sz w:val="22"/>
          <w:szCs w:val="22"/>
        </w:rPr>
        <w:t xml:space="preserve"> </w:t>
      </w:r>
      <w:r w:rsidRPr="00F404F5">
        <w:rPr>
          <w:rFonts w:eastAsia="Cambria"/>
          <w:w w:val="105"/>
          <w:sz w:val="22"/>
          <w:szCs w:val="22"/>
        </w:rPr>
        <w:t>time</w:t>
      </w:r>
      <w:r w:rsidRPr="00745DD6">
        <w:rPr>
          <w:rFonts w:eastAsia="Cambria"/>
          <w:w w:val="105"/>
          <w:sz w:val="22"/>
          <w:szCs w:val="22"/>
        </w:rPr>
        <w:t xml:space="preserve"> </w:t>
      </w:r>
      <w:r w:rsidRPr="00F404F5">
        <w:rPr>
          <w:rFonts w:eastAsia="Cambria"/>
          <w:w w:val="105"/>
          <w:sz w:val="22"/>
          <w:szCs w:val="22"/>
        </w:rPr>
        <w:t>to</w:t>
      </w:r>
      <w:r w:rsidRPr="00745DD6">
        <w:rPr>
          <w:rFonts w:eastAsia="Cambria"/>
          <w:w w:val="105"/>
          <w:sz w:val="22"/>
          <w:szCs w:val="22"/>
        </w:rPr>
        <w:t xml:space="preserve"> </w:t>
      </w:r>
      <w:r w:rsidRPr="00F404F5">
        <w:rPr>
          <w:rFonts w:eastAsia="Cambria"/>
          <w:w w:val="105"/>
          <w:sz w:val="22"/>
          <w:szCs w:val="22"/>
        </w:rPr>
        <w:t>time</w:t>
      </w:r>
      <w:r w:rsidRPr="00745DD6">
        <w:rPr>
          <w:rFonts w:eastAsia="Cambria"/>
          <w:w w:val="105"/>
          <w:sz w:val="22"/>
          <w:szCs w:val="22"/>
        </w:rPr>
        <w:t xml:space="preserve"> </w:t>
      </w:r>
      <w:r w:rsidRPr="00F404F5">
        <w:rPr>
          <w:rFonts w:eastAsia="Cambria"/>
          <w:w w:val="105"/>
          <w:sz w:val="22"/>
          <w:szCs w:val="22"/>
        </w:rPr>
        <w:t>during</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performance</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Contract</w:t>
      </w:r>
      <w:r w:rsidRPr="00745DD6">
        <w:rPr>
          <w:rFonts w:eastAsia="Cambria"/>
          <w:w w:val="105"/>
          <w:sz w:val="22"/>
          <w:szCs w:val="22"/>
        </w:rPr>
        <w:t xml:space="preserve"> </w:t>
      </w:r>
      <w:r w:rsidRPr="00F404F5">
        <w:rPr>
          <w:rFonts w:eastAsia="Cambria"/>
          <w:w w:val="105"/>
          <w:sz w:val="22"/>
          <w:szCs w:val="22"/>
        </w:rPr>
        <w:t>to</w:t>
      </w:r>
      <w:r w:rsidRPr="00745DD6">
        <w:rPr>
          <w:rFonts w:eastAsia="Cambria"/>
          <w:w w:val="105"/>
          <w:sz w:val="22"/>
          <w:szCs w:val="22"/>
        </w:rPr>
        <w:t xml:space="preserve"> </w:t>
      </w:r>
      <w:r w:rsidRPr="00F404F5">
        <w:rPr>
          <w:rFonts w:eastAsia="Cambria"/>
          <w:w w:val="105"/>
          <w:sz w:val="22"/>
          <w:szCs w:val="22"/>
        </w:rPr>
        <w:t>make</w:t>
      </w:r>
      <w:r w:rsidRPr="00745DD6">
        <w:rPr>
          <w:rFonts w:eastAsia="Cambria"/>
          <w:w w:val="105"/>
          <w:sz w:val="22"/>
          <w:szCs w:val="22"/>
        </w:rPr>
        <w:t xml:space="preserve"> </w:t>
      </w:r>
      <w:r w:rsidRPr="00F404F5">
        <w:rPr>
          <w:rFonts w:eastAsia="Cambria"/>
          <w:w w:val="105"/>
          <w:sz w:val="22"/>
          <w:szCs w:val="22"/>
        </w:rPr>
        <w:t>any</w:t>
      </w:r>
      <w:r w:rsidRPr="00745DD6">
        <w:rPr>
          <w:rFonts w:eastAsia="Cambria"/>
          <w:w w:val="105"/>
          <w:sz w:val="22"/>
          <w:szCs w:val="22"/>
        </w:rPr>
        <w:t xml:space="preserve"> </w:t>
      </w:r>
      <w:r w:rsidRPr="00F404F5">
        <w:rPr>
          <w:rFonts w:eastAsia="Cambria"/>
          <w:w w:val="105"/>
          <w:sz w:val="22"/>
          <w:szCs w:val="22"/>
        </w:rPr>
        <w:t>change,</w:t>
      </w:r>
      <w:r w:rsidRPr="00745DD6">
        <w:rPr>
          <w:rFonts w:eastAsia="Cambria"/>
          <w:w w:val="105"/>
          <w:sz w:val="22"/>
          <w:szCs w:val="22"/>
        </w:rPr>
        <w:t xml:space="preserve"> </w:t>
      </w:r>
      <w:r w:rsidRPr="00F404F5">
        <w:rPr>
          <w:rFonts w:eastAsia="Cambria"/>
          <w:w w:val="105"/>
          <w:sz w:val="22"/>
          <w:szCs w:val="22"/>
        </w:rPr>
        <w:t>modification,</w:t>
      </w:r>
      <w:r w:rsidRPr="00745DD6">
        <w:rPr>
          <w:rFonts w:eastAsia="Cambria"/>
          <w:w w:val="105"/>
          <w:sz w:val="22"/>
          <w:szCs w:val="22"/>
        </w:rPr>
        <w:t xml:space="preserve"> </w:t>
      </w:r>
      <w:r w:rsidRPr="00F404F5">
        <w:rPr>
          <w:rFonts w:eastAsia="Cambria"/>
          <w:w w:val="105"/>
          <w:sz w:val="22"/>
          <w:szCs w:val="22"/>
        </w:rPr>
        <w:t>addition or deletion to, in or from the Facilities (hereinafter called</w:t>
      </w:r>
      <w:r w:rsidRPr="00745DD6">
        <w:rPr>
          <w:rFonts w:eastAsia="Cambria"/>
          <w:w w:val="105"/>
          <w:sz w:val="22"/>
          <w:szCs w:val="22"/>
        </w:rPr>
        <w:t xml:space="preserve"> </w:t>
      </w:r>
      <w:r w:rsidRPr="00F404F5">
        <w:rPr>
          <w:rFonts w:eastAsia="Cambria"/>
          <w:w w:val="105"/>
          <w:sz w:val="22"/>
          <w:szCs w:val="22"/>
        </w:rPr>
        <w:t xml:space="preserve">“Change”), </w:t>
      </w:r>
      <w:r w:rsidRPr="00751B27">
        <w:rPr>
          <w:rFonts w:eastAsia="Cambria"/>
          <w:w w:val="105"/>
          <w:sz w:val="22"/>
          <w:szCs w:val="22"/>
        </w:rPr>
        <w:t>provided that such Change falls within the general scope</w:t>
      </w:r>
      <w:r w:rsidRPr="00745DD6">
        <w:rPr>
          <w:rFonts w:eastAsia="Cambria"/>
          <w:w w:val="105"/>
          <w:sz w:val="22"/>
          <w:szCs w:val="22"/>
        </w:rPr>
        <w:t xml:space="preserve"> </w:t>
      </w:r>
      <w:r w:rsidRPr="00751B27">
        <w:rPr>
          <w:rFonts w:eastAsia="Cambria"/>
          <w:w w:val="105"/>
          <w:sz w:val="22"/>
          <w:szCs w:val="22"/>
        </w:rPr>
        <w:t>of the Facilities and does not constitute unrelated work and that it is</w:t>
      </w:r>
      <w:r w:rsidRPr="00745DD6">
        <w:rPr>
          <w:rFonts w:eastAsia="Cambria"/>
          <w:w w:val="105"/>
          <w:sz w:val="22"/>
          <w:szCs w:val="22"/>
        </w:rPr>
        <w:t xml:space="preserve"> </w:t>
      </w:r>
      <w:r w:rsidRPr="00751B27">
        <w:rPr>
          <w:rFonts w:eastAsia="Cambria"/>
          <w:w w:val="105"/>
          <w:sz w:val="22"/>
          <w:szCs w:val="22"/>
        </w:rPr>
        <w:t>technically</w:t>
      </w:r>
      <w:r w:rsidRPr="00745DD6">
        <w:rPr>
          <w:rFonts w:eastAsia="Cambria"/>
          <w:w w:val="105"/>
          <w:sz w:val="22"/>
          <w:szCs w:val="22"/>
        </w:rPr>
        <w:t xml:space="preserve"> </w:t>
      </w:r>
      <w:r w:rsidRPr="00751B27">
        <w:rPr>
          <w:rFonts w:eastAsia="Cambria"/>
          <w:w w:val="105"/>
          <w:sz w:val="22"/>
          <w:szCs w:val="22"/>
        </w:rPr>
        <w:t>practicable,</w:t>
      </w:r>
      <w:r w:rsidRPr="00745DD6">
        <w:rPr>
          <w:rFonts w:eastAsia="Cambria"/>
          <w:w w:val="105"/>
          <w:sz w:val="22"/>
          <w:szCs w:val="22"/>
        </w:rPr>
        <w:t xml:space="preserve"> </w:t>
      </w:r>
      <w:r w:rsidRPr="00751B27">
        <w:rPr>
          <w:rFonts w:eastAsia="Cambria"/>
          <w:w w:val="105"/>
          <w:sz w:val="22"/>
          <w:szCs w:val="22"/>
        </w:rPr>
        <w:t>taking</w:t>
      </w:r>
      <w:r w:rsidRPr="00745DD6">
        <w:rPr>
          <w:rFonts w:eastAsia="Cambria"/>
          <w:w w:val="105"/>
          <w:sz w:val="22"/>
          <w:szCs w:val="22"/>
        </w:rPr>
        <w:t xml:space="preserve"> </w:t>
      </w:r>
      <w:r w:rsidRPr="00751B27">
        <w:rPr>
          <w:rFonts w:eastAsia="Cambria"/>
          <w:w w:val="105"/>
          <w:sz w:val="22"/>
          <w:szCs w:val="22"/>
        </w:rPr>
        <w:t>into</w:t>
      </w:r>
      <w:r w:rsidRPr="00745DD6">
        <w:rPr>
          <w:rFonts w:eastAsia="Cambria"/>
          <w:w w:val="105"/>
          <w:sz w:val="22"/>
          <w:szCs w:val="22"/>
        </w:rPr>
        <w:t xml:space="preserve"> </w:t>
      </w:r>
      <w:r w:rsidRPr="00751B27">
        <w:rPr>
          <w:rFonts w:eastAsia="Cambria"/>
          <w:w w:val="105"/>
          <w:sz w:val="22"/>
          <w:szCs w:val="22"/>
        </w:rPr>
        <w:t>account</w:t>
      </w:r>
      <w:r w:rsidRPr="00745DD6">
        <w:rPr>
          <w:rFonts w:eastAsia="Cambria"/>
          <w:w w:val="105"/>
          <w:sz w:val="22"/>
          <w:szCs w:val="22"/>
        </w:rPr>
        <w:t xml:space="preserve"> </w:t>
      </w:r>
      <w:r w:rsidRPr="00751B27">
        <w:rPr>
          <w:rFonts w:eastAsia="Cambria"/>
          <w:w w:val="105"/>
          <w:sz w:val="22"/>
          <w:szCs w:val="22"/>
        </w:rPr>
        <w:t>both</w:t>
      </w:r>
      <w:r w:rsidRPr="00745DD6">
        <w:rPr>
          <w:rFonts w:eastAsia="Cambria"/>
          <w:w w:val="105"/>
          <w:sz w:val="22"/>
          <w:szCs w:val="22"/>
        </w:rPr>
        <w:t xml:space="preserve"> </w:t>
      </w:r>
      <w:r w:rsidRPr="00751B27">
        <w:rPr>
          <w:rFonts w:eastAsia="Cambria"/>
          <w:w w:val="105"/>
          <w:sz w:val="22"/>
          <w:szCs w:val="22"/>
        </w:rPr>
        <w:t>the</w:t>
      </w:r>
      <w:r w:rsidRPr="00745DD6">
        <w:rPr>
          <w:rFonts w:eastAsia="Cambria"/>
          <w:w w:val="105"/>
          <w:sz w:val="22"/>
          <w:szCs w:val="22"/>
        </w:rPr>
        <w:t xml:space="preserve"> </w:t>
      </w:r>
      <w:r w:rsidRPr="00751B27">
        <w:rPr>
          <w:rFonts w:eastAsia="Cambria"/>
          <w:w w:val="105"/>
          <w:sz w:val="22"/>
          <w:szCs w:val="22"/>
        </w:rPr>
        <w:t>state</w:t>
      </w:r>
      <w:r w:rsidRPr="00745DD6">
        <w:rPr>
          <w:rFonts w:eastAsia="Cambria"/>
          <w:w w:val="105"/>
          <w:sz w:val="22"/>
          <w:szCs w:val="22"/>
        </w:rPr>
        <w:t xml:space="preserve"> </w:t>
      </w:r>
      <w:r w:rsidRPr="00751B27">
        <w:rPr>
          <w:rFonts w:eastAsia="Cambria"/>
          <w:w w:val="105"/>
          <w:sz w:val="22"/>
          <w:szCs w:val="22"/>
        </w:rPr>
        <w:t>of</w:t>
      </w:r>
      <w:r w:rsidRPr="00745DD6">
        <w:rPr>
          <w:rFonts w:eastAsia="Cambria"/>
          <w:w w:val="105"/>
          <w:sz w:val="22"/>
          <w:szCs w:val="22"/>
        </w:rPr>
        <w:t xml:space="preserve"> </w:t>
      </w:r>
      <w:r w:rsidRPr="00751B27">
        <w:rPr>
          <w:rFonts w:eastAsia="Cambria"/>
          <w:w w:val="105"/>
          <w:sz w:val="22"/>
          <w:szCs w:val="22"/>
        </w:rPr>
        <w:t>advancement of the Facilities and the technical compatibility of the</w:t>
      </w:r>
      <w:r w:rsidRPr="00745DD6">
        <w:rPr>
          <w:rFonts w:eastAsia="Cambria"/>
          <w:w w:val="105"/>
          <w:sz w:val="22"/>
          <w:szCs w:val="22"/>
        </w:rPr>
        <w:t xml:space="preserve"> </w:t>
      </w:r>
      <w:r w:rsidRPr="00751B27">
        <w:rPr>
          <w:rFonts w:eastAsia="Cambria"/>
          <w:w w:val="105"/>
          <w:sz w:val="22"/>
          <w:szCs w:val="22"/>
        </w:rPr>
        <w:t>Change envisaged with the nature of the Facilities as specified in the</w:t>
      </w:r>
      <w:r w:rsidRPr="00745DD6">
        <w:rPr>
          <w:rFonts w:eastAsia="Cambria"/>
          <w:w w:val="105"/>
          <w:sz w:val="22"/>
          <w:szCs w:val="22"/>
        </w:rPr>
        <w:t xml:space="preserve"> </w:t>
      </w:r>
      <w:r w:rsidRPr="00751B27">
        <w:rPr>
          <w:rFonts w:eastAsia="Cambria"/>
          <w:w w:val="105"/>
          <w:sz w:val="22"/>
          <w:szCs w:val="22"/>
        </w:rPr>
        <w:t>Contract.</w:t>
      </w:r>
    </w:p>
    <w:p w:rsidR="005A48C5" w:rsidRPr="00F404F5" w:rsidRDefault="005A48C5">
      <w:pPr>
        <w:widowControl w:val="0"/>
        <w:autoSpaceDE w:val="0"/>
        <w:autoSpaceDN w:val="0"/>
        <w:spacing w:before="5"/>
        <w:rPr>
          <w:rFonts w:eastAsia="Cambria"/>
          <w:sz w:val="22"/>
          <w:szCs w:val="22"/>
        </w:rPr>
      </w:pPr>
    </w:p>
    <w:p w:rsidR="005A48C5" w:rsidRPr="00745DD6" w:rsidRDefault="00D11752" w:rsidP="003543C9">
      <w:pPr>
        <w:widowControl w:val="0"/>
        <w:numPr>
          <w:ilvl w:val="2"/>
          <w:numId w:val="33"/>
        </w:numPr>
        <w:tabs>
          <w:tab w:val="left" w:pos="1289"/>
        </w:tabs>
        <w:autoSpaceDE w:val="0"/>
        <w:autoSpaceDN w:val="0"/>
        <w:spacing w:before="64" w:line="254" w:lineRule="auto"/>
        <w:ind w:right="1607"/>
        <w:jc w:val="both"/>
        <w:rPr>
          <w:rFonts w:eastAsia="Cambria"/>
          <w:w w:val="105"/>
          <w:sz w:val="22"/>
          <w:szCs w:val="22"/>
        </w:rPr>
      </w:pPr>
      <w:r w:rsidRPr="00F404F5">
        <w:rPr>
          <w:rFonts w:eastAsia="Cambria"/>
          <w:sz w:val="22"/>
          <w:szCs w:val="22"/>
        </w:rPr>
        <w:t xml:space="preserve">The </w:t>
      </w:r>
      <w:r w:rsidRPr="00745DD6">
        <w:rPr>
          <w:rFonts w:eastAsia="Cambria"/>
          <w:w w:val="105"/>
          <w:sz w:val="22"/>
          <w:szCs w:val="22"/>
        </w:rPr>
        <w:t xml:space="preserve">Contractor may from time to time during its performance of the Contract propose to the Employer (with a copy to the </w:t>
      </w:r>
      <w:r w:rsidR="00E63B39" w:rsidRPr="00745DD6">
        <w:rPr>
          <w:rFonts w:eastAsia="Cambria"/>
          <w:w w:val="105"/>
          <w:sz w:val="22"/>
          <w:szCs w:val="22"/>
        </w:rPr>
        <w:t>Project Manager</w:t>
      </w:r>
      <w:r w:rsidR="003543C9" w:rsidRPr="00745DD6">
        <w:rPr>
          <w:rFonts w:eastAsia="Cambria"/>
          <w:w w:val="105"/>
          <w:sz w:val="22"/>
          <w:szCs w:val="22"/>
        </w:rPr>
        <w:t>/Engineer</w:t>
      </w:r>
      <w:r w:rsidRPr="00745DD6">
        <w:rPr>
          <w:rFonts w:eastAsia="Cambria"/>
          <w:w w:val="105"/>
          <w:sz w:val="22"/>
          <w:szCs w:val="22"/>
        </w:rPr>
        <w:t>) any Change that the Contractor considers necessary or desirable to improve the quality, efficiency or safety of the Facilities. The Employer may at its discretion approve or reject any Change</w:t>
      </w:r>
      <w:r w:rsidR="003543C9" w:rsidRPr="00745DD6">
        <w:rPr>
          <w:rFonts w:eastAsia="Cambria"/>
          <w:w w:val="105"/>
          <w:sz w:val="22"/>
          <w:szCs w:val="22"/>
        </w:rPr>
        <w:t xml:space="preserve"> </w:t>
      </w:r>
      <w:r w:rsidRPr="00F404F5">
        <w:rPr>
          <w:rFonts w:eastAsia="Cambria"/>
          <w:w w:val="105"/>
          <w:sz w:val="22"/>
          <w:szCs w:val="22"/>
        </w:rPr>
        <w:t>proposed</w:t>
      </w:r>
      <w:r w:rsidRPr="00745DD6">
        <w:rPr>
          <w:rFonts w:eastAsia="Cambria"/>
          <w:w w:val="105"/>
          <w:sz w:val="22"/>
          <w:szCs w:val="22"/>
        </w:rPr>
        <w:t xml:space="preserve"> </w:t>
      </w:r>
      <w:r w:rsidRPr="00F404F5">
        <w:rPr>
          <w:rFonts w:eastAsia="Cambria"/>
          <w:w w:val="105"/>
          <w:sz w:val="22"/>
          <w:szCs w:val="22"/>
        </w:rPr>
        <w:t>by</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Contractor,</w:t>
      </w:r>
      <w:r w:rsidRPr="00745DD6">
        <w:rPr>
          <w:rFonts w:eastAsia="Cambria"/>
          <w:w w:val="105"/>
          <w:sz w:val="22"/>
          <w:szCs w:val="22"/>
        </w:rPr>
        <w:t xml:space="preserve"> </w:t>
      </w:r>
      <w:r w:rsidRPr="00F404F5">
        <w:rPr>
          <w:rFonts w:eastAsia="Cambria"/>
          <w:w w:val="105"/>
          <w:sz w:val="22"/>
          <w:szCs w:val="22"/>
        </w:rPr>
        <w:t>provided</w:t>
      </w:r>
      <w:r w:rsidRPr="00745DD6">
        <w:rPr>
          <w:rFonts w:eastAsia="Cambria"/>
          <w:w w:val="105"/>
          <w:sz w:val="22"/>
          <w:szCs w:val="22"/>
        </w:rPr>
        <w:t xml:space="preserve"> </w:t>
      </w:r>
      <w:r w:rsidRPr="00F404F5">
        <w:rPr>
          <w:rFonts w:eastAsia="Cambria"/>
          <w:w w:val="105"/>
          <w:sz w:val="22"/>
          <w:szCs w:val="22"/>
        </w:rPr>
        <w:t>that</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Employer</w:t>
      </w:r>
      <w:r w:rsidRPr="00745DD6">
        <w:rPr>
          <w:rFonts w:eastAsia="Cambria"/>
          <w:w w:val="105"/>
          <w:sz w:val="22"/>
          <w:szCs w:val="22"/>
        </w:rPr>
        <w:t xml:space="preserve"> </w:t>
      </w:r>
      <w:r w:rsidRPr="00F404F5">
        <w:rPr>
          <w:rFonts w:eastAsia="Cambria"/>
          <w:w w:val="105"/>
          <w:sz w:val="22"/>
          <w:szCs w:val="22"/>
        </w:rPr>
        <w:t>shall</w:t>
      </w:r>
      <w:r w:rsidRPr="00745DD6">
        <w:rPr>
          <w:rFonts w:eastAsia="Cambria"/>
          <w:w w:val="105"/>
          <w:sz w:val="22"/>
          <w:szCs w:val="22"/>
        </w:rPr>
        <w:t xml:space="preserve"> </w:t>
      </w:r>
      <w:r w:rsidRPr="00F404F5">
        <w:rPr>
          <w:rFonts w:eastAsia="Cambria"/>
          <w:w w:val="105"/>
          <w:sz w:val="22"/>
          <w:szCs w:val="22"/>
        </w:rPr>
        <w:t>approve any Change proposed by the Contractor to ensure the safety</w:t>
      </w:r>
      <w:r w:rsidRPr="00DE0F19">
        <w:rPr>
          <w:rFonts w:eastAsia="Cambria"/>
          <w:w w:val="105"/>
          <w:sz w:val="22"/>
          <w:szCs w:val="22"/>
        </w:rPr>
        <w:t xml:space="preserve"> </w:t>
      </w:r>
      <w:r w:rsidRPr="00F404F5">
        <w:rPr>
          <w:rFonts w:eastAsia="Cambria"/>
          <w:w w:val="105"/>
          <w:sz w:val="22"/>
          <w:szCs w:val="22"/>
        </w:rPr>
        <w:t>of</w:t>
      </w:r>
      <w:r w:rsidRPr="00DE0F19">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Facilities.</w:t>
      </w:r>
    </w:p>
    <w:p w:rsidR="005A48C5" w:rsidRPr="00F404F5" w:rsidRDefault="005A48C5">
      <w:pPr>
        <w:widowControl w:val="0"/>
        <w:autoSpaceDE w:val="0"/>
        <w:autoSpaceDN w:val="0"/>
        <w:spacing w:before="6"/>
        <w:rPr>
          <w:rFonts w:eastAsia="Cambria"/>
          <w:sz w:val="22"/>
          <w:szCs w:val="22"/>
        </w:rPr>
      </w:pPr>
    </w:p>
    <w:p w:rsidR="005A48C5" w:rsidRPr="00745DD6" w:rsidRDefault="00D11752">
      <w:pPr>
        <w:widowControl w:val="0"/>
        <w:numPr>
          <w:ilvl w:val="2"/>
          <w:numId w:val="33"/>
        </w:numPr>
        <w:tabs>
          <w:tab w:val="left" w:pos="1289"/>
        </w:tabs>
        <w:autoSpaceDE w:val="0"/>
        <w:autoSpaceDN w:val="0"/>
        <w:spacing w:line="254" w:lineRule="auto"/>
        <w:ind w:right="1603"/>
        <w:jc w:val="both"/>
        <w:rPr>
          <w:rFonts w:eastAsia="Cambria"/>
          <w:w w:val="105"/>
          <w:sz w:val="22"/>
          <w:szCs w:val="22"/>
        </w:rPr>
      </w:pPr>
      <w:r w:rsidRPr="00F404F5">
        <w:rPr>
          <w:rFonts w:eastAsia="Cambria"/>
          <w:w w:val="105"/>
          <w:sz w:val="22"/>
          <w:szCs w:val="22"/>
        </w:rPr>
        <w:lastRenderedPageBreak/>
        <w:t>Changes made necessary because of any default of the Contractor in</w:t>
      </w:r>
      <w:r w:rsidRPr="00745DD6">
        <w:rPr>
          <w:rFonts w:eastAsia="Cambria"/>
          <w:w w:val="105"/>
          <w:sz w:val="22"/>
          <w:szCs w:val="22"/>
        </w:rPr>
        <w:t xml:space="preserve"> </w:t>
      </w:r>
      <w:r w:rsidRPr="00F404F5">
        <w:rPr>
          <w:rFonts w:eastAsia="Cambria"/>
          <w:w w:val="105"/>
          <w:sz w:val="22"/>
          <w:szCs w:val="22"/>
        </w:rPr>
        <w:t>the performance of its obligations under the Contract shall not be</w:t>
      </w:r>
      <w:r w:rsidRPr="00745DD6">
        <w:rPr>
          <w:rFonts w:eastAsia="Cambria"/>
          <w:w w:val="105"/>
          <w:sz w:val="22"/>
          <w:szCs w:val="22"/>
        </w:rPr>
        <w:t xml:space="preserve"> </w:t>
      </w:r>
      <w:r w:rsidRPr="00F404F5">
        <w:rPr>
          <w:rFonts w:eastAsia="Cambria"/>
          <w:w w:val="105"/>
          <w:sz w:val="22"/>
          <w:szCs w:val="22"/>
        </w:rPr>
        <w:t>deemed</w:t>
      </w:r>
      <w:r w:rsidRPr="00745DD6">
        <w:rPr>
          <w:rFonts w:eastAsia="Cambria"/>
          <w:w w:val="105"/>
          <w:sz w:val="22"/>
          <w:szCs w:val="22"/>
        </w:rPr>
        <w:t xml:space="preserve"> </w:t>
      </w:r>
      <w:r w:rsidRPr="00F404F5">
        <w:rPr>
          <w:rFonts w:eastAsia="Cambria"/>
          <w:w w:val="105"/>
          <w:sz w:val="22"/>
          <w:szCs w:val="22"/>
        </w:rPr>
        <w:t>to</w:t>
      </w:r>
      <w:r w:rsidRPr="00745DD6">
        <w:rPr>
          <w:rFonts w:eastAsia="Cambria"/>
          <w:w w:val="105"/>
          <w:sz w:val="22"/>
          <w:szCs w:val="22"/>
        </w:rPr>
        <w:t xml:space="preserve"> </w:t>
      </w:r>
      <w:r w:rsidRPr="00F404F5">
        <w:rPr>
          <w:rFonts w:eastAsia="Cambria"/>
          <w:w w:val="105"/>
          <w:sz w:val="22"/>
          <w:szCs w:val="22"/>
        </w:rPr>
        <w:t>be</w:t>
      </w:r>
      <w:r w:rsidRPr="00745DD6">
        <w:rPr>
          <w:rFonts w:eastAsia="Cambria"/>
          <w:w w:val="105"/>
          <w:sz w:val="22"/>
          <w:szCs w:val="22"/>
        </w:rPr>
        <w:t xml:space="preserve"> </w:t>
      </w:r>
      <w:r w:rsidRPr="00F404F5">
        <w:rPr>
          <w:rFonts w:eastAsia="Cambria"/>
          <w:w w:val="105"/>
          <w:sz w:val="22"/>
          <w:szCs w:val="22"/>
        </w:rPr>
        <w:t>a</w:t>
      </w:r>
      <w:r w:rsidRPr="00745DD6">
        <w:rPr>
          <w:rFonts w:eastAsia="Cambria"/>
          <w:w w:val="105"/>
          <w:sz w:val="22"/>
          <w:szCs w:val="22"/>
        </w:rPr>
        <w:t xml:space="preserve"> </w:t>
      </w:r>
      <w:r w:rsidRPr="00F404F5">
        <w:rPr>
          <w:rFonts w:eastAsia="Cambria"/>
          <w:w w:val="105"/>
          <w:sz w:val="22"/>
          <w:szCs w:val="22"/>
        </w:rPr>
        <w:t>Change,</w:t>
      </w:r>
      <w:r w:rsidRPr="00745DD6">
        <w:rPr>
          <w:rFonts w:eastAsia="Cambria"/>
          <w:w w:val="105"/>
          <w:sz w:val="22"/>
          <w:szCs w:val="22"/>
        </w:rPr>
        <w:t xml:space="preserve"> </w:t>
      </w:r>
      <w:r w:rsidRPr="00F404F5">
        <w:rPr>
          <w:rFonts w:eastAsia="Cambria"/>
          <w:w w:val="105"/>
          <w:sz w:val="22"/>
          <w:szCs w:val="22"/>
        </w:rPr>
        <w:t>and</w:t>
      </w:r>
      <w:r w:rsidRPr="00745DD6">
        <w:rPr>
          <w:rFonts w:eastAsia="Cambria"/>
          <w:w w:val="105"/>
          <w:sz w:val="22"/>
          <w:szCs w:val="22"/>
        </w:rPr>
        <w:t xml:space="preserve"> </w:t>
      </w:r>
      <w:r w:rsidRPr="00F404F5">
        <w:rPr>
          <w:rFonts w:eastAsia="Cambria"/>
          <w:w w:val="105"/>
          <w:sz w:val="22"/>
          <w:szCs w:val="22"/>
        </w:rPr>
        <w:t>such</w:t>
      </w:r>
      <w:r w:rsidRPr="00745DD6">
        <w:rPr>
          <w:rFonts w:eastAsia="Cambria"/>
          <w:w w:val="105"/>
          <w:sz w:val="22"/>
          <w:szCs w:val="22"/>
        </w:rPr>
        <w:t xml:space="preserve"> </w:t>
      </w:r>
      <w:r w:rsidRPr="00F404F5">
        <w:rPr>
          <w:rFonts w:eastAsia="Cambria"/>
          <w:w w:val="105"/>
          <w:sz w:val="22"/>
          <w:szCs w:val="22"/>
        </w:rPr>
        <w:t>change</w:t>
      </w:r>
      <w:r w:rsidRPr="00745DD6">
        <w:rPr>
          <w:rFonts w:eastAsia="Cambria"/>
          <w:w w:val="105"/>
          <w:sz w:val="22"/>
          <w:szCs w:val="22"/>
        </w:rPr>
        <w:t xml:space="preserve"> </w:t>
      </w:r>
      <w:r w:rsidRPr="00F404F5">
        <w:rPr>
          <w:rFonts w:eastAsia="Cambria"/>
          <w:w w:val="105"/>
          <w:sz w:val="22"/>
          <w:szCs w:val="22"/>
        </w:rPr>
        <w:t>shall</w:t>
      </w:r>
      <w:r w:rsidRPr="00745DD6">
        <w:rPr>
          <w:rFonts w:eastAsia="Cambria"/>
          <w:w w:val="105"/>
          <w:sz w:val="22"/>
          <w:szCs w:val="22"/>
        </w:rPr>
        <w:t xml:space="preserve"> </w:t>
      </w:r>
      <w:r w:rsidRPr="00F404F5">
        <w:rPr>
          <w:rFonts w:eastAsia="Cambria"/>
          <w:w w:val="105"/>
          <w:sz w:val="22"/>
          <w:szCs w:val="22"/>
        </w:rPr>
        <w:t>not</w:t>
      </w:r>
      <w:r w:rsidRPr="00745DD6">
        <w:rPr>
          <w:rFonts w:eastAsia="Cambria"/>
          <w:w w:val="105"/>
          <w:sz w:val="22"/>
          <w:szCs w:val="22"/>
        </w:rPr>
        <w:t xml:space="preserve"> </w:t>
      </w:r>
      <w:r w:rsidRPr="00F404F5">
        <w:rPr>
          <w:rFonts w:eastAsia="Cambria"/>
          <w:w w:val="105"/>
          <w:sz w:val="22"/>
          <w:szCs w:val="22"/>
        </w:rPr>
        <w:t>result</w:t>
      </w:r>
      <w:r w:rsidRPr="00745DD6">
        <w:rPr>
          <w:rFonts w:eastAsia="Cambria"/>
          <w:w w:val="105"/>
          <w:sz w:val="22"/>
          <w:szCs w:val="22"/>
        </w:rPr>
        <w:t xml:space="preserve"> </w:t>
      </w:r>
      <w:r w:rsidRPr="00F404F5">
        <w:rPr>
          <w:rFonts w:eastAsia="Cambria"/>
          <w:w w:val="105"/>
          <w:sz w:val="22"/>
          <w:szCs w:val="22"/>
        </w:rPr>
        <w:t>in</w:t>
      </w:r>
      <w:r w:rsidRPr="00745DD6">
        <w:rPr>
          <w:rFonts w:eastAsia="Cambria"/>
          <w:w w:val="105"/>
          <w:sz w:val="22"/>
          <w:szCs w:val="22"/>
        </w:rPr>
        <w:t xml:space="preserve"> </w:t>
      </w:r>
      <w:r w:rsidRPr="00F404F5">
        <w:rPr>
          <w:rFonts w:eastAsia="Cambria"/>
          <w:w w:val="105"/>
          <w:sz w:val="22"/>
          <w:szCs w:val="22"/>
        </w:rPr>
        <w:t>any</w:t>
      </w:r>
      <w:r w:rsidRPr="00745DD6">
        <w:rPr>
          <w:rFonts w:eastAsia="Cambria"/>
          <w:w w:val="105"/>
          <w:sz w:val="22"/>
          <w:szCs w:val="22"/>
        </w:rPr>
        <w:t xml:space="preserve"> </w:t>
      </w:r>
      <w:r w:rsidRPr="00F404F5">
        <w:rPr>
          <w:rFonts w:eastAsia="Cambria"/>
          <w:w w:val="105"/>
          <w:sz w:val="22"/>
          <w:szCs w:val="22"/>
        </w:rPr>
        <w:t>adjustment of the Contract Price or</w:t>
      </w:r>
      <w:r w:rsidRPr="00745DD6">
        <w:rPr>
          <w:rFonts w:eastAsia="Cambria"/>
          <w:w w:val="105"/>
          <w:sz w:val="22"/>
          <w:szCs w:val="22"/>
        </w:rPr>
        <w:t xml:space="preserve"> </w:t>
      </w:r>
      <w:r w:rsidRPr="00F404F5">
        <w:rPr>
          <w:rFonts w:eastAsia="Cambria"/>
          <w:w w:val="105"/>
          <w:sz w:val="22"/>
          <w:szCs w:val="22"/>
        </w:rPr>
        <w:t>the Time for</w:t>
      </w:r>
      <w:r w:rsidRPr="00745DD6">
        <w:rPr>
          <w:rFonts w:eastAsia="Cambria"/>
          <w:w w:val="105"/>
          <w:sz w:val="22"/>
          <w:szCs w:val="22"/>
        </w:rPr>
        <w:t xml:space="preserve"> </w:t>
      </w:r>
      <w:r w:rsidRPr="00F404F5">
        <w:rPr>
          <w:rFonts w:eastAsia="Cambria"/>
          <w:w w:val="105"/>
          <w:sz w:val="22"/>
          <w:szCs w:val="22"/>
        </w:rPr>
        <w:t>Completion.</w:t>
      </w:r>
    </w:p>
    <w:p w:rsidR="005A48C5" w:rsidRPr="00F404F5" w:rsidRDefault="005A48C5">
      <w:pPr>
        <w:widowControl w:val="0"/>
        <w:autoSpaceDE w:val="0"/>
        <w:autoSpaceDN w:val="0"/>
        <w:spacing w:before="4"/>
        <w:rPr>
          <w:rFonts w:eastAsia="Cambria"/>
          <w:sz w:val="22"/>
          <w:szCs w:val="22"/>
        </w:rPr>
      </w:pPr>
    </w:p>
    <w:p w:rsidR="005A48C5" w:rsidRPr="00F404F5" w:rsidRDefault="00D11752">
      <w:pPr>
        <w:widowControl w:val="0"/>
        <w:numPr>
          <w:ilvl w:val="2"/>
          <w:numId w:val="33"/>
        </w:numPr>
        <w:tabs>
          <w:tab w:val="left" w:pos="1289"/>
        </w:tabs>
        <w:autoSpaceDE w:val="0"/>
        <w:autoSpaceDN w:val="0"/>
        <w:spacing w:line="256" w:lineRule="auto"/>
        <w:ind w:right="1607"/>
        <w:jc w:val="both"/>
        <w:rPr>
          <w:rFonts w:eastAsia="Cambria"/>
          <w:sz w:val="22"/>
          <w:szCs w:val="22"/>
        </w:rPr>
      </w:pP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procedure</w:t>
      </w:r>
      <w:r w:rsidRPr="00745DD6">
        <w:rPr>
          <w:rFonts w:eastAsia="Cambria"/>
          <w:w w:val="105"/>
          <w:sz w:val="22"/>
          <w:szCs w:val="22"/>
        </w:rPr>
        <w:t xml:space="preserve"> </w:t>
      </w:r>
      <w:r w:rsidRPr="00F404F5">
        <w:rPr>
          <w:rFonts w:eastAsia="Cambria"/>
          <w:w w:val="105"/>
          <w:sz w:val="22"/>
          <w:szCs w:val="22"/>
        </w:rPr>
        <w:t>on</w:t>
      </w:r>
      <w:r w:rsidRPr="00745DD6">
        <w:rPr>
          <w:rFonts w:eastAsia="Cambria"/>
          <w:w w:val="105"/>
          <w:sz w:val="22"/>
          <w:szCs w:val="22"/>
        </w:rPr>
        <w:t xml:space="preserve"> </w:t>
      </w:r>
      <w:r w:rsidRPr="00F404F5">
        <w:rPr>
          <w:rFonts w:eastAsia="Cambria"/>
          <w:w w:val="105"/>
          <w:sz w:val="22"/>
          <w:szCs w:val="22"/>
        </w:rPr>
        <w:t>how</w:t>
      </w:r>
      <w:r w:rsidRPr="00745DD6">
        <w:rPr>
          <w:rFonts w:eastAsia="Cambria"/>
          <w:w w:val="105"/>
          <w:sz w:val="22"/>
          <w:szCs w:val="22"/>
        </w:rPr>
        <w:t xml:space="preserve"> </w:t>
      </w:r>
      <w:r w:rsidRPr="00F404F5">
        <w:rPr>
          <w:rFonts w:eastAsia="Cambria"/>
          <w:w w:val="105"/>
          <w:sz w:val="22"/>
          <w:szCs w:val="22"/>
        </w:rPr>
        <w:t>to</w:t>
      </w:r>
      <w:r w:rsidRPr="00745DD6">
        <w:rPr>
          <w:rFonts w:eastAsia="Cambria"/>
          <w:w w:val="105"/>
          <w:sz w:val="22"/>
          <w:szCs w:val="22"/>
        </w:rPr>
        <w:t xml:space="preserve"> </w:t>
      </w:r>
      <w:r w:rsidRPr="00F404F5">
        <w:rPr>
          <w:rFonts w:eastAsia="Cambria"/>
          <w:w w:val="105"/>
          <w:sz w:val="22"/>
          <w:szCs w:val="22"/>
        </w:rPr>
        <w:t>proceed</w:t>
      </w:r>
      <w:r w:rsidRPr="00745DD6">
        <w:rPr>
          <w:rFonts w:eastAsia="Cambria"/>
          <w:w w:val="105"/>
          <w:sz w:val="22"/>
          <w:szCs w:val="22"/>
        </w:rPr>
        <w:t xml:space="preserve"> </w:t>
      </w:r>
      <w:r w:rsidRPr="00F404F5">
        <w:rPr>
          <w:rFonts w:eastAsia="Cambria"/>
          <w:w w:val="105"/>
          <w:sz w:val="22"/>
          <w:szCs w:val="22"/>
        </w:rPr>
        <w:t>with</w:t>
      </w:r>
      <w:r w:rsidRPr="00745DD6">
        <w:rPr>
          <w:rFonts w:eastAsia="Cambria"/>
          <w:w w:val="105"/>
          <w:sz w:val="22"/>
          <w:szCs w:val="22"/>
        </w:rPr>
        <w:t xml:space="preserve"> </w:t>
      </w:r>
      <w:r w:rsidRPr="00F404F5">
        <w:rPr>
          <w:rFonts w:eastAsia="Cambria"/>
          <w:w w:val="105"/>
          <w:sz w:val="22"/>
          <w:szCs w:val="22"/>
        </w:rPr>
        <w:t>and</w:t>
      </w:r>
      <w:r w:rsidRPr="00745DD6">
        <w:rPr>
          <w:rFonts w:eastAsia="Cambria"/>
          <w:w w:val="105"/>
          <w:sz w:val="22"/>
          <w:szCs w:val="22"/>
        </w:rPr>
        <w:t xml:space="preserve"> </w:t>
      </w:r>
      <w:r w:rsidRPr="00F404F5">
        <w:rPr>
          <w:rFonts w:eastAsia="Cambria"/>
          <w:w w:val="105"/>
          <w:sz w:val="22"/>
          <w:szCs w:val="22"/>
        </w:rPr>
        <w:t>execute</w:t>
      </w:r>
      <w:r w:rsidRPr="00745DD6">
        <w:rPr>
          <w:rFonts w:eastAsia="Cambria"/>
          <w:w w:val="105"/>
          <w:sz w:val="22"/>
          <w:szCs w:val="22"/>
        </w:rPr>
        <w:t xml:space="preserve"> </w:t>
      </w:r>
      <w:r w:rsidRPr="00F404F5">
        <w:rPr>
          <w:rFonts w:eastAsia="Cambria"/>
          <w:w w:val="105"/>
          <w:sz w:val="22"/>
          <w:szCs w:val="22"/>
        </w:rPr>
        <w:t>Changes</w:t>
      </w:r>
      <w:r w:rsidRPr="00745DD6">
        <w:rPr>
          <w:rFonts w:eastAsia="Cambria"/>
          <w:w w:val="105"/>
          <w:sz w:val="22"/>
          <w:szCs w:val="22"/>
        </w:rPr>
        <w:t xml:space="preserve"> </w:t>
      </w:r>
      <w:r w:rsidRPr="00F404F5">
        <w:rPr>
          <w:rFonts w:eastAsia="Cambria"/>
          <w:w w:val="105"/>
          <w:sz w:val="22"/>
          <w:szCs w:val="22"/>
        </w:rPr>
        <w:t>is</w:t>
      </w:r>
      <w:r w:rsidRPr="00745DD6">
        <w:rPr>
          <w:rFonts w:eastAsia="Cambria"/>
          <w:w w:val="105"/>
          <w:sz w:val="22"/>
          <w:szCs w:val="22"/>
        </w:rPr>
        <w:t xml:space="preserve"> </w:t>
      </w:r>
      <w:r w:rsidRPr="00F404F5">
        <w:rPr>
          <w:rFonts w:eastAsia="Cambria"/>
          <w:w w:val="105"/>
          <w:sz w:val="22"/>
          <w:szCs w:val="22"/>
        </w:rPr>
        <w:t>specified</w:t>
      </w:r>
      <w:r w:rsidRPr="00745DD6">
        <w:rPr>
          <w:rFonts w:eastAsia="Cambria"/>
          <w:w w:val="105"/>
          <w:sz w:val="22"/>
          <w:szCs w:val="22"/>
        </w:rPr>
        <w:t xml:space="preserve"> </w:t>
      </w:r>
      <w:r w:rsidRPr="00F404F5">
        <w:rPr>
          <w:rFonts w:eastAsia="Cambria"/>
          <w:w w:val="105"/>
          <w:sz w:val="22"/>
          <w:szCs w:val="22"/>
        </w:rPr>
        <w:t>in</w:t>
      </w:r>
      <w:r w:rsidRPr="00F404F5">
        <w:rPr>
          <w:rFonts w:eastAsia="Cambria"/>
          <w:spacing w:val="4"/>
          <w:w w:val="105"/>
          <w:sz w:val="22"/>
          <w:szCs w:val="22"/>
        </w:rPr>
        <w:t xml:space="preserve"> </w:t>
      </w:r>
      <w:r w:rsidRPr="00F404F5">
        <w:rPr>
          <w:rFonts w:eastAsia="Cambria"/>
          <w:b/>
          <w:i/>
          <w:w w:val="105"/>
          <w:sz w:val="22"/>
          <w:szCs w:val="22"/>
        </w:rPr>
        <w:t>GCC</w:t>
      </w:r>
      <w:r w:rsidRPr="00F404F5">
        <w:rPr>
          <w:rFonts w:eastAsia="Cambria"/>
          <w:b/>
          <w:i/>
          <w:spacing w:val="4"/>
          <w:w w:val="105"/>
          <w:sz w:val="22"/>
          <w:szCs w:val="22"/>
        </w:rPr>
        <w:t xml:space="preserve"> </w:t>
      </w:r>
      <w:r w:rsidRPr="00F404F5">
        <w:rPr>
          <w:rFonts w:eastAsia="Cambria"/>
          <w:b/>
          <w:i/>
          <w:w w:val="105"/>
          <w:sz w:val="22"/>
          <w:szCs w:val="22"/>
        </w:rPr>
        <w:t>Sub-Clauses</w:t>
      </w:r>
      <w:r w:rsidRPr="00F404F5">
        <w:rPr>
          <w:rFonts w:eastAsia="Cambria"/>
          <w:b/>
          <w:i/>
          <w:spacing w:val="4"/>
          <w:w w:val="105"/>
          <w:sz w:val="22"/>
          <w:szCs w:val="22"/>
        </w:rPr>
        <w:t xml:space="preserve"> </w:t>
      </w:r>
      <w:r w:rsidRPr="00F404F5">
        <w:rPr>
          <w:rFonts w:eastAsia="Cambria"/>
          <w:b/>
          <w:i/>
          <w:w w:val="105"/>
          <w:sz w:val="22"/>
          <w:szCs w:val="22"/>
        </w:rPr>
        <w:t>33.2</w:t>
      </w:r>
      <w:r w:rsidRPr="00F404F5">
        <w:rPr>
          <w:rFonts w:eastAsia="Cambria"/>
          <w:b/>
          <w:i/>
          <w:spacing w:val="4"/>
          <w:w w:val="105"/>
          <w:sz w:val="22"/>
          <w:szCs w:val="22"/>
        </w:rPr>
        <w:t xml:space="preserve"> </w:t>
      </w:r>
      <w:r w:rsidRPr="00F404F5">
        <w:rPr>
          <w:rFonts w:eastAsia="Cambria"/>
          <w:b/>
          <w:i/>
          <w:w w:val="105"/>
          <w:sz w:val="22"/>
          <w:szCs w:val="22"/>
        </w:rPr>
        <w:t>and</w:t>
      </w:r>
      <w:r w:rsidRPr="00F404F5">
        <w:rPr>
          <w:rFonts w:eastAsia="Cambria"/>
          <w:b/>
          <w:i/>
          <w:spacing w:val="4"/>
          <w:w w:val="105"/>
          <w:sz w:val="22"/>
          <w:szCs w:val="22"/>
        </w:rPr>
        <w:t xml:space="preserve"> </w:t>
      </w:r>
      <w:r w:rsidRPr="00F404F5">
        <w:rPr>
          <w:rFonts w:eastAsia="Cambria"/>
          <w:b/>
          <w:i/>
          <w:w w:val="105"/>
          <w:sz w:val="22"/>
          <w:szCs w:val="22"/>
        </w:rPr>
        <w:t>33.3</w:t>
      </w:r>
      <w:r w:rsidRPr="00F404F5">
        <w:rPr>
          <w:rFonts w:eastAsia="Cambria"/>
          <w:w w:val="105"/>
          <w:sz w:val="22"/>
          <w:szCs w:val="22"/>
        </w:rPr>
        <w:t>.</w:t>
      </w:r>
    </w:p>
    <w:p w:rsidR="005A48C5" w:rsidRPr="00F404F5" w:rsidRDefault="005A48C5">
      <w:pPr>
        <w:widowControl w:val="0"/>
        <w:autoSpaceDE w:val="0"/>
        <w:autoSpaceDN w:val="0"/>
        <w:rPr>
          <w:rFonts w:eastAsia="Cambria"/>
          <w:sz w:val="22"/>
          <w:szCs w:val="22"/>
        </w:rPr>
      </w:pPr>
    </w:p>
    <w:p w:rsidR="005A48C5" w:rsidRPr="00495BD4"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495BD4">
        <w:rPr>
          <w:rFonts w:eastAsia="Cambria"/>
          <w:b/>
          <w:bCs/>
          <w:w w:val="105"/>
          <w:sz w:val="22"/>
          <w:szCs w:val="22"/>
        </w:rPr>
        <w:t>Changes</w:t>
      </w:r>
      <w:r w:rsidRPr="00495BD4">
        <w:rPr>
          <w:rFonts w:eastAsia="Cambria"/>
          <w:b/>
          <w:bCs/>
          <w:spacing w:val="9"/>
          <w:w w:val="105"/>
          <w:sz w:val="22"/>
          <w:szCs w:val="22"/>
        </w:rPr>
        <w:t xml:space="preserve"> </w:t>
      </w:r>
      <w:r w:rsidRPr="00495BD4">
        <w:rPr>
          <w:rFonts w:eastAsia="Cambria"/>
          <w:b/>
          <w:bCs/>
          <w:w w:val="105"/>
          <w:sz w:val="22"/>
          <w:szCs w:val="22"/>
        </w:rPr>
        <w:t>Originating</w:t>
      </w:r>
      <w:r w:rsidRPr="00495BD4">
        <w:rPr>
          <w:rFonts w:eastAsia="Cambria"/>
          <w:b/>
          <w:bCs/>
          <w:spacing w:val="10"/>
          <w:w w:val="105"/>
          <w:sz w:val="22"/>
          <w:szCs w:val="22"/>
        </w:rPr>
        <w:t xml:space="preserve"> </w:t>
      </w:r>
      <w:r w:rsidRPr="00495BD4">
        <w:rPr>
          <w:rFonts w:eastAsia="Cambria"/>
          <w:b/>
          <w:bCs/>
          <w:w w:val="105"/>
          <w:sz w:val="22"/>
          <w:szCs w:val="22"/>
        </w:rPr>
        <w:t>from</w:t>
      </w:r>
      <w:r w:rsidRPr="00495BD4">
        <w:rPr>
          <w:rFonts w:eastAsia="Cambria"/>
          <w:b/>
          <w:bCs/>
          <w:spacing w:val="9"/>
          <w:w w:val="105"/>
          <w:sz w:val="22"/>
          <w:szCs w:val="22"/>
        </w:rPr>
        <w:t xml:space="preserve"> </w:t>
      </w:r>
      <w:r w:rsidRPr="00495BD4">
        <w:rPr>
          <w:rFonts w:eastAsia="Cambria"/>
          <w:b/>
          <w:bCs/>
          <w:w w:val="105"/>
          <w:sz w:val="22"/>
          <w:szCs w:val="22"/>
        </w:rPr>
        <w:t>Employer</w:t>
      </w:r>
      <w:r w:rsidR="00625A1B" w:rsidRPr="00495BD4">
        <w:rPr>
          <w:rFonts w:eastAsia="Cambria"/>
          <w:b/>
          <w:bCs/>
          <w:w w:val="105"/>
          <w:sz w:val="22"/>
          <w:szCs w:val="22"/>
        </w:rPr>
        <w:t xml:space="preserve"> </w:t>
      </w:r>
    </w:p>
    <w:p w:rsidR="005A48C5" w:rsidRPr="00F404F5" w:rsidRDefault="005A48C5">
      <w:pPr>
        <w:widowControl w:val="0"/>
        <w:autoSpaceDE w:val="0"/>
        <w:autoSpaceDN w:val="0"/>
        <w:rPr>
          <w:rFonts w:eastAsia="Cambria"/>
          <w:sz w:val="22"/>
          <w:szCs w:val="22"/>
        </w:rPr>
      </w:pPr>
    </w:p>
    <w:p w:rsidR="005A48C5" w:rsidRPr="00F404F5" w:rsidRDefault="00D11752">
      <w:pPr>
        <w:widowControl w:val="0"/>
        <w:numPr>
          <w:ilvl w:val="2"/>
          <w:numId w:val="34"/>
        </w:numPr>
        <w:tabs>
          <w:tab w:val="left" w:pos="1289"/>
        </w:tabs>
        <w:autoSpaceDE w:val="0"/>
        <w:autoSpaceDN w:val="0"/>
        <w:spacing w:line="254" w:lineRule="auto"/>
        <w:ind w:right="1607"/>
        <w:jc w:val="both"/>
        <w:rPr>
          <w:rFonts w:eastAsia="Cambria"/>
          <w:b/>
          <w:bCs/>
          <w:sz w:val="22"/>
          <w:szCs w:val="22"/>
        </w:rPr>
      </w:pPr>
      <w:r w:rsidRPr="00F404F5">
        <w:rPr>
          <w:rFonts w:eastAsia="Cambria"/>
          <w:w w:val="105"/>
          <w:sz w:val="22"/>
          <w:szCs w:val="22"/>
        </w:rPr>
        <w:t>The pricing of any Change</w:t>
      </w:r>
      <w:r w:rsidR="00625A1B">
        <w:rPr>
          <w:rFonts w:eastAsia="Cambria"/>
          <w:w w:val="105"/>
          <w:sz w:val="22"/>
          <w:szCs w:val="22"/>
        </w:rPr>
        <w:t xml:space="preserve"> </w:t>
      </w:r>
      <w:r w:rsidR="00625A1B" w:rsidRPr="00495BD4">
        <w:rPr>
          <w:rFonts w:eastAsia="Cambria"/>
          <w:w w:val="105"/>
          <w:sz w:val="22"/>
          <w:szCs w:val="22"/>
        </w:rPr>
        <w:t>(</w:t>
      </w:r>
      <w:r w:rsidR="00625A1B" w:rsidRPr="00A22BDE">
        <w:rPr>
          <w:rFonts w:eastAsia="Cambria"/>
          <w:b/>
          <w:w w:val="105"/>
          <w:sz w:val="22"/>
          <w:szCs w:val="22"/>
        </w:rPr>
        <w:t>beyond the LOA Quantity</w:t>
      </w:r>
      <w:r w:rsidR="00625A1B" w:rsidRPr="00495BD4">
        <w:rPr>
          <w:rFonts w:eastAsia="Cambria"/>
          <w:w w:val="105"/>
          <w:sz w:val="22"/>
          <w:szCs w:val="22"/>
        </w:rPr>
        <w:t>)</w:t>
      </w:r>
      <w:r w:rsidRPr="00495BD4">
        <w:rPr>
          <w:rFonts w:eastAsia="Cambria"/>
          <w:w w:val="105"/>
          <w:sz w:val="22"/>
          <w:szCs w:val="22"/>
        </w:rPr>
        <w:t xml:space="preserve"> </w:t>
      </w:r>
      <w:r w:rsidRPr="00F404F5">
        <w:rPr>
          <w:rFonts w:eastAsia="Cambria"/>
          <w:w w:val="105"/>
          <w:sz w:val="22"/>
          <w:szCs w:val="22"/>
        </w:rPr>
        <w:t>shall, as far as practicable, be calculated in</w:t>
      </w:r>
      <w:r w:rsidRPr="00745DD6">
        <w:rPr>
          <w:rFonts w:eastAsia="Cambria"/>
          <w:w w:val="105"/>
          <w:sz w:val="22"/>
          <w:szCs w:val="22"/>
        </w:rPr>
        <w:t xml:space="preserve"> </w:t>
      </w:r>
      <w:r w:rsidRPr="00F404F5">
        <w:rPr>
          <w:rFonts w:eastAsia="Cambria"/>
          <w:w w:val="105"/>
          <w:sz w:val="22"/>
          <w:szCs w:val="22"/>
        </w:rPr>
        <w:t>accordance</w:t>
      </w:r>
      <w:r w:rsidRPr="00745DD6">
        <w:rPr>
          <w:rFonts w:eastAsia="Cambria"/>
          <w:w w:val="105"/>
          <w:sz w:val="22"/>
          <w:szCs w:val="22"/>
        </w:rPr>
        <w:t xml:space="preserve"> </w:t>
      </w:r>
      <w:r w:rsidRPr="00F404F5">
        <w:rPr>
          <w:rFonts w:eastAsia="Cambria"/>
          <w:w w:val="105"/>
          <w:sz w:val="22"/>
          <w:szCs w:val="22"/>
        </w:rPr>
        <w:t>with</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rates</w:t>
      </w:r>
      <w:r w:rsidRPr="00745DD6">
        <w:rPr>
          <w:rFonts w:eastAsia="Cambria"/>
          <w:w w:val="105"/>
          <w:sz w:val="22"/>
          <w:szCs w:val="22"/>
        </w:rPr>
        <w:t xml:space="preserve"> </w:t>
      </w:r>
      <w:r w:rsidRPr="00F404F5">
        <w:rPr>
          <w:rFonts w:eastAsia="Cambria"/>
          <w:w w:val="105"/>
          <w:sz w:val="22"/>
          <w:szCs w:val="22"/>
        </w:rPr>
        <w:t>and</w:t>
      </w:r>
      <w:r w:rsidRPr="00745DD6">
        <w:rPr>
          <w:rFonts w:eastAsia="Cambria"/>
          <w:w w:val="105"/>
          <w:sz w:val="22"/>
          <w:szCs w:val="22"/>
        </w:rPr>
        <w:t xml:space="preserve"> </w:t>
      </w:r>
      <w:r w:rsidRPr="00F404F5">
        <w:rPr>
          <w:rFonts w:eastAsia="Cambria"/>
          <w:w w:val="105"/>
          <w:sz w:val="22"/>
          <w:szCs w:val="22"/>
        </w:rPr>
        <w:t>prices</w:t>
      </w:r>
      <w:r w:rsidRPr="00745DD6">
        <w:rPr>
          <w:rFonts w:eastAsia="Cambria"/>
          <w:w w:val="105"/>
          <w:sz w:val="22"/>
          <w:szCs w:val="22"/>
        </w:rPr>
        <w:t xml:space="preserve"> </w:t>
      </w:r>
      <w:r w:rsidRPr="00F404F5">
        <w:rPr>
          <w:rFonts w:eastAsia="Cambria"/>
          <w:w w:val="105"/>
          <w:sz w:val="22"/>
          <w:szCs w:val="22"/>
        </w:rPr>
        <w:t>included</w:t>
      </w:r>
      <w:r w:rsidRPr="00745DD6">
        <w:rPr>
          <w:rFonts w:eastAsia="Cambria"/>
          <w:w w:val="105"/>
          <w:sz w:val="22"/>
          <w:szCs w:val="22"/>
        </w:rPr>
        <w:t xml:space="preserve"> </w:t>
      </w:r>
      <w:r w:rsidRPr="00F404F5">
        <w:rPr>
          <w:rFonts w:eastAsia="Cambria"/>
          <w:w w:val="105"/>
          <w:sz w:val="22"/>
          <w:szCs w:val="22"/>
        </w:rPr>
        <w:t>in</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Contract.</w:t>
      </w:r>
      <w:r w:rsidRPr="00745DD6">
        <w:rPr>
          <w:rFonts w:eastAsia="Cambria"/>
          <w:w w:val="105"/>
          <w:sz w:val="22"/>
          <w:szCs w:val="22"/>
        </w:rPr>
        <w:t xml:space="preserve"> </w:t>
      </w:r>
      <w:r w:rsidRPr="00495BD4">
        <w:rPr>
          <w:rFonts w:eastAsia="Cambria"/>
          <w:w w:val="105"/>
          <w:sz w:val="22"/>
          <w:szCs w:val="22"/>
        </w:rPr>
        <w:t>If such rates and prices are inequitable, the parties thereto shall agree on</w:t>
      </w:r>
      <w:r w:rsidRPr="00745DD6">
        <w:rPr>
          <w:rFonts w:eastAsia="Cambria"/>
          <w:w w:val="105"/>
          <w:sz w:val="22"/>
          <w:szCs w:val="22"/>
        </w:rPr>
        <w:t xml:space="preserve"> </w:t>
      </w:r>
      <w:r w:rsidRPr="00495BD4">
        <w:rPr>
          <w:rFonts w:eastAsia="Cambria"/>
          <w:w w:val="105"/>
          <w:sz w:val="22"/>
          <w:szCs w:val="22"/>
        </w:rPr>
        <w:t>specific</w:t>
      </w:r>
      <w:r w:rsidRPr="00745DD6">
        <w:rPr>
          <w:rFonts w:eastAsia="Cambria"/>
          <w:w w:val="105"/>
          <w:sz w:val="22"/>
          <w:szCs w:val="22"/>
        </w:rPr>
        <w:t xml:space="preserve"> </w:t>
      </w:r>
      <w:r w:rsidRPr="00495BD4">
        <w:rPr>
          <w:rFonts w:eastAsia="Cambria"/>
          <w:w w:val="105"/>
          <w:sz w:val="22"/>
          <w:szCs w:val="22"/>
        </w:rPr>
        <w:t>rates</w:t>
      </w:r>
      <w:r w:rsidRPr="00745DD6">
        <w:rPr>
          <w:rFonts w:eastAsia="Cambria"/>
          <w:w w:val="105"/>
          <w:sz w:val="22"/>
          <w:szCs w:val="22"/>
        </w:rPr>
        <w:t xml:space="preserve"> </w:t>
      </w:r>
      <w:r w:rsidRPr="00495BD4">
        <w:rPr>
          <w:rFonts w:eastAsia="Cambria"/>
          <w:w w:val="105"/>
          <w:sz w:val="22"/>
          <w:szCs w:val="22"/>
        </w:rPr>
        <w:t>for</w:t>
      </w:r>
      <w:r w:rsidRPr="00745DD6">
        <w:rPr>
          <w:rFonts w:eastAsia="Cambria"/>
          <w:w w:val="105"/>
          <w:sz w:val="22"/>
          <w:szCs w:val="22"/>
        </w:rPr>
        <w:t xml:space="preserve"> </w:t>
      </w:r>
      <w:r w:rsidRPr="00495BD4">
        <w:rPr>
          <w:rFonts w:eastAsia="Cambria"/>
          <w:w w:val="105"/>
          <w:sz w:val="22"/>
          <w:szCs w:val="22"/>
        </w:rPr>
        <w:t>the</w:t>
      </w:r>
      <w:r w:rsidRPr="00745DD6">
        <w:rPr>
          <w:rFonts w:eastAsia="Cambria"/>
          <w:w w:val="105"/>
          <w:sz w:val="22"/>
          <w:szCs w:val="22"/>
        </w:rPr>
        <w:t xml:space="preserve"> </w:t>
      </w:r>
      <w:r w:rsidRPr="00495BD4">
        <w:rPr>
          <w:rFonts w:eastAsia="Cambria"/>
          <w:w w:val="105"/>
          <w:sz w:val="22"/>
          <w:szCs w:val="22"/>
        </w:rPr>
        <w:t>valuation</w:t>
      </w:r>
      <w:r w:rsidRPr="00745DD6">
        <w:rPr>
          <w:rFonts w:eastAsia="Cambria"/>
          <w:w w:val="105"/>
          <w:sz w:val="22"/>
          <w:szCs w:val="22"/>
        </w:rPr>
        <w:t xml:space="preserve"> </w:t>
      </w:r>
      <w:r w:rsidRPr="00495BD4">
        <w:rPr>
          <w:rFonts w:eastAsia="Cambria"/>
          <w:w w:val="105"/>
          <w:sz w:val="22"/>
          <w:szCs w:val="22"/>
        </w:rPr>
        <w:t>of</w:t>
      </w:r>
      <w:r w:rsidRPr="00745DD6">
        <w:rPr>
          <w:rFonts w:eastAsia="Cambria"/>
          <w:w w:val="105"/>
          <w:sz w:val="22"/>
          <w:szCs w:val="22"/>
        </w:rPr>
        <w:t xml:space="preserve"> </w:t>
      </w:r>
      <w:r w:rsidRPr="00495BD4">
        <w:rPr>
          <w:rFonts w:eastAsia="Cambria"/>
          <w:w w:val="105"/>
          <w:sz w:val="22"/>
          <w:szCs w:val="22"/>
        </w:rPr>
        <w:t>the</w:t>
      </w:r>
      <w:r w:rsidRPr="00745DD6">
        <w:rPr>
          <w:rFonts w:eastAsia="Cambria"/>
          <w:w w:val="105"/>
          <w:sz w:val="22"/>
          <w:szCs w:val="22"/>
        </w:rPr>
        <w:t xml:space="preserve"> </w:t>
      </w:r>
      <w:r w:rsidRPr="00495BD4">
        <w:rPr>
          <w:rFonts w:eastAsia="Cambria"/>
          <w:w w:val="105"/>
          <w:sz w:val="22"/>
          <w:szCs w:val="22"/>
        </w:rPr>
        <w:t>Change</w:t>
      </w:r>
      <w:r w:rsidR="00187127">
        <w:rPr>
          <w:rFonts w:eastAsia="Cambria"/>
          <w:w w:val="105"/>
          <w:sz w:val="22"/>
          <w:szCs w:val="22"/>
        </w:rPr>
        <w:t>,</w:t>
      </w:r>
      <w:r w:rsidR="00187127" w:rsidRPr="00745DD6">
        <w:rPr>
          <w:rFonts w:eastAsia="Cambria"/>
          <w:w w:val="105"/>
          <w:sz w:val="22"/>
          <w:szCs w:val="22"/>
        </w:rPr>
        <w:t xml:space="preserve"> </w:t>
      </w:r>
      <w:r w:rsidR="00187127" w:rsidRPr="00187127">
        <w:rPr>
          <w:rFonts w:eastAsia="Cambria"/>
          <w:w w:val="105"/>
          <w:sz w:val="22"/>
          <w:szCs w:val="22"/>
        </w:rPr>
        <w:t>failing which Employer reserves the right to supply the materials as owner supply material.</w:t>
      </w:r>
      <w:r w:rsidR="001A64E2" w:rsidRPr="00187127">
        <w:rPr>
          <w:rFonts w:eastAsia="Cambria"/>
          <w:b/>
          <w:bCs/>
          <w:w w:val="105"/>
          <w:sz w:val="22"/>
          <w:szCs w:val="22"/>
        </w:rPr>
        <w:t xml:space="preserve"> </w:t>
      </w:r>
      <w:r w:rsidR="00B92D31">
        <w:rPr>
          <w:rFonts w:eastAsia="Cambria"/>
          <w:b/>
          <w:bCs/>
          <w:w w:val="105"/>
          <w:sz w:val="22"/>
          <w:szCs w:val="22"/>
        </w:rPr>
        <w:t>(Refer SCC).</w:t>
      </w:r>
      <w:r w:rsidR="000F1767" w:rsidRPr="00187127">
        <w:rPr>
          <w:rFonts w:eastAsia="Cambria"/>
          <w:b/>
          <w:bCs/>
          <w:sz w:val="22"/>
          <w:szCs w:val="22"/>
        </w:rPr>
        <w:t xml:space="preserve"> </w:t>
      </w:r>
    </w:p>
    <w:p w:rsidR="005A48C5" w:rsidRPr="00F404F5" w:rsidRDefault="005A48C5">
      <w:pPr>
        <w:widowControl w:val="0"/>
        <w:autoSpaceDE w:val="0"/>
        <w:autoSpaceDN w:val="0"/>
        <w:spacing w:before="5"/>
        <w:rPr>
          <w:rFonts w:eastAsia="Cambria"/>
          <w:sz w:val="22"/>
          <w:szCs w:val="22"/>
        </w:rPr>
      </w:pPr>
    </w:p>
    <w:p w:rsidR="005A48C5" w:rsidRPr="00745DD6" w:rsidRDefault="00D11752">
      <w:pPr>
        <w:widowControl w:val="0"/>
        <w:numPr>
          <w:ilvl w:val="2"/>
          <w:numId w:val="34"/>
        </w:numPr>
        <w:tabs>
          <w:tab w:val="left" w:pos="1289"/>
        </w:tabs>
        <w:autoSpaceDE w:val="0"/>
        <w:autoSpaceDN w:val="0"/>
        <w:spacing w:line="254" w:lineRule="auto"/>
        <w:ind w:right="1603"/>
        <w:jc w:val="both"/>
        <w:rPr>
          <w:rFonts w:eastAsia="Cambria"/>
          <w:w w:val="105"/>
          <w:sz w:val="22"/>
          <w:szCs w:val="22"/>
        </w:rPr>
      </w:pPr>
      <w:r w:rsidRPr="00F404F5">
        <w:rPr>
          <w:rFonts w:eastAsia="Cambria"/>
          <w:w w:val="105"/>
          <w:sz w:val="22"/>
          <w:szCs w:val="22"/>
        </w:rPr>
        <w:t>The Contract Price for (</w:t>
      </w:r>
      <w:proofErr w:type="spellStart"/>
      <w:r w:rsidRPr="00F404F5">
        <w:rPr>
          <w:rFonts w:eastAsia="Cambria"/>
          <w:w w:val="105"/>
          <w:sz w:val="22"/>
          <w:szCs w:val="22"/>
        </w:rPr>
        <w:t>i</w:t>
      </w:r>
      <w:proofErr w:type="spellEnd"/>
      <w:r w:rsidRPr="00F404F5">
        <w:rPr>
          <w:rFonts w:eastAsia="Cambria"/>
          <w:w w:val="105"/>
          <w:sz w:val="22"/>
          <w:szCs w:val="22"/>
        </w:rPr>
        <w:t>) the items for which quantities have been</w:t>
      </w:r>
      <w:r w:rsidRPr="00745DD6">
        <w:rPr>
          <w:rFonts w:eastAsia="Cambria"/>
          <w:w w:val="105"/>
          <w:sz w:val="22"/>
          <w:szCs w:val="22"/>
        </w:rPr>
        <w:t xml:space="preserve"> </w:t>
      </w:r>
      <w:r w:rsidRPr="00821238">
        <w:rPr>
          <w:rFonts w:eastAsia="Cambria"/>
          <w:b/>
          <w:w w:val="105"/>
          <w:sz w:val="22"/>
          <w:szCs w:val="22"/>
        </w:rPr>
        <w:t xml:space="preserve">indicated as </w:t>
      </w:r>
      <w:proofErr w:type="spellStart"/>
      <w:r w:rsidRPr="00821238">
        <w:rPr>
          <w:rFonts w:eastAsia="Cambria"/>
          <w:b/>
          <w:w w:val="105"/>
          <w:sz w:val="22"/>
          <w:szCs w:val="22"/>
        </w:rPr>
        <w:t>lumpsum</w:t>
      </w:r>
      <w:proofErr w:type="spellEnd"/>
      <w:r w:rsidRPr="00821238">
        <w:rPr>
          <w:rFonts w:eastAsia="Cambria"/>
          <w:b/>
          <w:w w:val="105"/>
          <w:sz w:val="22"/>
          <w:szCs w:val="22"/>
        </w:rPr>
        <w:t xml:space="preserve"> or lot or set and/or (ii) where the quantities are to be estimated by the Contractor shall remain constant unless there is change made in the Scope of Work by Employer</w:t>
      </w:r>
      <w:r w:rsidRPr="00F404F5">
        <w:rPr>
          <w:rFonts w:eastAsia="Cambria"/>
          <w:w w:val="105"/>
          <w:sz w:val="22"/>
          <w:szCs w:val="22"/>
        </w:rPr>
        <w:t>.</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quantities and unit prices (</w:t>
      </w:r>
      <w:proofErr w:type="spellStart"/>
      <w:r w:rsidRPr="00F404F5">
        <w:rPr>
          <w:rFonts w:eastAsia="Cambria"/>
          <w:w w:val="105"/>
          <w:sz w:val="22"/>
          <w:szCs w:val="22"/>
        </w:rPr>
        <w:t>i</w:t>
      </w:r>
      <w:proofErr w:type="spellEnd"/>
      <w:r w:rsidRPr="00F404F5">
        <w:rPr>
          <w:rFonts w:eastAsia="Cambria"/>
          <w:w w:val="105"/>
          <w:sz w:val="22"/>
          <w:szCs w:val="22"/>
        </w:rPr>
        <w:t>) subsequently arrived while approving</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Bill</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Quantities</w:t>
      </w:r>
      <w:r w:rsidRPr="00745DD6">
        <w:rPr>
          <w:rFonts w:eastAsia="Cambria"/>
          <w:w w:val="105"/>
          <w:sz w:val="22"/>
          <w:szCs w:val="22"/>
        </w:rPr>
        <w:t xml:space="preserve"> </w:t>
      </w:r>
      <w:r w:rsidRPr="00F404F5">
        <w:rPr>
          <w:rFonts w:eastAsia="Cambria"/>
          <w:w w:val="105"/>
          <w:sz w:val="22"/>
          <w:szCs w:val="22"/>
        </w:rPr>
        <w:t>(BOQ)/Billing</w:t>
      </w:r>
      <w:r w:rsidRPr="00745DD6">
        <w:rPr>
          <w:rFonts w:eastAsia="Cambria"/>
          <w:w w:val="105"/>
          <w:sz w:val="22"/>
          <w:szCs w:val="22"/>
        </w:rPr>
        <w:t xml:space="preserve"> </w:t>
      </w:r>
      <w:r w:rsidRPr="00F404F5">
        <w:rPr>
          <w:rFonts w:eastAsia="Cambria"/>
          <w:w w:val="105"/>
          <w:sz w:val="22"/>
          <w:szCs w:val="22"/>
        </w:rPr>
        <w:t>breakup</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proofErr w:type="spellStart"/>
      <w:r w:rsidRPr="00F404F5">
        <w:rPr>
          <w:rFonts w:eastAsia="Cambria"/>
          <w:w w:val="105"/>
          <w:sz w:val="22"/>
          <w:szCs w:val="22"/>
        </w:rPr>
        <w:t>lumpsum</w:t>
      </w:r>
      <w:proofErr w:type="spellEnd"/>
      <w:r w:rsidRPr="00745DD6">
        <w:rPr>
          <w:rFonts w:eastAsia="Cambria"/>
          <w:w w:val="105"/>
          <w:sz w:val="22"/>
          <w:szCs w:val="22"/>
        </w:rPr>
        <w:t xml:space="preserve"> </w:t>
      </w:r>
      <w:r w:rsidRPr="00F404F5">
        <w:rPr>
          <w:rFonts w:eastAsia="Cambria"/>
          <w:w w:val="105"/>
          <w:sz w:val="22"/>
          <w:szCs w:val="22"/>
        </w:rPr>
        <w:t>quantities/lot/Set and/or (ii) estimated by the Contractor shall be</w:t>
      </w:r>
      <w:r w:rsidRPr="00745DD6">
        <w:rPr>
          <w:rFonts w:eastAsia="Cambria"/>
          <w:w w:val="105"/>
          <w:sz w:val="22"/>
          <w:szCs w:val="22"/>
        </w:rPr>
        <w:t xml:space="preserve"> </w:t>
      </w:r>
      <w:r w:rsidRPr="00F404F5">
        <w:rPr>
          <w:rFonts w:eastAsia="Cambria"/>
          <w:w w:val="105"/>
          <w:sz w:val="22"/>
          <w:szCs w:val="22"/>
        </w:rPr>
        <w:t>for on account payment purpose only. In case additional quantities,</w:t>
      </w:r>
      <w:r w:rsidRPr="00745DD6">
        <w:rPr>
          <w:rFonts w:eastAsia="Cambria"/>
          <w:w w:val="105"/>
          <w:sz w:val="22"/>
          <w:szCs w:val="22"/>
        </w:rPr>
        <w:t xml:space="preserve"> </w:t>
      </w:r>
      <w:r w:rsidRPr="00F404F5">
        <w:rPr>
          <w:rFonts w:eastAsia="Cambria"/>
          <w:w w:val="105"/>
          <w:sz w:val="22"/>
          <w:szCs w:val="22"/>
        </w:rPr>
        <w:t>over</w:t>
      </w:r>
      <w:r w:rsidRPr="00745DD6">
        <w:rPr>
          <w:rFonts w:eastAsia="Cambria"/>
          <w:w w:val="105"/>
          <w:sz w:val="22"/>
          <w:szCs w:val="22"/>
        </w:rPr>
        <w:t xml:space="preserve"> </w:t>
      </w:r>
      <w:r w:rsidRPr="00F404F5">
        <w:rPr>
          <w:rFonts w:eastAsia="Cambria"/>
          <w:w w:val="105"/>
          <w:sz w:val="22"/>
          <w:szCs w:val="22"/>
        </w:rPr>
        <w:t>and</w:t>
      </w:r>
      <w:r w:rsidRPr="00745DD6">
        <w:rPr>
          <w:rFonts w:eastAsia="Cambria"/>
          <w:w w:val="105"/>
          <w:sz w:val="22"/>
          <w:szCs w:val="22"/>
        </w:rPr>
        <w:t xml:space="preserve"> </w:t>
      </w:r>
      <w:r w:rsidRPr="00F404F5">
        <w:rPr>
          <w:rFonts w:eastAsia="Cambria"/>
          <w:w w:val="105"/>
          <w:sz w:val="22"/>
          <w:szCs w:val="22"/>
        </w:rPr>
        <w:t>above</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quantities</w:t>
      </w:r>
      <w:r w:rsidRPr="00745DD6">
        <w:rPr>
          <w:rFonts w:eastAsia="Cambria"/>
          <w:w w:val="105"/>
          <w:sz w:val="22"/>
          <w:szCs w:val="22"/>
        </w:rPr>
        <w:t xml:space="preserve"> </w:t>
      </w:r>
      <w:r w:rsidRPr="00F404F5">
        <w:rPr>
          <w:rFonts w:eastAsia="Cambria"/>
          <w:w w:val="105"/>
          <w:sz w:val="22"/>
          <w:szCs w:val="22"/>
        </w:rPr>
        <w:t>in</w:t>
      </w:r>
      <w:r w:rsidRPr="00745DD6">
        <w:rPr>
          <w:rFonts w:eastAsia="Cambria"/>
          <w:w w:val="105"/>
          <w:sz w:val="22"/>
          <w:szCs w:val="22"/>
        </w:rPr>
        <w:t xml:space="preserve"> </w:t>
      </w:r>
      <w:r w:rsidRPr="00F404F5">
        <w:rPr>
          <w:rFonts w:eastAsia="Cambria"/>
          <w:w w:val="105"/>
          <w:sz w:val="22"/>
          <w:szCs w:val="22"/>
        </w:rPr>
        <w:t>BOQ/billing</w:t>
      </w:r>
      <w:r w:rsidRPr="00745DD6">
        <w:rPr>
          <w:rFonts w:eastAsia="Cambria"/>
          <w:w w:val="105"/>
          <w:sz w:val="22"/>
          <w:szCs w:val="22"/>
        </w:rPr>
        <w:t xml:space="preserve"> </w:t>
      </w:r>
      <w:r w:rsidRPr="00F404F5">
        <w:rPr>
          <w:rFonts w:eastAsia="Cambria"/>
          <w:w w:val="105"/>
          <w:sz w:val="22"/>
          <w:szCs w:val="22"/>
        </w:rPr>
        <w:t>breakup</w:t>
      </w:r>
      <w:r w:rsidRPr="00745DD6">
        <w:rPr>
          <w:rFonts w:eastAsia="Cambria"/>
          <w:w w:val="105"/>
          <w:sz w:val="22"/>
          <w:szCs w:val="22"/>
        </w:rPr>
        <w:t xml:space="preserve"> </w:t>
      </w:r>
      <w:r w:rsidRPr="00F404F5">
        <w:rPr>
          <w:rFonts w:eastAsia="Cambria"/>
          <w:w w:val="105"/>
          <w:sz w:val="22"/>
          <w:szCs w:val="22"/>
        </w:rPr>
        <w:t>and</w:t>
      </w:r>
      <w:r w:rsidRPr="00745DD6">
        <w:rPr>
          <w:rFonts w:eastAsia="Cambria"/>
          <w:w w:val="105"/>
          <w:sz w:val="22"/>
          <w:szCs w:val="22"/>
        </w:rPr>
        <w:t xml:space="preserve"> </w:t>
      </w:r>
      <w:r w:rsidRPr="00F404F5">
        <w:rPr>
          <w:rFonts w:eastAsia="Cambria"/>
          <w:w w:val="105"/>
          <w:sz w:val="22"/>
          <w:szCs w:val="22"/>
        </w:rPr>
        <w:t>/or</w:t>
      </w:r>
      <w:r w:rsidRPr="00745DD6">
        <w:rPr>
          <w:rFonts w:eastAsia="Cambria"/>
          <w:w w:val="105"/>
          <w:sz w:val="22"/>
          <w:szCs w:val="22"/>
        </w:rPr>
        <w:t xml:space="preserve"> </w:t>
      </w:r>
      <w:r w:rsidRPr="00F404F5">
        <w:rPr>
          <w:rFonts w:eastAsia="Cambria"/>
          <w:w w:val="105"/>
          <w:sz w:val="22"/>
          <w:szCs w:val="22"/>
        </w:rPr>
        <w:t>estimated by the Contractor, are required for successful completion</w:t>
      </w:r>
      <w:r w:rsidRPr="00745DD6">
        <w:rPr>
          <w:rFonts w:eastAsia="Cambria"/>
          <w:w w:val="105"/>
          <w:sz w:val="22"/>
          <w:szCs w:val="22"/>
        </w:rPr>
        <w:t xml:space="preserve"> </w:t>
      </w:r>
      <w:r w:rsidRPr="00F404F5">
        <w:rPr>
          <w:rFonts w:eastAsia="Cambria"/>
          <w:w w:val="105"/>
          <w:sz w:val="22"/>
          <w:szCs w:val="22"/>
        </w:rPr>
        <w:t>of the scope of work as per Technical Specification, the Contractor</w:t>
      </w:r>
      <w:r w:rsidRPr="00745DD6">
        <w:rPr>
          <w:rFonts w:eastAsia="Cambria"/>
          <w:w w:val="105"/>
          <w:sz w:val="22"/>
          <w:szCs w:val="22"/>
        </w:rPr>
        <w:t xml:space="preserve"> </w:t>
      </w:r>
      <w:r w:rsidRPr="00F404F5">
        <w:rPr>
          <w:rFonts w:eastAsia="Cambria"/>
          <w:w w:val="105"/>
          <w:sz w:val="22"/>
          <w:szCs w:val="22"/>
        </w:rPr>
        <w:t>shall</w:t>
      </w:r>
      <w:r w:rsidRPr="00745DD6">
        <w:rPr>
          <w:rFonts w:eastAsia="Cambria"/>
          <w:w w:val="105"/>
          <w:sz w:val="22"/>
          <w:szCs w:val="22"/>
        </w:rPr>
        <w:t xml:space="preserve"> </w:t>
      </w:r>
      <w:r w:rsidRPr="00F404F5">
        <w:rPr>
          <w:rFonts w:eastAsia="Cambria"/>
          <w:w w:val="105"/>
          <w:sz w:val="22"/>
          <w:szCs w:val="22"/>
        </w:rPr>
        <w:t>execute</w:t>
      </w:r>
      <w:r w:rsidRPr="00745DD6">
        <w:rPr>
          <w:rFonts w:eastAsia="Cambria"/>
          <w:w w:val="105"/>
          <w:sz w:val="22"/>
          <w:szCs w:val="22"/>
        </w:rPr>
        <w:t xml:space="preserve"> </w:t>
      </w:r>
      <w:r w:rsidRPr="00F404F5">
        <w:rPr>
          <w:rFonts w:eastAsia="Cambria"/>
          <w:w w:val="105"/>
          <w:sz w:val="22"/>
          <w:szCs w:val="22"/>
        </w:rPr>
        <w:t>additional</w:t>
      </w:r>
      <w:r w:rsidRPr="00745DD6">
        <w:rPr>
          <w:rFonts w:eastAsia="Cambria"/>
          <w:w w:val="105"/>
          <w:sz w:val="22"/>
          <w:szCs w:val="22"/>
        </w:rPr>
        <w:t xml:space="preserve"> </w:t>
      </w:r>
      <w:r w:rsidRPr="00F404F5">
        <w:rPr>
          <w:rFonts w:eastAsia="Cambria"/>
          <w:w w:val="105"/>
          <w:sz w:val="22"/>
          <w:szCs w:val="22"/>
        </w:rPr>
        <w:t>quantities</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these</w:t>
      </w:r>
      <w:r w:rsidRPr="00745DD6">
        <w:rPr>
          <w:rFonts w:eastAsia="Cambria"/>
          <w:w w:val="105"/>
          <w:sz w:val="22"/>
          <w:szCs w:val="22"/>
        </w:rPr>
        <w:t xml:space="preserve"> </w:t>
      </w:r>
      <w:r w:rsidRPr="00F404F5">
        <w:rPr>
          <w:rFonts w:eastAsia="Cambria"/>
          <w:w w:val="105"/>
          <w:sz w:val="22"/>
          <w:szCs w:val="22"/>
        </w:rPr>
        <w:t>items</w:t>
      </w:r>
      <w:r w:rsidRPr="00745DD6">
        <w:rPr>
          <w:rFonts w:eastAsia="Cambria"/>
          <w:w w:val="105"/>
          <w:sz w:val="22"/>
          <w:szCs w:val="22"/>
        </w:rPr>
        <w:t xml:space="preserve"> </w:t>
      </w:r>
      <w:r w:rsidRPr="00F404F5">
        <w:rPr>
          <w:rFonts w:eastAsia="Cambria"/>
          <w:w w:val="105"/>
          <w:sz w:val="22"/>
          <w:szCs w:val="22"/>
        </w:rPr>
        <w:t>for</w:t>
      </w:r>
      <w:r w:rsidRPr="00745DD6">
        <w:rPr>
          <w:rFonts w:eastAsia="Cambria"/>
          <w:w w:val="105"/>
          <w:sz w:val="22"/>
          <w:szCs w:val="22"/>
        </w:rPr>
        <w:t xml:space="preserve"> </w:t>
      </w:r>
      <w:r w:rsidRPr="00F404F5">
        <w:rPr>
          <w:rFonts w:eastAsia="Cambria"/>
          <w:w w:val="105"/>
          <w:sz w:val="22"/>
          <w:szCs w:val="22"/>
        </w:rPr>
        <w:t>which</w:t>
      </w:r>
      <w:r w:rsidRPr="00745DD6">
        <w:rPr>
          <w:rFonts w:eastAsia="Cambria"/>
          <w:w w:val="105"/>
          <w:sz w:val="22"/>
          <w:szCs w:val="22"/>
        </w:rPr>
        <w:t xml:space="preserve"> </w:t>
      </w:r>
      <w:r w:rsidRPr="00821238">
        <w:rPr>
          <w:rFonts w:eastAsia="Cambria"/>
          <w:b/>
          <w:w w:val="105"/>
          <w:sz w:val="22"/>
          <w:szCs w:val="22"/>
        </w:rPr>
        <w:t>no additional payment shall be made</w:t>
      </w:r>
      <w:r w:rsidRPr="00745DD6">
        <w:rPr>
          <w:rFonts w:eastAsia="Cambria"/>
          <w:w w:val="105"/>
          <w:sz w:val="22"/>
          <w:szCs w:val="22"/>
        </w:rPr>
        <w:t xml:space="preserve"> </w:t>
      </w:r>
      <w:r w:rsidRPr="00F404F5">
        <w:rPr>
          <w:rFonts w:eastAsia="Cambria"/>
          <w:w w:val="105"/>
          <w:sz w:val="22"/>
          <w:szCs w:val="22"/>
        </w:rPr>
        <w:t>over</w:t>
      </w:r>
      <w:r w:rsidRPr="00745DD6">
        <w:rPr>
          <w:rFonts w:eastAsia="Cambria"/>
          <w:w w:val="105"/>
          <w:sz w:val="22"/>
          <w:szCs w:val="22"/>
        </w:rPr>
        <w:t xml:space="preserve"> </w:t>
      </w:r>
      <w:r w:rsidRPr="00F404F5">
        <w:rPr>
          <w:rFonts w:eastAsia="Cambria"/>
          <w:w w:val="105"/>
          <w:sz w:val="22"/>
          <w:szCs w:val="22"/>
        </w:rPr>
        <w:t>and</w:t>
      </w:r>
      <w:r w:rsidRPr="00745DD6">
        <w:rPr>
          <w:rFonts w:eastAsia="Cambria"/>
          <w:w w:val="105"/>
          <w:sz w:val="22"/>
          <w:szCs w:val="22"/>
        </w:rPr>
        <w:t xml:space="preserve"> </w:t>
      </w:r>
      <w:r w:rsidRPr="00F404F5">
        <w:rPr>
          <w:rFonts w:eastAsia="Cambria"/>
          <w:w w:val="105"/>
          <w:sz w:val="22"/>
          <w:szCs w:val="22"/>
        </w:rPr>
        <w:t>above</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proofErr w:type="spellStart"/>
      <w:r w:rsidRPr="00F404F5">
        <w:rPr>
          <w:rFonts w:eastAsia="Cambria"/>
          <w:w w:val="105"/>
          <w:sz w:val="22"/>
          <w:szCs w:val="22"/>
        </w:rPr>
        <w:t>lumpsum</w:t>
      </w:r>
      <w:proofErr w:type="spellEnd"/>
      <w:r w:rsidRPr="00745DD6">
        <w:rPr>
          <w:rFonts w:eastAsia="Cambria"/>
          <w:w w:val="105"/>
          <w:sz w:val="22"/>
          <w:szCs w:val="22"/>
        </w:rPr>
        <w:t xml:space="preserve"> </w:t>
      </w:r>
      <w:r w:rsidRPr="00F404F5">
        <w:rPr>
          <w:rFonts w:eastAsia="Cambria"/>
          <w:w w:val="105"/>
          <w:sz w:val="22"/>
          <w:szCs w:val="22"/>
        </w:rPr>
        <w:t>Contract</w:t>
      </w:r>
      <w:r w:rsidRPr="00745DD6">
        <w:rPr>
          <w:rFonts w:eastAsia="Cambria"/>
          <w:w w:val="105"/>
          <w:sz w:val="22"/>
          <w:szCs w:val="22"/>
        </w:rPr>
        <w:t xml:space="preserve"> </w:t>
      </w:r>
      <w:r w:rsidRPr="00F404F5">
        <w:rPr>
          <w:rFonts w:eastAsia="Cambria"/>
          <w:w w:val="105"/>
          <w:sz w:val="22"/>
          <w:szCs w:val="22"/>
        </w:rPr>
        <w:t>Price.</w:t>
      </w:r>
      <w:r w:rsidRPr="00745DD6">
        <w:rPr>
          <w:rFonts w:eastAsia="Cambria"/>
          <w:w w:val="105"/>
          <w:sz w:val="22"/>
          <w:szCs w:val="22"/>
        </w:rPr>
        <w:t xml:space="preserve"> </w:t>
      </w:r>
      <w:r w:rsidRPr="00F404F5">
        <w:rPr>
          <w:rFonts w:eastAsia="Cambria"/>
          <w:w w:val="105"/>
          <w:sz w:val="22"/>
          <w:szCs w:val="22"/>
        </w:rPr>
        <w:t>In</w:t>
      </w:r>
      <w:r w:rsidRPr="00745DD6">
        <w:rPr>
          <w:rFonts w:eastAsia="Cambria"/>
          <w:w w:val="105"/>
          <w:sz w:val="22"/>
          <w:szCs w:val="22"/>
        </w:rPr>
        <w:t xml:space="preserve"> </w:t>
      </w:r>
      <w:r w:rsidRPr="00F404F5">
        <w:rPr>
          <w:rFonts w:eastAsia="Cambria"/>
          <w:w w:val="105"/>
          <w:sz w:val="22"/>
          <w:szCs w:val="22"/>
        </w:rPr>
        <w:t>case</w:t>
      </w:r>
      <w:r w:rsidRPr="00745DD6">
        <w:rPr>
          <w:rFonts w:eastAsia="Cambria"/>
          <w:w w:val="105"/>
          <w:sz w:val="22"/>
          <w:szCs w:val="22"/>
        </w:rPr>
        <w:t xml:space="preserve"> </w:t>
      </w:r>
      <w:r w:rsidRPr="00F404F5">
        <w:rPr>
          <w:rFonts w:eastAsia="Cambria"/>
          <w:w w:val="105"/>
          <w:sz w:val="22"/>
          <w:szCs w:val="22"/>
        </w:rPr>
        <w:t>quantities</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these</w:t>
      </w:r>
      <w:r w:rsidRPr="00745DD6">
        <w:rPr>
          <w:rFonts w:eastAsia="Cambria"/>
          <w:w w:val="105"/>
          <w:sz w:val="22"/>
          <w:szCs w:val="22"/>
        </w:rPr>
        <w:t xml:space="preserve"> </w:t>
      </w:r>
      <w:r w:rsidRPr="00F404F5">
        <w:rPr>
          <w:rFonts w:eastAsia="Cambria"/>
          <w:w w:val="105"/>
          <w:sz w:val="22"/>
          <w:szCs w:val="22"/>
        </w:rPr>
        <w:t>items</w:t>
      </w:r>
      <w:r w:rsidRPr="00745DD6">
        <w:rPr>
          <w:rFonts w:eastAsia="Cambria"/>
          <w:w w:val="105"/>
          <w:sz w:val="22"/>
          <w:szCs w:val="22"/>
        </w:rPr>
        <w:t xml:space="preserve"> </w:t>
      </w:r>
      <w:r w:rsidRPr="00F404F5">
        <w:rPr>
          <w:rFonts w:eastAsia="Cambria"/>
          <w:w w:val="105"/>
          <w:sz w:val="22"/>
          <w:szCs w:val="22"/>
        </w:rPr>
        <w:t>supplied</w:t>
      </w:r>
      <w:r w:rsidRPr="00745DD6">
        <w:rPr>
          <w:rFonts w:eastAsia="Cambria"/>
          <w:w w:val="105"/>
          <w:sz w:val="22"/>
          <w:szCs w:val="22"/>
        </w:rPr>
        <w:t xml:space="preserve"> </w:t>
      </w:r>
      <w:r w:rsidRPr="00F404F5">
        <w:rPr>
          <w:rFonts w:eastAsia="Cambria"/>
          <w:w w:val="105"/>
          <w:sz w:val="22"/>
          <w:szCs w:val="22"/>
        </w:rPr>
        <w:t>at</w:t>
      </w:r>
      <w:r w:rsidRPr="00745DD6">
        <w:rPr>
          <w:rFonts w:eastAsia="Cambria"/>
          <w:w w:val="105"/>
          <w:sz w:val="22"/>
          <w:szCs w:val="22"/>
        </w:rPr>
        <w:t xml:space="preserve"> </w:t>
      </w:r>
      <w:r w:rsidRPr="00F404F5">
        <w:rPr>
          <w:rFonts w:eastAsia="Cambria"/>
          <w:w w:val="105"/>
          <w:sz w:val="22"/>
          <w:szCs w:val="22"/>
        </w:rPr>
        <w:t>site</w:t>
      </w:r>
      <w:r w:rsidRPr="00745DD6">
        <w:rPr>
          <w:rFonts w:eastAsia="Cambria"/>
          <w:w w:val="105"/>
          <w:sz w:val="22"/>
          <w:szCs w:val="22"/>
        </w:rPr>
        <w:t xml:space="preserve"> </w:t>
      </w:r>
      <w:r w:rsidRPr="00F404F5">
        <w:rPr>
          <w:rFonts w:eastAsia="Cambria"/>
          <w:w w:val="105"/>
          <w:sz w:val="22"/>
          <w:szCs w:val="22"/>
        </w:rPr>
        <w:t>are</w:t>
      </w:r>
      <w:r w:rsidRPr="00745DD6">
        <w:rPr>
          <w:rFonts w:eastAsia="Cambria"/>
          <w:w w:val="105"/>
          <w:sz w:val="22"/>
          <w:szCs w:val="22"/>
        </w:rPr>
        <w:t xml:space="preserve"> </w:t>
      </w:r>
      <w:r w:rsidRPr="00F404F5">
        <w:rPr>
          <w:rFonts w:eastAsia="Cambria"/>
          <w:w w:val="105"/>
          <w:sz w:val="22"/>
          <w:szCs w:val="22"/>
        </w:rPr>
        <w:t>in</w:t>
      </w:r>
      <w:r w:rsidRPr="00745DD6">
        <w:rPr>
          <w:rFonts w:eastAsia="Cambria"/>
          <w:w w:val="105"/>
          <w:sz w:val="22"/>
          <w:szCs w:val="22"/>
        </w:rPr>
        <w:t xml:space="preserve"> </w:t>
      </w:r>
      <w:r w:rsidRPr="00F404F5">
        <w:rPr>
          <w:rFonts w:eastAsia="Cambria"/>
          <w:w w:val="105"/>
          <w:sz w:val="22"/>
          <w:szCs w:val="22"/>
        </w:rPr>
        <w:t>excess of that required for successful completion of scope of work,</w:t>
      </w:r>
      <w:r w:rsidRPr="00745DD6">
        <w:rPr>
          <w:rFonts w:eastAsia="Cambria"/>
          <w:w w:val="105"/>
          <w:sz w:val="22"/>
          <w:szCs w:val="22"/>
        </w:rPr>
        <w:t xml:space="preserve"> </w:t>
      </w:r>
      <w:r w:rsidRPr="00821238">
        <w:rPr>
          <w:rFonts w:eastAsia="Cambria"/>
          <w:b/>
          <w:w w:val="105"/>
          <w:sz w:val="22"/>
          <w:szCs w:val="22"/>
        </w:rPr>
        <w:t>such additional quantities shall be the property of the Contractor and they shall be allowed to take back</w:t>
      </w:r>
      <w:r w:rsidRPr="00F404F5">
        <w:rPr>
          <w:rFonts w:eastAsia="Cambria"/>
          <w:w w:val="105"/>
          <w:sz w:val="22"/>
          <w:szCs w:val="22"/>
        </w:rPr>
        <w:t xml:space="preserve"> the same from the site for which</w:t>
      </w:r>
      <w:r w:rsidRPr="00745DD6">
        <w:rPr>
          <w:rFonts w:eastAsia="Cambria"/>
          <w:w w:val="105"/>
          <w:sz w:val="22"/>
          <w:szCs w:val="22"/>
        </w:rPr>
        <w:t xml:space="preserve"> </w:t>
      </w:r>
      <w:r w:rsidRPr="00F404F5">
        <w:rPr>
          <w:rFonts w:eastAsia="Cambria"/>
          <w:w w:val="105"/>
          <w:sz w:val="22"/>
          <w:szCs w:val="22"/>
        </w:rPr>
        <w:t>no</w:t>
      </w:r>
      <w:r w:rsidRPr="00745DD6">
        <w:rPr>
          <w:rFonts w:eastAsia="Cambria"/>
          <w:w w:val="105"/>
          <w:sz w:val="22"/>
          <w:szCs w:val="22"/>
        </w:rPr>
        <w:t xml:space="preserve"> </w:t>
      </w:r>
      <w:r w:rsidRPr="00F404F5">
        <w:rPr>
          <w:rFonts w:eastAsia="Cambria"/>
          <w:w w:val="105"/>
          <w:sz w:val="22"/>
          <w:szCs w:val="22"/>
        </w:rPr>
        <w:t>deduction</w:t>
      </w:r>
      <w:r w:rsidRPr="00745DD6">
        <w:rPr>
          <w:rFonts w:eastAsia="Cambria"/>
          <w:w w:val="105"/>
          <w:sz w:val="22"/>
          <w:szCs w:val="22"/>
        </w:rPr>
        <w:t xml:space="preserve"> </w:t>
      </w:r>
      <w:r w:rsidRPr="00F404F5">
        <w:rPr>
          <w:rFonts w:eastAsia="Cambria"/>
          <w:w w:val="105"/>
          <w:sz w:val="22"/>
          <w:szCs w:val="22"/>
        </w:rPr>
        <w:t>from</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proofErr w:type="spellStart"/>
      <w:r w:rsidRPr="00F404F5">
        <w:rPr>
          <w:rFonts w:eastAsia="Cambria"/>
          <w:w w:val="105"/>
          <w:sz w:val="22"/>
          <w:szCs w:val="22"/>
        </w:rPr>
        <w:t>lumpsum</w:t>
      </w:r>
      <w:proofErr w:type="spellEnd"/>
      <w:r w:rsidRPr="00745DD6">
        <w:rPr>
          <w:rFonts w:eastAsia="Cambria"/>
          <w:w w:val="105"/>
          <w:sz w:val="22"/>
          <w:szCs w:val="22"/>
        </w:rPr>
        <w:t xml:space="preserve"> </w:t>
      </w:r>
      <w:r w:rsidRPr="00F404F5">
        <w:rPr>
          <w:rFonts w:eastAsia="Cambria"/>
          <w:w w:val="105"/>
          <w:sz w:val="22"/>
          <w:szCs w:val="22"/>
        </w:rPr>
        <w:t>Contract</w:t>
      </w:r>
      <w:r w:rsidRPr="00745DD6">
        <w:rPr>
          <w:rFonts w:eastAsia="Cambria"/>
          <w:w w:val="105"/>
          <w:sz w:val="22"/>
          <w:szCs w:val="22"/>
        </w:rPr>
        <w:t xml:space="preserve"> </w:t>
      </w:r>
      <w:r w:rsidRPr="00F404F5">
        <w:rPr>
          <w:rFonts w:eastAsia="Cambria"/>
          <w:w w:val="105"/>
          <w:sz w:val="22"/>
          <w:szCs w:val="22"/>
        </w:rPr>
        <w:t>Price</w:t>
      </w:r>
      <w:r w:rsidRPr="00745DD6">
        <w:rPr>
          <w:rFonts w:eastAsia="Cambria"/>
          <w:w w:val="105"/>
          <w:sz w:val="22"/>
          <w:szCs w:val="22"/>
        </w:rPr>
        <w:t xml:space="preserve"> </w:t>
      </w:r>
      <w:r w:rsidRPr="00F404F5">
        <w:rPr>
          <w:rFonts w:eastAsia="Cambria"/>
          <w:w w:val="105"/>
          <w:sz w:val="22"/>
          <w:szCs w:val="22"/>
        </w:rPr>
        <w:t>shall</w:t>
      </w:r>
      <w:r w:rsidRPr="00745DD6">
        <w:rPr>
          <w:rFonts w:eastAsia="Cambria"/>
          <w:w w:val="105"/>
          <w:sz w:val="22"/>
          <w:szCs w:val="22"/>
        </w:rPr>
        <w:t xml:space="preserve"> </w:t>
      </w:r>
      <w:r w:rsidRPr="00F404F5">
        <w:rPr>
          <w:rFonts w:eastAsia="Cambria"/>
          <w:w w:val="105"/>
          <w:sz w:val="22"/>
          <w:szCs w:val="22"/>
        </w:rPr>
        <w:t>be</w:t>
      </w:r>
      <w:r w:rsidRPr="00745DD6">
        <w:rPr>
          <w:rFonts w:eastAsia="Cambria"/>
          <w:w w:val="105"/>
          <w:sz w:val="22"/>
          <w:szCs w:val="22"/>
        </w:rPr>
        <w:t xml:space="preserve"> </w:t>
      </w:r>
      <w:r w:rsidRPr="00F404F5">
        <w:rPr>
          <w:rFonts w:eastAsia="Cambria"/>
          <w:w w:val="105"/>
          <w:sz w:val="22"/>
          <w:szCs w:val="22"/>
        </w:rPr>
        <w:t>made.</w:t>
      </w:r>
      <w:r w:rsidRPr="00745DD6">
        <w:rPr>
          <w:rFonts w:eastAsia="Cambria"/>
          <w:w w:val="105"/>
          <w:sz w:val="22"/>
          <w:szCs w:val="22"/>
        </w:rPr>
        <w:t xml:space="preserve"> </w:t>
      </w:r>
      <w:r w:rsidRPr="00F404F5">
        <w:rPr>
          <w:rFonts w:eastAsia="Cambria"/>
          <w:w w:val="105"/>
          <w:sz w:val="22"/>
          <w:szCs w:val="22"/>
        </w:rPr>
        <w:t>Further,</w:t>
      </w:r>
      <w:r w:rsidRPr="00745DD6">
        <w:rPr>
          <w:rFonts w:eastAsia="Cambria"/>
          <w:w w:val="105"/>
          <w:sz w:val="22"/>
          <w:szCs w:val="22"/>
        </w:rPr>
        <w:t xml:space="preserve"> </w:t>
      </w:r>
      <w:r w:rsidRPr="00F404F5">
        <w:rPr>
          <w:rFonts w:eastAsia="Cambria"/>
          <w:w w:val="105"/>
          <w:sz w:val="22"/>
          <w:szCs w:val="22"/>
        </w:rPr>
        <w:t>in</w:t>
      </w:r>
      <w:r w:rsidRPr="00745DD6">
        <w:rPr>
          <w:rFonts w:eastAsia="Cambria"/>
          <w:w w:val="105"/>
          <w:sz w:val="22"/>
          <w:szCs w:val="22"/>
        </w:rPr>
        <w:t xml:space="preserve"> </w:t>
      </w:r>
      <w:r w:rsidRPr="00F404F5">
        <w:rPr>
          <w:rFonts w:eastAsia="Cambria"/>
          <w:w w:val="105"/>
          <w:sz w:val="22"/>
          <w:szCs w:val="22"/>
        </w:rPr>
        <w:t>case</w:t>
      </w:r>
      <w:r w:rsidRPr="00745DD6">
        <w:rPr>
          <w:rFonts w:eastAsia="Cambria"/>
          <w:w w:val="105"/>
          <w:sz w:val="22"/>
          <w:szCs w:val="22"/>
        </w:rPr>
        <w:t xml:space="preserve"> </w:t>
      </w:r>
      <w:r w:rsidRPr="00F404F5">
        <w:rPr>
          <w:rFonts w:eastAsia="Cambria"/>
          <w:w w:val="105"/>
          <w:sz w:val="22"/>
          <w:szCs w:val="22"/>
        </w:rPr>
        <w:t>actual</w:t>
      </w:r>
      <w:r w:rsidRPr="00745DD6">
        <w:rPr>
          <w:rFonts w:eastAsia="Cambria"/>
          <w:w w:val="105"/>
          <w:sz w:val="22"/>
          <w:szCs w:val="22"/>
        </w:rPr>
        <w:t xml:space="preserve"> </w:t>
      </w:r>
      <w:r w:rsidRPr="00F404F5">
        <w:rPr>
          <w:rFonts w:eastAsia="Cambria"/>
          <w:w w:val="105"/>
          <w:sz w:val="22"/>
          <w:szCs w:val="22"/>
        </w:rPr>
        <w:t>requirement</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quantities</w:t>
      </w:r>
      <w:r w:rsidRPr="00745DD6">
        <w:rPr>
          <w:rFonts w:eastAsia="Cambria"/>
          <w:w w:val="105"/>
          <w:sz w:val="22"/>
          <w:szCs w:val="22"/>
        </w:rPr>
        <w:t xml:space="preserve"> </w:t>
      </w:r>
      <w:r w:rsidRPr="00F404F5">
        <w:rPr>
          <w:rFonts w:eastAsia="Cambria"/>
          <w:w w:val="105"/>
          <w:sz w:val="22"/>
          <w:szCs w:val="22"/>
        </w:rPr>
        <w:t>for</w:t>
      </w:r>
      <w:r w:rsidRPr="00745DD6">
        <w:rPr>
          <w:rFonts w:eastAsia="Cambria"/>
          <w:w w:val="105"/>
          <w:sz w:val="22"/>
          <w:szCs w:val="22"/>
        </w:rPr>
        <w:t xml:space="preserve"> </w:t>
      </w:r>
      <w:r w:rsidRPr="00F404F5">
        <w:rPr>
          <w:rFonts w:eastAsia="Cambria"/>
          <w:w w:val="105"/>
          <w:sz w:val="22"/>
          <w:szCs w:val="22"/>
        </w:rPr>
        <w:t>successful</w:t>
      </w:r>
      <w:r w:rsidRPr="00745DD6">
        <w:rPr>
          <w:rFonts w:eastAsia="Cambria"/>
          <w:w w:val="105"/>
          <w:sz w:val="22"/>
          <w:szCs w:val="22"/>
        </w:rPr>
        <w:t xml:space="preserve"> </w:t>
      </w:r>
      <w:r w:rsidRPr="00F404F5">
        <w:rPr>
          <w:rFonts w:eastAsia="Cambria"/>
          <w:w w:val="105"/>
          <w:sz w:val="22"/>
          <w:szCs w:val="22"/>
        </w:rPr>
        <w:t>completion of scope of work is less than the quantities identified in</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approved</w:t>
      </w:r>
      <w:r w:rsidRPr="00745DD6">
        <w:rPr>
          <w:rFonts w:eastAsia="Cambria"/>
          <w:w w:val="105"/>
          <w:sz w:val="22"/>
          <w:szCs w:val="22"/>
        </w:rPr>
        <w:t xml:space="preserve"> </w:t>
      </w:r>
      <w:r w:rsidRPr="00F404F5">
        <w:rPr>
          <w:rFonts w:eastAsia="Cambria"/>
          <w:w w:val="105"/>
          <w:sz w:val="22"/>
          <w:szCs w:val="22"/>
        </w:rPr>
        <w:t>BOQ</w:t>
      </w:r>
      <w:r w:rsidRPr="00745DD6">
        <w:rPr>
          <w:rFonts w:eastAsia="Cambria"/>
          <w:w w:val="105"/>
          <w:sz w:val="22"/>
          <w:szCs w:val="22"/>
        </w:rPr>
        <w:t xml:space="preserve"> </w:t>
      </w:r>
      <w:r w:rsidRPr="00F404F5">
        <w:rPr>
          <w:rFonts w:eastAsia="Cambria"/>
          <w:w w:val="105"/>
          <w:sz w:val="22"/>
          <w:szCs w:val="22"/>
        </w:rPr>
        <w:t>/billing</w:t>
      </w:r>
      <w:r w:rsidRPr="00745DD6">
        <w:rPr>
          <w:rFonts w:eastAsia="Cambria"/>
          <w:w w:val="105"/>
          <w:sz w:val="22"/>
          <w:szCs w:val="22"/>
        </w:rPr>
        <w:t xml:space="preserve"> </w:t>
      </w:r>
      <w:r w:rsidRPr="00F404F5">
        <w:rPr>
          <w:rFonts w:eastAsia="Cambria"/>
          <w:w w:val="105"/>
          <w:sz w:val="22"/>
          <w:szCs w:val="22"/>
        </w:rPr>
        <w:t>breakup</w:t>
      </w:r>
      <w:r w:rsidRPr="00745DD6">
        <w:rPr>
          <w:rFonts w:eastAsia="Cambria"/>
          <w:w w:val="105"/>
          <w:sz w:val="22"/>
          <w:szCs w:val="22"/>
        </w:rPr>
        <w:t xml:space="preserve"> </w:t>
      </w:r>
      <w:r w:rsidRPr="00F404F5">
        <w:rPr>
          <w:rFonts w:eastAsia="Cambria"/>
          <w:w w:val="105"/>
          <w:sz w:val="22"/>
          <w:szCs w:val="22"/>
        </w:rPr>
        <w:t>and/or</w:t>
      </w:r>
      <w:r w:rsidRPr="00745DD6">
        <w:rPr>
          <w:rFonts w:eastAsia="Cambria"/>
          <w:w w:val="105"/>
          <w:sz w:val="22"/>
          <w:szCs w:val="22"/>
        </w:rPr>
        <w:t xml:space="preserve"> </w:t>
      </w:r>
      <w:r w:rsidRPr="00F404F5">
        <w:rPr>
          <w:rFonts w:eastAsia="Cambria"/>
          <w:w w:val="105"/>
          <w:sz w:val="22"/>
          <w:szCs w:val="22"/>
        </w:rPr>
        <w:t>estimated</w:t>
      </w:r>
      <w:r w:rsidRPr="00745DD6">
        <w:rPr>
          <w:rFonts w:eastAsia="Cambria"/>
          <w:w w:val="105"/>
          <w:sz w:val="22"/>
          <w:szCs w:val="22"/>
        </w:rPr>
        <w:t xml:space="preserve"> </w:t>
      </w:r>
      <w:r w:rsidRPr="00F404F5">
        <w:rPr>
          <w:rFonts w:eastAsia="Cambria"/>
          <w:w w:val="105"/>
          <w:sz w:val="22"/>
          <w:szCs w:val="22"/>
        </w:rPr>
        <w:t>by</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 xml:space="preserve">Contractor, the </w:t>
      </w:r>
      <w:proofErr w:type="spellStart"/>
      <w:r w:rsidRPr="00F404F5">
        <w:rPr>
          <w:rFonts w:eastAsia="Cambria"/>
          <w:w w:val="105"/>
          <w:sz w:val="22"/>
          <w:szCs w:val="22"/>
        </w:rPr>
        <w:t>lumpsum</w:t>
      </w:r>
      <w:proofErr w:type="spellEnd"/>
      <w:r w:rsidRPr="00F404F5">
        <w:rPr>
          <w:rFonts w:eastAsia="Cambria"/>
          <w:w w:val="105"/>
          <w:sz w:val="22"/>
          <w:szCs w:val="22"/>
        </w:rPr>
        <w:t xml:space="preserve"> contract price shall remain unchanged and no deduction shall be made from the </w:t>
      </w:r>
      <w:proofErr w:type="spellStart"/>
      <w:r w:rsidRPr="00F404F5">
        <w:rPr>
          <w:rFonts w:eastAsia="Cambria"/>
          <w:w w:val="105"/>
          <w:sz w:val="22"/>
          <w:szCs w:val="22"/>
        </w:rPr>
        <w:t>lumpsum</w:t>
      </w:r>
      <w:proofErr w:type="spellEnd"/>
      <w:r w:rsidRPr="00F404F5">
        <w:rPr>
          <w:rFonts w:eastAsia="Cambria"/>
          <w:w w:val="105"/>
          <w:sz w:val="22"/>
          <w:szCs w:val="22"/>
        </w:rPr>
        <w:t xml:space="preserve"> price due to such</w:t>
      </w:r>
      <w:r w:rsidRPr="00745DD6">
        <w:rPr>
          <w:rFonts w:eastAsia="Cambria"/>
          <w:w w:val="105"/>
          <w:sz w:val="22"/>
          <w:szCs w:val="22"/>
        </w:rPr>
        <w:t xml:space="preserve"> </w:t>
      </w:r>
      <w:r w:rsidRPr="00F404F5">
        <w:rPr>
          <w:rFonts w:eastAsia="Cambria"/>
          <w:w w:val="105"/>
          <w:sz w:val="22"/>
          <w:szCs w:val="22"/>
        </w:rPr>
        <w:t>reduction</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quantities.</w:t>
      </w:r>
    </w:p>
    <w:p w:rsidR="005A48C5" w:rsidRPr="00F404F5" w:rsidRDefault="005A48C5">
      <w:pPr>
        <w:widowControl w:val="0"/>
        <w:autoSpaceDE w:val="0"/>
        <w:autoSpaceDN w:val="0"/>
        <w:spacing w:before="6"/>
        <w:rPr>
          <w:rFonts w:eastAsia="Cambria"/>
          <w:sz w:val="22"/>
          <w:szCs w:val="22"/>
        </w:rPr>
      </w:pPr>
    </w:p>
    <w:p w:rsidR="005A48C5" w:rsidRPr="00745DD6" w:rsidRDefault="00D11752" w:rsidP="00C25383">
      <w:pPr>
        <w:widowControl w:val="0"/>
        <w:autoSpaceDE w:val="0"/>
        <w:autoSpaceDN w:val="0"/>
        <w:spacing w:line="254" w:lineRule="auto"/>
        <w:ind w:left="1288" w:right="1611"/>
        <w:jc w:val="both"/>
        <w:rPr>
          <w:rFonts w:eastAsia="Cambria"/>
          <w:w w:val="105"/>
          <w:sz w:val="22"/>
          <w:szCs w:val="22"/>
        </w:rPr>
      </w:pPr>
      <w:r w:rsidRPr="00745DD6">
        <w:rPr>
          <w:rFonts w:eastAsia="Cambria"/>
          <w:w w:val="105"/>
          <w:sz w:val="22"/>
          <w:szCs w:val="22"/>
        </w:rPr>
        <w:t>It shall be the responsibility of the Contractor to pay all statutory taxes, duties and levies to the concerned authorities for such surplus</w:t>
      </w:r>
      <w:r w:rsidR="00C25383" w:rsidRPr="00745DD6">
        <w:rPr>
          <w:rFonts w:eastAsia="Cambria"/>
          <w:w w:val="105"/>
          <w:sz w:val="22"/>
          <w:szCs w:val="22"/>
        </w:rPr>
        <w:t xml:space="preserve"> </w:t>
      </w:r>
      <w:r w:rsidRPr="00F404F5">
        <w:rPr>
          <w:rFonts w:eastAsia="Cambria"/>
          <w:w w:val="105"/>
          <w:sz w:val="22"/>
          <w:szCs w:val="22"/>
        </w:rPr>
        <w:t>material which would otherwise have been, lawfully payable in case</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non-deemed</w:t>
      </w:r>
      <w:r w:rsidRPr="00745DD6">
        <w:rPr>
          <w:rFonts w:eastAsia="Cambria"/>
          <w:w w:val="105"/>
          <w:sz w:val="22"/>
          <w:szCs w:val="22"/>
        </w:rPr>
        <w:t xml:space="preserve"> </w:t>
      </w:r>
      <w:r w:rsidRPr="00F404F5">
        <w:rPr>
          <w:rFonts w:eastAsia="Cambria"/>
          <w:w w:val="105"/>
          <w:sz w:val="22"/>
          <w:szCs w:val="22"/>
        </w:rPr>
        <w:t>export</w:t>
      </w:r>
      <w:r w:rsidRPr="00745DD6">
        <w:rPr>
          <w:rFonts w:eastAsia="Cambria"/>
          <w:w w:val="105"/>
          <w:sz w:val="22"/>
          <w:szCs w:val="22"/>
        </w:rPr>
        <w:t xml:space="preserve"> </w:t>
      </w:r>
      <w:r w:rsidRPr="00F404F5">
        <w:rPr>
          <w:rFonts w:eastAsia="Cambria"/>
          <w:w w:val="105"/>
          <w:sz w:val="22"/>
          <w:szCs w:val="22"/>
        </w:rPr>
        <w:t>contracts.</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Contractor</w:t>
      </w:r>
      <w:r w:rsidRPr="00745DD6">
        <w:rPr>
          <w:rFonts w:eastAsia="Cambria"/>
          <w:w w:val="105"/>
          <w:sz w:val="22"/>
          <w:szCs w:val="22"/>
        </w:rPr>
        <w:t xml:space="preserve"> </w:t>
      </w:r>
      <w:r w:rsidRPr="00F404F5">
        <w:rPr>
          <w:rFonts w:eastAsia="Cambria"/>
          <w:w w:val="105"/>
          <w:sz w:val="22"/>
          <w:szCs w:val="22"/>
        </w:rPr>
        <w:t>shall</w:t>
      </w:r>
      <w:r w:rsidRPr="00745DD6">
        <w:rPr>
          <w:rFonts w:eastAsia="Cambria"/>
          <w:w w:val="105"/>
          <w:sz w:val="22"/>
          <w:szCs w:val="22"/>
        </w:rPr>
        <w:t xml:space="preserve"> </w:t>
      </w:r>
      <w:r w:rsidRPr="00F404F5">
        <w:rPr>
          <w:rFonts w:eastAsia="Cambria"/>
          <w:w w:val="105"/>
          <w:sz w:val="22"/>
          <w:szCs w:val="22"/>
        </w:rPr>
        <w:t>submit</w:t>
      </w:r>
      <w:r w:rsidRPr="00745DD6">
        <w:rPr>
          <w:rFonts w:eastAsia="Cambria"/>
          <w:w w:val="105"/>
          <w:sz w:val="22"/>
          <w:szCs w:val="22"/>
        </w:rPr>
        <w:t xml:space="preserve"> </w:t>
      </w:r>
      <w:r w:rsidRPr="00F404F5">
        <w:rPr>
          <w:rFonts w:eastAsia="Cambria"/>
          <w:w w:val="105"/>
          <w:sz w:val="22"/>
          <w:szCs w:val="22"/>
        </w:rPr>
        <w:t>an</w:t>
      </w:r>
      <w:r w:rsidRPr="00745DD6">
        <w:rPr>
          <w:rFonts w:eastAsia="Cambria"/>
          <w:w w:val="105"/>
          <w:sz w:val="22"/>
          <w:szCs w:val="22"/>
        </w:rPr>
        <w:t xml:space="preserve"> </w:t>
      </w:r>
      <w:r w:rsidRPr="00F404F5">
        <w:rPr>
          <w:rFonts w:eastAsia="Cambria"/>
          <w:w w:val="105"/>
          <w:sz w:val="22"/>
          <w:szCs w:val="22"/>
        </w:rPr>
        <w:t>indemnity</w:t>
      </w:r>
      <w:r w:rsidRPr="00745DD6">
        <w:rPr>
          <w:rFonts w:eastAsia="Cambria"/>
          <w:w w:val="105"/>
          <w:sz w:val="22"/>
          <w:szCs w:val="22"/>
        </w:rPr>
        <w:t xml:space="preserve"> </w:t>
      </w:r>
      <w:r w:rsidRPr="00F404F5">
        <w:rPr>
          <w:rFonts w:eastAsia="Cambria"/>
          <w:w w:val="105"/>
          <w:sz w:val="22"/>
          <w:szCs w:val="22"/>
        </w:rPr>
        <w:t>bond</w:t>
      </w:r>
      <w:r w:rsidRPr="00745DD6">
        <w:rPr>
          <w:rFonts w:eastAsia="Cambria"/>
          <w:w w:val="105"/>
          <w:sz w:val="22"/>
          <w:szCs w:val="22"/>
        </w:rPr>
        <w:t xml:space="preserve"> </w:t>
      </w:r>
      <w:r w:rsidRPr="00F404F5">
        <w:rPr>
          <w:rFonts w:eastAsia="Cambria"/>
          <w:w w:val="105"/>
          <w:sz w:val="22"/>
          <w:szCs w:val="22"/>
        </w:rPr>
        <w:t>to</w:t>
      </w:r>
      <w:r w:rsidRPr="00745DD6">
        <w:rPr>
          <w:rFonts w:eastAsia="Cambria"/>
          <w:w w:val="105"/>
          <w:sz w:val="22"/>
          <w:szCs w:val="22"/>
        </w:rPr>
        <w:t xml:space="preserve"> </w:t>
      </w:r>
      <w:r w:rsidRPr="00F404F5">
        <w:rPr>
          <w:rFonts w:eastAsia="Cambria"/>
          <w:w w:val="105"/>
          <w:sz w:val="22"/>
          <w:szCs w:val="22"/>
        </w:rPr>
        <w:t>keep</w:t>
      </w:r>
      <w:r w:rsidRPr="00745DD6">
        <w:rPr>
          <w:rFonts w:eastAsia="Cambria"/>
          <w:w w:val="105"/>
          <w:sz w:val="22"/>
          <w:szCs w:val="22"/>
        </w:rPr>
        <w:t xml:space="preserve"> </w:t>
      </w:r>
      <w:r w:rsidRPr="00F404F5">
        <w:rPr>
          <w:rFonts w:eastAsia="Cambria"/>
          <w:w w:val="105"/>
          <w:sz w:val="22"/>
          <w:szCs w:val="22"/>
        </w:rPr>
        <w:t>Employer</w:t>
      </w:r>
      <w:r w:rsidRPr="00745DD6">
        <w:rPr>
          <w:rFonts w:eastAsia="Cambria"/>
          <w:w w:val="105"/>
          <w:sz w:val="22"/>
          <w:szCs w:val="22"/>
        </w:rPr>
        <w:t xml:space="preserve"> </w:t>
      </w:r>
      <w:r w:rsidRPr="00F404F5">
        <w:rPr>
          <w:rFonts w:eastAsia="Cambria"/>
          <w:w w:val="105"/>
          <w:sz w:val="22"/>
          <w:szCs w:val="22"/>
        </w:rPr>
        <w:t>harmless</w:t>
      </w:r>
      <w:r w:rsidRPr="00745DD6">
        <w:rPr>
          <w:rFonts w:eastAsia="Cambria"/>
          <w:w w:val="105"/>
          <w:sz w:val="22"/>
          <w:szCs w:val="22"/>
        </w:rPr>
        <w:t xml:space="preserve"> </w:t>
      </w:r>
      <w:r w:rsidRPr="00F404F5">
        <w:rPr>
          <w:rFonts w:eastAsia="Cambria"/>
          <w:w w:val="105"/>
          <w:sz w:val="22"/>
          <w:szCs w:val="22"/>
        </w:rPr>
        <w:t>from</w:t>
      </w:r>
      <w:r w:rsidRPr="00745DD6">
        <w:rPr>
          <w:rFonts w:eastAsia="Cambria"/>
          <w:w w:val="105"/>
          <w:sz w:val="22"/>
          <w:szCs w:val="22"/>
        </w:rPr>
        <w:t xml:space="preserve"> </w:t>
      </w:r>
      <w:r w:rsidRPr="00F404F5">
        <w:rPr>
          <w:rFonts w:eastAsia="Cambria"/>
          <w:w w:val="105"/>
          <w:sz w:val="22"/>
          <w:szCs w:val="22"/>
        </w:rPr>
        <w:t>any</w:t>
      </w:r>
      <w:r w:rsidRPr="00745DD6">
        <w:rPr>
          <w:rFonts w:eastAsia="Cambria"/>
          <w:w w:val="105"/>
          <w:sz w:val="22"/>
          <w:szCs w:val="22"/>
        </w:rPr>
        <w:t xml:space="preserve"> </w:t>
      </w:r>
      <w:r w:rsidRPr="00F404F5">
        <w:rPr>
          <w:rFonts w:eastAsia="Cambria"/>
          <w:w w:val="105"/>
          <w:sz w:val="22"/>
          <w:szCs w:val="22"/>
        </w:rPr>
        <w:t>liability,</w:t>
      </w:r>
      <w:r w:rsidRPr="00745DD6">
        <w:rPr>
          <w:rFonts w:eastAsia="Cambria"/>
          <w:w w:val="105"/>
          <w:sz w:val="22"/>
          <w:szCs w:val="22"/>
        </w:rPr>
        <w:t xml:space="preserve"> </w:t>
      </w:r>
      <w:r w:rsidRPr="00F404F5">
        <w:rPr>
          <w:rFonts w:eastAsia="Cambria"/>
          <w:w w:val="105"/>
          <w:sz w:val="22"/>
          <w:szCs w:val="22"/>
        </w:rPr>
        <w:t>before</w:t>
      </w:r>
      <w:r w:rsidRPr="00745DD6">
        <w:rPr>
          <w:rFonts w:eastAsia="Cambria"/>
          <w:w w:val="105"/>
          <w:sz w:val="22"/>
          <w:szCs w:val="22"/>
        </w:rPr>
        <w:t xml:space="preserve"> </w:t>
      </w:r>
      <w:r w:rsidRPr="00F404F5">
        <w:rPr>
          <w:rFonts w:eastAsia="Cambria"/>
          <w:w w:val="105"/>
          <w:sz w:val="22"/>
          <w:szCs w:val="22"/>
        </w:rPr>
        <w:t>release of</w:t>
      </w:r>
      <w:r w:rsidRPr="00745DD6">
        <w:rPr>
          <w:rFonts w:eastAsia="Cambria"/>
          <w:w w:val="105"/>
          <w:sz w:val="22"/>
          <w:szCs w:val="22"/>
        </w:rPr>
        <w:t xml:space="preserve"> </w:t>
      </w:r>
      <w:r w:rsidRPr="00F404F5">
        <w:rPr>
          <w:rFonts w:eastAsia="Cambria"/>
          <w:w w:val="105"/>
          <w:sz w:val="22"/>
          <w:szCs w:val="22"/>
        </w:rPr>
        <w:t>such material</w:t>
      </w:r>
      <w:r w:rsidRPr="00745DD6">
        <w:rPr>
          <w:rFonts w:eastAsia="Cambria"/>
          <w:w w:val="105"/>
          <w:sz w:val="22"/>
          <w:szCs w:val="22"/>
        </w:rPr>
        <w:t xml:space="preserve"> </w:t>
      </w:r>
      <w:r w:rsidRPr="00F404F5">
        <w:rPr>
          <w:rFonts w:eastAsia="Cambria"/>
          <w:w w:val="105"/>
          <w:sz w:val="22"/>
          <w:szCs w:val="22"/>
        </w:rPr>
        <w:t>to</w:t>
      </w:r>
      <w:r w:rsidRPr="00745DD6">
        <w:rPr>
          <w:rFonts w:eastAsia="Cambria"/>
          <w:w w:val="105"/>
          <w:sz w:val="22"/>
          <w:szCs w:val="22"/>
        </w:rPr>
        <w:t xml:space="preserve"> </w:t>
      </w:r>
      <w:r w:rsidRPr="00F404F5">
        <w:rPr>
          <w:rFonts w:eastAsia="Cambria"/>
          <w:w w:val="105"/>
          <w:sz w:val="22"/>
          <w:szCs w:val="22"/>
        </w:rPr>
        <w:t>the Contractor</w:t>
      </w:r>
      <w:r w:rsidRPr="00745DD6">
        <w:rPr>
          <w:rFonts w:eastAsia="Cambria"/>
          <w:w w:val="105"/>
          <w:sz w:val="22"/>
          <w:szCs w:val="22"/>
        </w:rPr>
        <w:t xml:space="preserve"> </w:t>
      </w:r>
      <w:r w:rsidRPr="00F404F5">
        <w:rPr>
          <w:rFonts w:eastAsia="Cambria"/>
          <w:w w:val="105"/>
          <w:sz w:val="22"/>
          <w:szCs w:val="22"/>
        </w:rPr>
        <w:t>by</w:t>
      </w:r>
      <w:r w:rsidRPr="00745DD6">
        <w:rPr>
          <w:rFonts w:eastAsia="Cambria"/>
          <w:w w:val="105"/>
          <w:sz w:val="22"/>
          <w:szCs w:val="22"/>
        </w:rPr>
        <w:t xml:space="preserve"> </w:t>
      </w:r>
      <w:r w:rsidRPr="00F404F5">
        <w:rPr>
          <w:rFonts w:eastAsia="Cambria"/>
          <w:w w:val="105"/>
          <w:sz w:val="22"/>
          <w:szCs w:val="22"/>
        </w:rPr>
        <w:t>Employer.</w:t>
      </w:r>
    </w:p>
    <w:p w:rsidR="005A48C5" w:rsidRPr="00F404F5" w:rsidRDefault="005A48C5">
      <w:pPr>
        <w:widowControl w:val="0"/>
        <w:autoSpaceDE w:val="0"/>
        <w:autoSpaceDN w:val="0"/>
        <w:spacing w:before="5"/>
        <w:rPr>
          <w:rFonts w:eastAsia="Cambria"/>
          <w:sz w:val="22"/>
          <w:szCs w:val="22"/>
        </w:rPr>
      </w:pPr>
    </w:p>
    <w:p w:rsidR="005A48C5" w:rsidRPr="00745DD6" w:rsidRDefault="00D11752" w:rsidP="00745DD6">
      <w:pPr>
        <w:widowControl w:val="0"/>
        <w:autoSpaceDE w:val="0"/>
        <w:autoSpaceDN w:val="0"/>
        <w:spacing w:line="254" w:lineRule="auto"/>
        <w:ind w:left="1288" w:right="1611"/>
        <w:jc w:val="both"/>
        <w:rPr>
          <w:rFonts w:eastAsia="Cambria"/>
          <w:w w:val="105"/>
          <w:sz w:val="22"/>
          <w:szCs w:val="22"/>
        </w:rPr>
      </w:pPr>
      <w:r w:rsidRPr="00F404F5">
        <w:rPr>
          <w:rFonts w:eastAsia="Cambria"/>
          <w:w w:val="105"/>
          <w:sz w:val="22"/>
          <w:szCs w:val="22"/>
        </w:rPr>
        <w:t>Set/Lot/</w:t>
      </w:r>
      <w:proofErr w:type="spellStart"/>
      <w:r w:rsidRPr="00F404F5">
        <w:rPr>
          <w:rFonts w:eastAsia="Cambria"/>
          <w:w w:val="105"/>
          <w:sz w:val="22"/>
          <w:szCs w:val="22"/>
        </w:rPr>
        <w:t>Lumpsum</w:t>
      </w:r>
      <w:proofErr w:type="spellEnd"/>
      <w:r w:rsidRPr="00F404F5">
        <w:rPr>
          <w:rFonts w:eastAsia="Cambria"/>
          <w:w w:val="105"/>
          <w:sz w:val="22"/>
          <w:szCs w:val="22"/>
        </w:rPr>
        <w:t xml:space="preserve"> shall be governed as per the requirement of the</w:t>
      </w:r>
      <w:r w:rsidRPr="00745DD6">
        <w:rPr>
          <w:rFonts w:eastAsia="Cambria"/>
          <w:w w:val="105"/>
          <w:sz w:val="22"/>
          <w:szCs w:val="22"/>
        </w:rPr>
        <w:t xml:space="preserve"> </w:t>
      </w:r>
      <w:r w:rsidRPr="00F404F5">
        <w:rPr>
          <w:rFonts w:eastAsia="Cambria"/>
          <w:w w:val="105"/>
          <w:sz w:val="22"/>
          <w:szCs w:val="22"/>
        </w:rPr>
        <w:t>corresponding item description read in conjunction with relevant</w:t>
      </w:r>
      <w:r w:rsidRPr="00745DD6">
        <w:rPr>
          <w:rFonts w:eastAsia="Cambria"/>
          <w:w w:val="105"/>
          <w:sz w:val="22"/>
          <w:szCs w:val="22"/>
        </w:rPr>
        <w:t xml:space="preserve"> </w:t>
      </w:r>
      <w:r w:rsidRPr="00F404F5">
        <w:rPr>
          <w:rFonts w:eastAsia="Cambria"/>
          <w:w w:val="105"/>
          <w:sz w:val="22"/>
          <w:szCs w:val="22"/>
        </w:rPr>
        <w:t>provisions</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Technical</w:t>
      </w:r>
      <w:r w:rsidRPr="00745DD6">
        <w:rPr>
          <w:rFonts w:eastAsia="Cambria"/>
          <w:w w:val="105"/>
          <w:sz w:val="22"/>
          <w:szCs w:val="22"/>
        </w:rPr>
        <w:t xml:space="preserve"> </w:t>
      </w:r>
      <w:r w:rsidRPr="00F404F5">
        <w:rPr>
          <w:rFonts w:eastAsia="Cambria"/>
          <w:w w:val="105"/>
          <w:sz w:val="22"/>
          <w:szCs w:val="22"/>
        </w:rPr>
        <w:t>Specifications</w:t>
      </w:r>
      <w:r w:rsidRPr="00745DD6">
        <w:rPr>
          <w:rFonts w:eastAsia="Cambria"/>
          <w:w w:val="105"/>
          <w:sz w:val="22"/>
          <w:szCs w:val="22"/>
        </w:rPr>
        <w:t xml:space="preserve"> </w:t>
      </w:r>
      <w:r w:rsidRPr="00F404F5">
        <w:rPr>
          <w:rFonts w:eastAsia="Cambria"/>
          <w:w w:val="105"/>
          <w:sz w:val="22"/>
          <w:szCs w:val="22"/>
        </w:rPr>
        <w:t>and</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Billing</w:t>
      </w:r>
      <w:r w:rsidRPr="00745DD6">
        <w:rPr>
          <w:rFonts w:eastAsia="Cambria"/>
          <w:w w:val="105"/>
          <w:sz w:val="22"/>
          <w:szCs w:val="22"/>
        </w:rPr>
        <w:t xml:space="preserve"> </w:t>
      </w:r>
      <w:r w:rsidRPr="00F404F5">
        <w:rPr>
          <w:rFonts w:eastAsia="Cambria"/>
          <w:w w:val="105"/>
          <w:sz w:val="22"/>
          <w:szCs w:val="22"/>
        </w:rPr>
        <w:t>breakup</w:t>
      </w:r>
      <w:r w:rsidRPr="00745DD6">
        <w:rPr>
          <w:rFonts w:eastAsia="Cambria"/>
          <w:w w:val="105"/>
          <w:sz w:val="22"/>
          <w:szCs w:val="22"/>
        </w:rPr>
        <w:t xml:space="preserve"> </w:t>
      </w:r>
      <w:r w:rsidRPr="00F404F5">
        <w:rPr>
          <w:rFonts w:eastAsia="Cambria"/>
          <w:w w:val="105"/>
          <w:sz w:val="22"/>
          <w:szCs w:val="22"/>
        </w:rPr>
        <w:t>referred</w:t>
      </w:r>
      <w:r w:rsidRPr="00745DD6">
        <w:rPr>
          <w:rFonts w:eastAsia="Cambria"/>
          <w:w w:val="105"/>
          <w:sz w:val="22"/>
          <w:szCs w:val="22"/>
        </w:rPr>
        <w:t xml:space="preserve"> </w:t>
      </w:r>
      <w:r w:rsidRPr="00F404F5">
        <w:rPr>
          <w:rFonts w:eastAsia="Cambria"/>
          <w:w w:val="105"/>
          <w:sz w:val="22"/>
          <w:szCs w:val="22"/>
        </w:rPr>
        <w:t>to</w:t>
      </w:r>
      <w:r w:rsidRPr="00745DD6">
        <w:rPr>
          <w:rFonts w:eastAsia="Cambria"/>
          <w:w w:val="105"/>
          <w:sz w:val="22"/>
          <w:szCs w:val="22"/>
        </w:rPr>
        <w:t xml:space="preserve"> </w:t>
      </w:r>
      <w:r w:rsidRPr="00F404F5">
        <w:rPr>
          <w:rFonts w:eastAsia="Cambria"/>
          <w:w w:val="105"/>
          <w:sz w:val="22"/>
          <w:szCs w:val="22"/>
        </w:rPr>
        <w:t>above</w:t>
      </w:r>
      <w:r w:rsidRPr="00745DD6">
        <w:rPr>
          <w:rFonts w:eastAsia="Cambria"/>
          <w:w w:val="105"/>
          <w:sz w:val="22"/>
          <w:szCs w:val="22"/>
        </w:rPr>
        <w:t xml:space="preserve"> </w:t>
      </w:r>
      <w:r w:rsidRPr="00F404F5">
        <w:rPr>
          <w:rFonts w:eastAsia="Cambria"/>
          <w:w w:val="105"/>
          <w:sz w:val="22"/>
          <w:szCs w:val="22"/>
        </w:rPr>
        <w:t>shall</w:t>
      </w:r>
      <w:r w:rsidRPr="00745DD6">
        <w:rPr>
          <w:rFonts w:eastAsia="Cambria"/>
          <w:w w:val="105"/>
          <w:sz w:val="22"/>
          <w:szCs w:val="22"/>
        </w:rPr>
        <w:t xml:space="preserve"> </w:t>
      </w:r>
      <w:r w:rsidRPr="00F404F5">
        <w:rPr>
          <w:rFonts w:eastAsia="Cambria"/>
          <w:w w:val="105"/>
          <w:sz w:val="22"/>
          <w:szCs w:val="22"/>
        </w:rPr>
        <w:t>be</w:t>
      </w:r>
      <w:r w:rsidRPr="00745DD6">
        <w:rPr>
          <w:rFonts w:eastAsia="Cambria"/>
          <w:w w:val="105"/>
          <w:sz w:val="22"/>
          <w:szCs w:val="22"/>
        </w:rPr>
        <w:t xml:space="preserve"> </w:t>
      </w:r>
      <w:r w:rsidRPr="00F404F5">
        <w:rPr>
          <w:rFonts w:eastAsia="Cambria"/>
          <w:w w:val="105"/>
          <w:sz w:val="22"/>
          <w:szCs w:val="22"/>
        </w:rPr>
        <w:t>issued</w:t>
      </w:r>
      <w:r w:rsidRPr="00745DD6">
        <w:rPr>
          <w:rFonts w:eastAsia="Cambria"/>
          <w:w w:val="105"/>
          <w:sz w:val="22"/>
          <w:szCs w:val="22"/>
        </w:rPr>
        <w:t xml:space="preserve"> </w:t>
      </w:r>
      <w:r w:rsidRPr="00F404F5">
        <w:rPr>
          <w:rFonts w:eastAsia="Cambria"/>
          <w:w w:val="105"/>
          <w:sz w:val="22"/>
          <w:szCs w:val="22"/>
        </w:rPr>
        <w:t>by</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Employer</w:t>
      </w:r>
      <w:r w:rsidRPr="00745DD6">
        <w:rPr>
          <w:rFonts w:eastAsia="Cambria"/>
          <w:w w:val="105"/>
          <w:sz w:val="22"/>
          <w:szCs w:val="22"/>
        </w:rPr>
        <w:t xml:space="preserve"> </w:t>
      </w:r>
      <w:r w:rsidRPr="00F404F5">
        <w:rPr>
          <w:rFonts w:eastAsia="Cambria"/>
          <w:w w:val="105"/>
          <w:sz w:val="22"/>
          <w:szCs w:val="22"/>
        </w:rPr>
        <w:t>based</w:t>
      </w:r>
      <w:r w:rsidRPr="00745DD6">
        <w:rPr>
          <w:rFonts w:eastAsia="Cambria"/>
          <w:w w:val="105"/>
          <w:sz w:val="22"/>
          <w:szCs w:val="22"/>
        </w:rPr>
        <w:t xml:space="preserve"> </w:t>
      </w:r>
      <w:r w:rsidRPr="00F404F5">
        <w:rPr>
          <w:rFonts w:eastAsia="Cambria"/>
          <w:w w:val="105"/>
          <w:sz w:val="22"/>
          <w:szCs w:val="22"/>
        </w:rPr>
        <w:t>on</w:t>
      </w:r>
      <w:r w:rsidRPr="00745DD6">
        <w:rPr>
          <w:rFonts w:eastAsia="Cambria"/>
          <w:w w:val="105"/>
          <w:sz w:val="22"/>
          <w:szCs w:val="22"/>
        </w:rPr>
        <w:t xml:space="preserve"> </w:t>
      </w:r>
      <w:proofErr w:type="spellStart"/>
      <w:r w:rsidRPr="00F404F5">
        <w:rPr>
          <w:rFonts w:eastAsia="Cambria"/>
          <w:w w:val="105"/>
          <w:sz w:val="22"/>
          <w:szCs w:val="22"/>
        </w:rPr>
        <w:t>Contractor‟s</w:t>
      </w:r>
      <w:proofErr w:type="spellEnd"/>
      <w:r w:rsidRPr="00F404F5">
        <w:rPr>
          <w:rFonts w:eastAsia="Cambria"/>
          <w:w w:val="105"/>
          <w:sz w:val="22"/>
          <w:szCs w:val="22"/>
        </w:rPr>
        <w:t xml:space="preserve"> request, if and as may be </w:t>
      </w:r>
      <w:r w:rsidRPr="00F404F5">
        <w:rPr>
          <w:rFonts w:eastAsia="Cambria"/>
          <w:w w:val="105"/>
          <w:sz w:val="22"/>
          <w:szCs w:val="22"/>
        </w:rPr>
        <w:lastRenderedPageBreak/>
        <w:t>required during the currency</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Contract.</w:t>
      </w:r>
    </w:p>
    <w:p w:rsidR="005A48C5" w:rsidRPr="00F404F5" w:rsidRDefault="005A48C5">
      <w:pPr>
        <w:widowControl w:val="0"/>
        <w:autoSpaceDE w:val="0"/>
        <w:autoSpaceDN w:val="0"/>
        <w:spacing w:before="5"/>
        <w:rPr>
          <w:rFonts w:eastAsia="Cambria"/>
          <w:sz w:val="22"/>
          <w:szCs w:val="22"/>
        </w:rPr>
      </w:pPr>
    </w:p>
    <w:p w:rsidR="005A48C5" w:rsidRPr="00745DD6" w:rsidRDefault="00D11752">
      <w:pPr>
        <w:widowControl w:val="0"/>
        <w:numPr>
          <w:ilvl w:val="2"/>
          <w:numId w:val="34"/>
        </w:numPr>
        <w:tabs>
          <w:tab w:val="left" w:pos="1289"/>
        </w:tabs>
        <w:autoSpaceDE w:val="0"/>
        <w:autoSpaceDN w:val="0"/>
        <w:spacing w:line="249" w:lineRule="auto"/>
        <w:ind w:right="1606"/>
        <w:jc w:val="both"/>
        <w:rPr>
          <w:rFonts w:eastAsia="Cambria"/>
          <w:w w:val="105"/>
          <w:sz w:val="22"/>
          <w:szCs w:val="22"/>
        </w:rPr>
      </w:pPr>
      <w:r w:rsidRPr="00F404F5">
        <w:rPr>
          <w:rFonts w:eastAsia="Cambria"/>
          <w:w w:val="105"/>
          <w:sz w:val="22"/>
          <w:szCs w:val="22"/>
        </w:rPr>
        <w:t>If</w:t>
      </w:r>
      <w:r w:rsidRPr="00F404F5">
        <w:rPr>
          <w:rFonts w:eastAsia="Cambria"/>
          <w:spacing w:val="1"/>
          <w:w w:val="105"/>
          <w:sz w:val="22"/>
          <w:szCs w:val="22"/>
        </w:rPr>
        <w:t xml:space="preserve"> </w:t>
      </w:r>
      <w:r w:rsidRPr="00F404F5">
        <w:rPr>
          <w:rFonts w:eastAsia="Cambria"/>
          <w:w w:val="105"/>
          <w:sz w:val="22"/>
          <w:szCs w:val="22"/>
        </w:rPr>
        <w:t>before</w:t>
      </w:r>
      <w:r w:rsidRPr="00745DD6">
        <w:rPr>
          <w:rFonts w:eastAsia="Cambria"/>
          <w:w w:val="105"/>
          <w:sz w:val="22"/>
          <w:szCs w:val="22"/>
        </w:rPr>
        <w:t xml:space="preserve"> </w:t>
      </w:r>
      <w:r w:rsidRPr="00F404F5">
        <w:rPr>
          <w:rFonts w:eastAsia="Cambria"/>
          <w:w w:val="105"/>
          <w:sz w:val="22"/>
          <w:szCs w:val="22"/>
        </w:rPr>
        <w:t>or</w:t>
      </w:r>
      <w:r w:rsidRPr="00745DD6">
        <w:rPr>
          <w:rFonts w:eastAsia="Cambria"/>
          <w:w w:val="105"/>
          <w:sz w:val="22"/>
          <w:szCs w:val="22"/>
        </w:rPr>
        <w:t xml:space="preserve"> </w:t>
      </w:r>
      <w:r w:rsidRPr="00F404F5">
        <w:rPr>
          <w:rFonts w:eastAsia="Cambria"/>
          <w:w w:val="105"/>
          <w:sz w:val="22"/>
          <w:szCs w:val="22"/>
        </w:rPr>
        <w:t>during</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preparation</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Change</w:t>
      </w:r>
      <w:r w:rsidRPr="00745DD6">
        <w:rPr>
          <w:rFonts w:eastAsia="Cambria"/>
          <w:w w:val="105"/>
          <w:sz w:val="22"/>
          <w:szCs w:val="22"/>
        </w:rPr>
        <w:t xml:space="preserve"> </w:t>
      </w:r>
      <w:r w:rsidRPr="00F404F5">
        <w:rPr>
          <w:rFonts w:eastAsia="Cambria"/>
          <w:w w:val="105"/>
          <w:sz w:val="22"/>
          <w:szCs w:val="22"/>
        </w:rPr>
        <w:t>Proposal</w:t>
      </w:r>
      <w:r w:rsidRPr="00745DD6">
        <w:rPr>
          <w:rFonts w:eastAsia="Cambria"/>
          <w:w w:val="105"/>
          <w:sz w:val="22"/>
          <w:szCs w:val="22"/>
        </w:rPr>
        <w:t xml:space="preserve"> </w:t>
      </w:r>
      <w:r w:rsidRPr="00F404F5">
        <w:rPr>
          <w:rFonts w:eastAsia="Cambria"/>
          <w:w w:val="105"/>
          <w:sz w:val="22"/>
          <w:szCs w:val="22"/>
        </w:rPr>
        <w:t>it</w:t>
      </w:r>
      <w:r w:rsidRPr="00745DD6">
        <w:rPr>
          <w:rFonts w:eastAsia="Cambria"/>
          <w:w w:val="105"/>
          <w:sz w:val="22"/>
          <w:szCs w:val="22"/>
        </w:rPr>
        <w:t xml:space="preserve"> </w:t>
      </w:r>
      <w:r w:rsidRPr="00F404F5">
        <w:rPr>
          <w:rFonts w:eastAsia="Cambria"/>
          <w:w w:val="105"/>
          <w:sz w:val="22"/>
          <w:szCs w:val="22"/>
        </w:rPr>
        <w:t>becomes apparent that the aggregate effect of compliance therewith</w:t>
      </w:r>
      <w:r w:rsidRPr="00C76477">
        <w:rPr>
          <w:rFonts w:eastAsia="Cambria"/>
          <w:w w:val="105"/>
          <w:sz w:val="22"/>
          <w:szCs w:val="22"/>
        </w:rPr>
        <w:t xml:space="preserve"> </w:t>
      </w:r>
      <w:r w:rsidRPr="00F404F5">
        <w:rPr>
          <w:rFonts w:eastAsia="Cambria"/>
          <w:w w:val="105"/>
          <w:sz w:val="22"/>
          <w:szCs w:val="22"/>
        </w:rPr>
        <w:t>and with all other Change Orders that have already become binding</w:t>
      </w:r>
      <w:r w:rsidRPr="00745DD6">
        <w:rPr>
          <w:rFonts w:eastAsia="Cambria"/>
          <w:w w:val="105"/>
          <w:sz w:val="22"/>
          <w:szCs w:val="22"/>
        </w:rPr>
        <w:t xml:space="preserve"> </w:t>
      </w:r>
      <w:r w:rsidRPr="00F404F5">
        <w:rPr>
          <w:rFonts w:eastAsia="Cambria"/>
          <w:w w:val="105"/>
          <w:sz w:val="22"/>
          <w:szCs w:val="22"/>
        </w:rPr>
        <w:t xml:space="preserve">upon the Contractor under this </w:t>
      </w:r>
      <w:r w:rsidRPr="00F404F5">
        <w:rPr>
          <w:rFonts w:eastAsia="Cambria"/>
          <w:b/>
          <w:i/>
          <w:w w:val="105"/>
          <w:sz w:val="22"/>
          <w:szCs w:val="22"/>
        </w:rPr>
        <w:t>GCC Clause 33</w:t>
      </w:r>
      <w:r w:rsidRPr="00F404F5">
        <w:rPr>
          <w:rFonts w:eastAsia="Cambria"/>
          <w:w w:val="105"/>
          <w:sz w:val="22"/>
          <w:szCs w:val="22"/>
        </w:rPr>
        <w:t xml:space="preserve"> would be to increase</w:t>
      </w:r>
      <w:r w:rsidRPr="00745DD6">
        <w:rPr>
          <w:rFonts w:eastAsia="Cambria"/>
          <w:w w:val="105"/>
          <w:sz w:val="22"/>
          <w:szCs w:val="22"/>
        </w:rPr>
        <w:t xml:space="preserve"> </w:t>
      </w:r>
      <w:r w:rsidRPr="00F404F5">
        <w:rPr>
          <w:rFonts w:eastAsia="Cambria"/>
          <w:w w:val="105"/>
          <w:sz w:val="22"/>
          <w:szCs w:val="22"/>
        </w:rPr>
        <w:t>or decrease the Contract Price as originally set forth in Article 2</w:t>
      </w:r>
      <w:r w:rsidRPr="00745DD6">
        <w:rPr>
          <w:rFonts w:eastAsia="Cambria"/>
          <w:w w:val="105"/>
          <w:sz w:val="22"/>
          <w:szCs w:val="22"/>
        </w:rPr>
        <w:t xml:space="preserve"> </w:t>
      </w:r>
      <w:r w:rsidRPr="00F404F5">
        <w:rPr>
          <w:rFonts w:eastAsia="Cambria"/>
          <w:w w:val="105"/>
          <w:sz w:val="22"/>
          <w:szCs w:val="22"/>
        </w:rPr>
        <w:t>(Contract</w:t>
      </w:r>
      <w:r w:rsidRPr="00745DD6">
        <w:rPr>
          <w:rFonts w:eastAsia="Cambria"/>
          <w:w w:val="105"/>
          <w:sz w:val="22"/>
          <w:szCs w:val="22"/>
        </w:rPr>
        <w:t xml:space="preserve"> </w:t>
      </w:r>
      <w:r w:rsidRPr="00F404F5">
        <w:rPr>
          <w:rFonts w:eastAsia="Cambria"/>
          <w:w w:val="105"/>
          <w:sz w:val="22"/>
          <w:szCs w:val="22"/>
        </w:rPr>
        <w:t>Price</w:t>
      </w:r>
      <w:r w:rsidRPr="00745DD6">
        <w:rPr>
          <w:rFonts w:eastAsia="Cambria"/>
          <w:w w:val="105"/>
          <w:sz w:val="22"/>
          <w:szCs w:val="22"/>
        </w:rPr>
        <w:t xml:space="preserve"> </w:t>
      </w:r>
      <w:r w:rsidRPr="00F404F5">
        <w:rPr>
          <w:rFonts w:eastAsia="Cambria"/>
          <w:w w:val="105"/>
          <w:sz w:val="22"/>
          <w:szCs w:val="22"/>
        </w:rPr>
        <w:t>and</w:t>
      </w:r>
      <w:r w:rsidRPr="00745DD6">
        <w:rPr>
          <w:rFonts w:eastAsia="Cambria"/>
          <w:w w:val="105"/>
          <w:sz w:val="22"/>
          <w:szCs w:val="22"/>
        </w:rPr>
        <w:t xml:space="preserve"> </w:t>
      </w:r>
      <w:r w:rsidRPr="00F404F5">
        <w:rPr>
          <w:rFonts w:eastAsia="Cambria"/>
          <w:w w:val="105"/>
          <w:sz w:val="22"/>
          <w:szCs w:val="22"/>
        </w:rPr>
        <w:t>Terms</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Payment)</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Contract</w:t>
      </w:r>
      <w:r w:rsidRPr="00745DD6">
        <w:rPr>
          <w:rFonts w:eastAsia="Cambria"/>
          <w:w w:val="105"/>
          <w:sz w:val="22"/>
          <w:szCs w:val="22"/>
        </w:rPr>
        <w:t xml:space="preserve"> </w:t>
      </w:r>
      <w:r w:rsidRPr="00F404F5">
        <w:rPr>
          <w:rFonts w:eastAsia="Cambria"/>
          <w:w w:val="105"/>
          <w:sz w:val="22"/>
          <w:szCs w:val="22"/>
        </w:rPr>
        <w:t>Agreement</w:t>
      </w:r>
      <w:r w:rsidRPr="00745DD6">
        <w:rPr>
          <w:rFonts w:eastAsia="Cambria"/>
          <w:w w:val="105"/>
          <w:sz w:val="22"/>
          <w:szCs w:val="22"/>
        </w:rPr>
        <w:t xml:space="preserve"> </w:t>
      </w:r>
      <w:r w:rsidRPr="00F404F5">
        <w:rPr>
          <w:rFonts w:eastAsia="Cambria"/>
          <w:w w:val="105"/>
          <w:sz w:val="22"/>
          <w:szCs w:val="22"/>
        </w:rPr>
        <w:t>by</w:t>
      </w:r>
      <w:r w:rsidRPr="00745DD6">
        <w:rPr>
          <w:rFonts w:eastAsia="Cambria"/>
          <w:w w:val="105"/>
          <w:sz w:val="22"/>
          <w:szCs w:val="22"/>
        </w:rPr>
        <w:t xml:space="preserve"> </w:t>
      </w:r>
      <w:r w:rsidRPr="00F404F5">
        <w:rPr>
          <w:rFonts w:eastAsia="Cambria"/>
          <w:w w:val="105"/>
          <w:sz w:val="22"/>
          <w:szCs w:val="22"/>
        </w:rPr>
        <w:t xml:space="preserve">more than the percentage specified in </w:t>
      </w:r>
      <w:r w:rsidRPr="00F404F5">
        <w:rPr>
          <w:rFonts w:eastAsia="Cambria"/>
          <w:b/>
          <w:w w:val="105"/>
          <w:sz w:val="22"/>
          <w:szCs w:val="22"/>
        </w:rPr>
        <w:t>SCC</w:t>
      </w:r>
      <w:r w:rsidRPr="00F404F5">
        <w:rPr>
          <w:rFonts w:eastAsia="Cambria"/>
          <w:w w:val="105"/>
          <w:sz w:val="22"/>
          <w:szCs w:val="22"/>
        </w:rPr>
        <w:t>, the Employer and the</w:t>
      </w:r>
      <w:r w:rsidRPr="00745DD6">
        <w:rPr>
          <w:rFonts w:eastAsia="Cambria"/>
          <w:w w:val="105"/>
          <w:sz w:val="22"/>
          <w:szCs w:val="22"/>
        </w:rPr>
        <w:t xml:space="preserve"> </w:t>
      </w:r>
      <w:r w:rsidRPr="00F404F5">
        <w:rPr>
          <w:rFonts w:eastAsia="Cambria"/>
          <w:w w:val="105"/>
          <w:sz w:val="22"/>
          <w:szCs w:val="22"/>
        </w:rPr>
        <w:t>Contractor shall mutually agree on specific rates for valuation of the</w:t>
      </w:r>
      <w:r w:rsidRPr="00745DD6">
        <w:rPr>
          <w:rFonts w:eastAsia="Cambria"/>
          <w:w w:val="105"/>
          <w:sz w:val="22"/>
          <w:szCs w:val="22"/>
        </w:rPr>
        <w:t xml:space="preserve"> </w:t>
      </w:r>
      <w:r w:rsidRPr="00F404F5">
        <w:rPr>
          <w:rFonts w:eastAsia="Cambria"/>
          <w:w w:val="105"/>
          <w:sz w:val="22"/>
          <w:szCs w:val="22"/>
        </w:rPr>
        <w:t>Change</w:t>
      </w:r>
      <w:r w:rsidRPr="00745DD6">
        <w:rPr>
          <w:rFonts w:eastAsia="Cambria"/>
          <w:w w:val="105"/>
          <w:sz w:val="22"/>
          <w:szCs w:val="22"/>
        </w:rPr>
        <w:t xml:space="preserve"> </w:t>
      </w:r>
      <w:r w:rsidRPr="00F404F5">
        <w:rPr>
          <w:rFonts w:eastAsia="Cambria"/>
          <w:w w:val="105"/>
          <w:sz w:val="22"/>
          <w:szCs w:val="22"/>
        </w:rPr>
        <w:t>beyond</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specified</w:t>
      </w:r>
      <w:r w:rsidRPr="00745DD6">
        <w:rPr>
          <w:rFonts w:eastAsia="Cambria"/>
          <w:w w:val="105"/>
          <w:sz w:val="22"/>
          <w:szCs w:val="22"/>
        </w:rPr>
        <w:t xml:space="preserve"> </w:t>
      </w:r>
      <w:r w:rsidRPr="00F404F5">
        <w:rPr>
          <w:rFonts w:eastAsia="Cambria"/>
          <w:w w:val="105"/>
          <w:sz w:val="22"/>
          <w:szCs w:val="22"/>
        </w:rPr>
        <w:t>percentage.</w:t>
      </w:r>
      <w:r w:rsidR="00C0073F">
        <w:rPr>
          <w:rFonts w:eastAsia="Cambria"/>
          <w:w w:val="105"/>
          <w:sz w:val="22"/>
          <w:szCs w:val="22"/>
        </w:rPr>
        <w:t>(</w:t>
      </w:r>
      <w:r w:rsidR="00C0073F" w:rsidRPr="00C0073F">
        <w:rPr>
          <w:rFonts w:eastAsia="Cambria"/>
          <w:b/>
          <w:bCs/>
          <w:w w:val="105"/>
          <w:sz w:val="22"/>
          <w:szCs w:val="22"/>
        </w:rPr>
        <w:t>Refer SCC</w:t>
      </w:r>
      <w:r w:rsidR="00C0073F">
        <w:rPr>
          <w:rFonts w:eastAsia="Cambria"/>
          <w:w w:val="105"/>
          <w:sz w:val="22"/>
          <w:szCs w:val="22"/>
        </w:rPr>
        <w:t>)</w:t>
      </w:r>
      <w:r w:rsidR="003036F1">
        <w:rPr>
          <w:rFonts w:eastAsia="Cambria"/>
          <w:w w:val="105"/>
          <w:sz w:val="22"/>
          <w:szCs w:val="22"/>
        </w:rPr>
        <w:t>.</w:t>
      </w:r>
    </w:p>
    <w:p w:rsidR="005A48C5" w:rsidRPr="00F404F5" w:rsidRDefault="005A48C5">
      <w:pPr>
        <w:widowControl w:val="0"/>
        <w:autoSpaceDE w:val="0"/>
        <w:autoSpaceDN w:val="0"/>
        <w:spacing w:before="1"/>
        <w:rPr>
          <w:rFonts w:eastAsia="Cambria"/>
          <w:sz w:val="22"/>
          <w:szCs w:val="22"/>
        </w:rPr>
      </w:pPr>
    </w:p>
    <w:p w:rsidR="005A48C5" w:rsidRPr="00745DD6" w:rsidRDefault="00D11752">
      <w:pPr>
        <w:widowControl w:val="0"/>
        <w:autoSpaceDE w:val="0"/>
        <w:autoSpaceDN w:val="0"/>
        <w:spacing w:line="254" w:lineRule="auto"/>
        <w:ind w:left="1288" w:right="1606"/>
        <w:jc w:val="both"/>
        <w:rPr>
          <w:rFonts w:eastAsia="Cambria"/>
          <w:w w:val="105"/>
          <w:sz w:val="22"/>
          <w:szCs w:val="22"/>
        </w:rPr>
      </w:pPr>
      <w:r w:rsidRPr="00F404F5">
        <w:rPr>
          <w:rFonts w:eastAsia="Cambria"/>
          <w:w w:val="105"/>
          <w:sz w:val="22"/>
          <w:szCs w:val="22"/>
        </w:rPr>
        <w:t>For the said purpose, the Contract Price means the Contract Price of</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Facilities</w:t>
      </w:r>
      <w:r w:rsidRPr="00745DD6">
        <w:rPr>
          <w:rFonts w:eastAsia="Cambria"/>
          <w:w w:val="105"/>
          <w:sz w:val="22"/>
          <w:szCs w:val="22"/>
        </w:rPr>
        <w:t xml:space="preserve"> </w:t>
      </w:r>
      <w:r w:rsidRPr="00F404F5">
        <w:rPr>
          <w:rFonts w:eastAsia="Cambria"/>
          <w:w w:val="105"/>
          <w:sz w:val="22"/>
          <w:szCs w:val="22"/>
        </w:rPr>
        <w:t>notwithstanding</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Construction</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Contract.</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2"/>
          <w:numId w:val="34"/>
        </w:numPr>
        <w:tabs>
          <w:tab w:val="left" w:pos="1289"/>
        </w:tabs>
        <w:autoSpaceDE w:val="0"/>
        <w:autoSpaceDN w:val="0"/>
        <w:spacing w:before="1" w:line="254" w:lineRule="auto"/>
        <w:ind w:right="1607"/>
        <w:jc w:val="both"/>
        <w:rPr>
          <w:rFonts w:eastAsia="Cambria"/>
          <w:sz w:val="22"/>
          <w:szCs w:val="22"/>
        </w:rPr>
      </w:pPr>
      <w:r w:rsidRPr="00F404F5">
        <w:rPr>
          <w:rFonts w:eastAsia="Cambria"/>
          <w:w w:val="105"/>
          <w:sz w:val="22"/>
          <w:szCs w:val="22"/>
        </w:rPr>
        <w:t>If</w:t>
      </w:r>
      <w:r w:rsidRPr="00F404F5">
        <w:rPr>
          <w:rFonts w:eastAsia="Cambria"/>
          <w:spacing w:val="-4"/>
          <w:w w:val="105"/>
          <w:sz w:val="22"/>
          <w:szCs w:val="22"/>
        </w:rPr>
        <w:t xml:space="preserve"> </w:t>
      </w:r>
      <w:r w:rsidRPr="00F404F5">
        <w:rPr>
          <w:rFonts w:eastAsia="Cambria"/>
          <w:w w:val="105"/>
          <w:sz w:val="22"/>
          <w:szCs w:val="22"/>
        </w:rPr>
        <w:t>rates</w:t>
      </w:r>
      <w:r w:rsidRPr="00745DD6">
        <w:rPr>
          <w:rFonts w:eastAsia="Cambria"/>
          <w:w w:val="105"/>
          <w:sz w:val="22"/>
          <w:szCs w:val="22"/>
        </w:rPr>
        <w:t xml:space="preserve"> </w:t>
      </w:r>
      <w:r w:rsidRPr="00F404F5">
        <w:rPr>
          <w:rFonts w:eastAsia="Cambria"/>
          <w:w w:val="105"/>
          <w:sz w:val="22"/>
          <w:szCs w:val="22"/>
        </w:rPr>
        <w:t>and</w:t>
      </w:r>
      <w:r w:rsidRPr="00745DD6">
        <w:rPr>
          <w:rFonts w:eastAsia="Cambria"/>
          <w:w w:val="105"/>
          <w:sz w:val="22"/>
          <w:szCs w:val="22"/>
        </w:rPr>
        <w:t xml:space="preserve"> </w:t>
      </w:r>
      <w:r w:rsidRPr="00F404F5">
        <w:rPr>
          <w:rFonts w:eastAsia="Cambria"/>
          <w:w w:val="105"/>
          <w:sz w:val="22"/>
          <w:szCs w:val="22"/>
        </w:rPr>
        <w:t>prices</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any</w:t>
      </w:r>
      <w:r w:rsidRPr="00745DD6">
        <w:rPr>
          <w:rFonts w:eastAsia="Cambria"/>
          <w:w w:val="105"/>
          <w:sz w:val="22"/>
          <w:szCs w:val="22"/>
        </w:rPr>
        <w:t xml:space="preserve"> </w:t>
      </w:r>
      <w:r w:rsidRPr="00F404F5">
        <w:rPr>
          <w:rFonts w:eastAsia="Cambria"/>
          <w:w w:val="105"/>
          <w:sz w:val="22"/>
          <w:szCs w:val="22"/>
        </w:rPr>
        <w:t>change</w:t>
      </w:r>
      <w:r w:rsidRPr="00745DD6">
        <w:rPr>
          <w:rFonts w:eastAsia="Cambria"/>
          <w:w w:val="105"/>
          <w:sz w:val="22"/>
          <w:szCs w:val="22"/>
        </w:rPr>
        <w:t xml:space="preserve"> </w:t>
      </w:r>
      <w:r w:rsidRPr="00F404F5">
        <w:rPr>
          <w:rFonts w:eastAsia="Cambria"/>
          <w:w w:val="105"/>
          <w:sz w:val="22"/>
          <w:szCs w:val="22"/>
        </w:rPr>
        <w:t>are</w:t>
      </w:r>
      <w:r w:rsidRPr="00745DD6">
        <w:rPr>
          <w:rFonts w:eastAsia="Cambria"/>
          <w:w w:val="105"/>
          <w:sz w:val="22"/>
          <w:szCs w:val="22"/>
        </w:rPr>
        <w:t xml:space="preserve"> </w:t>
      </w:r>
      <w:r w:rsidRPr="00F404F5">
        <w:rPr>
          <w:rFonts w:eastAsia="Cambria"/>
          <w:w w:val="105"/>
          <w:sz w:val="22"/>
          <w:szCs w:val="22"/>
        </w:rPr>
        <w:t>not</w:t>
      </w:r>
      <w:r w:rsidRPr="00745DD6">
        <w:rPr>
          <w:rFonts w:eastAsia="Cambria"/>
          <w:w w:val="105"/>
          <w:sz w:val="22"/>
          <w:szCs w:val="22"/>
        </w:rPr>
        <w:t xml:space="preserve"> </w:t>
      </w:r>
      <w:r w:rsidRPr="00F404F5">
        <w:rPr>
          <w:rFonts w:eastAsia="Cambria"/>
          <w:w w:val="105"/>
          <w:sz w:val="22"/>
          <w:szCs w:val="22"/>
        </w:rPr>
        <w:t>available</w:t>
      </w:r>
      <w:r w:rsidRPr="00745DD6">
        <w:rPr>
          <w:rFonts w:eastAsia="Cambria"/>
          <w:w w:val="105"/>
          <w:sz w:val="22"/>
          <w:szCs w:val="22"/>
        </w:rPr>
        <w:t xml:space="preserve"> </w:t>
      </w:r>
      <w:r w:rsidRPr="00F404F5">
        <w:rPr>
          <w:rFonts w:eastAsia="Cambria"/>
          <w:w w:val="105"/>
          <w:sz w:val="22"/>
          <w:szCs w:val="22"/>
        </w:rPr>
        <w:t>in</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Contract,</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parties thereto shall agree on specific rates for the valuation of the</w:t>
      </w:r>
      <w:r w:rsidRPr="00745DD6">
        <w:rPr>
          <w:rFonts w:eastAsia="Cambria"/>
          <w:w w:val="105"/>
          <w:sz w:val="22"/>
          <w:szCs w:val="22"/>
        </w:rPr>
        <w:t xml:space="preserve"> </w:t>
      </w:r>
      <w:r w:rsidRPr="00F404F5">
        <w:rPr>
          <w:rFonts w:eastAsia="Cambria"/>
          <w:w w:val="105"/>
          <w:sz w:val="22"/>
          <w:szCs w:val="22"/>
        </w:rPr>
        <w:t>change and all matters therein related to the change. Based on the</w:t>
      </w:r>
      <w:r w:rsidRPr="00745DD6">
        <w:rPr>
          <w:rFonts w:eastAsia="Cambria"/>
          <w:w w:val="105"/>
          <w:sz w:val="22"/>
          <w:szCs w:val="22"/>
        </w:rPr>
        <w:t xml:space="preserve"> </w:t>
      </w:r>
      <w:r w:rsidRPr="00F404F5">
        <w:rPr>
          <w:rFonts w:eastAsia="Cambria"/>
          <w:w w:val="105"/>
          <w:sz w:val="22"/>
          <w:szCs w:val="22"/>
        </w:rPr>
        <w:t>same, the Employer shall, if it intends to proceed with the Change,</w:t>
      </w:r>
      <w:r w:rsidRPr="00745DD6">
        <w:rPr>
          <w:rFonts w:eastAsia="Cambria"/>
          <w:w w:val="105"/>
          <w:sz w:val="22"/>
          <w:szCs w:val="22"/>
        </w:rPr>
        <w:t xml:space="preserve"> </w:t>
      </w:r>
      <w:r w:rsidRPr="00F404F5">
        <w:rPr>
          <w:rFonts w:eastAsia="Cambria"/>
          <w:w w:val="105"/>
          <w:sz w:val="22"/>
          <w:szCs w:val="22"/>
        </w:rPr>
        <w:t>issue</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Contractor</w:t>
      </w:r>
      <w:r w:rsidRPr="00745DD6">
        <w:rPr>
          <w:rFonts w:eastAsia="Cambria"/>
          <w:w w:val="105"/>
          <w:sz w:val="22"/>
          <w:szCs w:val="22"/>
        </w:rPr>
        <w:t xml:space="preserve"> </w:t>
      </w:r>
      <w:r w:rsidRPr="00F404F5">
        <w:rPr>
          <w:rFonts w:eastAsia="Cambria"/>
          <w:w w:val="105"/>
          <w:sz w:val="22"/>
          <w:szCs w:val="22"/>
        </w:rPr>
        <w:t>with</w:t>
      </w:r>
      <w:r w:rsidRPr="00745DD6">
        <w:rPr>
          <w:rFonts w:eastAsia="Cambria"/>
          <w:w w:val="105"/>
          <w:sz w:val="22"/>
          <w:szCs w:val="22"/>
        </w:rPr>
        <w:t xml:space="preserve"> </w:t>
      </w:r>
      <w:r w:rsidRPr="00F404F5">
        <w:rPr>
          <w:rFonts w:eastAsia="Cambria"/>
          <w:w w:val="105"/>
          <w:sz w:val="22"/>
          <w:szCs w:val="22"/>
        </w:rPr>
        <w:t>a</w:t>
      </w:r>
      <w:r w:rsidRPr="00745DD6">
        <w:rPr>
          <w:rFonts w:eastAsia="Cambria"/>
          <w:w w:val="105"/>
          <w:sz w:val="22"/>
          <w:szCs w:val="22"/>
        </w:rPr>
        <w:t xml:space="preserve"> </w:t>
      </w:r>
      <w:r w:rsidRPr="00F404F5">
        <w:rPr>
          <w:rFonts w:eastAsia="Cambria"/>
          <w:w w:val="105"/>
          <w:sz w:val="22"/>
          <w:szCs w:val="22"/>
        </w:rPr>
        <w:t>Change</w:t>
      </w:r>
      <w:r w:rsidRPr="00745DD6">
        <w:rPr>
          <w:rFonts w:eastAsia="Cambria"/>
          <w:w w:val="105"/>
          <w:sz w:val="22"/>
          <w:szCs w:val="22"/>
        </w:rPr>
        <w:t xml:space="preserve"> </w:t>
      </w:r>
      <w:r w:rsidRPr="00F404F5">
        <w:rPr>
          <w:rFonts w:eastAsia="Cambria"/>
          <w:w w:val="105"/>
          <w:sz w:val="22"/>
          <w:szCs w:val="22"/>
        </w:rPr>
        <w:t>Order.</w:t>
      </w:r>
    </w:p>
    <w:p w:rsidR="005A48C5" w:rsidRPr="00F404F5" w:rsidRDefault="005A48C5">
      <w:pPr>
        <w:widowControl w:val="0"/>
        <w:autoSpaceDE w:val="0"/>
        <w:autoSpaceDN w:val="0"/>
        <w:spacing w:before="4"/>
        <w:rPr>
          <w:rFonts w:eastAsia="Cambria"/>
          <w:sz w:val="22"/>
          <w:szCs w:val="22"/>
        </w:rPr>
      </w:pPr>
    </w:p>
    <w:p w:rsidR="005A48C5" w:rsidRPr="00745DD6" w:rsidRDefault="00D11752" w:rsidP="00C25383">
      <w:pPr>
        <w:widowControl w:val="0"/>
        <w:numPr>
          <w:ilvl w:val="2"/>
          <w:numId w:val="34"/>
        </w:numPr>
        <w:tabs>
          <w:tab w:val="left" w:pos="1289"/>
        </w:tabs>
        <w:autoSpaceDE w:val="0"/>
        <w:autoSpaceDN w:val="0"/>
        <w:spacing w:before="64" w:line="254" w:lineRule="auto"/>
        <w:ind w:right="1604"/>
        <w:jc w:val="both"/>
        <w:rPr>
          <w:rFonts w:eastAsia="Cambria"/>
          <w:w w:val="105"/>
          <w:sz w:val="22"/>
          <w:szCs w:val="22"/>
        </w:rPr>
      </w:pP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Employer</w:t>
      </w:r>
      <w:r w:rsidRPr="00745DD6">
        <w:rPr>
          <w:rFonts w:eastAsia="Cambria"/>
          <w:w w:val="105"/>
          <w:sz w:val="22"/>
          <w:szCs w:val="22"/>
        </w:rPr>
        <w:t xml:space="preserve"> </w:t>
      </w:r>
      <w:r w:rsidRPr="00F404F5">
        <w:rPr>
          <w:rFonts w:eastAsia="Cambria"/>
          <w:w w:val="105"/>
          <w:sz w:val="22"/>
          <w:szCs w:val="22"/>
        </w:rPr>
        <w:t>shall</w:t>
      </w:r>
      <w:r w:rsidRPr="00745DD6">
        <w:rPr>
          <w:rFonts w:eastAsia="Cambria"/>
          <w:w w:val="105"/>
          <w:sz w:val="22"/>
          <w:szCs w:val="22"/>
        </w:rPr>
        <w:t xml:space="preserve"> </w:t>
      </w:r>
      <w:r w:rsidRPr="00F404F5">
        <w:rPr>
          <w:rFonts w:eastAsia="Cambria"/>
          <w:w w:val="105"/>
          <w:sz w:val="22"/>
          <w:szCs w:val="22"/>
        </w:rPr>
        <w:t>issue</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Contractor</w:t>
      </w:r>
      <w:r w:rsidRPr="00745DD6">
        <w:rPr>
          <w:rFonts w:eastAsia="Cambria"/>
          <w:w w:val="105"/>
          <w:sz w:val="22"/>
          <w:szCs w:val="22"/>
        </w:rPr>
        <w:t xml:space="preserve"> </w:t>
      </w:r>
      <w:r w:rsidRPr="00F404F5">
        <w:rPr>
          <w:rFonts w:eastAsia="Cambria"/>
          <w:w w:val="105"/>
          <w:sz w:val="22"/>
          <w:szCs w:val="22"/>
        </w:rPr>
        <w:t>with</w:t>
      </w:r>
      <w:r w:rsidRPr="00745DD6">
        <w:rPr>
          <w:rFonts w:eastAsia="Cambria"/>
          <w:w w:val="105"/>
          <w:sz w:val="22"/>
          <w:szCs w:val="22"/>
        </w:rPr>
        <w:t xml:space="preserve"> </w:t>
      </w:r>
      <w:r w:rsidRPr="00F404F5">
        <w:rPr>
          <w:rFonts w:eastAsia="Cambria"/>
          <w:w w:val="105"/>
          <w:sz w:val="22"/>
          <w:szCs w:val="22"/>
        </w:rPr>
        <w:t>a</w:t>
      </w:r>
      <w:r w:rsidRPr="00745DD6">
        <w:rPr>
          <w:rFonts w:eastAsia="Cambria"/>
          <w:w w:val="105"/>
          <w:sz w:val="22"/>
          <w:szCs w:val="22"/>
        </w:rPr>
        <w:t xml:space="preserve"> </w:t>
      </w:r>
      <w:r w:rsidRPr="00F404F5">
        <w:rPr>
          <w:rFonts w:eastAsia="Cambria"/>
          <w:w w:val="105"/>
          <w:sz w:val="22"/>
          <w:szCs w:val="22"/>
        </w:rPr>
        <w:t>Change</w:t>
      </w:r>
      <w:r w:rsidRPr="00745DD6">
        <w:rPr>
          <w:rFonts w:eastAsia="Cambria"/>
          <w:w w:val="105"/>
          <w:sz w:val="22"/>
          <w:szCs w:val="22"/>
        </w:rPr>
        <w:t xml:space="preserve"> </w:t>
      </w:r>
      <w:r w:rsidRPr="00F404F5">
        <w:rPr>
          <w:rFonts w:eastAsia="Cambria"/>
          <w:w w:val="105"/>
          <w:sz w:val="22"/>
          <w:szCs w:val="22"/>
        </w:rPr>
        <w:t>Order</w:t>
      </w:r>
      <w:r w:rsidRPr="00745DD6">
        <w:rPr>
          <w:rFonts w:eastAsia="Cambria"/>
          <w:w w:val="105"/>
          <w:sz w:val="22"/>
          <w:szCs w:val="22"/>
        </w:rPr>
        <w:t xml:space="preserve"> </w:t>
      </w:r>
      <w:r w:rsidRPr="00F404F5">
        <w:rPr>
          <w:rFonts w:eastAsia="Cambria"/>
          <w:w w:val="105"/>
          <w:sz w:val="22"/>
          <w:szCs w:val="22"/>
        </w:rPr>
        <w:t>pursuant</w:t>
      </w:r>
      <w:r w:rsidRPr="00745DD6">
        <w:rPr>
          <w:rFonts w:eastAsia="Cambria"/>
          <w:w w:val="105"/>
          <w:sz w:val="22"/>
          <w:szCs w:val="22"/>
        </w:rPr>
        <w:t xml:space="preserve"> </w:t>
      </w:r>
      <w:r w:rsidRPr="00F404F5">
        <w:rPr>
          <w:rFonts w:eastAsia="Cambria"/>
          <w:w w:val="105"/>
          <w:sz w:val="22"/>
          <w:szCs w:val="22"/>
        </w:rPr>
        <w:t>to</w:t>
      </w:r>
      <w:r w:rsidRPr="00F404F5">
        <w:rPr>
          <w:rFonts w:eastAsia="Cambria"/>
          <w:spacing w:val="1"/>
          <w:w w:val="105"/>
          <w:sz w:val="22"/>
          <w:szCs w:val="22"/>
        </w:rPr>
        <w:t xml:space="preserve"> </w:t>
      </w:r>
      <w:r w:rsidRPr="00F404F5">
        <w:rPr>
          <w:rFonts w:eastAsia="Cambria"/>
          <w:b/>
          <w:i/>
          <w:w w:val="105"/>
          <w:sz w:val="22"/>
          <w:szCs w:val="22"/>
        </w:rPr>
        <w:t>GCC</w:t>
      </w:r>
      <w:r w:rsidRPr="00F404F5">
        <w:rPr>
          <w:rFonts w:eastAsia="Cambria"/>
          <w:b/>
          <w:i/>
          <w:spacing w:val="1"/>
          <w:w w:val="105"/>
          <w:sz w:val="22"/>
          <w:szCs w:val="22"/>
        </w:rPr>
        <w:t xml:space="preserve"> </w:t>
      </w:r>
      <w:r w:rsidRPr="00F404F5">
        <w:rPr>
          <w:rFonts w:eastAsia="Cambria"/>
          <w:b/>
          <w:i/>
          <w:w w:val="105"/>
          <w:sz w:val="22"/>
          <w:szCs w:val="22"/>
        </w:rPr>
        <w:t>Sub-Clause</w:t>
      </w:r>
      <w:r w:rsidRPr="00F404F5">
        <w:rPr>
          <w:rFonts w:eastAsia="Cambria"/>
          <w:b/>
          <w:i/>
          <w:spacing w:val="1"/>
          <w:w w:val="105"/>
          <w:sz w:val="22"/>
          <w:szCs w:val="22"/>
        </w:rPr>
        <w:t xml:space="preserve"> </w:t>
      </w:r>
      <w:r w:rsidRPr="00F404F5">
        <w:rPr>
          <w:rFonts w:eastAsia="Cambria"/>
          <w:b/>
          <w:i/>
          <w:w w:val="105"/>
          <w:sz w:val="22"/>
          <w:szCs w:val="22"/>
        </w:rPr>
        <w:t>33.2</w:t>
      </w:r>
      <w:r w:rsidRPr="00F404F5">
        <w:rPr>
          <w:rFonts w:eastAsia="Cambria"/>
          <w:spacing w:val="1"/>
          <w:w w:val="105"/>
          <w:sz w:val="22"/>
          <w:szCs w:val="22"/>
        </w:rPr>
        <w:t xml:space="preserve"> </w:t>
      </w:r>
      <w:r w:rsidRPr="00F404F5">
        <w:rPr>
          <w:rFonts w:eastAsia="Cambria"/>
          <w:w w:val="105"/>
          <w:sz w:val="22"/>
          <w:szCs w:val="22"/>
        </w:rPr>
        <w:t>by</w:t>
      </w:r>
      <w:r w:rsidRPr="00745DD6">
        <w:rPr>
          <w:rFonts w:eastAsia="Cambria"/>
          <w:w w:val="105"/>
          <w:sz w:val="22"/>
          <w:szCs w:val="22"/>
        </w:rPr>
        <w:t xml:space="preserve"> </w:t>
      </w:r>
      <w:r w:rsidRPr="00F404F5">
        <w:rPr>
          <w:rFonts w:eastAsia="Cambria"/>
          <w:w w:val="105"/>
          <w:sz w:val="22"/>
          <w:szCs w:val="22"/>
        </w:rPr>
        <w:t>way</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amendment</w:t>
      </w:r>
      <w:r w:rsidRPr="00745DD6">
        <w:rPr>
          <w:rFonts w:eastAsia="Cambria"/>
          <w:w w:val="105"/>
          <w:sz w:val="22"/>
          <w:szCs w:val="22"/>
        </w:rPr>
        <w:t xml:space="preserve"> </w:t>
      </w:r>
      <w:r w:rsidRPr="00F404F5">
        <w:rPr>
          <w:rFonts w:eastAsia="Cambria"/>
          <w:w w:val="105"/>
          <w:sz w:val="22"/>
          <w:szCs w:val="22"/>
        </w:rPr>
        <w:t>to</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Contract or in any other manner deemed appropriate. Even if the</w:t>
      </w:r>
      <w:r w:rsidRPr="00745DD6">
        <w:rPr>
          <w:rFonts w:eastAsia="Cambria"/>
          <w:w w:val="105"/>
          <w:sz w:val="22"/>
          <w:szCs w:val="22"/>
        </w:rPr>
        <w:t xml:space="preserve"> </w:t>
      </w:r>
      <w:r w:rsidRPr="00F404F5">
        <w:rPr>
          <w:rFonts w:eastAsia="Cambria"/>
          <w:w w:val="105"/>
          <w:sz w:val="22"/>
          <w:szCs w:val="22"/>
        </w:rPr>
        <w:t>Employer and the Contractor cannot reach agreement on the price</w:t>
      </w:r>
      <w:r w:rsidRPr="00745DD6">
        <w:rPr>
          <w:rFonts w:eastAsia="Cambria"/>
          <w:w w:val="105"/>
          <w:sz w:val="22"/>
          <w:szCs w:val="22"/>
        </w:rPr>
        <w:t xml:space="preserve"> </w:t>
      </w:r>
      <w:r w:rsidRPr="00F404F5">
        <w:rPr>
          <w:rFonts w:eastAsia="Cambria"/>
          <w:w w:val="105"/>
          <w:sz w:val="22"/>
          <w:szCs w:val="22"/>
        </w:rPr>
        <w:t>for the Change, an equitable adjustment to the Time for Completion,</w:t>
      </w:r>
      <w:r w:rsidRPr="00745DD6">
        <w:rPr>
          <w:rFonts w:eastAsia="Cambria"/>
          <w:w w:val="105"/>
          <w:sz w:val="22"/>
          <w:szCs w:val="22"/>
        </w:rPr>
        <w:t xml:space="preserve"> </w:t>
      </w:r>
      <w:r w:rsidRPr="00F404F5">
        <w:rPr>
          <w:rFonts w:eastAsia="Cambria"/>
          <w:w w:val="105"/>
          <w:sz w:val="22"/>
          <w:szCs w:val="22"/>
        </w:rPr>
        <w:t>or any other matters related to the Change Proposal, the Employer</w:t>
      </w:r>
      <w:r w:rsidRPr="00745DD6">
        <w:rPr>
          <w:rFonts w:eastAsia="Cambria"/>
          <w:w w:val="105"/>
          <w:sz w:val="22"/>
          <w:szCs w:val="22"/>
        </w:rPr>
        <w:t xml:space="preserve"> </w:t>
      </w:r>
      <w:r w:rsidRPr="00F404F5">
        <w:rPr>
          <w:rFonts w:eastAsia="Cambria"/>
          <w:w w:val="105"/>
          <w:sz w:val="22"/>
          <w:szCs w:val="22"/>
        </w:rPr>
        <w:t>may</w:t>
      </w:r>
      <w:r w:rsidRPr="00745DD6">
        <w:rPr>
          <w:rFonts w:eastAsia="Cambria"/>
          <w:w w:val="105"/>
          <w:sz w:val="22"/>
          <w:szCs w:val="22"/>
        </w:rPr>
        <w:t xml:space="preserve"> </w:t>
      </w:r>
      <w:r w:rsidRPr="00F404F5">
        <w:rPr>
          <w:rFonts w:eastAsia="Cambria"/>
          <w:w w:val="105"/>
          <w:sz w:val="22"/>
          <w:szCs w:val="22"/>
        </w:rPr>
        <w:t>nevertheless</w:t>
      </w:r>
      <w:r w:rsidRPr="00745DD6">
        <w:rPr>
          <w:rFonts w:eastAsia="Cambria"/>
          <w:w w:val="105"/>
          <w:sz w:val="22"/>
          <w:szCs w:val="22"/>
        </w:rPr>
        <w:t xml:space="preserve"> </w:t>
      </w:r>
      <w:r w:rsidRPr="00F404F5">
        <w:rPr>
          <w:rFonts w:eastAsia="Cambria"/>
          <w:w w:val="105"/>
          <w:sz w:val="22"/>
          <w:szCs w:val="22"/>
        </w:rPr>
        <w:t>instruct</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Contractor</w:t>
      </w:r>
      <w:r w:rsidRPr="00745DD6">
        <w:rPr>
          <w:rFonts w:eastAsia="Cambria"/>
          <w:w w:val="105"/>
          <w:sz w:val="22"/>
          <w:szCs w:val="22"/>
        </w:rPr>
        <w:t xml:space="preserve"> </w:t>
      </w:r>
      <w:r w:rsidRPr="00F404F5">
        <w:rPr>
          <w:rFonts w:eastAsia="Cambria"/>
          <w:w w:val="105"/>
          <w:sz w:val="22"/>
          <w:szCs w:val="22"/>
        </w:rPr>
        <w:t>to</w:t>
      </w:r>
      <w:r w:rsidRPr="00745DD6">
        <w:rPr>
          <w:rFonts w:eastAsia="Cambria"/>
          <w:w w:val="105"/>
          <w:sz w:val="22"/>
          <w:szCs w:val="22"/>
        </w:rPr>
        <w:t xml:space="preserve"> </w:t>
      </w:r>
      <w:r w:rsidRPr="00F404F5">
        <w:rPr>
          <w:rFonts w:eastAsia="Cambria"/>
          <w:w w:val="105"/>
          <w:sz w:val="22"/>
          <w:szCs w:val="22"/>
        </w:rPr>
        <w:t>proceed</w:t>
      </w:r>
      <w:r w:rsidRPr="00745DD6">
        <w:rPr>
          <w:rFonts w:eastAsia="Cambria"/>
          <w:w w:val="105"/>
          <w:sz w:val="22"/>
          <w:szCs w:val="22"/>
        </w:rPr>
        <w:t xml:space="preserve"> </w:t>
      </w:r>
      <w:r w:rsidRPr="00F404F5">
        <w:rPr>
          <w:rFonts w:eastAsia="Cambria"/>
          <w:w w:val="105"/>
          <w:sz w:val="22"/>
          <w:szCs w:val="22"/>
        </w:rPr>
        <w:t>with</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Change</w:t>
      </w:r>
      <w:r w:rsidR="00C25383" w:rsidRPr="00F404F5">
        <w:rPr>
          <w:rFonts w:eastAsia="Cambria"/>
          <w:w w:val="105"/>
          <w:sz w:val="22"/>
          <w:szCs w:val="22"/>
        </w:rPr>
        <w:t xml:space="preserve"> </w:t>
      </w:r>
      <w:r w:rsidRPr="00F404F5">
        <w:rPr>
          <w:rFonts w:eastAsia="Cambria"/>
          <w:w w:val="105"/>
          <w:sz w:val="22"/>
          <w:szCs w:val="22"/>
        </w:rPr>
        <w:t>by</w:t>
      </w:r>
      <w:r w:rsidRPr="00745DD6">
        <w:rPr>
          <w:rFonts w:eastAsia="Cambria"/>
          <w:w w:val="105"/>
          <w:sz w:val="22"/>
          <w:szCs w:val="22"/>
        </w:rPr>
        <w:t xml:space="preserve"> </w:t>
      </w:r>
      <w:r w:rsidRPr="00F404F5">
        <w:rPr>
          <w:rFonts w:eastAsia="Cambria"/>
          <w:w w:val="105"/>
          <w:sz w:val="22"/>
          <w:szCs w:val="22"/>
        </w:rPr>
        <w:t>issue</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a</w:t>
      </w:r>
      <w:r w:rsidRPr="00745DD6">
        <w:rPr>
          <w:rFonts w:eastAsia="Cambria"/>
          <w:w w:val="105"/>
          <w:sz w:val="22"/>
          <w:szCs w:val="22"/>
        </w:rPr>
        <w:t xml:space="preserve"> </w:t>
      </w:r>
      <w:r w:rsidRPr="00F404F5">
        <w:rPr>
          <w:rFonts w:eastAsia="Cambria"/>
          <w:w w:val="105"/>
          <w:sz w:val="22"/>
          <w:szCs w:val="22"/>
        </w:rPr>
        <w:t>“Pending</w:t>
      </w:r>
      <w:r w:rsidRPr="00745DD6">
        <w:rPr>
          <w:rFonts w:eastAsia="Cambria"/>
          <w:w w:val="105"/>
          <w:sz w:val="22"/>
          <w:szCs w:val="22"/>
        </w:rPr>
        <w:t xml:space="preserve"> </w:t>
      </w:r>
      <w:r w:rsidRPr="00F404F5">
        <w:rPr>
          <w:rFonts w:eastAsia="Cambria"/>
          <w:w w:val="105"/>
          <w:sz w:val="22"/>
          <w:szCs w:val="22"/>
        </w:rPr>
        <w:t>Agreement</w:t>
      </w:r>
      <w:r w:rsidRPr="00745DD6">
        <w:rPr>
          <w:rFonts w:eastAsia="Cambria"/>
          <w:w w:val="105"/>
          <w:sz w:val="22"/>
          <w:szCs w:val="22"/>
        </w:rPr>
        <w:t xml:space="preserve"> </w:t>
      </w:r>
      <w:r w:rsidRPr="00F404F5">
        <w:rPr>
          <w:rFonts w:eastAsia="Cambria"/>
          <w:w w:val="105"/>
          <w:sz w:val="22"/>
          <w:szCs w:val="22"/>
        </w:rPr>
        <w:t>Change</w:t>
      </w:r>
      <w:r w:rsidRPr="00745DD6">
        <w:rPr>
          <w:rFonts w:eastAsia="Cambria"/>
          <w:w w:val="105"/>
          <w:sz w:val="22"/>
          <w:szCs w:val="22"/>
        </w:rPr>
        <w:t xml:space="preserve"> </w:t>
      </w:r>
      <w:r w:rsidRPr="00F404F5">
        <w:rPr>
          <w:rFonts w:eastAsia="Cambria"/>
          <w:w w:val="105"/>
          <w:sz w:val="22"/>
          <w:szCs w:val="22"/>
        </w:rPr>
        <w:t>Order”</w:t>
      </w:r>
      <w:r w:rsidRPr="00745DD6">
        <w:rPr>
          <w:rFonts w:eastAsia="Cambria"/>
          <w:w w:val="105"/>
          <w:sz w:val="22"/>
          <w:szCs w:val="22"/>
        </w:rPr>
        <w:t xml:space="preserve"> </w:t>
      </w:r>
      <w:r w:rsidRPr="00F404F5">
        <w:rPr>
          <w:rFonts w:eastAsia="Cambria"/>
          <w:w w:val="105"/>
          <w:sz w:val="22"/>
          <w:szCs w:val="22"/>
        </w:rPr>
        <w:t>(“Pending</w:t>
      </w:r>
      <w:r w:rsidRPr="00745DD6">
        <w:rPr>
          <w:rFonts w:eastAsia="Cambria"/>
          <w:w w:val="105"/>
          <w:sz w:val="22"/>
          <w:szCs w:val="22"/>
        </w:rPr>
        <w:t xml:space="preserve"> </w:t>
      </w:r>
      <w:r w:rsidRPr="00F404F5">
        <w:rPr>
          <w:rFonts w:eastAsia="Cambria"/>
          <w:w w:val="105"/>
          <w:sz w:val="22"/>
          <w:szCs w:val="22"/>
        </w:rPr>
        <w:t>Agreement</w:t>
      </w:r>
      <w:r w:rsidRPr="00745DD6">
        <w:rPr>
          <w:rFonts w:eastAsia="Cambria"/>
          <w:w w:val="105"/>
          <w:sz w:val="22"/>
          <w:szCs w:val="22"/>
        </w:rPr>
        <w:t xml:space="preserve"> </w:t>
      </w:r>
      <w:r w:rsidRPr="00F404F5">
        <w:rPr>
          <w:rFonts w:eastAsia="Cambria"/>
          <w:w w:val="105"/>
          <w:sz w:val="22"/>
          <w:szCs w:val="22"/>
        </w:rPr>
        <w:t>Amendment”).</w:t>
      </w:r>
    </w:p>
    <w:p w:rsidR="005A48C5" w:rsidRPr="00F404F5" w:rsidRDefault="005A48C5">
      <w:pPr>
        <w:widowControl w:val="0"/>
        <w:autoSpaceDE w:val="0"/>
        <w:autoSpaceDN w:val="0"/>
        <w:spacing w:before="6"/>
        <w:rPr>
          <w:rFonts w:eastAsia="Cambria"/>
          <w:sz w:val="22"/>
          <w:szCs w:val="22"/>
        </w:rPr>
      </w:pPr>
    </w:p>
    <w:p w:rsidR="005A48C5" w:rsidRPr="00745DD6" w:rsidRDefault="00D11752">
      <w:pPr>
        <w:widowControl w:val="0"/>
        <w:autoSpaceDE w:val="0"/>
        <w:autoSpaceDN w:val="0"/>
        <w:spacing w:line="254" w:lineRule="auto"/>
        <w:ind w:left="1288" w:right="1603"/>
        <w:jc w:val="both"/>
        <w:rPr>
          <w:rFonts w:eastAsia="Cambria"/>
          <w:w w:val="105"/>
          <w:sz w:val="22"/>
          <w:szCs w:val="22"/>
        </w:rPr>
      </w:pPr>
      <w:r w:rsidRPr="00F404F5">
        <w:rPr>
          <w:rFonts w:eastAsia="Cambria"/>
          <w:w w:val="105"/>
          <w:sz w:val="22"/>
          <w:szCs w:val="22"/>
        </w:rPr>
        <w:t>Upon receipt of a Pending Agreement Change Order, the Contractor</w:t>
      </w:r>
      <w:r w:rsidRPr="00745DD6">
        <w:rPr>
          <w:rFonts w:eastAsia="Cambria"/>
          <w:w w:val="105"/>
          <w:sz w:val="22"/>
          <w:szCs w:val="22"/>
        </w:rPr>
        <w:t xml:space="preserve"> </w:t>
      </w:r>
      <w:r w:rsidRPr="00F404F5">
        <w:rPr>
          <w:rFonts w:eastAsia="Cambria"/>
          <w:w w:val="105"/>
          <w:sz w:val="22"/>
          <w:szCs w:val="22"/>
        </w:rPr>
        <w:t>shall immediately proceed with effecting the Changes covered by</w:t>
      </w:r>
      <w:r w:rsidRPr="00745DD6">
        <w:rPr>
          <w:rFonts w:eastAsia="Cambria"/>
          <w:w w:val="105"/>
          <w:sz w:val="22"/>
          <w:szCs w:val="22"/>
        </w:rPr>
        <w:t xml:space="preserve"> </w:t>
      </w:r>
      <w:r w:rsidRPr="00F404F5">
        <w:rPr>
          <w:rFonts w:eastAsia="Cambria"/>
          <w:w w:val="105"/>
          <w:sz w:val="22"/>
          <w:szCs w:val="22"/>
        </w:rPr>
        <w:t>such Order. The parties shall thereafter attempt to reach agreement</w:t>
      </w:r>
      <w:r w:rsidRPr="00745DD6">
        <w:rPr>
          <w:rFonts w:eastAsia="Cambria"/>
          <w:w w:val="105"/>
          <w:sz w:val="22"/>
          <w:szCs w:val="22"/>
        </w:rPr>
        <w:t xml:space="preserve"> </w:t>
      </w:r>
      <w:r w:rsidRPr="00F404F5">
        <w:rPr>
          <w:rFonts w:eastAsia="Cambria"/>
          <w:w w:val="105"/>
          <w:sz w:val="22"/>
          <w:szCs w:val="22"/>
        </w:rPr>
        <w:t>on</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outstanding</w:t>
      </w:r>
      <w:r w:rsidRPr="00745DD6">
        <w:rPr>
          <w:rFonts w:eastAsia="Cambria"/>
          <w:w w:val="105"/>
          <w:sz w:val="22"/>
          <w:szCs w:val="22"/>
        </w:rPr>
        <w:t xml:space="preserve"> </w:t>
      </w:r>
      <w:r w:rsidRPr="00F404F5">
        <w:rPr>
          <w:rFonts w:eastAsia="Cambria"/>
          <w:w w:val="105"/>
          <w:sz w:val="22"/>
          <w:szCs w:val="22"/>
        </w:rPr>
        <w:t>issues</w:t>
      </w:r>
      <w:r w:rsidRPr="00745DD6">
        <w:rPr>
          <w:rFonts w:eastAsia="Cambria"/>
          <w:w w:val="105"/>
          <w:sz w:val="22"/>
          <w:szCs w:val="22"/>
        </w:rPr>
        <w:t xml:space="preserve"> </w:t>
      </w:r>
      <w:r w:rsidRPr="00F404F5">
        <w:rPr>
          <w:rFonts w:eastAsia="Cambria"/>
          <w:w w:val="105"/>
          <w:sz w:val="22"/>
          <w:szCs w:val="22"/>
        </w:rPr>
        <w:t>under</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Change</w:t>
      </w:r>
      <w:r w:rsidRPr="00745DD6">
        <w:rPr>
          <w:rFonts w:eastAsia="Cambria"/>
          <w:w w:val="105"/>
          <w:sz w:val="22"/>
          <w:szCs w:val="22"/>
        </w:rPr>
        <w:t xml:space="preserve"> </w:t>
      </w:r>
      <w:r w:rsidRPr="00F404F5">
        <w:rPr>
          <w:rFonts w:eastAsia="Cambria"/>
          <w:w w:val="105"/>
          <w:sz w:val="22"/>
          <w:szCs w:val="22"/>
        </w:rPr>
        <w:t>Proposal.</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autoSpaceDE w:val="0"/>
        <w:autoSpaceDN w:val="0"/>
        <w:spacing w:line="254" w:lineRule="auto"/>
        <w:ind w:left="1288" w:right="1605"/>
        <w:jc w:val="both"/>
        <w:rPr>
          <w:rFonts w:eastAsia="Cambria"/>
          <w:sz w:val="22"/>
          <w:szCs w:val="22"/>
        </w:rPr>
      </w:pPr>
      <w:r w:rsidRPr="00745DD6">
        <w:rPr>
          <w:rFonts w:eastAsia="Cambria"/>
          <w:w w:val="105"/>
          <w:sz w:val="22"/>
          <w:szCs w:val="22"/>
        </w:rPr>
        <w:t xml:space="preserve">If the parties cannot reach agreement within sixty (60) days from the date of issue of the Pending Agreement Change Order, then the matter may be referred to the </w:t>
      </w:r>
      <w:r w:rsidR="00936D86" w:rsidRPr="001F252E">
        <w:rPr>
          <w:rFonts w:eastAsia="Cambria"/>
        </w:rPr>
        <w:t>designated committee of the Employer for its decision/resolution</w:t>
      </w:r>
      <w:r w:rsidRPr="00F404F5">
        <w:rPr>
          <w:rFonts w:eastAsia="Cambria"/>
          <w:sz w:val="22"/>
          <w:szCs w:val="22"/>
        </w:rPr>
        <w:t>.</w:t>
      </w:r>
    </w:p>
    <w:p w:rsidR="00696A70" w:rsidRPr="00F404F5" w:rsidRDefault="00696A70">
      <w:pPr>
        <w:widowControl w:val="0"/>
        <w:autoSpaceDE w:val="0"/>
        <w:autoSpaceDN w:val="0"/>
        <w:spacing w:line="254" w:lineRule="auto"/>
        <w:ind w:left="1288" w:right="1605"/>
        <w:jc w:val="both"/>
        <w:rPr>
          <w:rFonts w:eastAsia="Cambria"/>
          <w:sz w:val="22"/>
          <w:szCs w:val="22"/>
        </w:rPr>
      </w:pPr>
    </w:p>
    <w:p w:rsidR="005A48C5" w:rsidRPr="00F404F5" w:rsidRDefault="005A48C5">
      <w:pPr>
        <w:widowControl w:val="0"/>
        <w:autoSpaceDE w:val="0"/>
        <w:autoSpaceDN w:val="0"/>
        <w:spacing w:before="4"/>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ind w:hanging="1081"/>
        <w:jc w:val="both"/>
        <w:rPr>
          <w:rFonts w:eastAsia="Cambria"/>
          <w:sz w:val="22"/>
          <w:szCs w:val="22"/>
        </w:rPr>
      </w:pPr>
      <w:r w:rsidRPr="00F404F5">
        <w:rPr>
          <w:rFonts w:eastAsia="Cambria"/>
          <w:w w:val="105"/>
          <w:sz w:val="22"/>
          <w:szCs w:val="22"/>
        </w:rPr>
        <w:t>Changes</w:t>
      </w:r>
      <w:r w:rsidRPr="00F404F5">
        <w:rPr>
          <w:rFonts w:eastAsia="Cambria"/>
          <w:spacing w:val="5"/>
          <w:w w:val="105"/>
          <w:sz w:val="22"/>
          <w:szCs w:val="22"/>
        </w:rPr>
        <w:t xml:space="preserve"> </w:t>
      </w:r>
      <w:r w:rsidRPr="00F404F5">
        <w:rPr>
          <w:rFonts w:eastAsia="Cambria"/>
          <w:w w:val="105"/>
          <w:sz w:val="22"/>
          <w:szCs w:val="22"/>
        </w:rPr>
        <w:t>Originating</w:t>
      </w:r>
      <w:r w:rsidRPr="00F404F5">
        <w:rPr>
          <w:rFonts w:eastAsia="Cambria"/>
          <w:spacing w:val="6"/>
          <w:w w:val="105"/>
          <w:sz w:val="22"/>
          <w:szCs w:val="22"/>
        </w:rPr>
        <w:t xml:space="preserve"> </w:t>
      </w:r>
      <w:r w:rsidRPr="00F404F5">
        <w:rPr>
          <w:rFonts w:eastAsia="Cambria"/>
          <w:w w:val="105"/>
          <w:sz w:val="22"/>
          <w:szCs w:val="22"/>
        </w:rPr>
        <w:t>from</w:t>
      </w:r>
      <w:r w:rsidRPr="00F404F5">
        <w:rPr>
          <w:rFonts w:eastAsia="Cambria"/>
          <w:spacing w:val="6"/>
          <w:w w:val="105"/>
          <w:sz w:val="22"/>
          <w:szCs w:val="22"/>
        </w:rPr>
        <w:t xml:space="preserve"> </w:t>
      </w:r>
      <w:r w:rsidRPr="00F404F5">
        <w:rPr>
          <w:rFonts w:eastAsia="Cambria"/>
          <w:w w:val="105"/>
          <w:sz w:val="22"/>
          <w:szCs w:val="22"/>
        </w:rPr>
        <w:t>Contractor</w:t>
      </w:r>
    </w:p>
    <w:p w:rsidR="005A48C5" w:rsidRPr="00F404F5" w:rsidRDefault="005A48C5">
      <w:pPr>
        <w:widowControl w:val="0"/>
        <w:autoSpaceDE w:val="0"/>
        <w:autoSpaceDN w:val="0"/>
        <w:rPr>
          <w:rFonts w:eastAsia="Cambria"/>
          <w:sz w:val="22"/>
          <w:szCs w:val="22"/>
        </w:rPr>
      </w:pPr>
    </w:p>
    <w:p w:rsidR="005A48C5" w:rsidRPr="00745DD6" w:rsidRDefault="00D11752">
      <w:pPr>
        <w:widowControl w:val="0"/>
        <w:numPr>
          <w:ilvl w:val="2"/>
          <w:numId w:val="35"/>
        </w:numPr>
        <w:tabs>
          <w:tab w:val="left" w:pos="1289"/>
        </w:tabs>
        <w:autoSpaceDE w:val="0"/>
        <w:autoSpaceDN w:val="0"/>
        <w:spacing w:line="254" w:lineRule="auto"/>
        <w:ind w:right="1604"/>
        <w:jc w:val="both"/>
        <w:rPr>
          <w:rFonts w:eastAsia="Cambria"/>
          <w:w w:val="105"/>
          <w:sz w:val="22"/>
          <w:szCs w:val="22"/>
        </w:rPr>
      </w:pPr>
      <w:r w:rsidRPr="00F404F5">
        <w:rPr>
          <w:rFonts w:eastAsia="Cambria"/>
          <w:w w:val="105"/>
          <w:sz w:val="22"/>
          <w:szCs w:val="22"/>
        </w:rPr>
        <w:t>If the Contractor proposes a Change</w:t>
      </w:r>
      <w:r w:rsidRPr="00745DD6">
        <w:rPr>
          <w:rFonts w:eastAsia="Cambria"/>
          <w:w w:val="105"/>
          <w:sz w:val="22"/>
          <w:szCs w:val="22"/>
        </w:rPr>
        <w:t xml:space="preserve"> </w:t>
      </w:r>
      <w:r w:rsidRPr="00F404F5">
        <w:rPr>
          <w:rFonts w:eastAsia="Cambria"/>
          <w:w w:val="105"/>
          <w:sz w:val="22"/>
          <w:szCs w:val="22"/>
        </w:rPr>
        <w:t xml:space="preserve">pursuant to </w:t>
      </w:r>
      <w:r w:rsidRPr="00745DD6">
        <w:rPr>
          <w:rFonts w:eastAsia="Cambria"/>
          <w:w w:val="105"/>
          <w:sz w:val="22"/>
          <w:szCs w:val="22"/>
        </w:rPr>
        <w:t>GCC Sub-Clause 33.1.2,</w:t>
      </w:r>
      <w:r w:rsidRPr="00F404F5">
        <w:rPr>
          <w:rFonts w:eastAsia="Cambria"/>
          <w:w w:val="105"/>
          <w:sz w:val="22"/>
          <w:szCs w:val="22"/>
        </w:rPr>
        <w:t xml:space="preserve"> the Contractor shall submit to the </w:t>
      </w:r>
      <w:r w:rsidR="00E63B39" w:rsidRPr="00F404F5">
        <w:rPr>
          <w:rFonts w:eastAsia="Cambria"/>
          <w:w w:val="105"/>
          <w:sz w:val="22"/>
          <w:szCs w:val="22"/>
        </w:rPr>
        <w:t>Project Manager/</w:t>
      </w:r>
      <w:r w:rsidR="00213F05" w:rsidRPr="00F404F5">
        <w:rPr>
          <w:rFonts w:eastAsia="Cambria"/>
          <w:w w:val="105"/>
          <w:sz w:val="22"/>
          <w:szCs w:val="22"/>
        </w:rPr>
        <w:t>Engineer a</w:t>
      </w:r>
      <w:r w:rsidRPr="00F404F5">
        <w:rPr>
          <w:rFonts w:eastAsia="Cambria"/>
          <w:w w:val="105"/>
          <w:sz w:val="22"/>
          <w:szCs w:val="22"/>
        </w:rPr>
        <w:t xml:space="preserve"> written</w:t>
      </w:r>
      <w:r w:rsidRPr="00745DD6">
        <w:rPr>
          <w:rFonts w:eastAsia="Cambria"/>
          <w:w w:val="105"/>
          <w:sz w:val="22"/>
          <w:szCs w:val="22"/>
        </w:rPr>
        <w:t xml:space="preserve"> </w:t>
      </w:r>
      <w:r w:rsidRPr="00F404F5">
        <w:rPr>
          <w:rFonts w:eastAsia="Cambria"/>
          <w:w w:val="105"/>
          <w:sz w:val="22"/>
          <w:szCs w:val="22"/>
        </w:rPr>
        <w:t>“Request</w:t>
      </w:r>
      <w:r w:rsidRPr="00745DD6">
        <w:rPr>
          <w:rFonts w:eastAsia="Cambria"/>
          <w:w w:val="105"/>
          <w:sz w:val="22"/>
          <w:szCs w:val="22"/>
        </w:rPr>
        <w:t xml:space="preserve"> </w:t>
      </w:r>
      <w:r w:rsidRPr="00F404F5">
        <w:rPr>
          <w:rFonts w:eastAsia="Cambria"/>
          <w:w w:val="105"/>
          <w:sz w:val="22"/>
          <w:szCs w:val="22"/>
        </w:rPr>
        <w:t>for</w:t>
      </w:r>
      <w:r w:rsidRPr="00745DD6">
        <w:rPr>
          <w:rFonts w:eastAsia="Cambria"/>
          <w:w w:val="105"/>
          <w:sz w:val="22"/>
          <w:szCs w:val="22"/>
        </w:rPr>
        <w:t xml:space="preserve"> </w:t>
      </w:r>
      <w:r w:rsidRPr="00F404F5">
        <w:rPr>
          <w:rFonts w:eastAsia="Cambria"/>
          <w:w w:val="105"/>
          <w:sz w:val="22"/>
          <w:szCs w:val="22"/>
        </w:rPr>
        <w:t>Change</w:t>
      </w:r>
      <w:r w:rsidRPr="00745DD6">
        <w:rPr>
          <w:rFonts w:eastAsia="Cambria"/>
          <w:w w:val="105"/>
          <w:sz w:val="22"/>
          <w:szCs w:val="22"/>
        </w:rPr>
        <w:t xml:space="preserve"> </w:t>
      </w:r>
      <w:r w:rsidRPr="00F404F5">
        <w:rPr>
          <w:rFonts w:eastAsia="Cambria"/>
          <w:w w:val="105"/>
          <w:sz w:val="22"/>
          <w:szCs w:val="22"/>
        </w:rPr>
        <w:t>Proposal”,</w:t>
      </w:r>
      <w:r w:rsidRPr="00745DD6">
        <w:rPr>
          <w:rFonts w:eastAsia="Cambria"/>
          <w:w w:val="105"/>
          <w:sz w:val="22"/>
          <w:szCs w:val="22"/>
        </w:rPr>
        <w:t xml:space="preserve"> </w:t>
      </w:r>
      <w:r w:rsidRPr="00F404F5">
        <w:rPr>
          <w:rFonts w:eastAsia="Cambria"/>
          <w:w w:val="105"/>
          <w:sz w:val="22"/>
          <w:szCs w:val="22"/>
        </w:rPr>
        <w:t>giving</w:t>
      </w:r>
      <w:r w:rsidRPr="00745DD6">
        <w:rPr>
          <w:rFonts w:eastAsia="Cambria"/>
          <w:w w:val="105"/>
          <w:sz w:val="22"/>
          <w:szCs w:val="22"/>
        </w:rPr>
        <w:t xml:space="preserve"> </w:t>
      </w:r>
      <w:r w:rsidRPr="00F404F5">
        <w:rPr>
          <w:rFonts w:eastAsia="Cambria"/>
          <w:w w:val="105"/>
          <w:sz w:val="22"/>
          <w:szCs w:val="22"/>
        </w:rPr>
        <w:t>reasons</w:t>
      </w:r>
      <w:r w:rsidRPr="00745DD6">
        <w:rPr>
          <w:rFonts w:eastAsia="Cambria"/>
          <w:w w:val="105"/>
          <w:sz w:val="22"/>
          <w:szCs w:val="22"/>
        </w:rPr>
        <w:t xml:space="preserve"> </w:t>
      </w:r>
      <w:r w:rsidRPr="00F404F5">
        <w:rPr>
          <w:rFonts w:eastAsia="Cambria"/>
          <w:w w:val="105"/>
          <w:sz w:val="22"/>
          <w:szCs w:val="22"/>
        </w:rPr>
        <w:t>for</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proposed</w:t>
      </w:r>
      <w:r w:rsidRPr="00745DD6">
        <w:rPr>
          <w:rFonts w:eastAsia="Cambria"/>
          <w:w w:val="105"/>
          <w:sz w:val="22"/>
          <w:szCs w:val="22"/>
        </w:rPr>
        <w:t xml:space="preserve"> </w:t>
      </w:r>
      <w:r w:rsidRPr="00F404F5">
        <w:rPr>
          <w:rFonts w:eastAsia="Cambria"/>
          <w:w w:val="105"/>
          <w:sz w:val="22"/>
          <w:szCs w:val="22"/>
        </w:rPr>
        <w:t>Change</w:t>
      </w:r>
      <w:r w:rsidRPr="00745DD6">
        <w:rPr>
          <w:rFonts w:eastAsia="Cambria"/>
          <w:w w:val="105"/>
          <w:sz w:val="22"/>
          <w:szCs w:val="22"/>
        </w:rPr>
        <w:t xml:space="preserve"> </w:t>
      </w:r>
      <w:r w:rsidRPr="00F404F5">
        <w:rPr>
          <w:rFonts w:eastAsia="Cambria"/>
          <w:w w:val="105"/>
          <w:sz w:val="22"/>
          <w:szCs w:val="22"/>
        </w:rPr>
        <w:t>and</w:t>
      </w:r>
      <w:r w:rsidRPr="00745DD6">
        <w:rPr>
          <w:rFonts w:eastAsia="Cambria"/>
          <w:w w:val="105"/>
          <w:sz w:val="22"/>
          <w:szCs w:val="22"/>
        </w:rPr>
        <w:t xml:space="preserve"> </w:t>
      </w:r>
      <w:r w:rsidRPr="00F404F5">
        <w:rPr>
          <w:rFonts w:eastAsia="Cambria"/>
          <w:w w:val="105"/>
          <w:sz w:val="22"/>
          <w:szCs w:val="22"/>
        </w:rPr>
        <w:t>which</w:t>
      </w:r>
      <w:r w:rsidRPr="00745DD6">
        <w:rPr>
          <w:rFonts w:eastAsia="Cambria"/>
          <w:w w:val="105"/>
          <w:sz w:val="22"/>
          <w:szCs w:val="22"/>
        </w:rPr>
        <w:t xml:space="preserve"> </w:t>
      </w:r>
      <w:r w:rsidRPr="00F404F5">
        <w:rPr>
          <w:rFonts w:eastAsia="Cambria"/>
          <w:w w:val="105"/>
          <w:sz w:val="22"/>
          <w:szCs w:val="22"/>
        </w:rPr>
        <w:t>shall</w:t>
      </w:r>
      <w:r w:rsidRPr="00745DD6">
        <w:rPr>
          <w:rFonts w:eastAsia="Cambria"/>
          <w:w w:val="105"/>
          <w:sz w:val="22"/>
          <w:szCs w:val="22"/>
        </w:rPr>
        <w:t xml:space="preserve"> </w:t>
      </w:r>
      <w:r w:rsidRPr="00F404F5">
        <w:rPr>
          <w:rFonts w:eastAsia="Cambria"/>
          <w:w w:val="105"/>
          <w:sz w:val="22"/>
          <w:szCs w:val="22"/>
        </w:rPr>
        <w:t>include</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following:</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3"/>
          <w:numId w:val="35"/>
        </w:numPr>
        <w:tabs>
          <w:tab w:val="left" w:pos="1828"/>
          <w:tab w:val="left" w:pos="1829"/>
        </w:tabs>
        <w:autoSpaceDE w:val="0"/>
        <w:autoSpaceDN w:val="0"/>
        <w:ind w:hanging="541"/>
        <w:jc w:val="both"/>
        <w:rPr>
          <w:rFonts w:eastAsia="Cambria"/>
          <w:sz w:val="22"/>
          <w:szCs w:val="22"/>
        </w:rPr>
      </w:pPr>
      <w:r w:rsidRPr="00F404F5">
        <w:rPr>
          <w:rFonts w:eastAsia="Cambria"/>
          <w:w w:val="105"/>
          <w:sz w:val="22"/>
          <w:szCs w:val="22"/>
        </w:rPr>
        <w:t>brief</w:t>
      </w:r>
      <w:r w:rsidRPr="00F404F5">
        <w:rPr>
          <w:rFonts w:eastAsia="Cambria"/>
          <w:spacing w:val="-4"/>
          <w:w w:val="105"/>
          <w:sz w:val="22"/>
          <w:szCs w:val="22"/>
        </w:rPr>
        <w:t xml:space="preserve"> </w:t>
      </w:r>
      <w:r w:rsidRPr="00F404F5">
        <w:rPr>
          <w:rFonts w:eastAsia="Cambria"/>
          <w:w w:val="105"/>
          <w:sz w:val="22"/>
          <w:szCs w:val="22"/>
        </w:rPr>
        <w:t>description</w:t>
      </w:r>
      <w:r w:rsidRPr="00F404F5">
        <w:rPr>
          <w:rFonts w:eastAsia="Cambria"/>
          <w:spacing w:val="-4"/>
          <w:w w:val="105"/>
          <w:sz w:val="22"/>
          <w:szCs w:val="22"/>
        </w:rPr>
        <w:t xml:space="preserve"> </w:t>
      </w:r>
      <w:r w:rsidRPr="00F404F5">
        <w:rPr>
          <w:rFonts w:eastAsia="Cambria"/>
          <w:w w:val="105"/>
          <w:sz w:val="22"/>
          <w:szCs w:val="22"/>
        </w:rPr>
        <w:t>of</w:t>
      </w:r>
      <w:r w:rsidRPr="00F404F5">
        <w:rPr>
          <w:rFonts w:eastAsia="Cambria"/>
          <w:spacing w:val="-4"/>
          <w:w w:val="105"/>
          <w:sz w:val="22"/>
          <w:szCs w:val="22"/>
        </w:rPr>
        <w:t xml:space="preserve"> </w:t>
      </w:r>
      <w:r w:rsidRPr="00F404F5">
        <w:rPr>
          <w:rFonts w:eastAsia="Cambria"/>
          <w:w w:val="105"/>
          <w:sz w:val="22"/>
          <w:szCs w:val="22"/>
        </w:rPr>
        <w:t>the</w:t>
      </w:r>
      <w:r w:rsidRPr="00F404F5">
        <w:rPr>
          <w:rFonts w:eastAsia="Cambria"/>
          <w:spacing w:val="-4"/>
          <w:w w:val="105"/>
          <w:sz w:val="22"/>
          <w:szCs w:val="22"/>
        </w:rPr>
        <w:t xml:space="preserve"> </w:t>
      </w:r>
      <w:r w:rsidRPr="00F404F5">
        <w:rPr>
          <w:rFonts w:eastAsia="Cambria"/>
          <w:w w:val="105"/>
          <w:sz w:val="22"/>
          <w:szCs w:val="22"/>
        </w:rPr>
        <w:t>Change</w:t>
      </w:r>
    </w:p>
    <w:p w:rsidR="005A48C5" w:rsidRPr="00F404F5" w:rsidRDefault="00D11752">
      <w:pPr>
        <w:widowControl w:val="0"/>
        <w:numPr>
          <w:ilvl w:val="3"/>
          <w:numId w:val="35"/>
        </w:numPr>
        <w:tabs>
          <w:tab w:val="left" w:pos="1828"/>
          <w:tab w:val="left" w:pos="1829"/>
        </w:tabs>
        <w:autoSpaceDE w:val="0"/>
        <w:autoSpaceDN w:val="0"/>
        <w:spacing w:before="18"/>
        <w:ind w:hanging="541"/>
        <w:jc w:val="both"/>
        <w:rPr>
          <w:rFonts w:eastAsia="Cambria"/>
          <w:sz w:val="22"/>
          <w:szCs w:val="22"/>
        </w:rPr>
      </w:pPr>
      <w:r w:rsidRPr="00F404F5">
        <w:rPr>
          <w:rFonts w:eastAsia="Cambria"/>
          <w:w w:val="105"/>
          <w:sz w:val="22"/>
          <w:szCs w:val="22"/>
        </w:rPr>
        <w:t>effect</w:t>
      </w:r>
      <w:r w:rsidRPr="00F404F5">
        <w:rPr>
          <w:rFonts w:eastAsia="Cambria"/>
          <w:spacing w:val="-3"/>
          <w:w w:val="105"/>
          <w:sz w:val="22"/>
          <w:szCs w:val="22"/>
        </w:rPr>
        <w:t xml:space="preserve"> </w:t>
      </w:r>
      <w:r w:rsidRPr="00F404F5">
        <w:rPr>
          <w:rFonts w:eastAsia="Cambria"/>
          <w:w w:val="105"/>
          <w:sz w:val="22"/>
          <w:szCs w:val="22"/>
        </w:rPr>
        <w:t>on</w:t>
      </w:r>
      <w:r w:rsidRPr="00F404F5">
        <w:rPr>
          <w:rFonts w:eastAsia="Cambria"/>
          <w:spacing w:val="-3"/>
          <w:w w:val="105"/>
          <w:sz w:val="22"/>
          <w:szCs w:val="22"/>
        </w:rPr>
        <w:t xml:space="preserve"> </w:t>
      </w:r>
      <w:r w:rsidRPr="00F404F5">
        <w:rPr>
          <w:rFonts w:eastAsia="Cambria"/>
          <w:w w:val="105"/>
          <w:sz w:val="22"/>
          <w:szCs w:val="22"/>
        </w:rPr>
        <w:t>the</w:t>
      </w:r>
      <w:r w:rsidRPr="00F404F5">
        <w:rPr>
          <w:rFonts w:eastAsia="Cambria"/>
          <w:spacing w:val="-3"/>
          <w:w w:val="105"/>
          <w:sz w:val="22"/>
          <w:szCs w:val="22"/>
        </w:rPr>
        <w:t xml:space="preserve"> </w:t>
      </w:r>
      <w:r w:rsidRPr="00F404F5">
        <w:rPr>
          <w:rFonts w:eastAsia="Cambria"/>
          <w:w w:val="105"/>
          <w:sz w:val="22"/>
          <w:szCs w:val="22"/>
        </w:rPr>
        <w:t>Time</w:t>
      </w:r>
      <w:r w:rsidRPr="00F404F5">
        <w:rPr>
          <w:rFonts w:eastAsia="Cambria"/>
          <w:spacing w:val="-3"/>
          <w:w w:val="105"/>
          <w:sz w:val="22"/>
          <w:szCs w:val="22"/>
        </w:rPr>
        <w:t xml:space="preserve"> </w:t>
      </w:r>
      <w:r w:rsidRPr="00F404F5">
        <w:rPr>
          <w:rFonts w:eastAsia="Cambria"/>
          <w:w w:val="105"/>
          <w:sz w:val="22"/>
          <w:szCs w:val="22"/>
        </w:rPr>
        <w:t>for</w:t>
      </w:r>
      <w:r w:rsidRPr="00F404F5">
        <w:rPr>
          <w:rFonts w:eastAsia="Cambria"/>
          <w:spacing w:val="-2"/>
          <w:w w:val="105"/>
          <w:sz w:val="22"/>
          <w:szCs w:val="22"/>
        </w:rPr>
        <w:t xml:space="preserve"> </w:t>
      </w:r>
      <w:r w:rsidRPr="00F404F5">
        <w:rPr>
          <w:rFonts w:eastAsia="Cambria"/>
          <w:w w:val="105"/>
          <w:sz w:val="22"/>
          <w:szCs w:val="22"/>
        </w:rPr>
        <w:t>Completion</w:t>
      </w:r>
    </w:p>
    <w:p w:rsidR="005A48C5" w:rsidRPr="00F404F5" w:rsidRDefault="00D11752">
      <w:pPr>
        <w:widowControl w:val="0"/>
        <w:numPr>
          <w:ilvl w:val="3"/>
          <w:numId w:val="35"/>
        </w:numPr>
        <w:tabs>
          <w:tab w:val="left" w:pos="1828"/>
          <w:tab w:val="left" w:pos="1829"/>
        </w:tabs>
        <w:autoSpaceDE w:val="0"/>
        <w:autoSpaceDN w:val="0"/>
        <w:spacing w:before="17"/>
        <w:ind w:hanging="541"/>
        <w:jc w:val="both"/>
        <w:rPr>
          <w:rFonts w:eastAsia="Cambria"/>
          <w:sz w:val="22"/>
          <w:szCs w:val="22"/>
        </w:rPr>
      </w:pPr>
      <w:r w:rsidRPr="00F404F5">
        <w:rPr>
          <w:rFonts w:eastAsia="Cambria"/>
          <w:w w:val="105"/>
          <w:sz w:val="22"/>
          <w:szCs w:val="22"/>
        </w:rPr>
        <w:t>estimated</w:t>
      </w:r>
      <w:r w:rsidRPr="00F404F5">
        <w:rPr>
          <w:rFonts w:eastAsia="Cambria"/>
          <w:spacing w:val="-5"/>
          <w:w w:val="105"/>
          <w:sz w:val="22"/>
          <w:szCs w:val="22"/>
        </w:rPr>
        <w:t xml:space="preserve"> </w:t>
      </w:r>
      <w:r w:rsidRPr="00F404F5">
        <w:rPr>
          <w:rFonts w:eastAsia="Cambria"/>
          <w:w w:val="105"/>
          <w:sz w:val="22"/>
          <w:szCs w:val="22"/>
        </w:rPr>
        <w:t>cost</w:t>
      </w:r>
      <w:r w:rsidRPr="00F404F5">
        <w:rPr>
          <w:rFonts w:eastAsia="Cambria"/>
          <w:spacing w:val="-4"/>
          <w:w w:val="105"/>
          <w:sz w:val="22"/>
          <w:szCs w:val="22"/>
        </w:rPr>
        <w:t xml:space="preserve"> </w:t>
      </w:r>
      <w:r w:rsidRPr="00F404F5">
        <w:rPr>
          <w:rFonts w:eastAsia="Cambria"/>
          <w:w w:val="105"/>
          <w:sz w:val="22"/>
          <w:szCs w:val="22"/>
        </w:rPr>
        <w:t>of</w:t>
      </w:r>
      <w:r w:rsidRPr="00F404F5">
        <w:rPr>
          <w:rFonts w:eastAsia="Cambria"/>
          <w:spacing w:val="-4"/>
          <w:w w:val="105"/>
          <w:sz w:val="22"/>
          <w:szCs w:val="22"/>
        </w:rPr>
        <w:t xml:space="preserve"> </w:t>
      </w:r>
      <w:r w:rsidRPr="00F404F5">
        <w:rPr>
          <w:rFonts w:eastAsia="Cambria"/>
          <w:w w:val="105"/>
          <w:sz w:val="22"/>
          <w:szCs w:val="22"/>
        </w:rPr>
        <w:t>the</w:t>
      </w:r>
      <w:r w:rsidRPr="00F404F5">
        <w:rPr>
          <w:rFonts w:eastAsia="Cambria"/>
          <w:spacing w:val="-4"/>
          <w:w w:val="105"/>
          <w:sz w:val="22"/>
          <w:szCs w:val="22"/>
        </w:rPr>
        <w:t xml:space="preserve"> </w:t>
      </w:r>
      <w:r w:rsidRPr="00F404F5">
        <w:rPr>
          <w:rFonts w:eastAsia="Cambria"/>
          <w:w w:val="105"/>
          <w:sz w:val="22"/>
          <w:szCs w:val="22"/>
        </w:rPr>
        <w:t>Change</w:t>
      </w:r>
    </w:p>
    <w:p w:rsidR="005A48C5" w:rsidRPr="00F404F5" w:rsidRDefault="00D11752">
      <w:pPr>
        <w:widowControl w:val="0"/>
        <w:numPr>
          <w:ilvl w:val="3"/>
          <w:numId w:val="35"/>
        </w:numPr>
        <w:tabs>
          <w:tab w:val="left" w:pos="1828"/>
          <w:tab w:val="left" w:pos="1829"/>
        </w:tabs>
        <w:autoSpaceDE w:val="0"/>
        <w:autoSpaceDN w:val="0"/>
        <w:spacing w:before="16"/>
        <w:ind w:hanging="541"/>
        <w:jc w:val="both"/>
        <w:rPr>
          <w:rFonts w:eastAsia="Cambria"/>
          <w:sz w:val="22"/>
          <w:szCs w:val="22"/>
        </w:rPr>
      </w:pPr>
      <w:r w:rsidRPr="00F404F5">
        <w:rPr>
          <w:rFonts w:eastAsia="Cambria"/>
          <w:sz w:val="22"/>
          <w:szCs w:val="22"/>
        </w:rPr>
        <w:t>effect</w:t>
      </w:r>
      <w:r w:rsidRPr="00F404F5">
        <w:rPr>
          <w:rFonts w:eastAsia="Cambria"/>
          <w:spacing w:val="23"/>
          <w:sz w:val="22"/>
          <w:szCs w:val="22"/>
        </w:rPr>
        <w:t xml:space="preserve"> </w:t>
      </w:r>
      <w:r w:rsidRPr="00F404F5">
        <w:rPr>
          <w:rFonts w:eastAsia="Cambria"/>
          <w:sz w:val="22"/>
          <w:szCs w:val="22"/>
        </w:rPr>
        <w:t>on</w:t>
      </w:r>
      <w:r w:rsidRPr="00F404F5">
        <w:rPr>
          <w:rFonts w:eastAsia="Cambria"/>
          <w:spacing w:val="24"/>
          <w:sz w:val="22"/>
          <w:szCs w:val="22"/>
        </w:rPr>
        <w:t xml:space="preserve"> </w:t>
      </w:r>
      <w:r w:rsidRPr="00F404F5">
        <w:rPr>
          <w:rFonts w:eastAsia="Cambria"/>
          <w:sz w:val="22"/>
          <w:szCs w:val="22"/>
        </w:rPr>
        <w:t>Functional</w:t>
      </w:r>
      <w:r w:rsidRPr="00F404F5">
        <w:rPr>
          <w:rFonts w:eastAsia="Cambria"/>
          <w:spacing w:val="23"/>
          <w:sz w:val="22"/>
          <w:szCs w:val="22"/>
        </w:rPr>
        <w:t xml:space="preserve"> </w:t>
      </w:r>
      <w:r w:rsidRPr="00F404F5">
        <w:rPr>
          <w:rFonts w:eastAsia="Cambria"/>
          <w:sz w:val="22"/>
          <w:szCs w:val="22"/>
        </w:rPr>
        <w:t>Guarantees</w:t>
      </w:r>
      <w:r w:rsidRPr="00F404F5">
        <w:rPr>
          <w:rFonts w:eastAsia="Cambria"/>
          <w:spacing w:val="24"/>
          <w:sz w:val="22"/>
          <w:szCs w:val="22"/>
        </w:rPr>
        <w:t xml:space="preserve"> </w:t>
      </w:r>
      <w:r w:rsidRPr="00F404F5">
        <w:rPr>
          <w:rFonts w:eastAsia="Cambria"/>
          <w:sz w:val="22"/>
          <w:szCs w:val="22"/>
        </w:rPr>
        <w:t>(if</w:t>
      </w:r>
      <w:r w:rsidRPr="00F404F5">
        <w:rPr>
          <w:rFonts w:eastAsia="Cambria"/>
          <w:spacing w:val="22"/>
          <w:sz w:val="22"/>
          <w:szCs w:val="22"/>
        </w:rPr>
        <w:t xml:space="preserve"> </w:t>
      </w:r>
      <w:r w:rsidRPr="00F404F5">
        <w:rPr>
          <w:rFonts w:eastAsia="Cambria"/>
          <w:sz w:val="22"/>
          <w:szCs w:val="22"/>
        </w:rPr>
        <w:t>any)</w:t>
      </w:r>
    </w:p>
    <w:p w:rsidR="005A48C5" w:rsidRPr="00F404F5" w:rsidRDefault="00D11752">
      <w:pPr>
        <w:widowControl w:val="0"/>
        <w:numPr>
          <w:ilvl w:val="3"/>
          <w:numId w:val="35"/>
        </w:numPr>
        <w:tabs>
          <w:tab w:val="left" w:pos="1828"/>
          <w:tab w:val="left" w:pos="1829"/>
        </w:tabs>
        <w:autoSpaceDE w:val="0"/>
        <w:autoSpaceDN w:val="0"/>
        <w:spacing w:before="16"/>
        <w:ind w:hanging="541"/>
        <w:jc w:val="both"/>
        <w:rPr>
          <w:rFonts w:eastAsia="Cambria"/>
          <w:sz w:val="22"/>
          <w:szCs w:val="22"/>
        </w:rPr>
      </w:pPr>
      <w:proofErr w:type="gramStart"/>
      <w:r w:rsidRPr="00F404F5">
        <w:rPr>
          <w:rFonts w:eastAsia="Cambria"/>
          <w:w w:val="105"/>
          <w:sz w:val="22"/>
          <w:szCs w:val="22"/>
        </w:rPr>
        <w:t>effect</w:t>
      </w:r>
      <w:proofErr w:type="gramEnd"/>
      <w:r w:rsidRPr="00F404F5">
        <w:rPr>
          <w:rFonts w:eastAsia="Cambria"/>
          <w:spacing w:val="-7"/>
          <w:w w:val="105"/>
          <w:sz w:val="22"/>
          <w:szCs w:val="22"/>
        </w:rPr>
        <w:t xml:space="preserve"> </w:t>
      </w:r>
      <w:r w:rsidRPr="00F404F5">
        <w:rPr>
          <w:rFonts w:eastAsia="Cambria"/>
          <w:w w:val="105"/>
          <w:sz w:val="22"/>
          <w:szCs w:val="22"/>
        </w:rPr>
        <w:t>on</w:t>
      </w:r>
      <w:r w:rsidRPr="00F404F5">
        <w:rPr>
          <w:rFonts w:eastAsia="Cambria"/>
          <w:spacing w:val="-6"/>
          <w:w w:val="105"/>
          <w:sz w:val="22"/>
          <w:szCs w:val="22"/>
        </w:rPr>
        <w:t xml:space="preserve"> </w:t>
      </w:r>
      <w:r w:rsidRPr="00F404F5">
        <w:rPr>
          <w:rFonts w:eastAsia="Cambria"/>
          <w:w w:val="105"/>
          <w:sz w:val="22"/>
          <w:szCs w:val="22"/>
        </w:rPr>
        <w:t>any</w:t>
      </w:r>
      <w:r w:rsidRPr="00F404F5">
        <w:rPr>
          <w:rFonts w:eastAsia="Cambria"/>
          <w:spacing w:val="-6"/>
          <w:w w:val="105"/>
          <w:sz w:val="22"/>
          <w:szCs w:val="22"/>
        </w:rPr>
        <w:t xml:space="preserve"> </w:t>
      </w:r>
      <w:r w:rsidRPr="00F404F5">
        <w:rPr>
          <w:rFonts w:eastAsia="Cambria"/>
          <w:w w:val="105"/>
          <w:sz w:val="22"/>
          <w:szCs w:val="22"/>
        </w:rPr>
        <w:t>other</w:t>
      </w:r>
      <w:r w:rsidRPr="00F404F5">
        <w:rPr>
          <w:rFonts w:eastAsia="Cambria"/>
          <w:spacing w:val="-6"/>
          <w:w w:val="105"/>
          <w:sz w:val="22"/>
          <w:szCs w:val="22"/>
        </w:rPr>
        <w:t xml:space="preserve"> </w:t>
      </w:r>
      <w:r w:rsidRPr="00F404F5">
        <w:rPr>
          <w:rFonts w:eastAsia="Cambria"/>
          <w:w w:val="105"/>
          <w:sz w:val="22"/>
          <w:szCs w:val="22"/>
        </w:rPr>
        <w:t>provisions</w:t>
      </w:r>
      <w:r w:rsidRPr="00F404F5">
        <w:rPr>
          <w:rFonts w:eastAsia="Cambria"/>
          <w:spacing w:val="-7"/>
          <w:w w:val="105"/>
          <w:sz w:val="22"/>
          <w:szCs w:val="22"/>
        </w:rPr>
        <w:t xml:space="preserve"> </w:t>
      </w:r>
      <w:r w:rsidRPr="00F404F5">
        <w:rPr>
          <w:rFonts w:eastAsia="Cambria"/>
          <w:w w:val="105"/>
          <w:sz w:val="22"/>
          <w:szCs w:val="22"/>
        </w:rPr>
        <w:t>of</w:t>
      </w:r>
      <w:r w:rsidRPr="00F404F5">
        <w:rPr>
          <w:rFonts w:eastAsia="Cambria"/>
          <w:spacing w:val="-7"/>
          <w:w w:val="105"/>
          <w:sz w:val="22"/>
          <w:szCs w:val="22"/>
        </w:rPr>
        <w:t xml:space="preserve"> </w:t>
      </w:r>
      <w:r w:rsidRPr="00F404F5">
        <w:rPr>
          <w:rFonts w:eastAsia="Cambria"/>
          <w:w w:val="105"/>
          <w:sz w:val="22"/>
          <w:szCs w:val="22"/>
        </w:rPr>
        <w:t>the</w:t>
      </w:r>
      <w:r w:rsidRPr="00F404F5">
        <w:rPr>
          <w:rFonts w:eastAsia="Cambria"/>
          <w:spacing w:val="-6"/>
          <w:w w:val="105"/>
          <w:sz w:val="22"/>
          <w:szCs w:val="22"/>
        </w:rPr>
        <w:t xml:space="preserve"> </w:t>
      </w:r>
      <w:r w:rsidRPr="00F404F5">
        <w:rPr>
          <w:rFonts w:eastAsia="Cambria"/>
          <w:w w:val="105"/>
          <w:sz w:val="22"/>
          <w:szCs w:val="22"/>
        </w:rPr>
        <w:t>Contract.</w:t>
      </w:r>
    </w:p>
    <w:p w:rsidR="005A48C5" w:rsidRPr="00F404F5" w:rsidRDefault="005A48C5">
      <w:pPr>
        <w:widowControl w:val="0"/>
        <w:autoSpaceDE w:val="0"/>
        <w:autoSpaceDN w:val="0"/>
        <w:rPr>
          <w:rFonts w:eastAsia="Cambria"/>
          <w:sz w:val="22"/>
          <w:szCs w:val="22"/>
        </w:rPr>
      </w:pPr>
    </w:p>
    <w:p w:rsidR="005A48C5" w:rsidRPr="00745DD6" w:rsidRDefault="00D11752">
      <w:pPr>
        <w:widowControl w:val="0"/>
        <w:autoSpaceDE w:val="0"/>
        <w:autoSpaceDN w:val="0"/>
        <w:spacing w:line="254" w:lineRule="auto"/>
        <w:ind w:left="1288" w:right="1603"/>
        <w:jc w:val="both"/>
        <w:rPr>
          <w:rFonts w:eastAsia="Cambria"/>
          <w:w w:val="105"/>
          <w:sz w:val="22"/>
          <w:szCs w:val="22"/>
        </w:rPr>
      </w:pPr>
      <w:r w:rsidRPr="00F404F5">
        <w:rPr>
          <w:rFonts w:eastAsia="Cambria"/>
          <w:w w:val="105"/>
          <w:sz w:val="22"/>
          <w:szCs w:val="22"/>
        </w:rPr>
        <w:t>Upon receipt of the Request for Change Proposal, the parties shall</w:t>
      </w:r>
      <w:r w:rsidRPr="00745DD6">
        <w:rPr>
          <w:rFonts w:eastAsia="Cambria"/>
          <w:w w:val="105"/>
          <w:sz w:val="22"/>
          <w:szCs w:val="22"/>
        </w:rPr>
        <w:t xml:space="preserve"> </w:t>
      </w:r>
      <w:r w:rsidRPr="00F404F5">
        <w:rPr>
          <w:rFonts w:eastAsia="Cambria"/>
          <w:w w:val="105"/>
          <w:sz w:val="22"/>
          <w:szCs w:val="22"/>
        </w:rPr>
        <w:t xml:space="preserve">follow the procedures outlined in </w:t>
      </w:r>
      <w:r w:rsidRPr="00745DD6">
        <w:rPr>
          <w:rFonts w:eastAsia="Cambria"/>
          <w:b/>
          <w:bCs/>
          <w:w w:val="105"/>
          <w:sz w:val="22"/>
          <w:szCs w:val="22"/>
        </w:rPr>
        <w:t>GCC Sub-Clauses 33.2.1 and 33.2.5</w:t>
      </w:r>
      <w:r w:rsidRPr="00F404F5">
        <w:rPr>
          <w:rFonts w:eastAsia="Cambria"/>
          <w:w w:val="105"/>
          <w:sz w:val="22"/>
          <w:szCs w:val="22"/>
        </w:rPr>
        <w:t>.</w:t>
      </w:r>
      <w:r w:rsidRPr="00745DD6">
        <w:rPr>
          <w:rFonts w:eastAsia="Cambria"/>
          <w:w w:val="105"/>
          <w:sz w:val="22"/>
          <w:szCs w:val="22"/>
        </w:rPr>
        <w:t xml:space="preserve"> </w:t>
      </w:r>
      <w:r w:rsidRPr="00F404F5">
        <w:rPr>
          <w:rFonts w:eastAsia="Cambria"/>
          <w:w w:val="105"/>
          <w:sz w:val="22"/>
          <w:szCs w:val="22"/>
        </w:rPr>
        <w:t>However,</w:t>
      </w:r>
      <w:r w:rsidRPr="00745DD6">
        <w:rPr>
          <w:rFonts w:eastAsia="Cambria"/>
          <w:w w:val="105"/>
          <w:sz w:val="22"/>
          <w:szCs w:val="22"/>
        </w:rPr>
        <w:t xml:space="preserve"> </w:t>
      </w:r>
      <w:r w:rsidRPr="00F404F5">
        <w:rPr>
          <w:rFonts w:eastAsia="Cambria"/>
          <w:w w:val="105"/>
          <w:sz w:val="22"/>
          <w:szCs w:val="22"/>
        </w:rPr>
        <w:t>should</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Employer</w:t>
      </w:r>
      <w:r w:rsidRPr="00745DD6">
        <w:rPr>
          <w:rFonts w:eastAsia="Cambria"/>
          <w:w w:val="105"/>
          <w:sz w:val="22"/>
          <w:szCs w:val="22"/>
        </w:rPr>
        <w:t xml:space="preserve"> </w:t>
      </w:r>
      <w:r w:rsidRPr="00F404F5">
        <w:rPr>
          <w:rFonts w:eastAsia="Cambria"/>
          <w:w w:val="105"/>
          <w:sz w:val="22"/>
          <w:szCs w:val="22"/>
        </w:rPr>
        <w:t>choose</w:t>
      </w:r>
      <w:r w:rsidRPr="00745DD6">
        <w:rPr>
          <w:rFonts w:eastAsia="Cambria"/>
          <w:w w:val="105"/>
          <w:sz w:val="22"/>
          <w:szCs w:val="22"/>
        </w:rPr>
        <w:t xml:space="preserve"> </w:t>
      </w:r>
      <w:r w:rsidRPr="00F404F5">
        <w:rPr>
          <w:rFonts w:eastAsia="Cambria"/>
          <w:w w:val="105"/>
          <w:sz w:val="22"/>
          <w:szCs w:val="22"/>
        </w:rPr>
        <w:t>not</w:t>
      </w:r>
      <w:r w:rsidRPr="00745DD6">
        <w:rPr>
          <w:rFonts w:eastAsia="Cambria"/>
          <w:w w:val="105"/>
          <w:sz w:val="22"/>
          <w:szCs w:val="22"/>
        </w:rPr>
        <w:t xml:space="preserve"> </w:t>
      </w:r>
      <w:r w:rsidRPr="00F404F5">
        <w:rPr>
          <w:rFonts w:eastAsia="Cambria"/>
          <w:w w:val="105"/>
          <w:sz w:val="22"/>
          <w:szCs w:val="22"/>
        </w:rPr>
        <w:t>to</w:t>
      </w:r>
      <w:r w:rsidRPr="00745DD6">
        <w:rPr>
          <w:rFonts w:eastAsia="Cambria"/>
          <w:w w:val="105"/>
          <w:sz w:val="22"/>
          <w:szCs w:val="22"/>
        </w:rPr>
        <w:t xml:space="preserve"> </w:t>
      </w:r>
      <w:r w:rsidRPr="00F404F5">
        <w:rPr>
          <w:rFonts w:eastAsia="Cambria"/>
          <w:w w:val="105"/>
          <w:sz w:val="22"/>
          <w:szCs w:val="22"/>
        </w:rPr>
        <w:t>proceed</w:t>
      </w:r>
      <w:r w:rsidR="00705CB0" w:rsidRPr="00F404F5">
        <w:rPr>
          <w:rFonts w:eastAsia="Cambria"/>
          <w:w w:val="105"/>
          <w:sz w:val="22"/>
          <w:szCs w:val="22"/>
        </w:rPr>
        <w:t xml:space="preserve">, </w:t>
      </w:r>
      <w:r w:rsidR="00705CB0" w:rsidRPr="00745DD6">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Contractor shall not be entitled to recover the costs of preparing the</w:t>
      </w:r>
      <w:r w:rsidRPr="00745DD6">
        <w:rPr>
          <w:rFonts w:eastAsia="Cambria"/>
          <w:w w:val="105"/>
          <w:sz w:val="22"/>
          <w:szCs w:val="22"/>
        </w:rPr>
        <w:t xml:space="preserve"> </w:t>
      </w:r>
      <w:r w:rsidRPr="00F404F5">
        <w:rPr>
          <w:rFonts w:eastAsia="Cambria"/>
          <w:w w:val="105"/>
          <w:sz w:val="22"/>
          <w:szCs w:val="22"/>
        </w:rPr>
        <w:t>Request</w:t>
      </w:r>
      <w:r w:rsidRPr="00745DD6">
        <w:rPr>
          <w:rFonts w:eastAsia="Cambria"/>
          <w:w w:val="105"/>
          <w:sz w:val="22"/>
          <w:szCs w:val="22"/>
        </w:rPr>
        <w:t xml:space="preserve"> </w:t>
      </w:r>
      <w:r w:rsidRPr="00F404F5">
        <w:rPr>
          <w:rFonts w:eastAsia="Cambria"/>
          <w:w w:val="105"/>
          <w:sz w:val="22"/>
          <w:szCs w:val="22"/>
        </w:rPr>
        <w:t>for</w:t>
      </w:r>
      <w:r w:rsidRPr="00745DD6">
        <w:rPr>
          <w:rFonts w:eastAsia="Cambria"/>
          <w:w w:val="105"/>
          <w:sz w:val="22"/>
          <w:szCs w:val="22"/>
        </w:rPr>
        <w:t xml:space="preserve"> </w:t>
      </w:r>
      <w:r w:rsidRPr="00F404F5">
        <w:rPr>
          <w:rFonts w:eastAsia="Cambria"/>
          <w:w w:val="105"/>
          <w:sz w:val="22"/>
          <w:szCs w:val="22"/>
        </w:rPr>
        <w:t>Change</w:t>
      </w:r>
      <w:r w:rsidRPr="00745DD6">
        <w:rPr>
          <w:rFonts w:eastAsia="Cambria"/>
          <w:w w:val="105"/>
          <w:sz w:val="22"/>
          <w:szCs w:val="22"/>
        </w:rPr>
        <w:t xml:space="preserve"> </w:t>
      </w:r>
      <w:r w:rsidRPr="00F404F5">
        <w:rPr>
          <w:rFonts w:eastAsia="Cambria"/>
          <w:w w:val="105"/>
          <w:sz w:val="22"/>
          <w:szCs w:val="22"/>
        </w:rPr>
        <w:t>Proposal.</w:t>
      </w:r>
    </w:p>
    <w:p w:rsidR="005A48C5" w:rsidRPr="00F404F5" w:rsidRDefault="005A48C5">
      <w:pPr>
        <w:widowControl w:val="0"/>
        <w:autoSpaceDE w:val="0"/>
        <w:autoSpaceDN w:val="0"/>
        <w:spacing w:before="1"/>
        <w:rPr>
          <w:rFonts w:eastAsia="Cambria"/>
          <w:sz w:val="22"/>
          <w:szCs w:val="22"/>
        </w:rPr>
      </w:pPr>
    </w:p>
    <w:p w:rsidR="005A48C5" w:rsidRPr="00F404F5"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46" w:name="_Toc146280672"/>
      <w:r w:rsidRPr="00F404F5">
        <w:rPr>
          <w:rFonts w:eastAsia="Palatino Linotype"/>
          <w:b/>
          <w:bCs/>
          <w:sz w:val="22"/>
          <w:szCs w:val="22"/>
        </w:rPr>
        <w:t>Extension</w:t>
      </w:r>
      <w:r w:rsidRPr="00F404F5">
        <w:rPr>
          <w:rFonts w:eastAsia="Palatino Linotype"/>
          <w:b/>
          <w:bCs/>
          <w:spacing w:val="-2"/>
          <w:sz w:val="22"/>
          <w:szCs w:val="22"/>
        </w:rPr>
        <w:t xml:space="preserve"> </w:t>
      </w:r>
      <w:r w:rsidRPr="00F404F5">
        <w:rPr>
          <w:rFonts w:eastAsia="Palatino Linotype"/>
          <w:b/>
          <w:bCs/>
          <w:sz w:val="22"/>
          <w:szCs w:val="22"/>
        </w:rPr>
        <w:t>of</w:t>
      </w:r>
      <w:r w:rsidRPr="00F404F5">
        <w:rPr>
          <w:rFonts w:eastAsia="Palatino Linotype"/>
          <w:b/>
          <w:bCs/>
          <w:spacing w:val="-3"/>
          <w:sz w:val="22"/>
          <w:szCs w:val="22"/>
        </w:rPr>
        <w:t xml:space="preserve"> </w:t>
      </w:r>
      <w:r w:rsidRPr="00F404F5">
        <w:rPr>
          <w:rFonts w:eastAsia="Palatino Linotype"/>
          <w:b/>
          <w:bCs/>
          <w:sz w:val="22"/>
          <w:szCs w:val="22"/>
        </w:rPr>
        <w:t>Time</w:t>
      </w:r>
      <w:r w:rsidRPr="00F404F5">
        <w:rPr>
          <w:rFonts w:eastAsia="Palatino Linotype"/>
          <w:b/>
          <w:bCs/>
          <w:spacing w:val="-2"/>
          <w:sz w:val="22"/>
          <w:szCs w:val="22"/>
        </w:rPr>
        <w:t xml:space="preserve"> </w:t>
      </w:r>
      <w:r w:rsidRPr="00F404F5">
        <w:rPr>
          <w:rFonts w:eastAsia="Palatino Linotype"/>
          <w:b/>
          <w:bCs/>
          <w:sz w:val="22"/>
          <w:szCs w:val="22"/>
        </w:rPr>
        <w:t>for</w:t>
      </w:r>
      <w:r w:rsidRPr="00F404F5">
        <w:rPr>
          <w:rFonts w:eastAsia="Palatino Linotype"/>
          <w:b/>
          <w:bCs/>
          <w:spacing w:val="-2"/>
          <w:sz w:val="22"/>
          <w:szCs w:val="22"/>
        </w:rPr>
        <w:t xml:space="preserve"> </w:t>
      </w:r>
      <w:r w:rsidRPr="00F404F5">
        <w:rPr>
          <w:rFonts w:eastAsia="Palatino Linotype"/>
          <w:b/>
          <w:bCs/>
          <w:sz w:val="22"/>
          <w:szCs w:val="22"/>
        </w:rPr>
        <w:t>Completion</w:t>
      </w:r>
      <w:bookmarkEnd w:id="46"/>
    </w:p>
    <w:p w:rsidR="005A48C5" w:rsidRPr="00F404F5" w:rsidRDefault="005A48C5">
      <w:pPr>
        <w:widowControl w:val="0"/>
        <w:autoSpaceDE w:val="0"/>
        <w:autoSpaceDN w:val="0"/>
        <w:spacing w:before="7"/>
        <w:rPr>
          <w:rFonts w:eastAsia="Cambria"/>
          <w:b/>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7"/>
        <w:jc w:val="both"/>
        <w:rPr>
          <w:rFonts w:eastAsia="Cambria"/>
          <w:sz w:val="22"/>
          <w:szCs w:val="22"/>
        </w:rPr>
      </w:pPr>
      <w:r w:rsidRPr="00F404F5">
        <w:rPr>
          <w:rFonts w:eastAsia="Cambria"/>
          <w:sz w:val="22"/>
          <w:szCs w:val="22"/>
        </w:rPr>
        <w:t>The</w:t>
      </w:r>
      <w:r w:rsidRPr="00F404F5">
        <w:rPr>
          <w:rFonts w:eastAsia="Cambria"/>
          <w:spacing w:val="1"/>
          <w:sz w:val="22"/>
          <w:szCs w:val="22"/>
        </w:rPr>
        <w:t xml:space="preserve"> </w:t>
      </w:r>
      <w:r w:rsidRPr="00745DD6">
        <w:rPr>
          <w:rFonts w:eastAsia="Cambria"/>
          <w:w w:val="105"/>
          <w:sz w:val="22"/>
          <w:szCs w:val="22"/>
        </w:rPr>
        <w:t>Time(s) for Completion specified in the SCC shall be extended if the Contractor is delayed or impeded in the performance of any of its obligations under the Contract by reason of any of the following:</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3"/>
          <w:numId w:val="1"/>
        </w:numPr>
        <w:tabs>
          <w:tab w:val="left" w:pos="1828"/>
          <w:tab w:val="left" w:pos="1829"/>
        </w:tabs>
        <w:autoSpaceDE w:val="0"/>
        <w:autoSpaceDN w:val="0"/>
        <w:spacing w:before="1"/>
        <w:ind w:hanging="541"/>
        <w:jc w:val="both"/>
        <w:rPr>
          <w:rFonts w:eastAsia="Cambria"/>
          <w:sz w:val="22"/>
          <w:szCs w:val="22"/>
        </w:rPr>
      </w:pPr>
      <w:r w:rsidRPr="00F404F5">
        <w:rPr>
          <w:rFonts w:eastAsia="Cambria"/>
          <w:w w:val="105"/>
          <w:sz w:val="22"/>
          <w:szCs w:val="22"/>
        </w:rPr>
        <w:t>any</w:t>
      </w:r>
      <w:r w:rsidRPr="00F404F5">
        <w:rPr>
          <w:rFonts w:eastAsia="Cambria"/>
          <w:spacing w:val="7"/>
          <w:w w:val="105"/>
          <w:sz w:val="22"/>
          <w:szCs w:val="22"/>
        </w:rPr>
        <w:t xml:space="preserve"> </w:t>
      </w:r>
      <w:r w:rsidRPr="00F404F5">
        <w:rPr>
          <w:rFonts w:eastAsia="Cambria"/>
          <w:w w:val="105"/>
          <w:sz w:val="22"/>
          <w:szCs w:val="22"/>
        </w:rPr>
        <w:t>Change</w:t>
      </w:r>
      <w:r w:rsidRPr="00F404F5">
        <w:rPr>
          <w:rFonts w:eastAsia="Cambria"/>
          <w:spacing w:val="7"/>
          <w:w w:val="105"/>
          <w:sz w:val="22"/>
          <w:szCs w:val="22"/>
        </w:rPr>
        <w:t xml:space="preserve"> </w:t>
      </w:r>
      <w:r w:rsidRPr="00F404F5">
        <w:rPr>
          <w:rFonts w:eastAsia="Cambria"/>
          <w:w w:val="105"/>
          <w:sz w:val="22"/>
          <w:szCs w:val="22"/>
        </w:rPr>
        <w:t>in</w:t>
      </w:r>
      <w:r w:rsidRPr="00F404F5">
        <w:rPr>
          <w:rFonts w:eastAsia="Cambria"/>
          <w:spacing w:val="6"/>
          <w:w w:val="105"/>
          <w:sz w:val="22"/>
          <w:szCs w:val="22"/>
        </w:rPr>
        <w:t xml:space="preserve"> </w:t>
      </w:r>
      <w:r w:rsidRPr="00F404F5">
        <w:rPr>
          <w:rFonts w:eastAsia="Cambria"/>
          <w:w w:val="105"/>
          <w:sz w:val="22"/>
          <w:szCs w:val="22"/>
        </w:rPr>
        <w:t>the</w:t>
      </w:r>
      <w:r w:rsidRPr="00F404F5">
        <w:rPr>
          <w:rFonts w:eastAsia="Cambria"/>
          <w:spacing w:val="7"/>
          <w:w w:val="105"/>
          <w:sz w:val="22"/>
          <w:szCs w:val="22"/>
        </w:rPr>
        <w:t xml:space="preserve"> </w:t>
      </w:r>
      <w:r w:rsidRPr="00F404F5">
        <w:rPr>
          <w:rFonts w:eastAsia="Cambria"/>
          <w:w w:val="105"/>
          <w:sz w:val="22"/>
          <w:szCs w:val="22"/>
        </w:rPr>
        <w:t>Facilities</w:t>
      </w:r>
      <w:r w:rsidRPr="00F404F5">
        <w:rPr>
          <w:rFonts w:eastAsia="Cambria"/>
          <w:spacing w:val="6"/>
          <w:w w:val="105"/>
          <w:sz w:val="22"/>
          <w:szCs w:val="22"/>
        </w:rPr>
        <w:t xml:space="preserve"> </w:t>
      </w:r>
      <w:r w:rsidRPr="00F404F5">
        <w:rPr>
          <w:rFonts w:eastAsia="Cambria"/>
          <w:w w:val="105"/>
          <w:sz w:val="22"/>
          <w:szCs w:val="22"/>
        </w:rPr>
        <w:t>as</w:t>
      </w:r>
      <w:r w:rsidRPr="00F404F5">
        <w:rPr>
          <w:rFonts w:eastAsia="Cambria"/>
          <w:spacing w:val="6"/>
          <w:w w:val="105"/>
          <w:sz w:val="22"/>
          <w:szCs w:val="22"/>
        </w:rPr>
        <w:t xml:space="preserve"> </w:t>
      </w:r>
      <w:r w:rsidRPr="00F404F5">
        <w:rPr>
          <w:rFonts w:eastAsia="Cambria"/>
          <w:w w:val="105"/>
          <w:sz w:val="22"/>
          <w:szCs w:val="22"/>
        </w:rPr>
        <w:t>provided</w:t>
      </w:r>
      <w:r w:rsidRPr="00F404F5">
        <w:rPr>
          <w:rFonts w:eastAsia="Cambria"/>
          <w:spacing w:val="7"/>
          <w:w w:val="105"/>
          <w:sz w:val="22"/>
          <w:szCs w:val="22"/>
        </w:rPr>
        <w:t xml:space="preserve"> </w:t>
      </w:r>
      <w:r w:rsidRPr="00F404F5">
        <w:rPr>
          <w:rFonts w:eastAsia="Cambria"/>
          <w:w w:val="105"/>
          <w:sz w:val="22"/>
          <w:szCs w:val="22"/>
        </w:rPr>
        <w:t>in</w:t>
      </w:r>
      <w:r w:rsidRPr="00F404F5">
        <w:rPr>
          <w:rFonts w:eastAsia="Cambria"/>
          <w:spacing w:val="7"/>
          <w:w w:val="105"/>
          <w:sz w:val="22"/>
          <w:szCs w:val="22"/>
        </w:rPr>
        <w:t xml:space="preserve"> </w:t>
      </w:r>
      <w:r w:rsidRPr="00F404F5">
        <w:rPr>
          <w:rFonts w:eastAsia="Cambria"/>
          <w:b/>
          <w:i/>
          <w:w w:val="105"/>
          <w:sz w:val="22"/>
          <w:szCs w:val="22"/>
        </w:rPr>
        <w:t>GCC</w:t>
      </w:r>
      <w:r w:rsidRPr="00F404F5">
        <w:rPr>
          <w:rFonts w:eastAsia="Cambria"/>
          <w:b/>
          <w:i/>
          <w:spacing w:val="7"/>
          <w:w w:val="105"/>
          <w:sz w:val="22"/>
          <w:szCs w:val="22"/>
        </w:rPr>
        <w:t xml:space="preserve"> </w:t>
      </w:r>
      <w:r w:rsidRPr="00F404F5">
        <w:rPr>
          <w:rFonts w:eastAsia="Cambria"/>
          <w:b/>
          <w:i/>
          <w:w w:val="105"/>
          <w:sz w:val="22"/>
          <w:szCs w:val="22"/>
        </w:rPr>
        <w:t>Clause</w:t>
      </w:r>
      <w:r w:rsidRPr="00F404F5">
        <w:rPr>
          <w:rFonts w:eastAsia="Cambria"/>
          <w:b/>
          <w:i/>
          <w:spacing w:val="8"/>
          <w:w w:val="105"/>
          <w:sz w:val="22"/>
          <w:szCs w:val="22"/>
        </w:rPr>
        <w:t xml:space="preserve"> </w:t>
      </w:r>
      <w:r w:rsidRPr="00F404F5">
        <w:rPr>
          <w:rFonts w:eastAsia="Cambria"/>
          <w:b/>
          <w:i/>
          <w:w w:val="105"/>
          <w:sz w:val="22"/>
          <w:szCs w:val="22"/>
        </w:rPr>
        <w:t>33</w:t>
      </w:r>
    </w:p>
    <w:p w:rsidR="005A48C5" w:rsidRPr="00F404F5" w:rsidRDefault="005A48C5">
      <w:pPr>
        <w:widowControl w:val="0"/>
        <w:autoSpaceDE w:val="0"/>
        <w:autoSpaceDN w:val="0"/>
        <w:spacing w:before="11"/>
        <w:rPr>
          <w:rFonts w:eastAsia="Cambria"/>
          <w:sz w:val="22"/>
          <w:szCs w:val="22"/>
        </w:rPr>
      </w:pPr>
    </w:p>
    <w:p w:rsidR="005A48C5" w:rsidRPr="00F404F5" w:rsidRDefault="00D11752">
      <w:pPr>
        <w:widowControl w:val="0"/>
        <w:numPr>
          <w:ilvl w:val="3"/>
          <w:numId w:val="1"/>
        </w:numPr>
        <w:tabs>
          <w:tab w:val="left" w:pos="1828"/>
          <w:tab w:val="left" w:pos="1829"/>
        </w:tabs>
        <w:autoSpaceDE w:val="0"/>
        <w:autoSpaceDN w:val="0"/>
        <w:ind w:hanging="541"/>
        <w:jc w:val="both"/>
        <w:rPr>
          <w:rFonts w:eastAsia="Cambria"/>
          <w:sz w:val="22"/>
          <w:szCs w:val="22"/>
        </w:rPr>
      </w:pPr>
      <w:r w:rsidRPr="00F404F5">
        <w:rPr>
          <w:rFonts w:eastAsia="Cambria"/>
          <w:w w:val="105"/>
          <w:sz w:val="22"/>
          <w:szCs w:val="22"/>
        </w:rPr>
        <w:t>any</w:t>
      </w:r>
      <w:r w:rsidRPr="00F404F5">
        <w:rPr>
          <w:rFonts w:eastAsia="Cambria"/>
          <w:spacing w:val="1"/>
          <w:w w:val="105"/>
          <w:sz w:val="22"/>
          <w:szCs w:val="22"/>
        </w:rPr>
        <w:t xml:space="preserve"> </w:t>
      </w:r>
      <w:r w:rsidRPr="00F404F5">
        <w:rPr>
          <w:rFonts w:eastAsia="Cambria"/>
          <w:w w:val="105"/>
          <w:sz w:val="22"/>
          <w:szCs w:val="22"/>
        </w:rPr>
        <w:t>occurrence</w:t>
      </w:r>
      <w:r w:rsidRPr="00F404F5">
        <w:rPr>
          <w:rFonts w:eastAsia="Cambria"/>
          <w:spacing w:val="1"/>
          <w:w w:val="105"/>
          <w:sz w:val="22"/>
          <w:szCs w:val="22"/>
        </w:rPr>
        <w:t xml:space="preserve"> </w:t>
      </w:r>
      <w:r w:rsidRPr="00F404F5">
        <w:rPr>
          <w:rFonts w:eastAsia="Cambria"/>
          <w:w w:val="105"/>
          <w:sz w:val="22"/>
          <w:szCs w:val="22"/>
        </w:rPr>
        <w:t>of</w:t>
      </w:r>
      <w:r w:rsidRPr="00F404F5">
        <w:rPr>
          <w:rFonts w:eastAsia="Cambria"/>
          <w:spacing w:val="1"/>
          <w:w w:val="105"/>
          <w:sz w:val="22"/>
          <w:szCs w:val="22"/>
        </w:rPr>
        <w:t xml:space="preserve"> </w:t>
      </w:r>
      <w:r w:rsidRPr="00F404F5">
        <w:rPr>
          <w:rFonts w:eastAsia="Cambria"/>
          <w:w w:val="105"/>
          <w:sz w:val="22"/>
          <w:szCs w:val="22"/>
        </w:rPr>
        <w:t>Force</w:t>
      </w:r>
      <w:r w:rsidRPr="00F404F5">
        <w:rPr>
          <w:rFonts w:eastAsia="Cambria"/>
          <w:spacing w:val="2"/>
          <w:w w:val="105"/>
          <w:sz w:val="22"/>
          <w:szCs w:val="22"/>
        </w:rPr>
        <w:t xml:space="preserve"> </w:t>
      </w:r>
      <w:r w:rsidRPr="00F404F5">
        <w:rPr>
          <w:rFonts w:eastAsia="Cambria"/>
          <w:w w:val="105"/>
          <w:sz w:val="22"/>
          <w:szCs w:val="22"/>
        </w:rPr>
        <w:t>Majeure</w:t>
      </w:r>
      <w:r w:rsidRPr="00F404F5">
        <w:rPr>
          <w:rFonts w:eastAsia="Cambria"/>
          <w:spacing w:val="1"/>
          <w:w w:val="105"/>
          <w:sz w:val="22"/>
          <w:szCs w:val="22"/>
        </w:rPr>
        <w:t xml:space="preserve"> </w:t>
      </w:r>
      <w:r w:rsidRPr="00F404F5">
        <w:rPr>
          <w:rFonts w:eastAsia="Cambria"/>
          <w:w w:val="105"/>
          <w:sz w:val="22"/>
          <w:szCs w:val="22"/>
        </w:rPr>
        <w:t>as provided</w:t>
      </w:r>
      <w:r w:rsidRPr="00F404F5">
        <w:rPr>
          <w:rFonts w:eastAsia="Cambria"/>
          <w:spacing w:val="-1"/>
          <w:w w:val="105"/>
          <w:sz w:val="22"/>
          <w:szCs w:val="22"/>
        </w:rPr>
        <w:t xml:space="preserve"> </w:t>
      </w:r>
      <w:r w:rsidRPr="00F404F5">
        <w:rPr>
          <w:rFonts w:eastAsia="Cambria"/>
          <w:w w:val="105"/>
          <w:sz w:val="22"/>
          <w:szCs w:val="22"/>
        </w:rPr>
        <w:t xml:space="preserve">in </w:t>
      </w:r>
      <w:r w:rsidRPr="00F404F5">
        <w:rPr>
          <w:rFonts w:eastAsia="Cambria"/>
          <w:b/>
          <w:i/>
          <w:w w:val="105"/>
          <w:sz w:val="22"/>
          <w:szCs w:val="22"/>
        </w:rPr>
        <w:t>GCC</w:t>
      </w:r>
      <w:r w:rsidRPr="00F404F5">
        <w:rPr>
          <w:rFonts w:eastAsia="Cambria"/>
          <w:b/>
          <w:i/>
          <w:spacing w:val="1"/>
          <w:w w:val="105"/>
          <w:sz w:val="22"/>
          <w:szCs w:val="22"/>
        </w:rPr>
        <w:t xml:space="preserve"> </w:t>
      </w:r>
      <w:r w:rsidRPr="00F404F5">
        <w:rPr>
          <w:rFonts w:eastAsia="Cambria"/>
          <w:b/>
          <w:i/>
          <w:w w:val="105"/>
          <w:sz w:val="22"/>
          <w:szCs w:val="22"/>
        </w:rPr>
        <w:t>Clause</w:t>
      </w:r>
      <w:r w:rsidRPr="00F404F5">
        <w:rPr>
          <w:rFonts w:eastAsia="Cambria"/>
          <w:b/>
          <w:i/>
          <w:spacing w:val="1"/>
          <w:w w:val="105"/>
          <w:sz w:val="22"/>
          <w:szCs w:val="22"/>
        </w:rPr>
        <w:t xml:space="preserve"> </w:t>
      </w:r>
      <w:r w:rsidRPr="00F404F5">
        <w:rPr>
          <w:rFonts w:eastAsia="Cambria"/>
          <w:b/>
          <w:i/>
          <w:w w:val="105"/>
          <w:sz w:val="22"/>
          <w:szCs w:val="22"/>
        </w:rPr>
        <w:t>32</w:t>
      </w:r>
    </w:p>
    <w:p w:rsidR="005A48C5" w:rsidRPr="00F404F5" w:rsidRDefault="005A48C5">
      <w:pPr>
        <w:widowControl w:val="0"/>
        <w:autoSpaceDE w:val="0"/>
        <w:autoSpaceDN w:val="0"/>
        <w:rPr>
          <w:rFonts w:eastAsia="Cambria"/>
          <w:sz w:val="22"/>
          <w:szCs w:val="22"/>
        </w:rPr>
      </w:pPr>
    </w:p>
    <w:p w:rsidR="005A48C5" w:rsidRPr="00F404F5" w:rsidRDefault="00D11752">
      <w:pPr>
        <w:widowControl w:val="0"/>
        <w:numPr>
          <w:ilvl w:val="3"/>
          <w:numId w:val="1"/>
        </w:numPr>
        <w:tabs>
          <w:tab w:val="left" w:pos="1829"/>
        </w:tabs>
        <w:autoSpaceDE w:val="0"/>
        <w:autoSpaceDN w:val="0"/>
        <w:spacing w:line="254" w:lineRule="auto"/>
        <w:ind w:right="1611"/>
        <w:jc w:val="both"/>
        <w:rPr>
          <w:rFonts w:eastAsia="Cambria"/>
          <w:sz w:val="22"/>
          <w:szCs w:val="22"/>
        </w:rPr>
      </w:pPr>
      <w:r w:rsidRPr="00F404F5">
        <w:rPr>
          <w:rFonts w:eastAsia="Cambria"/>
          <w:w w:val="105"/>
          <w:sz w:val="22"/>
          <w:szCs w:val="22"/>
        </w:rPr>
        <w:t xml:space="preserve">any suspension order given by the Employer under </w:t>
      </w:r>
      <w:r w:rsidRPr="00F404F5">
        <w:rPr>
          <w:rFonts w:eastAsia="Cambria"/>
          <w:b/>
          <w:i/>
          <w:w w:val="105"/>
          <w:sz w:val="22"/>
          <w:szCs w:val="22"/>
        </w:rPr>
        <w:t>GCC Clause</w:t>
      </w:r>
      <w:r w:rsidRPr="00F404F5">
        <w:rPr>
          <w:rFonts w:eastAsia="Cambria"/>
          <w:b/>
          <w:i/>
          <w:spacing w:val="1"/>
          <w:w w:val="105"/>
          <w:sz w:val="22"/>
          <w:szCs w:val="22"/>
        </w:rPr>
        <w:t xml:space="preserve"> </w:t>
      </w:r>
      <w:r w:rsidRPr="00F404F5">
        <w:rPr>
          <w:rFonts w:eastAsia="Cambria"/>
          <w:b/>
          <w:i/>
          <w:w w:val="105"/>
          <w:sz w:val="22"/>
          <w:szCs w:val="22"/>
        </w:rPr>
        <w:t>35</w:t>
      </w:r>
      <w:r w:rsidRPr="00F404F5">
        <w:rPr>
          <w:rFonts w:eastAsia="Cambria"/>
          <w:w w:val="105"/>
          <w:sz w:val="22"/>
          <w:szCs w:val="22"/>
        </w:rPr>
        <w:t xml:space="preserve"> hereof or reduction in the rate of progress pursuant to </w:t>
      </w:r>
      <w:r w:rsidRPr="00F404F5">
        <w:rPr>
          <w:rFonts w:eastAsia="Cambria"/>
          <w:b/>
          <w:i/>
          <w:w w:val="105"/>
          <w:sz w:val="22"/>
          <w:szCs w:val="22"/>
        </w:rPr>
        <w:t>GCC</w:t>
      </w:r>
      <w:r w:rsidRPr="00F404F5">
        <w:rPr>
          <w:rFonts w:eastAsia="Cambria"/>
          <w:b/>
          <w:i/>
          <w:spacing w:val="1"/>
          <w:w w:val="105"/>
          <w:sz w:val="22"/>
          <w:szCs w:val="22"/>
        </w:rPr>
        <w:t xml:space="preserve"> </w:t>
      </w:r>
      <w:r w:rsidRPr="00F404F5">
        <w:rPr>
          <w:rFonts w:eastAsia="Cambria"/>
          <w:b/>
          <w:i/>
          <w:w w:val="105"/>
          <w:sz w:val="22"/>
          <w:szCs w:val="22"/>
        </w:rPr>
        <w:t>Sub-Clause</w:t>
      </w:r>
      <w:r w:rsidRPr="00F404F5">
        <w:rPr>
          <w:rFonts w:eastAsia="Cambria"/>
          <w:b/>
          <w:i/>
          <w:spacing w:val="3"/>
          <w:w w:val="105"/>
          <w:sz w:val="22"/>
          <w:szCs w:val="22"/>
        </w:rPr>
        <w:t xml:space="preserve"> </w:t>
      </w:r>
      <w:r w:rsidRPr="00F404F5">
        <w:rPr>
          <w:rFonts w:eastAsia="Cambria"/>
          <w:b/>
          <w:i/>
          <w:w w:val="105"/>
          <w:sz w:val="22"/>
          <w:szCs w:val="22"/>
        </w:rPr>
        <w:t>35.2</w:t>
      </w:r>
      <w:r w:rsidRPr="00F404F5">
        <w:rPr>
          <w:rFonts w:eastAsia="Cambria"/>
          <w:spacing w:val="4"/>
          <w:w w:val="105"/>
          <w:sz w:val="22"/>
          <w:szCs w:val="22"/>
        </w:rPr>
        <w:t xml:space="preserve"> </w:t>
      </w:r>
      <w:r w:rsidRPr="00F404F5">
        <w:rPr>
          <w:rFonts w:eastAsia="Cambria"/>
          <w:w w:val="105"/>
          <w:sz w:val="22"/>
          <w:szCs w:val="22"/>
        </w:rPr>
        <w:t>or</w:t>
      </w:r>
    </w:p>
    <w:p w:rsidR="005A48C5" w:rsidRPr="00F404F5" w:rsidRDefault="00D11752">
      <w:pPr>
        <w:widowControl w:val="0"/>
        <w:numPr>
          <w:ilvl w:val="3"/>
          <w:numId w:val="1"/>
        </w:numPr>
        <w:tabs>
          <w:tab w:val="left" w:pos="1828"/>
          <w:tab w:val="left" w:pos="1829"/>
        </w:tabs>
        <w:autoSpaceDE w:val="0"/>
        <w:autoSpaceDN w:val="0"/>
        <w:spacing w:before="64" w:line="254" w:lineRule="auto"/>
        <w:ind w:right="1605"/>
        <w:jc w:val="both"/>
        <w:rPr>
          <w:rFonts w:eastAsia="Cambria"/>
          <w:sz w:val="22"/>
          <w:szCs w:val="22"/>
        </w:rPr>
      </w:pPr>
      <w:r w:rsidRPr="00F404F5">
        <w:rPr>
          <w:rFonts w:eastAsia="Cambria"/>
          <w:w w:val="105"/>
          <w:sz w:val="22"/>
          <w:szCs w:val="22"/>
        </w:rPr>
        <w:t>any</w:t>
      </w:r>
      <w:r w:rsidRPr="00F404F5">
        <w:rPr>
          <w:rFonts w:eastAsia="Cambria"/>
          <w:spacing w:val="12"/>
          <w:w w:val="105"/>
          <w:sz w:val="22"/>
          <w:szCs w:val="22"/>
        </w:rPr>
        <w:t xml:space="preserve"> </w:t>
      </w:r>
      <w:r w:rsidRPr="00F404F5">
        <w:rPr>
          <w:rFonts w:eastAsia="Cambria"/>
          <w:w w:val="105"/>
          <w:sz w:val="22"/>
          <w:szCs w:val="22"/>
        </w:rPr>
        <w:t>changes</w:t>
      </w:r>
      <w:r w:rsidRPr="00F404F5">
        <w:rPr>
          <w:rFonts w:eastAsia="Cambria"/>
          <w:spacing w:val="10"/>
          <w:w w:val="105"/>
          <w:sz w:val="22"/>
          <w:szCs w:val="22"/>
        </w:rPr>
        <w:t xml:space="preserve"> </w:t>
      </w:r>
      <w:r w:rsidRPr="00F404F5">
        <w:rPr>
          <w:rFonts w:eastAsia="Cambria"/>
          <w:w w:val="105"/>
          <w:sz w:val="22"/>
          <w:szCs w:val="22"/>
        </w:rPr>
        <w:t>in</w:t>
      </w:r>
      <w:r w:rsidRPr="00F404F5">
        <w:rPr>
          <w:rFonts w:eastAsia="Cambria"/>
          <w:spacing w:val="11"/>
          <w:w w:val="105"/>
          <w:sz w:val="22"/>
          <w:szCs w:val="22"/>
        </w:rPr>
        <w:t xml:space="preserve"> </w:t>
      </w:r>
      <w:r w:rsidRPr="00F404F5">
        <w:rPr>
          <w:rFonts w:eastAsia="Cambria"/>
          <w:w w:val="105"/>
          <w:sz w:val="22"/>
          <w:szCs w:val="22"/>
        </w:rPr>
        <w:t>laws</w:t>
      </w:r>
      <w:r w:rsidRPr="00F404F5">
        <w:rPr>
          <w:rFonts w:eastAsia="Cambria"/>
          <w:spacing w:val="11"/>
          <w:w w:val="105"/>
          <w:sz w:val="22"/>
          <w:szCs w:val="22"/>
        </w:rPr>
        <w:t xml:space="preserve"> </w:t>
      </w:r>
      <w:r w:rsidRPr="00F404F5">
        <w:rPr>
          <w:rFonts w:eastAsia="Cambria"/>
          <w:w w:val="105"/>
          <w:sz w:val="22"/>
          <w:szCs w:val="22"/>
        </w:rPr>
        <w:t>and</w:t>
      </w:r>
      <w:r w:rsidRPr="00F404F5">
        <w:rPr>
          <w:rFonts w:eastAsia="Cambria"/>
          <w:spacing w:val="11"/>
          <w:w w:val="105"/>
          <w:sz w:val="22"/>
          <w:szCs w:val="22"/>
        </w:rPr>
        <w:t xml:space="preserve"> </w:t>
      </w:r>
      <w:r w:rsidRPr="00F404F5">
        <w:rPr>
          <w:rFonts w:eastAsia="Cambria"/>
          <w:w w:val="105"/>
          <w:sz w:val="22"/>
          <w:szCs w:val="22"/>
        </w:rPr>
        <w:t>regulations</w:t>
      </w:r>
      <w:r w:rsidRPr="00F404F5">
        <w:rPr>
          <w:rFonts w:eastAsia="Cambria"/>
          <w:spacing w:val="11"/>
          <w:w w:val="105"/>
          <w:sz w:val="22"/>
          <w:szCs w:val="22"/>
        </w:rPr>
        <w:t xml:space="preserve"> </w:t>
      </w:r>
      <w:r w:rsidRPr="00F404F5">
        <w:rPr>
          <w:rFonts w:eastAsia="Cambria"/>
          <w:w w:val="105"/>
          <w:sz w:val="22"/>
          <w:szCs w:val="22"/>
        </w:rPr>
        <w:t>as</w:t>
      </w:r>
      <w:r w:rsidRPr="00F404F5">
        <w:rPr>
          <w:rFonts w:eastAsia="Cambria"/>
          <w:spacing w:val="11"/>
          <w:w w:val="105"/>
          <w:sz w:val="22"/>
          <w:szCs w:val="22"/>
        </w:rPr>
        <w:t xml:space="preserve"> </w:t>
      </w:r>
      <w:r w:rsidRPr="00F404F5">
        <w:rPr>
          <w:rFonts w:eastAsia="Cambria"/>
          <w:w w:val="105"/>
          <w:sz w:val="22"/>
          <w:szCs w:val="22"/>
        </w:rPr>
        <w:t>provided</w:t>
      </w:r>
      <w:r w:rsidRPr="00F404F5">
        <w:rPr>
          <w:rFonts w:eastAsia="Cambria"/>
          <w:spacing w:val="11"/>
          <w:w w:val="105"/>
          <w:sz w:val="22"/>
          <w:szCs w:val="22"/>
        </w:rPr>
        <w:t xml:space="preserve"> </w:t>
      </w:r>
      <w:r w:rsidRPr="00F404F5">
        <w:rPr>
          <w:rFonts w:eastAsia="Cambria"/>
          <w:w w:val="105"/>
          <w:sz w:val="22"/>
          <w:szCs w:val="22"/>
        </w:rPr>
        <w:t>in</w:t>
      </w:r>
      <w:r w:rsidRPr="00F404F5">
        <w:rPr>
          <w:rFonts w:eastAsia="Cambria"/>
          <w:spacing w:val="11"/>
          <w:w w:val="105"/>
          <w:sz w:val="22"/>
          <w:szCs w:val="22"/>
        </w:rPr>
        <w:t xml:space="preserve"> </w:t>
      </w:r>
      <w:r w:rsidRPr="00F404F5">
        <w:rPr>
          <w:rFonts w:eastAsia="Cambria"/>
          <w:b/>
          <w:i/>
          <w:w w:val="105"/>
          <w:sz w:val="22"/>
          <w:szCs w:val="22"/>
        </w:rPr>
        <w:t>GCC</w:t>
      </w:r>
      <w:r w:rsidRPr="00F404F5">
        <w:rPr>
          <w:rFonts w:eastAsia="Cambria"/>
          <w:b/>
          <w:i/>
          <w:spacing w:val="12"/>
          <w:w w:val="105"/>
          <w:sz w:val="22"/>
          <w:szCs w:val="22"/>
        </w:rPr>
        <w:t xml:space="preserve"> </w:t>
      </w:r>
      <w:r w:rsidRPr="00F404F5">
        <w:rPr>
          <w:rFonts w:eastAsia="Cambria"/>
          <w:b/>
          <w:i/>
          <w:w w:val="105"/>
          <w:sz w:val="22"/>
          <w:szCs w:val="22"/>
        </w:rPr>
        <w:t>Clause</w:t>
      </w:r>
      <w:r w:rsidRPr="00F404F5">
        <w:rPr>
          <w:rFonts w:eastAsia="Cambria"/>
          <w:b/>
          <w:i/>
          <w:spacing w:val="-52"/>
          <w:w w:val="105"/>
          <w:sz w:val="22"/>
          <w:szCs w:val="22"/>
        </w:rPr>
        <w:t xml:space="preserve"> </w:t>
      </w:r>
      <w:r w:rsidRPr="00F404F5">
        <w:rPr>
          <w:rFonts w:eastAsia="Cambria"/>
          <w:b/>
          <w:i/>
          <w:w w:val="105"/>
          <w:sz w:val="22"/>
          <w:szCs w:val="22"/>
        </w:rPr>
        <w:t>31</w:t>
      </w:r>
      <w:r w:rsidRPr="00F404F5">
        <w:rPr>
          <w:rFonts w:eastAsia="Cambria"/>
          <w:spacing w:val="3"/>
          <w:w w:val="105"/>
          <w:sz w:val="22"/>
          <w:szCs w:val="22"/>
        </w:rPr>
        <w:t xml:space="preserve"> </w:t>
      </w:r>
      <w:r w:rsidRPr="00F404F5">
        <w:rPr>
          <w:rFonts w:eastAsia="Cambria"/>
          <w:w w:val="105"/>
          <w:sz w:val="22"/>
          <w:szCs w:val="22"/>
        </w:rPr>
        <w:t>or</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3"/>
          <w:numId w:val="1"/>
        </w:numPr>
        <w:tabs>
          <w:tab w:val="left" w:pos="1828"/>
          <w:tab w:val="left" w:pos="1829"/>
        </w:tabs>
        <w:autoSpaceDE w:val="0"/>
        <w:autoSpaceDN w:val="0"/>
        <w:ind w:hanging="541"/>
        <w:jc w:val="both"/>
        <w:rPr>
          <w:rFonts w:eastAsia="Cambria"/>
          <w:sz w:val="22"/>
          <w:szCs w:val="22"/>
        </w:rPr>
      </w:pPr>
      <w:r w:rsidRPr="00F404F5">
        <w:rPr>
          <w:rFonts w:eastAsia="Cambria"/>
          <w:w w:val="105"/>
          <w:sz w:val="22"/>
          <w:szCs w:val="22"/>
        </w:rPr>
        <w:t>any</w:t>
      </w:r>
      <w:r w:rsidRPr="00F404F5">
        <w:rPr>
          <w:rFonts w:eastAsia="Cambria"/>
          <w:spacing w:val="-10"/>
          <w:w w:val="105"/>
          <w:sz w:val="22"/>
          <w:szCs w:val="22"/>
        </w:rPr>
        <w:t xml:space="preserve"> </w:t>
      </w:r>
      <w:r w:rsidRPr="00F404F5">
        <w:rPr>
          <w:rFonts w:eastAsia="Cambria"/>
          <w:w w:val="105"/>
          <w:sz w:val="22"/>
          <w:szCs w:val="22"/>
        </w:rPr>
        <w:t>other</w:t>
      </w:r>
      <w:r w:rsidRPr="00F404F5">
        <w:rPr>
          <w:rFonts w:eastAsia="Cambria"/>
          <w:spacing w:val="-10"/>
          <w:w w:val="105"/>
          <w:sz w:val="22"/>
          <w:szCs w:val="22"/>
        </w:rPr>
        <w:t xml:space="preserve"> </w:t>
      </w:r>
      <w:r w:rsidRPr="00F404F5">
        <w:rPr>
          <w:rFonts w:eastAsia="Cambria"/>
          <w:w w:val="105"/>
          <w:sz w:val="22"/>
          <w:szCs w:val="22"/>
        </w:rPr>
        <w:t>matter</w:t>
      </w:r>
      <w:r w:rsidRPr="00F404F5">
        <w:rPr>
          <w:rFonts w:eastAsia="Cambria"/>
          <w:spacing w:val="-9"/>
          <w:w w:val="105"/>
          <w:sz w:val="22"/>
          <w:szCs w:val="22"/>
        </w:rPr>
        <w:t xml:space="preserve"> </w:t>
      </w:r>
      <w:r w:rsidRPr="00F404F5">
        <w:rPr>
          <w:rFonts w:eastAsia="Cambria"/>
          <w:w w:val="105"/>
          <w:sz w:val="22"/>
          <w:szCs w:val="22"/>
        </w:rPr>
        <w:t>specifically</w:t>
      </w:r>
      <w:r w:rsidRPr="00F404F5">
        <w:rPr>
          <w:rFonts w:eastAsia="Cambria"/>
          <w:spacing w:val="-10"/>
          <w:w w:val="105"/>
          <w:sz w:val="22"/>
          <w:szCs w:val="22"/>
        </w:rPr>
        <w:t xml:space="preserve"> </w:t>
      </w:r>
      <w:r w:rsidRPr="00F404F5">
        <w:rPr>
          <w:rFonts w:eastAsia="Cambria"/>
          <w:w w:val="105"/>
          <w:sz w:val="22"/>
          <w:szCs w:val="22"/>
        </w:rPr>
        <w:t>mentioned</w:t>
      </w:r>
      <w:r w:rsidRPr="00F404F5">
        <w:rPr>
          <w:rFonts w:eastAsia="Cambria"/>
          <w:spacing w:val="-10"/>
          <w:w w:val="105"/>
          <w:sz w:val="22"/>
          <w:szCs w:val="22"/>
        </w:rPr>
        <w:t xml:space="preserve"> </w:t>
      </w:r>
      <w:r w:rsidRPr="00F404F5">
        <w:rPr>
          <w:rFonts w:eastAsia="Cambria"/>
          <w:w w:val="105"/>
          <w:sz w:val="22"/>
          <w:szCs w:val="22"/>
        </w:rPr>
        <w:t>in</w:t>
      </w:r>
      <w:r w:rsidRPr="00F404F5">
        <w:rPr>
          <w:rFonts w:eastAsia="Cambria"/>
          <w:spacing w:val="-11"/>
          <w:w w:val="105"/>
          <w:sz w:val="22"/>
          <w:szCs w:val="22"/>
        </w:rPr>
        <w:t xml:space="preserve"> </w:t>
      </w:r>
      <w:r w:rsidRPr="00F404F5">
        <w:rPr>
          <w:rFonts w:eastAsia="Cambria"/>
          <w:w w:val="105"/>
          <w:sz w:val="22"/>
          <w:szCs w:val="22"/>
        </w:rPr>
        <w:t>the</w:t>
      </w:r>
      <w:r w:rsidRPr="00F404F5">
        <w:rPr>
          <w:rFonts w:eastAsia="Cambria"/>
          <w:spacing w:val="-10"/>
          <w:w w:val="105"/>
          <w:sz w:val="22"/>
          <w:szCs w:val="22"/>
        </w:rPr>
        <w:t xml:space="preserve"> </w:t>
      </w:r>
      <w:r w:rsidRPr="00F404F5">
        <w:rPr>
          <w:rFonts w:eastAsia="Cambria"/>
          <w:w w:val="105"/>
          <w:sz w:val="22"/>
          <w:szCs w:val="22"/>
        </w:rPr>
        <w:t>Contract</w:t>
      </w:r>
    </w:p>
    <w:p w:rsidR="005A48C5" w:rsidRPr="00F404F5" w:rsidRDefault="005A48C5">
      <w:pPr>
        <w:widowControl w:val="0"/>
        <w:autoSpaceDE w:val="0"/>
        <w:autoSpaceDN w:val="0"/>
        <w:spacing w:before="9"/>
        <w:rPr>
          <w:rFonts w:eastAsia="Cambria"/>
          <w:sz w:val="22"/>
          <w:szCs w:val="22"/>
        </w:rPr>
      </w:pPr>
    </w:p>
    <w:p w:rsidR="005A48C5" w:rsidRPr="00745DD6" w:rsidRDefault="00D11752">
      <w:pPr>
        <w:widowControl w:val="0"/>
        <w:autoSpaceDE w:val="0"/>
        <w:autoSpaceDN w:val="0"/>
        <w:spacing w:line="254" w:lineRule="auto"/>
        <w:ind w:left="1288" w:right="1610"/>
        <w:jc w:val="both"/>
        <w:rPr>
          <w:rFonts w:eastAsia="Cambria"/>
          <w:w w:val="105"/>
          <w:sz w:val="22"/>
          <w:szCs w:val="22"/>
        </w:rPr>
      </w:pPr>
      <w:proofErr w:type="gramStart"/>
      <w:r w:rsidRPr="00F404F5">
        <w:rPr>
          <w:rFonts w:eastAsia="Cambria"/>
          <w:w w:val="105"/>
          <w:sz w:val="22"/>
          <w:szCs w:val="22"/>
        </w:rPr>
        <w:t>by</w:t>
      </w:r>
      <w:proofErr w:type="gramEnd"/>
      <w:r w:rsidRPr="00F404F5">
        <w:rPr>
          <w:rFonts w:eastAsia="Cambria"/>
          <w:spacing w:val="-10"/>
          <w:w w:val="105"/>
          <w:sz w:val="22"/>
          <w:szCs w:val="22"/>
        </w:rPr>
        <w:t xml:space="preserve"> </w:t>
      </w:r>
      <w:r w:rsidRPr="00F404F5">
        <w:rPr>
          <w:rFonts w:eastAsia="Cambria"/>
          <w:w w:val="105"/>
          <w:sz w:val="22"/>
          <w:szCs w:val="22"/>
        </w:rPr>
        <w:t>such</w:t>
      </w:r>
      <w:r w:rsidRPr="00745DD6">
        <w:rPr>
          <w:rFonts w:eastAsia="Cambria"/>
          <w:w w:val="105"/>
          <w:sz w:val="22"/>
          <w:szCs w:val="22"/>
        </w:rPr>
        <w:t xml:space="preserve"> </w:t>
      </w:r>
      <w:r w:rsidRPr="00F404F5">
        <w:rPr>
          <w:rFonts w:eastAsia="Cambria"/>
          <w:w w:val="105"/>
          <w:sz w:val="22"/>
          <w:szCs w:val="22"/>
        </w:rPr>
        <w:t>period</w:t>
      </w:r>
      <w:r w:rsidRPr="00745DD6">
        <w:rPr>
          <w:rFonts w:eastAsia="Cambria"/>
          <w:w w:val="105"/>
          <w:sz w:val="22"/>
          <w:szCs w:val="22"/>
        </w:rPr>
        <w:t xml:space="preserve"> </w:t>
      </w:r>
      <w:r w:rsidRPr="00F404F5">
        <w:rPr>
          <w:rFonts w:eastAsia="Cambria"/>
          <w:w w:val="105"/>
          <w:sz w:val="22"/>
          <w:szCs w:val="22"/>
        </w:rPr>
        <w:t>as</w:t>
      </w:r>
      <w:r w:rsidRPr="00745DD6">
        <w:rPr>
          <w:rFonts w:eastAsia="Cambria"/>
          <w:w w:val="105"/>
          <w:sz w:val="22"/>
          <w:szCs w:val="22"/>
        </w:rPr>
        <w:t xml:space="preserve"> </w:t>
      </w:r>
      <w:r w:rsidRPr="00F404F5">
        <w:rPr>
          <w:rFonts w:eastAsia="Cambria"/>
          <w:w w:val="105"/>
          <w:sz w:val="22"/>
          <w:szCs w:val="22"/>
        </w:rPr>
        <w:t>shall</w:t>
      </w:r>
      <w:r w:rsidRPr="00745DD6">
        <w:rPr>
          <w:rFonts w:eastAsia="Cambria"/>
          <w:w w:val="105"/>
          <w:sz w:val="22"/>
          <w:szCs w:val="22"/>
        </w:rPr>
        <w:t xml:space="preserve"> </w:t>
      </w:r>
      <w:r w:rsidRPr="00F404F5">
        <w:rPr>
          <w:rFonts w:eastAsia="Cambria"/>
          <w:w w:val="105"/>
          <w:sz w:val="22"/>
          <w:szCs w:val="22"/>
        </w:rPr>
        <w:t>be</w:t>
      </w:r>
      <w:r w:rsidRPr="00745DD6">
        <w:rPr>
          <w:rFonts w:eastAsia="Cambria"/>
          <w:w w:val="105"/>
          <w:sz w:val="22"/>
          <w:szCs w:val="22"/>
        </w:rPr>
        <w:t xml:space="preserve"> </w:t>
      </w:r>
      <w:r w:rsidRPr="00F404F5">
        <w:rPr>
          <w:rFonts w:eastAsia="Cambria"/>
          <w:w w:val="105"/>
          <w:sz w:val="22"/>
          <w:szCs w:val="22"/>
        </w:rPr>
        <w:t>fair</w:t>
      </w:r>
      <w:r w:rsidRPr="00745DD6">
        <w:rPr>
          <w:rFonts w:eastAsia="Cambria"/>
          <w:w w:val="105"/>
          <w:sz w:val="22"/>
          <w:szCs w:val="22"/>
        </w:rPr>
        <w:t xml:space="preserve"> </w:t>
      </w:r>
      <w:r w:rsidRPr="00F404F5">
        <w:rPr>
          <w:rFonts w:eastAsia="Cambria"/>
          <w:w w:val="105"/>
          <w:sz w:val="22"/>
          <w:szCs w:val="22"/>
        </w:rPr>
        <w:t>and</w:t>
      </w:r>
      <w:r w:rsidRPr="00745DD6">
        <w:rPr>
          <w:rFonts w:eastAsia="Cambria"/>
          <w:w w:val="105"/>
          <w:sz w:val="22"/>
          <w:szCs w:val="22"/>
        </w:rPr>
        <w:t xml:space="preserve"> </w:t>
      </w:r>
      <w:r w:rsidRPr="00F404F5">
        <w:rPr>
          <w:rFonts w:eastAsia="Cambria"/>
          <w:w w:val="105"/>
          <w:sz w:val="22"/>
          <w:szCs w:val="22"/>
        </w:rPr>
        <w:t>reasonable</w:t>
      </w:r>
      <w:r w:rsidRPr="00745DD6">
        <w:rPr>
          <w:rFonts w:eastAsia="Cambria"/>
          <w:w w:val="105"/>
          <w:sz w:val="22"/>
          <w:szCs w:val="22"/>
        </w:rPr>
        <w:t xml:space="preserve"> </w:t>
      </w:r>
      <w:r w:rsidRPr="00F404F5">
        <w:rPr>
          <w:rFonts w:eastAsia="Cambria"/>
          <w:w w:val="105"/>
          <w:sz w:val="22"/>
          <w:szCs w:val="22"/>
        </w:rPr>
        <w:t>in</w:t>
      </w:r>
      <w:r w:rsidRPr="00745DD6">
        <w:rPr>
          <w:rFonts w:eastAsia="Cambria"/>
          <w:w w:val="105"/>
          <w:sz w:val="22"/>
          <w:szCs w:val="22"/>
        </w:rPr>
        <w:t xml:space="preserve"> </w:t>
      </w:r>
      <w:r w:rsidRPr="00F404F5">
        <w:rPr>
          <w:rFonts w:eastAsia="Cambria"/>
          <w:w w:val="105"/>
          <w:sz w:val="22"/>
          <w:szCs w:val="22"/>
        </w:rPr>
        <w:t>all</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circumstances</w:t>
      </w:r>
      <w:r w:rsidRPr="00745DD6">
        <w:rPr>
          <w:rFonts w:eastAsia="Cambria"/>
          <w:w w:val="105"/>
          <w:sz w:val="22"/>
          <w:szCs w:val="22"/>
        </w:rPr>
        <w:t xml:space="preserve"> </w:t>
      </w:r>
      <w:r w:rsidRPr="00F404F5">
        <w:rPr>
          <w:rFonts w:eastAsia="Cambria"/>
          <w:w w:val="105"/>
          <w:sz w:val="22"/>
          <w:szCs w:val="22"/>
        </w:rPr>
        <w:t>and as shall fairly reflect the delay or impediment sustained by the</w:t>
      </w:r>
      <w:r w:rsidRPr="00745DD6">
        <w:rPr>
          <w:rFonts w:eastAsia="Cambria"/>
          <w:w w:val="105"/>
          <w:sz w:val="22"/>
          <w:szCs w:val="22"/>
        </w:rPr>
        <w:t xml:space="preserve"> </w:t>
      </w:r>
      <w:r w:rsidRPr="00F404F5">
        <w:rPr>
          <w:rFonts w:eastAsia="Cambria"/>
          <w:w w:val="105"/>
          <w:sz w:val="22"/>
          <w:szCs w:val="22"/>
        </w:rPr>
        <w:t>Contractor.</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5"/>
        <w:jc w:val="both"/>
        <w:rPr>
          <w:rFonts w:eastAsia="Cambria"/>
          <w:sz w:val="22"/>
          <w:szCs w:val="22"/>
        </w:rPr>
      </w:pPr>
      <w:r w:rsidRPr="00F404F5">
        <w:rPr>
          <w:rFonts w:eastAsia="Cambria"/>
          <w:sz w:val="22"/>
          <w:szCs w:val="22"/>
        </w:rPr>
        <w:t>Except</w:t>
      </w:r>
      <w:r w:rsidRPr="00F404F5">
        <w:rPr>
          <w:rFonts w:eastAsia="Cambria"/>
          <w:spacing w:val="1"/>
          <w:sz w:val="22"/>
          <w:szCs w:val="22"/>
        </w:rPr>
        <w:t xml:space="preserve"> </w:t>
      </w:r>
      <w:r w:rsidRPr="00745DD6">
        <w:rPr>
          <w:rFonts w:eastAsia="Cambria"/>
          <w:w w:val="105"/>
          <w:sz w:val="22"/>
          <w:szCs w:val="22"/>
        </w:rPr>
        <w:t xml:space="preserve">where otherwise specifically provided in the Contract, the Contractor shall submit to the </w:t>
      </w:r>
      <w:r w:rsidR="00E63B39" w:rsidRPr="00745DD6">
        <w:rPr>
          <w:rFonts w:eastAsia="Cambria"/>
          <w:w w:val="105"/>
          <w:sz w:val="22"/>
          <w:szCs w:val="22"/>
        </w:rPr>
        <w:t>Project Manager/</w:t>
      </w:r>
      <w:r w:rsidR="00213F05" w:rsidRPr="00745DD6">
        <w:rPr>
          <w:rFonts w:eastAsia="Cambria"/>
          <w:w w:val="105"/>
          <w:sz w:val="22"/>
          <w:szCs w:val="22"/>
        </w:rPr>
        <w:t>Engineer a</w:t>
      </w:r>
      <w:r w:rsidRPr="00745DD6">
        <w:rPr>
          <w:rFonts w:eastAsia="Cambria"/>
          <w:w w:val="105"/>
          <w:sz w:val="22"/>
          <w:szCs w:val="22"/>
        </w:rPr>
        <w:t xml:space="preserve"> notice of a claim for </w:t>
      </w:r>
      <w:r w:rsidR="00310692" w:rsidRPr="00745DD6">
        <w:rPr>
          <w:rFonts w:eastAsia="Cambria"/>
          <w:w w:val="105"/>
          <w:sz w:val="22"/>
          <w:szCs w:val="22"/>
        </w:rPr>
        <w:t xml:space="preserve">  </w:t>
      </w:r>
      <w:r w:rsidRPr="00745DD6">
        <w:rPr>
          <w:rFonts w:eastAsia="Cambria"/>
          <w:w w:val="105"/>
          <w:sz w:val="22"/>
          <w:szCs w:val="22"/>
        </w:rPr>
        <w:t xml:space="preserve">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w:t>
      </w:r>
      <w:proofErr w:type="spellStart"/>
      <w:r w:rsidRPr="00745DD6">
        <w:rPr>
          <w:rFonts w:eastAsia="Cambria"/>
          <w:w w:val="105"/>
          <w:sz w:val="22"/>
          <w:szCs w:val="22"/>
        </w:rPr>
        <w:t>Employer‟s</w:t>
      </w:r>
      <w:proofErr w:type="spellEnd"/>
      <w:r w:rsidRPr="00745DD6">
        <w:rPr>
          <w:rFonts w:eastAsia="Cambria"/>
          <w:w w:val="105"/>
          <w:sz w:val="22"/>
          <w:szCs w:val="22"/>
        </w:rPr>
        <w:t xml:space="preserve"> estimate of a fair and reasonable time extension, the Contractor shall be entitled </w:t>
      </w:r>
      <w:r w:rsidR="00696A70" w:rsidRPr="00745DD6">
        <w:rPr>
          <w:rFonts w:eastAsia="Cambria"/>
          <w:w w:val="105"/>
          <w:sz w:val="22"/>
          <w:szCs w:val="22"/>
        </w:rPr>
        <w:t xml:space="preserve">     </w:t>
      </w:r>
      <w:r w:rsidRPr="00745DD6">
        <w:rPr>
          <w:rFonts w:eastAsia="Cambria"/>
          <w:w w:val="105"/>
          <w:sz w:val="22"/>
          <w:szCs w:val="22"/>
        </w:rPr>
        <w:t>to refer the matter to</w:t>
      </w:r>
      <w:r w:rsidR="00936D86" w:rsidRPr="00936D86">
        <w:rPr>
          <w:rFonts w:eastAsia="Cambria"/>
          <w:color w:val="FF0000"/>
          <w:sz w:val="22"/>
          <w:szCs w:val="22"/>
        </w:rPr>
        <w:t xml:space="preserve"> </w:t>
      </w:r>
      <w:r w:rsidR="00936D86" w:rsidRPr="001F252E">
        <w:rPr>
          <w:rFonts w:eastAsia="Cambria"/>
          <w:sz w:val="22"/>
          <w:szCs w:val="22"/>
        </w:rPr>
        <w:t>the designated committee of the Employer for its decision/resolution</w:t>
      </w:r>
      <w:r w:rsidRPr="00F404F5">
        <w:rPr>
          <w:rFonts w:eastAsia="Cambria"/>
          <w:sz w:val="22"/>
          <w:szCs w:val="22"/>
        </w:rPr>
        <w:t>.</w:t>
      </w:r>
    </w:p>
    <w:p w:rsidR="005A48C5" w:rsidRPr="00F404F5" w:rsidRDefault="005A48C5">
      <w:pPr>
        <w:widowControl w:val="0"/>
        <w:autoSpaceDE w:val="0"/>
        <w:autoSpaceDN w:val="0"/>
        <w:spacing w:before="8"/>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spacing w:line="254" w:lineRule="auto"/>
        <w:ind w:right="1606"/>
        <w:jc w:val="both"/>
        <w:rPr>
          <w:rFonts w:eastAsia="Cambria"/>
          <w:sz w:val="22"/>
          <w:szCs w:val="22"/>
        </w:rPr>
      </w:pP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w:t>
      </w:r>
      <w:r w:rsidRPr="00745DD6">
        <w:rPr>
          <w:rFonts w:eastAsia="Cambria"/>
          <w:w w:val="105"/>
          <w:sz w:val="22"/>
          <w:szCs w:val="22"/>
        </w:rPr>
        <w:t xml:space="preserve"> </w:t>
      </w:r>
      <w:r w:rsidRPr="00F404F5">
        <w:rPr>
          <w:rFonts w:eastAsia="Cambria"/>
          <w:w w:val="105"/>
          <w:sz w:val="22"/>
          <w:szCs w:val="22"/>
        </w:rPr>
        <w:t>shall</w:t>
      </w:r>
      <w:r w:rsidRPr="00745DD6">
        <w:rPr>
          <w:rFonts w:eastAsia="Cambria"/>
          <w:w w:val="105"/>
          <w:sz w:val="22"/>
          <w:szCs w:val="22"/>
        </w:rPr>
        <w:t xml:space="preserve"> </w:t>
      </w:r>
      <w:r w:rsidRPr="00F404F5">
        <w:rPr>
          <w:rFonts w:eastAsia="Cambria"/>
          <w:w w:val="105"/>
          <w:sz w:val="22"/>
          <w:szCs w:val="22"/>
        </w:rPr>
        <w:t>at</w:t>
      </w:r>
      <w:r w:rsidRPr="00745DD6">
        <w:rPr>
          <w:rFonts w:eastAsia="Cambria"/>
          <w:w w:val="105"/>
          <w:sz w:val="22"/>
          <w:szCs w:val="22"/>
        </w:rPr>
        <w:t xml:space="preserve"> </w:t>
      </w:r>
      <w:r w:rsidRPr="00F404F5">
        <w:rPr>
          <w:rFonts w:eastAsia="Cambria"/>
          <w:w w:val="105"/>
          <w:sz w:val="22"/>
          <w:szCs w:val="22"/>
        </w:rPr>
        <w:t>all</w:t>
      </w:r>
      <w:r w:rsidRPr="00745DD6">
        <w:rPr>
          <w:rFonts w:eastAsia="Cambria"/>
          <w:w w:val="105"/>
          <w:sz w:val="22"/>
          <w:szCs w:val="22"/>
        </w:rPr>
        <w:t xml:space="preserve"> </w:t>
      </w:r>
      <w:r w:rsidRPr="00F404F5">
        <w:rPr>
          <w:rFonts w:eastAsia="Cambria"/>
          <w:w w:val="105"/>
          <w:sz w:val="22"/>
          <w:szCs w:val="22"/>
        </w:rPr>
        <w:t>times</w:t>
      </w:r>
      <w:r w:rsidRPr="00745DD6">
        <w:rPr>
          <w:rFonts w:eastAsia="Cambria"/>
          <w:w w:val="105"/>
          <w:sz w:val="22"/>
          <w:szCs w:val="22"/>
        </w:rPr>
        <w:t xml:space="preserve"> </w:t>
      </w:r>
      <w:r w:rsidRPr="00F404F5">
        <w:rPr>
          <w:rFonts w:eastAsia="Cambria"/>
          <w:w w:val="105"/>
          <w:sz w:val="22"/>
          <w:szCs w:val="22"/>
        </w:rPr>
        <w:t>use</w:t>
      </w:r>
      <w:r w:rsidRPr="00745DD6">
        <w:rPr>
          <w:rFonts w:eastAsia="Cambria"/>
          <w:w w:val="105"/>
          <w:sz w:val="22"/>
          <w:szCs w:val="22"/>
        </w:rPr>
        <w:t xml:space="preserve"> </w:t>
      </w:r>
      <w:r w:rsidRPr="00F404F5">
        <w:rPr>
          <w:rFonts w:eastAsia="Cambria"/>
          <w:w w:val="105"/>
          <w:sz w:val="22"/>
          <w:szCs w:val="22"/>
        </w:rPr>
        <w:t>its</w:t>
      </w:r>
      <w:r w:rsidRPr="00745DD6">
        <w:rPr>
          <w:rFonts w:eastAsia="Cambria"/>
          <w:w w:val="105"/>
          <w:sz w:val="22"/>
          <w:szCs w:val="22"/>
        </w:rPr>
        <w:t xml:space="preserve"> </w:t>
      </w:r>
      <w:r w:rsidRPr="00F404F5">
        <w:rPr>
          <w:rFonts w:eastAsia="Cambria"/>
          <w:w w:val="105"/>
          <w:sz w:val="22"/>
          <w:szCs w:val="22"/>
        </w:rPr>
        <w:t>reasonable</w:t>
      </w:r>
      <w:r w:rsidRPr="00745DD6">
        <w:rPr>
          <w:rFonts w:eastAsia="Cambria"/>
          <w:w w:val="105"/>
          <w:sz w:val="22"/>
          <w:szCs w:val="22"/>
        </w:rPr>
        <w:t xml:space="preserve"> </w:t>
      </w:r>
      <w:r w:rsidRPr="00F404F5">
        <w:rPr>
          <w:rFonts w:eastAsia="Cambria"/>
          <w:w w:val="105"/>
          <w:sz w:val="22"/>
          <w:szCs w:val="22"/>
        </w:rPr>
        <w:t>efforts</w:t>
      </w:r>
      <w:r w:rsidRPr="00745DD6">
        <w:rPr>
          <w:rFonts w:eastAsia="Cambria"/>
          <w:w w:val="105"/>
          <w:sz w:val="22"/>
          <w:szCs w:val="22"/>
        </w:rPr>
        <w:t xml:space="preserve"> </w:t>
      </w:r>
      <w:r w:rsidRPr="00F404F5">
        <w:rPr>
          <w:rFonts w:eastAsia="Cambria"/>
          <w:w w:val="105"/>
          <w:sz w:val="22"/>
          <w:szCs w:val="22"/>
        </w:rPr>
        <w:t>to</w:t>
      </w:r>
      <w:r w:rsidRPr="00745DD6">
        <w:rPr>
          <w:rFonts w:eastAsia="Cambria"/>
          <w:w w:val="105"/>
          <w:sz w:val="22"/>
          <w:szCs w:val="22"/>
        </w:rPr>
        <w:t xml:space="preserve"> </w:t>
      </w:r>
      <w:r w:rsidRPr="00F404F5">
        <w:rPr>
          <w:rFonts w:eastAsia="Cambria"/>
          <w:w w:val="105"/>
          <w:sz w:val="22"/>
          <w:szCs w:val="22"/>
        </w:rPr>
        <w:t>minimize any delay in the performance of its obligations under the</w:t>
      </w:r>
      <w:r w:rsidRPr="00745DD6">
        <w:rPr>
          <w:rFonts w:eastAsia="Cambria"/>
          <w:w w:val="105"/>
          <w:sz w:val="22"/>
          <w:szCs w:val="22"/>
        </w:rPr>
        <w:t xml:space="preserve"> </w:t>
      </w:r>
      <w:r w:rsidRPr="00F404F5">
        <w:rPr>
          <w:rFonts w:eastAsia="Cambria"/>
          <w:w w:val="105"/>
          <w:sz w:val="22"/>
          <w:szCs w:val="22"/>
        </w:rPr>
        <w:t>Contract.</w:t>
      </w:r>
    </w:p>
    <w:p w:rsidR="005A48C5" w:rsidRPr="00F404F5" w:rsidRDefault="005A48C5">
      <w:pPr>
        <w:widowControl w:val="0"/>
        <w:autoSpaceDE w:val="0"/>
        <w:autoSpaceDN w:val="0"/>
        <w:spacing w:before="2"/>
        <w:rPr>
          <w:rFonts w:eastAsia="Cambria"/>
          <w:sz w:val="22"/>
          <w:szCs w:val="22"/>
        </w:rPr>
      </w:pPr>
    </w:p>
    <w:p w:rsidR="005A48C5" w:rsidRPr="00F404F5"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47" w:name="_Toc146280673"/>
      <w:r w:rsidRPr="00F404F5">
        <w:rPr>
          <w:rFonts w:eastAsia="Palatino Linotype"/>
          <w:b/>
          <w:bCs/>
          <w:sz w:val="22"/>
          <w:szCs w:val="22"/>
        </w:rPr>
        <w:t>Suspension</w:t>
      </w:r>
      <w:bookmarkEnd w:id="47"/>
    </w:p>
    <w:p w:rsidR="005A48C5" w:rsidRPr="00F404F5" w:rsidRDefault="005A48C5">
      <w:pPr>
        <w:widowControl w:val="0"/>
        <w:autoSpaceDE w:val="0"/>
        <w:autoSpaceDN w:val="0"/>
        <w:spacing w:before="10"/>
        <w:rPr>
          <w:rFonts w:eastAsia="Cambria"/>
          <w:b/>
          <w:sz w:val="22"/>
          <w:szCs w:val="22"/>
        </w:rPr>
      </w:pPr>
    </w:p>
    <w:p w:rsidR="005A48C5" w:rsidRPr="00745DD6" w:rsidRDefault="00D11752">
      <w:pPr>
        <w:widowControl w:val="0"/>
        <w:numPr>
          <w:ilvl w:val="2"/>
          <w:numId w:val="1"/>
        </w:numPr>
        <w:tabs>
          <w:tab w:val="left" w:pos="1288"/>
          <w:tab w:val="left" w:pos="1289"/>
        </w:tabs>
        <w:autoSpaceDE w:val="0"/>
        <w:autoSpaceDN w:val="0"/>
        <w:spacing w:line="254" w:lineRule="auto"/>
        <w:ind w:right="1604"/>
        <w:jc w:val="both"/>
        <w:rPr>
          <w:rFonts w:eastAsia="Cambria"/>
          <w:w w:val="105"/>
          <w:sz w:val="22"/>
          <w:szCs w:val="22"/>
        </w:rPr>
      </w:pPr>
      <w:r w:rsidRPr="00F404F5">
        <w:rPr>
          <w:rFonts w:eastAsia="Cambria"/>
          <w:sz w:val="22"/>
          <w:szCs w:val="22"/>
        </w:rPr>
        <w:t>The</w:t>
      </w:r>
      <w:r w:rsidRPr="00F404F5">
        <w:rPr>
          <w:rFonts w:eastAsia="Cambria"/>
          <w:spacing w:val="1"/>
          <w:sz w:val="22"/>
          <w:szCs w:val="22"/>
        </w:rPr>
        <w:t xml:space="preserve"> </w:t>
      </w:r>
      <w:r w:rsidRPr="00745DD6">
        <w:rPr>
          <w:rFonts w:eastAsia="Cambria"/>
          <w:w w:val="105"/>
          <w:sz w:val="22"/>
          <w:szCs w:val="22"/>
        </w:rPr>
        <w:t xml:space="preserve">Employer may request the </w:t>
      </w:r>
      <w:r w:rsidR="00E63B39" w:rsidRPr="00745DD6">
        <w:rPr>
          <w:rFonts w:eastAsia="Cambria"/>
          <w:w w:val="105"/>
          <w:sz w:val="22"/>
          <w:szCs w:val="22"/>
        </w:rPr>
        <w:t>Project Manager/</w:t>
      </w:r>
      <w:r w:rsidR="00213F05" w:rsidRPr="00745DD6">
        <w:rPr>
          <w:rFonts w:eastAsia="Cambria"/>
          <w:w w:val="105"/>
          <w:sz w:val="22"/>
          <w:szCs w:val="22"/>
        </w:rPr>
        <w:t>Engineer,</w:t>
      </w:r>
      <w:r w:rsidRPr="00745DD6">
        <w:rPr>
          <w:rFonts w:eastAsia="Cambria"/>
          <w:w w:val="105"/>
          <w:sz w:val="22"/>
          <w:szCs w:val="22"/>
        </w:rPr>
        <w:t xml:space="preserve"> by notice to the Contractor, to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w:t>
      </w:r>
      <w:r w:rsidR="00E63B39" w:rsidRPr="00745DD6">
        <w:rPr>
          <w:rFonts w:eastAsia="Cambria"/>
          <w:w w:val="105"/>
          <w:sz w:val="22"/>
          <w:szCs w:val="22"/>
        </w:rPr>
        <w:t>Project Manager/Engineer</w:t>
      </w:r>
      <w:r w:rsidRPr="00745DD6">
        <w:rPr>
          <w:rFonts w:eastAsia="Cambria"/>
          <w:w w:val="105"/>
          <w:sz w:val="22"/>
          <w:szCs w:val="22"/>
        </w:rPr>
        <w:t>.</w:t>
      </w:r>
    </w:p>
    <w:p w:rsidR="005A48C5" w:rsidRPr="00F404F5" w:rsidRDefault="005A48C5">
      <w:pPr>
        <w:widowControl w:val="0"/>
        <w:autoSpaceDE w:val="0"/>
        <w:autoSpaceDN w:val="0"/>
        <w:spacing w:before="3"/>
        <w:rPr>
          <w:rFonts w:eastAsia="Cambria"/>
          <w:sz w:val="22"/>
          <w:szCs w:val="22"/>
        </w:rPr>
      </w:pPr>
    </w:p>
    <w:p w:rsidR="005A48C5" w:rsidRPr="00745DD6" w:rsidRDefault="00D11752" w:rsidP="003543C9">
      <w:pPr>
        <w:widowControl w:val="0"/>
        <w:autoSpaceDE w:val="0"/>
        <w:autoSpaceDN w:val="0"/>
        <w:spacing w:line="254" w:lineRule="auto"/>
        <w:ind w:left="1288" w:right="1603"/>
        <w:jc w:val="both"/>
        <w:rPr>
          <w:rFonts w:eastAsia="Cambria"/>
          <w:w w:val="105"/>
          <w:sz w:val="22"/>
          <w:szCs w:val="22"/>
        </w:rPr>
      </w:pPr>
      <w:r w:rsidRPr="00F404F5">
        <w:rPr>
          <w:rFonts w:eastAsia="Cambria"/>
          <w:w w:val="105"/>
          <w:sz w:val="22"/>
          <w:szCs w:val="22"/>
        </w:rPr>
        <w:t xml:space="preserve">If, by virtue of a suspension order given by the </w:t>
      </w:r>
      <w:r w:rsidR="00E63B39" w:rsidRPr="00F404F5">
        <w:rPr>
          <w:rFonts w:eastAsia="Cambria"/>
          <w:w w:val="105"/>
          <w:sz w:val="22"/>
          <w:szCs w:val="22"/>
        </w:rPr>
        <w:t xml:space="preserve">Project Manager/Engineer </w:t>
      </w:r>
      <w:r w:rsidRPr="00F404F5">
        <w:rPr>
          <w:rFonts w:eastAsia="Cambria"/>
          <w:w w:val="105"/>
          <w:sz w:val="22"/>
          <w:szCs w:val="22"/>
        </w:rPr>
        <w:t>,</w:t>
      </w:r>
      <w:r w:rsidRPr="00745DD6">
        <w:rPr>
          <w:rFonts w:eastAsia="Cambria"/>
          <w:w w:val="105"/>
          <w:sz w:val="22"/>
          <w:szCs w:val="22"/>
        </w:rPr>
        <w:t xml:space="preserve"> </w:t>
      </w:r>
      <w:r w:rsidRPr="00F404F5">
        <w:rPr>
          <w:rFonts w:eastAsia="Cambria"/>
          <w:w w:val="105"/>
          <w:sz w:val="22"/>
          <w:szCs w:val="22"/>
        </w:rPr>
        <w:t xml:space="preserve">other than by reason of the </w:t>
      </w:r>
      <w:proofErr w:type="spellStart"/>
      <w:r w:rsidRPr="00F404F5">
        <w:rPr>
          <w:rFonts w:eastAsia="Cambria"/>
          <w:w w:val="105"/>
          <w:sz w:val="22"/>
          <w:szCs w:val="22"/>
        </w:rPr>
        <w:t>Contractor‟s</w:t>
      </w:r>
      <w:proofErr w:type="spellEnd"/>
      <w:r w:rsidRPr="00F404F5">
        <w:rPr>
          <w:rFonts w:eastAsia="Cambria"/>
          <w:w w:val="105"/>
          <w:sz w:val="22"/>
          <w:szCs w:val="22"/>
        </w:rPr>
        <w:t xml:space="preserve"> default or breach of the</w:t>
      </w:r>
      <w:r w:rsidRPr="00745DD6">
        <w:rPr>
          <w:rFonts w:eastAsia="Cambria"/>
          <w:w w:val="105"/>
          <w:sz w:val="22"/>
          <w:szCs w:val="22"/>
        </w:rPr>
        <w:t xml:space="preserve"> </w:t>
      </w:r>
      <w:r w:rsidRPr="00F404F5">
        <w:rPr>
          <w:rFonts w:eastAsia="Cambria"/>
          <w:w w:val="105"/>
          <w:sz w:val="22"/>
          <w:szCs w:val="22"/>
        </w:rPr>
        <w:t xml:space="preserve">Contract, the </w:t>
      </w:r>
      <w:proofErr w:type="spellStart"/>
      <w:r w:rsidRPr="00F404F5">
        <w:rPr>
          <w:rFonts w:eastAsia="Cambria"/>
          <w:w w:val="105"/>
          <w:sz w:val="22"/>
          <w:szCs w:val="22"/>
        </w:rPr>
        <w:t>Contractor‟s</w:t>
      </w:r>
      <w:proofErr w:type="spellEnd"/>
      <w:r w:rsidRPr="00F404F5">
        <w:rPr>
          <w:rFonts w:eastAsia="Cambria"/>
          <w:w w:val="105"/>
          <w:sz w:val="22"/>
          <w:szCs w:val="22"/>
        </w:rPr>
        <w:t xml:space="preserve"> performance of any of its obligations is</w:t>
      </w:r>
      <w:r w:rsidRPr="00745DD6">
        <w:rPr>
          <w:rFonts w:eastAsia="Cambria"/>
          <w:w w:val="105"/>
          <w:sz w:val="22"/>
          <w:szCs w:val="22"/>
        </w:rPr>
        <w:t xml:space="preserve"> </w:t>
      </w:r>
      <w:r w:rsidRPr="00F404F5">
        <w:rPr>
          <w:rFonts w:eastAsia="Cambria"/>
          <w:w w:val="105"/>
          <w:sz w:val="22"/>
          <w:szCs w:val="22"/>
        </w:rPr>
        <w:t>suspended for an aggregate period of more than ninety (90) days,</w:t>
      </w:r>
      <w:r w:rsidRPr="00745DD6">
        <w:rPr>
          <w:rFonts w:eastAsia="Cambria"/>
          <w:w w:val="105"/>
          <w:sz w:val="22"/>
          <w:szCs w:val="22"/>
        </w:rPr>
        <w:t xml:space="preserve"> </w:t>
      </w:r>
      <w:r w:rsidRPr="00F404F5">
        <w:rPr>
          <w:rFonts w:eastAsia="Cambria"/>
          <w:w w:val="105"/>
          <w:sz w:val="22"/>
          <w:szCs w:val="22"/>
        </w:rPr>
        <w:t>then</w:t>
      </w:r>
      <w:r w:rsidRPr="00745DD6">
        <w:rPr>
          <w:rFonts w:eastAsia="Cambria"/>
          <w:w w:val="105"/>
          <w:sz w:val="22"/>
          <w:szCs w:val="22"/>
        </w:rPr>
        <w:t xml:space="preserve"> </w:t>
      </w:r>
      <w:r w:rsidRPr="00F404F5">
        <w:rPr>
          <w:rFonts w:eastAsia="Cambria"/>
          <w:w w:val="105"/>
          <w:sz w:val="22"/>
          <w:szCs w:val="22"/>
        </w:rPr>
        <w:t>at</w:t>
      </w:r>
      <w:r w:rsidRPr="00745DD6">
        <w:rPr>
          <w:rFonts w:eastAsia="Cambria"/>
          <w:w w:val="105"/>
          <w:sz w:val="22"/>
          <w:szCs w:val="22"/>
        </w:rPr>
        <w:t xml:space="preserve"> </w:t>
      </w:r>
      <w:r w:rsidRPr="00F404F5">
        <w:rPr>
          <w:rFonts w:eastAsia="Cambria"/>
          <w:w w:val="105"/>
          <w:sz w:val="22"/>
          <w:szCs w:val="22"/>
        </w:rPr>
        <w:t>any</w:t>
      </w:r>
      <w:r w:rsidRPr="00745DD6">
        <w:rPr>
          <w:rFonts w:eastAsia="Cambria"/>
          <w:w w:val="105"/>
          <w:sz w:val="22"/>
          <w:szCs w:val="22"/>
        </w:rPr>
        <w:t xml:space="preserve"> </w:t>
      </w:r>
      <w:r w:rsidRPr="00F404F5">
        <w:rPr>
          <w:rFonts w:eastAsia="Cambria"/>
          <w:w w:val="105"/>
          <w:sz w:val="22"/>
          <w:szCs w:val="22"/>
        </w:rPr>
        <w:t>time</w:t>
      </w:r>
      <w:r w:rsidRPr="00745DD6">
        <w:rPr>
          <w:rFonts w:eastAsia="Cambria"/>
          <w:w w:val="105"/>
          <w:sz w:val="22"/>
          <w:szCs w:val="22"/>
        </w:rPr>
        <w:t xml:space="preserve"> </w:t>
      </w:r>
      <w:r w:rsidRPr="00F404F5">
        <w:rPr>
          <w:rFonts w:eastAsia="Cambria"/>
          <w:w w:val="105"/>
          <w:sz w:val="22"/>
          <w:szCs w:val="22"/>
        </w:rPr>
        <w:t>thereafter</w:t>
      </w:r>
      <w:r w:rsidRPr="00745DD6">
        <w:rPr>
          <w:rFonts w:eastAsia="Cambria"/>
          <w:w w:val="105"/>
          <w:sz w:val="22"/>
          <w:szCs w:val="22"/>
        </w:rPr>
        <w:t xml:space="preserve"> </w:t>
      </w:r>
      <w:r w:rsidRPr="00F404F5">
        <w:rPr>
          <w:rFonts w:eastAsia="Cambria"/>
          <w:w w:val="105"/>
          <w:sz w:val="22"/>
          <w:szCs w:val="22"/>
        </w:rPr>
        <w:t>and</w:t>
      </w:r>
      <w:r w:rsidRPr="00745DD6">
        <w:rPr>
          <w:rFonts w:eastAsia="Cambria"/>
          <w:w w:val="105"/>
          <w:sz w:val="22"/>
          <w:szCs w:val="22"/>
        </w:rPr>
        <w:t xml:space="preserve"> </w:t>
      </w:r>
      <w:r w:rsidRPr="00F404F5">
        <w:rPr>
          <w:rFonts w:eastAsia="Cambria"/>
          <w:w w:val="105"/>
          <w:sz w:val="22"/>
          <w:szCs w:val="22"/>
        </w:rPr>
        <w:t>provided</w:t>
      </w:r>
      <w:r w:rsidRPr="00745DD6">
        <w:rPr>
          <w:rFonts w:eastAsia="Cambria"/>
          <w:w w:val="105"/>
          <w:sz w:val="22"/>
          <w:szCs w:val="22"/>
        </w:rPr>
        <w:t xml:space="preserve"> </w:t>
      </w:r>
      <w:r w:rsidRPr="00F404F5">
        <w:rPr>
          <w:rFonts w:eastAsia="Cambria"/>
          <w:w w:val="105"/>
          <w:sz w:val="22"/>
          <w:szCs w:val="22"/>
        </w:rPr>
        <w:t>that</w:t>
      </w:r>
      <w:r w:rsidRPr="00745DD6">
        <w:rPr>
          <w:rFonts w:eastAsia="Cambria"/>
          <w:w w:val="105"/>
          <w:sz w:val="22"/>
          <w:szCs w:val="22"/>
        </w:rPr>
        <w:t xml:space="preserve"> </w:t>
      </w:r>
      <w:r w:rsidRPr="00F404F5">
        <w:rPr>
          <w:rFonts w:eastAsia="Cambria"/>
          <w:w w:val="105"/>
          <w:sz w:val="22"/>
          <w:szCs w:val="22"/>
        </w:rPr>
        <w:t>at</w:t>
      </w:r>
      <w:r w:rsidRPr="00745DD6">
        <w:rPr>
          <w:rFonts w:eastAsia="Cambria"/>
          <w:w w:val="105"/>
          <w:sz w:val="22"/>
          <w:szCs w:val="22"/>
        </w:rPr>
        <w:t xml:space="preserve"> </w:t>
      </w:r>
      <w:r w:rsidRPr="00F404F5">
        <w:rPr>
          <w:rFonts w:eastAsia="Cambria"/>
          <w:w w:val="105"/>
          <w:sz w:val="22"/>
          <w:szCs w:val="22"/>
        </w:rPr>
        <w:t>that</w:t>
      </w:r>
      <w:r w:rsidRPr="00745DD6">
        <w:rPr>
          <w:rFonts w:eastAsia="Cambria"/>
          <w:w w:val="105"/>
          <w:sz w:val="22"/>
          <w:szCs w:val="22"/>
        </w:rPr>
        <w:t xml:space="preserve"> </w:t>
      </w:r>
      <w:r w:rsidRPr="00F404F5">
        <w:rPr>
          <w:rFonts w:eastAsia="Cambria"/>
          <w:w w:val="105"/>
          <w:sz w:val="22"/>
          <w:szCs w:val="22"/>
        </w:rPr>
        <w:t>time</w:t>
      </w:r>
      <w:r w:rsidRPr="00745DD6">
        <w:rPr>
          <w:rFonts w:eastAsia="Cambria"/>
          <w:w w:val="105"/>
          <w:sz w:val="22"/>
          <w:szCs w:val="22"/>
        </w:rPr>
        <w:t xml:space="preserve"> </w:t>
      </w:r>
      <w:r w:rsidRPr="00F404F5">
        <w:rPr>
          <w:rFonts w:eastAsia="Cambria"/>
          <w:w w:val="105"/>
          <w:sz w:val="22"/>
          <w:szCs w:val="22"/>
        </w:rPr>
        <w:t>such</w:t>
      </w:r>
      <w:r w:rsidRPr="00745DD6">
        <w:rPr>
          <w:rFonts w:eastAsia="Cambria"/>
          <w:w w:val="105"/>
          <w:sz w:val="22"/>
          <w:szCs w:val="22"/>
        </w:rPr>
        <w:t xml:space="preserve"> </w:t>
      </w:r>
      <w:r w:rsidRPr="00F404F5">
        <w:rPr>
          <w:rFonts w:eastAsia="Cambria"/>
          <w:w w:val="105"/>
          <w:sz w:val="22"/>
          <w:szCs w:val="22"/>
        </w:rPr>
        <w:t>performance is still suspended, the Contractor may give a notice to</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00E63B39" w:rsidRPr="00F404F5">
        <w:rPr>
          <w:rFonts w:eastAsia="Cambria"/>
          <w:w w:val="105"/>
          <w:sz w:val="22"/>
          <w:szCs w:val="22"/>
        </w:rPr>
        <w:t xml:space="preserve">Project Manager/Engineer </w:t>
      </w:r>
      <w:r w:rsidRPr="00745DD6">
        <w:rPr>
          <w:rFonts w:eastAsia="Cambria"/>
          <w:w w:val="105"/>
          <w:sz w:val="22"/>
          <w:szCs w:val="22"/>
        </w:rPr>
        <w:t xml:space="preserve"> </w:t>
      </w:r>
      <w:r w:rsidRPr="00F404F5">
        <w:rPr>
          <w:rFonts w:eastAsia="Cambria"/>
          <w:w w:val="105"/>
          <w:sz w:val="22"/>
          <w:szCs w:val="22"/>
        </w:rPr>
        <w:t>requiring</w:t>
      </w:r>
      <w:r w:rsidRPr="00745DD6">
        <w:rPr>
          <w:rFonts w:eastAsia="Cambria"/>
          <w:w w:val="105"/>
          <w:sz w:val="22"/>
          <w:szCs w:val="22"/>
        </w:rPr>
        <w:t xml:space="preserve"> </w:t>
      </w:r>
      <w:r w:rsidRPr="00F404F5">
        <w:rPr>
          <w:rFonts w:eastAsia="Cambria"/>
          <w:w w:val="105"/>
          <w:sz w:val="22"/>
          <w:szCs w:val="22"/>
        </w:rPr>
        <w:t>that</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Employer</w:t>
      </w:r>
      <w:r w:rsidRPr="00745DD6">
        <w:rPr>
          <w:rFonts w:eastAsia="Cambria"/>
          <w:w w:val="105"/>
          <w:sz w:val="22"/>
          <w:szCs w:val="22"/>
        </w:rPr>
        <w:t xml:space="preserve"> </w:t>
      </w:r>
      <w:r w:rsidRPr="00F404F5">
        <w:rPr>
          <w:rFonts w:eastAsia="Cambria"/>
          <w:w w:val="105"/>
          <w:sz w:val="22"/>
          <w:szCs w:val="22"/>
        </w:rPr>
        <w:t>shall,</w:t>
      </w:r>
      <w:r w:rsidRPr="00745DD6">
        <w:rPr>
          <w:rFonts w:eastAsia="Cambria"/>
          <w:w w:val="105"/>
          <w:sz w:val="22"/>
          <w:szCs w:val="22"/>
        </w:rPr>
        <w:t xml:space="preserve"> </w:t>
      </w:r>
      <w:r w:rsidRPr="00F404F5">
        <w:rPr>
          <w:rFonts w:eastAsia="Cambria"/>
          <w:w w:val="105"/>
          <w:sz w:val="22"/>
          <w:szCs w:val="22"/>
        </w:rPr>
        <w:t>within</w:t>
      </w:r>
      <w:r w:rsidRPr="00745DD6">
        <w:rPr>
          <w:rFonts w:eastAsia="Cambria"/>
          <w:w w:val="105"/>
          <w:sz w:val="22"/>
          <w:szCs w:val="22"/>
        </w:rPr>
        <w:t xml:space="preserve"> </w:t>
      </w:r>
      <w:r w:rsidRPr="00F404F5">
        <w:rPr>
          <w:rFonts w:eastAsia="Cambria"/>
          <w:w w:val="105"/>
          <w:sz w:val="22"/>
          <w:szCs w:val="22"/>
        </w:rPr>
        <w:t>twenty-eight (28) days of receipt of the notice, order the resumption</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such</w:t>
      </w:r>
      <w:r w:rsidRPr="00745DD6">
        <w:rPr>
          <w:rFonts w:eastAsia="Cambria"/>
          <w:w w:val="105"/>
          <w:sz w:val="22"/>
          <w:szCs w:val="22"/>
        </w:rPr>
        <w:t xml:space="preserve"> </w:t>
      </w:r>
      <w:r w:rsidRPr="00F404F5">
        <w:rPr>
          <w:rFonts w:eastAsia="Cambria"/>
          <w:w w:val="105"/>
          <w:sz w:val="22"/>
          <w:szCs w:val="22"/>
        </w:rPr>
        <w:t>performance</w:t>
      </w:r>
      <w:r w:rsidRPr="00745DD6">
        <w:rPr>
          <w:rFonts w:eastAsia="Cambria"/>
          <w:w w:val="105"/>
          <w:sz w:val="22"/>
          <w:szCs w:val="22"/>
        </w:rPr>
        <w:t xml:space="preserve"> </w:t>
      </w:r>
      <w:r w:rsidRPr="00F404F5">
        <w:rPr>
          <w:rFonts w:eastAsia="Cambria"/>
          <w:w w:val="105"/>
          <w:sz w:val="22"/>
          <w:szCs w:val="22"/>
        </w:rPr>
        <w:t>or</w:t>
      </w:r>
      <w:r w:rsidRPr="00745DD6">
        <w:rPr>
          <w:rFonts w:eastAsia="Cambria"/>
          <w:w w:val="105"/>
          <w:sz w:val="22"/>
          <w:szCs w:val="22"/>
        </w:rPr>
        <w:t xml:space="preserve"> </w:t>
      </w:r>
      <w:r w:rsidRPr="00F404F5">
        <w:rPr>
          <w:rFonts w:eastAsia="Cambria"/>
          <w:w w:val="105"/>
          <w:sz w:val="22"/>
          <w:szCs w:val="22"/>
        </w:rPr>
        <w:t>request</w:t>
      </w:r>
      <w:r w:rsidRPr="00745DD6">
        <w:rPr>
          <w:rFonts w:eastAsia="Cambria"/>
          <w:w w:val="105"/>
          <w:sz w:val="22"/>
          <w:szCs w:val="22"/>
        </w:rPr>
        <w:t xml:space="preserve"> </w:t>
      </w:r>
      <w:r w:rsidRPr="00F404F5">
        <w:rPr>
          <w:rFonts w:eastAsia="Cambria"/>
          <w:w w:val="105"/>
          <w:sz w:val="22"/>
          <w:szCs w:val="22"/>
        </w:rPr>
        <w:t>and</w:t>
      </w:r>
      <w:r w:rsidRPr="00745DD6">
        <w:rPr>
          <w:rFonts w:eastAsia="Cambria"/>
          <w:w w:val="105"/>
          <w:sz w:val="22"/>
          <w:szCs w:val="22"/>
        </w:rPr>
        <w:t xml:space="preserve"> </w:t>
      </w:r>
      <w:r w:rsidRPr="00F404F5">
        <w:rPr>
          <w:rFonts w:eastAsia="Cambria"/>
          <w:w w:val="105"/>
          <w:sz w:val="22"/>
          <w:szCs w:val="22"/>
        </w:rPr>
        <w:t>subsequently</w:t>
      </w:r>
      <w:r w:rsidRPr="00745DD6">
        <w:rPr>
          <w:rFonts w:eastAsia="Cambria"/>
          <w:w w:val="105"/>
          <w:sz w:val="22"/>
          <w:szCs w:val="22"/>
        </w:rPr>
        <w:t xml:space="preserve"> </w:t>
      </w:r>
      <w:r w:rsidRPr="00F404F5">
        <w:rPr>
          <w:rFonts w:eastAsia="Cambria"/>
          <w:w w:val="105"/>
          <w:sz w:val="22"/>
          <w:szCs w:val="22"/>
        </w:rPr>
        <w:t>order</w:t>
      </w:r>
      <w:r w:rsidRPr="00745DD6">
        <w:rPr>
          <w:rFonts w:eastAsia="Cambria"/>
          <w:w w:val="105"/>
          <w:sz w:val="22"/>
          <w:szCs w:val="22"/>
        </w:rPr>
        <w:t xml:space="preserve"> </w:t>
      </w:r>
      <w:r w:rsidRPr="00F404F5">
        <w:rPr>
          <w:rFonts w:eastAsia="Cambria"/>
          <w:w w:val="105"/>
          <w:sz w:val="22"/>
          <w:szCs w:val="22"/>
        </w:rPr>
        <w:t>a</w:t>
      </w:r>
      <w:r w:rsidRPr="00745DD6">
        <w:rPr>
          <w:rFonts w:eastAsia="Cambria"/>
          <w:w w:val="105"/>
          <w:sz w:val="22"/>
          <w:szCs w:val="22"/>
        </w:rPr>
        <w:t xml:space="preserve"> </w:t>
      </w:r>
      <w:r w:rsidRPr="00F404F5">
        <w:rPr>
          <w:rFonts w:eastAsia="Cambria"/>
          <w:w w:val="105"/>
          <w:sz w:val="22"/>
          <w:szCs w:val="22"/>
        </w:rPr>
        <w:t>change</w:t>
      </w:r>
      <w:r w:rsidRPr="00745DD6">
        <w:rPr>
          <w:rFonts w:eastAsia="Cambria"/>
          <w:w w:val="105"/>
          <w:sz w:val="22"/>
          <w:szCs w:val="22"/>
        </w:rPr>
        <w:t xml:space="preserve"> </w:t>
      </w:r>
      <w:r w:rsidRPr="00F404F5">
        <w:rPr>
          <w:rFonts w:eastAsia="Cambria"/>
          <w:w w:val="105"/>
          <w:sz w:val="22"/>
          <w:szCs w:val="22"/>
        </w:rPr>
        <w:t>in</w:t>
      </w:r>
      <w:r w:rsidR="003543C9" w:rsidRPr="00F404F5">
        <w:rPr>
          <w:rFonts w:eastAsia="Cambria"/>
          <w:w w:val="105"/>
          <w:sz w:val="22"/>
          <w:szCs w:val="22"/>
        </w:rPr>
        <w:t xml:space="preserve"> </w:t>
      </w:r>
      <w:r w:rsidRPr="00F404F5">
        <w:rPr>
          <w:rFonts w:eastAsia="Cambria"/>
          <w:w w:val="105"/>
          <w:sz w:val="22"/>
          <w:szCs w:val="22"/>
        </w:rPr>
        <w:t xml:space="preserve">accordance with </w:t>
      </w:r>
      <w:r w:rsidRPr="00F404F5">
        <w:rPr>
          <w:rFonts w:eastAsia="Cambria"/>
          <w:b/>
          <w:i/>
          <w:w w:val="105"/>
          <w:sz w:val="22"/>
          <w:szCs w:val="22"/>
        </w:rPr>
        <w:t>GCC Clause 33</w:t>
      </w:r>
      <w:r w:rsidRPr="00F404F5">
        <w:rPr>
          <w:rFonts w:eastAsia="Cambria"/>
          <w:w w:val="105"/>
          <w:sz w:val="22"/>
          <w:szCs w:val="22"/>
        </w:rPr>
        <w:t>, excluding the performance of the</w:t>
      </w:r>
      <w:r w:rsidRPr="00745DD6">
        <w:rPr>
          <w:rFonts w:eastAsia="Cambria"/>
          <w:w w:val="105"/>
          <w:sz w:val="22"/>
          <w:szCs w:val="22"/>
        </w:rPr>
        <w:t xml:space="preserve"> </w:t>
      </w:r>
      <w:r w:rsidRPr="00F404F5">
        <w:rPr>
          <w:rFonts w:eastAsia="Cambria"/>
          <w:w w:val="105"/>
          <w:sz w:val="22"/>
          <w:szCs w:val="22"/>
        </w:rPr>
        <w:t>suspended</w:t>
      </w:r>
      <w:r w:rsidRPr="00745DD6">
        <w:rPr>
          <w:rFonts w:eastAsia="Cambria"/>
          <w:w w:val="105"/>
          <w:sz w:val="22"/>
          <w:szCs w:val="22"/>
        </w:rPr>
        <w:t xml:space="preserve"> </w:t>
      </w:r>
      <w:r w:rsidRPr="00F404F5">
        <w:rPr>
          <w:rFonts w:eastAsia="Cambria"/>
          <w:w w:val="105"/>
          <w:sz w:val="22"/>
          <w:szCs w:val="22"/>
        </w:rPr>
        <w:t>obligations</w:t>
      </w:r>
      <w:r w:rsidRPr="00745DD6">
        <w:rPr>
          <w:rFonts w:eastAsia="Cambria"/>
          <w:w w:val="105"/>
          <w:sz w:val="22"/>
          <w:szCs w:val="22"/>
        </w:rPr>
        <w:t xml:space="preserve"> </w:t>
      </w:r>
      <w:r w:rsidRPr="00F404F5">
        <w:rPr>
          <w:rFonts w:eastAsia="Cambria"/>
          <w:w w:val="105"/>
          <w:sz w:val="22"/>
          <w:szCs w:val="22"/>
        </w:rPr>
        <w:t>from</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Contract.</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autoSpaceDE w:val="0"/>
        <w:autoSpaceDN w:val="0"/>
        <w:spacing w:line="254" w:lineRule="auto"/>
        <w:ind w:left="1288" w:right="1607"/>
        <w:jc w:val="both"/>
        <w:rPr>
          <w:rFonts w:eastAsia="Cambria"/>
          <w:sz w:val="22"/>
          <w:szCs w:val="22"/>
        </w:rPr>
      </w:pPr>
      <w:r w:rsidRPr="00F404F5">
        <w:rPr>
          <w:rFonts w:eastAsia="Cambria"/>
          <w:w w:val="105"/>
          <w:sz w:val="22"/>
          <w:szCs w:val="22"/>
        </w:rPr>
        <w:t>If</w:t>
      </w:r>
      <w:r w:rsidRPr="00F404F5">
        <w:rPr>
          <w:rFonts w:eastAsia="Cambria"/>
          <w:spacing w:val="1"/>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Employer</w:t>
      </w:r>
      <w:r w:rsidRPr="00745DD6">
        <w:rPr>
          <w:rFonts w:eastAsia="Cambria"/>
          <w:w w:val="105"/>
          <w:sz w:val="22"/>
          <w:szCs w:val="22"/>
        </w:rPr>
        <w:t xml:space="preserve"> </w:t>
      </w:r>
      <w:r w:rsidRPr="00F404F5">
        <w:rPr>
          <w:rFonts w:eastAsia="Cambria"/>
          <w:w w:val="105"/>
          <w:sz w:val="22"/>
          <w:szCs w:val="22"/>
        </w:rPr>
        <w:t>fails to</w:t>
      </w:r>
      <w:r w:rsidRPr="00745DD6">
        <w:rPr>
          <w:rFonts w:eastAsia="Cambria"/>
          <w:w w:val="105"/>
          <w:sz w:val="22"/>
          <w:szCs w:val="22"/>
        </w:rPr>
        <w:t xml:space="preserve"> </w:t>
      </w:r>
      <w:r w:rsidRPr="00F404F5">
        <w:rPr>
          <w:rFonts w:eastAsia="Cambria"/>
          <w:w w:val="105"/>
          <w:sz w:val="22"/>
          <w:szCs w:val="22"/>
        </w:rPr>
        <w:t>do</w:t>
      </w:r>
      <w:r w:rsidRPr="00745DD6">
        <w:rPr>
          <w:rFonts w:eastAsia="Cambria"/>
          <w:w w:val="105"/>
          <w:sz w:val="22"/>
          <w:szCs w:val="22"/>
        </w:rPr>
        <w:t xml:space="preserve"> </w:t>
      </w:r>
      <w:r w:rsidRPr="00F404F5">
        <w:rPr>
          <w:rFonts w:eastAsia="Cambria"/>
          <w:w w:val="105"/>
          <w:sz w:val="22"/>
          <w:szCs w:val="22"/>
        </w:rPr>
        <w:t>so</w:t>
      </w:r>
      <w:r w:rsidRPr="00745DD6">
        <w:rPr>
          <w:rFonts w:eastAsia="Cambria"/>
          <w:w w:val="105"/>
          <w:sz w:val="22"/>
          <w:szCs w:val="22"/>
        </w:rPr>
        <w:t xml:space="preserve"> </w:t>
      </w:r>
      <w:r w:rsidRPr="00F404F5">
        <w:rPr>
          <w:rFonts w:eastAsia="Cambria"/>
          <w:w w:val="105"/>
          <w:sz w:val="22"/>
          <w:szCs w:val="22"/>
        </w:rPr>
        <w:t>within</w:t>
      </w:r>
      <w:r w:rsidRPr="00745DD6">
        <w:rPr>
          <w:rFonts w:eastAsia="Cambria"/>
          <w:w w:val="105"/>
          <w:sz w:val="22"/>
          <w:szCs w:val="22"/>
        </w:rPr>
        <w:t xml:space="preserve"> </w:t>
      </w:r>
      <w:r w:rsidRPr="00F404F5">
        <w:rPr>
          <w:rFonts w:eastAsia="Cambria"/>
          <w:w w:val="105"/>
          <w:sz w:val="22"/>
          <w:szCs w:val="22"/>
        </w:rPr>
        <w:t>such</w:t>
      </w:r>
      <w:r w:rsidRPr="00745DD6">
        <w:rPr>
          <w:rFonts w:eastAsia="Cambria"/>
          <w:w w:val="105"/>
          <w:sz w:val="22"/>
          <w:szCs w:val="22"/>
        </w:rPr>
        <w:t xml:space="preserve"> </w:t>
      </w:r>
      <w:r w:rsidRPr="00F404F5">
        <w:rPr>
          <w:rFonts w:eastAsia="Cambria"/>
          <w:w w:val="105"/>
          <w:sz w:val="22"/>
          <w:szCs w:val="22"/>
        </w:rPr>
        <w:t>period,</w:t>
      </w:r>
      <w:r w:rsidRPr="00745DD6">
        <w:rPr>
          <w:rFonts w:eastAsia="Cambria"/>
          <w:w w:val="105"/>
          <w:sz w:val="22"/>
          <w:szCs w:val="22"/>
        </w:rPr>
        <w:t xml:space="preserve"> </w:t>
      </w:r>
      <w:r w:rsidR="00705CB0" w:rsidRPr="00F404F5">
        <w:rPr>
          <w:rFonts w:eastAsia="Cambria"/>
          <w:w w:val="105"/>
          <w:sz w:val="22"/>
          <w:szCs w:val="22"/>
        </w:rPr>
        <w:t>the Contractor</w:t>
      </w:r>
      <w:r w:rsidRPr="00745DD6">
        <w:rPr>
          <w:rFonts w:eastAsia="Cambria"/>
          <w:w w:val="105"/>
          <w:sz w:val="22"/>
          <w:szCs w:val="22"/>
        </w:rPr>
        <w:t xml:space="preserve"> </w:t>
      </w:r>
      <w:r w:rsidRPr="00F404F5">
        <w:rPr>
          <w:rFonts w:eastAsia="Cambria"/>
          <w:w w:val="105"/>
          <w:sz w:val="22"/>
          <w:szCs w:val="22"/>
        </w:rPr>
        <w:t xml:space="preserve">may, by a further notice to the </w:t>
      </w:r>
      <w:r w:rsidR="00E63B39" w:rsidRPr="00F404F5">
        <w:rPr>
          <w:rFonts w:eastAsia="Cambria"/>
          <w:w w:val="105"/>
          <w:sz w:val="22"/>
          <w:szCs w:val="22"/>
        </w:rPr>
        <w:t>Project Manager</w:t>
      </w:r>
      <w:r w:rsidR="00705CB0" w:rsidRPr="00F404F5">
        <w:rPr>
          <w:rFonts w:eastAsia="Cambria"/>
          <w:w w:val="105"/>
          <w:sz w:val="22"/>
          <w:szCs w:val="22"/>
        </w:rPr>
        <w:t>/Engineer</w:t>
      </w:r>
      <w:r w:rsidRPr="00F404F5">
        <w:rPr>
          <w:rFonts w:eastAsia="Cambria"/>
          <w:w w:val="105"/>
          <w:sz w:val="22"/>
          <w:szCs w:val="22"/>
        </w:rPr>
        <w:t>, elect to treat the</w:t>
      </w:r>
      <w:r w:rsidRPr="00745DD6">
        <w:rPr>
          <w:rFonts w:eastAsia="Cambria"/>
          <w:w w:val="105"/>
          <w:sz w:val="22"/>
          <w:szCs w:val="22"/>
        </w:rPr>
        <w:t xml:space="preserve"> </w:t>
      </w:r>
      <w:r w:rsidRPr="00F404F5">
        <w:rPr>
          <w:rFonts w:eastAsia="Cambria"/>
          <w:w w:val="105"/>
          <w:sz w:val="22"/>
          <w:szCs w:val="22"/>
        </w:rPr>
        <w:t>suspension, where it affects a part only of the Facilities, as a deletion</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such</w:t>
      </w:r>
      <w:r w:rsidRPr="00745DD6">
        <w:rPr>
          <w:rFonts w:eastAsia="Cambria"/>
          <w:w w:val="105"/>
          <w:sz w:val="22"/>
          <w:szCs w:val="22"/>
        </w:rPr>
        <w:t xml:space="preserve"> </w:t>
      </w:r>
      <w:r w:rsidRPr="00F404F5">
        <w:rPr>
          <w:rFonts w:eastAsia="Cambria"/>
          <w:w w:val="105"/>
          <w:sz w:val="22"/>
          <w:szCs w:val="22"/>
        </w:rPr>
        <w:t>part</w:t>
      </w:r>
      <w:r w:rsidRPr="00745DD6">
        <w:rPr>
          <w:rFonts w:eastAsia="Cambria"/>
          <w:w w:val="105"/>
          <w:sz w:val="22"/>
          <w:szCs w:val="22"/>
        </w:rPr>
        <w:t xml:space="preserve"> </w:t>
      </w:r>
      <w:r w:rsidRPr="00F404F5">
        <w:rPr>
          <w:rFonts w:eastAsia="Cambria"/>
          <w:w w:val="105"/>
          <w:sz w:val="22"/>
          <w:szCs w:val="22"/>
        </w:rPr>
        <w:t>in</w:t>
      </w:r>
      <w:r w:rsidRPr="00745DD6">
        <w:rPr>
          <w:rFonts w:eastAsia="Cambria"/>
          <w:w w:val="105"/>
          <w:sz w:val="22"/>
          <w:szCs w:val="22"/>
        </w:rPr>
        <w:t xml:space="preserve"> </w:t>
      </w:r>
      <w:r w:rsidRPr="00F404F5">
        <w:rPr>
          <w:rFonts w:eastAsia="Cambria"/>
          <w:w w:val="105"/>
          <w:sz w:val="22"/>
          <w:szCs w:val="22"/>
        </w:rPr>
        <w:t>accordance</w:t>
      </w:r>
      <w:r w:rsidRPr="00745DD6">
        <w:rPr>
          <w:rFonts w:eastAsia="Cambria"/>
          <w:w w:val="105"/>
          <w:sz w:val="22"/>
          <w:szCs w:val="22"/>
        </w:rPr>
        <w:t xml:space="preserve"> </w:t>
      </w:r>
      <w:r w:rsidRPr="00F404F5">
        <w:rPr>
          <w:rFonts w:eastAsia="Cambria"/>
          <w:w w:val="105"/>
          <w:sz w:val="22"/>
          <w:szCs w:val="22"/>
        </w:rPr>
        <w:t>with</w:t>
      </w:r>
      <w:r w:rsidRPr="00F404F5">
        <w:rPr>
          <w:rFonts w:eastAsia="Cambria"/>
          <w:spacing w:val="29"/>
          <w:w w:val="105"/>
          <w:sz w:val="22"/>
          <w:szCs w:val="22"/>
        </w:rPr>
        <w:t xml:space="preserve"> </w:t>
      </w:r>
      <w:r w:rsidRPr="00F404F5">
        <w:rPr>
          <w:rFonts w:eastAsia="Cambria"/>
          <w:b/>
          <w:i/>
          <w:w w:val="105"/>
          <w:sz w:val="22"/>
          <w:szCs w:val="22"/>
        </w:rPr>
        <w:t>GCC</w:t>
      </w:r>
      <w:r w:rsidRPr="00F404F5">
        <w:rPr>
          <w:rFonts w:eastAsia="Cambria"/>
          <w:b/>
          <w:i/>
          <w:spacing w:val="29"/>
          <w:w w:val="105"/>
          <w:sz w:val="22"/>
          <w:szCs w:val="22"/>
        </w:rPr>
        <w:t xml:space="preserve"> </w:t>
      </w:r>
      <w:r w:rsidRPr="00F404F5">
        <w:rPr>
          <w:rFonts w:eastAsia="Cambria"/>
          <w:b/>
          <w:i/>
          <w:w w:val="105"/>
          <w:sz w:val="22"/>
          <w:szCs w:val="22"/>
        </w:rPr>
        <w:t>Clause</w:t>
      </w:r>
      <w:r w:rsidRPr="00F404F5">
        <w:rPr>
          <w:rFonts w:eastAsia="Cambria"/>
          <w:b/>
          <w:i/>
          <w:spacing w:val="30"/>
          <w:w w:val="105"/>
          <w:sz w:val="22"/>
          <w:szCs w:val="22"/>
        </w:rPr>
        <w:t xml:space="preserve"> </w:t>
      </w:r>
      <w:r w:rsidRPr="00F404F5">
        <w:rPr>
          <w:rFonts w:eastAsia="Cambria"/>
          <w:b/>
          <w:i/>
          <w:w w:val="105"/>
          <w:sz w:val="22"/>
          <w:szCs w:val="22"/>
        </w:rPr>
        <w:t>33</w:t>
      </w:r>
      <w:r w:rsidRPr="00F404F5">
        <w:rPr>
          <w:rFonts w:eastAsia="Cambria"/>
          <w:spacing w:val="30"/>
          <w:w w:val="105"/>
          <w:sz w:val="22"/>
          <w:szCs w:val="22"/>
        </w:rPr>
        <w:t xml:space="preserve"> </w:t>
      </w:r>
      <w:r w:rsidRPr="00F404F5">
        <w:rPr>
          <w:rFonts w:eastAsia="Cambria"/>
          <w:w w:val="105"/>
          <w:sz w:val="22"/>
          <w:szCs w:val="22"/>
        </w:rPr>
        <w:t>or,</w:t>
      </w:r>
      <w:r w:rsidRPr="00745DD6">
        <w:rPr>
          <w:rFonts w:eastAsia="Cambria"/>
          <w:w w:val="105"/>
          <w:sz w:val="22"/>
          <w:szCs w:val="22"/>
        </w:rPr>
        <w:t xml:space="preserve"> </w:t>
      </w:r>
      <w:r w:rsidRPr="00F404F5">
        <w:rPr>
          <w:rFonts w:eastAsia="Cambria"/>
          <w:w w:val="105"/>
          <w:sz w:val="22"/>
          <w:szCs w:val="22"/>
        </w:rPr>
        <w:t>where</w:t>
      </w:r>
      <w:r w:rsidRPr="00745DD6">
        <w:rPr>
          <w:rFonts w:eastAsia="Cambria"/>
          <w:w w:val="105"/>
          <w:sz w:val="22"/>
          <w:szCs w:val="22"/>
        </w:rPr>
        <w:t xml:space="preserve"> </w:t>
      </w:r>
      <w:r w:rsidRPr="00F404F5">
        <w:rPr>
          <w:rFonts w:eastAsia="Cambria"/>
          <w:w w:val="105"/>
          <w:sz w:val="22"/>
          <w:szCs w:val="22"/>
        </w:rPr>
        <w:t>it</w:t>
      </w:r>
      <w:r w:rsidRPr="00745DD6">
        <w:rPr>
          <w:rFonts w:eastAsia="Cambria"/>
          <w:w w:val="105"/>
          <w:sz w:val="22"/>
          <w:szCs w:val="22"/>
        </w:rPr>
        <w:t xml:space="preserve"> </w:t>
      </w:r>
      <w:r w:rsidRPr="00F404F5">
        <w:rPr>
          <w:rFonts w:eastAsia="Cambria"/>
          <w:w w:val="105"/>
          <w:sz w:val="22"/>
          <w:szCs w:val="22"/>
        </w:rPr>
        <w:t>affects</w:t>
      </w:r>
      <w:r w:rsidRPr="00745DD6">
        <w:rPr>
          <w:rFonts w:eastAsia="Cambria"/>
          <w:w w:val="105"/>
          <w:sz w:val="22"/>
          <w:szCs w:val="22"/>
        </w:rPr>
        <w:t xml:space="preserve"> </w:t>
      </w:r>
      <w:r w:rsidRPr="00F404F5">
        <w:rPr>
          <w:rFonts w:eastAsia="Cambria"/>
          <w:w w:val="105"/>
          <w:sz w:val="22"/>
          <w:szCs w:val="22"/>
        </w:rPr>
        <w:t xml:space="preserve">the whole of the Facilities, as termination of the Contract under </w:t>
      </w:r>
      <w:r w:rsidRPr="00F404F5">
        <w:rPr>
          <w:rFonts w:eastAsia="Cambria"/>
          <w:b/>
          <w:i/>
          <w:w w:val="105"/>
          <w:sz w:val="22"/>
          <w:szCs w:val="22"/>
        </w:rPr>
        <w:t>GCC</w:t>
      </w:r>
      <w:r w:rsidRPr="00F404F5">
        <w:rPr>
          <w:rFonts w:eastAsia="Cambria"/>
          <w:b/>
          <w:i/>
          <w:spacing w:val="1"/>
          <w:w w:val="105"/>
          <w:sz w:val="22"/>
          <w:szCs w:val="22"/>
        </w:rPr>
        <w:t xml:space="preserve"> </w:t>
      </w:r>
      <w:r w:rsidRPr="00F404F5">
        <w:rPr>
          <w:rFonts w:eastAsia="Cambria"/>
          <w:b/>
          <w:i/>
          <w:w w:val="105"/>
          <w:sz w:val="22"/>
          <w:szCs w:val="22"/>
        </w:rPr>
        <w:t>Sub-Clause</w:t>
      </w:r>
      <w:r w:rsidRPr="00F404F5">
        <w:rPr>
          <w:rFonts w:eastAsia="Cambria"/>
          <w:b/>
          <w:i/>
          <w:spacing w:val="4"/>
          <w:w w:val="105"/>
          <w:sz w:val="22"/>
          <w:szCs w:val="22"/>
        </w:rPr>
        <w:t xml:space="preserve"> </w:t>
      </w:r>
      <w:r w:rsidRPr="00F404F5">
        <w:rPr>
          <w:rFonts w:eastAsia="Cambria"/>
          <w:b/>
          <w:i/>
          <w:w w:val="105"/>
          <w:sz w:val="22"/>
          <w:szCs w:val="22"/>
        </w:rPr>
        <w:t>36.1</w:t>
      </w:r>
      <w:r w:rsidRPr="00F404F5">
        <w:rPr>
          <w:rFonts w:eastAsia="Cambria"/>
          <w:w w:val="105"/>
          <w:sz w:val="22"/>
          <w:szCs w:val="22"/>
        </w:rPr>
        <w:t>.</w:t>
      </w:r>
    </w:p>
    <w:p w:rsidR="005A48C5" w:rsidRPr="00F404F5" w:rsidRDefault="005A48C5">
      <w:pPr>
        <w:widowControl w:val="0"/>
        <w:autoSpaceDE w:val="0"/>
        <w:autoSpaceDN w:val="0"/>
        <w:spacing w:before="6"/>
        <w:rPr>
          <w:rFonts w:eastAsia="Cambria"/>
          <w:sz w:val="22"/>
          <w:szCs w:val="22"/>
        </w:rPr>
      </w:pPr>
    </w:p>
    <w:p w:rsidR="005A48C5" w:rsidRPr="00745DD6" w:rsidRDefault="00D11752">
      <w:pPr>
        <w:widowControl w:val="0"/>
        <w:numPr>
          <w:ilvl w:val="2"/>
          <w:numId w:val="1"/>
        </w:numPr>
        <w:tabs>
          <w:tab w:val="left" w:pos="1288"/>
          <w:tab w:val="left" w:pos="1289"/>
        </w:tabs>
        <w:autoSpaceDE w:val="0"/>
        <w:autoSpaceDN w:val="0"/>
        <w:spacing w:line="254" w:lineRule="auto"/>
        <w:ind w:right="1604"/>
        <w:jc w:val="both"/>
        <w:rPr>
          <w:rFonts w:eastAsia="Cambria"/>
          <w:w w:val="105"/>
          <w:sz w:val="22"/>
          <w:szCs w:val="22"/>
        </w:rPr>
      </w:pPr>
      <w:r w:rsidRPr="00F404F5">
        <w:rPr>
          <w:rFonts w:eastAsia="Cambria"/>
          <w:w w:val="105"/>
          <w:sz w:val="22"/>
          <w:szCs w:val="22"/>
        </w:rPr>
        <w:t>If</w:t>
      </w:r>
      <w:r w:rsidRPr="00F404F5">
        <w:rPr>
          <w:rFonts w:eastAsia="Cambria"/>
          <w:spacing w:val="-6"/>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proofErr w:type="spellStart"/>
      <w:r w:rsidRPr="00F404F5">
        <w:rPr>
          <w:rFonts w:eastAsia="Cambria"/>
          <w:w w:val="105"/>
          <w:sz w:val="22"/>
          <w:szCs w:val="22"/>
        </w:rPr>
        <w:t>Contractor‟s</w:t>
      </w:r>
      <w:proofErr w:type="spellEnd"/>
      <w:r w:rsidRPr="00745DD6">
        <w:rPr>
          <w:rFonts w:eastAsia="Cambria"/>
          <w:w w:val="105"/>
          <w:sz w:val="22"/>
          <w:szCs w:val="22"/>
        </w:rPr>
        <w:t xml:space="preserve"> </w:t>
      </w:r>
      <w:r w:rsidRPr="00F404F5">
        <w:rPr>
          <w:rFonts w:eastAsia="Cambria"/>
          <w:w w:val="105"/>
          <w:sz w:val="22"/>
          <w:szCs w:val="22"/>
        </w:rPr>
        <w:t>performance</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its</w:t>
      </w:r>
      <w:r w:rsidRPr="00745DD6">
        <w:rPr>
          <w:rFonts w:eastAsia="Cambria"/>
          <w:w w:val="105"/>
          <w:sz w:val="22"/>
          <w:szCs w:val="22"/>
        </w:rPr>
        <w:t xml:space="preserve"> </w:t>
      </w:r>
      <w:r w:rsidRPr="00F404F5">
        <w:rPr>
          <w:rFonts w:eastAsia="Cambria"/>
          <w:w w:val="105"/>
          <w:sz w:val="22"/>
          <w:szCs w:val="22"/>
        </w:rPr>
        <w:t>obligations</w:t>
      </w:r>
      <w:r w:rsidRPr="00745DD6">
        <w:rPr>
          <w:rFonts w:eastAsia="Cambria"/>
          <w:w w:val="105"/>
          <w:sz w:val="22"/>
          <w:szCs w:val="22"/>
        </w:rPr>
        <w:t xml:space="preserve"> </w:t>
      </w:r>
      <w:r w:rsidRPr="00F404F5">
        <w:rPr>
          <w:rFonts w:eastAsia="Cambria"/>
          <w:w w:val="105"/>
          <w:sz w:val="22"/>
          <w:szCs w:val="22"/>
        </w:rPr>
        <w:t>is</w:t>
      </w:r>
      <w:r w:rsidRPr="00745DD6">
        <w:rPr>
          <w:rFonts w:eastAsia="Cambria"/>
          <w:w w:val="105"/>
          <w:sz w:val="22"/>
          <w:szCs w:val="22"/>
        </w:rPr>
        <w:t xml:space="preserve"> </w:t>
      </w:r>
      <w:r w:rsidRPr="00F404F5">
        <w:rPr>
          <w:rFonts w:eastAsia="Cambria"/>
          <w:w w:val="105"/>
          <w:sz w:val="22"/>
          <w:szCs w:val="22"/>
        </w:rPr>
        <w:t>suspended</w:t>
      </w:r>
      <w:r w:rsidRPr="00745DD6">
        <w:rPr>
          <w:rFonts w:eastAsia="Cambria"/>
          <w:w w:val="105"/>
          <w:sz w:val="22"/>
          <w:szCs w:val="22"/>
        </w:rPr>
        <w:t xml:space="preserve"> </w:t>
      </w:r>
      <w:r w:rsidRPr="00F404F5">
        <w:rPr>
          <w:rFonts w:eastAsia="Cambria"/>
          <w:w w:val="105"/>
          <w:sz w:val="22"/>
          <w:szCs w:val="22"/>
        </w:rPr>
        <w:t>or</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 xml:space="preserve">rate of progress is reduced pursuant to this </w:t>
      </w:r>
      <w:r w:rsidRPr="00F404F5">
        <w:rPr>
          <w:rFonts w:eastAsia="Cambria"/>
          <w:b/>
          <w:i/>
          <w:w w:val="105"/>
          <w:sz w:val="22"/>
          <w:szCs w:val="22"/>
        </w:rPr>
        <w:t>GCC Clause 35,</w:t>
      </w:r>
      <w:r w:rsidRPr="00F404F5">
        <w:rPr>
          <w:rFonts w:eastAsia="Cambria"/>
          <w:w w:val="105"/>
          <w:sz w:val="22"/>
          <w:szCs w:val="22"/>
        </w:rPr>
        <w:t xml:space="preserve"> then the</w:t>
      </w:r>
      <w:r w:rsidRPr="00745DD6">
        <w:rPr>
          <w:rFonts w:eastAsia="Cambria"/>
          <w:w w:val="105"/>
          <w:sz w:val="22"/>
          <w:szCs w:val="22"/>
        </w:rPr>
        <w:t xml:space="preserve"> </w:t>
      </w:r>
      <w:r w:rsidRPr="00F404F5">
        <w:rPr>
          <w:rFonts w:eastAsia="Cambria"/>
          <w:w w:val="105"/>
          <w:sz w:val="22"/>
          <w:szCs w:val="22"/>
        </w:rPr>
        <w:t xml:space="preserve">Time for Completion shall be extended in accordance with </w:t>
      </w:r>
      <w:r w:rsidRPr="00F404F5">
        <w:rPr>
          <w:rFonts w:eastAsia="Cambria"/>
          <w:b/>
          <w:i/>
          <w:w w:val="105"/>
          <w:sz w:val="22"/>
          <w:szCs w:val="22"/>
        </w:rPr>
        <w:t>GCC Sub-</w:t>
      </w:r>
      <w:r w:rsidRPr="00F404F5">
        <w:rPr>
          <w:rFonts w:eastAsia="Cambria"/>
          <w:b/>
          <w:i/>
          <w:spacing w:val="1"/>
          <w:w w:val="105"/>
          <w:sz w:val="22"/>
          <w:szCs w:val="22"/>
        </w:rPr>
        <w:t xml:space="preserve"> </w:t>
      </w:r>
      <w:r w:rsidRPr="00F404F5">
        <w:rPr>
          <w:rFonts w:eastAsia="Cambria"/>
          <w:b/>
          <w:i/>
          <w:w w:val="105"/>
          <w:sz w:val="22"/>
          <w:szCs w:val="22"/>
        </w:rPr>
        <w:t>Clause 34.1,</w:t>
      </w:r>
      <w:r w:rsidRPr="00F404F5">
        <w:rPr>
          <w:rFonts w:eastAsia="Cambria"/>
          <w:w w:val="105"/>
          <w:sz w:val="22"/>
          <w:szCs w:val="22"/>
        </w:rPr>
        <w:t xml:space="preserve"> and any and all additional costs or expenses incurred by</w:t>
      </w:r>
      <w:r w:rsidRPr="00745DD6">
        <w:rPr>
          <w:rFonts w:eastAsia="Cambria"/>
          <w:w w:val="105"/>
          <w:sz w:val="22"/>
          <w:szCs w:val="22"/>
        </w:rPr>
        <w:t xml:space="preserve"> </w:t>
      </w:r>
      <w:r w:rsidRPr="00F404F5">
        <w:rPr>
          <w:rFonts w:eastAsia="Cambria"/>
          <w:w w:val="105"/>
          <w:sz w:val="22"/>
          <w:szCs w:val="22"/>
        </w:rPr>
        <w:t>the Contractor as a result of such suspension or reduction shall be</w:t>
      </w:r>
      <w:r w:rsidRPr="00745DD6">
        <w:rPr>
          <w:rFonts w:eastAsia="Cambria"/>
          <w:w w:val="105"/>
          <w:sz w:val="22"/>
          <w:szCs w:val="22"/>
        </w:rPr>
        <w:t xml:space="preserve"> </w:t>
      </w:r>
      <w:r w:rsidRPr="00F404F5">
        <w:rPr>
          <w:rFonts w:eastAsia="Cambria"/>
          <w:w w:val="105"/>
          <w:sz w:val="22"/>
          <w:szCs w:val="22"/>
        </w:rPr>
        <w:t>paid by the Employer to the Contractor in addition to the Contract</w:t>
      </w:r>
      <w:r w:rsidRPr="00745DD6">
        <w:rPr>
          <w:rFonts w:eastAsia="Cambria"/>
          <w:w w:val="105"/>
          <w:sz w:val="22"/>
          <w:szCs w:val="22"/>
        </w:rPr>
        <w:t xml:space="preserve"> </w:t>
      </w:r>
      <w:r w:rsidRPr="00F404F5">
        <w:rPr>
          <w:rFonts w:eastAsia="Cambria"/>
          <w:w w:val="105"/>
          <w:sz w:val="22"/>
          <w:szCs w:val="22"/>
        </w:rPr>
        <w:t>Price, except in the case of suspension order or reduction in the rate</w:t>
      </w:r>
      <w:r w:rsidRPr="00745DD6">
        <w:rPr>
          <w:rFonts w:eastAsia="Cambria"/>
          <w:w w:val="105"/>
          <w:sz w:val="22"/>
          <w:szCs w:val="22"/>
        </w:rPr>
        <w:t xml:space="preserve"> </w:t>
      </w:r>
      <w:r w:rsidRPr="00F404F5">
        <w:rPr>
          <w:rFonts w:eastAsia="Cambria"/>
          <w:w w:val="105"/>
          <w:sz w:val="22"/>
          <w:szCs w:val="22"/>
        </w:rPr>
        <w:t xml:space="preserve">of progress by reason of the </w:t>
      </w:r>
      <w:proofErr w:type="spellStart"/>
      <w:r w:rsidRPr="00F404F5">
        <w:rPr>
          <w:rFonts w:eastAsia="Cambria"/>
          <w:w w:val="105"/>
          <w:sz w:val="22"/>
          <w:szCs w:val="22"/>
        </w:rPr>
        <w:t>Contractor‟s</w:t>
      </w:r>
      <w:proofErr w:type="spellEnd"/>
      <w:r w:rsidRPr="00F404F5">
        <w:rPr>
          <w:rFonts w:eastAsia="Cambria"/>
          <w:w w:val="105"/>
          <w:sz w:val="22"/>
          <w:szCs w:val="22"/>
        </w:rPr>
        <w:t xml:space="preserve"> default or breach of the</w:t>
      </w:r>
      <w:r w:rsidRPr="00745DD6">
        <w:rPr>
          <w:rFonts w:eastAsia="Cambria"/>
          <w:w w:val="105"/>
          <w:sz w:val="22"/>
          <w:szCs w:val="22"/>
        </w:rPr>
        <w:t xml:space="preserve"> </w:t>
      </w:r>
      <w:r w:rsidRPr="00F404F5">
        <w:rPr>
          <w:rFonts w:eastAsia="Cambria"/>
          <w:w w:val="105"/>
          <w:sz w:val="22"/>
          <w:szCs w:val="22"/>
        </w:rPr>
        <w:t>Contract.</w:t>
      </w:r>
    </w:p>
    <w:p w:rsidR="005A48C5" w:rsidRPr="00F404F5" w:rsidRDefault="00D11752">
      <w:pPr>
        <w:widowControl w:val="0"/>
        <w:numPr>
          <w:ilvl w:val="2"/>
          <w:numId w:val="1"/>
        </w:numPr>
        <w:tabs>
          <w:tab w:val="left" w:pos="1288"/>
          <w:tab w:val="left" w:pos="1289"/>
        </w:tabs>
        <w:autoSpaceDE w:val="0"/>
        <w:autoSpaceDN w:val="0"/>
        <w:spacing w:line="254" w:lineRule="auto"/>
        <w:ind w:right="1610"/>
        <w:jc w:val="both"/>
        <w:rPr>
          <w:rFonts w:eastAsia="Cambria"/>
          <w:w w:val="105"/>
          <w:sz w:val="22"/>
          <w:szCs w:val="22"/>
        </w:rPr>
      </w:pPr>
      <w:r w:rsidRPr="00F404F5">
        <w:rPr>
          <w:rFonts w:eastAsia="Cambria"/>
          <w:w w:val="105"/>
          <w:sz w:val="22"/>
          <w:szCs w:val="22"/>
        </w:rPr>
        <w:t>During the period of suspension, the Contractor shall not remove</w:t>
      </w:r>
      <w:r w:rsidRPr="00745DD6">
        <w:rPr>
          <w:rFonts w:eastAsia="Cambria"/>
          <w:w w:val="105"/>
          <w:sz w:val="22"/>
          <w:szCs w:val="22"/>
        </w:rPr>
        <w:t xml:space="preserve"> </w:t>
      </w:r>
      <w:r w:rsidRPr="00F404F5">
        <w:rPr>
          <w:rFonts w:eastAsia="Cambria"/>
          <w:w w:val="105"/>
          <w:sz w:val="22"/>
          <w:szCs w:val="22"/>
        </w:rPr>
        <w:t>from the Site any Plant and Equipment, any part of the Facilities or</w:t>
      </w:r>
      <w:r w:rsidRPr="00745DD6">
        <w:rPr>
          <w:rFonts w:eastAsia="Cambria"/>
          <w:w w:val="105"/>
          <w:sz w:val="22"/>
          <w:szCs w:val="22"/>
        </w:rPr>
        <w:t xml:space="preserve"> </w:t>
      </w:r>
      <w:r w:rsidRPr="00F404F5">
        <w:rPr>
          <w:rFonts w:eastAsia="Cambria"/>
          <w:w w:val="105"/>
          <w:sz w:val="22"/>
          <w:szCs w:val="22"/>
        </w:rPr>
        <w:t>any</w:t>
      </w:r>
      <w:r w:rsidRPr="00745DD6">
        <w:rPr>
          <w:rFonts w:eastAsia="Cambria"/>
          <w:w w:val="105"/>
          <w:sz w:val="22"/>
          <w:szCs w:val="22"/>
        </w:rPr>
        <w:t xml:space="preserve"> </w:t>
      </w:r>
      <w:proofErr w:type="spellStart"/>
      <w:r w:rsidRPr="00F404F5">
        <w:rPr>
          <w:rFonts w:eastAsia="Cambria"/>
          <w:w w:val="105"/>
          <w:sz w:val="22"/>
          <w:szCs w:val="22"/>
        </w:rPr>
        <w:t>Contractor‟s</w:t>
      </w:r>
      <w:proofErr w:type="spellEnd"/>
      <w:r w:rsidRPr="00745DD6">
        <w:rPr>
          <w:rFonts w:eastAsia="Cambria"/>
          <w:w w:val="105"/>
          <w:sz w:val="22"/>
          <w:szCs w:val="22"/>
        </w:rPr>
        <w:t xml:space="preserve"> </w:t>
      </w:r>
      <w:r w:rsidRPr="00F404F5">
        <w:rPr>
          <w:rFonts w:eastAsia="Cambria"/>
          <w:w w:val="105"/>
          <w:sz w:val="22"/>
          <w:szCs w:val="22"/>
        </w:rPr>
        <w:t>Equipment,</w:t>
      </w:r>
      <w:r w:rsidRPr="00745DD6">
        <w:rPr>
          <w:rFonts w:eastAsia="Cambria"/>
          <w:w w:val="105"/>
          <w:sz w:val="22"/>
          <w:szCs w:val="22"/>
        </w:rPr>
        <w:t xml:space="preserve"> </w:t>
      </w:r>
      <w:r w:rsidRPr="00F404F5">
        <w:rPr>
          <w:rFonts w:eastAsia="Cambria"/>
          <w:w w:val="105"/>
          <w:sz w:val="22"/>
          <w:szCs w:val="22"/>
        </w:rPr>
        <w:t>without</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prior</w:t>
      </w:r>
      <w:r w:rsidRPr="00745DD6">
        <w:rPr>
          <w:rFonts w:eastAsia="Cambria"/>
          <w:w w:val="105"/>
          <w:sz w:val="22"/>
          <w:szCs w:val="22"/>
        </w:rPr>
        <w:t xml:space="preserve"> </w:t>
      </w:r>
      <w:r w:rsidRPr="00F404F5">
        <w:rPr>
          <w:rFonts w:eastAsia="Cambria"/>
          <w:w w:val="105"/>
          <w:sz w:val="22"/>
          <w:szCs w:val="22"/>
        </w:rPr>
        <w:t>written</w:t>
      </w:r>
      <w:r w:rsidRPr="00745DD6">
        <w:rPr>
          <w:rFonts w:eastAsia="Cambria"/>
          <w:w w:val="105"/>
          <w:sz w:val="22"/>
          <w:szCs w:val="22"/>
        </w:rPr>
        <w:t xml:space="preserve"> </w:t>
      </w:r>
      <w:r w:rsidRPr="00F404F5">
        <w:rPr>
          <w:rFonts w:eastAsia="Cambria"/>
          <w:w w:val="105"/>
          <w:sz w:val="22"/>
          <w:szCs w:val="22"/>
        </w:rPr>
        <w:t xml:space="preserve">consent of </w:t>
      </w:r>
      <w:r w:rsidR="002E76BB" w:rsidRPr="00F404F5">
        <w:rPr>
          <w:rFonts w:eastAsia="Cambria"/>
          <w:w w:val="105"/>
          <w:sz w:val="22"/>
          <w:szCs w:val="22"/>
        </w:rPr>
        <w:t>the Employer</w:t>
      </w:r>
      <w:r w:rsidRPr="00F404F5">
        <w:rPr>
          <w:rFonts w:eastAsia="Cambria"/>
          <w:w w:val="105"/>
          <w:sz w:val="22"/>
          <w:szCs w:val="22"/>
        </w:rPr>
        <w:t>.</w:t>
      </w:r>
    </w:p>
    <w:p w:rsidR="005A48C5" w:rsidRPr="00F404F5" w:rsidRDefault="005A48C5">
      <w:pPr>
        <w:widowControl w:val="0"/>
        <w:autoSpaceDE w:val="0"/>
        <w:autoSpaceDN w:val="0"/>
        <w:spacing w:before="10"/>
        <w:rPr>
          <w:rFonts w:eastAsia="Cambria"/>
          <w:sz w:val="22"/>
          <w:szCs w:val="22"/>
        </w:rPr>
      </w:pPr>
    </w:p>
    <w:p w:rsidR="005A48C5" w:rsidRPr="00F404F5"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48" w:name="_Toc146280674"/>
      <w:r w:rsidRPr="00F404F5">
        <w:rPr>
          <w:rFonts w:eastAsia="Palatino Linotype"/>
          <w:b/>
          <w:bCs/>
          <w:sz w:val="22"/>
          <w:szCs w:val="22"/>
        </w:rPr>
        <w:t>Termination</w:t>
      </w:r>
      <w:bookmarkEnd w:id="48"/>
    </w:p>
    <w:p w:rsidR="005A48C5" w:rsidRPr="00F404F5" w:rsidRDefault="005A48C5">
      <w:pPr>
        <w:widowControl w:val="0"/>
        <w:autoSpaceDE w:val="0"/>
        <w:autoSpaceDN w:val="0"/>
        <w:spacing w:before="10"/>
        <w:rPr>
          <w:rFonts w:eastAsia="Cambria"/>
          <w:b/>
          <w:sz w:val="22"/>
          <w:szCs w:val="22"/>
        </w:rPr>
      </w:pPr>
    </w:p>
    <w:p w:rsidR="005A48C5" w:rsidRPr="00F404F5" w:rsidRDefault="00D11752">
      <w:pPr>
        <w:widowControl w:val="0"/>
        <w:numPr>
          <w:ilvl w:val="2"/>
          <w:numId w:val="1"/>
        </w:numPr>
        <w:tabs>
          <w:tab w:val="left" w:pos="1288"/>
          <w:tab w:val="left" w:pos="1289"/>
        </w:tabs>
        <w:autoSpaceDE w:val="0"/>
        <w:autoSpaceDN w:val="0"/>
        <w:ind w:hanging="1081"/>
        <w:jc w:val="both"/>
        <w:rPr>
          <w:rFonts w:eastAsia="Cambria"/>
          <w:sz w:val="22"/>
          <w:szCs w:val="22"/>
        </w:rPr>
      </w:pPr>
      <w:r w:rsidRPr="00F404F5">
        <w:rPr>
          <w:rFonts w:eastAsia="Cambria"/>
          <w:spacing w:val="-1"/>
          <w:w w:val="105"/>
          <w:sz w:val="22"/>
          <w:szCs w:val="22"/>
        </w:rPr>
        <w:t>Termination</w:t>
      </w:r>
      <w:r w:rsidRPr="00F404F5">
        <w:rPr>
          <w:rFonts w:eastAsia="Cambria"/>
          <w:spacing w:val="-13"/>
          <w:w w:val="105"/>
          <w:sz w:val="22"/>
          <w:szCs w:val="22"/>
        </w:rPr>
        <w:t xml:space="preserve"> </w:t>
      </w:r>
      <w:r w:rsidRPr="00F404F5">
        <w:rPr>
          <w:rFonts w:eastAsia="Cambria"/>
          <w:spacing w:val="-1"/>
          <w:w w:val="105"/>
          <w:sz w:val="22"/>
          <w:szCs w:val="22"/>
        </w:rPr>
        <w:t>for</w:t>
      </w:r>
      <w:r w:rsidRPr="00F404F5">
        <w:rPr>
          <w:rFonts w:eastAsia="Cambria"/>
          <w:spacing w:val="-13"/>
          <w:w w:val="105"/>
          <w:sz w:val="22"/>
          <w:szCs w:val="22"/>
        </w:rPr>
        <w:t xml:space="preserve"> </w:t>
      </w:r>
      <w:proofErr w:type="spellStart"/>
      <w:r w:rsidRPr="00F404F5">
        <w:rPr>
          <w:rFonts w:eastAsia="Cambria"/>
          <w:w w:val="105"/>
          <w:sz w:val="22"/>
          <w:szCs w:val="22"/>
        </w:rPr>
        <w:t>Employer‟s</w:t>
      </w:r>
      <w:proofErr w:type="spellEnd"/>
      <w:r w:rsidRPr="00F404F5">
        <w:rPr>
          <w:rFonts w:eastAsia="Cambria"/>
          <w:spacing w:val="-12"/>
          <w:w w:val="105"/>
          <w:sz w:val="22"/>
          <w:szCs w:val="22"/>
        </w:rPr>
        <w:t xml:space="preserve"> </w:t>
      </w:r>
      <w:r w:rsidRPr="00F404F5">
        <w:rPr>
          <w:rFonts w:eastAsia="Cambria"/>
          <w:w w:val="105"/>
          <w:sz w:val="22"/>
          <w:szCs w:val="22"/>
        </w:rPr>
        <w:t>Convenience</w:t>
      </w:r>
    </w:p>
    <w:p w:rsidR="005A48C5" w:rsidRPr="00F404F5" w:rsidRDefault="005A48C5">
      <w:pPr>
        <w:widowControl w:val="0"/>
        <w:autoSpaceDE w:val="0"/>
        <w:autoSpaceDN w:val="0"/>
        <w:rPr>
          <w:rFonts w:eastAsia="Cambria"/>
          <w:sz w:val="22"/>
          <w:szCs w:val="22"/>
        </w:rPr>
      </w:pPr>
    </w:p>
    <w:p w:rsidR="005A48C5" w:rsidRPr="00F404F5" w:rsidRDefault="00D11752">
      <w:pPr>
        <w:widowControl w:val="0"/>
        <w:numPr>
          <w:ilvl w:val="2"/>
          <w:numId w:val="36"/>
        </w:numPr>
        <w:tabs>
          <w:tab w:val="left" w:pos="1289"/>
        </w:tabs>
        <w:autoSpaceDE w:val="0"/>
        <w:autoSpaceDN w:val="0"/>
        <w:spacing w:line="254" w:lineRule="auto"/>
        <w:ind w:right="1610"/>
        <w:jc w:val="both"/>
        <w:rPr>
          <w:rFonts w:eastAsia="Cambria"/>
          <w:sz w:val="22"/>
          <w:szCs w:val="22"/>
        </w:rPr>
      </w:pPr>
      <w:r w:rsidRPr="00F404F5">
        <w:rPr>
          <w:rFonts w:eastAsia="Cambria"/>
          <w:sz w:val="22"/>
          <w:szCs w:val="22"/>
        </w:rPr>
        <w:t>The</w:t>
      </w:r>
      <w:r w:rsidRPr="00F404F5">
        <w:rPr>
          <w:rFonts w:eastAsia="Cambria"/>
          <w:spacing w:val="27"/>
          <w:sz w:val="22"/>
          <w:szCs w:val="22"/>
        </w:rPr>
        <w:t xml:space="preserve"> </w:t>
      </w:r>
      <w:r w:rsidRPr="00745DD6">
        <w:rPr>
          <w:rFonts w:eastAsia="Cambria"/>
          <w:w w:val="105"/>
          <w:sz w:val="22"/>
          <w:szCs w:val="22"/>
        </w:rPr>
        <w:t>Employer may at any time terminate the Contract for any reason by giving the Contractor a notice of termination that refers to this</w:t>
      </w:r>
      <w:r w:rsidRPr="00F404F5">
        <w:rPr>
          <w:rFonts w:eastAsia="Cambria"/>
          <w:spacing w:val="1"/>
          <w:sz w:val="22"/>
          <w:szCs w:val="22"/>
        </w:rPr>
        <w:t xml:space="preserve"> </w:t>
      </w:r>
      <w:r w:rsidRPr="00F404F5">
        <w:rPr>
          <w:rFonts w:eastAsia="Cambria"/>
          <w:b/>
          <w:i/>
          <w:sz w:val="22"/>
          <w:szCs w:val="22"/>
        </w:rPr>
        <w:t>GCC</w:t>
      </w:r>
      <w:r w:rsidRPr="00F404F5">
        <w:rPr>
          <w:rFonts w:eastAsia="Cambria"/>
          <w:b/>
          <w:i/>
          <w:spacing w:val="8"/>
          <w:sz w:val="22"/>
          <w:szCs w:val="22"/>
        </w:rPr>
        <w:t xml:space="preserve"> </w:t>
      </w:r>
      <w:r w:rsidRPr="00F404F5">
        <w:rPr>
          <w:rFonts w:eastAsia="Cambria"/>
          <w:b/>
          <w:i/>
          <w:sz w:val="22"/>
          <w:szCs w:val="22"/>
        </w:rPr>
        <w:t>Sub-Clause</w:t>
      </w:r>
      <w:r w:rsidRPr="00F404F5">
        <w:rPr>
          <w:rFonts w:eastAsia="Cambria"/>
          <w:b/>
          <w:i/>
          <w:spacing w:val="9"/>
          <w:sz w:val="22"/>
          <w:szCs w:val="22"/>
        </w:rPr>
        <w:t xml:space="preserve"> </w:t>
      </w:r>
      <w:r w:rsidRPr="00F404F5">
        <w:rPr>
          <w:rFonts w:eastAsia="Cambria"/>
          <w:b/>
          <w:i/>
          <w:sz w:val="22"/>
          <w:szCs w:val="22"/>
        </w:rPr>
        <w:t>36.1</w:t>
      </w:r>
      <w:r w:rsidRPr="00F404F5">
        <w:rPr>
          <w:rFonts w:eastAsia="Cambria"/>
          <w:sz w:val="22"/>
          <w:szCs w:val="22"/>
        </w:rPr>
        <w:t>.</w:t>
      </w:r>
    </w:p>
    <w:p w:rsidR="005A48C5" w:rsidRPr="00F404F5" w:rsidRDefault="005A48C5">
      <w:pPr>
        <w:widowControl w:val="0"/>
        <w:autoSpaceDE w:val="0"/>
        <w:autoSpaceDN w:val="0"/>
        <w:spacing w:before="5"/>
        <w:rPr>
          <w:rFonts w:eastAsia="Cambria"/>
          <w:sz w:val="22"/>
          <w:szCs w:val="22"/>
        </w:rPr>
      </w:pPr>
    </w:p>
    <w:p w:rsidR="005A48C5" w:rsidRPr="00745DD6" w:rsidRDefault="00D11752">
      <w:pPr>
        <w:widowControl w:val="0"/>
        <w:numPr>
          <w:ilvl w:val="2"/>
          <w:numId w:val="36"/>
        </w:numPr>
        <w:tabs>
          <w:tab w:val="left" w:pos="1289"/>
        </w:tabs>
        <w:autoSpaceDE w:val="0"/>
        <w:autoSpaceDN w:val="0"/>
        <w:spacing w:line="254" w:lineRule="auto"/>
        <w:ind w:right="1602"/>
        <w:jc w:val="both"/>
        <w:rPr>
          <w:rFonts w:eastAsia="Cambria"/>
          <w:w w:val="105"/>
          <w:sz w:val="22"/>
          <w:szCs w:val="22"/>
        </w:rPr>
      </w:pPr>
      <w:r w:rsidRPr="00F404F5">
        <w:rPr>
          <w:rFonts w:eastAsia="Cambria"/>
          <w:w w:val="105"/>
          <w:sz w:val="22"/>
          <w:szCs w:val="22"/>
        </w:rPr>
        <w:t>Upon</w:t>
      </w:r>
      <w:r w:rsidRPr="00F404F5">
        <w:rPr>
          <w:rFonts w:eastAsia="Cambria"/>
          <w:spacing w:val="1"/>
          <w:w w:val="105"/>
          <w:sz w:val="22"/>
          <w:szCs w:val="22"/>
        </w:rPr>
        <w:t xml:space="preserve"> </w:t>
      </w:r>
      <w:r w:rsidRPr="00F404F5">
        <w:rPr>
          <w:rFonts w:eastAsia="Cambria"/>
          <w:w w:val="105"/>
          <w:sz w:val="22"/>
          <w:szCs w:val="22"/>
        </w:rPr>
        <w:t>receipt</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notice</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termination</w:t>
      </w:r>
      <w:r w:rsidRPr="00745DD6">
        <w:rPr>
          <w:rFonts w:eastAsia="Cambria"/>
          <w:w w:val="105"/>
          <w:sz w:val="22"/>
          <w:szCs w:val="22"/>
        </w:rPr>
        <w:t xml:space="preserve"> </w:t>
      </w:r>
      <w:r w:rsidRPr="00F404F5">
        <w:rPr>
          <w:rFonts w:eastAsia="Cambria"/>
          <w:w w:val="105"/>
          <w:sz w:val="22"/>
          <w:szCs w:val="22"/>
        </w:rPr>
        <w:t>under</w:t>
      </w:r>
      <w:r w:rsidRPr="00F404F5">
        <w:rPr>
          <w:rFonts w:eastAsia="Cambria"/>
          <w:spacing w:val="1"/>
          <w:w w:val="105"/>
          <w:sz w:val="22"/>
          <w:szCs w:val="22"/>
        </w:rPr>
        <w:t xml:space="preserve"> </w:t>
      </w:r>
      <w:r w:rsidRPr="00F404F5">
        <w:rPr>
          <w:rFonts w:eastAsia="Cambria"/>
          <w:b/>
          <w:i/>
          <w:w w:val="105"/>
          <w:sz w:val="22"/>
          <w:szCs w:val="22"/>
        </w:rPr>
        <w:t>GCC</w:t>
      </w:r>
      <w:r w:rsidRPr="00F404F5">
        <w:rPr>
          <w:rFonts w:eastAsia="Cambria"/>
          <w:b/>
          <w:i/>
          <w:spacing w:val="1"/>
          <w:w w:val="105"/>
          <w:sz w:val="22"/>
          <w:szCs w:val="22"/>
        </w:rPr>
        <w:t xml:space="preserve"> </w:t>
      </w:r>
      <w:r w:rsidRPr="00F404F5">
        <w:rPr>
          <w:rFonts w:eastAsia="Cambria"/>
          <w:b/>
          <w:i/>
          <w:w w:val="105"/>
          <w:sz w:val="22"/>
          <w:szCs w:val="22"/>
        </w:rPr>
        <w:t>Sub-Clause</w:t>
      </w:r>
      <w:r w:rsidRPr="00F404F5">
        <w:rPr>
          <w:rFonts w:eastAsia="Cambria"/>
          <w:b/>
          <w:i/>
          <w:spacing w:val="1"/>
          <w:w w:val="105"/>
          <w:sz w:val="22"/>
          <w:szCs w:val="22"/>
        </w:rPr>
        <w:t xml:space="preserve"> </w:t>
      </w:r>
      <w:r w:rsidRPr="00F404F5">
        <w:rPr>
          <w:rFonts w:eastAsia="Cambria"/>
          <w:b/>
          <w:i/>
          <w:w w:val="105"/>
          <w:sz w:val="22"/>
          <w:szCs w:val="22"/>
        </w:rPr>
        <w:t>36.1.1</w:t>
      </w:r>
      <w:r w:rsidRPr="00F404F5">
        <w:rPr>
          <w:rFonts w:eastAsia="Cambria"/>
          <w:w w:val="105"/>
          <w:sz w:val="22"/>
          <w:szCs w:val="22"/>
        </w:rPr>
        <w:t>,</w:t>
      </w:r>
      <w:r w:rsidRPr="00F404F5">
        <w:rPr>
          <w:rFonts w:eastAsia="Cambria"/>
          <w:spacing w:val="1"/>
          <w:w w:val="105"/>
          <w:sz w:val="22"/>
          <w:szCs w:val="22"/>
        </w:rPr>
        <w:t xml:space="preserve"> </w:t>
      </w:r>
      <w:r w:rsidRPr="00F404F5">
        <w:rPr>
          <w:rFonts w:eastAsia="Cambria"/>
          <w:w w:val="105"/>
          <w:sz w:val="22"/>
          <w:szCs w:val="22"/>
        </w:rPr>
        <w:t>the</w:t>
      </w:r>
      <w:r w:rsidRPr="00F404F5">
        <w:rPr>
          <w:rFonts w:eastAsia="Cambria"/>
          <w:spacing w:val="1"/>
          <w:w w:val="105"/>
          <w:sz w:val="22"/>
          <w:szCs w:val="22"/>
        </w:rPr>
        <w:t xml:space="preserve"> </w:t>
      </w:r>
      <w:r w:rsidRPr="00F404F5">
        <w:rPr>
          <w:rFonts w:eastAsia="Cambria"/>
          <w:w w:val="105"/>
          <w:sz w:val="22"/>
          <w:szCs w:val="22"/>
        </w:rPr>
        <w:t>Contractor</w:t>
      </w:r>
      <w:r w:rsidRPr="00F404F5">
        <w:rPr>
          <w:rFonts w:eastAsia="Cambria"/>
          <w:spacing w:val="1"/>
          <w:w w:val="105"/>
          <w:sz w:val="22"/>
          <w:szCs w:val="22"/>
        </w:rPr>
        <w:t xml:space="preserve"> </w:t>
      </w:r>
      <w:r w:rsidRPr="00F404F5">
        <w:rPr>
          <w:rFonts w:eastAsia="Cambria"/>
          <w:w w:val="105"/>
          <w:sz w:val="22"/>
          <w:szCs w:val="22"/>
        </w:rPr>
        <w:t>shall</w:t>
      </w:r>
      <w:r w:rsidRPr="00745DD6">
        <w:rPr>
          <w:rFonts w:eastAsia="Cambria"/>
          <w:w w:val="105"/>
          <w:sz w:val="22"/>
          <w:szCs w:val="22"/>
        </w:rPr>
        <w:t xml:space="preserve"> </w:t>
      </w:r>
      <w:r w:rsidRPr="00F404F5">
        <w:rPr>
          <w:rFonts w:eastAsia="Cambria"/>
          <w:w w:val="105"/>
          <w:sz w:val="22"/>
          <w:szCs w:val="22"/>
        </w:rPr>
        <w:t>either</w:t>
      </w:r>
      <w:r w:rsidRPr="00745DD6">
        <w:rPr>
          <w:rFonts w:eastAsia="Cambria"/>
          <w:w w:val="105"/>
          <w:sz w:val="22"/>
          <w:szCs w:val="22"/>
        </w:rPr>
        <w:t xml:space="preserve"> </w:t>
      </w:r>
      <w:r w:rsidRPr="00F404F5">
        <w:rPr>
          <w:rFonts w:eastAsia="Cambria"/>
          <w:w w:val="105"/>
          <w:sz w:val="22"/>
          <w:szCs w:val="22"/>
        </w:rPr>
        <w:t>immediately</w:t>
      </w:r>
      <w:r w:rsidRPr="00745DD6">
        <w:rPr>
          <w:rFonts w:eastAsia="Cambria"/>
          <w:w w:val="105"/>
          <w:sz w:val="22"/>
          <w:szCs w:val="22"/>
        </w:rPr>
        <w:t xml:space="preserve"> </w:t>
      </w:r>
      <w:r w:rsidRPr="00F404F5">
        <w:rPr>
          <w:rFonts w:eastAsia="Cambria"/>
          <w:w w:val="105"/>
          <w:sz w:val="22"/>
          <w:szCs w:val="22"/>
        </w:rPr>
        <w:t>or</w:t>
      </w:r>
      <w:r w:rsidRPr="00745DD6">
        <w:rPr>
          <w:rFonts w:eastAsia="Cambria"/>
          <w:w w:val="105"/>
          <w:sz w:val="22"/>
          <w:szCs w:val="22"/>
        </w:rPr>
        <w:t xml:space="preserve"> </w:t>
      </w:r>
      <w:r w:rsidRPr="00F404F5">
        <w:rPr>
          <w:rFonts w:eastAsia="Cambria"/>
          <w:w w:val="105"/>
          <w:sz w:val="22"/>
          <w:szCs w:val="22"/>
        </w:rPr>
        <w:t>upon</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date</w:t>
      </w:r>
      <w:r w:rsidRPr="00745DD6">
        <w:rPr>
          <w:rFonts w:eastAsia="Cambria"/>
          <w:w w:val="105"/>
          <w:sz w:val="22"/>
          <w:szCs w:val="22"/>
        </w:rPr>
        <w:t xml:space="preserve"> </w:t>
      </w:r>
      <w:r w:rsidRPr="00F404F5">
        <w:rPr>
          <w:rFonts w:eastAsia="Cambria"/>
          <w:w w:val="105"/>
          <w:sz w:val="22"/>
          <w:szCs w:val="22"/>
        </w:rPr>
        <w:t>specified</w:t>
      </w:r>
      <w:r w:rsidRPr="00745DD6">
        <w:rPr>
          <w:rFonts w:eastAsia="Cambria"/>
          <w:w w:val="105"/>
          <w:sz w:val="22"/>
          <w:szCs w:val="22"/>
        </w:rPr>
        <w:t xml:space="preserve"> </w:t>
      </w:r>
      <w:r w:rsidRPr="00F404F5">
        <w:rPr>
          <w:rFonts w:eastAsia="Cambria"/>
          <w:w w:val="105"/>
          <w:sz w:val="22"/>
          <w:szCs w:val="22"/>
        </w:rPr>
        <w:t>in</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notice</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termination</w:t>
      </w:r>
    </w:p>
    <w:p w:rsidR="005A48C5" w:rsidRPr="00F404F5" w:rsidRDefault="005A48C5">
      <w:pPr>
        <w:widowControl w:val="0"/>
        <w:autoSpaceDE w:val="0"/>
        <w:autoSpaceDN w:val="0"/>
        <w:spacing w:before="5"/>
        <w:rPr>
          <w:rFonts w:eastAsia="Cambria"/>
          <w:sz w:val="22"/>
          <w:szCs w:val="22"/>
        </w:rPr>
      </w:pPr>
    </w:p>
    <w:p w:rsidR="005A48C5" w:rsidRPr="00745DD6" w:rsidRDefault="00D11752">
      <w:pPr>
        <w:widowControl w:val="0"/>
        <w:numPr>
          <w:ilvl w:val="3"/>
          <w:numId w:val="36"/>
        </w:numPr>
        <w:tabs>
          <w:tab w:val="left" w:pos="1829"/>
        </w:tabs>
        <w:autoSpaceDE w:val="0"/>
        <w:autoSpaceDN w:val="0"/>
        <w:spacing w:line="254" w:lineRule="auto"/>
        <w:ind w:right="1607"/>
        <w:jc w:val="both"/>
        <w:rPr>
          <w:rFonts w:eastAsia="Cambria"/>
          <w:w w:val="105"/>
          <w:sz w:val="22"/>
          <w:szCs w:val="22"/>
        </w:rPr>
      </w:pPr>
      <w:r w:rsidRPr="00F404F5">
        <w:rPr>
          <w:rFonts w:eastAsia="Cambria"/>
          <w:sz w:val="22"/>
          <w:szCs w:val="22"/>
        </w:rPr>
        <w:t>cease</w:t>
      </w:r>
      <w:r w:rsidRPr="00F404F5">
        <w:rPr>
          <w:rFonts w:eastAsia="Cambria"/>
          <w:spacing w:val="1"/>
          <w:sz w:val="22"/>
          <w:szCs w:val="22"/>
        </w:rPr>
        <w:t xml:space="preserve"> </w:t>
      </w:r>
      <w:r w:rsidRPr="00745DD6">
        <w:rPr>
          <w:rFonts w:eastAsia="Cambria"/>
          <w:w w:val="105"/>
          <w:sz w:val="22"/>
          <w:szCs w:val="22"/>
        </w:rPr>
        <w:t>all further work, except for such work as the Employer may specify in the notice of termination for the sole purpose of protecting that part of the Facilities already executed, or any work required to leave the Site in a clean and safe condition</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3"/>
          <w:numId w:val="36"/>
        </w:numPr>
        <w:tabs>
          <w:tab w:val="left" w:pos="1829"/>
        </w:tabs>
        <w:autoSpaceDE w:val="0"/>
        <w:autoSpaceDN w:val="0"/>
        <w:spacing w:line="256" w:lineRule="auto"/>
        <w:ind w:right="1611"/>
        <w:jc w:val="both"/>
        <w:rPr>
          <w:rFonts w:eastAsia="Cambria"/>
          <w:sz w:val="22"/>
          <w:szCs w:val="22"/>
        </w:rPr>
      </w:pPr>
      <w:r w:rsidRPr="00F404F5">
        <w:rPr>
          <w:rFonts w:eastAsia="Cambria"/>
          <w:sz w:val="22"/>
          <w:szCs w:val="22"/>
        </w:rPr>
        <w:t>terminate</w:t>
      </w:r>
      <w:r w:rsidRPr="00F404F5">
        <w:rPr>
          <w:rFonts w:eastAsia="Cambria"/>
          <w:spacing w:val="1"/>
          <w:sz w:val="22"/>
          <w:szCs w:val="22"/>
        </w:rPr>
        <w:t xml:space="preserve"> </w:t>
      </w:r>
      <w:r w:rsidRPr="00745DD6">
        <w:rPr>
          <w:rFonts w:eastAsia="Cambria"/>
          <w:w w:val="105"/>
          <w:sz w:val="22"/>
          <w:szCs w:val="22"/>
        </w:rPr>
        <w:t xml:space="preserve">all </w:t>
      </w:r>
      <w:r w:rsidR="000B3967" w:rsidRPr="00745DD6">
        <w:rPr>
          <w:rFonts w:eastAsia="Cambria"/>
          <w:w w:val="105"/>
          <w:sz w:val="22"/>
          <w:szCs w:val="22"/>
        </w:rPr>
        <w:t>Supplier,</w:t>
      </w:r>
      <w:r w:rsidRPr="00745DD6">
        <w:rPr>
          <w:rFonts w:eastAsia="Cambria"/>
          <w:w w:val="105"/>
          <w:sz w:val="22"/>
          <w:szCs w:val="22"/>
        </w:rPr>
        <w:t xml:space="preserve"> except those to be assigned to the Employer pursuant to paragraph (d) (ii) below</w:t>
      </w:r>
    </w:p>
    <w:p w:rsidR="005A48C5" w:rsidRPr="00F404F5" w:rsidRDefault="005A48C5">
      <w:pPr>
        <w:widowControl w:val="0"/>
        <w:autoSpaceDE w:val="0"/>
        <w:autoSpaceDN w:val="0"/>
        <w:rPr>
          <w:rFonts w:eastAsia="Cambria"/>
          <w:sz w:val="22"/>
          <w:szCs w:val="22"/>
        </w:rPr>
      </w:pPr>
    </w:p>
    <w:p w:rsidR="005A48C5" w:rsidRPr="00F404F5" w:rsidRDefault="00D11752" w:rsidP="002E76BB">
      <w:pPr>
        <w:widowControl w:val="0"/>
        <w:numPr>
          <w:ilvl w:val="3"/>
          <w:numId w:val="36"/>
        </w:numPr>
        <w:tabs>
          <w:tab w:val="left" w:pos="1829"/>
        </w:tabs>
        <w:autoSpaceDE w:val="0"/>
        <w:autoSpaceDN w:val="0"/>
        <w:spacing w:before="64" w:line="254" w:lineRule="auto"/>
        <w:ind w:right="1609"/>
        <w:jc w:val="both"/>
        <w:rPr>
          <w:rFonts w:eastAsia="Cambria"/>
          <w:sz w:val="22"/>
          <w:szCs w:val="22"/>
        </w:rPr>
      </w:pPr>
      <w:r w:rsidRPr="00F404F5">
        <w:rPr>
          <w:rFonts w:eastAsia="Cambria"/>
          <w:sz w:val="22"/>
          <w:szCs w:val="22"/>
        </w:rPr>
        <w:t xml:space="preserve">remove </w:t>
      </w:r>
      <w:r w:rsidRPr="00745DD6">
        <w:rPr>
          <w:rFonts w:eastAsia="Cambria"/>
          <w:w w:val="105"/>
          <w:sz w:val="22"/>
          <w:szCs w:val="22"/>
        </w:rPr>
        <w:t xml:space="preserve">all </w:t>
      </w:r>
      <w:proofErr w:type="spellStart"/>
      <w:r w:rsidRPr="00745DD6">
        <w:rPr>
          <w:rFonts w:eastAsia="Cambria"/>
          <w:w w:val="105"/>
          <w:sz w:val="22"/>
          <w:szCs w:val="22"/>
        </w:rPr>
        <w:t>Contractor‟s</w:t>
      </w:r>
      <w:proofErr w:type="spellEnd"/>
      <w:r w:rsidRPr="00745DD6">
        <w:rPr>
          <w:rFonts w:eastAsia="Cambria"/>
          <w:w w:val="105"/>
          <w:sz w:val="22"/>
          <w:szCs w:val="22"/>
        </w:rPr>
        <w:t xml:space="preserve"> Equipment from the Site, repatriate the </w:t>
      </w:r>
      <w:proofErr w:type="spellStart"/>
      <w:r w:rsidRPr="00745DD6">
        <w:rPr>
          <w:rFonts w:eastAsia="Cambria"/>
          <w:w w:val="105"/>
          <w:sz w:val="22"/>
          <w:szCs w:val="22"/>
        </w:rPr>
        <w:lastRenderedPageBreak/>
        <w:t>Contractor‟s</w:t>
      </w:r>
      <w:proofErr w:type="spellEnd"/>
      <w:r w:rsidRPr="00745DD6">
        <w:rPr>
          <w:rFonts w:eastAsia="Cambria"/>
          <w:w w:val="105"/>
          <w:sz w:val="22"/>
          <w:szCs w:val="22"/>
        </w:rPr>
        <w:t xml:space="preserve"> and its </w:t>
      </w:r>
      <w:r w:rsidR="000B3967" w:rsidRPr="00745DD6">
        <w:rPr>
          <w:rFonts w:eastAsia="Cambria"/>
          <w:w w:val="105"/>
          <w:sz w:val="22"/>
          <w:szCs w:val="22"/>
        </w:rPr>
        <w:t xml:space="preserve">Supplier </w:t>
      </w:r>
      <w:r w:rsidRPr="00745DD6">
        <w:rPr>
          <w:rFonts w:eastAsia="Cambria"/>
          <w:w w:val="105"/>
          <w:sz w:val="22"/>
          <w:szCs w:val="22"/>
        </w:rPr>
        <w:t>‟ personnel from the Site,</w:t>
      </w:r>
      <w:r w:rsidR="002E76BB" w:rsidRPr="00745DD6">
        <w:rPr>
          <w:rFonts w:eastAsia="Cambria"/>
          <w:w w:val="105"/>
          <w:sz w:val="22"/>
          <w:szCs w:val="22"/>
        </w:rPr>
        <w:t xml:space="preserve"> </w:t>
      </w:r>
      <w:r w:rsidRPr="00F404F5">
        <w:rPr>
          <w:rFonts w:eastAsia="Cambria"/>
          <w:w w:val="105"/>
          <w:sz w:val="22"/>
          <w:szCs w:val="22"/>
        </w:rPr>
        <w:t>remove from the Site any wreckage, rubbish and debris of any</w:t>
      </w:r>
      <w:r w:rsidRPr="00745DD6">
        <w:rPr>
          <w:rFonts w:eastAsia="Cambria"/>
          <w:w w:val="105"/>
          <w:sz w:val="22"/>
          <w:szCs w:val="22"/>
        </w:rPr>
        <w:t xml:space="preserve"> </w:t>
      </w:r>
      <w:r w:rsidRPr="00F404F5">
        <w:rPr>
          <w:rFonts w:eastAsia="Cambria"/>
          <w:w w:val="105"/>
          <w:sz w:val="22"/>
          <w:szCs w:val="22"/>
        </w:rPr>
        <w:t>kind,</w:t>
      </w:r>
      <w:r w:rsidRPr="00745DD6">
        <w:rPr>
          <w:rFonts w:eastAsia="Cambria"/>
          <w:w w:val="105"/>
          <w:sz w:val="22"/>
          <w:szCs w:val="22"/>
        </w:rPr>
        <w:t xml:space="preserve"> </w:t>
      </w:r>
      <w:r w:rsidRPr="00F404F5">
        <w:rPr>
          <w:rFonts w:eastAsia="Cambria"/>
          <w:w w:val="105"/>
          <w:sz w:val="22"/>
          <w:szCs w:val="22"/>
        </w:rPr>
        <w:t>and</w:t>
      </w:r>
      <w:r w:rsidRPr="00745DD6">
        <w:rPr>
          <w:rFonts w:eastAsia="Cambria"/>
          <w:w w:val="105"/>
          <w:sz w:val="22"/>
          <w:szCs w:val="22"/>
        </w:rPr>
        <w:t xml:space="preserve"> </w:t>
      </w:r>
      <w:r w:rsidRPr="00F404F5">
        <w:rPr>
          <w:rFonts w:eastAsia="Cambria"/>
          <w:w w:val="105"/>
          <w:sz w:val="22"/>
          <w:szCs w:val="22"/>
        </w:rPr>
        <w:t>leave</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whole</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Site</w:t>
      </w:r>
      <w:r w:rsidRPr="00745DD6">
        <w:rPr>
          <w:rFonts w:eastAsia="Cambria"/>
          <w:w w:val="105"/>
          <w:sz w:val="22"/>
          <w:szCs w:val="22"/>
        </w:rPr>
        <w:t xml:space="preserve"> </w:t>
      </w:r>
      <w:r w:rsidRPr="00F404F5">
        <w:rPr>
          <w:rFonts w:eastAsia="Cambria"/>
          <w:w w:val="105"/>
          <w:sz w:val="22"/>
          <w:szCs w:val="22"/>
        </w:rPr>
        <w:t>in</w:t>
      </w:r>
      <w:r w:rsidRPr="00745DD6">
        <w:rPr>
          <w:rFonts w:eastAsia="Cambria"/>
          <w:w w:val="105"/>
          <w:sz w:val="22"/>
          <w:szCs w:val="22"/>
        </w:rPr>
        <w:t xml:space="preserve"> </w:t>
      </w:r>
      <w:r w:rsidRPr="00F404F5">
        <w:rPr>
          <w:rFonts w:eastAsia="Cambria"/>
          <w:w w:val="105"/>
          <w:sz w:val="22"/>
          <w:szCs w:val="22"/>
        </w:rPr>
        <w:t>a</w:t>
      </w:r>
      <w:r w:rsidRPr="00745DD6">
        <w:rPr>
          <w:rFonts w:eastAsia="Cambria"/>
          <w:w w:val="105"/>
          <w:sz w:val="22"/>
          <w:szCs w:val="22"/>
        </w:rPr>
        <w:t xml:space="preserve"> </w:t>
      </w:r>
      <w:r w:rsidRPr="00F404F5">
        <w:rPr>
          <w:rFonts w:eastAsia="Cambria"/>
          <w:w w:val="105"/>
          <w:sz w:val="22"/>
          <w:szCs w:val="22"/>
        </w:rPr>
        <w:t>clean</w:t>
      </w:r>
      <w:r w:rsidRPr="00745DD6">
        <w:rPr>
          <w:rFonts w:eastAsia="Cambria"/>
          <w:w w:val="105"/>
          <w:sz w:val="22"/>
          <w:szCs w:val="22"/>
        </w:rPr>
        <w:t xml:space="preserve"> </w:t>
      </w:r>
      <w:r w:rsidRPr="00F404F5">
        <w:rPr>
          <w:rFonts w:eastAsia="Cambria"/>
          <w:w w:val="105"/>
          <w:sz w:val="22"/>
          <w:szCs w:val="22"/>
        </w:rPr>
        <w:t>and</w:t>
      </w:r>
      <w:r w:rsidRPr="00745DD6">
        <w:rPr>
          <w:rFonts w:eastAsia="Cambria"/>
          <w:w w:val="105"/>
          <w:sz w:val="22"/>
          <w:szCs w:val="22"/>
        </w:rPr>
        <w:t xml:space="preserve"> </w:t>
      </w:r>
      <w:r w:rsidRPr="00F404F5">
        <w:rPr>
          <w:rFonts w:eastAsia="Cambria"/>
          <w:w w:val="105"/>
          <w:sz w:val="22"/>
          <w:szCs w:val="22"/>
        </w:rPr>
        <w:t>safe</w:t>
      </w:r>
      <w:r w:rsidRPr="00745DD6">
        <w:rPr>
          <w:rFonts w:eastAsia="Cambria"/>
          <w:w w:val="105"/>
          <w:sz w:val="22"/>
          <w:szCs w:val="22"/>
        </w:rPr>
        <w:t xml:space="preserve"> </w:t>
      </w:r>
      <w:r w:rsidRPr="00F404F5">
        <w:rPr>
          <w:rFonts w:eastAsia="Cambria"/>
          <w:w w:val="105"/>
          <w:sz w:val="22"/>
          <w:szCs w:val="22"/>
        </w:rPr>
        <w:t>condition</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3"/>
          <w:numId w:val="36"/>
        </w:numPr>
        <w:tabs>
          <w:tab w:val="left" w:pos="1829"/>
        </w:tabs>
        <w:autoSpaceDE w:val="0"/>
        <w:autoSpaceDN w:val="0"/>
        <w:spacing w:line="254" w:lineRule="auto"/>
        <w:ind w:right="1611"/>
        <w:jc w:val="both"/>
        <w:rPr>
          <w:rFonts w:eastAsia="Cambria"/>
          <w:sz w:val="22"/>
          <w:szCs w:val="22"/>
        </w:rPr>
      </w:pPr>
      <w:r w:rsidRPr="00F404F5">
        <w:rPr>
          <w:rFonts w:eastAsia="Cambria"/>
          <w:w w:val="105"/>
          <w:sz w:val="22"/>
          <w:szCs w:val="22"/>
        </w:rPr>
        <w:t>In addition, the Contractor, subject to the payment specified in</w:t>
      </w:r>
      <w:r w:rsidRPr="00F404F5">
        <w:rPr>
          <w:rFonts w:eastAsia="Cambria"/>
          <w:spacing w:val="1"/>
          <w:w w:val="105"/>
          <w:sz w:val="22"/>
          <w:szCs w:val="22"/>
        </w:rPr>
        <w:t xml:space="preserve"> </w:t>
      </w:r>
      <w:r w:rsidRPr="00F404F5">
        <w:rPr>
          <w:rFonts w:eastAsia="Cambria"/>
          <w:b/>
          <w:i/>
          <w:w w:val="105"/>
          <w:sz w:val="22"/>
          <w:szCs w:val="22"/>
        </w:rPr>
        <w:t>GCC</w:t>
      </w:r>
      <w:r w:rsidRPr="00F404F5">
        <w:rPr>
          <w:rFonts w:eastAsia="Cambria"/>
          <w:b/>
          <w:i/>
          <w:spacing w:val="4"/>
          <w:w w:val="105"/>
          <w:sz w:val="22"/>
          <w:szCs w:val="22"/>
        </w:rPr>
        <w:t xml:space="preserve"> </w:t>
      </w:r>
      <w:r w:rsidRPr="00F404F5">
        <w:rPr>
          <w:rFonts w:eastAsia="Cambria"/>
          <w:b/>
          <w:i/>
          <w:w w:val="105"/>
          <w:sz w:val="22"/>
          <w:szCs w:val="22"/>
        </w:rPr>
        <w:t>Sub-Clause</w:t>
      </w:r>
      <w:r w:rsidRPr="00F404F5">
        <w:rPr>
          <w:rFonts w:eastAsia="Cambria"/>
          <w:b/>
          <w:i/>
          <w:spacing w:val="5"/>
          <w:w w:val="105"/>
          <w:sz w:val="22"/>
          <w:szCs w:val="22"/>
        </w:rPr>
        <w:t xml:space="preserve"> </w:t>
      </w:r>
      <w:r w:rsidRPr="00F404F5">
        <w:rPr>
          <w:rFonts w:eastAsia="Cambria"/>
          <w:b/>
          <w:i/>
          <w:w w:val="105"/>
          <w:sz w:val="22"/>
          <w:szCs w:val="22"/>
        </w:rPr>
        <w:t>36.1.3</w:t>
      </w:r>
      <w:r w:rsidRPr="00F404F5">
        <w:rPr>
          <w:rFonts w:eastAsia="Cambria"/>
          <w:w w:val="105"/>
          <w:sz w:val="22"/>
          <w:szCs w:val="22"/>
        </w:rPr>
        <w:t>,</w:t>
      </w:r>
      <w:r w:rsidRPr="00F404F5">
        <w:rPr>
          <w:rFonts w:eastAsia="Cambria"/>
          <w:spacing w:val="5"/>
          <w:w w:val="105"/>
          <w:sz w:val="22"/>
          <w:szCs w:val="22"/>
        </w:rPr>
        <w:t xml:space="preserve"> </w:t>
      </w:r>
      <w:r w:rsidRPr="00F404F5">
        <w:rPr>
          <w:rFonts w:eastAsia="Cambria"/>
          <w:w w:val="105"/>
          <w:sz w:val="22"/>
          <w:szCs w:val="22"/>
        </w:rPr>
        <w:t>shall</w:t>
      </w:r>
    </w:p>
    <w:p w:rsidR="005A48C5" w:rsidRPr="00F404F5" w:rsidRDefault="005A48C5">
      <w:pPr>
        <w:widowControl w:val="0"/>
        <w:autoSpaceDE w:val="0"/>
        <w:autoSpaceDN w:val="0"/>
        <w:spacing w:before="5"/>
        <w:rPr>
          <w:rFonts w:eastAsia="Cambria"/>
          <w:sz w:val="22"/>
          <w:szCs w:val="22"/>
        </w:rPr>
      </w:pPr>
    </w:p>
    <w:p w:rsidR="005A48C5" w:rsidRPr="00745DD6" w:rsidRDefault="00D11752">
      <w:pPr>
        <w:widowControl w:val="0"/>
        <w:numPr>
          <w:ilvl w:val="4"/>
          <w:numId w:val="36"/>
        </w:numPr>
        <w:tabs>
          <w:tab w:val="left" w:pos="2369"/>
        </w:tabs>
        <w:autoSpaceDE w:val="0"/>
        <w:autoSpaceDN w:val="0"/>
        <w:spacing w:line="254" w:lineRule="auto"/>
        <w:ind w:left="2368" w:right="1608"/>
        <w:jc w:val="both"/>
        <w:rPr>
          <w:rFonts w:eastAsia="Cambria"/>
          <w:w w:val="105"/>
          <w:sz w:val="22"/>
          <w:szCs w:val="22"/>
        </w:rPr>
      </w:pPr>
      <w:r w:rsidRPr="00745DD6">
        <w:rPr>
          <w:rFonts w:eastAsia="Cambria"/>
          <w:w w:val="105"/>
          <w:sz w:val="22"/>
          <w:szCs w:val="22"/>
        </w:rPr>
        <w:t>deliver to the Employer the parts of the Facilities executed by the Contractor up to the date of termination</w:t>
      </w:r>
    </w:p>
    <w:p w:rsidR="005A48C5" w:rsidRPr="00F404F5" w:rsidRDefault="005A48C5">
      <w:pPr>
        <w:widowControl w:val="0"/>
        <w:autoSpaceDE w:val="0"/>
        <w:autoSpaceDN w:val="0"/>
        <w:spacing w:before="6"/>
        <w:rPr>
          <w:rFonts w:eastAsia="Cambria"/>
          <w:sz w:val="22"/>
          <w:szCs w:val="22"/>
        </w:rPr>
      </w:pPr>
    </w:p>
    <w:p w:rsidR="005A48C5" w:rsidRPr="00745DD6" w:rsidRDefault="00D11752">
      <w:pPr>
        <w:widowControl w:val="0"/>
        <w:numPr>
          <w:ilvl w:val="4"/>
          <w:numId w:val="36"/>
        </w:numPr>
        <w:tabs>
          <w:tab w:val="left" w:pos="2369"/>
        </w:tabs>
        <w:autoSpaceDE w:val="0"/>
        <w:autoSpaceDN w:val="0"/>
        <w:spacing w:line="254" w:lineRule="auto"/>
        <w:ind w:left="2368" w:right="1601"/>
        <w:jc w:val="both"/>
        <w:rPr>
          <w:rFonts w:eastAsia="Cambria"/>
          <w:w w:val="105"/>
          <w:sz w:val="22"/>
          <w:szCs w:val="22"/>
        </w:rPr>
      </w:pPr>
      <w:r w:rsidRPr="00F404F5">
        <w:rPr>
          <w:rFonts w:eastAsia="Cambria"/>
          <w:sz w:val="22"/>
          <w:szCs w:val="22"/>
        </w:rPr>
        <w:t>to</w:t>
      </w:r>
      <w:r w:rsidRPr="00F404F5">
        <w:rPr>
          <w:rFonts w:eastAsia="Cambria"/>
          <w:spacing w:val="1"/>
          <w:sz w:val="22"/>
          <w:szCs w:val="22"/>
        </w:rPr>
        <w:t xml:space="preserve"> </w:t>
      </w:r>
      <w:r w:rsidRPr="00745DD6">
        <w:rPr>
          <w:rFonts w:eastAsia="Cambria"/>
          <w:w w:val="105"/>
          <w:sz w:val="22"/>
          <w:szCs w:val="22"/>
        </w:rPr>
        <w:t xml:space="preserve">the extent legally possible, assign to the Employer all right, title and benefit of the Contractor to the Facilities and to the Plant and Equipment as of the date of termination, and, as may be required by the Employer, in any subcontracts concluded between the Contractor and its </w:t>
      </w:r>
      <w:r w:rsidR="000B3967" w:rsidRPr="00745DD6">
        <w:rPr>
          <w:rFonts w:eastAsia="Cambria"/>
          <w:w w:val="105"/>
          <w:sz w:val="22"/>
          <w:szCs w:val="22"/>
        </w:rPr>
        <w:t>Supplier.</w:t>
      </w:r>
    </w:p>
    <w:p w:rsidR="005A48C5" w:rsidRPr="00F404F5" w:rsidRDefault="005A48C5">
      <w:pPr>
        <w:widowControl w:val="0"/>
        <w:autoSpaceDE w:val="0"/>
        <w:autoSpaceDN w:val="0"/>
        <w:spacing w:before="6"/>
        <w:rPr>
          <w:rFonts w:eastAsia="Cambria"/>
          <w:sz w:val="22"/>
          <w:szCs w:val="22"/>
        </w:rPr>
      </w:pPr>
    </w:p>
    <w:p w:rsidR="005A48C5" w:rsidRPr="00745DD6" w:rsidRDefault="00D11752">
      <w:pPr>
        <w:widowControl w:val="0"/>
        <w:numPr>
          <w:ilvl w:val="4"/>
          <w:numId w:val="36"/>
        </w:numPr>
        <w:tabs>
          <w:tab w:val="left" w:pos="2369"/>
        </w:tabs>
        <w:autoSpaceDE w:val="0"/>
        <w:autoSpaceDN w:val="0"/>
        <w:spacing w:line="254" w:lineRule="auto"/>
        <w:ind w:left="2368" w:right="1604"/>
        <w:jc w:val="both"/>
        <w:rPr>
          <w:rFonts w:eastAsia="Cambria"/>
          <w:w w:val="105"/>
          <w:sz w:val="22"/>
          <w:szCs w:val="22"/>
        </w:rPr>
      </w:pPr>
      <w:proofErr w:type="gramStart"/>
      <w:r w:rsidRPr="00F404F5">
        <w:rPr>
          <w:rFonts w:eastAsia="Cambria"/>
          <w:sz w:val="22"/>
          <w:szCs w:val="22"/>
        </w:rPr>
        <w:t>deliver</w:t>
      </w:r>
      <w:proofErr w:type="gramEnd"/>
      <w:r w:rsidRPr="00F404F5">
        <w:rPr>
          <w:rFonts w:eastAsia="Cambria"/>
          <w:spacing w:val="1"/>
          <w:sz w:val="22"/>
          <w:szCs w:val="22"/>
        </w:rPr>
        <w:t xml:space="preserve"> </w:t>
      </w:r>
      <w:r w:rsidRPr="00745DD6">
        <w:rPr>
          <w:rFonts w:eastAsia="Cambria"/>
          <w:w w:val="105"/>
          <w:sz w:val="22"/>
          <w:szCs w:val="22"/>
        </w:rPr>
        <w:t>to the Employer all non-proprietary drawings, specifications and other documents prepared by the Contractor or its Subcontractors as at the date of termination in connection with the Facilities.</w:t>
      </w:r>
    </w:p>
    <w:p w:rsidR="005A48C5" w:rsidRPr="00F404F5" w:rsidRDefault="005A48C5">
      <w:pPr>
        <w:widowControl w:val="0"/>
        <w:autoSpaceDE w:val="0"/>
        <w:autoSpaceDN w:val="0"/>
        <w:spacing w:before="4"/>
        <w:rPr>
          <w:rFonts w:eastAsia="Cambria"/>
          <w:sz w:val="22"/>
          <w:szCs w:val="22"/>
        </w:rPr>
      </w:pPr>
    </w:p>
    <w:p w:rsidR="005A48C5" w:rsidRPr="00F404F5" w:rsidRDefault="00D11752">
      <w:pPr>
        <w:widowControl w:val="0"/>
        <w:numPr>
          <w:ilvl w:val="2"/>
          <w:numId w:val="36"/>
        </w:numPr>
        <w:tabs>
          <w:tab w:val="left" w:pos="1289"/>
        </w:tabs>
        <w:autoSpaceDE w:val="0"/>
        <w:autoSpaceDN w:val="0"/>
        <w:spacing w:line="254" w:lineRule="auto"/>
        <w:ind w:right="1602"/>
        <w:jc w:val="both"/>
        <w:rPr>
          <w:rFonts w:eastAsia="Cambria"/>
          <w:sz w:val="22"/>
          <w:szCs w:val="22"/>
        </w:rPr>
      </w:pPr>
      <w:r w:rsidRPr="00F404F5">
        <w:rPr>
          <w:rFonts w:eastAsia="Cambria"/>
          <w:sz w:val="22"/>
          <w:szCs w:val="22"/>
        </w:rPr>
        <w:t>In</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event</w:t>
      </w:r>
      <w:r w:rsidRPr="00F404F5">
        <w:rPr>
          <w:rFonts w:eastAsia="Cambria"/>
          <w:spacing w:val="1"/>
          <w:sz w:val="22"/>
          <w:szCs w:val="22"/>
        </w:rPr>
        <w:t xml:space="preserve"> </w:t>
      </w:r>
      <w:r w:rsidRPr="00F404F5">
        <w:rPr>
          <w:rFonts w:eastAsia="Cambria"/>
          <w:sz w:val="22"/>
          <w:szCs w:val="22"/>
        </w:rPr>
        <w:t>of</w:t>
      </w:r>
      <w:r w:rsidRPr="00F404F5">
        <w:rPr>
          <w:rFonts w:eastAsia="Cambria"/>
          <w:spacing w:val="1"/>
          <w:sz w:val="22"/>
          <w:szCs w:val="22"/>
        </w:rPr>
        <w:t xml:space="preserve"> </w:t>
      </w:r>
      <w:r w:rsidRPr="00F404F5">
        <w:rPr>
          <w:rFonts w:eastAsia="Cambria"/>
          <w:sz w:val="22"/>
          <w:szCs w:val="22"/>
        </w:rPr>
        <w:t>termination</w:t>
      </w:r>
      <w:r w:rsidRPr="00F404F5">
        <w:rPr>
          <w:rFonts w:eastAsia="Cambria"/>
          <w:spacing w:val="1"/>
          <w:sz w:val="22"/>
          <w:szCs w:val="22"/>
        </w:rPr>
        <w:t xml:space="preserve"> </w:t>
      </w:r>
      <w:r w:rsidRPr="00F404F5">
        <w:rPr>
          <w:rFonts w:eastAsia="Cambria"/>
          <w:sz w:val="22"/>
          <w:szCs w:val="22"/>
        </w:rPr>
        <w:t>of</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Contract</w:t>
      </w:r>
      <w:r w:rsidRPr="00F404F5">
        <w:rPr>
          <w:rFonts w:eastAsia="Cambria"/>
          <w:spacing w:val="1"/>
          <w:sz w:val="22"/>
          <w:szCs w:val="22"/>
        </w:rPr>
        <w:t xml:space="preserve"> </w:t>
      </w:r>
      <w:r w:rsidRPr="00F404F5">
        <w:rPr>
          <w:rFonts w:eastAsia="Cambria"/>
          <w:sz w:val="22"/>
          <w:szCs w:val="22"/>
        </w:rPr>
        <w:t>under</w:t>
      </w:r>
      <w:r w:rsidRPr="00F404F5">
        <w:rPr>
          <w:rFonts w:eastAsia="Cambria"/>
          <w:spacing w:val="52"/>
          <w:sz w:val="22"/>
          <w:szCs w:val="22"/>
        </w:rPr>
        <w:t xml:space="preserve"> </w:t>
      </w:r>
      <w:r w:rsidRPr="00F404F5">
        <w:rPr>
          <w:rFonts w:eastAsia="Cambria"/>
          <w:b/>
          <w:i/>
          <w:sz w:val="22"/>
          <w:szCs w:val="22"/>
        </w:rPr>
        <w:t>GCC</w:t>
      </w:r>
      <w:r w:rsidRPr="00F404F5">
        <w:rPr>
          <w:rFonts w:eastAsia="Cambria"/>
          <w:b/>
          <w:i/>
          <w:spacing w:val="53"/>
          <w:sz w:val="22"/>
          <w:szCs w:val="22"/>
        </w:rPr>
        <w:t xml:space="preserve"> </w:t>
      </w:r>
      <w:r w:rsidRPr="00F404F5">
        <w:rPr>
          <w:rFonts w:eastAsia="Cambria"/>
          <w:b/>
          <w:i/>
          <w:sz w:val="22"/>
          <w:szCs w:val="22"/>
        </w:rPr>
        <w:t>Sub-Clause</w:t>
      </w:r>
      <w:r w:rsidRPr="00F404F5">
        <w:rPr>
          <w:rFonts w:eastAsia="Cambria"/>
          <w:b/>
          <w:i/>
          <w:spacing w:val="1"/>
          <w:sz w:val="22"/>
          <w:szCs w:val="22"/>
        </w:rPr>
        <w:t xml:space="preserve"> </w:t>
      </w:r>
      <w:r w:rsidRPr="00F404F5">
        <w:rPr>
          <w:rFonts w:eastAsia="Cambria"/>
          <w:b/>
          <w:i/>
          <w:sz w:val="22"/>
          <w:szCs w:val="22"/>
        </w:rPr>
        <w:t>36.1.1,</w:t>
      </w:r>
      <w:r w:rsidRPr="00F404F5">
        <w:rPr>
          <w:rFonts w:eastAsia="Cambria"/>
          <w:spacing w:val="1"/>
          <w:sz w:val="22"/>
          <w:szCs w:val="22"/>
        </w:rPr>
        <w:t xml:space="preserve"> </w:t>
      </w:r>
      <w:r w:rsidRPr="00F404F5">
        <w:rPr>
          <w:rFonts w:eastAsia="Cambria"/>
          <w:sz w:val="22"/>
          <w:szCs w:val="22"/>
        </w:rPr>
        <w:t>the</w:t>
      </w:r>
      <w:r w:rsidRPr="00F404F5">
        <w:rPr>
          <w:rFonts w:eastAsia="Cambria"/>
          <w:spacing w:val="1"/>
          <w:sz w:val="22"/>
          <w:szCs w:val="22"/>
        </w:rPr>
        <w:t xml:space="preserve"> </w:t>
      </w:r>
      <w:r w:rsidRPr="00F404F5">
        <w:rPr>
          <w:rFonts w:eastAsia="Cambria"/>
          <w:sz w:val="22"/>
          <w:szCs w:val="22"/>
        </w:rPr>
        <w:t>Employer</w:t>
      </w:r>
      <w:r w:rsidRPr="00F404F5">
        <w:rPr>
          <w:rFonts w:eastAsia="Cambria"/>
          <w:spacing w:val="1"/>
          <w:sz w:val="22"/>
          <w:szCs w:val="22"/>
        </w:rPr>
        <w:t xml:space="preserve"> </w:t>
      </w:r>
      <w:r w:rsidRPr="00F404F5">
        <w:rPr>
          <w:rFonts w:eastAsia="Cambria"/>
          <w:sz w:val="22"/>
          <w:szCs w:val="22"/>
        </w:rPr>
        <w:t>shall</w:t>
      </w:r>
      <w:r w:rsidRPr="00F404F5">
        <w:rPr>
          <w:rFonts w:eastAsia="Cambria"/>
          <w:spacing w:val="1"/>
          <w:sz w:val="22"/>
          <w:szCs w:val="22"/>
        </w:rPr>
        <w:t xml:space="preserve"> </w:t>
      </w:r>
      <w:r w:rsidRPr="00F404F5">
        <w:rPr>
          <w:rFonts w:eastAsia="Cambria"/>
          <w:sz w:val="22"/>
          <w:szCs w:val="22"/>
        </w:rPr>
        <w:t>pay</w:t>
      </w:r>
      <w:r w:rsidRPr="00F404F5">
        <w:rPr>
          <w:rFonts w:eastAsia="Cambria"/>
          <w:spacing w:val="1"/>
          <w:sz w:val="22"/>
          <w:szCs w:val="22"/>
        </w:rPr>
        <w:t xml:space="preserve"> </w:t>
      </w:r>
      <w:r w:rsidRPr="00F404F5">
        <w:rPr>
          <w:rFonts w:eastAsia="Cambria"/>
          <w:sz w:val="22"/>
          <w:szCs w:val="22"/>
        </w:rPr>
        <w:t>to</w:t>
      </w:r>
      <w:r w:rsidRPr="00F404F5">
        <w:rPr>
          <w:rFonts w:eastAsia="Cambria"/>
          <w:spacing w:val="1"/>
          <w:sz w:val="22"/>
          <w:szCs w:val="22"/>
        </w:rPr>
        <w:t xml:space="preserve"> </w:t>
      </w:r>
      <w:r w:rsidRPr="00F404F5">
        <w:rPr>
          <w:rFonts w:eastAsia="Cambria"/>
          <w:sz w:val="22"/>
          <w:szCs w:val="22"/>
        </w:rPr>
        <w:t>the</w:t>
      </w:r>
      <w:r w:rsidRPr="00F404F5">
        <w:rPr>
          <w:rFonts w:eastAsia="Cambria"/>
          <w:spacing w:val="53"/>
          <w:sz w:val="22"/>
          <w:szCs w:val="22"/>
        </w:rPr>
        <w:t xml:space="preserve"> </w:t>
      </w:r>
      <w:r w:rsidRPr="00F404F5">
        <w:rPr>
          <w:rFonts w:eastAsia="Cambria"/>
          <w:sz w:val="22"/>
          <w:szCs w:val="22"/>
        </w:rPr>
        <w:t>Contractor</w:t>
      </w:r>
      <w:r w:rsidRPr="00F404F5">
        <w:rPr>
          <w:rFonts w:eastAsia="Cambria"/>
          <w:spacing w:val="53"/>
          <w:sz w:val="22"/>
          <w:szCs w:val="22"/>
        </w:rPr>
        <w:t xml:space="preserve"> </w:t>
      </w:r>
      <w:r w:rsidRPr="00F404F5">
        <w:rPr>
          <w:rFonts w:eastAsia="Cambria"/>
          <w:sz w:val="22"/>
          <w:szCs w:val="22"/>
        </w:rPr>
        <w:t>the</w:t>
      </w:r>
      <w:r w:rsidRPr="00F404F5">
        <w:rPr>
          <w:rFonts w:eastAsia="Cambria"/>
          <w:spacing w:val="53"/>
          <w:sz w:val="22"/>
          <w:szCs w:val="22"/>
        </w:rPr>
        <w:t xml:space="preserve"> </w:t>
      </w:r>
      <w:r w:rsidRPr="00F404F5">
        <w:rPr>
          <w:rFonts w:eastAsia="Cambria"/>
          <w:sz w:val="22"/>
          <w:szCs w:val="22"/>
        </w:rPr>
        <w:t>following</w:t>
      </w:r>
      <w:r w:rsidRPr="00F404F5">
        <w:rPr>
          <w:rFonts w:eastAsia="Cambria"/>
          <w:spacing w:val="1"/>
          <w:sz w:val="22"/>
          <w:szCs w:val="22"/>
        </w:rPr>
        <w:t xml:space="preserve"> </w:t>
      </w:r>
      <w:r w:rsidRPr="00F404F5">
        <w:rPr>
          <w:rFonts w:eastAsia="Cambria"/>
          <w:sz w:val="22"/>
          <w:szCs w:val="22"/>
        </w:rPr>
        <w:t>amounts:</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3"/>
          <w:numId w:val="36"/>
        </w:numPr>
        <w:tabs>
          <w:tab w:val="left" w:pos="1829"/>
        </w:tabs>
        <w:autoSpaceDE w:val="0"/>
        <w:autoSpaceDN w:val="0"/>
        <w:spacing w:line="254" w:lineRule="auto"/>
        <w:ind w:right="1608"/>
        <w:jc w:val="both"/>
        <w:rPr>
          <w:rFonts w:eastAsia="Cambria"/>
          <w:sz w:val="22"/>
          <w:szCs w:val="22"/>
        </w:rPr>
      </w:pPr>
      <w:r w:rsidRPr="00F404F5">
        <w:rPr>
          <w:rFonts w:eastAsia="Cambria"/>
          <w:sz w:val="22"/>
          <w:szCs w:val="22"/>
        </w:rPr>
        <w:t>the</w:t>
      </w:r>
      <w:r w:rsidRPr="00F404F5">
        <w:rPr>
          <w:rFonts w:eastAsia="Cambria"/>
          <w:spacing w:val="1"/>
          <w:sz w:val="22"/>
          <w:szCs w:val="22"/>
        </w:rPr>
        <w:t xml:space="preserve"> </w:t>
      </w:r>
      <w:r w:rsidRPr="00745DD6">
        <w:rPr>
          <w:rFonts w:eastAsia="Cambria"/>
          <w:w w:val="105"/>
          <w:sz w:val="22"/>
          <w:szCs w:val="22"/>
        </w:rPr>
        <w:t>Contract Price, properly attributable to the parts of the Facilities executed by the Contractor as of the date of termination</w:t>
      </w:r>
    </w:p>
    <w:p w:rsidR="005A48C5" w:rsidRPr="00F404F5" w:rsidRDefault="005A48C5">
      <w:pPr>
        <w:widowControl w:val="0"/>
        <w:autoSpaceDE w:val="0"/>
        <w:autoSpaceDN w:val="0"/>
        <w:spacing w:before="4"/>
        <w:rPr>
          <w:rFonts w:eastAsia="Cambria"/>
          <w:sz w:val="22"/>
          <w:szCs w:val="22"/>
        </w:rPr>
      </w:pPr>
    </w:p>
    <w:p w:rsidR="005A48C5" w:rsidRPr="00F404F5" w:rsidRDefault="00D11752">
      <w:pPr>
        <w:widowControl w:val="0"/>
        <w:numPr>
          <w:ilvl w:val="3"/>
          <w:numId w:val="36"/>
        </w:numPr>
        <w:tabs>
          <w:tab w:val="left" w:pos="1829"/>
        </w:tabs>
        <w:autoSpaceDE w:val="0"/>
        <w:autoSpaceDN w:val="0"/>
        <w:spacing w:before="1" w:line="254" w:lineRule="auto"/>
        <w:ind w:right="1606"/>
        <w:jc w:val="both"/>
        <w:rPr>
          <w:rFonts w:eastAsia="Cambria"/>
          <w:sz w:val="22"/>
          <w:szCs w:val="22"/>
        </w:rPr>
      </w:pPr>
      <w:r w:rsidRPr="00F404F5">
        <w:rPr>
          <w:rFonts w:eastAsia="Cambria"/>
          <w:sz w:val="22"/>
          <w:szCs w:val="22"/>
        </w:rPr>
        <w:t>the</w:t>
      </w:r>
      <w:r w:rsidRPr="00F404F5">
        <w:rPr>
          <w:rFonts w:eastAsia="Cambria"/>
          <w:spacing w:val="1"/>
          <w:sz w:val="22"/>
          <w:szCs w:val="22"/>
        </w:rPr>
        <w:t xml:space="preserve"> </w:t>
      </w:r>
      <w:r w:rsidRPr="00745DD6">
        <w:rPr>
          <w:rFonts w:eastAsia="Cambria"/>
          <w:w w:val="105"/>
          <w:sz w:val="22"/>
          <w:szCs w:val="22"/>
        </w:rPr>
        <w:t xml:space="preserve">costs reasonably incurred by the Contractor in the removal of the </w:t>
      </w:r>
      <w:proofErr w:type="spellStart"/>
      <w:r w:rsidRPr="00745DD6">
        <w:rPr>
          <w:rFonts w:eastAsia="Cambria"/>
          <w:w w:val="105"/>
          <w:sz w:val="22"/>
          <w:szCs w:val="22"/>
        </w:rPr>
        <w:t>Contractor‟s</w:t>
      </w:r>
      <w:proofErr w:type="spellEnd"/>
      <w:r w:rsidRPr="00745DD6">
        <w:rPr>
          <w:rFonts w:eastAsia="Cambria"/>
          <w:w w:val="105"/>
          <w:sz w:val="22"/>
          <w:szCs w:val="22"/>
        </w:rPr>
        <w:t xml:space="preserve"> Equipment from the Site and in the repatriation of the </w:t>
      </w:r>
      <w:proofErr w:type="spellStart"/>
      <w:r w:rsidRPr="00745DD6">
        <w:rPr>
          <w:rFonts w:eastAsia="Cambria"/>
          <w:w w:val="105"/>
          <w:sz w:val="22"/>
          <w:szCs w:val="22"/>
        </w:rPr>
        <w:t>Contractor‟s</w:t>
      </w:r>
      <w:proofErr w:type="spellEnd"/>
      <w:r w:rsidRPr="00745DD6">
        <w:rPr>
          <w:rFonts w:eastAsia="Cambria"/>
          <w:w w:val="105"/>
          <w:sz w:val="22"/>
          <w:szCs w:val="22"/>
        </w:rPr>
        <w:t xml:space="preserve"> and its Subcontractors‟ personnel</w:t>
      </w:r>
    </w:p>
    <w:p w:rsidR="005A48C5" w:rsidRPr="00F404F5" w:rsidRDefault="005A48C5">
      <w:pPr>
        <w:widowControl w:val="0"/>
        <w:autoSpaceDE w:val="0"/>
        <w:autoSpaceDN w:val="0"/>
        <w:spacing w:before="4"/>
        <w:rPr>
          <w:rFonts w:eastAsia="Cambria"/>
          <w:sz w:val="22"/>
          <w:szCs w:val="22"/>
        </w:rPr>
      </w:pPr>
    </w:p>
    <w:p w:rsidR="005A48C5" w:rsidRPr="00745DD6" w:rsidRDefault="00D11752">
      <w:pPr>
        <w:widowControl w:val="0"/>
        <w:numPr>
          <w:ilvl w:val="3"/>
          <w:numId w:val="36"/>
        </w:numPr>
        <w:tabs>
          <w:tab w:val="left" w:pos="1829"/>
        </w:tabs>
        <w:autoSpaceDE w:val="0"/>
        <w:autoSpaceDN w:val="0"/>
        <w:spacing w:line="254" w:lineRule="auto"/>
        <w:ind w:right="1608"/>
        <w:jc w:val="both"/>
        <w:rPr>
          <w:rFonts w:eastAsia="Cambria"/>
          <w:w w:val="105"/>
          <w:sz w:val="22"/>
          <w:szCs w:val="22"/>
        </w:rPr>
      </w:pPr>
      <w:r w:rsidRPr="00F404F5">
        <w:rPr>
          <w:rFonts w:eastAsia="Cambria"/>
          <w:w w:val="105"/>
          <w:sz w:val="22"/>
          <w:szCs w:val="22"/>
        </w:rPr>
        <w:t>any amounts to be paid by the Contractor to its Subcontractors</w:t>
      </w:r>
      <w:r w:rsidRPr="00745DD6">
        <w:rPr>
          <w:rFonts w:eastAsia="Cambria"/>
          <w:w w:val="105"/>
          <w:sz w:val="22"/>
          <w:szCs w:val="22"/>
        </w:rPr>
        <w:t xml:space="preserve"> </w:t>
      </w:r>
      <w:r w:rsidRPr="00F404F5">
        <w:rPr>
          <w:rFonts w:eastAsia="Cambria"/>
          <w:w w:val="105"/>
          <w:sz w:val="22"/>
          <w:szCs w:val="22"/>
        </w:rPr>
        <w:t>in</w:t>
      </w:r>
      <w:r w:rsidRPr="00745DD6">
        <w:rPr>
          <w:rFonts w:eastAsia="Cambria"/>
          <w:w w:val="105"/>
          <w:sz w:val="22"/>
          <w:szCs w:val="22"/>
        </w:rPr>
        <w:t xml:space="preserve"> </w:t>
      </w:r>
      <w:r w:rsidRPr="00F404F5">
        <w:rPr>
          <w:rFonts w:eastAsia="Cambria"/>
          <w:w w:val="105"/>
          <w:sz w:val="22"/>
          <w:szCs w:val="22"/>
        </w:rPr>
        <w:t>connection</w:t>
      </w:r>
      <w:r w:rsidRPr="00745DD6">
        <w:rPr>
          <w:rFonts w:eastAsia="Cambria"/>
          <w:w w:val="105"/>
          <w:sz w:val="22"/>
          <w:szCs w:val="22"/>
        </w:rPr>
        <w:t xml:space="preserve"> </w:t>
      </w:r>
      <w:r w:rsidRPr="00F404F5">
        <w:rPr>
          <w:rFonts w:eastAsia="Cambria"/>
          <w:w w:val="105"/>
          <w:sz w:val="22"/>
          <w:szCs w:val="22"/>
        </w:rPr>
        <w:t>with</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termination</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any</w:t>
      </w:r>
      <w:r w:rsidRPr="00745DD6">
        <w:rPr>
          <w:rFonts w:eastAsia="Cambria"/>
          <w:w w:val="105"/>
          <w:sz w:val="22"/>
          <w:szCs w:val="22"/>
        </w:rPr>
        <w:t xml:space="preserve"> </w:t>
      </w:r>
      <w:r w:rsidRPr="00F404F5">
        <w:rPr>
          <w:rFonts w:eastAsia="Cambria"/>
          <w:w w:val="105"/>
          <w:sz w:val="22"/>
          <w:szCs w:val="22"/>
        </w:rPr>
        <w:t>subcontracts,</w:t>
      </w:r>
      <w:r w:rsidRPr="00745DD6">
        <w:rPr>
          <w:rFonts w:eastAsia="Cambria"/>
          <w:w w:val="105"/>
          <w:sz w:val="22"/>
          <w:szCs w:val="22"/>
        </w:rPr>
        <w:t xml:space="preserve"> </w:t>
      </w:r>
      <w:r w:rsidRPr="00F404F5">
        <w:rPr>
          <w:rFonts w:eastAsia="Cambria"/>
          <w:w w:val="105"/>
          <w:sz w:val="22"/>
          <w:szCs w:val="22"/>
        </w:rPr>
        <w:t>including</w:t>
      </w:r>
      <w:r w:rsidRPr="00745DD6">
        <w:rPr>
          <w:rFonts w:eastAsia="Cambria"/>
          <w:w w:val="105"/>
          <w:sz w:val="22"/>
          <w:szCs w:val="22"/>
        </w:rPr>
        <w:t xml:space="preserve"> </w:t>
      </w:r>
      <w:r w:rsidRPr="00F404F5">
        <w:rPr>
          <w:rFonts w:eastAsia="Cambria"/>
          <w:w w:val="105"/>
          <w:sz w:val="22"/>
          <w:szCs w:val="22"/>
        </w:rPr>
        <w:t>any</w:t>
      </w:r>
      <w:r w:rsidRPr="00745DD6">
        <w:rPr>
          <w:rFonts w:eastAsia="Cambria"/>
          <w:w w:val="105"/>
          <w:sz w:val="22"/>
          <w:szCs w:val="22"/>
        </w:rPr>
        <w:t xml:space="preserve"> </w:t>
      </w:r>
      <w:r w:rsidRPr="00F404F5">
        <w:rPr>
          <w:rFonts w:eastAsia="Cambria"/>
          <w:w w:val="105"/>
          <w:sz w:val="22"/>
          <w:szCs w:val="22"/>
        </w:rPr>
        <w:t>cancellation</w:t>
      </w:r>
      <w:r w:rsidRPr="00745DD6">
        <w:rPr>
          <w:rFonts w:eastAsia="Cambria"/>
          <w:w w:val="105"/>
          <w:sz w:val="22"/>
          <w:szCs w:val="22"/>
        </w:rPr>
        <w:t xml:space="preserve"> </w:t>
      </w:r>
      <w:r w:rsidRPr="00F404F5">
        <w:rPr>
          <w:rFonts w:eastAsia="Cambria"/>
          <w:w w:val="105"/>
          <w:sz w:val="22"/>
          <w:szCs w:val="22"/>
        </w:rPr>
        <w:t>charges</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3"/>
          <w:numId w:val="36"/>
        </w:numPr>
        <w:tabs>
          <w:tab w:val="left" w:pos="1829"/>
        </w:tabs>
        <w:autoSpaceDE w:val="0"/>
        <w:autoSpaceDN w:val="0"/>
        <w:spacing w:before="1" w:line="254" w:lineRule="auto"/>
        <w:ind w:right="1608"/>
        <w:jc w:val="both"/>
        <w:rPr>
          <w:rFonts w:eastAsia="Cambria"/>
          <w:sz w:val="22"/>
          <w:szCs w:val="22"/>
        </w:rPr>
      </w:pPr>
      <w:r w:rsidRPr="00F404F5">
        <w:rPr>
          <w:rFonts w:eastAsia="Cambria"/>
          <w:sz w:val="22"/>
          <w:szCs w:val="22"/>
        </w:rPr>
        <w:t xml:space="preserve">costs </w:t>
      </w:r>
      <w:r w:rsidRPr="00745DD6">
        <w:rPr>
          <w:rFonts w:eastAsia="Cambria"/>
          <w:w w:val="105"/>
          <w:sz w:val="22"/>
          <w:szCs w:val="22"/>
        </w:rPr>
        <w:t>incurred by the Contractor in protecting the Facilities and leaving the Site in a clean and safe condition pursuant to paragraph (a) of</w:t>
      </w:r>
      <w:r w:rsidRPr="00F404F5">
        <w:rPr>
          <w:rFonts w:eastAsia="Cambria"/>
          <w:spacing w:val="10"/>
          <w:sz w:val="22"/>
          <w:szCs w:val="22"/>
        </w:rPr>
        <w:t xml:space="preserve"> </w:t>
      </w:r>
      <w:r w:rsidRPr="00F404F5">
        <w:rPr>
          <w:rFonts w:eastAsia="Cambria"/>
          <w:b/>
          <w:i/>
          <w:sz w:val="22"/>
          <w:szCs w:val="22"/>
        </w:rPr>
        <w:t>GCC</w:t>
      </w:r>
      <w:r w:rsidRPr="00F404F5">
        <w:rPr>
          <w:rFonts w:eastAsia="Cambria"/>
          <w:b/>
          <w:i/>
          <w:spacing w:val="11"/>
          <w:sz w:val="22"/>
          <w:szCs w:val="22"/>
        </w:rPr>
        <w:t xml:space="preserve"> </w:t>
      </w:r>
      <w:r w:rsidRPr="00F404F5">
        <w:rPr>
          <w:rFonts w:eastAsia="Cambria"/>
          <w:b/>
          <w:i/>
          <w:sz w:val="22"/>
          <w:szCs w:val="22"/>
        </w:rPr>
        <w:t>Sub-Clause</w:t>
      </w:r>
      <w:r w:rsidRPr="00F404F5">
        <w:rPr>
          <w:rFonts w:eastAsia="Cambria"/>
          <w:b/>
          <w:i/>
          <w:spacing w:val="10"/>
          <w:sz w:val="22"/>
          <w:szCs w:val="22"/>
        </w:rPr>
        <w:t xml:space="preserve"> </w:t>
      </w:r>
      <w:r w:rsidRPr="00F404F5">
        <w:rPr>
          <w:rFonts w:eastAsia="Cambria"/>
          <w:b/>
          <w:i/>
          <w:sz w:val="22"/>
          <w:szCs w:val="22"/>
        </w:rPr>
        <w:t>36.1.2</w:t>
      </w:r>
    </w:p>
    <w:p w:rsidR="005A48C5" w:rsidRPr="00F404F5" w:rsidRDefault="005A48C5">
      <w:pPr>
        <w:widowControl w:val="0"/>
        <w:autoSpaceDE w:val="0"/>
        <w:autoSpaceDN w:val="0"/>
        <w:spacing w:before="7"/>
        <w:rPr>
          <w:rFonts w:eastAsia="Cambria"/>
          <w:sz w:val="22"/>
          <w:szCs w:val="22"/>
        </w:rPr>
      </w:pPr>
    </w:p>
    <w:p w:rsidR="005A48C5" w:rsidRPr="00F404F5" w:rsidRDefault="00D11752" w:rsidP="002D614D">
      <w:pPr>
        <w:widowControl w:val="0"/>
        <w:numPr>
          <w:ilvl w:val="3"/>
          <w:numId w:val="36"/>
        </w:numPr>
        <w:tabs>
          <w:tab w:val="left" w:pos="1829"/>
        </w:tabs>
        <w:autoSpaceDE w:val="0"/>
        <w:autoSpaceDN w:val="0"/>
        <w:spacing w:before="64" w:line="254" w:lineRule="auto"/>
        <w:ind w:right="1608"/>
        <w:jc w:val="both"/>
        <w:rPr>
          <w:rFonts w:eastAsia="Cambria"/>
          <w:sz w:val="22"/>
          <w:szCs w:val="22"/>
        </w:rPr>
      </w:pPr>
      <w:proofErr w:type="gramStart"/>
      <w:r w:rsidRPr="00F404F5">
        <w:rPr>
          <w:rFonts w:eastAsia="Cambria"/>
          <w:w w:val="105"/>
          <w:sz w:val="22"/>
          <w:szCs w:val="22"/>
        </w:rPr>
        <w:t>the</w:t>
      </w:r>
      <w:proofErr w:type="gramEnd"/>
      <w:r w:rsidRPr="00F404F5">
        <w:rPr>
          <w:rFonts w:eastAsia="Cambria"/>
          <w:w w:val="105"/>
          <w:sz w:val="22"/>
          <w:szCs w:val="22"/>
        </w:rPr>
        <w:t xml:space="preserve"> cost of satisfying all other obligations, commitments and</w:t>
      </w:r>
      <w:r w:rsidRPr="00745DD6">
        <w:rPr>
          <w:rFonts w:eastAsia="Cambria"/>
          <w:w w:val="105"/>
          <w:sz w:val="22"/>
          <w:szCs w:val="22"/>
        </w:rPr>
        <w:t xml:space="preserve"> </w:t>
      </w:r>
      <w:r w:rsidRPr="00F404F5">
        <w:rPr>
          <w:rFonts w:eastAsia="Cambria"/>
          <w:w w:val="105"/>
          <w:sz w:val="22"/>
          <w:szCs w:val="22"/>
        </w:rPr>
        <w:t>claims</w:t>
      </w:r>
      <w:r w:rsidRPr="00745DD6">
        <w:rPr>
          <w:rFonts w:eastAsia="Cambria"/>
          <w:w w:val="105"/>
          <w:sz w:val="22"/>
          <w:szCs w:val="22"/>
        </w:rPr>
        <w:t xml:space="preserve"> </w:t>
      </w:r>
      <w:r w:rsidRPr="00F404F5">
        <w:rPr>
          <w:rFonts w:eastAsia="Cambria"/>
          <w:w w:val="105"/>
          <w:sz w:val="22"/>
          <w:szCs w:val="22"/>
        </w:rPr>
        <w:t>that</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Contractor</w:t>
      </w:r>
      <w:r w:rsidRPr="00745DD6">
        <w:rPr>
          <w:rFonts w:eastAsia="Cambria"/>
          <w:w w:val="105"/>
          <w:sz w:val="22"/>
          <w:szCs w:val="22"/>
        </w:rPr>
        <w:t xml:space="preserve"> </w:t>
      </w:r>
      <w:r w:rsidRPr="00F404F5">
        <w:rPr>
          <w:rFonts w:eastAsia="Cambria"/>
          <w:w w:val="105"/>
          <w:sz w:val="22"/>
          <w:szCs w:val="22"/>
        </w:rPr>
        <w:t>may</w:t>
      </w:r>
      <w:r w:rsidRPr="00745DD6">
        <w:rPr>
          <w:rFonts w:eastAsia="Cambria"/>
          <w:w w:val="105"/>
          <w:sz w:val="22"/>
          <w:szCs w:val="22"/>
        </w:rPr>
        <w:t xml:space="preserve"> </w:t>
      </w:r>
      <w:r w:rsidRPr="00F404F5">
        <w:rPr>
          <w:rFonts w:eastAsia="Cambria"/>
          <w:w w:val="105"/>
          <w:sz w:val="22"/>
          <w:szCs w:val="22"/>
        </w:rPr>
        <w:t>in</w:t>
      </w:r>
      <w:r w:rsidRPr="00745DD6">
        <w:rPr>
          <w:rFonts w:eastAsia="Cambria"/>
          <w:w w:val="105"/>
          <w:sz w:val="22"/>
          <w:szCs w:val="22"/>
        </w:rPr>
        <w:t xml:space="preserve"> </w:t>
      </w:r>
      <w:r w:rsidRPr="00F404F5">
        <w:rPr>
          <w:rFonts w:eastAsia="Cambria"/>
          <w:w w:val="105"/>
          <w:sz w:val="22"/>
          <w:szCs w:val="22"/>
        </w:rPr>
        <w:t>good</w:t>
      </w:r>
      <w:r w:rsidRPr="00745DD6">
        <w:rPr>
          <w:rFonts w:eastAsia="Cambria"/>
          <w:w w:val="105"/>
          <w:sz w:val="22"/>
          <w:szCs w:val="22"/>
        </w:rPr>
        <w:t xml:space="preserve"> </w:t>
      </w:r>
      <w:r w:rsidRPr="00F404F5">
        <w:rPr>
          <w:rFonts w:eastAsia="Cambria"/>
          <w:w w:val="105"/>
          <w:sz w:val="22"/>
          <w:szCs w:val="22"/>
        </w:rPr>
        <w:t>faith</w:t>
      </w:r>
      <w:r w:rsidRPr="00745DD6">
        <w:rPr>
          <w:rFonts w:eastAsia="Cambria"/>
          <w:w w:val="105"/>
          <w:sz w:val="22"/>
          <w:szCs w:val="22"/>
        </w:rPr>
        <w:t xml:space="preserve"> </w:t>
      </w:r>
      <w:r w:rsidRPr="00F404F5">
        <w:rPr>
          <w:rFonts w:eastAsia="Cambria"/>
          <w:w w:val="105"/>
          <w:sz w:val="22"/>
          <w:szCs w:val="22"/>
        </w:rPr>
        <w:t>have</w:t>
      </w:r>
      <w:r w:rsidRPr="00745DD6">
        <w:rPr>
          <w:rFonts w:eastAsia="Cambria"/>
          <w:w w:val="105"/>
          <w:sz w:val="22"/>
          <w:szCs w:val="22"/>
        </w:rPr>
        <w:t xml:space="preserve"> </w:t>
      </w:r>
      <w:r w:rsidRPr="00F404F5">
        <w:rPr>
          <w:rFonts w:eastAsia="Cambria"/>
          <w:w w:val="105"/>
          <w:sz w:val="22"/>
          <w:szCs w:val="22"/>
        </w:rPr>
        <w:t>undertaken</w:t>
      </w:r>
      <w:r w:rsidR="002D614D" w:rsidRPr="00F404F5">
        <w:rPr>
          <w:rFonts w:eastAsia="Cambria"/>
          <w:w w:val="105"/>
          <w:sz w:val="22"/>
          <w:szCs w:val="22"/>
        </w:rPr>
        <w:t xml:space="preserve"> </w:t>
      </w:r>
      <w:r w:rsidRPr="00745DD6">
        <w:rPr>
          <w:rFonts w:eastAsia="Cambria"/>
          <w:w w:val="105"/>
          <w:sz w:val="22"/>
          <w:szCs w:val="22"/>
        </w:rPr>
        <w:t xml:space="preserve">with third parties in connection with the Contract and that are </w:t>
      </w:r>
      <w:r w:rsidR="000B3967" w:rsidRPr="00745DD6">
        <w:rPr>
          <w:rFonts w:eastAsia="Cambria"/>
          <w:w w:val="105"/>
          <w:sz w:val="22"/>
          <w:szCs w:val="22"/>
        </w:rPr>
        <w:t xml:space="preserve">       </w:t>
      </w:r>
      <w:r w:rsidRPr="00745DD6">
        <w:rPr>
          <w:rFonts w:eastAsia="Cambria"/>
          <w:w w:val="105"/>
          <w:sz w:val="22"/>
          <w:szCs w:val="22"/>
        </w:rPr>
        <w:t>not covered by paragraphs (a) through (d) above.</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numPr>
          <w:ilvl w:val="2"/>
          <w:numId w:val="1"/>
        </w:numPr>
        <w:tabs>
          <w:tab w:val="left" w:pos="1288"/>
          <w:tab w:val="left" w:pos="1289"/>
        </w:tabs>
        <w:autoSpaceDE w:val="0"/>
        <w:autoSpaceDN w:val="0"/>
        <w:ind w:hanging="1081"/>
        <w:jc w:val="both"/>
        <w:rPr>
          <w:rFonts w:eastAsia="Cambria"/>
          <w:b/>
          <w:bCs/>
          <w:sz w:val="22"/>
          <w:szCs w:val="22"/>
        </w:rPr>
      </w:pPr>
      <w:r w:rsidRPr="00F404F5">
        <w:rPr>
          <w:rFonts w:eastAsia="Cambria"/>
          <w:b/>
          <w:bCs/>
          <w:spacing w:val="-1"/>
          <w:w w:val="105"/>
          <w:sz w:val="22"/>
          <w:szCs w:val="22"/>
        </w:rPr>
        <w:t>Termination</w:t>
      </w:r>
      <w:r w:rsidRPr="00F404F5">
        <w:rPr>
          <w:rFonts w:eastAsia="Cambria"/>
          <w:b/>
          <w:bCs/>
          <w:spacing w:val="-12"/>
          <w:w w:val="105"/>
          <w:sz w:val="22"/>
          <w:szCs w:val="22"/>
        </w:rPr>
        <w:t xml:space="preserve"> </w:t>
      </w:r>
      <w:r w:rsidRPr="00F404F5">
        <w:rPr>
          <w:rFonts w:eastAsia="Cambria"/>
          <w:b/>
          <w:bCs/>
          <w:spacing w:val="-1"/>
          <w:w w:val="105"/>
          <w:sz w:val="22"/>
          <w:szCs w:val="22"/>
        </w:rPr>
        <w:t>for</w:t>
      </w:r>
      <w:r w:rsidRPr="00F404F5">
        <w:rPr>
          <w:rFonts w:eastAsia="Cambria"/>
          <w:b/>
          <w:bCs/>
          <w:spacing w:val="-10"/>
          <w:w w:val="105"/>
          <w:sz w:val="22"/>
          <w:szCs w:val="22"/>
        </w:rPr>
        <w:t xml:space="preserve"> </w:t>
      </w:r>
      <w:proofErr w:type="spellStart"/>
      <w:r w:rsidRPr="00F404F5">
        <w:rPr>
          <w:rFonts w:eastAsia="Cambria"/>
          <w:b/>
          <w:bCs/>
          <w:spacing w:val="-1"/>
          <w:w w:val="105"/>
          <w:sz w:val="22"/>
          <w:szCs w:val="22"/>
        </w:rPr>
        <w:t>Contractor‟s</w:t>
      </w:r>
      <w:proofErr w:type="spellEnd"/>
      <w:r w:rsidRPr="00F404F5">
        <w:rPr>
          <w:rFonts w:eastAsia="Cambria"/>
          <w:b/>
          <w:bCs/>
          <w:spacing w:val="-11"/>
          <w:w w:val="105"/>
          <w:sz w:val="22"/>
          <w:szCs w:val="22"/>
        </w:rPr>
        <w:t xml:space="preserve"> </w:t>
      </w:r>
      <w:r w:rsidRPr="00F404F5">
        <w:rPr>
          <w:rFonts w:eastAsia="Cambria"/>
          <w:b/>
          <w:bCs/>
          <w:w w:val="105"/>
          <w:sz w:val="22"/>
          <w:szCs w:val="22"/>
        </w:rPr>
        <w:t>Default</w:t>
      </w:r>
    </w:p>
    <w:p w:rsidR="005A48C5" w:rsidRPr="00F404F5" w:rsidRDefault="005A48C5">
      <w:pPr>
        <w:widowControl w:val="0"/>
        <w:autoSpaceDE w:val="0"/>
        <w:autoSpaceDN w:val="0"/>
        <w:spacing w:before="9"/>
        <w:rPr>
          <w:rFonts w:eastAsia="Cambria"/>
          <w:sz w:val="22"/>
          <w:szCs w:val="22"/>
        </w:rPr>
      </w:pPr>
    </w:p>
    <w:p w:rsidR="005A48C5" w:rsidRPr="00F404F5" w:rsidRDefault="00D11752">
      <w:pPr>
        <w:widowControl w:val="0"/>
        <w:numPr>
          <w:ilvl w:val="2"/>
          <w:numId w:val="37"/>
        </w:numPr>
        <w:tabs>
          <w:tab w:val="left" w:pos="1289"/>
        </w:tabs>
        <w:autoSpaceDE w:val="0"/>
        <w:autoSpaceDN w:val="0"/>
        <w:spacing w:line="254" w:lineRule="auto"/>
        <w:ind w:right="1608"/>
        <w:jc w:val="both"/>
        <w:rPr>
          <w:rFonts w:eastAsia="Cambria"/>
          <w:sz w:val="22"/>
          <w:szCs w:val="22"/>
        </w:rPr>
      </w:pPr>
      <w:r w:rsidRPr="00F404F5">
        <w:rPr>
          <w:rFonts w:eastAsia="Cambria"/>
          <w:sz w:val="22"/>
          <w:szCs w:val="22"/>
        </w:rPr>
        <w:t>The</w:t>
      </w:r>
      <w:r w:rsidRPr="00F404F5">
        <w:rPr>
          <w:rFonts w:eastAsia="Cambria"/>
          <w:spacing w:val="1"/>
          <w:sz w:val="22"/>
          <w:szCs w:val="22"/>
        </w:rPr>
        <w:t xml:space="preserve"> </w:t>
      </w:r>
      <w:r w:rsidRPr="00745DD6">
        <w:rPr>
          <w:rFonts w:eastAsia="Cambria"/>
          <w:w w:val="105"/>
          <w:sz w:val="22"/>
          <w:szCs w:val="22"/>
        </w:rPr>
        <w:t xml:space="preserve">Employer, without prejudice to any other rights or remedies it </w:t>
      </w:r>
      <w:r w:rsidR="000B3967" w:rsidRPr="00745DD6">
        <w:rPr>
          <w:rFonts w:eastAsia="Cambria"/>
          <w:w w:val="105"/>
          <w:sz w:val="22"/>
          <w:szCs w:val="22"/>
        </w:rPr>
        <w:t xml:space="preserve">     </w:t>
      </w:r>
      <w:r w:rsidRPr="00745DD6">
        <w:rPr>
          <w:rFonts w:eastAsia="Cambria"/>
          <w:w w:val="105"/>
          <w:sz w:val="22"/>
          <w:szCs w:val="22"/>
        </w:rPr>
        <w:t>may possess, may terminate the Contract forthwith in the following circumstances by giving a notice of termination and its reasons there</w:t>
      </w:r>
      <w:r w:rsidR="000B3967" w:rsidRPr="00745DD6">
        <w:rPr>
          <w:rFonts w:eastAsia="Cambria"/>
          <w:w w:val="105"/>
          <w:sz w:val="22"/>
          <w:szCs w:val="22"/>
        </w:rPr>
        <w:t xml:space="preserve"> </w:t>
      </w:r>
      <w:r w:rsidRPr="00745DD6">
        <w:rPr>
          <w:rFonts w:eastAsia="Cambria"/>
          <w:w w:val="105"/>
          <w:sz w:val="22"/>
          <w:szCs w:val="22"/>
        </w:rPr>
        <w:t xml:space="preserve">for to the Contractor, </w:t>
      </w:r>
      <w:r w:rsidRPr="00745DD6">
        <w:rPr>
          <w:rFonts w:eastAsia="Cambria"/>
          <w:w w:val="105"/>
          <w:sz w:val="22"/>
          <w:szCs w:val="22"/>
        </w:rPr>
        <w:lastRenderedPageBreak/>
        <w:t>referring to this</w:t>
      </w:r>
      <w:r w:rsidRPr="00F404F5">
        <w:rPr>
          <w:rFonts w:eastAsia="Cambria"/>
          <w:spacing w:val="18"/>
          <w:sz w:val="22"/>
          <w:szCs w:val="22"/>
        </w:rPr>
        <w:t xml:space="preserve"> </w:t>
      </w:r>
      <w:r w:rsidRPr="00F404F5">
        <w:rPr>
          <w:rFonts w:eastAsia="Cambria"/>
          <w:b/>
          <w:i/>
          <w:sz w:val="22"/>
          <w:szCs w:val="22"/>
        </w:rPr>
        <w:t>GCC</w:t>
      </w:r>
      <w:r w:rsidRPr="00F404F5">
        <w:rPr>
          <w:rFonts w:eastAsia="Cambria"/>
          <w:b/>
          <w:i/>
          <w:spacing w:val="18"/>
          <w:sz w:val="22"/>
          <w:szCs w:val="22"/>
        </w:rPr>
        <w:t xml:space="preserve"> </w:t>
      </w:r>
      <w:r w:rsidRPr="00F404F5">
        <w:rPr>
          <w:rFonts w:eastAsia="Cambria"/>
          <w:b/>
          <w:i/>
          <w:sz w:val="22"/>
          <w:szCs w:val="22"/>
        </w:rPr>
        <w:t>Sub-Clause</w:t>
      </w:r>
      <w:r w:rsidRPr="00F404F5">
        <w:rPr>
          <w:rFonts w:eastAsia="Cambria"/>
          <w:b/>
          <w:i/>
          <w:spacing w:val="19"/>
          <w:sz w:val="22"/>
          <w:szCs w:val="22"/>
        </w:rPr>
        <w:t xml:space="preserve"> </w:t>
      </w:r>
      <w:r w:rsidRPr="00F404F5">
        <w:rPr>
          <w:rFonts w:eastAsia="Cambria"/>
          <w:b/>
          <w:i/>
          <w:sz w:val="22"/>
          <w:szCs w:val="22"/>
        </w:rPr>
        <w:t>36.2</w:t>
      </w:r>
      <w:r w:rsidRPr="00F404F5">
        <w:rPr>
          <w:rFonts w:eastAsia="Cambria"/>
          <w:sz w:val="22"/>
          <w:szCs w:val="22"/>
        </w:rPr>
        <w:t>:</w:t>
      </w:r>
    </w:p>
    <w:p w:rsidR="005A48C5" w:rsidRPr="00F404F5" w:rsidRDefault="005A48C5">
      <w:pPr>
        <w:widowControl w:val="0"/>
        <w:autoSpaceDE w:val="0"/>
        <w:autoSpaceDN w:val="0"/>
        <w:spacing w:before="7"/>
        <w:rPr>
          <w:rFonts w:eastAsia="Cambria"/>
          <w:sz w:val="22"/>
          <w:szCs w:val="22"/>
        </w:rPr>
      </w:pPr>
    </w:p>
    <w:p w:rsidR="005A48C5" w:rsidRPr="00F404F5" w:rsidRDefault="00D11752">
      <w:pPr>
        <w:widowControl w:val="0"/>
        <w:numPr>
          <w:ilvl w:val="3"/>
          <w:numId w:val="37"/>
        </w:numPr>
        <w:tabs>
          <w:tab w:val="left" w:pos="1829"/>
        </w:tabs>
        <w:autoSpaceDE w:val="0"/>
        <w:autoSpaceDN w:val="0"/>
        <w:spacing w:line="254" w:lineRule="auto"/>
        <w:ind w:right="1607"/>
        <w:jc w:val="both"/>
        <w:rPr>
          <w:rFonts w:eastAsia="Cambria"/>
          <w:sz w:val="22"/>
          <w:szCs w:val="22"/>
        </w:rPr>
      </w:pPr>
      <w:r w:rsidRPr="00F404F5">
        <w:rPr>
          <w:rFonts w:eastAsia="Cambria"/>
          <w:sz w:val="22"/>
          <w:szCs w:val="22"/>
        </w:rPr>
        <w:t xml:space="preserve">if </w:t>
      </w:r>
      <w:r w:rsidRPr="00745DD6">
        <w:rPr>
          <w:rFonts w:eastAsia="Cambria"/>
          <w:w w:val="105"/>
          <w:sz w:val="22"/>
          <w:szCs w:val="22"/>
        </w:rPr>
        <w:t>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3"/>
          <w:numId w:val="37"/>
        </w:numPr>
        <w:tabs>
          <w:tab w:val="left" w:pos="1829"/>
        </w:tabs>
        <w:autoSpaceDE w:val="0"/>
        <w:autoSpaceDN w:val="0"/>
        <w:spacing w:line="254" w:lineRule="auto"/>
        <w:ind w:right="1610"/>
        <w:jc w:val="both"/>
        <w:rPr>
          <w:rFonts w:eastAsia="Cambria"/>
          <w:sz w:val="22"/>
          <w:szCs w:val="22"/>
        </w:rPr>
      </w:pPr>
      <w:proofErr w:type="gramStart"/>
      <w:r w:rsidRPr="00F404F5">
        <w:rPr>
          <w:rFonts w:eastAsia="Cambria"/>
          <w:sz w:val="22"/>
          <w:szCs w:val="22"/>
        </w:rPr>
        <w:t>if</w:t>
      </w:r>
      <w:proofErr w:type="gramEnd"/>
      <w:r w:rsidRPr="00F404F5">
        <w:rPr>
          <w:rFonts w:eastAsia="Cambria"/>
          <w:sz w:val="22"/>
          <w:szCs w:val="22"/>
        </w:rPr>
        <w:t xml:space="preserve"> </w:t>
      </w:r>
      <w:r w:rsidRPr="00745DD6">
        <w:rPr>
          <w:rFonts w:eastAsia="Cambria"/>
          <w:w w:val="105"/>
          <w:sz w:val="22"/>
          <w:szCs w:val="22"/>
        </w:rPr>
        <w:t>the Contractor assigns or transfers the Contract or any right or interest therein in violation of the provision of</w:t>
      </w:r>
      <w:r w:rsidRPr="00F404F5">
        <w:rPr>
          <w:rFonts w:eastAsia="Cambria"/>
          <w:w w:val="105"/>
          <w:sz w:val="22"/>
          <w:szCs w:val="22"/>
        </w:rPr>
        <w:t xml:space="preserve"> </w:t>
      </w:r>
      <w:r w:rsidRPr="00F404F5">
        <w:rPr>
          <w:rFonts w:eastAsia="Cambria"/>
          <w:b/>
          <w:i/>
          <w:w w:val="105"/>
          <w:sz w:val="22"/>
          <w:szCs w:val="22"/>
        </w:rPr>
        <w:t>GCC</w:t>
      </w:r>
      <w:r w:rsidRPr="00F404F5">
        <w:rPr>
          <w:rFonts w:eastAsia="Cambria"/>
          <w:b/>
          <w:i/>
          <w:spacing w:val="1"/>
          <w:w w:val="105"/>
          <w:sz w:val="22"/>
          <w:szCs w:val="22"/>
        </w:rPr>
        <w:t xml:space="preserve"> </w:t>
      </w:r>
      <w:r w:rsidRPr="00F404F5">
        <w:rPr>
          <w:rFonts w:eastAsia="Cambria"/>
          <w:b/>
          <w:i/>
          <w:w w:val="105"/>
          <w:sz w:val="22"/>
          <w:szCs w:val="22"/>
        </w:rPr>
        <w:t>Clause 37</w:t>
      </w:r>
      <w:r w:rsidRPr="00F404F5">
        <w:rPr>
          <w:rFonts w:eastAsia="Cambria"/>
          <w:w w:val="105"/>
          <w:sz w:val="22"/>
          <w:szCs w:val="22"/>
        </w:rPr>
        <w:t>.</w:t>
      </w:r>
    </w:p>
    <w:p w:rsidR="005A48C5" w:rsidRPr="00F404F5" w:rsidRDefault="005A48C5">
      <w:pPr>
        <w:widowControl w:val="0"/>
        <w:autoSpaceDE w:val="0"/>
        <w:autoSpaceDN w:val="0"/>
        <w:spacing w:before="5"/>
        <w:rPr>
          <w:rFonts w:eastAsia="Cambria"/>
          <w:sz w:val="22"/>
          <w:szCs w:val="22"/>
        </w:rPr>
      </w:pPr>
    </w:p>
    <w:p w:rsidR="005A48C5" w:rsidRPr="00745DD6" w:rsidRDefault="00D11752">
      <w:pPr>
        <w:widowControl w:val="0"/>
        <w:numPr>
          <w:ilvl w:val="3"/>
          <w:numId w:val="37"/>
        </w:numPr>
        <w:tabs>
          <w:tab w:val="left" w:pos="1829"/>
        </w:tabs>
        <w:autoSpaceDE w:val="0"/>
        <w:autoSpaceDN w:val="0"/>
        <w:spacing w:before="1" w:line="254" w:lineRule="auto"/>
        <w:ind w:right="1601"/>
        <w:jc w:val="both"/>
        <w:rPr>
          <w:rFonts w:eastAsia="Cambria"/>
          <w:w w:val="105"/>
          <w:sz w:val="22"/>
          <w:szCs w:val="22"/>
        </w:rPr>
      </w:pPr>
      <w:proofErr w:type="gramStart"/>
      <w:r w:rsidRPr="00F404F5">
        <w:rPr>
          <w:rFonts w:eastAsia="Cambria"/>
          <w:w w:val="105"/>
          <w:sz w:val="22"/>
          <w:szCs w:val="22"/>
        </w:rPr>
        <w:t>if</w:t>
      </w:r>
      <w:proofErr w:type="gramEnd"/>
      <w:r w:rsidRPr="00F404F5">
        <w:rPr>
          <w:rFonts w:eastAsia="Cambria"/>
          <w:w w:val="105"/>
          <w:sz w:val="22"/>
          <w:szCs w:val="22"/>
        </w:rPr>
        <w:t xml:space="preserve"> the Contractor, in the judgment of the Employer has engaged</w:t>
      </w:r>
      <w:r w:rsidRPr="00745DD6">
        <w:rPr>
          <w:rFonts w:eastAsia="Cambria"/>
          <w:w w:val="105"/>
          <w:sz w:val="22"/>
          <w:szCs w:val="22"/>
        </w:rPr>
        <w:t xml:space="preserve"> </w:t>
      </w:r>
      <w:r w:rsidRPr="00F404F5">
        <w:rPr>
          <w:rFonts w:eastAsia="Cambria"/>
          <w:w w:val="105"/>
          <w:sz w:val="22"/>
          <w:szCs w:val="22"/>
        </w:rPr>
        <w:t>in</w:t>
      </w:r>
      <w:r w:rsidRPr="00745DD6">
        <w:rPr>
          <w:rFonts w:eastAsia="Cambria"/>
          <w:w w:val="105"/>
          <w:sz w:val="22"/>
          <w:szCs w:val="22"/>
        </w:rPr>
        <w:t xml:space="preserve"> </w:t>
      </w:r>
      <w:r w:rsidRPr="00F404F5">
        <w:rPr>
          <w:rFonts w:eastAsia="Cambria"/>
          <w:w w:val="105"/>
          <w:sz w:val="22"/>
          <w:szCs w:val="22"/>
        </w:rPr>
        <w:t>corrupt</w:t>
      </w:r>
      <w:r w:rsidRPr="00745DD6">
        <w:rPr>
          <w:rFonts w:eastAsia="Cambria"/>
          <w:w w:val="105"/>
          <w:sz w:val="22"/>
          <w:szCs w:val="22"/>
        </w:rPr>
        <w:t xml:space="preserve"> </w:t>
      </w:r>
      <w:r w:rsidRPr="00F404F5">
        <w:rPr>
          <w:rFonts w:eastAsia="Cambria"/>
          <w:w w:val="105"/>
          <w:sz w:val="22"/>
          <w:szCs w:val="22"/>
        </w:rPr>
        <w:t>or</w:t>
      </w:r>
      <w:r w:rsidRPr="00745DD6">
        <w:rPr>
          <w:rFonts w:eastAsia="Cambria"/>
          <w:w w:val="105"/>
          <w:sz w:val="22"/>
          <w:szCs w:val="22"/>
        </w:rPr>
        <w:t xml:space="preserve"> </w:t>
      </w:r>
      <w:r w:rsidRPr="00F404F5">
        <w:rPr>
          <w:rFonts w:eastAsia="Cambria"/>
          <w:w w:val="105"/>
          <w:sz w:val="22"/>
          <w:szCs w:val="22"/>
        </w:rPr>
        <w:t>fraudulent</w:t>
      </w:r>
      <w:r w:rsidRPr="00745DD6">
        <w:rPr>
          <w:rFonts w:eastAsia="Cambria"/>
          <w:w w:val="105"/>
          <w:sz w:val="22"/>
          <w:szCs w:val="22"/>
        </w:rPr>
        <w:t xml:space="preserve"> </w:t>
      </w:r>
      <w:r w:rsidRPr="00F404F5">
        <w:rPr>
          <w:rFonts w:eastAsia="Cambria"/>
          <w:w w:val="105"/>
          <w:sz w:val="22"/>
          <w:szCs w:val="22"/>
        </w:rPr>
        <w:t>practices</w:t>
      </w:r>
      <w:r w:rsidRPr="00745DD6">
        <w:rPr>
          <w:rFonts w:eastAsia="Cambria"/>
          <w:w w:val="105"/>
          <w:sz w:val="22"/>
          <w:szCs w:val="22"/>
        </w:rPr>
        <w:t xml:space="preserve"> </w:t>
      </w:r>
      <w:r w:rsidRPr="00F404F5">
        <w:rPr>
          <w:rFonts w:eastAsia="Cambria"/>
          <w:w w:val="105"/>
          <w:sz w:val="22"/>
          <w:szCs w:val="22"/>
        </w:rPr>
        <w:t>in</w:t>
      </w:r>
      <w:r w:rsidRPr="00745DD6">
        <w:rPr>
          <w:rFonts w:eastAsia="Cambria"/>
          <w:w w:val="105"/>
          <w:sz w:val="22"/>
          <w:szCs w:val="22"/>
        </w:rPr>
        <w:t xml:space="preserve"> </w:t>
      </w:r>
      <w:r w:rsidRPr="00F404F5">
        <w:rPr>
          <w:rFonts w:eastAsia="Cambria"/>
          <w:w w:val="105"/>
          <w:sz w:val="22"/>
          <w:szCs w:val="22"/>
        </w:rPr>
        <w:t>competing</w:t>
      </w:r>
      <w:r w:rsidRPr="00745DD6">
        <w:rPr>
          <w:rFonts w:eastAsia="Cambria"/>
          <w:w w:val="105"/>
          <w:sz w:val="22"/>
          <w:szCs w:val="22"/>
        </w:rPr>
        <w:t xml:space="preserve"> </w:t>
      </w:r>
      <w:r w:rsidRPr="00F404F5">
        <w:rPr>
          <w:rFonts w:eastAsia="Cambria"/>
          <w:w w:val="105"/>
          <w:sz w:val="22"/>
          <w:szCs w:val="22"/>
        </w:rPr>
        <w:t>for</w:t>
      </w:r>
      <w:r w:rsidRPr="00745DD6">
        <w:rPr>
          <w:rFonts w:eastAsia="Cambria"/>
          <w:w w:val="105"/>
          <w:sz w:val="22"/>
          <w:szCs w:val="22"/>
        </w:rPr>
        <w:t xml:space="preserve"> </w:t>
      </w:r>
      <w:r w:rsidRPr="00F404F5">
        <w:rPr>
          <w:rFonts w:eastAsia="Cambria"/>
          <w:w w:val="105"/>
          <w:sz w:val="22"/>
          <w:szCs w:val="22"/>
        </w:rPr>
        <w:t>or</w:t>
      </w:r>
      <w:r w:rsidRPr="00745DD6">
        <w:rPr>
          <w:rFonts w:eastAsia="Cambria"/>
          <w:w w:val="105"/>
          <w:sz w:val="22"/>
          <w:szCs w:val="22"/>
        </w:rPr>
        <w:t xml:space="preserve"> </w:t>
      </w:r>
      <w:r w:rsidRPr="00F404F5">
        <w:rPr>
          <w:rFonts w:eastAsia="Cambria"/>
          <w:w w:val="105"/>
          <w:sz w:val="22"/>
          <w:szCs w:val="22"/>
        </w:rPr>
        <w:t>in</w:t>
      </w:r>
      <w:r w:rsidRPr="00745DD6">
        <w:rPr>
          <w:rFonts w:eastAsia="Cambria"/>
          <w:w w:val="105"/>
          <w:sz w:val="22"/>
          <w:szCs w:val="22"/>
        </w:rPr>
        <w:t xml:space="preserve"> </w:t>
      </w:r>
      <w:r w:rsidRPr="00F404F5">
        <w:rPr>
          <w:rFonts w:eastAsia="Cambria"/>
          <w:w w:val="105"/>
          <w:sz w:val="22"/>
          <w:szCs w:val="22"/>
        </w:rPr>
        <w:t>executing</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Contract.</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autoSpaceDE w:val="0"/>
        <w:autoSpaceDN w:val="0"/>
        <w:ind w:left="1828"/>
        <w:jc w:val="both"/>
        <w:rPr>
          <w:rFonts w:eastAsia="Cambria"/>
          <w:sz w:val="22"/>
          <w:szCs w:val="22"/>
        </w:rPr>
      </w:pPr>
      <w:r w:rsidRPr="00F404F5">
        <w:rPr>
          <w:rFonts w:eastAsia="Cambria"/>
          <w:w w:val="105"/>
          <w:sz w:val="22"/>
          <w:szCs w:val="22"/>
        </w:rPr>
        <w:t>For</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purpose</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this</w:t>
      </w:r>
      <w:r w:rsidRPr="00745DD6">
        <w:rPr>
          <w:rFonts w:eastAsia="Cambria"/>
          <w:w w:val="105"/>
          <w:sz w:val="22"/>
          <w:szCs w:val="22"/>
        </w:rPr>
        <w:t xml:space="preserve"> </w:t>
      </w:r>
      <w:r w:rsidRPr="00F404F5">
        <w:rPr>
          <w:rFonts w:eastAsia="Cambria"/>
          <w:w w:val="105"/>
          <w:sz w:val="22"/>
          <w:szCs w:val="22"/>
        </w:rPr>
        <w:t>Sub-Clause:</w:t>
      </w:r>
    </w:p>
    <w:p w:rsidR="005A48C5" w:rsidRPr="00F404F5" w:rsidRDefault="005A48C5">
      <w:pPr>
        <w:widowControl w:val="0"/>
        <w:autoSpaceDE w:val="0"/>
        <w:autoSpaceDN w:val="0"/>
        <w:spacing w:before="4"/>
        <w:rPr>
          <w:rFonts w:eastAsia="Cambria"/>
          <w:sz w:val="22"/>
          <w:szCs w:val="22"/>
        </w:rPr>
      </w:pPr>
    </w:p>
    <w:p w:rsidR="005A48C5" w:rsidRPr="00745DD6" w:rsidRDefault="00D11752">
      <w:pPr>
        <w:widowControl w:val="0"/>
        <w:autoSpaceDE w:val="0"/>
        <w:autoSpaceDN w:val="0"/>
        <w:spacing w:line="254" w:lineRule="auto"/>
        <w:ind w:left="1828" w:right="1609"/>
        <w:jc w:val="both"/>
        <w:rPr>
          <w:rFonts w:eastAsia="Cambria"/>
          <w:w w:val="105"/>
          <w:sz w:val="22"/>
          <w:szCs w:val="22"/>
        </w:rPr>
      </w:pPr>
      <w:r w:rsidRPr="00F404F5">
        <w:rPr>
          <w:rFonts w:eastAsia="Cambria"/>
          <w:w w:val="105"/>
          <w:sz w:val="22"/>
          <w:szCs w:val="22"/>
        </w:rPr>
        <w:t>“</w:t>
      </w:r>
      <w:r w:rsidRPr="00F404F5">
        <w:rPr>
          <w:rFonts w:eastAsia="Cambria"/>
          <w:b/>
          <w:bCs/>
          <w:w w:val="105"/>
          <w:sz w:val="22"/>
          <w:szCs w:val="22"/>
        </w:rPr>
        <w:t>Corrupt</w:t>
      </w:r>
      <w:r w:rsidRPr="00F404F5">
        <w:rPr>
          <w:rFonts w:eastAsia="Cambria"/>
          <w:b/>
          <w:bCs/>
          <w:spacing w:val="1"/>
          <w:w w:val="105"/>
          <w:sz w:val="22"/>
          <w:szCs w:val="22"/>
        </w:rPr>
        <w:t xml:space="preserve"> </w:t>
      </w:r>
      <w:r w:rsidRPr="00F404F5">
        <w:rPr>
          <w:rFonts w:eastAsia="Cambria"/>
          <w:b/>
          <w:bCs/>
          <w:w w:val="105"/>
          <w:sz w:val="22"/>
          <w:szCs w:val="22"/>
        </w:rPr>
        <w:t>Practice</w:t>
      </w:r>
      <w:r w:rsidRPr="00F404F5">
        <w:rPr>
          <w:rFonts w:eastAsia="Cambria"/>
          <w:w w:val="105"/>
          <w:sz w:val="22"/>
          <w:szCs w:val="22"/>
        </w:rPr>
        <w:t>”</w:t>
      </w:r>
      <w:r w:rsidRPr="00F404F5">
        <w:rPr>
          <w:rFonts w:eastAsia="Cambria"/>
          <w:spacing w:val="1"/>
          <w:w w:val="105"/>
          <w:sz w:val="22"/>
          <w:szCs w:val="22"/>
        </w:rPr>
        <w:t xml:space="preserve"> </w:t>
      </w:r>
      <w:r w:rsidRPr="00F404F5">
        <w:rPr>
          <w:rFonts w:eastAsia="Cambria"/>
          <w:w w:val="105"/>
          <w:sz w:val="22"/>
          <w:szCs w:val="22"/>
        </w:rPr>
        <w:t>means</w:t>
      </w:r>
      <w:r w:rsidRPr="00745DD6">
        <w:rPr>
          <w:rFonts w:eastAsia="Cambria"/>
          <w:w w:val="105"/>
          <w:sz w:val="22"/>
          <w:szCs w:val="22"/>
        </w:rPr>
        <w:t xml:space="preserve"> </w:t>
      </w:r>
      <w:r w:rsidRPr="00F404F5">
        <w:rPr>
          <w:rFonts w:eastAsia="Cambria"/>
          <w:w w:val="105"/>
          <w:sz w:val="22"/>
          <w:szCs w:val="22"/>
        </w:rPr>
        <w:t>offering,</w:t>
      </w:r>
      <w:r w:rsidRPr="00745DD6">
        <w:rPr>
          <w:rFonts w:eastAsia="Cambria"/>
          <w:w w:val="105"/>
          <w:sz w:val="22"/>
          <w:szCs w:val="22"/>
        </w:rPr>
        <w:t xml:space="preserve"> </w:t>
      </w:r>
      <w:r w:rsidRPr="00F404F5">
        <w:rPr>
          <w:rFonts w:eastAsia="Cambria"/>
          <w:w w:val="105"/>
          <w:sz w:val="22"/>
          <w:szCs w:val="22"/>
        </w:rPr>
        <w:t>giving,</w:t>
      </w:r>
      <w:r w:rsidRPr="00745DD6">
        <w:rPr>
          <w:rFonts w:eastAsia="Cambria"/>
          <w:w w:val="105"/>
          <w:sz w:val="22"/>
          <w:szCs w:val="22"/>
        </w:rPr>
        <w:t xml:space="preserve"> </w:t>
      </w:r>
      <w:r w:rsidRPr="00F404F5">
        <w:rPr>
          <w:rFonts w:eastAsia="Cambria"/>
          <w:w w:val="105"/>
          <w:sz w:val="22"/>
          <w:szCs w:val="22"/>
        </w:rPr>
        <w:t>receiving, or</w:t>
      </w:r>
      <w:r w:rsidRPr="00745DD6">
        <w:rPr>
          <w:rFonts w:eastAsia="Cambria"/>
          <w:w w:val="105"/>
          <w:sz w:val="22"/>
          <w:szCs w:val="22"/>
        </w:rPr>
        <w:t xml:space="preserve"> </w:t>
      </w:r>
      <w:r w:rsidRPr="00F404F5">
        <w:rPr>
          <w:rFonts w:eastAsia="Cambria"/>
          <w:w w:val="105"/>
          <w:sz w:val="22"/>
          <w:szCs w:val="22"/>
        </w:rPr>
        <w:t>soliciting anything of value to influence the action of Employer</w:t>
      </w:r>
      <w:r w:rsidRPr="00745DD6">
        <w:rPr>
          <w:rFonts w:eastAsia="Cambria"/>
          <w:w w:val="105"/>
          <w:sz w:val="22"/>
          <w:szCs w:val="22"/>
        </w:rPr>
        <w:t xml:space="preserve"> </w:t>
      </w:r>
      <w:r w:rsidRPr="00F404F5">
        <w:rPr>
          <w:rFonts w:eastAsia="Cambria"/>
          <w:w w:val="105"/>
          <w:sz w:val="22"/>
          <w:szCs w:val="22"/>
        </w:rPr>
        <w:t>official(s)</w:t>
      </w:r>
      <w:r w:rsidRPr="00745DD6">
        <w:rPr>
          <w:rFonts w:eastAsia="Cambria"/>
          <w:w w:val="105"/>
          <w:sz w:val="22"/>
          <w:szCs w:val="22"/>
        </w:rPr>
        <w:t xml:space="preserve"> </w:t>
      </w:r>
      <w:r w:rsidRPr="00F404F5">
        <w:rPr>
          <w:rFonts w:eastAsia="Cambria"/>
          <w:w w:val="105"/>
          <w:sz w:val="22"/>
          <w:szCs w:val="22"/>
        </w:rPr>
        <w:t>in</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procurement</w:t>
      </w:r>
      <w:r w:rsidRPr="00745DD6">
        <w:rPr>
          <w:rFonts w:eastAsia="Cambria"/>
          <w:w w:val="105"/>
          <w:sz w:val="22"/>
          <w:szCs w:val="22"/>
        </w:rPr>
        <w:t xml:space="preserve"> </w:t>
      </w:r>
      <w:r w:rsidRPr="00F404F5">
        <w:rPr>
          <w:rFonts w:eastAsia="Cambria"/>
          <w:w w:val="105"/>
          <w:sz w:val="22"/>
          <w:szCs w:val="22"/>
        </w:rPr>
        <w:t>process.</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autoSpaceDE w:val="0"/>
        <w:autoSpaceDN w:val="0"/>
        <w:spacing w:line="254" w:lineRule="auto"/>
        <w:ind w:left="1828" w:right="1603"/>
        <w:jc w:val="both"/>
        <w:rPr>
          <w:rFonts w:eastAsia="Cambria"/>
          <w:sz w:val="22"/>
          <w:szCs w:val="22"/>
        </w:rPr>
      </w:pPr>
      <w:r w:rsidRPr="00F404F5">
        <w:rPr>
          <w:rFonts w:eastAsia="Cambria"/>
          <w:sz w:val="22"/>
          <w:szCs w:val="22"/>
        </w:rPr>
        <w:t>“</w:t>
      </w:r>
      <w:r w:rsidRPr="00F404F5">
        <w:rPr>
          <w:rFonts w:eastAsia="Cambria"/>
          <w:b/>
          <w:bCs/>
          <w:sz w:val="22"/>
          <w:szCs w:val="22"/>
        </w:rPr>
        <w:t>Fraudulent</w:t>
      </w:r>
      <w:r w:rsidRPr="00F404F5">
        <w:rPr>
          <w:rFonts w:eastAsia="Cambria"/>
          <w:b/>
          <w:bCs/>
          <w:spacing w:val="1"/>
          <w:sz w:val="22"/>
          <w:szCs w:val="22"/>
        </w:rPr>
        <w:t xml:space="preserve"> </w:t>
      </w:r>
      <w:r w:rsidRPr="00F404F5">
        <w:rPr>
          <w:rFonts w:eastAsia="Cambria"/>
          <w:b/>
          <w:bCs/>
          <w:sz w:val="22"/>
          <w:szCs w:val="22"/>
        </w:rPr>
        <w:t>Practice</w:t>
      </w:r>
      <w:r w:rsidRPr="00F404F5">
        <w:rPr>
          <w:rFonts w:eastAsia="Cambria"/>
          <w:sz w:val="22"/>
          <w:szCs w:val="22"/>
        </w:rPr>
        <w:t>”</w:t>
      </w:r>
      <w:r w:rsidRPr="00F404F5">
        <w:rPr>
          <w:rFonts w:eastAsia="Cambria"/>
          <w:spacing w:val="1"/>
          <w:sz w:val="22"/>
          <w:szCs w:val="22"/>
        </w:rPr>
        <w:t xml:space="preserve"> </w:t>
      </w:r>
      <w:r w:rsidRPr="00745DD6">
        <w:rPr>
          <w:rFonts w:eastAsia="Cambria"/>
          <w:w w:val="105"/>
          <w:sz w:val="22"/>
          <w:szCs w:val="22"/>
        </w:rPr>
        <w:t>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 competitive levels and to deprive Employer of the benefits of competitive prices.</w:t>
      </w:r>
    </w:p>
    <w:p w:rsidR="005A48C5" w:rsidRPr="00745DD6" w:rsidRDefault="00D11752">
      <w:pPr>
        <w:widowControl w:val="0"/>
        <w:autoSpaceDE w:val="0"/>
        <w:autoSpaceDN w:val="0"/>
        <w:spacing w:before="64" w:line="254" w:lineRule="auto"/>
        <w:ind w:left="1828" w:right="1606"/>
        <w:jc w:val="both"/>
        <w:rPr>
          <w:rFonts w:eastAsia="Cambria"/>
          <w:w w:val="105"/>
          <w:sz w:val="22"/>
          <w:szCs w:val="22"/>
        </w:rPr>
      </w:pPr>
      <w:r w:rsidRPr="00F404F5">
        <w:rPr>
          <w:rFonts w:eastAsia="Cambria"/>
          <w:w w:val="105"/>
          <w:sz w:val="22"/>
          <w:szCs w:val="22"/>
        </w:rPr>
        <w:t>“</w:t>
      </w:r>
      <w:r w:rsidR="002E76BB" w:rsidRPr="00F404F5">
        <w:rPr>
          <w:rFonts w:eastAsia="Cambria"/>
          <w:w w:val="105"/>
          <w:sz w:val="22"/>
          <w:szCs w:val="22"/>
        </w:rPr>
        <w:t>Collusive</w:t>
      </w:r>
      <w:r w:rsidRPr="00F404F5">
        <w:rPr>
          <w:rFonts w:eastAsia="Cambria"/>
          <w:w w:val="105"/>
          <w:sz w:val="22"/>
          <w:szCs w:val="22"/>
        </w:rPr>
        <w:t xml:space="preserve"> practice” shall also include an arrangement between</w:t>
      </w:r>
      <w:r w:rsidRPr="00745DD6">
        <w:rPr>
          <w:rFonts w:eastAsia="Cambria"/>
          <w:w w:val="105"/>
          <w:sz w:val="22"/>
          <w:szCs w:val="22"/>
        </w:rPr>
        <w:t xml:space="preserve"> </w:t>
      </w:r>
      <w:r w:rsidRPr="00F404F5">
        <w:rPr>
          <w:rFonts w:eastAsia="Cambria"/>
          <w:w w:val="105"/>
          <w:sz w:val="22"/>
          <w:szCs w:val="22"/>
        </w:rPr>
        <w:t>two</w:t>
      </w:r>
      <w:r w:rsidRPr="00745DD6">
        <w:rPr>
          <w:rFonts w:eastAsia="Cambria"/>
          <w:w w:val="105"/>
          <w:sz w:val="22"/>
          <w:szCs w:val="22"/>
        </w:rPr>
        <w:t xml:space="preserve"> </w:t>
      </w:r>
      <w:r w:rsidRPr="00F404F5">
        <w:rPr>
          <w:rFonts w:eastAsia="Cambria"/>
          <w:w w:val="105"/>
          <w:sz w:val="22"/>
          <w:szCs w:val="22"/>
        </w:rPr>
        <w:t>or</w:t>
      </w:r>
      <w:r w:rsidRPr="00745DD6">
        <w:rPr>
          <w:rFonts w:eastAsia="Cambria"/>
          <w:w w:val="105"/>
          <w:sz w:val="22"/>
          <w:szCs w:val="22"/>
        </w:rPr>
        <w:t xml:space="preserve"> </w:t>
      </w:r>
      <w:r w:rsidRPr="00F404F5">
        <w:rPr>
          <w:rFonts w:eastAsia="Cambria"/>
          <w:w w:val="105"/>
          <w:sz w:val="22"/>
          <w:szCs w:val="22"/>
        </w:rPr>
        <w:t>more</w:t>
      </w:r>
      <w:r w:rsidRPr="00745DD6">
        <w:rPr>
          <w:rFonts w:eastAsia="Cambria"/>
          <w:w w:val="105"/>
          <w:sz w:val="22"/>
          <w:szCs w:val="22"/>
        </w:rPr>
        <w:t xml:space="preserve"> </w:t>
      </w:r>
      <w:r w:rsidRPr="00F404F5">
        <w:rPr>
          <w:rFonts w:eastAsia="Cambria"/>
          <w:w w:val="105"/>
          <w:sz w:val="22"/>
          <w:szCs w:val="22"/>
        </w:rPr>
        <w:t>parties</w:t>
      </w:r>
      <w:r w:rsidRPr="00745DD6">
        <w:rPr>
          <w:rFonts w:eastAsia="Cambria"/>
          <w:w w:val="105"/>
          <w:sz w:val="22"/>
          <w:szCs w:val="22"/>
        </w:rPr>
        <w:t xml:space="preserve"> </w:t>
      </w:r>
      <w:r w:rsidRPr="00F404F5">
        <w:rPr>
          <w:rFonts w:eastAsia="Cambria"/>
          <w:w w:val="105"/>
          <w:sz w:val="22"/>
          <w:szCs w:val="22"/>
        </w:rPr>
        <w:t>designed</w:t>
      </w:r>
      <w:r w:rsidRPr="00745DD6">
        <w:rPr>
          <w:rFonts w:eastAsia="Cambria"/>
          <w:w w:val="105"/>
          <w:sz w:val="22"/>
          <w:szCs w:val="22"/>
        </w:rPr>
        <w:t xml:space="preserve"> </w:t>
      </w:r>
      <w:r w:rsidRPr="00F404F5">
        <w:rPr>
          <w:rFonts w:eastAsia="Cambria"/>
          <w:w w:val="105"/>
          <w:sz w:val="22"/>
          <w:szCs w:val="22"/>
        </w:rPr>
        <w:t>to</w:t>
      </w:r>
      <w:r w:rsidRPr="00745DD6">
        <w:rPr>
          <w:rFonts w:eastAsia="Cambria"/>
          <w:w w:val="105"/>
          <w:sz w:val="22"/>
          <w:szCs w:val="22"/>
        </w:rPr>
        <w:t xml:space="preserve"> </w:t>
      </w:r>
      <w:r w:rsidRPr="00F404F5">
        <w:rPr>
          <w:rFonts w:eastAsia="Cambria"/>
          <w:w w:val="105"/>
          <w:sz w:val="22"/>
          <w:szCs w:val="22"/>
        </w:rPr>
        <w:t>achieve</w:t>
      </w:r>
      <w:r w:rsidRPr="00745DD6">
        <w:rPr>
          <w:rFonts w:eastAsia="Cambria"/>
          <w:w w:val="105"/>
          <w:sz w:val="22"/>
          <w:szCs w:val="22"/>
        </w:rPr>
        <w:t xml:space="preserve"> </w:t>
      </w:r>
      <w:r w:rsidRPr="00F404F5">
        <w:rPr>
          <w:rFonts w:eastAsia="Cambria"/>
          <w:w w:val="105"/>
          <w:sz w:val="22"/>
          <w:szCs w:val="22"/>
        </w:rPr>
        <w:t>an</w:t>
      </w:r>
      <w:r w:rsidRPr="00745DD6">
        <w:rPr>
          <w:rFonts w:eastAsia="Cambria"/>
          <w:w w:val="105"/>
          <w:sz w:val="22"/>
          <w:szCs w:val="22"/>
        </w:rPr>
        <w:t xml:space="preserve"> </w:t>
      </w:r>
      <w:r w:rsidRPr="00F404F5">
        <w:rPr>
          <w:rFonts w:eastAsia="Cambria"/>
          <w:w w:val="105"/>
          <w:sz w:val="22"/>
          <w:szCs w:val="22"/>
        </w:rPr>
        <w:t>illegitimate</w:t>
      </w:r>
      <w:r w:rsidRPr="00745DD6">
        <w:rPr>
          <w:rFonts w:eastAsia="Cambria"/>
          <w:w w:val="105"/>
          <w:sz w:val="22"/>
          <w:szCs w:val="22"/>
        </w:rPr>
        <w:t xml:space="preserve"> </w:t>
      </w:r>
      <w:r w:rsidRPr="00F404F5">
        <w:rPr>
          <w:rFonts w:eastAsia="Cambria"/>
          <w:w w:val="105"/>
          <w:sz w:val="22"/>
          <w:szCs w:val="22"/>
        </w:rPr>
        <w:t>purpose</w:t>
      </w:r>
      <w:r w:rsidRPr="00745DD6">
        <w:rPr>
          <w:rFonts w:eastAsia="Cambria"/>
          <w:w w:val="105"/>
          <w:sz w:val="22"/>
          <w:szCs w:val="22"/>
        </w:rPr>
        <w:t xml:space="preserve"> </w:t>
      </w:r>
      <w:r w:rsidRPr="00F404F5">
        <w:rPr>
          <w:rFonts w:eastAsia="Cambria"/>
          <w:w w:val="105"/>
          <w:sz w:val="22"/>
          <w:szCs w:val="22"/>
        </w:rPr>
        <w:t>to</w:t>
      </w:r>
      <w:r w:rsidRPr="00745DD6">
        <w:rPr>
          <w:rFonts w:eastAsia="Cambria"/>
          <w:w w:val="105"/>
          <w:sz w:val="22"/>
          <w:szCs w:val="22"/>
        </w:rPr>
        <w:t xml:space="preserve"> </w:t>
      </w:r>
      <w:r w:rsidRPr="00F404F5">
        <w:rPr>
          <w:rFonts w:eastAsia="Cambria"/>
          <w:w w:val="105"/>
          <w:sz w:val="22"/>
          <w:szCs w:val="22"/>
        </w:rPr>
        <w:t>the</w:t>
      </w:r>
      <w:r w:rsidRPr="00745DD6">
        <w:rPr>
          <w:rFonts w:eastAsia="Cambria"/>
          <w:w w:val="105"/>
          <w:sz w:val="22"/>
          <w:szCs w:val="22"/>
        </w:rPr>
        <w:t xml:space="preserve"> </w:t>
      </w:r>
      <w:r w:rsidRPr="00F404F5">
        <w:rPr>
          <w:rFonts w:eastAsia="Cambria"/>
          <w:w w:val="105"/>
          <w:sz w:val="22"/>
          <w:szCs w:val="22"/>
        </w:rPr>
        <w:t>detriment</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interest</w:t>
      </w:r>
      <w:r w:rsidRPr="00745DD6">
        <w:rPr>
          <w:rFonts w:eastAsia="Cambria"/>
          <w:w w:val="105"/>
          <w:sz w:val="22"/>
          <w:szCs w:val="22"/>
        </w:rPr>
        <w:t xml:space="preserve"> </w:t>
      </w:r>
      <w:r w:rsidRPr="00F404F5">
        <w:rPr>
          <w:rFonts w:eastAsia="Cambria"/>
          <w:w w:val="105"/>
          <w:sz w:val="22"/>
          <w:szCs w:val="22"/>
        </w:rPr>
        <w:t>of</w:t>
      </w:r>
      <w:r w:rsidRPr="00745DD6">
        <w:rPr>
          <w:rFonts w:eastAsia="Cambria"/>
          <w:w w:val="105"/>
          <w:sz w:val="22"/>
          <w:szCs w:val="22"/>
        </w:rPr>
        <w:t xml:space="preserve"> </w:t>
      </w:r>
      <w:r w:rsidRPr="00F404F5">
        <w:rPr>
          <w:rFonts w:eastAsia="Cambria"/>
          <w:w w:val="105"/>
          <w:sz w:val="22"/>
          <w:szCs w:val="22"/>
        </w:rPr>
        <w:t>Employer.</w:t>
      </w:r>
    </w:p>
    <w:p w:rsidR="005A48C5" w:rsidRPr="00F404F5" w:rsidRDefault="005A48C5">
      <w:pPr>
        <w:widowControl w:val="0"/>
        <w:autoSpaceDE w:val="0"/>
        <w:autoSpaceDN w:val="0"/>
        <w:spacing w:before="6"/>
        <w:rPr>
          <w:rFonts w:eastAsia="Cambria"/>
          <w:sz w:val="22"/>
          <w:szCs w:val="22"/>
        </w:rPr>
      </w:pPr>
    </w:p>
    <w:p w:rsidR="005A48C5" w:rsidRPr="00745DD6" w:rsidRDefault="00D11752">
      <w:pPr>
        <w:widowControl w:val="0"/>
        <w:autoSpaceDE w:val="0"/>
        <w:autoSpaceDN w:val="0"/>
        <w:spacing w:line="254" w:lineRule="auto"/>
        <w:ind w:left="1828" w:right="1605" w:firstLine="60"/>
        <w:jc w:val="both"/>
        <w:rPr>
          <w:rFonts w:eastAsia="Cambria"/>
          <w:w w:val="105"/>
          <w:sz w:val="22"/>
          <w:szCs w:val="22"/>
        </w:rPr>
      </w:pPr>
      <w:r w:rsidRPr="00F404F5">
        <w:rPr>
          <w:rFonts w:eastAsia="Cambria"/>
          <w:sz w:val="22"/>
          <w:szCs w:val="22"/>
        </w:rPr>
        <w:t>“</w:t>
      </w:r>
      <w:r w:rsidR="002E76BB" w:rsidRPr="00F404F5">
        <w:rPr>
          <w:rFonts w:eastAsia="Cambria"/>
          <w:b/>
          <w:bCs/>
          <w:sz w:val="22"/>
          <w:szCs w:val="22"/>
        </w:rPr>
        <w:t>Coercive</w:t>
      </w:r>
      <w:r w:rsidRPr="00F404F5">
        <w:rPr>
          <w:rFonts w:eastAsia="Cambria"/>
          <w:b/>
          <w:bCs/>
          <w:spacing w:val="1"/>
          <w:sz w:val="22"/>
          <w:szCs w:val="22"/>
        </w:rPr>
        <w:t xml:space="preserve"> </w:t>
      </w:r>
      <w:r w:rsidRPr="00F404F5">
        <w:rPr>
          <w:rFonts w:eastAsia="Cambria"/>
          <w:b/>
          <w:bCs/>
          <w:sz w:val="22"/>
          <w:szCs w:val="22"/>
        </w:rPr>
        <w:t>practice</w:t>
      </w:r>
      <w:r w:rsidRPr="00F404F5">
        <w:rPr>
          <w:rFonts w:eastAsia="Cambria"/>
          <w:sz w:val="22"/>
          <w:szCs w:val="22"/>
        </w:rPr>
        <w:t>”</w:t>
      </w:r>
      <w:r w:rsidRPr="00F404F5">
        <w:rPr>
          <w:rFonts w:eastAsia="Cambria"/>
          <w:spacing w:val="1"/>
          <w:sz w:val="22"/>
          <w:szCs w:val="22"/>
        </w:rPr>
        <w:t xml:space="preserve"> </w:t>
      </w:r>
      <w:r w:rsidRPr="00745DD6">
        <w:rPr>
          <w:rFonts w:eastAsia="Cambria"/>
          <w:w w:val="105"/>
          <w:sz w:val="22"/>
          <w:szCs w:val="22"/>
        </w:rPr>
        <w:t>is impairing or harming, or threatening to impair or harm, directly or indirectly, any party or the property of the party to influence improperly the actions of a party;</w:t>
      </w:r>
    </w:p>
    <w:p w:rsidR="005A48C5" w:rsidRDefault="005A48C5">
      <w:pPr>
        <w:widowControl w:val="0"/>
        <w:autoSpaceDE w:val="0"/>
        <w:autoSpaceDN w:val="0"/>
        <w:spacing w:before="9"/>
        <w:rPr>
          <w:rFonts w:eastAsia="Cambria"/>
          <w:sz w:val="22"/>
          <w:szCs w:val="22"/>
        </w:rPr>
      </w:pPr>
    </w:p>
    <w:p w:rsidR="00495BD4" w:rsidRDefault="00495BD4">
      <w:pPr>
        <w:widowControl w:val="0"/>
        <w:autoSpaceDE w:val="0"/>
        <w:autoSpaceDN w:val="0"/>
        <w:spacing w:before="9"/>
        <w:rPr>
          <w:rFonts w:eastAsia="Cambria"/>
          <w:sz w:val="22"/>
          <w:szCs w:val="22"/>
        </w:rPr>
      </w:pPr>
    </w:p>
    <w:p w:rsidR="00495BD4" w:rsidRPr="00F404F5" w:rsidRDefault="00495BD4">
      <w:pPr>
        <w:widowControl w:val="0"/>
        <w:autoSpaceDE w:val="0"/>
        <w:autoSpaceDN w:val="0"/>
        <w:spacing w:before="9"/>
        <w:rPr>
          <w:rFonts w:eastAsia="Cambria"/>
          <w:sz w:val="22"/>
          <w:szCs w:val="22"/>
        </w:rPr>
      </w:pPr>
    </w:p>
    <w:p w:rsidR="005A48C5" w:rsidRPr="00F404F5" w:rsidRDefault="00D11752">
      <w:pPr>
        <w:widowControl w:val="0"/>
        <w:autoSpaceDE w:val="0"/>
        <w:autoSpaceDN w:val="0"/>
        <w:ind w:left="1828"/>
        <w:jc w:val="both"/>
        <w:rPr>
          <w:rFonts w:eastAsia="Cambria"/>
          <w:sz w:val="22"/>
          <w:szCs w:val="22"/>
        </w:rPr>
      </w:pPr>
      <w:r w:rsidRPr="00F404F5">
        <w:rPr>
          <w:rFonts w:eastAsia="Cambria"/>
          <w:w w:val="105"/>
          <w:sz w:val="22"/>
          <w:szCs w:val="22"/>
        </w:rPr>
        <w:t>“</w:t>
      </w:r>
      <w:r w:rsidRPr="00F404F5">
        <w:rPr>
          <w:rFonts w:eastAsia="Cambria"/>
          <w:b/>
          <w:bCs/>
          <w:w w:val="105"/>
          <w:sz w:val="22"/>
          <w:szCs w:val="22"/>
        </w:rPr>
        <w:t>Obstructive</w:t>
      </w:r>
      <w:r w:rsidRPr="00F404F5">
        <w:rPr>
          <w:rFonts w:eastAsia="Cambria"/>
          <w:b/>
          <w:bCs/>
          <w:spacing w:val="-2"/>
          <w:w w:val="105"/>
          <w:sz w:val="22"/>
          <w:szCs w:val="22"/>
        </w:rPr>
        <w:t xml:space="preserve"> </w:t>
      </w:r>
      <w:r w:rsidRPr="00F404F5">
        <w:rPr>
          <w:rFonts w:eastAsia="Cambria"/>
          <w:b/>
          <w:bCs/>
          <w:w w:val="105"/>
          <w:sz w:val="22"/>
          <w:szCs w:val="22"/>
        </w:rPr>
        <w:t>practice</w:t>
      </w:r>
      <w:r w:rsidRPr="00F404F5">
        <w:rPr>
          <w:rFonts w:eastAsia="Cambria"/>
          <w:w w:val="105"/>
          <w:sz w:val="22"/>
          <w:szCs w:val="22"/>
        </w:rPr>
        <w:t>”</w:t>
      </w:r>
      <w:r w:rsidRPr="00F404F5">
        <w:rPr>
          <w:rFonts w:eastAsia="Cambria"/>
          <w:spacing w:val="-3"/>
          <w:w w:val="105"/>
          <w:sz w:val="22"/>
          <w:szCs w:val="22"/>
        </w:rPr>
        <w:t xml:space="preserve"> </w:t>
      </w:r>
      <w:r w:rsidRPr="00F404F5">
        <w:rPr>
          <w:rFonts w:eastAsia="Cambria"/>
          <w:w w:val="105"/>
          <w:sz w:val="22"/>
          <w:szCs w:val="22"/>
        </w:rPr>
        <w:t>means</w:t>
      </w:r>
    </w:p>
    <w:p w:rsidR="005A48C5" w:rsidRPr="00F404F5" w:rsidRDefault="005A48C5">
      <w:pPr>
        <w:widowControl w:val="0"/>
        <w:autoSpaceDE w:val="0"/>
        <w:autoSpaceDN w:val="0"/>
        <w:spacing w:before="11"/>
        <w:rPr>
          <w:rFonts w:eastAsia="Cambria"/>
          <w:sz w:val="22"/>
          <w:szCs w:val="22"/>
        </w:rPr>
      </w:pPr>
    </w:p>
    <w:p w:rsidR="005A48C5" w:rsidRPr="00165A75" w:rsidRDefault="00D11752">
      <w:pPr>
        <w:widowControl w:val="0"/>
        <w:autoSpaceDE w:val="0"/>
        <w:autoSpaceDN w:val="0"/>
        <w:spacing w:line="254" w:lineRule="auto"/>
        <w:ind w:left="2368" w:right="1606" w:hanging="541"/>
        <w:jc w:val="both"/>
        <w:rPr>
          <w:rFonts w:eastAsia="Cambria"/>
          <w:w w:val="105"/>
          <w:sz w:val="22"/>
          <w:szCs w:val="22"/>
        </w:rPr>
      </w:pPr>
      <w:r w:rsidRPr="00F404F5">
        <w:rPr>
          <w:rFonts w:eastAsia="Cambria"/>
          <w:w w:val="105"/>
          <w:sz w:val="22"/>
          <w:szCs w:val="22"/>
        </w:rPr>
        <w:t>(</w:t>
      </w:r>
      <w:proofErr w:type="spellStart"/>
      <w:r w:rsidRPr="00F404F5">
        <w:rPr>
          <w:rFonts w:eastAsia="Cambria"/>
          <w:w w:val="105"/>
          <w:sz w:val="22"/>
          <w:szCs w:val="22"/>
        </w:rPr>
        <w:t>aa</w:t>
      </w:r>
      <w:proofErr w:type="spellEnd"/>
      <w:r w:rsidRPr="00F404F5">
        <w:rPr>
          <w:rFonts w:eastAsia="Cambria"/>
          <w:w w:val="105"/>
          <w:sz w:val="22"/>
          <w:szCs w:val="22"/>
        </w:rPr>
        <w:t>) deliberately destroying, falsifying, altering or concealing of</w:t>
      </w:r>
      <w:r w:rsidRPr="00165A75">
        <w:rPr>
          <w:rFonts w:eastAsia="Cambria"/>
          <w:w w:val="105"/>
          <w:sz w:val="22"/>
          <w:szCs w:val="22"/>
        </w:rPr>
        <w:t xml:space="preserve"> </w:t>
      </w:r>
      <w:r w:rsidRPr="00F404F5">
        <w:rPr>
          <w:rFonts w:eastAsia="Cambria"/>
          <w:w w:val="105"/>
          <w:sz w:val="22"/>
          <w:szCs w:val="22"/>
        </w:rPr>
        <w:t>evidence</w:t>
      </w:r>
      <w:r w:rsidRPr="00165A75">
        <w:rPr>
          <w:rFonts w:eastAsia="Cambria"/>
          <w:w w:val="105"/>
          <w:sz w:val="22"/>
          <w:szCs w:val="22"/>
        </w:rPr>
        <w:t xml:space="preserve"> </w:t>
      </w:r>
      <w:r w:rsidRPr="00F404F5">
        <w:rPr>
          <w:rFonts w:eastAsia="Cambria"/>
          <w:w w:val="105"/>
          <w:sz w:val="22"/>
          <w:szCs w:val="22"/>
        </w:rPr>
        <w:t>material</w:t>
      </w:r>
      <w:r w:rsidRPr="00165A75">
        <w:rPr>
          <w:rFonts w:eastAsia="Cambria"/>
          <w:w w:val="105"/>
          <w:sz w:val="22"/>
          <w:szCs w:val="22"/>
        </w:rPr>
        <w:t xml:space="preserve"> </w:t>
      </w:r>
      <w:r w:rsidRPr="00F404F5">
        <w:rPr>
          <w:rFonts w:eastAsia="Cambria"/>
          <w:w w:val="105"/>
          <w:sz w:val="22"/>
          <w:szCs w:val="22"/>
        </w:rPr>
        <w:t>to</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investigation</w:t>
      </w:r>
      <w:r w:rsidRPr="00165A75">
        <w:rPr>
          <w:rFonts w:eastAsia="Cambria"/>
          <w:w w:val="105"/>
          <w:sz w:val="22"/>
          <w:szCs w:val="22"/>
        </w:rPr>
        <w:t xml:space="preserve"> </w:t>
      </w:r>
      <w:r w:rsidRPr="00F404F5">
        <w:rPr>
          <w:rFonts w:eastAsia="Cambria"/>
          <w:w w:val="105"/>
          <w:sz w:val="22"/>
          <w:szCs w:val="22"/>
        </w:rPr>
        <w:t>or</w:t>
      </w:r>
      <w:r w:rsidRPr="00165A75">
        <w:rPr>
          <w:rFonts w:eastAsia="Cambria"/>
          <w:w w:val="105"/>
          <w:sz w:val="22"/>
          <w:szCs w:val="22"/>
        </w:rPr>
        <w:t xml:space="preserve"> </w:t>
      </w:r>
      <w:r w:rsidRPr="00F404F5">
        <w:rPr>
          <w:rFonts w:eastAsia="Cambria"/>
          <w:w w:val="105"/>
          <w:sz w:val="22"/>
          <w:szCs w:val="22"/>
        </w:rPr>
        <w:t>making</w:t>
      </w:r>
      <w:r w:rsidRPr="00165A75">
        <w:rPr>
          <w:rFonts w:eastAsia="Cambria"/>
          <w:w w:val="105"/>
          <w:sz w:val="22"/>
          <w:szCs w:val="22"/>
        </w:rPr>
        <w:t xml:space="preserve"> </w:t>
      </w:r>
      <w:r w:rsidRPr="00F404F5">
        <w:rPr>
          <w:rFonts w:eastAsia="Cambria"/>
          <w:w w:val="105"/>
          <w:sz w:val="22"/>
          <w:szCs w:val="22"/>
        </w:rPr>
        <w:t>false</w:t>
      </w:r>
      <w:r w:rsidRPr="00165A75">
        <w:rPr>
          <w:rFonts w:eastAsia="Cambria"/>
          <w:w w:val="105"/>
          <w:sz w:val="22"/>
          <w:szCs w:val="22"/>
        </w:rPr>
        <w:t xml:space="preserve"> </w:t>
      </w:r>
      <w:r w:rsidRPr="00F404F5">
        <w:rPr>
          <w:rFonts w:eastAsia="Cambria"/>
          <w:w w:val="105"/>
          <w:sz w:val="22"/>
          <w:szCs w:val="22"/>
        </w:rPr>
        <w:t>statements to investigators in order to materially impede</w:t>
      </w:r>
      <w:r w:rsidRPr="00165A75">
        <w:rPr>
          <w:rFonts w:eastAsia="Cambria"/>
          <w:w w:val="105"/>
          <w:sz w:val="22"/>
          <w:szCs w:val="22"/>
        </w:rPr>
        <w:t xml:space="preserve"> </w:t>
      </w:r>
      <w:r w:rsidRPr="00F404F5">
        <w:rPr>
          <w:rFonts w:eastAsia="Cambria"/>
          <w:w w:val="105"/>
          <w:sz w:val="22"/>
          <w:szCs w:val="22"/>
        </w:rPr>
        <w:t>investigation</w:t>
      </w:r>
      <w:r w:rsidRPr="00165A75">
        <w:rPr>
          <w:rFonts w:eastAsia="Cambria"/>
          <w:w w:val="105"/>
          <w:sz w:val="22"/>
          <w:szCs w:val="22"/>
        </w:rPr>
        <w:t xml:space="preserve"> </w:t>
      </w:r>
      <w:r w:rsidRPr="00F404F5">
        <w:rPr>
          <w:rFonts w:eastAsia="Cambria"/>
          <w:w w:val="105"/>
          <w:sz w:val="22"/>
          <w:szCs w:val="22"/>
        </w:rPr>
        <w:t>into</w:t>
      </w:r>
      <w:r w:rsidRPr="00165A75">
        <w:rPr>
          <w:rFonts w:eastAsia="Cambria"/>
          <w:w w:val="105"/>
          <w:sz w:val="22"/>
          <w:szCs w:val="22"/>
        </w:rPr>
        <w:t xml:space="preserve"> </w:t>
      </w:r>
      <w:r w:rsidRPr="00F404F5">
        <w:rPr>
          <w:rFonts w:eastAsia="Cambria"/>
          <w:w w:val="105"/>
          <w:sz w:val="22"/>
          <w:szCs w:val="22"/>
        </w:rPr>
        <w:t>allegations</w:t>
      </w:r>
      <w:r w:rsidRPr="00165A75">
        <w:rPr>
          <w:rFonts w:eastAsia="Cambria"/>
          <w:w w:val="105"/>
          <w:sz w:val="22"/>
          <w:szCs w:val="22"/>
        </w:rPr>
        <w:t xml:space="preserve"> </w:t>
      </w:r>
      <w:r w:rsidRPr="00F404F5">
        <w:rPr>
          <w:rFonts w:eastAsia="Cambria"/>
          <w:w w:val="105"/>
          <w:sz w:val="22"/>
          <w:szCs w:val="22"/>
        </w:rPr>
        <w:t>of</w:t>
      </w:r>
      <w:r w:rsidRPr="00165A75">
        <w:rPr>
          <w:rFonts w:eastAsia="Cambria"/>
          <w:w w:val="105"/>
          <w:sz w:val="22"/>
          <w:szCs w:val="22"/>
        </w:rPr>
        <w:t xml:space="preserve"> </w:t>
      </w:r>
      <w:r w:rsidRPr="00F404F5">
        <w:rPr>
          <w:rFonts w:eastAsia="Cambria"/>
          <w:w w:val="105"/>
          <w:sz w:val="22"/>
          <w:szCs w:val="22"/>
        </w:rPr>
        <w:t>a</w:t>
      </w:r>
      <w:r w:rsidRPr="00165A75">
        <w:rPr>
          <w:rFonts w:eastAsia="Cambria"/>
          <w:w w:val="105"/>
          <w:sz w:val="22"/>
          <w:szCs w:val="22"/>
        </w:rPr>
        <w:t xml:space="preserve"> </w:t>
      </w:r>
      <w:r w:rsidRPr="00F404F5">
        <w:rPr>
          <w:rFonts w:eastAsia="Cambria"/>
          <w:w w:val="105"/>
          <w:sz w:val="22"/>
          <w:szCs w:val="22"/>
        </w:rPr>
        <w:t>corrupt,</w:t>
      </w:r>
      <w:r w:rsidRPr="00165A75">
        <w:rPr>
          <w:rFonts w:eastAsia="Cambria"/>
          <w:w w:val="105"/>
          <w:sz w:val="22"/>
          <w:szCs w:val="22"/>
        </w:rPr>
        <w:t xml:space="preserve"> </w:t>
      </w:r>
      <w:r w:rsidRPr="00F404F5">
        <w:rPr>
          <w:rFonts w:eastAsia="Cambria"/>
          <w:w w:val="105"/>
          <w:sz w:val="22"/>
          <w:szCs w:val="22"/>
        </w:rPr>
        <w:t>fraudulent,</w:t>
      </w:r>
      <w:r w:rsidRPr="00165A75">
        <w:rPr>
          <w:rFonts w:eastAsia="Cambria"/>
          <w:w w:val="105"/>
          <w:sz w:val="22"/>
          <w:szCs w:val="22"/>
        </w:rPr>
        <w:t xml:space="preserve"> </w:t>
      </w:r>
      <w:r w:rsidRPr="00F404F5">
        <w:rPr>
          <w:rFonts w:eastAsia="Cambria"/>
          <w:w w:val="105"/>
          <w:sz w:val="22"/>
          <w:szCs w:val="22"/>
        </w:rPr>
        <w:t>coercive,</w:t>
      </w:r>
      <w:r w:rsidRPr="00165A75">
        <w:rPr>
          <w:rFonts w:eastAsia="Cambria"/>
          <w:w w:val="105"/>
          <w:sz w:val="22"/>
          <w:szCs w:val="22"/>
        </w:rPr>
        <w:t xml:space="preserve"> </w:t>
      </w:r>
      <w:r w:rsidRPr="00F404F5">
        <w:rPr>
          <w:rFonts w:eastAsia="Cambria"/>
          <w:w w:val="105"/>
          <w:sz w:val="22"/>
          <w:szCs w:val="22"/>
        </w:rPr>
        <w:t>or</w:t>
      </w:r>
      <w:r w:rsidRPr="00165A75">
        <w:rPr>
          <w:rFonts w:eastAsia="Cambria"/>
          <w:w w:val="105"/>
          <w:sz w:val="22"/>
          <w:szCs w:val="22"/>
        </w:rPr>
        <w:t xml:space="preserve"> </w:t>
      </w:r>
      <w:r w:rsidRPr="00F404F5">
        <w:rPr>
          <w:rFonts w:eastAsia="Cambria"/>
          <w:w w:val="105"/>
          <w:sz w:val="22"/>
          <w:szCs w:val="22"/>
        </w:rPr>
        <w:t>collusive</w:t>
      </w:r>
      <w:r w:rsidRPr="00165A75">
        <w:rPr>
          <w:rFonts w:eastAsia="Cambria"/>
          <w:w w:val="105"/>
          <w:sz w:val="22"/>
          <w:szCs w:val="22"/>
        </w:rPr>
        <w:t xml:space="preserve"> </w:t>
      </w:r>
      <w:r w:rsidRPr="00F404F5">
        <w:rPr>
          <w:rFonts w:eastAsia="Cambria"/>
          <w:w w:val="105"/>
          <w:sz w:val="22"/>
          <w:szCs w:val="22"/>
        </w:rPr>
        <w:t>practice;</w:t>
      </w:r>
      <w:r w:rsidRPr="00165A75">
        <w:rPr>
          <w:rFonts w:eastAsia="Cambria"/>
          <w:w w:val="105"/>
          <w:sz w:val="22"/>
          <w:szCs w:val="22"/>
        </w:rPr>
        <w:t xml:space="preserve"> </w:t>
      </w:r>
      <w:r w:rsidRPr="00F404F5">
        <w:rPr>
          <w:rFonts w:eastAsia="Cambria"/>
          <w:w w:val="105"/>
          <w:sz w:val="22"/>
          <w:szCs w:val="22"/>
        </w:rPr>
        <w:t>and/</w:t>
      </w:r>
      <w:r w:rsidRPr="00165A75">
        <w:rPr>
          <w:rFonts w:eastAsia="Cambria"/>
          <w:w w:val="105"/>
          <w:sz w:val="22"/>
          <w:szCs w:val="22"/>
        </w:rPr>
        <w:t xml:space="preserve"> </w:t>
      </w:r>
      <w:r w:rsidRPr="00F404F5">
        <w:rPr>
          <w:rFonts w:eastAsia="Cambria"/>
          <w:w w:val="105"/>
          <w:sz w:val="22"/>
          <w:szCs w:val="22"/>
        </w:rPr>
        <w:t>or</w:t>
      </w:r>
      <w:r w:rsidRPr="00165A75">
        <w:rPr>
          <w:rFonts w:eastAsia="Cambria"/>
          <w:w w:val="105"/>
          <w:sz w:val="22"/>
          <w:szCs w:val="22"/>
        </w:rPr>
        <w:t xml:space="preserve"> </w:t>
      </w:r>
      <w:r w:rsidRPr="00F404F5">
        <w:rPr>
          <w:rFonts w:eastAsia="Cambria"/>
          <w:w w:val="105"/>
          <w:sz w:val="22"/>
          <w:szCs w:val="22"/>
        </w:rPr>
        <w:t>threatening,</w:t>
      </w:r>
      <w:r w:rsidRPr="00165A75">
        <w:rPr>
          <w:rFonts w:eastAsia="Cambria"/>
          <w:w w:val="105"/>
          <w:sz w:val="22"/>
          <w:szCs w:val="22"/>
        </w:rPr>
        <w:t xml:space="preserve"> </w:t>
      </w:r>
      <w:r w:rsidRPr="00F404F5">
        <w:rPr>
          <w:rFonts w:eastAsia="Cambria"/>
          <w:w w:val="105"/>
          <w:sz w:val="22"/>
          <w:szCs w:val="22"/>
        </w:rPr>
        <w:t>harassing</w:t>
      </w:r>
      <w:r w:rsidRPr="00165A75">
        <w:rPr>
          <w:rFonts w:eastAsia="Cambria"/>
          <w:w w:val="105"/>
          <w:sz w:val="22"/>
          <w:szCs w:val="22"/>
        </w:rPr>
        <w:t xml:space="preserve"> </w:t>
      </w:r>
      <w:r w:rsidRPr="00F404F5">
        <w:rPr>
          <w:rFonts w:eastAsia="Cambria"/>
          <w:w w:val="105"/>
          <w:sz w:val="22"/>
          <w:szCs w:val="22"/>
        </w:rPr>
        <w:t>or</w:t>
      </w:r>
      <w:r w:rsidRPr="00165A75">
        <w:rPr>
          <w:rFonts w:eastAsia="Cambria"/>
          <w:w w:val="105"/>
          <w:sz w:val="22"/>
          <w:szCs w:val="22"/>
        </w:rPr>
        <w:t xml:space="preserve"> </w:t>
      </w:r>
      <w:r w:rsidRPr="00F404F5">
        <w:rPr>
          <w:rFonts w:eastAsia="Cambria"/>
          <w:w w:val="105"/>
          <w:sz w:val="22"/>
          <w:szCs w:val="22"/>
        </w:rPr>
        <w:t>intimidating</w:t>
      </w:r>
      <w:r w:rsidRPr="00165A75">
        <w:rPr>
          <w:rFonts w:eastAsia="Cambria"/>
          <w:w w:val="105"/>
          <w:sz w:val="22"/>
          <w:szCs w:val="22"/>
        </w:rPr>
        <w:t xml:space="preserve"> </w:t>
      </w:r>
      <w:r w:rsidRPr="00F404F5">
        <w:rPr>
          <w:rFonts w:eastAsia="Cambria"/>
          <w:w w:val="105"/>
          <w:sz w:val="22"/>
          <w:szCs w:val="22"/>
        </w:rPr>
        <w:t>any</w:t>
      </w:r>
      <w:r w:rsidRPr="00165A75">
        <w:rPr>
          <w:rFonts w:eastAsia="Cambria"/>
          <w:w w:val="105"/>
          <w:sz w:val="22"/>
          <w:szCs w:val="22"/>
        </w:rPr>
        <w:t xml:space="preserve"> </w:t>
      </w:r>
      <w:r w:rsidRPr="00F404F5">
        <w:rPr>
          <w:rFonts w:eastAsia="Cambria"/>
          <w:w w:val="105"/>
          <w:sz w:val="22"/>
          <w:szCs w:val="22"/>
        </w:rPr>
        <w:t>party</w:t>
      </w:r>
      <w:r w:rsidRPr="00165A75">
        <w:rPr>
          <w:rFonts w:eastAsia="Cambria"/>
          <w:w w:val="105"/>
          <w:sz w:val="22"/>
          <w:szCs w:val="22"/>
        </w:rPr>
        <w:t xml:space="preserve"> </w:t>
      </w:r>
      <w:r w:rsidRPr="00F404F5">
        <w:rPr>
          <w:rFonts w:eastAsia="Cambria"/>
          <w:w w:val="105"/>
          <w:sz w:val="22"/>
          <w:szCs w:val="22"/>
        </w:rPr>
        <w:t>to</w:t>
      </w:r>
      <w:r w:rsidRPr="00165A75">
        <w:rPr>
          <w:rFonts w:eastAsia="Cambria"/>
          <w:w w:val="105"/>
          <w:sz w:val="22"/>
          <w:szCs w:val="22"/>
        </w:rPr>
        <w:t xml:space="preserve"> </w:t>
      </w:r>
      <w:r w:rsidRPr="00F404F5">
        <w:rPr>
          <w:rFonts w:eastAsia="Cambria"/>
          <w:w w:val="105"/>
          <w:sz w:val="22"/>
          <w:szCs w:val="22"/>
        </w:rPr>
        <w:t>prevent</w:t>
      </w:r>
      <w:r w:rsidRPr="00165A75">
        <w:rPr>
          <w:rFonts w:eastAsia="Cambria"/>
          <w:w w:val="105"/>
          <w:sz w:val="22"/>
          <w:szCs w:val="22"/>
        </w:rPr>
        <w:t xml:space="preserve"> </w:t>
      </w:r>
      <w:r w:rsidRPr="00F404F5">
        <w:rPr>
          <w:rFonts w:eastAsia="Cambria"/>
          <w:w w:val="105"/>
          <w:sz w:val="22"/>
          <w:szCs w:val="22"/>
        </w:rPr>
        <w:t>it</w:t>
      </w:r>
      <w:r w:rsidRPr="00165A75">
        <w:rPr>
          <w:rFonts w:eastAsia="Cambria"/>
          <w:w w:val="105"/>
          <w:sz w:val="22"/>
          <w:szCs w:val="22"/>
        </w:rPr>
        <w:t xml:space="preserve"> </w:t>
      </w:r>
      <w:r w:rsidRPr="00F404F5">
        <w:rPr>
          <w:rFonts w:eastAsia="Cambria"/>
          <w:w w:val="105"/>
          <w:sz w:val="22"/>
          <w:szCs w:val="22"/>
        </w:rPr>
        <w:t>from</w:t>
      </w:r>
      <w:r w:rsidRPr="00165A75">
        <w:rPr>
          <w:rFonts w:eastAsia="Cambria"/>
          <w:w w:val="105"/>
          <w:sz w:val="22"/>
          <w:szCs w:val="22"/>
        </w:rPr>
        <w:t xml:space="preserve"> </w:t>
      </w:r>
      <w:r w:rsidRPr="00F404F5">
        <w:rPr>
          <w:rFonts w:eastAsia="Cambria"/>
          <w:w w:val="105"/>
          <w:sz w:val="22"/>
          <w:szCs w:val="22"/>
        </w:rPr>
        <w:t>disclosing</w:t>
      </w:r>
      <w:r w:rsidRPr="00165A75">
        <w:rPr>
          <w:rFonts w:eastAsia="Cambria"/>
          <w:w w:val="105"/>
          <w:sz w:val="22"/>
          <w:szCs w:val="22"/>
        </w:rPr>
        <w:t xml:space="preserve"> </w:t>
      </w:r>
      <w:r w:rsidRPr="00F404F5">
        <w:rPr>
          <w:rFonts w:eastAsia="Cambria"/>
          <w:w w:val="105"/>
          <w:sz w:val="22"/>
          <w:szCs w:val="22"/>
        </w:rPr>
        <w:t>its</w:t>
      </w:r>
      <w:r w:rsidRPr="00165A75">
        <w:rPr>
          <w:rFonts w:eastAsia="Cambria"/>
          <w:w w:val="105"/>
          <w:sz w:val="22"/>
          <w:szCs w:val="22"/>
        </w:rPr>
        <w:t xml:space="preserve"> </w:t>
      </w:r>
      <w:r w:rsidRPr="00F404F5">
        <w:rPr>
          <w:rFonts w:eastAsia="Cambria"/>
          <w:w w:val="105"/>
          <w:sz w:val="22"/>
          <w:szCs w:val="22"/>
        </w:rPr>
        <w:t>knowledge</w:t>
      </w:r>
      <w:r w:rsidRPr="00165A75">
        <w:rPr>
          <w:rFonts w:eastAsia="Cambria"/>
          <w:w w:val="105"/>
          <w:sz w:val="22"/>
          <w:szCs w:val="22"/>
        </w:rPr>
        <w:t xml:space="preserve"> </w:t>
      </w:r>
      <w:r w:rsidRPr="00F404F5">
        <w:rPr>
          <w:rFonts w:eastAsia="Cambria"/>
          <w:w w:val="105"/>
          <w:sz w:val="22"/>
          <w:szCs w:val="22"/>
        </w:rPr>
        <w:t>of</w:t>
      </w:r>
      <w:r w:rsidRPr="00165A75">
        <w:rPr>
          <w:rFonts w:eastAsia="Cambria"/>
          <w:w w:val="105"/>
          <w:sz w:val="22"/>
          <w:szCs w:val="22"/>
        </w:rPr>
        <w:t xml:space="preserve"> </w:t>
      </w:r>
      <w:r w:rsidRPr="00F404F5">
        <w:rPr>
          <w:rFonts w:eastAsia="Cambria"/>
          <w:w w:val="105"/>
          <w:sz w:val="22"/>
          <w:szCs w:val="22"/>
        </w:rPr>
        <w:t>matters</w:t>
      </w:r>
      <w:r w:rsidRPr="00165A75">
        <w:rPr>
          <w:rFonts w:eastAsia="Cambria"/>
          <w:w w:val="105"/>
          <w:sz w:val="22"/>
          <w:szCs w:val="22"/>
        </w:rPr>
        <w:t xml:space="preserve"> </w:t>
      </w:r>
      <w:r w:rsidRPr="00F404F5">
        <w:rPr>
          <w:rFonts w:eastAsia="Cambria"/>
          <w:w w:val="105"/>
          <w:sz w:val="22"/>
          <w:szCs w:val="22"/>
        </w:rPr>
        <w:t>relevant</w:t>
      </w:r>
      <w:r w:rsidRPr="00165A75">
        <w:rPr>
          <w:rFonts w:eastAsia="Cambria"/>
          <w:w w:val="105"/>
          <w:sz w:val="22"/>
          <w:szCs w:val="22"/>
        </w:rPr>
        <w:t xml:space="preserve"> </w:t>
      </w:r>
      <w:r w:rsidRPr="00F404F5">
        <w:rPr>
          <w:rFonts w:eastAsia="Cambria"/>
          <w:w w:val="105"/>
          <w:sz w:val="22"/>
          <w:szCs w:val="22"/>
        </w:rPr>
        <w:t>to</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investigation</w:t>
      </w:r>
      <w:r w:rsidRPr="00165A75">
        <w:rPr>
          <w:rFonts w:eastAsia="Cambria"/>
          <w:w w:val="105"/>
          <w:sz w:val="22"/>
          <w:szCs w:val="22"/>
        </w:rPr>
        <w:t xml:space="preserve"> </w:t>
      </w:r>
      <w:r w:rsidRPr="00F404F5">
        <w:rPr>
          <w:rFonts w:eastAsia="Cambria"/>
          <w:w w:val="105"/>
          <w:sz w:val="22"/>
          <w:szCs w:val="22"/>
        </w:rPr>
        <w:t>or</w:t>
      </w:r>
      <w:r w:rsidRPr="00165A75">
        <w:rPr>
          <w:rFonts w:eastAsia="Cambria"/>
          <w:w w:val="105"/>
          <w:sz w:val="22"/>
          <w:szCs w:val="22"/>
        </w:rPr>
        <w:t xml:space="preserve"> </w:t>
      </w:r>
      <w:r w:rsidRPr="00F404F5">
        <w:rPr>
          <w:rFonts w:eastAsia="Cambria"/>
          <w:w w:val="105"/>
          <w:sz w:val="22"/>
          <w:szCs w:val="22"/>
        </w:rPr>
        <w:t>from</w:t>
      </w:r>
      <w:r w:rsidRPr="00165A75">
        <w:rPr>
          <w:rFonts w:eastAsia="Cambria"/>
          <w:w w:val="105"/>
          <w:sz w:val="22"/>
          <w:szCs w:val="22"/>
        </w:rPr>
        <w:t xml:space="preserve"> </w:t>
      </w:r>
      <w:r w:rsidRPr="00F404F5">
        <w:rPr>
          <w:rFonts w:eastAsia="Cambria"/>
          <w:w w:val="105"/>
          <w:sz w:val="22"/>
          <w:szCs w:val="22"/>
        </w:rPr>
        <w:t>pursuing</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investigation,</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autoSpaceDE w:val="0"/>
        <w:autoSpaceDN w:val="0"/>
        <w:ind w:left="2428"/>
        <w:rPr>
          <w:rFonts w:eastAsia="Cambria"/>
          <w:sz w:val="22"/>
          <w:szCs w:val="22"/>
        </w:rPr>
      </w:pPr>
      <w:proofErr w:type="gramStart"/>
      <w:r w:rsidRPr="00F404F5">
        <w:rPr>
          <w:rFonts w:eastAsia="Cambria"/>
          <w:sz w:val="22"/>
          <w:szCs w:val="22"/>
        </w:rPr>
        <w:t>or</w:t>
      </w:r>
      <w:proofErr w:type="gramEnd"/>
    </w:p>
    <w:p w:rsidR="005A48C5" w:rsidRPr="00F404F5" w:rsidRDefault="005A48C5">
      <w:pPr>
        <w:widowControl w:val="0"/>
        <w:autoSpaceDE w:val="0"/>
        <w:autoSpaceDN w:val="0"/>
        <w:spacing w:before="11"/>
        <w:rPr>
          <w:rFonts w:eastAsia="Cambria"/>
          <w:sz w:val="22"/>
          <w:szCs w:val="22"/>
        </w:rPr>
      </w:pPr>
    </w:p>
    <w:p w:rsidR="005A48C5" w:rsidRPr="00165A75" w:rsidRDefault="00D11752">
      <w:pPr>
        <w:widowControl w:val="0"/>
        <w:autoSpaceDE w:val="0"/>
        <w:autoSpaceDN w:val="0"/>
        <w:spacing w:line="254" w:lineRule="auto"/>
        <w:ind w:left="2368" w:right="1610" w:hanging="541"/>
        <w:jc w:val="both"/>
        <w:rPr>
          <w:rFonts w:eastAsia="Cambria"/>
          <w:w w:val="105"/>
          <w:sz w:val="22"/>
          <w:szCs w:val="22"/>
        </w:rPr>
      </w:pPr>
      <w:r w:rsidRPr="00F404F5">
        <w:rPr>
          <w:rFonts w:eastAsia="Cambria"/>
          <w:sz w:val="22"/>
          <w:szCs w:val="22"/>
        </w:rPr>
        <w:t>(</w:t>
      </w:r>
      <w:proofErr w:type="gramStart"/>
      <w:r w:rsidRPr="00F404F5">
        <w:rPr>
          <w:rFonts w:eastAsia="Cambria"/>
          <w:sz w:val="22"/>
          <w:szCs w:val="22"/>
        </w:rPr>
        <w:t>bb</w:t>
      </w:r>
      <w:proofErr w:type="gramEnd"/>
      <w:r w:rsidRPr="00F404F5">
        <w:rPr>
          <w:rFonts w:eastAsia="Cambria"/>
          <w:sz w:val="22"/>
          <w:szCs w:val="22"/>
        </w:rPr>
        <w:t>)</w:t>
      </w:r>
      <w:r w:rsidRPr="00F404F5">
        <w:rPr>
          <w:rFonts w:eastAsia="Cambria"/>
          <w:spacing w:val="1"/>
          <w:sz w:val="22"/>
          <w:szCs w:val="22"/>
        </w:rPr>
        <w:t xml:space="preserve"> </w:t>
      </w:r>
      <w:r w:rsidRPr="00F404F5">
        <w:rPr>
          <w:rFonts w:eastAsia="Cambria"/>
          <w:sz w:val="22"/>
          <w:szCs w:val="22"/>
        </w:rPr>
        <w:t>acts</w:t>
      </w:r>
      <w:r w:rsidRPr="00F404F5">
        <w:rPr>
          <w:rFonts w:eastAsia="Cambria"/>
          <w:spacing w:val="1"/>
          <w:sz w:val="22"/>
          <w:szCs w:val="22"/>
        </w:rPr>
        <w:t xml:space="preserve"> </w:t>
      </w:r>
      <w:r w:rsidRPr="00165A75">
        <w:rPr>
          <w:rFonts w:eastAsia="Cambria"/>
          <w:w w:val="105"/>
          <w:sz w:val="22"/>
          <w:szCs w:val="22"/>
        </w:rPr>
        <w:t>intended to materially impede the exercise of the contractual rights or audit or access to information.</w:t>
      </w:r>
    </w:p>
    <w:p w:rsidR="005A48C5" w:rsidRPr="00F404F5" w:rsidRDefault="005A48C5">
      <w:pPr>
        <w:widowControl w:val="0"/>
        <w:autoSpaceDE w:val="0"/>
        <w:autoSpaceDN w:val="0"/>
        <w:spacing w:before="3"/>
        <w:rPr>
          <w:rFonts w:eastAsia="Cambria"/>
          <w:sz w:val="22"/>
          <w:szCs w:val="22"/>
        </w:rPr>
      </w:pPr>
    </w:p>
    <w:p w:rsidR="005A48C5" w:rsidRPr="00165A75" w:rsidRDefault="00D11752">
      <w:pPr>
        <w:widowControl w:val="0"/>
        <w:autoSpaceDE w:val="0"/>
        <w:autoSpaceDN w:val="0"/>
        <w:spacing w:line="254" w:lineRule="auto"/>
        <w:ind w:left="1828" w:right="1602"/>
        <w:jc w:val="both"/>
        <w:rPr>
          <w:rFonts w:eastAsia="Cambria"/>
          <w:w w:val="105"/>
          <w:sz w:val="22"/>
          <w:szCs w:val="22"/>
        </w:rPr>
      </w:pPr>
      <w:r w:rsidRPr="00F404F5">
        <w:rPr>
          <w:rFonts w:eastAsia="Cambria"/>
          <w:w w:val="105"/>
          <w:sz w:val="22"/>
          <w:szCs w:val="22"/>
        </w:rPr>
        <w:t>In</w:t>
      </w:r>
      <w:r w:rsidRPr="00F404F5">
        <w:rPr>
          <w:rFonts w:eastAsia="Cambria"/>
          <w:spacing w:val="-3"/>
          <w:w w:val="105"/>
          <w:sz w:val="22"/>
          <w:szCs w:val="22"/>
        </w:rPr>
        <w:t xml:space="preserve"> </w:t>
      </w:r>
      <w:r w:rsidRPr="00F404F5">
        <w:rPr>
          <w:rFonts w:eastAsia="Cambria"/>
          <w:w w:val="105"/>
          <w:sz w:val="22"/>
          <w:szCs w:val="22"/>
        </w:rPr>
        <w:t>persuasions</w:t>
      </w:r>
      <w:r w:rsidRPr="00165A75">
        <w:rPr>
          <w:rFonts w:eastAsia="Cambria"/>
          <w:w w:val="105"/>
          <w:sz w:val="22"/>
          <w:szCs w:val="22"/>
        </w:rPr>
        <w:t xml:space="preserve"> </w:t>
      </w:r>
      <w:r w:rsidRPr="00F404F5">
        <w:rPr>
          <w:rFonts w:eastAsia="Cambria"/>
          <w:w w:val="105"/>
          <w:sz w:val="22"/>
          <w:szCs w:val="22"/>
        </w:rPr>
        <w:t>of</w:t>
      </w:r>
      <w:r w:rsidRPr="00165A75">
        <w:rPr>
          <w:rFonts w:eastAsia="Cambria"/>
          <w:w w:val="105"/>
          <w:sz w:val="22"/>
          <w:szCs w:val="22"/>
        </w:rPr>
        <w:t xml:space="preserve"> </w:t>
      </w:r>
      <w:r w:rsidRPr="00F404F5">
        <w:rPr>
          <w:rFonts w:eastAsia="Cambria"/>
          <w:w w:val="105"/>
          <w:sz w:val="22"/>
          <w:szCs w:val="22"/>
        </w:rPr>
        <w:t>its</w:t>
      </w:r>
      <w:r w:rsidRPr="00165A75">
        <w:rPr>
          <w:rFonts w:eastAsia="Cambria"/>
          <w:w w:val="105"/>
          <w:sz w:val="22"/>
          <w:szCs w:val="22"/>
        </w:rPr>
        <w:t xml:space="preserve"> </w:t>
      </w:r>
      <w:r w:rsidRPr="00F404F5">
        <w:rPr>
          <w:rFonts w:eastAsia="Cambria"/>
          <w:w w:val="105"/>
          <w:sz w:val="22"/>
          <w:szCs w:val="22"/>
        </w:rPr>
        <w:t>policy,</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Employer</w:t>
      </w:r>
      <w:r w:rsidRPr="00165A75">
        <w:rPr>
          <w:rFonts w:eastAsia="Cambria"/>
          <w:w w:val="105"/>
          <w:sz w:val="22"/>
          <w:szCs w:val="22"/>
        </w:rPr>
        <w:t xml:space="preserve"> </w:t>
      </w:r>
      <w:r w:rsidRPr="00F404F5">
        <w:rPr>
          <w:rFonts w:eastAsia="Cambria"/>
          <w:w w:val="105"/>
          <w:sz w:val="22"/>
          <w:szCs w:val="22"/>
        </w:rPr>
        <w:t>will</w:t>
      </w:r>
      <w:r w:rsidRPr="00165A75">
        <w:rPr>
          <w:rFonts w:eastAsia="Cambria"/>
          <w:w w:val="105"/>
          <w:sz w:val="22"/>
          <w:szCs w:val="22"/>
        </w:rPr>
        <w:t xml:space="preserve"> </w:t>
      </w:r>
      <w:r w:rsidRPr="00F404F5">
        <w:rPr>
          <w:rFonts w:eastAsia="Cambria"/>
          <w:w w:val="105"/>
          <w:sz w:val="22"/>
          <w:szCs w:val="22"/>
        </w:rPr>
        <w:t>sanction</w:t>
      </w:r>
      <w:r w:rsidRPr="00165A75">
        <w:rPr>
          <w:rFonts w:eastAsia="Cambria"/>
          <w:w w:val="105"/>
          <w:sz w:val="22"/>
          <w:szCs w:val="22"/>
        </w:rPr>
        <w:t xml:space="preserve"> </w:t>
      </w:r>
      <w:r w:rsidRPr="00F404F5">
        <w:rPr>
          <w:rFonts w:eastAsia="Cambria"/>
          <w:w w:val="105"/>
          <w:sz w:val="22"/>
          <w:szCs w:val="22"/>
        </w:rPr>
        <w:t>a</w:t>
      </w:r>
      <w:r w:rsidRPr="00165A75">
        <w:rPr>
          <w:rFonts w:eastAsia="Cambria"/>
          <w:w w:val="105"/>
          <w:sz w:val="22"/>
          <w:szCs w:val="22"/>
        </w:rPr>
        <w:t xml:space="preserve"> </w:t>
      </w:r>
      <w:r w:rsidRPr="00F404F5">
        <w:rPr>
          <w:rFonts w:eastAsia="Cambria"/>
          <w:w w:val="105"/>
          <w:sz w:val="22"/>
          <w:szCs w:val="22"/>
        </w:rPr>
        <w:t>firm</w:t>
      </w:r>
      <w:r w:rsidRPr="00165A75">
        <w:rPr>
          <w:rFonts w:eastAsia="Cambria"/>
          <w:w w:val="105"/>
          <w:sz w:val="22"/>
          <w:szCs w:val="22"/>
        </w:rPr>
        <w:t xml:space="preserve"> </w:t>
      </w:r>
      <w:r w:rsidRPr="00F404F5">
        <w:rPr>
          <w:rFonts w:eastAsia="Cambria"/>
          <w:w w:val="105"/>
          <w:sz w:val="22"/>
          <w:szCs w:val="22"/>
        </w:rPr>
        <w:t>or</w:t>
      </w:r>
      <w:r w:rsidRPr="00165A75">
        <w:rPr>
          <w:rFonts w:eastAsia="Cambria"/>
          <w:w w:val="105"/>
          <w:sz w:val="22"/>
          <w:szCs w:val="22"/>
        </w:rPr>
        <w:t xml:space="preserve"> </w:t>
      </w:r>
      <w:r w:rsidRPr="00F404F5">
        <w:rPr>
          <w:rFonts w:eastAsia="Cambria"/>
          <w:w w:val="105"/>
          <w:sz w:val="22"/>
          <w:szCs w:val="22"/>
        </w:rPr>
        <w:t>individual, including declaring ineligible, either indefinitely or</w:t>
      </w:r>
      <w:r w:rsidRPr="00165A75">
        <w:rPr>
          <w:rFonts w:eastAsia="Cambria"/>
          <w:w w:val="105"/>
          <w:sz w:val="22"/>
          <w:szCs w:val="22"/>
        </w:rPr>
        <w:t xml:space="preserve"> </w:t>
      </w:r>
      <w:r w:rsidRPr="00F404F5">
        <w:rPr>
          <w:rFonts w:eastAsia="Cambria"/>
          <w:w w:val="105"/>
          <w:sz w:val="22"/>
          <w:szCs w:val="22"/>
        </w:rPr>
        <w:t>for a stated period of time, to be awarded a contract if it at any</w:t>
      </w:r>
      <w:r w:rsidRPr="00165A75">
        <w:rPr>
          <w:rFonts w:eastAsia="Cambria"/>
          <w:w w:val="105"/>
          <w:sz w:val="22"/>
          <w:szCs w:val="22"/>
        </w:rPr>
        <w:t xml:space="preserve"> </w:t>
      </w:r>
      <w:r w:rsidRPr="00F404F5">
        <w:rPr>
          <w:rFonts w:eastAsia="Cambria"/>
          <w:w w:val="105"/>
          <w:sz w:val="22"/>
          <w:szCs w:val="22"/>
        </w:rPr>
        <w:t>time determines that the firm has, directly or through an agent,</w:t>
      </w:r>
      <w:r w:rsidRPr="00165A75">
        <w:rPr>
          <w:rFonts w:eastAsia="Cambria"/>
          <w:w w:val="105"/>
          <w:sz w:val="22"/>
          <w:szCs w:val="22"/>
        </w:rPr>
        <w:t xml:space="preserve"> </w:t>
      </w:r>
      <w:r w:rsidRPr="00F404F5">
        <w:rPr>
          <w:rFonts w:eastAsia="Cambria"/>
          <w:w w:val="105"/>
          <w:sz w:val="22"/>
          <w:szCs w:val="22"/>
        </w:rPr>
        <w:t>engaged</w:t>
      </w:r>
      <w:r w:rsidRPr="00165A75">
        <w:rPr>
          <w:rFonts w:eastAsia="Cambria"/>
          <w:w w:val="105"/>
          <w:sz w:val="22"/>
          <w:szCs w:val="22"/>
        </w:rPr>
        <w:t xml:space="preserve"> </w:t>
      </w:r>
      <w:r w:rsidRPr="00F404F5">
        <w:rPr>
          <w:rFonts w:eastAsia="Cambria"/>
          <w:w w:val="105"/>
          <w:sz w:val="22"/>
          <w:szCs w:val="22"/>
        </w:rPr>
        <w:t>in</w:t>
      </w:r>
      <w:r w:rsidRPr="00165A75">
        <w:rPr>
          <w:rFonts w:eastAsia="Cambria"/>
          <w:w w:val="105"/>
          <w:sz w:val="22"/>
          <w:szCs w:val="22"/>
        </w:rPr>
        <w:t xml:space="preserve"> </w:t>
      </w:r>
      <w:r w:rsidRPr="00F404F5">
        <w:rPr>
          <w:rFonts w:eastAsia="Cambria"/>
          <w:w w:val="105"/>
          <w:sz w:val="22"/>
          <w:szCs w:val="22"/>
        </w:rPr>
        <w:t>corrupt,</w:t>
      </w:r>
      <w:r w:rsidRPr="00165A75">
        <w:rPr>
          <w:rFonts w:eastAsia="Cambria"/>
          <w:w w:val="105"/>
          <w:sz w:val="22"/>
          <w:szCs w:val="22"/>
        </w:rPr>
        <w:t xml:space="preserve"> </w:t>
      </w:r>
      <w:r w:rsidRPr="00F404F5">
        <w:rPr>
          <w:rFonts w:eastAsia="Cambria"/>
          <w:w w:val="105"/>
          <w:sz w:val="22"/>
          <w:szCs w:val="22"/>
        </w:rPr>
        <w:t>fraudulent,</w:t>
      </w:r>
      <w:r w:rsidRPr="00165A75">
        <w:rPr>
          <w:rFonts w:eastAsia="Cambria"/>
          <w:w w:val="105"/>
          <w:sz w:val="22"/>
          <w:szCs w:val="22"/>
        </w:rPr>
        <w:t xml:space="preserve"> </w:t>
      </w:r>
      <w:r w:rsidRPr="00F404F5">
        <w:rPr>
          <w:rFonts w:eastAsia="Cambria"/>
          <w:w w:val="105"/>
          <w:sz w:val="22"/>
          <w:szCs w:val="22"/>
        </w:rPr>
        <w:t>collusive,</w:t>
      </w:r>
      <w:r w:rsidRPr="00165A75">
        <w:rPr>
          <w:rFonts w:eastAsia="Cambria"/>
          <w:w w:val="105"/>
          <w:sz w:val="22"/>
          <w:szCs w:val="22"/>
        </w:rPr>
        <w:t xml:space="preserve"> </w:t>
      </w:r>
      <w:r w:rsidRPr="00F404F5">
        <w:rPr>
          <w:rFonts w:eastAsia="Cambria"/>
          <w:w w:val="105"/>
          <w:sz w:val="22"/>
          <w:szCs w:val="22"/>
        </w:rPr>
        <w:t>coercive</w:t>
      </w:r>
      <w:r w:rsidRPr="00165A75">
        <w:rPr>
          <w:rFonts w:eastAsia="Cambria"/>
          <w:w w:val="105"/>
          <w:sz w:val="22"/>
          <w:szCs w:val="22"/>
        </w:rPr>
        <w:t xml:space="preserve"> </w:t>
      </w:r>
      <w:r w:rsidRPr="00F404F5">
        <w:rPr>
          <w:rFonts w:eastAsia="Cambria"/>
          <w:w w:val="105"/>
          <w:sz w:val="22"/>
          <w:szCs w:val="22"/>
        </w:rPr>
        <w:t>or</w:t>
      </w:r>
      <w:r w:rsidRPr="00165A75">
        <w:rPr>
          <w:rFonts w:eastAsia="Cambria"/>
          <w:w w:val="105"/>
          <w:sz w:val="22"/>
          <w:szCs w:val="22"/>
        </w:rPr>
        <w:t xml:space="preserve"> </w:t>
      </w:r>
      <w:r w:rsidRPr="00F404F5">
        <w:rPr>
          <w:rFonts w:eastAsia="Cambria"/>
          <w:w w:val="105"/>
          <w:sz w:val="22"/>
          <w:szCs w:val="22"/>
        </w:rPr>
        <w:t>obstructive</w:t>
      </w:r>
      <w:r w:rsidRPr="00165A75">
        <w:rPr>
          <w:rFonts w:eastAsia="Cambria"/>
          <w:w w:val="105"/>
          <w:sz w:val="22"/>
          <w:szCs w:val="22"/>
        </w:rPr>
        <w:t xml:space="preserve"> </w:t>
      </w:r>
      <w:r w:rsidRPr="00F404F5">
        <w:rPr>
          <w:rFonts w:eastAsia="Cambria"/>
          <w:w w:val="105"/>
          <w:sz w:val="22"/>
          <w:szCs w:val="22"/>
        </w:rPr>
        <w:t>practices</w:t>
      </w:r>
      <w:r w:rsidRPr="00165A75">
        <w:rPr>
          <w:rFonts w:eastAsia="Cambria"/>
          <w:w w:val="105"/>
          <w:sz w:val="22"/>
          <w:szCs w:val="22"/>
        </w:rPr>
        <w:t xml:space="preserve"> </w:t>
      </w:r>
      <w:r w:rsidRPr="00F404F5">
        <w:rPr>
          <w:rFonts w:eastAsia="Cambria"/>
          <w:w w:val="105"/>
          <w:sz w:val="22"/>
          <w:szCs w:val="22"/>
        </w:rPr>
        <w:t>in</w:t>
      </w:r>
      <w:r w:rsidRPr="00165A75">
        <w:rPr>
          <w:rFonts w:eastAsia="Cambria"/>
          <w:w w:val="105"/>
          <w:sz w:val="22"/>
          <w:szCs w:val="22"/>
        </w:rPr>
        <w:t xml:space="preserve"> </w:t>
      </w:r>
      <w:r w:rsidRPr="00F404F5">
        <w:rPr>
          <w:rFonts w:eastAsia="Cambria"/>
          <w:w w:val="105"/>
          <w:sz w:val="22"/>
          <w:szCs w:val="22"/>
        </w:rPr>
        <w:t>competing</w:t>
      </w:r>
      <w:r w:rsidRPr="00165A75">
        <w:rPr>
          <w:rFonts w:eastAsia="Cambria"/>
          <w:w w:val="105"/>
          <w:sz w:val="22"/>
          <w:szCs w:val="22"/>
        </w:rPr>
        <w:t xml:space="preserve"> </w:t>
      </w:r>
      <w:r w:rsidRPr="00F404F5">
        <w:rPr>
          <w:rFonts w:eastAsia="Cambria"/>
          <w:w w:val="105"/>
          <w:sz w:val="22"/>
          <w:szCs w:val="22"/>
        </w:rPr>
        <w:t>for,</w:t>
      </w:r>
      <w:r w:rsidRPr="00165A75">
        <w:rPr>
          <w:rFonts w:eastAsia="Cambria"/>
          <w:w w:val="105"/>
          <w:sz w:val="22"/>
          <w:szCs w:val="22"/>
        </w:rPr>
        <w:t xml:space="preserve"> </w:t>
      </w:r>
      <w:r w:rsidRPr="00F404F5">
        <w:rPr>
          <w:rFonts w:eastAsia="Cambria"/>
          <w:w w:val="105"/>
          <w:sz w:val="22"/>
          <w:szCs w:val="22"/>
        </w:rPr>
        <w:t>or</w:t>
      </w:r>
      <w:r w:rsidRPr="00165A75">
        <w:rPr>
          <w:rFonts w:eastAsia="Cambria"/>
          <w:w w:val="105"/>
          <w:sz w:val="22"/>
          <w:szCs w:val="22"/>
        </w:rPr>
        <w:t xml:space="preserve"> </w:t>
      </w:r>
      <w:r w:rsidRPr="00F404F5">
        <w:rPr>
          <w:rFonts w:eastAsia="Cambria"/>
          <w:w w:val="105"/>
          <w:sz w:val="22"/>
          <w:szCs w:val="22"/>
        </w:rPr>
        <w:t>in</w:t>
      </w:r>
      <w:r w:rsidRPr="00165A75">
        <w:rPr>
          <w:rFonts w:eastAsia="Cambria"/>
          <w:w w:val="105"/>
          <w:sz w:val="22"/>
          <w:szCs w:val="22"/>
        </w:rPr>
        <w:t xml:space="preserve"> </w:t>
      </w:r>
      <w:r w:rsidRPr="00F404F5">
        <w:rPr>
          <w:rFonts w:eastAsia="Cambria"/>
          <w:w w:val="105"/>
          <w:sz w:val="22"/>
          <w:szCs w:val="22"/>
        </w:rPr>
        <w:t>executing,</w:t>
      </w:r>
      <w:r w:rsidRPr="00165A75">
        <w:rPr>
          <w:rFonts w:eastAsia="Cambria"/>
          <w:w w:val="105"/>
          <w:sz w:val="22"/>
          <w:szCs w:val="22"/>
        </w:rPr>
        <w:t xml:space="preserve"> </w:t>
      </w:r>
      <w:r w:rsidRPr="00F404F5">
        <w:rPr>
          <w:rFonts w:eastAsia="Cambria"/>
          <w:w w:val="105"/>
          <w:sz w:val="22"/>
          <w:szCs w:val="22"/>
        </w:rPr>
        <w:t>a</w:t>
      </w:r>
      <w:r w:rsidRPr="00165A75">
        <w:rPr>
          <w:rFonts w:eastAsia="Cambria"/>
          <w:w w:val="105"/>
          <w:sz w:val="22"/>
          <w:szCs w:val="22"/>
        </w:rPr>
        <w:t xml:space="preserve"> </w:t>
      </w:r>
      <w:r w:rsidRPr="00F404F5">
        <w:rPr>
          <w:rFonts w:eastAsia="Cambria"/>
          <w:w w:val="105"/>
          <w:sz w:val="22"/>
          <w:szCs w:val="22"/>
        </w:rPr>
        <w:t>contract.</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2"/>
          <w:numId w:val="37"/>
        </w:numPr>
        <w:tabs>
          <w:tab w:val="left" w:pos="1288"/>
          <w:tab w:val="left" w:pos="1289"/>
        </w:tabs>
        <w:autoSpaceDE w:val="0"/>
        <w:autoSpaceDN w:val="0"/>
        <w:spacing w:before="1"/>
        <w:ind w:hanging="1081"/>
        <w:jc w:val="both"/>
        <w:rPr>
          <w:rFonts w:eastAsia="Cambria"/>
          <w:sz w:val="22"/>
          <w:szCs w:val="22"/>
        </w:rPr>
      </w:pPr>
      <w:r w:rsidRPr="00F404F5">
        <w:rPr>
          <w:rFonts w:eastAsia="Cambria"/>
          <w:w w:val="105"/>
          <w:sz w:val="22"/>
          <w:szCs w:val="22"/>
        </w:rPr>
        <w:t>If</w:t>
      </w:r>
      <w:r w:rsidRPr="00F404F5">
        <w:rPr>
          <w:rFonts w:eastAsia="Cambria"/>
          <w:spacing w:val="-6"/>
          <w:w w:val="105"/>
          <w:sz w:val="22"/>
          <w:szCs w:val="22"/>
        </w:rPr>
        <w:t xml:space="preserve"> </w:t>
      </w:r>
      <w:r w:rsidRPr="00F404F5">
        <w:rPr>
          <w:rFonts w:eastAsia="Cambria"/>
          <w:w w:val="105"/>
          <w:sz w:val="22"/>
          <w:szCs w:val="22"/>
        </w:rPr>
        <w:t>the</w:t>
      </w:r>
      <w:r w:rsidRPr="00F404F5">
        <w:rPr>
          <w:rFonts w:eastAsia="Cambria"/>
          <w:spacing w:val="-6"/>
          <w:w w:val="105"/>
          <w:sz w:val="22"/>
          <w:szCs w:val="22"/>
        </w:rPr>
        <w:t xml:space="preserve"> </w:t>
      </w:r>
      <w:r w:rsidRPr="00F404F5">
        <w:rPr>
          <w:rFonts w:eastAsia="Cambria"/>
          <w:w w:val="105"/>
          <w:sz w:val="22"/>
          <w:szCs w:val="22"/>
        </w:rPr>
        <w:t>Contractor</w:t>
      </w:r>
    </w:p>
    <w:p w:rsidR="005A48C5" w:rsidRPr="00F404F5" w:rsidRDefault="005A48C5">
      <w:pPr>
        <w:widowControl w:val="0"/>
        <w:autoSpaceDE w:val="0"/>
        <w:autoSpaceDN w:val="0"/>
        <w:spacing w:before="11"/>
        <w:rPr>
          <w:rFonts w:eastAsia="Cambria"/>
          <w:sz w:val="22"/>
          <w:szCs w:val="22"/>
        </w:rPr>
      </w:pPr>
    </w:p>
    <w:p w:rsidR="005A48C5" w:rsidRPr="00F404F5" w:rsidRDefault="00D11752">
      <w:pPr>
        <w:widowControl w:val="0"/>
        <w:numPr>
          <w:ilvl w:val="3"/>
          <w:numId w:val="37"/>
        </w:numPr>
        <w:tabs>
          <w:tab w:val="left" w:pos="1828"/>
          <w:tab w:val="left" w:pos="1829"/>
        </w:tabs>
        <w:autoSpaceDE w:val="0"/>
        <w:autoSpaceDN w:val="0"/>
        <w:ind w:hanging="541"/>
        <w:jc w:val="both"/>
        <w:rPr>
          <w:rFonts w:eastAsia="Cambria"/>
          <w:sz w:val="22"/>
          <w:szCs w:val="22"/>
        </w:rPr>
      </w:pPr>
      <w:r w:rsidRPr="00F404F5">
        <w:rPr>
          <w:rFonts w:eastAsia="Cambria"/>
          <w:sz w:val="22"/>
          <w:szCs w:val="22"/>
        </w:rPr>
        <w:t>has</w:t>
      </w:r>
      <w:r w:rsidRPr="00F404F5">
        <w:rPr>
          <w:rFonts w:eastAsia="Cambria"/>
          <w:spacing w:val="25"/>
          <w:sz w:val="22"/>
          <w:szCs w:val="22"/>
        </w:rPr>
        <w:t xml:space="preserve"> </w:t>
      </w:r>
      <w:r w:rsidRPr="00F404F5">
        <w:rPr>
          <w:rFonts w:eastAsia="Cambria"/>
          <w:sz w:val="22"/>
          <w:szCs w:val="22"/>
        </w:rPr>
        <w:t>abandoned</w:t>
      </w:r>
      <w:r w:rsidRPr="00F404F5">
        <w:rPr>
          <w:rFonts w:eastAsia="Cambria"/>
          <w:spacing w:val="28"/>
          <w:sz w:val="22"/>
          <w:szCs w:val="22"/>
        </w:rPr>
        <w:t xml:space="preserve"> </w:t>
      </w:r>
      <w:r w:rsidRPr="00F404F5">
        <w:rPr>
          <w:rFonts w:eastAsia="Cambria"/>
          <w:sz w:val="22"/>
          <w:szCs w:val="22"/>
        </w:rPr>
        <w:t>or</w:t>
      </w:r>
      <w:r w:rsidRPr="00F404F5">
        <w:rPr>
          <w:rFonts w:eastAsia="Cambria"/>
          <w:spacing w:val="29"/>
          <w:sz w:val="22"/>
          <w:szCs w:val="22"/>
        </w:rPr>
        <w:t xml:space="preserve"> </w:t>
      </w:r>
      <w:r w:rsidRPr="00F404F5">
        <w:rPr>
          <w:rFonts w:eastAsia="Cambria"/>
          <w:sz w:val="22"/>
          <w:szCs w:val="22"/>
        </w:rPr>
        <w:t>repudiated</w:t>
      </w:r>
      <w:r w:rsidRPr="00F404F5">
        <w:rPr>
          <w:rFonts w:eastAsia="Cambria"/>
          <w:spacing w:val="28"/>
          <w:sz w:val="22"/>
          <w:szCs w:val="22"/>
        </w:rPr>
        <w:t xml:space="preserve"> </w:t>
      </w:r>
      <w:r w:rsidRPr="00F404F5">
        <w:rPr>
          <w:rFonts w:eastAsia="Cambria"/>
          <w:sz w:val="22"/>
          <w:szCs w:val="22"/>
        </w:rPr>
        <w:t>the</w:t>
      </w:r>
      <w:r w:rsidRPr="00F404F5">
        <w:rPr>
          <w:rFonts w:eastAsia="Cambria"/>
          <w:spacing w:val="28"/>
          <w:sz w:val="22"/>
          <w:szCs w:val="22"/>
        </w:rPr>
        <w:t xml:space="preserve"> </w:t>
      </w:r>
      <w:r w:rsidRPr="00F404F5">
        <w:rPr>
          <w:rFonts w:eastAsia="Cambria"/>
          <w:sz w:val="22"/>
          <w:szCs w:val="22"/>
        </w:rPr>
        <w:t>Contract</w:t>
      </w:r>
    </w:p>
    <w:p w:rsidR="005A48C5" w:rsidRPr="00F404F5" w:rsidRDefault="005A48C5">
      <w:pPr>
        <w:widowControl w:val="0"/>
        <w:autoSpaceDE w:val="0"/>
        <w:autoSpaceDN w:val="0"/>
        <w:rPr>
          <w:rFonts w:eastAsia="Cambria"/>
          <w:sz w:val="22"/>
          <w:szCs w:val="22"/>
        </w:rPr>
      </w:pPr>
    </w:p>
    <w:p w:rsidR="005A48C5" w:rsidRPr="00165A75" w:rsidRDefault="00D11752">
      <w:pPr>
        <w:widowControl w:val="0"/>
        <w:numPr>
          <w:ilvl w:val="3"/>
          <w:numId w:val="37"/>
        </w:numPr>
        <w:tabs>
          <w:tab w:val="left" w:pos="1829"/>
        </w:tabs>
        <w:autoSpaceDE w:val="0"/>
        <w:autoSpaceDN w:val="0"/>
        <w:spacing w:line="254" w:lineRule="auto"/>
        <w:ind w:right="1602"/>
        <w:jc w:val="both"/>
        <w:rPr>
          <w:rFonts w:eastAsia="Cambria"/>
          <w:w w:val="105"/>
          <w:sz w:val="22"/>
          <w:szCs w:val="22"/>
        </w:rPr>
      </w:pPr>
      <w:r w:rsidRPr="00F404F5">
        <w:rPr>
          <w:rFonts w:eastAsia="Cambria"/>
          <w:w w:val="105"/>
          <w:sz w:val="22"/>
          <w:szCs w:val="22"/>
        </w:rPr>
        <w:t>has</w:t>
      </w:r>
      <w:r w:rsidRPr="00F404F5">
        <w:rPr>
          <w:rFonts w:eastAsia="Cambria"/>
          <w:spacing w:val="1"/>
          <w:w w:val="105"/>
          <w:sz w:val="22"/>
          <w:szCs w:val="22"/>
        </w:rPr>
        <w:t xml:space="preserve"> </w:t>
      </w:r>
      <w:r w:rsidRPr="00F404F5">
        <w:rPr>
          <w:rFonts w:eastAsia="Cambria"/>
          <w:w w:val="105"/>
          <w:sz w:val="22"/>
          <w:szCs w:val="22"/>
        </w:rPr>
        <w:t>without</w:t>
      </w:r>
      <w:r w:rsidRPr="00165A75">
        <w:rPr>
          <w:rFonts w:eastAsia="Cambria"/>
          <w:w w:val="105"/>
          <w:sz w:val="22"/>
          <w:szCs w:val="22"/>
        </w:rPr>
        <w:t xml:space="preserve"> </w:t>
      </w:r>
      <w:r w:rsidRPr="00F404F5">
        <w:rPr>
          <w:rFonts w:eastAsia="Cambria"/>
          <w:w w:val="105"/>
          <w:sz w:val="22"/>
          <w:szCs w:val="22"/>
        </w:rPr>
        <w:t>valid</w:t>
      </w:r>
      <w:r w:rsidRPr="00165A75">
        <w:rPr>
          <w:rFonts w:eastAsia="Cambria"/>
          <w:w w:val="105"/>
          <w:sz w:val="22"/>
          <w:szCs w:val="22"/>
        </w:rPr>
        <w:t xml:space="preserve"> </w:t>
      </w:r>
      <w:r w:rsidRPr="00F404F5">
        <w:rPr>
          <w:rFonts w:eastAsia="Cambria"/>
          <w:w w:val="105"/>
          <w:sz w:val="22"/>
          <w:szCs w:val="22"/>
        </w:rPr>
        <w:t>reason</w:t>
      </w:r>
      <w:r w:rsidRPr="00165A75">
        <w:rPr>
          <w:rFonts w:eastAsia="Cambria"/>
          <w:w w:val="105"/>
          <w:sz w:val="22"/>
          <w:szCs w:val="22"/>
        </w:rPr>
        <w:t xml:space="preserve"> </w:t>
      </w:r>
      <w:r w:rsidRPr="00F404F5">
        <w:rPr>
          <w:rFonts w:eastAsia="Cambria"/>
          <w:w w:val="105"/>
          <w:sz w:val="22"/>
          <w:szCs w:val="22"/>
        </w:rPr>
        <w:t>failed</w:t>
      </w:r>
      <w:r w:rsidRPr="00165A75">
        <w:rPr>
          <w:rFonts w:eastAsia="Cambria"/>
          <w:w w:val="105"/>
          <w:sz w:val="22"/>
          <w:szCs w:val="22"/>
        </w:rPr>
        <w:t xml:space="preserve"> </w:t>
      </w:r>
      <w:r w:rsidRPr="00F404F5">
        <w:rPr>
          <w:rFonts w:eastAsia="Cambria"/>
          <w:w w:val="105"/>
          <w:sz w:val="22"/>
          <w:szCs w:val="22"/>
        </w:rPr>
        <w:t>to</w:t>
      </w:r>
      <w:r w:rsidRPr="00165A75">
        <w:rPr>
          <w:rFonts w:eastAsia="Cambria"/>
          <w:w w:val="105"/>
          <w:sz w:val="22"/>
          <w:szCs w:val="22"/>
        </w:rPr>
        <w:t xml:space="preserve"> </w:t>
      </w:r>
      <w:r w:rsidRPr="00F404F5">
        <w:rPr>
          <w:rFonts w:eastAsia="Cambria"/>
          <w:w w:val="105"/>
          <w:sz w:val="22"/>
          <w:szCs w:val="22"/>
        </w:rPr>
        <w:t>commence</w:t>
      </w:r>
      <w:r w:rsidRPr="00165A75">
        <w:rPr>
          <w:rFonts w:eastAsia="Cambria"/>
          <w:w w:val="105"/>
          <w:sz w:val="22"/>
          <w:szCs w:val="22"/>
        </w:rPr>
        <w:t xml:space="preserve"> </w:t>
      </w:r>
      <w:r w:rsidRPr="00F404F5">
        <w:rPr>
          <w:rFonts w:eastAsia="Cambria"/>
          <w:w w:val="105"/>
          <w:sz w:val="22"/>
          <w:szCs w:val="22"/>
        </w:rPr>
        <w:t>work</w:t>
      </w:r>
      <w:r w:rsidRPr="00165A75">
        <w:rPr>
          <w:rFonts w:eastAsia="Cambria"/>
          <w:w w:val="105"/>
          <w:sz w:val="22"/>
          <w:szCs w:val="22"/>
        </w:rPr>
        <w:t xml:space="preserve"> </w:t>
      </w:r>
      <w:r w:rsidRPr="00F404F5">
        <w:rPr>
          <w:rFonts w:eastAsia="Cambria"/>
          <w:w w:val="105"/>
          <w:sz w:val="22"/>
          <w:szCs w:val="22"/>
        </w:rPr>
        <w:t>on</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Facilities promptly or has suspended (other than pursuant to</w:t>
      </w:r>
      <w:r w:rsidRPr="00165A75">
        <w:rPr>
          <w:rFonts w:eastAsia="Cambria"/>
          <w:w w:val="105"/>
          <w:sz w:val="22"/>
          <w:szCs w:val="22"/>
        </w:rPr>
        <w:t xml:space="preserve"> </w:t>
      </w:r>
      <w:r w:rsidRPr="00165A75">
        <w:rPr>
          <w:rFonts w:eastAsia="Cambria"/>
          <w:b/>
          <w:bCs/>
          <w:w w:val="105"/>
          <w:sz w:val="22"/>
          <w:szCs w:val="22"/>
        </w:rPr>
        <w:t>GCC Sub-Clause 35.2</w:t>
      </w:r>
      <w:r w:rsidRPr="00F404F5">
        <w:rPr>
          <w:rFonts w:eastAsia="Cambria"/>
          <w:w w:val="105"/>
          <w:sz w:val="22"/>
          <w:szCs w:val="22"/>
        </w:rPr>
        <w:t>) the progress of Contract performance for</w:t>
      </w:r>
      <w:r w:rsidRPr="00165A75">
        <w:rPr>
          <w:rFonts w:eastAsia="Cambria"/>
          <w:w w:val="105"/>
          <w:sz w:val="22"/>
          <w:szCs w:val="22"/>
        </w:rPr>
        <w:t xml:space="preserve"> </w:t>
      </w:r>
      <w:r w:rsidRPr="00F404F5">
        <w:rPr>
          <w:rFonts w:eastAsia="Cambria"/>
          <w:w w:val="105"/>
          <w:sz w:val="22"/>
          <w:szCs w:val="22"/>
        </w:rPr>
        <w:t>more</w:t>
      </w:r>
      <w:r w:rsidRPr="00165A75">
        <w:rPr>
          <w:rFonts w:eastAsia="Cambria"/>
          <w:w w:val="105"/>
          <w:sz w:val="22"/>
          <w:szCs w:val="22"/>
        </w:rPr>
        <w:t xml:space="preserve"> </w:t>
      </w:r>
      <w:r w:rsidRPr="00F404F5">
        <w:rPr>
          <w:rFonts w:eastAsia="Cambria"/>
          <w:w w:val="105"/>
          <w:sz w:val="22"/>
          <w:szCs w:val="22"/>
        </w:rPr>
        <w:t>than</w:t>
      </w:r>
      <w:r w:rsidRPr="00165A75">
        <w:rPr>
          <w:rFonts w:eastAsia="Cambria"/>
          <w:w w:val="105"/>
          <w:sz w:val="22"/>
          <w:szCs w:val="22"/>
        </w:rPr>
        <w:t xml:space="preserve"> </w:t>
      </w:r>
      <w:r w:rsidRPr="00F404F5">
        <w:rPr>
          <w:rFonts w:eastAsia="Cambria"/>
          <w:w w:val="105"/>
          <w:sz w:val="22"/>
          <w:szCs w:val="22"/>
        </w:rPr>
        <w:t>twenty-eight</w:t>
      </w:r>
      <w:r w:rsidRPr="00165A75">
        <w:rPr>
          <w:rFonts w:eastAsia="Cambria"/>
          <w:w w:val="105"/>
          <w:sz w:val="22"/>
          <w:szCs w:val="22"/>
        </w:rPr>
        <w:t xml:space="preserve"> </w:t>
      </w:r>
      <w:r w:rsidRPr="00F404F5">
        <w:rPr>
          <w:rFonts w:eastAsia="Cambria"/>
          <w:w w:val="105"/>
          <w:sz w:val="22"/>
          <w:szCs w:val="22"/>
        </w:rPr>
        <w:t>(28)</w:t>
      </w:r>
      <w:r w:rsidRPr="00165A75">
        <w:rPr>
          <w:rFonts w:eastAsia="Cambria"/>
          <w:w w:val="105"/>
          <w:sz w:val="22"/>
          <w:szCs w:val="22"/>
        </w:rPr>
        <w:t xml:space="preserve"> </w:t>
      </w:r>
      <w:r w:rsidRPr="00F404F5">
        <w:rPr>
          <w:rFonts w:eastAsia="Cambria"/>
          <w:w w:val="105"/>
          <w:sz w:val="22"/>
          <w:szCs w:val="22"/>
        </w:rPr>
        <w:t>days</w:t>
      </w:r>
      <w:r w:rsidRPr="00165A75">
        <w:rPr>
          <w:rFonts w:eastAsia="Cambria"/>
          <w:w w:val="105"/>
          <w:sz w:val="22"/>
          <w:szCs w:val="22"/>
        </w:rPr>
        <w:t xml:space="preserve"> </w:t>
      </w:r>
      <w:r w:rsidRPr="00F404F5">
        <w:rPr>
          <w:rFonts w:eastAsia="Cambria"/>
          <w:w w:val="105"/>
          <w:sz w:val="22"/>
          <w:szCs w:val="22"/>
        </w:rPr>
        <w:t>after</w:t>
      </w:r>
      <w:r w:rsidRPr="00165A75">
        <w:rPr>
          <w:rFonts w:eastAsia="Cambria"/>
          <w:w w:val="105"/>
          <w:sz w:val="22"/>
          <w:szCs w:val="22"/>
        </w:rPr>
        <w:t xml:space="preserve"> </w:t>
      </w:r>
      <w:r w:rsidRPr="00F404F5">
        <w:rPr>
          <w:rFonts w:eastAsia="Cambria"/>
          <w:w w:val="105"/>
          <w:sz w:val="22"/>
          <w:szCs w:val="22"/>
        </w:rPr>
        <w:t>receiving</w:t>
      </w:r>
      <w:r w:rsidRPr="00165A75">
        <w:rPr>
          <w:rFonts w:eastAsia="Cambria"/>
          <w:w w:val="105"/>
          <w:sz w:val="22"/>
          <w:szCs w:val="22"/>
        </w:rPr>
        <w:t xml:space="preserve"> </w:t>
      </w:r>
      <w:r w:rsidRPr="00F404F5">
        <w:rPr>
          <w:rFonts w:eastAsia="Cambria"/>
          <w:w w:val="105"/>
          <w:sz w:val="22"/>
          <w:szCs w:val="22"/>
        </w:rPr>
        <w:t>a</w:t>
      </w:r>
      <w:r w:rsidRPr="00165A75">
        <w:rPr>
          <w:rFonts w:eastAsia="Cambria"/>
          <w:w w:val="105"/>
          <w:sz w:val="22"/>
          <w:szCs w:val="22"/>
        </w:rPr>
        <w:t xml:space="preserve"> </w:t>
      </w:r>
      <w:r w:rsidRPr="00F404F5">
        <w:rPr>
          <w:rFonts w:eastAsia="Cambria"/>
          <w:w w:val="105"/>
          <w:sz w:val="22"/>
          <w:szCs w:val="22"/>
        </w:rPr>
        <w:t>written</w:t>
      </w:r>
      <w:r w:rsidRPr="00165A75">
        <w:rPr>
          <w:rFonts w:eastAsia="Cambria"/>
          <w:w w:val="105"/>
          <w:sz w:val="22"/>
          <w:szCs w:val="22"/>
        </w:rPr>
        <w:t xml:space="preserve"> </w:t>
      </w:r>
      <w:r w:rsidRPr="00F404F5">
        <w:rPr>
          <w:rFonts w:eastAsia="Cambria"/>
          <w:w w:val="105"/>
          <w:sz w:val="22"/>
          <w:szCs w:val="22"/>
        </w:rPr>
        <w:t>instruction</w:t>
      </w:r>
      <w:r w:rsidRPr="00165A75">
        <w:rPr>
          <w:rFonts w:eastAsia="Cambria"/>
          <w:w w:val="105"/>
          <w:sz w:val="22"/>
          <w:szCs w:val="22"/>
        </w:rPr>
        <w:t xml:space="preserve"> </w:t>
      </w:r>
      <w:r w:rsidRPr="00F404F5">
        <w:rPr>
          <w:rFonts w:eastAsia="Cambria"/>
          <w:w w:val="105"/>
          <w:sz w:val="22"/>
          <w:szCs w:val="22"/>
        </w:rPr>
        <w:t>from</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Employer</w:t>
      </w:r>
      <w:r w:rsidRPr="00165A75">
        <w:rPr>
          <w:rFonts w:eastAsia="Cambria"/>
          <w:w w:val="105"/>
          <w:sz w:val="22"/>
          <w:szCs w:val="22"/>
        </w:rPr>
        <w:t xml:space="preserve"> </w:t>
      </w:r>
      <w:r w:rsidRPr="00F404F5">
        <w:rPr>
          <w:rFonts w:eastAsia="Cambria"/>
          <w:w w:val="105"/>
          <w:sz w:val="22"/>
          <w:szCs w:val="22"/>
        </w:rPr>
        <w:t>to</w:t>
      </w:r>
      <w:r w:rsidRPr="00165A75">
        <w:rPr>
          <w:rFonts w:eastAsia="Cambria"/>
          <w:w w:val="105"/>
          <w:sz w:val="22"/>
          <w:szCs w:val="22"/>
        </w:rPr>
        <w:t xml:space="preserve"> </w:t>
      </w:r>
      <w:r w:rsidRPr="00F404F5">
        <w:rPr>
          <w:rFonts w:eastAsia="Cambria"/>
          <w:w w:val="105"/>
          <w:sz w:val="22"/>
          <w:szCs w:val="22"/>
        </w:rPr>
        <w:t>proceed</w:t>
      </w:r>
    </w:p>
    <w:p w:rsidR="005A48C5" w:rsidRPr="00F404F5" w:rsidRDefault="005A48C5">
      <w:pPr>
        <w:widowControl w:val="0"/>
        <w:autoSpaceDE w:val="0"/>
        <w:autoSpaceDN w:val="0"/>
        <w:spacing w:before="4"/>
        <w:rPr>
          <w:rFonts w:eastAsia="Cambria"/>
          <w:sz w:val="22"/>
          <w:szCs w:val="22"/>
        </w:rPr>
      </w:pPr>
    </w:p>
    <w:p w:rsidR="005A48C5" w:rsidRPr="00165A75" w:rsidRDefault="00D11752">
      <w:pPr>
        <w:widowControl w:val="0"/>
        <w:numPr>
          <w:ilvl w:val="3"/>
          <w:numId w:val="37"/>
        </w:numPr>
        <w:tabs>
          <w:tab w:val="left" w:pos="1829"/>
        </w:tabs>
        <w:autoSpaceDE w:val="0"/>
        <w:autoSpaceDN w:val="0"/>
        <w:spacing w:line="254" w:lineRule="auto"/>
        <w:ind w:right="1607"/>
        <w:jc w:val="both"/>
        <w:rPr>
          <w:rFonts w:eastAsia="Cambria"/>
          <w:w w:val="105"/>
          <w:sz w:val="22"/>
          <w:szCs w:val="22"/>
        </w:rPr>
      </w:pPr>
      <w:r w:rsidRPr="00F404F5">
        <w:rPr>
          <w:rFonts w:eastAsia="Cambria"/>
          <w:sz w:val="22"/>
          <w:szCs w:val="22"/>
        </w:rPr>
        <w:t xml:space="preserve">persistently </w:t>
      </w:r>
      <w:r w:rsidRPr="00165A75">
        <w:rPr>
          <w:rFonts w:eastAsia="Cambria"/>
          <w:w w:val="105"/>
          <w:sz w:val="22"/>
          <w:szCs w:val="22"/>
        </w:rPr>
        <w:t>fails to execute the Contract in accordance with the Contract or persistently neglects to carry out its obligations under the Contract without just cause</w:t>
      </w:r>
    </w:p>
    <w:p w:rsidR="005A48C5" w:rsidRPr="00F404F5" w:rsidRDefault="00D11752">
      <w:pPr>
        <w:widowControl w:val="0"/>
        <w:numPr>
          <w:ilvl w:val="3"/>
          <w:numId w:val="37"/>
        </w:numPr>
        <w:tabs>
          <w:tab w:val="left" w:pos="1829"/>
        </w:tabs>
        <w:autoSpaceDE w:val="0"/>
        <w:autoSpaceDN w:val="0"/>
        <w:spacing w:before="82" w:line="254" w:lineRule="auto"/>
        <w:ind w:right="1604"/>
        <w:jc w:val="both"/>
        <w:rPr>
          <w:rFonts w:eastAsia="Cambria"/>
          <w:sz w:val="22"/>
          <w:szCs w:val="22"/>
        </w:rPr>
      </w:pPr>
      <w:r w:rsidRPr="00F404F5">
        <w:rPr>
          <w:rFonts w:eastAsia="Cambria"/>
          <w:w w:val="105"/>
          <w:sz w:val="22"/>
          <w:szCs w:val="22"/>
        </w:rPr>
        <w:t>refuses or is unable to provide sufficient materials, services or</w:t>
      </w:r>
      <w:r w:rsidRPr="00165A75">
        <w:rPr>
          <w:rFonts w:eastAsia="Cambria"/>
          <w:w w:val="105"/>
          <w:sz w:val="22"/>
          <w:szCs w:val="22"/>
        </w:rPr>
        <w:t xml:space="preserve"> </w:t>
      </w:r>
      <w:r w:rsidRPr="00F404F5">
        <w:rPr>
          <w:rFonts w:eastAsia="Cambria"/>
          <w:w w:val="105"/>
          <w:sz w:val="22"/>
          <w:szCs w:val="22"/>
        </w:rPr>
        <w:t>labor</w:t>
      </w:r>
      <w:r w:rsidRPr="00165A75">
        <w:rPr>
          <w:rFonts w:eastAsia="Cambria"/>
          <w:w w:val="105"/>
          <w:sz w:val="22"/>
          <w:szCs w:val="22"/>
        </w:rPr>
        <w:t xml:space="preserve"> </w:t>
      </w:r>
      <w:r w:rsidRPr="00F404F5">
        <w:rPr>
          <w:rFonts w:eastAsia="Cambria"/>
          <w:w w:val="105"/>
          <w:sz w:val="22"/>
          <w:szCs w:val="22"/>
        </w:rPr>
        <w:t>to</w:t>
      </w:r>
      <w:r w:rsidRPr="00165A75">
        <w:rPr>
          <w:rFonts w:eastAsia="Cambria"/>
          <w:w w:val="105"/>
          <w:sz w:val="22"/>
          <w:szCs w:val="22"/>
        </w:rPr>
        <w:t xml:space="preserve"> </w:t>
      </w:r>
      <w:r w:rsidRPr="00F404F5">
        <w:rPr>
          <w:rFonts w:eastAsia="Cambria"/>
          <w:w w:val="105"/>
          <w:sz w:val="22"/>
          <w:szCs w:val="22"/>
        </w:rPr>
        <w:t>execute</w:t>
      </w:r>
      <w:r w:rsidRPr="00165A75">
        <w:rPr>
          <w:rFonts w:eastAsia="Cambria"/>
          <w:w w:val="105"/>
          <w:sz w:val="22"/>
          <w:szCs w:val="22"/>
        </w:rPr>
        <w:t xml:space="preserve"> </w:t>
      </w:r>
      <w:r w:rsidRPr="00F404F5">
        <w:rPr>
          <w:rFonts w:eastAsia="Cambria"/>
          <w:w w:val="105"/>
          <w:sz w:val="22"/>
          <w:szCs w:val="22"/>
        </w:rPr>
        <w:t>and</w:t>
      </w:r>
      <w:r w:rsidRPr="00165A75">
        <w:rPr>
          <w:rFonts w:eastAsia="Cambria"/>
          <w:w w:val="105"/>
          <w:sz w:val="22"/>
          <w:szCs w:val="22"/>
        </w:rPr>
        <w:t xml:space="preserve"> </w:t>
      </w:r>
      <w:r w:rsidRPr="00F404F5">
        <w:rPr>
          <w:rFonts w:eastAsia="Cambria"/>
          <w:w w:val="105"/>
          <w:sz w:val="22"/>
          <w:szCs w:val="22"/>
        </w:rPr>
        <w:t>complete</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Facilities</w:t>
      </w:r>
      <w:r w:rsidRPr="00165A75">
        <w:rPr>
          <w:rFonts w:eastAsia="Cambria"/>
          <w:w w:val="105"/>
          <w:sz w:val="22"/>
          <w:szCs w:val="22"/>
        </w:rPr>
        <w:t xml:space="preserve"> </w:t>
      </w:r>
      <w:r w:rsidRPr="00F404F5">
        <w:rPr>
          <w:rFonts w:eastAsia="Cambria"/>
          <w:w w:val="105"/>
          <w:sz w:val="22"/>
          <w:szCs w:val="22"/>
        </w:rPr>
        <w:t>in</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manner</w:t>
      </w:r>
      <w:r w:rsidRPr="00165A75">
        <w:rPr>
          <w:rFonts w:eastAsia="Cambria"/>
          <w:w w:val="105"/>
          <w:sz w:val="22"/>
          <w:szCs w:val="22"/>
        </w:rPr>
        <w:t xml:space="preserve"> </w:t>
      </w:r>
      <w:r w:rsidRPr="00F404F5">
        <w:rPr>
          <w:rFonts w:eastAsia="Cambria"/>
          <w:w w:val="105"/>
          <w:sz w:val="22"/>
          <w:szCs w:val="22"/>
        </w:rPr>
        <w:t xml:space="preserve">specified in the program furnished under </w:t>
      </w:r>
      <w:r w:rsidRPr="00F404F5">
        <w:rPr>
          <w:rFonts w:eastAsia="Cambria"/>
          <w:b/>
          <w:i/>
          <w:w w:val="105"/>
          <w:sz w:val="22"/>
          <w:szCs w:val="22"/>
        </w:rPr>
        <w:t>GCC Sub-Clause 14.2</w:t>
      </w:r>
      <w:r w:rsidRPr="00F404F5">
        <w:rPr>
          <w:rFonts w:eastAsia="Cambria"/>
          <w:spacing w:val="1"/>
          <w:w w:val="105"/>
          <w:sz w:val="22"/>
          <w:szCs w:val="22"/>
        </w:rPr>
        <w:t xml:space="preserve"> </w:t>
      </w:r>
      <w:r w:rsidRPr="00F404F5">
        <w:rPr>
          <w:rFonts w:eastAsia="Cambria"/>
          <w:w w:val="105"/>
          <w:sz w:val="22"/>
          <w:szCs w:val="22"/>
        </w:rPr>
        <w:t>at</w:t>
      </w:r>
      <w:r w:rsidRPr="00165A75">
        <w:rPr>
          <w:rFonts w:eastAsia="Cambria"/>
          <w:w w:val="105"/>
          <w:sz w:val="22"/>
          <w:szCs w:val="22"/>
        </w:rPr>
        <w:t xml:space="preserve"> </w:t>
      </w:r>
      <w:r w:rsidRPr="00F404F5">
        <w:rPr>
          <w:rFonts w:eastAsia="Cambria"/>
          <w:w w:val="105"/>
          <w:sz w:val="22"/>
          <w:szCs w:val="22"/>
        </w:rPr>
        <w:t>rates</w:t>
      </w:r>
      <w:r w:rsidRPr="00165A75">
        <w:rPr>
          <w:rFonts w:eastAsia="Cambria"/>
          <w:w w:val="105"/>
          <w:sz w:val="22"/>
          <w:szCs w:val="22"/>
        </w:rPr>
        <w:t xml:space="preserve"> </w:t>
      </w:r>
      <w:r w:rsidRPr="00F404F5">
        <w:rPr>
          <w:rFonts w:eastAsia="Cambria"/>
          <w:w w:val="105"/>
          <w:sz w:val="22"/>
          <w:szCs w:val="22"/>
        </w:rPr>
        <w:t>of</w:t>
      </w:r>
      <w:r w:rsidRPr="00165A75">
        <w:rPr>
          <w:rFonts w:eastAsia="Cambria"/>
          <w:w w:val="105"/>
          <w:sz w:val="22"/>
          <w:szCs w:val="22"/>
        </w:rPr>
        <w:t xml:space="preserve"> </w:t>
      </w:r>
      <w:r w:rsidRPr="00F404F5">
        <w:rPr>
          <w:rFonts w:eastAsia="Cambria"/>
          <w:w w:val="105"/>
          <w:sz w:val="22"/>
          <w:szCs w:val="22"/>
        </w:rPr>
        <w:t>progress</w:t>
      </w:r>
      <w:r w:rsidRPr="00165A75">
        <w:rPr>
          <w:rFonts w:eastAsia="Cambria"/>
          <w:w w:val="105"/>
          <w:sz w:val="22"/>
          <w:szCs w:val="22"/>
        </w:rPr>
        <w:t xml:space="preserve"> </w:t>
      </w:r>
      <w:r w:rsidRPr="00F404F5">
        <w:rPr>
          <w:rFonts w:eastAsia="Cambria"/>
          <w:w w:val="105"/>
          <w:sz w:val="22"/>
          <w:szCs w:val="22"/>
        </w:rPr>
        <w:t>that</w:t>
      </w:r>
      <w:r w:rsidRPr="00165A75">
        <w:rPr>
          <w:rFonts w:eastAsia="Cambria"/>
          <w:w w:val="105"/>
          <w:sz w:val="22"/>
          <w:szCs w:val="22"/>
        </w:rPr>
        <w:t xml:space="preserve"> </w:t>
      </w:r>
      <w:r w:rsidRPr="00F404F5">
        <w:rPr>
          <w:rFonts w:eastAsia="Cambria"/>
          <w:w w:val="105"/>
          <w:sz w:val="22"/>
          <w:szCs w:val="22"/>
        </w:rPr>
        <w:t>give</w:t>
      </w:r>
      <w:r w:rsidRPr="00165A75">
        <w:rPr>
          <w:rFonts w:eastAsia="Cambria"/>
          <w:w w:val="105"/>
          <w:sz w:val="22"/>
          <w:szCs w:val="22"/>
        </w:rPr>
        <w:t xml:space="preserve"> </w:t>
      </w:r>
      <w:r w:rsidRPr="00F404F5">
        <w:rPr>
          <w:rFonts w:eastAsia="Cambria"/>
          <w:w w:val="105"/>
          <w:sz w:val="22"/>
          <w:szCs w:val="22"/>
        </w:rPr>
        <w:t>reasonable</w:t>
      </w:r>
      <w:r w:rsidRPr="00165A75">
        <w:rPr>
          <w:rFonts w:eastAsia="Cambria"/>
          <w:w w:val="105"/>
          <w:sz w:val="22"/>
          <w:szCs w:val="22"/>
        </w:rPr>
        <w:t xml:space="preserve"> </w:t>
      </w:r>
      <w:r w:rsidRPr="00F404F5">
        <w:rPr>
          <w:rFonts w:eastAsia="Cambria"/>
          <w:w w:val="105"/>
          <w:sz w:val="22"/>
          <w:szCs w:val="22"/>
        </w:rPr>
        <w:t>assurance</w:t>
      </w:r>
      <w:r w:rsidRPr="00165A75">
        <w:rPr>
          <w:rFonts w:eastAsia="Cambria"/>
          <w:w w:val="105"/>
          <w:sz w:val="22"/>
          <w:szCs w:val="22"/>
        </w:rPr>
        <w:t xml:space="preserve"> </w:t>
      </w:r>
      <w:r w:rsidRPr="00F404F5">
        <w:rPr>
          <w:rFonts w:eastAsia="Cambria"/>
          <w:w w:val="105"/>
          <w:sz w:val="22"/>
          <w:szCs w:val="22"/>
        </w:rPr>
        <w:t>to</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Employer</w:t>
      </w:r>
      <w:r w:rsidRPr="00165A75">
        <w:rPr>
          <w:rFonts w:eastAsia="Cambria"/>
          <w:w w:val="105"/>
          <w:sz w:val="22"/>
          <w:szCs w:val="22"/>
        </w:rPr>
        <w:t xml:space="preserve"> </w:t>
      </w:r>
      <w:r w:rsidRPr="00F404F5">
        <w:rPr>
          <w:rFonts w:eastAsia="Cambria"/>
          <w:w w:val="105"/>
          <w:sz w:val="22"/>
          <w:szCs w:val="22"/>
        </w:rPr>
        <w:t>that</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Contractor</w:t>
      </w:r>
      <w:r w:rsidRPr="00165A75">
        <w:rPr>
          <w:rFonts w:eastAsia="Cambria"/>
          <w:w w:val="105"/>
          <w:sz w:val="22"/>
          <w:szCs w:val="22"/>
        </w:rPr>
        <w:t xml:space="preserve"> </w:t>
      </w:r>
      <w:r w:rsidRPr="00F404F5">
        <w:rPr>
          <w:rFonts w:eastAsia="Cambria"/>
          <w:w w:val="105"/>
          <w:sz w:val="22"/>
          <w:szCs w:val="22"/>
        </w:rPr>
        <w:t>can</w:t>
      </w:r>
      <w:r w:rsidRPr="00165A75">
        <w:rPr>
          <w:rFonts w:eastAsia="Cambria"/>
          <w:w w:val="105"/>
          <w:sz w:val="22"/>
          <w:szCs w:val="22"/>
        </w:rPr>
        <w:t xml:space="preserve"> </w:t>
      </w:r>
      <w:r w:rsidRPr="00F404F5">
        <w:rPr>
          <w:rFonts w:eastAsia="Cambria"/>
          <w:w w:val="105"/>
          <w:sz w:val="22"/>
          <w:szCs w:val="22"/>
        </w:rPr>
        <w:t>attain</w:t>
      </w:r>
      <w:r w:rsidRPr="00165A75">
        <w:rPr>
          <w:rFonts w:eastAsia="Cambria"/>
          <w:w w:val="105"/>
          <w:sz w:val="22"/>
          <w:szCs w:val="22"/>
        </w:rPr>
        <w:t xml:space="preserve"> </w:t>
      </w:r>
      <w:r w:rsidRPr="00F404F5">
        <w:rPr>
          <w:rFonts w:eastAsia="Cambria"/>
          <w:w w:val="105"/>
          <w:sz w:val="22"/>
          <w:szCs w:val="22"/>
        </w:rPr>
        <w:t>Completion</w:t>
      </w:r>
      <w:r w:rsidRPr="00165A75">
        <w:rPr>
          <w:rFonts w:eastAsia="Cambria"/>
          <w:w w:val="105"/>
          <w:sz w:val="22"/>
          <w:szCs w:val="22"/>
        </w:rPr>
        <w:t xml:space="preserve"> </w:t>
      </w:r>
      <w:r w:rsidRPr="00F404F5">
        <w:rPr>
          <w:rFonts w:eastAsia="Cambria"/>
          <w:w w:val="105"/>
          <w:sz w:val="22"/>
          <w:szCs w:val="22"/>
        </w:rPr>
        <w:t>of</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Facilities</w:t>
      </w:r>
      <w:r w:rsidRPr="00165A75">
        <w:rPr>
          <w:rFonts w:eastAsia="Cambria"/>
          <w:w w:val="105"/>
          <w:sz w:val="22"/>
          <w:szCs w:val="22"/>
        </w:rPr>
        <w:t xml:space="preserve"> </w:t>
      </w:r>
      <w:r w:rsidRPr="00F404F5">
        <w:rPr>
          <w:rFonts w:eastAsia="Cambria"/>
          <w:w w:val="105"/>
          <w:sz w:val="22"/>
          <w:szCs w:val="22"/>
        </w:rPr>
        <w:t>by</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Time</w:t>
      </w:r>
      <w:r w:rsidRPr="00165A75">
        <w:rPr>
          <w:rFonts w:eastAsia="Cambria"/>
          <w:w w:val="105"/>
          <w:sz w:val="22"/>
          <w:szCs w:val="22"/>
        </w:rPr>
        <w:t xml:space="preserve"> </w:t>
      </w:r>
      <w:r w:rsidRPr="00F404F5">
        <w:rPr>
          <w:rFonts w:eastAsia="Cambria"/>
          <w:w w:val="105"/>
          <w:sz w:val="22"/>
          <w:szCs w:val="22"/>
        </w:rPr>
        <w:t>for</w:t>
      </w:r>
      <w:r w:rsidRPr="00165A75">
        <w:rPr>
          <w:rFonts w:eastAsia="Cambria"/>
          <w:w w:val="105"/>
          <w:sz w:val="22"/>
          <w:szCs w:val="22"/>
        </w:rPr>
        <w:t xml:space="preserve"> </w:t>
      </w:r>
      <w:r w:rsidRPr="00F404F5">
        <w:rPr>
          <w:rFonts w:eastAsia="Cambria"/>
          <w:w w:val="105"/>
          <w:sz w:val="22"/>
          <w:szCs w:val="22"/>
        </w:rPr>
        <w:t>Completion</w:t>
      </w:r>
      <w:r w:rsidRPr="00165A75">
        <w:rPr>
          <w:rFonts w:eastAsia="Cambria"/>
          <w:w w:val="105"/>
          <w:sz w:val="22"/>
          <w:szCs w:val="22"/>
        </w:rPr>
        <w:t xml:space="preserve"> </w:t>
      </w:r>
      <w:r w:rsidRPr="00F404F5">
        <w:rPr>
          <w:rFonts w:eastAsia="Cambria"/>
          <w:w w:val="105"/>
          <w:sz w:val="22"/>
          <w:szCs w:val="22"/>
        </w:rPr>
        <w:t>as extended,</w:t>
      </w:r>
    </w:p>
    <w:p w:rsidR="005A48C5" w:rsidRPr="00F404F5" w:rsidRDefault="005A48C5">
      <w:pPr>
        <w:widowControl w:val="0"/>
        <w:autoSpaceDE w:val="0"/>
        <w:autoSpaceDN w:val="0"/>
        <w:spacing w:before="6"/>
        <w:rPr>
          <w:rFonts w:eastAsia="Cambria"/>
          <w:sz w:val="22"/>
          <w:szCs w:val="22"/>
        </w:rPr>
      </w:pPr>
    </w:p>
    <w:p w:rsidR="005A48C5" w:rsidRPr="00F404F5" w:rsidRDefault="00D11752">
      <w:pPr>
        <w:widowControl w:val="0"/>
        <w:autoSpaceDE w:val="0"/>
        <w:autoSpaceDN w:val="0"/>
        <w:spacing w:line="254" w:lineRule="auto"/>
        <w:ind w:left="1288" w:right="1603"/>
        <w:jc w:val="both"/>
        <w:rPr>
          <w:rFonts w:eastAsia="Cambria"/>
          <w:sz w:val="22"/>
          <w:szCs w:val="22"/>
        </w:rPr>
      </w:pPr>
      <w:proofErr w:type="gramStart"/>
      <w:r w:rsidRPr="00F404F5">
        <w:rPr>
          <w:rFonts w:eastAsia="Cambria"/>
          <w:sz w:val="22"/>
          <w:szCs w:val="22"/>
        </w:rPr>
        <w:t>then</w:t>
      </w:r>
      <w:proofErr w:type="gramEnd"/>
      <w:r w:rsidRPr="00F404F5">
        <w:rPr>
          <w:rFonts w:eastAsia="Cambria"/>
          <w:sz w:val="22"/>
          <w:szCs w:val="22"/>
        </w:rPr>
        <w:t xml:space="preserve"> </w:t>
      </w:r>
      <w:r w:rsidRPr="00165A75">
        <w:rPr>
          <w:rFonts w:eastAsia="Cambria"/>
          <w:w w:val="105"/>
          <w:sz w:val="22"/>
          <w:szCs w:val="22"/>
        </w:rPr>
        <w:t xml:space="preserve">the Employer may, without prejudice to any other rights it may possess under the Contract, give a notice to the Contractor stating the nature of the default and requiring the Contractor to remedy the same. If the Contractor fails to remedy or to take steps to remedy the same </w:t>
      </w:r>
      <w:r w:rsidRPr="0068667E">
        <w:rPr>
          <w:rFonts w:eastAsia="Cambria"/>
          <w:b/>
          <w:w w:val="105"/>
          <w:sz w:val="22"/>
          <w:szCs w:val="22"/>
          <w:highlight w:val="yellow"/>
        </w:rPr>
        <w:t>within fourteen (14) days</w:t>
      </w:r>
      <w:r w:rsidRPr="00165A75">
        <w:rPr>
          <w:rFonts w:eastAsia="Cambria"/>
          <w:w w:val="105"/>
          <w:sz w:val="22"/>
          <w:szCs w:val="22"/>
        </w:rPr>
        <w:t xml:space="preserve"> of its receipt of such notice, then the Employer may terminate the Contract forthwith by giving a notice of termination to the Contractor that refers to this</w:t>
      </w:r>
      <w:r w:rsidRPr="00F404F5">
        <w:rPr>
          <w:rFonts w:eastAsia="Cambria"/>
          <w:spacing w:val="25"/>
          <w:sz w:val="22"/>
          <w:szCs w:val="22"/>
        </w:rPr>
        <w:t xml:space="preserve"> </w:t>
      </w:r>
      <w:r w:rsidRPr="00F404F5">
        <w:rPr>
          <w:rFonts w:eastAsia="Cambria"/>
          <w:b/>
          <w:i/>
          <w:sz w:val="22"/>
          <w:szCs w:val="22"/>
        </w:rPr>
        <w:t>GCC</w:t>
      </w:r>
      <w:r w:rsidRPr="00F404F5">
        <w:rPr>
          <w:rFonts w:eastAsia="Cambria"/>
          <w:b/>
          <w:i/>
          <w:spacing w:val="28"/>
          <w:sz w:val="22"/>
          <w:szCs w:val="22"/>
        </w:rPr>
        <w:t xml:space="preserve"> </w:t>
      </w:r>
      <w:r w:rsidRPr="00F404F5">
        <w:rPr>
          <w:rFonts w:eastAsia="Cambria"/>
          <w:b/>
          <w:i/>
          <w:sz w:val="22"/>
          <w:szCs w:val="22"/>
        </w:rPr>
        <w:t>Sub-Clause</w:t>
      </w:r>
      <w:r w:rsidRPr="00F404F5">
        <w:rPr>
          <w:rFonts w:eastAsia="Cambria"/>
          <w:b/>
          <w:i/>
          <w:spacing w:val="27"/>
          <w:sz w:val="22"/>
          <w:szCs w:val="22"/>
        </w:rPr>
        <w:t xml:space="preserve"> </w:t>
      </w:r>
      <w:r w:rsidRPr="00F404F5">
        <w:rPr>
          <w:rFonts w:eastAsia="Cambria"/>
          <w:b/>
          <w:i/>
          <w:sz w:val="22"/>
          <w:szCs w:val="22"/>
        </w:rPr>
        <w:t>36.2</w:t>
      </w:r>
      <w:r w:rsidRPr="00F404F5">
        <w:rPr>
          <w:rFonts w:eastAsia="Cambria"/>
          <w:sz w:val="22"/>
          <w:szCs w:val="22"/>
        </w:rPr>
        <w:t>.</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2"/>
          <w:numId w:val="37"/>
        </w:numPr>
        <w:tabs>
          <w:tab w:val="left" w:pos="1288"/>
          <w:tab w:val="left" w:pos="1289"/>
        </w:tabs>
        <w:autoSpaceDE w:val="0"/>
        <w:autoSpaceDN w:val="0"/>
        <w:ind w:hanging="1081"/>
        <w:jc w:val="both"/>
        <w:rPr>
          <w:rFonts w:eastAsia="Cambria"/>
          <w:b/>
          <w:i/>
          <w:sz w:val="22"/>
          <w:szCs w:val="22"/>
        </w:rPr>
      </w:pPr>
      <w:r w:rsidRPr="00F404F5">
        <w:rPr>
          <w:rFonts w:eastAsia="Cambria"/>
          <w:w w:val="105"/>
          <w:sz w:val="22"/>
          <w:szCs w:val="22"/>
        </w:rPr>
        <w:t>Upon</w:t>
      </w:r>
      <w:r w:rsidRPr="00F404F5">
        <w:rPr>
          <w:rFonts w:eastAsia="Cambria"/>
          <w:spacing w:val="46"/>
          <w:w w:val="105"/>
          <w:sz w:val="22"/>
          <w:szCs w:val="22"/>
        </w:rPr>
        <w:t xml:space="preserve"> </w:t>
      </w:r>
      <w:r w:rsidRPr="00F404F5">
        <w:rPr>
          <w:rFonts w:eastAsia="Cambria"/>
          <w:w w:val="105"/>
          <w:sz w:val="22"/>
          <w:szCs w:val="22"/>
        </w:rPr>
        <w:t>receipt</w:t>
      </w:r>
      <w:r w:rsidRPr="00F404F5">
        <w:rPr>
          <w:rFonts w:eastAsia="Cambria"/>
          <w:spacing w:val="48"/>
          <w:w w:val="105"/>
          <w:sz w:val="22"/>
          <w:szCs w:val="22"/>
        </w:rPr>
        <w:t xml:space="preserve"> </w:t>
      </w:r>
      <w:r w:rsidRPr="00F404F5">
        <w:rPr>
          <w:rFonts w:eastAsia="Cambria"/>
          <w:w w:val="105"/>
          <w:sz w:val="22"/>
          <w:szCs w:val="22"/>
        </w:rPr>
        <w:t>of</w:t>
      </w:r>
      <w:r w:rsidRPr="00F404F5">
        <w:rPr>
          <w:rFonts w:eastAsia="Cambria"/>
          <w:spacing w:val="47"/>
          <w:w w:val="105"/>
          <w:sz w:val="22"/>
          <w:szCs w:val="22"/>
        </w:rPr>
        <w:t xml:space="preserve"> </w:t>
      </w:r>
      <w:r w:rsidRPr="00F404F5">
        <w:rPr>
          <w:rFonts w:eastAsia="Cambria"/>
          <w:w w:val="105"/>
          <w:sz w:val="22"/>
          <w:szCs w:val="22"/>
        </w:rPr>
        <w:t>the</w:t>
      </w:r>
      <w:r w:rsidRPr="00F404F5">
        <w:rPr>
          <w:rFonts w:eastAsia="Cambria"/>
          <w:spacing w:val="48"/>
          <w:w w:val="105"/>
          <w:sz w:val="22"/>
          <w:szCs w:val="22"/>
        </w:rPr>
        <w:t xml:space="preserve"> </w:t>
      </w:r>
      <w:r w:rsidRPr="00F404F5">
        <w:rPr>
          <w:rFonts w:eastAsia="Cambria"/>
          <w:w w:val="105"/>
          <w:sz w:val="22"/>
          <w:szCs w:val="22"/>
        </w:rPr>
        <w:t>notice</w:t>
      </w:r>
      <w:r w:rsidRPr="00F404F5">
        <w:rPr>
          <w:rFonts w:eastAsia="Cambria"/>
          <w:spacing w:val="47"/>
          <w:w w:val="105"/>
          <w:sz w:val="22"/>
          <w:szCs w:val="22"/>
        </w:rPr>
        <w:t xml:space="preserve"> </w:t>
      </w:r>
      <w:r w:rsidRPr="00F404F5">
        <w:rPr>
          <w:rFonts w:eastAsia="Cambria"/>
          <w:w w:val="105"/>
          <w:sz w:val="22"/>
          <w:szCs w:val="22"/>
        </w:rPr>
        <w:t>of</w:t>
      </w:r>
      <w:r w:rsidRPr="00F404F5">
        <w:rPr>
          <w:rFonts w:eastAsia="Cambria"/>
          <w:spacing w:val="47"/>
          <w:w w:val="105"/>
          <w:sz w:val="22"/>
          <w:szCs w:val="22"/>
        </w:rPr>
        <w:t xml:space="preserve"> </w:t>
      </w:r>
      <w:r w:rsidRPr="00F404F5">
        <w:rPr>
          <w:rFonts w:eastAsia="Cambria"/>
          <w:w w:val="105"/>
          <w:sz w:val="22"/>
          <w:szCs w:val="22"/>
        </w:rPr>
        <w:t>termination</w:t>
      </w:r>
      <w:r w:rsidRPr="00F404F5">
        <w:rPr>
          <w:rFonts w:eastAsia="Cambria"/>
          <w:spacing w:val="47"/>
          <w:w w:val="105"/>
          <w:sz w:val="22"/>
          <w:szCs w:val="22"/>
        </w:rPr>
        <w:t xml:space="preserve"> </w:t>
      </w:r>
      <w:r w:rsidRPr="00F404F5">
        <w:rPr>
          <w:rFonts w:eastAsia="Cambria"/>
          <w:w w:val="105"/>
          <w:sz w:val="22"/>
          <w:szCs w:val="22"/>
        </w:rPr>
        <w:t>under</w:t>
      </w:r>
      <w:r w:rsidRPr="00F404F5">
        <w:rPr>
          <w:rFonts w:eastAsia="Cambria"/>
          <w:spacing w:val="49"/>
          <w:w w:val="105"/>
          <w:sz w:val="22"/>
          <w:szCs w:val="22"/>
        </w:rPr>
        <w:t xml:space="preserve"> </w:t>
      </w:r>
      <w:r w:rsidRPr="00F404F5">
        <w:rPr>
          <w:rFonts w:eastAsia="Cambria"/>
          <w:b/>
          <w:i/>
          <w:w w:val="105"/>
          <w:sz w:val="22"/>
          <w:szCs w:val="22"/>
        </w:rPr>
        <w:t>GCC</w:t>
      </w:r>
      <w:r w:rsidRPr="00F404F5">
        <w:rPr>
          <w:rFonts w:eastAsia="Cambria"/>
          <w:b/>
          <w:i/>
          <w:spacing w:val="48"/>
          <w:w w:val="105"/>
          <w:sz w:val="22"/>
          <w:szCs w:val="22"/>
        </w:rPr>
        <w:t xml:space="preserve"> </w:t>
      </w:r>
      <w:r w:rsidRPr="00F404F5">
        <w:rPr>
          <w:rFonts w:eastAsia="Cambria"/>
          <w:b/>
          <w:i/>
          <w:w w:val="105"/>
          <w:sz w:val="22"/>
          <w:szCs w:val="22"/>
        </w:rPr>
        <w:t>Sub-Clauses</w:t>
      </w:r>
    </w:p>
    <w:p w:rsidR="005A48C5" w:rsidRPr="00F404F5" w:rsidRDefault="00D11752">
      <w:pPr>
        <w:widowControl w:val="0"/>
        <w:autoSpaceDE w:val="0"/>
        <w:autoSpaceDN w:val="0"/>
        <w:spacing w:before="19" w:line="254" w:lineRule="auto"/>
        <w:ind w:left="1288" w:right="1602"/>
        <w:rPr>
          <w:rFonts w:eastAsia="Cambria"/>
          <w:sz w:val="22"/>
          <w:szCs w:val="22"/>
        </w:rPr>
      </w:pPr>
      <w:r w:rsidRPr="00F404F5">
        <w:rPr>
          <w:rFonts w:eastAsia="Cambria"/>
          <w:b/>
          <w:i/>
          <w:spacing w:val="-1"/>
          <w:w w:val="105"/>
          <w:sz w:val="22"/>
          <w:szCs w:val="22"/>
        </w:rPr>
        <w:t>36.2.1</w:t>
      </w:r>
      <w:r w:rsidRPr="00F404F5">
        <w:rPr>
          <w:rFonts w:eastAsia="Cambria"/>
          <w:b/>
          <w:i/>
          <w:spacing w:val="-12"/>
          <w:w w:val="105"/>
          <w:sz w:val="22"/>
          <w:szCs w:val="22"/>
        </w:rPr>
        <w:t xml:space="preserve"> </w:t>
      </w:r>
      <w:proofErr w:type="gramStart"/>
      <w:r w:rsidRPr="00F404F5">
        <w:rPr>
          <w:rFonts w:eastAsia="Cambria"/>
          <w:b/>
          <w:i/>
          <w:spacing w:val="-1"/>
          <w:w w:val="105"/>
          <w:sz w:val="22"/>
          <w:szCs w:val="22"/>
        </w:rPr>
        <w:t>or</w:t>
      </w:r>
      <w:proofErr w:type="gramEnd"/>
      <w:r w:rsidRPr="00F404F5">
        <w:rPr>
          <w:rFonts w:eastAsia="Cambria"/>
          <w:b/>
          <w:i/>
          <w:spacing w:val="-13"/>
          <w:w w:val="105"/>
          <w:sz w:val="22"/>
          <w:szCs w:val="22"/>
        </w:rPr>
        <w:t xml:space="preserve"> </w:t>
      </w:r>
      <w:r w:rsidRPr="00F404F5">
        <w:rPr>
          <w:rFonts w:eastAsia="Cambria"/>
          <w:b/>
          <w:i/>
          <w:spacing w:val="-1"/>
          <w:w w:val="105"/>
          <w:sz w:val="22"/>
          <w:szCs w:val="22"/>
        </w:rPr>
        <w:t>36.2.2,</w:t>
      </w:r>
      <w:r w:rsidRPr="00F404F5">
        <w:rPr>
          <w:rFonts w:eastAsia="Cambria"/>
          <w:spacing w:val="-12"/>
          <w:w w:val="105"/>
          <w:sz w:val="22"/>
          <w:szCs w:val="22"/>
        </w:rPr>
        <w:t xml:space="preserve"> </w:t>
      </w:r>
      <w:r w:rsidRPr="00165A75">
        <w:rPr>
          <w:rFonts w:eastAsia="Cambria"/>
          <w:w w:val="105"/>
          <w:sz w:val="22"/>
          <w:szCs w:val="22"/>
        </w:rPr>
        <w:t xml:space="preserve">the Contractor shall, either </w:t>
      </w:r>
      <w:r w:rsidRPr="00F404F5">
        <w:rPr>
          <w:rFonts w:eastAsia="Cambria"/>
          <w:w w:val="105"/>
          <w:sz w:val="22"/>
          <w:szCs w:val="22"/>
        </w:rPr>
        <w:t>immediately</w:t>
      </w:r>
      <w:r w:rsidRPr="00165A75">
        <w:rPr>
          <w:rFonts w:eastAsia="Cambria"/>
          <w:w w:val="105"/>
          <w:sz w:val="22"/>
          <w:szCs w:val="22"/>
        </w:rPr>
        <w:t xml:space="preserve"> </w:t>
      </w:r>
      <w:r w:rsidRPr="00F404F5">
        <w:rPr>
          <w:rFonts w:eastAsia="Cambria"/>
          <w:w w:val="105"/>
          <w:sz w:val="22"/>
          <w:szCs w:val="22"/>
        </w:rPr>
        <w:t>or</w:t>
      </w:r>
      <w:r w:rsidRPr="00165A75">
        <w:rPr>
          <w:rFonts w:eastAsia="Cambria"/>
          <w:w w:val="105"/>
          <w:sz w:val="22"/>
          <w:szCs w:val="22"/>
        </w:rPr>
        <w:t xml:space="preserve"> </w:t>
      </w:r>
      <w:r w:rsidRPr="00F404F5">
        <w:rPr>
          <w:rFonts w:eastAsia="Cambria"/>
          <w:w w:val="105"/>
          <w:sz w:val="22"/>
          <w:szCs w:val="22"/>
        </w:rPr>
        <w:t>upon</w:t>
      </w:r>
      <w:r w:rsidRPr="00165A75">
        <w:rPr>
          <w:rFonts w:eastAsia="Cambria"/>
          <w:w w:val="105"/>
          <w:sz w:val="22"/>
          <w:szCs w:val="22"/>
        </w:rPr>
        <w:t xml:space="preserve"> </w:t>
      </w:r>
      <w:r w:rsidRPr="00F404F5">
        <w:rPr>
          <w:rFonts w:eastAsia="Cambria"/>
          <w:w w:val="105"/>
          <w:sz w:val="22"/>
          <w:szCs w:val="22"/>
        </w:rPr>
        <w:t>such</w:t>
      </w:r>
      <w:r w:rsidRPr="00165A75">
        <w:rPr>
          <w:rFonts w:eastAsia="Cambria"/>
          <w:w w:val="105"/>
          <w:sz w:val="22"/>
          <w:szCs w:val="22"/>
        </w:rPr>
        <w:t xml:space="preserve"> </w:t>
      </w:r>
      <w:r w:rsidR="00FA0CA4" w:rsidRPr="00165A75">
        <w:rPr>
          <w:rFonts w:eastAsia="Cambria"/>
          <w:w w:val="105"/>
          <w:sz w:val="22"/>
          <w:szCs w:val="22"/>
        </w:rPr>
        <w:t xml:space="preserve">            </w:t>
      </w:r>
      <w:r w:rsidRPr="00F404F5">
        <w:rPr>
          <w:rFonts w:eastAsia="Cambria"/>
          <w:w w:val="105"/>
          <w:sz w:val="22"/>
          <w:szCs w:val="22"/>
        </w:rPr>
        <w:t>date</w:t>
      </w:r>
      <w:r w:rsidRPr="00165A75">
        <w:rPr>
          <w:rFonts w:eastAsia="Cambria"/>
          <w:w w:val="105"/>
          <w:sz w:val="22"/>
          <w:szCs w:val="22"/>
        </w:rPr>
        <w:t xml:space="preserve"> </w:t>
      </w:r>
      <w:r w:rsidRPr="00F404F5">
        <w:rPr>
          <w:rFonts w:eastAsia="Cambria"/>
          <w:w w:val="105"/>
          <w:sz w:val="22"/>
          <w:szCs w:val="22"/>
        </w:rPr>
        <w:t>as</w:t>
      </w:r>
      <w:r w:rsidRPr="00165A75">
        <w:rPr>
          <w:rFonts w:eastAsia="Cambria"/>
          <w:w w:val="105"/>
          <w:sz w:val="22"/>
          <w:szCs w:val="22"/>
        </w:rPr>
        <w:t xml:space="preserve"> </w:t>
      </w:r>
      <w:r w:rsidRPr="00F404F5">
        <w:rPr>
          <w:rFonts w:eastAsia="Cambria"/>
          <w:w w:val="105"/>
          <w:sz w:val="22"/>
          <w:szCs w:val="22"/>
        </w:rPr>
        <w:t>is specified</w:t>
      </w:r>
      <w:r w:rsidRPr="00165A75">
        <w:rPr>
          <w:rFonts w:eastAsia="Cambria"/>
          <w:w w:val="105"/>
          <w:sz w:val="22"/>
          <w:szCs w:val="22"/>
        </w:rPr>
        <w:t xml:space="preserve"> </w:t>
      </w:r>
      <w:r w:rsidRPr="00F404F5">
        <w:rPr>
          <w:rFonts w:eastAsia="Cambria"/>
          <w:w w:val="105"/>
          <w:sz w:val="22"/>
          <w:szCs w:val="22"/>
        </w:rPr>
        <w:t>in</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notice</w:t>
      </w:r>
      <w:r w:rsidRPr="00165A75">
        <w:rPr>
          <w:rFonts w:eastAsia="Cambria"/>
          <w:w w:val="105"/>
          <w:sz w:val="22"/>
          <w:szCs w:val="22"/>
        </w:rPr>
        <w:t xml:space="preserve"> </w:t>
      </w:r>
      <w:r w:rsidRPr="00F404F5">
        <w:rPr>
          <w:rFonts w:eastAsia="Cambria"/>
          <w:w w:val="105"/>
          <w:sz w:val="22"/>
          <w:szCs w:val="22"/>
        </w:rPr>
        <w:t>of</w:t>
      </w:r>
      <w:r w:rsidRPr="00165A75">
        <w:rPr>
          <w:rFonts w:eastAsia="Cambria"/>
          <w:w w:val="105"/>
          <w:sz w:val="22"/>
          <w:szCs w:val="22"/>
        </w:rPr>
        <w:t xml:space="preserve"> </w:t>
      </w:r>
      <w:r w:rsidRPr="00F404F5">
        <w:rPr>
          <w:rFonts w:eastAsia="Cambria"/>
          <w:w w:val="105"/>
          <w:sz w:val="22"/>
          <w:szCs w:val="22"/>
        </w:rPr>
        <w:t>termination,</w:t>
      </w:r>
    </w:p>
    <w:p w:rsidR="005A48C5" w:rsidRPr="00F404F5" w:rsidRDefault="005A48C5">
      <w:pPr>
        <w:widowControl w:val="0"/>
        <w:autoSpaceDE w:val="0"/>
        <w:autoSpaceDN w:val="0"/>
        <w:spacing w:before="3"/>
        <w:rPr>
          <w:rFonts w:eastAsia="Cambria"/>
          <w:sz w:val="22"/>
          <w:szCs w:val="22"/>
        </w:rPr>
      </w:pPr>
    </w:p>
    <w:p w:rsidR="005A48C5" w:rsidRPr="00F404F5" w:rsidRDefault="00D11752">
      <w:pPr>
        <w:widowControl w:val="0"/>
        <w:numPr>
          <w:ilvl w:val="0"/>
          <w:numId w:val="38"/>
        </w:numPr>
        <w:tabs>
          <w:tab w:val="left" w:pos="1829"/>
        </w:tabs>
        <w:autoSpaceDE w:val="0"/>
        <w:autoSpaceDN w:val="0"/>
        <w:spacing w:line="254" w:lineRule="auto"/>
        <w:ind w:right="1605"/>
        <w:jc w:val="both"/>
        <w:rPr>
          <w:rFonts w:eastAsia="Cambria"/>
          <w:sz w:val="22"/>
          <w:szCs w:val="22"/>
        </w:rPr>
      </w:pPr>
      <w:r w:rsidRPr="00F404F5">
        <w:rPr>
          <w:rFonts w:eastAsia="Cambria"/>
          <w:sz w:val="22"/>
          <w:szCs w:val="22"/>
        </w:rPr>
        <w:t>cease</w:t>
      </w:r>
      <w:r w:rsidRPr="00F404F5">
        <w:rPr>
          <w:rFonts w:eastAsia="Cambria"/>
          <w:spacing w:val="1"/>
          <w:sz w:val="22"/>
          <w:szCs w:val="22"/>
        </w:rPr>
        <w:t xml:space="preserve"> </w:t>
      </w:r>
      <w:r w:rsidRPr="00165A75">
        <w:rPr>
          <w:rFonts w:eastAsia="Cambria"/>
          <w:w w:val="105"/>
          <w:sz w:val="22"/>
          <w:szCs w:val="22"/>
        </w:rPr>
        <w:t>all further work, except for such work as the Employer may specify in the notice of termination for the sole purpose of protecting that part of the Facilities already executed, or any work required to leave the Site in a clean and safe condition</w:t>
      </w:r>
    </w:p>
    <w:p w:rsidR="005A48C5" w:rsidRPr="00F404F5" w:rsidRDefault="005A48C5">
      <w:pPr>
        <w:widowControl w:val="0"/>
        <w:autoSpaceDE w:val="0"/>
        <w:autoSpaceDN w:val="0"/>
        <w:spacing w:before="7"/>
        <w:rPr>
          <w:rFonts w:eastAsia="Cambria"/>
          <w:sz w:val="22"/>
          <w:szCs w:val="22"/>
        </w:rPr>
      </w:pPr>
    </w:p>
    <w:p w:rsidR="005A48C5" w:rsidRPr="00165A75" w:rsidRDefault="00D11752">
      <w:pPr>
        <w:widowControl w:val="0"/>
        <w:numPr>
          <w:ilvl w:val="0"/>
          <w:numId w:val="38"/>
        </w:numPr>
        <w:tabs>
          <w:tab w:val="left" w:pos="1829"/>
        </w:tabs>
        <w:autoSpaceDE w:val="0"/>
        <w:autoSpaceDN w:val="0"/>
        <w:spacing w:line="254" w:lineRule="auto"/>
        <w:ind w:right="1611"/>
        <w:jc w:val="both"/>
        <w:rPr>
          <w:rFonts w:eastAsia="Cambria"/>
          <w:w w:val="105"/>
          <w:sz w:val="22"/>
          <w:szCs w:val="22"/>
        </w:rPr>
      </w:pPr>
      <w:r w:rsidRPr="00F404F5">
        <w:rPr>
          <w:rFonts w:eastAsia="Cambria"/>
          <w:sz w:val="22"/>
          <w:szCs w:val="22"/>
        </w:rPr>
        <w:t>terminate</w:t>
      </w:r>
      <w:r w:rsidRPr="00F404F5">
        <w:rPr>
          <w:rFonts w:eastAsia="Cambria"/>
          <w:spacing w:val="1"/>
          <w:sz w:val="22"/>
          <w:szCs w:val="22"/>
        </w:rPr>
        <w:t xml:space="preserve"> </w:t>
      </w:r>
      <w:r w:rsidRPr="00165A75">
        <w:rPr>
          <w:rFonts w:eastAsia="Cambria"/>
          <w:w w:val="105"/>
          <w:sz w:val="22"/>
          <w:szCs w:val="22"/>
        </w:rPr>
        <w:t xml:space="preserve">all subcontracts, except those to be assigned to the Employer </w:t>
      </w:r>
      <w:r w:rsidRPr="00165A75">
        <w:rPr>
          <w:rFonts w:eastAsia="Cambria"/>
          <w:w w:val="105"/>
          <w:sz w:val="22"/>
          <w:szCs w:val="22"/>
        </w:rPr>
        <w:lastRenderedPageBreak/>
        <w:t>pursuant to paragraph (d) below</w:t>
      </w:r>
    </w:p>
    <w:p w:rsidR="005A48C5" w:rsidRPr="00F404F5" w:rsidRDefault="005A48C5">
      <w:pPr>
        <w:widowControl w:val="0"/>
        <w:autoSpaceDE w:val="0"/>
        <w:autoSpaceDN w:val="0"/>
        <w:spacing w:before="3"/>
        <w:rPr>
          <w:rFonts w:eastAsia="Cambria"/>
          <w:sz w:val="22"/>
          <w:szCs w:val="22"/>
        </w:rPr>
      </w:pPr>
    </w:p>
    <w:p w:rsidR="005A48C5" w:rsidRPr="00165A75" w:rsidRDefault="00D11752">
      <w:pPr>
        <w:widowControl w:val="0"/>
        <w:numPr>
          <w:ilvl w:val="0"/>
          <w:numId w:val="38"/>
        </w:numPr>
        <w:tabs>
          <w:tab w:val="left" w:pos="1829"/>
        </w:tabs>
        <w:autoSpaceDE w:val="0"/>
        <w:autoSpaceDN w:val="0"/>
        <w:spacing w:line="256" w:lineRule="auto"/>
        <w:ind w:right="1611"/>
        <w:jc w:val="both"/>
        <w:rPr>
          <w:rFonts w:eastAsia="Cambria"/>
          <w:w w:val="105"/>
          <w:sz w:val="22"/>
          <w:szCs w:val="22"/>
        </w:rPr>
      </w:pPr>
      <w:r w:rsidRPr="00F404F5">
        <w:rPr>
          <w:rFonts w:eastAsia="Cambria"/>
          <w:sz w:val="22"/>
          <w:szCs w:val="22"/>
        </w:rPr>
        <w:t>deliver</w:t>
      </w:r>
      <w:r w:rsidRPr="00F404F5">
        <w:rPr>
          <w:rFonts w:eastAsia="Cambria"/>
          <w:spacing w:val="1"/>
          <w:sz w:val="22"/>
          <w:szCs w:val="22"/>
        </w:rPr>
        <w:t xml:space="preserve"> </w:t>
      </w:r>
      <w:r w:rsidRPr="00165A75">
        <w:rPr>
          <w:rFonts w:eastAsia="Cambria"/>
          <w:w w:val="105"/>
          <w:sz w:val="22"/>
          <w:szCs w:val="22"/>
        </w:rPr>
        <w:t>to the Employer the parts of the Facilities executed by the Contractor up to the date of termination</w:t>
      </w:r>
    </w:p>
    <w:p w:rsidR="005A48C5" w:rsidRPr="00F404F5" w:rsidRDefault="005A48C5">
      <w:pPr>
        <w:widowControl w:val="0"/>
        <w:autoSpaceDE w:val="0"/>
        <w:autoSpaceDN w:val="0"/>
        <w:rPr>
          <w:rFonts w:eastAsia="Cambria"/>
          <w:sz w:val="22"/>
          <w:szCs w:val="22"/>
        </w:rPr>
      </w:pPr>
    </w:p>
    <w:p w:rsidR="005A48C5" w:rsidRPr="00F404F5" w:rsidRDefault="00D11752">
      <w:pPr>
        <w:widowControl w:val="0"/>
        <w:numPr>
          <w:ilvl w:val="0"/>
          <w:numId w:val="38"/>
        </w:numPr>
        <w:tabs>
          <w:tab w:val="left" w:pos="1829"/>
        </w:tabs>
        <w:autoSpaceDE w:val="0"/>
        <w:autoSpaceDN w:val="0"/>
        <w:spacing w:line="254" w:lineRule="auto"/>
        <w:ind w:right="1605"/>
        <w:jc w:val="both"/>
        <w:rPr>
          <w:rFonts w:eastAsia="Cambria"/>
          <w:sz w:val="22"/>
          <w:szCs w:val="22"/>
        </w:rPr>
      </w:pPr>
      <w:r w:rsidRPr="00F404F5">
        <w:rPr>
          <w:rFonts w:eastAsia="Cambria"/>
          <w:sz w:val="22"/>
          <w:szCs w:val="22"/>
        </w:rPr>
        <w:t>to</w:t>
      </w:r>
      <w:r w:rsidRPr="00F404F5">
        <w:rPr>
          <w:rFonts w:eastAsia="Cambria"/>
          <w:spacing w:val="1"/>
          <w:sz w:val="22"/>
          <w:szCs w:val="22"/>
        </w:rPr>
        <w:t xml:space="preserve"> </w:t>
      </w:r>
      <w:r w:rsidRPr="00165A75">
        <w:rPr>
          <w:rFonts w:eastAsia="Cambria"/>
          <w:w w:val="105"/>
          <w:sz w:val="22"/>
          <w:szCs w:val="22"/>
        </w:rPr>
        <w:t>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rsidR="005A48C5" w:rsidRPr="00F404F5" w:rsidRDefault="005A48C5">
      <w:pPr>
        <w:widowControl w:val="0"/>
        <w:autoSpaceDE w:val="0"/>
        <w:autoSpaceDN w:val="0"/>
        <w:spacing w:before="6"/>
        <w:rPr>
          <w:rFonts w:eastAsia="Cambria"/>
          <w:sz w:val="22"/>
          <w:szCs w:val="22"/>
        </w:rPr>
      </w:pPr>
    </w:p>
    <w:p w:rsidR="005A48C5" w:rsidRPr="00165A75" w:rsidRDefault="00D11752">
      <w:pPr>
        <w:widowControl w:val="0"/>
        <w:numPr>
          <w:ilvl w:val="0"/>
          <w:numId w:val="38"/>
        </w:numPr>
        <w:tabs>
          <w:tab w:val="left" w:pos="1829"/>
        </w:tabs>
        <w:autoSpaceDE w:val="0"/>
        <w:autoSpaceDN w:val="0"/>
        <w:spacing w:line="254" w:lineRule="auto"/>
        <w:ind w:right="1608"/>
        <w:jc w:val="both"/>
        <w:rPr>
          <w:rFonts w:eastAsia="Cambria"/>
          <w:w w:val="105"/>
          <w:sz w:val="22"/>
          <w:szCs w:val="22"/>
        </w:rPr>
      </w:pPr>
      <w:proofErr w:type="gramStart"/>
      <w:r w:rsidRPr="00F404F5">
        <w:rPr>
          <w:rFonts w:eastAsia="Cambria"/>
          <w:sz w:val="22"/>
          <w:szCs w:val="22"/>
        </w:rPr>
        <w:t>deliver</w:t>
      </w:r>
      <w:proofErr w:type="gramEnd"/>
      <w:r w:rsidRPr="00F404F5">
        <w:rPr>
          <w:rFonts w:eastAsia="Cambria"/>
          <w:spacing w:val="1"/>
          <w:sz w:val="22"/>
          <w:szCs w:val="22"/>
        </w:rPr>
        <w:t xml:space="preserve"> </w:t>
      </w:r>
      <w:r w:rsidRPr="00165A75">
        <w:rPr>
          <w:rFonts w:eastAsia="Cambria"/>
          <w:w w:val="105"/>
          <w:sz w:val="22"/>
          <w:szCs w:val="22"/>
        </w:rPr>
        <w:t>to the Employer all drawings, specifications and other documents prepared by the Contractor or its Subcontractors as of the date of termination in connection with the Facilities.</w:t>
      </w:r>
    </w:p>
    <w:p w:rsidR="005A48C5" w:rsidRPr="00F404F5" w:rsidRDefault="005A48C5">
      <w:pPr>
        <w:widowControl w:val="0"/>
        <w:autoSpaceDE w:val="0"/>
        <w:autoSpaceDN w:val="0"/>
        <w:spacing w:before="6"/>
        <w:rPr>
          <w:rFonts w:eastAsia="Cambria"/>
          <w:sz w:val="22"/>
          <w:szCs w:val="22"/>
        </w:rPr>
      </w:pPr>
    </w:p>
    <w:p w:rsidR="005A48C5" w:rsidRPr="00F404F5" w:rsidRDefault="00D11752" w:rsidP="006647DF">
      <w:pPr>
        <w:widowControl w:val="0"/>
        <w:numPr>
          <w:ilvl w:val="2"/>
          <w:numId w:val="37"/>
        </w:numPr>
        <w:tabs>
          <w:tab w:val="left" w:pos="1289"/>
        </w:tabs>
        <w:autoSpaceDE w:val="0"/>
        <w:autoSpaceDN w:val="0"/>
        <w:spacing w:before="64" w:line="254" w:lineRule="auto"/>
        <w:ind w:right="1603"/>
        <w:jc w:val="both"/>
        <w:rPr>
          <w:rFonts w:eastAsia="Cambria"/>
          <w:w w:val="105"/>
          <w:sz w:val="22"/>
          <w:szCs w:val="22"/>
        </w:rPr>
      </w:pPr>
      <w:r w:rsidRPr="00F404F5">
        <w:rPr>
          <w:rFonts w:eastAsia="Cambria"/>
          <w:w w:val="105"/>
          <w:sz w:val="22"/>
          <w:szCs w:val="22"/>
        </w:rPr>
        <w:t>The Employer may enter upon the Site, expel the Contractor, and</w:t>
      </w:r>
      <w:r w:rsidRPr="00165A75">
        <w:rPr>
          <w:rFonts w:eastAsia="Cambria"/>
          <w:w w:val="105"/>
          <w:sz w:val="22"/>
          <w:szCs w:val="22"/>
        </w:rPr>
        <w:t xml:space="preserve"> </w:t>
      </w:r>
      <w:r w:rsidRPr="00F404F5">
        <w:rPr>
          <w:rFonts w:eastAsia="Cambria"/>
          <w:w w:val="105"/>
          <w:sz w:val="22"/>
          <w:szCs w:val="22"/>
        </w:rPr>
        <w:t>complete the Facilities itself or by employing any third party. The</w:t>
      </w:r>
      <w:r w:rsidRPr="00165A75">
        <w:rPr>
          <w:rFonts w:eastAsia="Cambria"/>
          <w:w w:val="105"/>
          <w:sz w:val="22"/>
          <w:szCs w:val="22"/>
        </w:rPr>
        <w:t xml:space="preserve"> </w:t>
      </w:r>
      <w:r w:rsidRPr="00F404F5">
        <w:rPr>
          <w:rFonts w:eastAsia="Cambria"/>
          <w:w w:val="105"/>
          <w:sz w:val="22"/>
          <w:szCs w:val="22"/>
        </w:rPr>
        <w:t>Employer may, to the exclusion of any right of the Contractor over</w:t>
      </w:r>
      <w:r w:rsidRPr="00165A75">
        <w:rPr>
          <w:rFonts w:eastAsia="Cambria"/>
          <w:w w:val="105"/>
          <w:sz w:val="22"/>
          <w:szCs w:val="22"/>
        </w:rPr>
        <w:t xml:space="preserve"> </w:t>
      </w:r>
      <w:r w:rsidRPr="00F404F5">
        <w:rPr>
          <w:rFonts w:eastAsia="Cambria"/>
          <w:w w:val="105"/>
          <w:sz w:val="22"/>
          <w:szCs w:val="22"/>
        </w:rPr>
        <w:t>the same, take over and use with the payment of a fair rental rate to</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Contractor,</w:t>
      </w:r>
      <w:r w:rsidRPr="00165A75">
        <w:rPr>
          <w:rFonts w:eastAsia="Cambria"/>
          <w:w w:val="105"/>
          <w:sz w:val="22"/>
          <w:szCs w:val="22"/>
        </w:rPr>
        <w:t xml:space="preserve"> </w:t>
      </w:r>
      <w:r w:rsidRPr="00F404F5">
        <w:rPr>
          <w:rFonts w:eastAsia="Cambria"/>
          <w:w w:val="105"/>
          <w:sz w:val="22"/>
          <w:szCs w:val="22"/>
        </w:rPr>
        <w:t>with</w:t>
      </w:r>
      <w:r w:rsidRPr="00165A75">
        <w:rPr>
          <w:rFonts w:eastAsia="Cambria"/>
          <w:w w:val="105"/>
          <w:sz w:val="22"/>
          <w:szCs w:val="22"/>
        </w:rPr>
        <w:t xml:space="preserve"> </w:t>
      </w:r>
      <w:r w:rsidRPr="00F404F5">
        <w:rPr>
          <w:rFonts w:eastAsia="Cambria"/>
          <w:w w:val="105"/>
          <w:sz w:val="22"/>
          <w:szCs w:val="22"/>
        </w:rPr>
        <w:t>all</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maintenance</w:t>
      </w:r>
      <w:r w:rsidRPr="00165A75">
        <w:rPr>
          <w:rFonts w:eastAsia="Cambria"/>
          <w:w w:val="105"/>
          <w:sz w:val="22"/>
          <w:szCs w:val="22"/>
        </w:rPr>
        <w:t xml:space="preserve"> </w:t>
      </w:r>
      <w:r w:rsidRPr="00F404F5">
        <w:rPr>
          <w:rFonts w:eastAsia="Cambria"/>
          <w:w w:val="105"/>
          <w:sz w:val="22"/>
          <w:szCs w:val="22"/>
        </w:rPr>
        <w:t>costs</w:t>
      </w:r>
      <w:r w:rsidRPr="00165A75">
        <w:rPr>
          <w:rFonts w:eastAsia="Cambria"/>
          <w:w w:val="105"/>
          <w:sz w:val="22"/>
          <w:szCs w:val="22"/>
        </w:rPr>
        <w:t xml:space="preserve"> </w:t>
      </w:r>
      <w:r w:rsidRPr="00F404F5">
        <w:rPr>
          <w:rFonts w:eastAsia="Cambria"/>
          <w:w w:val="105"/>
          <w:sz w:val="22"/>
          <w:szCs w:val="22"/>
        </w:rPr>
        <w:t>to</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account</w:t>
      </w:r>
      <w:r w:rsidRPr="00165A75">
        <w:rPr>
          <w:rFonts w:eastAsia="Cambria"/>
          <w:w w:val="105"/>
          <w:sz w:val="22"/>
          <w:szCs w:val="22"/>
        </w:rPr>
        <w:t xml:space="preserve"> </w:t>
      </w:r>
      <w:r w:rsidRPr="00F404F5">
        <w:rPr>
          <w:rFonts w:eastAsia="Cambria"/>
          <w:w w:val="105"/>
          <w:sz w:val="22"/>
          <w:szCs w:val="22"/>
        </w:rPr>
        <w:t>of</w:t>
      </w:r>
      <w:r w:rsidRPr="00165A75">
        <w:rPr>
          <w:rFonts w:eastAsia="Cambria"/>
          <w:w w:val="105"/>
          <w:sz w:val="22"/>
          <w:szCs w:val="22"/>
        </w:rPr>
        <w:t xml:space="preserve"> </w:t>
      </w:r>
      <w:r w:rsidRPr="00F404F5">
        <w:rPr>
          <w:rFonts w:eastAsia="Cambria"/>
          <w:w w:val="105"/>
          <w:sz w:val="22"/>
          <w:szCs w:val="22"/>
        </w:rPr>
        <w:t>the</w:t>
      </w:r>
      <w:r w:rsidR="006647DF" w:rsidRPr="00F404F5">
        <w:rPr>
          <w:rFonts w:eastAsia="Cambria"/>
          <w:w w:val="105"/>
          <w:sz w:val="22"/>
          <w:szCs w:val="22"/>
        </w:rPr>
        <w:t xml:space="preserve"> </w:t>
      </w:r>
      <w:r w:rsidRPr="00F404F5">
        <w:rPr>
          <w:rFonts w:eastAsia="Cambria"/>
          <w:w w:val="105"/>
          <w:sz w:val="22"/>
          <w:szCs w:val="22"/>
        </w:rPr>
        <w:t xml:space="preserve">Employer and with an indemnification by the Employer for all liability including damage or injury to persons arising out of the </w:t>
      </w:r>
      <w:proofErr w:type="spellStart"/>
      <w:r w:rsidRPr="00F404F5">
        <w:rPr>
          <w:rFonts w:eastAsia="Cambria"/>
          <w:w w:val="105"/>
          <w:sz w:val="22"/>
          <w:szCs w:val="22"/>
        </w:rPr>
        <w:t>Employer‟s</w:t>
      </w:r>
      <w:proofErr w:type="spellEnd"/>
      <w:r w:rsidRPr="00F404F5">
        <w:rPr>
          <w:rFonts w:eastAsia="Cambria"/>
          <w:w w:val="105"/>
          <w:sz w:val="22"/>
          <w:szCs w:val="22"/>
        </w:rPr>
        <w:t xml:space="preserve"> use of such equipment, any </w:t>
      </w:r>
      <w:proofErr w:type="spellStart"/>
      <w:r w:rsidRPr="00F404F5">
        <w:rPr>
          <w:rFonts w:eastAsia="Cambria"/>
          <w:w w:val="105"/>
          <w:sz w:val="22"/>
          <w:szCs w:val="22"/>
        </w:rPr>
        <w:t>Contractor‟s</w:t>
      </w:r>
      <w:proofErr w:type="spellEnd"/>
      <w:r w:rsidRPr="00F404F5">
        <w:rPr>
          <w:rFonts w:eastAsia="Cambria"/>
          <w:w w:val="105"/>
          <w:sz w:val="22"/>
          <w:szCs w:val="22"/>
        </w:rPr>
        <w:t xml:space="preserve"> Equipment owned by the Contractor and on the Site in connection with the Facilities for such reasonable period as the Employer considers expedient for the supply and installation of the Facilities.</w:t>
      </w:r>
    </w:p>
    <w:p w:rsidR="005A48C5" w:rsidRPr="00F404F5" w:rsidRDefault="005A48C5">
      <w:pPr>
        <w:widowControl w:val="0"/>
        <w:autoSpaceDE w:val="0"/>
        <w:autoSpaceDN w:val="0"/>
        <w:spacing w:before="6"/>
        <w:rPr>
          <w:rFonts w:eastAsia="Cambria"/>
          <w:sz w:val="22"/>
          <w:szCs w:val="22"/>
        </w:rPr>
      </w:pPr>
    </w:p>
    <w:p w:rsidR="005A48C5" w:rsidRPr="00165A75" w:rsidRDefault="00D11752">
      <w:pPr>
        <w:widowControl w:val="0"/>
        <w:autoSpaceDE w:val="0"/>
        <w:autoSpaceDN w:val="0"/>
        <w:spacing w:line="254" w:lineRule="auto"/>
        <w:ind w:left="1288" w:right="1604"/>
        <w:jc w:val="both"/>
        <w:rPr>
          <w:rFonts w:eastAsia="Cambria"/>
          <w:w w:val="105"/>
          <w:sz w:val="22"/>
          <w:szCs w:val="22"/>
        </w:rPr>
      </w:pPr>
      <w:r w:rsidRPr="00F404F5">
        <w:rPr>
          <w:rFonts w:eastAsia="Cambria"/>
          <w:w w:val="105"/>
          <w:sz w:val="22"/>
          <w:szCs w:val="22"/>
        </w:rPr>
        <w:t>Upon</w:t>
      </w:r>
      <w:r w:rsidRPr="00F404F5">
        <w:rPr>
          <w:rFonts w:eastAsia="Cambria"/>
          <w:spacing w:val="1"/>
          <w:w w:val="105"/>
          <w:sz w:val="22"/>
          <w:szCs w:val="22"/>
        </w:rPr>
        <w:t xml:space="preserve"> </w:t>
      </w:r>
      <w:r w:rsidRPr="00F404F5">
        <w:rPr>
          <w:rFonts w:eastAsia="Cambria"/>
          <w:w w:val="105"/>
          <w:sz w:val="22"/>
          <w:szCs w:val="22"/>
        </w:rPr>
        <w:t>completion</w:t>
      </w:r>
      <w:r w:rsidRPr="00165A75">
        <w:rPr>
          <w:rFonts w:eastAsia="Cambria"/>
          <w:w w:val="105"/>
          <w:sz w:val="22"/>
          <w:szCs w:val="22"/>
        </w:rPr>
        <w:t xml:space="preserve"> </w:t>
      </w:r>
      <w:r w:rsidRPr="00F404F5">
        <w:rPr>
          <w:rFonts w:eastAsia="Cambria"/>
          <w:w w:val="105"/>
          <w:sz w:val="22"/>
          <w:szCs w:val="22"/>
        </w:rPr>
        <w:t>of</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Facilities</w:t>
      </w:r>
      <w:r w:rsidRPr="00165A75">
        <w:rPr>
          <w:rFonts w:eastAsia="Cambria"/>
          <w:w w:val="105"/>
          <w:sz w:val="22"/>
          <w:szCs w:val="22"/>
        </w:rPr>
        <w:t xml:space="preserve"> </w:t>
      </w:r>
      <w:r w:rsidRPr="00F404F5">
        <w:rPr>
          <w:rFonts w:eastAsia="Cambria"/>
          <w:w w:val="105"/>
          <w:sz w:val="22"/>
          <w:szCs w:val="22"/>
        </w:rPr>
        <w:t>or</w:t>
      </w:r>
      <w:r w:rsidRPr="00165A75">
        <w:rPr>
          <w:rFonts w:eastAsia="Cambria"/>
          <w:w w:val="105"/>
          <w:sz w:val="22"/>
          <w:szCs w:val="22"/>
        </w:rPr>
        <w:t xml:space="preserve"> </w:t>
      </w:r>
      <w:r w:rsidRPr="00F404F5">
        <w:rPr>
          <w:rFonts w:eastAsia="Cambria"/>
          <w:w w:val="105"/>
          <w:sz w:val="22"/>
          <w:szCs w:val="22"/>
        </w:rPr>
        <w:t>at</w:t>
      </w:r>
      <w:r w:rsidRPr="00165A75">
        <w:rPr>
          <w:rFonts w:eastAsia="Cambria"/>
          <w:w w:val="105"/>
          <w:sz w:val="22"/>
          <w:szCs w:val="22"/>
        </w:rPr>
        <w:t xml:space="preserve"> </w:t>
      </w:r>
      <w:r w:rsidRPr="00F404F5">
        <w:rPr>
          <w:rFonts w:eastAsia="Cambria"/>
          <w:w w:val="105"/>
          <w:sz w:val="22"/>
          <w:szCs w:val="22"/>
        </w:rPr>
        <w:t>such</w:t>
      </w:r>
      <w:r w:rsidRPr="00165A75">
        <w:rPr>
          <w:rFonts w:eastAsia="Cambria"/>
          <w:w w:val="105"/>
          <w:sz w:val="22"/>
          <w:szCs w:val="22"/>
        </w:rPr>
        <w:t xml:space="preserve"> </w:t>
      </w:r>
      <w:r w:rsidRPr="00F404F5">
        <w:rPr>
          <w:rFonts w:eastAsia="Cambria"/>
          <w:w w:val="105"/>
          <w:sz w:val="22"/>
          <w:szCs w:val="22"/>
        </w:rPr>
        <w:t>earlier</w:t>
      </w:r>
      <w:r w:rsidRPr="00165A75">
        <w:rPr>
          <w:rFonts w:eastAsia="Cambria"/>
          <w:w w:val="105"/>
          <w:sz w:val="22"/>
          <w:szCs w:val="22"/>
        </w:rPr>
        <w:t xml:space="preserve"> </w:t>
      </w:r>
      <w:r w:rsidRPr="00F404F5">
        <w:rPr>
          <w:rFonts w:eastAsia="Cambria"/>
          <w:w w:val="105"/>
          <w:sz w:val="22"/>
          <w:szCs w:val="22"/>
        </w:rPr>
        <w:t>date</w:t>
      </w:r>
      <w:r w:rsidRPr="00165A75">
        <w:rPr>
          <w:rFonts w:eastAsia="Cambria"/>
          <w:w w:val="105"/>
          <w:sz w:val="22"/>
          <w:szCs w:val="22"/>
        </w:rPr>
        <w:t xml:space="preserve"> </w:t>
      </w:r>
      <w:r w:rsidRPr="00F404F5">
        <w:rPr>
          <w:rFonts w:eastAsia="Cambria"/>
          <w:w w:val="105"/>
          <w:sz w:val="22"/>
          <w:szCs w:val="22"/>
        </w:rPr>
        <w:t>as</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Employer thinks appropriate, the Employer shall give notice to the</w:t>
      </w:r>
      <w:r w:rsidRPr="00165A75">
        <w:rPr>
          <w:rFonts w:eastAsia="Cambria"/>
          <w:w w:val="105"/>
          <w:sz w:val="22"/>
          <w:szCs w:val="22"/>
        </w:rPr>
        <w:t xml:space="preserve"> </w:t>
      </w:r>
      <w:r w:rsidRPr="00F404F5">
        <w:rPr>
          <w:rFonts w:eastAsia="Cambria"/>
          <w:w w:val="105"/>
          <w:sz w:val="22"/>
          <w:szCs w:val="22"/>
        </w:rPr>
        <w:t xml:space="preserve">Contractor that such </w:t>
      </w:r>
      <w:proofErr w:type="spellStart"/>
      <w:r w:rsidRPr="00F404F5">
        <w:rPr>
          <w:rFonts w:eastAsia="Cambria"/>
          <w:w w:val="105"/>
          <w:sz w:val="22"/>
          <w:szCs w:val="22"/>
        </w:rPr>
        <w:t>Contractor‟s</w:t>
      </w:r>
      <w:proofErr w:type="spellEnd"/>
      <w:r w:rsidRPr="00F404F5">
        <w:rPr>
          <w:rFonts w:eastAsia="Cambria"/>
          <w:w w:val="105"/>
          <w:sz w:val="22"/>
          <w:szCs w:val="22"/>
        </w:rPr>
        <w:t xml:space="preserve"> Equipment will be returned to the</w:t>
      </w:r>
      <w:r w:rsidRPr="00165A75">
        <w:rPr>
          <w:rFonts w:eastAsia="Cambria"/>
          <w:w w:val="105"/>
          <w:sz w:val="22"/>
          <w:szCs w:val="22"/>
        </w:rPr>
        <w:t xml:space="preserve"> </w:t>
      </w:r>
      <w:r w:rsidRPr="00F404F5">
        <w:rPr>
          <w:rFonts w:eastAsia="Cambria"/>
          <w:w w:val="105"/>
          <w:sz w:val="22"/>
          <w:szCs w:val="22"/>
        </w:rPr>
        <w:t xml:space="preserve">Contractor at or near the Site and shall return such </w:t>
      </w:r>
      <w:proofErr w:type="spellStart"/>
      <w:r w:rsidRPr="00F404F5">
        <w:rPr>
          <w:rFonts w:eastAsia="Cambria"/>
          <w:w w:val="105"/>
          <w:sz w:val="22"/>
          <w:szCs w:val="22"/>
        </w:rPr>
        <w:t>Contractor‟s</w:t>
      </w:r>
      <w:proofErr w:type="spellEnd"/>
      <w:r w:rsidRPr="00165A75">
        <w:rPr>
          <w:rFonts w:eastAsia="Cambria"/>
          <w:w w:val="105"/>
          <w:sz w:val="22"/>
          <w:szCs w:val="22"/>
        </w:rPr>
        <w:t xml:space="preserve"> </w:t>
      </w:r>
      <w:r w:rsidRPr="00F404F5">
        <w:rPr>
          <w:rFonts w:eastAsia="Cambria"/>
          <w:w w:val="105"/>
          <w:sz w:val="22"/>
          <w:szCs w:val="22"/>
        </w:rPr>
        <w:t>Equipment to the Contractor in accordance with such notice. The</w:t>
      </w:r>
      <w:r w:rsidRPr="00165A75">
        <w:rPr>
          <w:rFonts w:eastAsia="Cambria"/>
          <w:w w:val="105"/>
          <w:sz w:val="22"/>
          <w:szCs w:val="22"/>
        </w:rPr>
        <w:t xml:space="preserve"> </w:t>
      </w:r>
      <w:r w:rsidRPr="00F404F5">
        <w:rPr>
          <w:rFonts w:eastAsia="Cambria"/>
          <w:w w:val="105"/>
          <w:sz w:val="22"/>
          <w:szCs w:val="22"/>
        </w:rPr>
        <w:t>Contractor shall thereafter without delay and at its cost remove or</w:t>
      </w:r>
      <w:r w:rsidRPr="00165A75">
        <w:rPr>
          <w:rFonts w:eastAsia="Cambria"/>
          <w:w w:val="105"/>
          <w:sz w:val="22"/>
          <w:szCs w:val="22"/>
        </w:rPr>
        <w:t xml:space="preserve"> </w:t>
      </w:r>
      <w:r w:rsidRPr="00F404F5">
        <w:rPr>
          <w:rFonts w:eastAsia="Cambria"/>
          <w:w w:val="105"/>
          <w:sz w:val="22"/>
          <w:szCs w:val="22"/>
        </w:rPr>
        <w:t>arrange removal of</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same</w:t>
      </w:r>
      <w:r w:rsidRPr="00165A75">
        <w:rPr>
          <w:rFonts w:eastAsia="Cambria"/>
          <w:w w:val="105"/>
          <w:sz w:val="22"/>
          <w:szCs w:val="22"/>
        </w:rPr>
        <w:t xml:space="preserve"> </w:t>
      </w:r>
      <w:r w:rsidRPr="00F404F5">
        <w:rPr>
          <w:rFonts w:eastAsia="Cambria"/>
          <w:w w:val="105"/>
          <w:sz w:val="22"/>
          <w:szCs w:val="22"/>
        </w:rPr>
        <w:t>from</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Site.</w:t>
      </w:r>
    </w:p>
    <w:p w:rsidR="005A48C5" w:rsidRPr="00F404F5" w:rsidRDefault="005A48C5">
      <w:pPr>
        <w:widowControl w:val="0"/>
        <w:autoSpaceDE w:val="0"/>
        <w:autoSpaceDN w:val="0"/>
        <w:spacing w:before="5"/>
        <w:rPr>
          <w:rFonts w:eastAsia="Cambria"/>
          <w:sz w:val="22"/>
          <w:szCs w:val="22"/>
        </w:rPr>
      </w:pPr>
    </w:p>
    <w:p w:rsidR="005A48C5" w:rsidRPr="00165A75" w:rsidRDefault="00D11752">
      <w:pPr>
        <w:widowControl w:val="0"/>
        <w:numPr>
          <w:ilvl w:val="2"/>
          <w:numId w:val="37"/>
        </w:numPr>
        <w:tabs>
          <w:tab w:val="left" w:pos="1289"/>
        </w:tabs>
        <w:autoSpaceDE w:val="0"/>
        <w:autoSpaceDN w:val="0"/>
        <w:spacing w:before="1" w:line="254" w:lineRule="auto"/>
        <w:ind w:right="1606"/>
        <w:jc w:val="both"/>
        <w:rPr>
          <w:rFonts w:eastAsia="Cambria"/>
          <w:w w:val="105"/>
          <w:sz w:val="22"/>
          <w:szCs w:val="22"/>
        </w:rPr>
      </w:pPr>
      <w:r w:rsidRPr="00F404F5">
        <w:rPr>
          <w:rFonts w:eastAsia="Cambria"/>
          <w:w w:val="105"/>
          <w:sz w:val="22"/>
          <w:szCs w:val="22"/>
        </w:rPr>
        <w:t xml:space="preserve">Subject to </w:t>
      </w:r>
      <w:r w:rsidRPr="00F404F5">
        <w:rPr>
          <w:rFonts w:eastAsia="Cambria"/>
          <w:b/>
          <w:i/>
          <w:w w:val="105"/>
          <w:sz w:val="22"/>
          <w:szCs w:val="22"/>
        </w:rPr>
        <w:t>GCC Sub-Clause 36.2.6</w:t>
      </w:r>
      <w:r w:rsidRPr="00F404F5">
        <w:rPr>
          <w:rFonts w:eastAsia="Cambria"/>
          <w:w w:val="105"/>
          <w:sz w:val="22"/>
          <w:szCs w:val="22"/>
        </w:rPr>
        <w:t>, the Contractor shall be entitled to</w:t>
      </w:r>
      <w:r w:rsidRPr="00165A75">
        <w:rPr>
          <w:rFonts w:eastAsia="Cambria"/>
          <w:w w:val="105"/>
          <w:sz w:val="22"/>
          <w:szCs w:val="22"/>
        </w:rPr>
        <w:t xml:space="preserve"> </w:t>
      </w:r>
      <w:r w:rsidRPr="00F404F5">
        <w:rPr>
          <w:rFonts w:eastAsia="Cambria"/>
          <w:w w:val="105"/>
          <w:sz w:val="22"/>
          <w:szCs w:val="22"/>
        </w:rPr>
        <w:t>be</w:t>
      </w:r>
      <w:r w:rsidRPr="00165A75">
        <w:rPr>
          <w:rFonts w:eastAsia="Cambria"/>
          <w:w w:val="105"/>
          <w:sz w:val="22"/>
          <w:szCs w:val="22"/>
        </w:rPr>
        <w:t xml:space="preserve"> </w:t>
      </w:r>
      <w:r w:rsidRPr="00F404F5">
        <w:rPr>
          <w:rFonts w:eastAsia="Cambria"/>
          <w:w w:val="105"/>
          <w:sz w:val="22"/>
          <w:szCs w:val="22"/>
        </w:rPr>
        <w:t>paid</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Contract</w:t>
      </w:r>
      <w:r w:rsidRPr="00165A75">
        <w:rPr>
          <w:rFonts w:eastAsia="Cambria"/>
          <w:w w:val="105"/>
          <w:sz w:val="22"/>
          <w:szCs w:val="22"/>
        </w:rPr>
        <w:t xml:space="preserve"> </w:t>
      </w:r>
      <w:r w:rsidRPr="00F404F5">
        <w:rPr>
          <w:rFonts w:eastAsia="Cambria"/>
          <w:w w:val="105"/>
          <w:sz w:val="22"/>
          <w:szCs w:val="22"/>
        </w:rPr>
        <w:t>Price</w:t>
      </w:r>
      <w:r w:rsidRPr="00165A75">
        <w:rPr>
          <w:rFonts w:eastAsia="Cambria"/>
          <w:w w:val="105"/>
          <w:sz w:val="22"/>
          <w:szCs w:val="22"/>
        </w:rPr>
        <w:t xml:space="preserve"> </w:t>
      </w:r>
      <w:r w:rsidRPr="00F404F5">
        <w:rPr>
          <w:rFonts w:eastAsia="Cambria"/>
          <w:w w:val="105"/>
          <w:sz w:val="22"/>
          <w:szCs w:val="22"/>
        </w:rPr>
        <w:t>attributable</w:t>
      </w:r>
      <w:r w:rsidRPr="00165A75">
        <w:rPr>
          <w:rFonts w:eastAsia="Cambria"/>
          <w:w w:val="105"/>
          <w:sz w:val="22"/>
          <w:szCs w:val="22"/>
        </w:rPr>
        <w:t xml:space="preserve"> </w:t>
      </w:r>
      <w:r w:rsidRPr="00F404F5">
        <w:rPr>
          <w:rFonts w:eastAsia="Cambria"/>
          <w:w w:val="105"/>
          <w:sz w:val="22"/>
          <w:szCs w:val="22"/>
        </w:rPr>
        <w:t>to</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Facilities</w:t>
      </w:r>
      <w:r w:rsidRPr="00165A75">
        <w:rPr>
          <w:rFonts w:eastAsia="Cambria"/>
          <w:w w:val="105"/>
          <w:sz w:val="22"/>
          <w:szCs w:val="22"/>
        </w:rPr>
        <w:t xml:space="preserve"> </w:t>
      </w:r>
      <w:r w:rsidRPr="00F404F5">
        <w:rPr>
          <w:rFonts w:eastAsia="Cambria"/>
          <w:w w:val="105"/>
          <w:sz w:val="22"/>
          <w:szCs w:val="22"/>
        </w:rPr>
        <w:t>executed</w:t>
      </w:r>
      <w:r w:rsidRPr="00165A75">
        <w:rPr>
          <w:rFonts w:eastAsia="Cambria"/>
          <w:w w:val="105"/>
          <w:sz w:val="22"/>
          <w:szCs w:val="22"/>
        </w:rPr>
        <w:t xml:space="preserve"> </w:t>
      </w:r>
      <w:r w:rsidRPr="00F404F5">
        <w:rPr>
          <w:rFonts w:eastAsia="Cambria"/>
          <w:w w:val="105"/>
          <w:sz w:val="22"/>
          <w:szCs w:val="22"/>
        </w:rPr>
        <w:t>as</w:t>
      </w:r>
      <w:r w:rsidRPr="00165A75">
        <w:rPr>
          <w:rFonts w:eastAsia="Cambria"/>
          <w:w w:val="105"/>
          <w:sz w:val="22"/>
          <w:szCs w:val="22"/>
        </w:rPr>
        <w:t xml:space="preserve"> </w:t>
      </w:r>
      <w:r w:rsidRPr="00F404F5">
        <w:rPr>
          <w:rFonts w:eastAsia="Cambria"/>
          <w:w w:val="105"/>
          <w:sz w:val="22"/>
          <w:szCs w:val="22"/>
        </w:rPr>
        <w:t>of</w:t>
      </w:r>
      <w:r w:rsidRPr="00165A75">
        <w:rPr>
          <w:rFonts w:eastAsia="Cambria"/>
          <w:w w:val="105"/>
          <w:sz w:val="22"/>
          <w:szCs w:val="22"/>
        </w:rPr>
        <w:t xml:space="preserve"> </w:t>
      </w:r>
      <w:r w:rsidRPr="00F404F5">
        <w:rPr>
          <w:rFonts w:eastAsia="Cambria"/>
          <w:w w:val="105"/>
          <w:sz w:val="22"/>
          <w:szCs w:val="22"/>
        </w:rPr>
        <w:t>the date of termination, the value of any unused or partially used</w:t>
      </w:r>
      <w:r w:rsidRPr="00165A75">
        <w:rPr>
          <w:rFonts w:eastAsia="Cambria"/>
          <w:w w:val="105"/>
          <w:sz w:val="22"/>
          <w:szCs w:val="22"/>
        </w:rPr>
        <w:t xml:space="preserve"> </w:t>
      </w:r>
      <w:r w:rsidRPr="00F404F5">
        <w:rPr>
          <w:rFonts w:eastAsia="Cambria"/>
          <w:w w:val="105"/>
          <w:sz w:val="22"/>
          <w:szCs w:val="22"/>
        </w:rPr>
        <w:t>Plant and Equipment on the Site, and the costs, if any, incurred in</w:t>
      </w:r>
      <w:r w:rsidRPr="00165A75">
        <w:rPr>
          <w:rFonts w:eastAsia="Cambria"/>
          <w:w w:val="105"/>
          <w:sz w:val="22"/>
          <w:szCs w:val="22"/>
        </w:rPr>
        <w:t xml:space="preserve"> </w:t>
      </w:r>
      <w:r w:rsidRPr="00F404F5">
        <w:rPr>
          <w:rFonts w:eastAsia="Cambria"/>
          <w:w w:val="105"/>
          <w:sz w:val="22"/>
          <w:szCs w:val="22"/>
        </w:rPr>
        <w:t>protecting the Facilities and in leaving the Site in a clean and safe</w:t>
      </w:r>
      <w:r w:rsidRPr="00165A75">
        <w:rPr>
          <w:rFonts w:eastAsia="Cambria"/>
          <w:w w:val="105"/>
          <w:sz w:val="22"/>
          <w:szCs w:val="22"/>
        </w:rPr>
        <w:t xml:space="preserve"> </w:t>
      </w:r>
      <w:r w:rsidRPr="00F404F5">
        <w:rPr>
          <w:rFonts w:eastAsia="Cambria"/>
          <w:w w:val="105"/>
          <w:sz w:val="22"/>
          <w:szCs w:val="22"/>
        </w:rPr>
        <w:t xml:space="preserve">condition pursuant to paragraph (a) of </w:t>
      </w:r>
      <w:r w:rsidRPr="00F404F5">
        <w:rPr>
          <w:rFonts w:eastAsia="Cambria"/>
          <w:b/>
          <w:i/>
          <w:w w:val="105"/>
          <w:sz w:val="22"/>
          <w:szCs w:val="22"/>
        </w:rPr>
        <w:t>GCC Sub-Clause 36.2.3</w:t>
      </w:r>
      <w:r w:rsidRPr="00F404F5">
        <w:rPr>
          <w:rFonts w:eastAsia="Cambria"/>
          <w:w w:val="105"/>
          <w:sz w:val="22"/>
          <w:szCs w:val="22"/>
        </w:rPr>
        <w:t>. Any</w:t>
      </w:r>
      <w:r w:rsidRPr="00165A75">
        <w:rPr>
          <w:rFonts w:eastAsia="Cambria"/>
          <w:w w:val="105"/>
          <w:sz w:val="22"/>
          <w:szCs w:val="22"/>
        </w:rPr>
        <w:t xml:space="preserve"> </w:t>
      </w:r>
      <w:r w:rsidRPr="00F404F5">
        <w:rPr>
          <w:rFonts w:eastAsia="Cambria"/>
          <w:w w:val="105"/>
          <w:sz w:val="22"/>
          <w:szCs w:val="22"/>
        </w:rPr>
        <w:t>sums due to the Employer from the Contractor accruing prior to the</w:t>
      </w:r>
      <w:r w:rsidRPr="00165A75">
        <w:rPr>
          <w:rFonts w:eastAsia="Cambria"/>
          <w:w w:val="105"/>
          <w:sz w:val="22"/>
          <w:szCs w:val="22"/>
        </w:rPr>
        <w:t xml:space="preserve"> </w:t>
      </w:r>
      <w:r w:rsidRPr="00F404F5">
        <w:rPr>
          <w:rFonts w:eastAsia="Cambria"/>
          <w:w w:val="105"/>
          <w:sz w:val="22"/>
          <w:szCs w:val="22"/>
        </w:rPr>
        <w:t>date of termination shall be deducted from the amount to be paid to</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Contractor</w:t>
      </w:r>
      <w:r w:rsidRPr="00165A75">
        <w:rPr>
          <w:rFonts w:eastAsia="Cambria"/>
          <w:w w:val="105"/>
          <w:sz w:val="22"/>
          <w:szCs w:val="22"/>
        </w:rPr>
        <w:t xml:space="preserve"> </w:t>
      </w:r>
      <w:r w:rsidRPr="00F404F5">
        <w:rPr>
          <w:rFonts w:eastAsia="Cambria"/>
          <w:w w:val="105"/>
          <w:sz w:val="22"/>
          <w:szCs w:val="22"/>
        </w:rPr>
        <w:t>under</w:t>
      </w:r>
      <w:r w:rsidRPr="00165A75">
        <w:rPr>
          <w:rFonts w:eastAsia="Cambria"/>
          <w:w w:val="105"/>
          <w:sz w:val="22"/>
          <w:szCs w:val="22"/>
        </w:rPr>
        <w:t xml:space="preserve"> </w:t>
      </w:r>
      <w:r w:rsidRPr="00F404F5">
        <w:rPr>
          <w:rFonts w:eastAsia="Cambria"/>
          <w:w w:val="105"/>
          <w:sz w:val="22"/>
          <w:szCs w:val="22"/>
        </w:rPr>
        <w:t>this</w:t>
      </w:r>
      <w:r w:rsidRPr="00165A75">
        <w:rPr>
          <w:rFonts w:eastAsia="Cambria"/>
          <w:w w:val="105"/>
          <w:sz w:val="22"/>
          <w:szCs w:val="22"/>
        </w:rPr>
        <w:t xml:space="preserve"> </w:t>
      </w:r>
      <w:r w:rsidRPr="00F404F5">
        <w:rPr>
          <w:rFonts w:eastAsia="Cambria"/>
          <w:w w:val="105"/>
          <w:sz w:val="22"/>
          <w:szCs w:val="22"/>
        </w:rPr>
        <w:t>Contract.</w:t>
      </w:r>
    </w:p>
    <w:p w:rsidR="005A48C5" w:rsidRPr="00F404F5" w:rsidRDefault="005A48C5">
      <w:pPr>
        <w:widowControl w:val="0"/>
        <w:autoSpaceDE w:val="0"/>
        <w:autoSpaceDN w:val="0"/>
        <w:spacing w:before="5"/>
        <w:rPr>
          <w:rFonts w:eastAsia="Cambria"/>
          <w:sz w:val="22"/>
          <w:szCs w:val="22"/>
        </w:rPr>
      </w:pPr>
    </w:p>
    <w:p w:rsidR="005A48C5" w:rsidRPr="00F404F5" w:rsidRDefault="00D11752">
      <w:pPr>
        <w:widowControl w:val="0"/>
        <w:numPr>
          <w:ilvl w:val="2"/>
          <w:numId w:val="37"/>
        </w:numPr>
        <w:tabs>
          <w:tab w:val="left" w:pos="1289"/>
        </w:tabs>
        <w:autoSpaceDE w:val="0"/>
        <w:autoSpaceDN w:val="0"/>
        <w:spacing w:line="254" w:lineRule="auto"/>
        <w:ind w:right="1609"/>
        <w:jc w:val="both"/>
        <w:rPr>
          <w:rFonts w:eastAsia="Cambria"/>
          <w:sz w:val="22"/>
          <w:szCs w:val="22"/>
        </w:rPr>
      </w:pPr>
      <w:r w:rsidRPr="00F404F5">
        <w:rPr>
          <w:rFonts w:eastAsia="Cambria"/>
          <w:w w:val="105"/>
          <w:sz w:val="22"/>
          <w:szCs w:val="22"/>
        </w:rPr>
        <w:t>If the Employer completes the Facilities, the cost of completing the</w:t>
      </w:r>
      <w:r w:rsidRPr="00165A75">
        <w:rPr>
          <w:rFonts w:eastAsia="Cambria"/>
          <w:w w:val="105"/>
          <w:sz w:val="22"/>
          <w:szCs w:val="22"/>
        </w:rPr>
        <w:t xml:space="preserve"> </w:t>
      </w:r>
      <w:r w:rsidRPr="00F404F5">
        <w:rPr>
          <w:rFonts w:eastAsia="Cambria"/>
          <w:w w:val="105"/>
          <w:sz w:val="22"/>
          <w:szCs w:val="22"/>
        </w:rPr>
        <w:t>Facilities</w:t>
      </w:r>
      <w:r w:rsidRPr="00165A75">
        <w:rPr>
          <w:rFonts w:eastAsia="Cambria"/>
          <w:w w:val="105"/>
          <w:sz w:val="22"/>
          <w:szCs w:val="22"/>
        </w:rPr>
        <w:t xml:space="preserve"> </w:t>
      </w:r>
      <w:r w:rsidRPr="00F404F5">
        <w:rPr>
          <w:rFonts w:eastAsia="Cambria"/>
          <w:w w:val="105"/>
          <w:sz w:val="22"/>
          <w:szCs w:val="22"/>
        </w:rPr>
        <w:t>by</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Employer</w:t>
      </w:r>
      <w:r w:rsidRPr="00165A75">
        <w:rPr>
          <w:rFonts w:eastAsia="Cambria"/>
          <w:w w:val="105"/>
          <w:sz w:val="22"/>
          <w:szCs w:val="22"/>
        </w:rPr>
        <w:t xml:space="preserve"> </w:t>
      </w:r>
      <w:r w:rsidRPr="00F404F5">
        <w:rPr>
          <w:rFonts w:eastAsia="Cambria"/>
          <w:w w:val="105"/>
          <w:sz w:val="22"/>
          <w:szCs w:val="22"/>
        </w:rPr>
        <w:t>shall</w:t>
      </w:r>
      <w:r w:rsidRPr="00165A75">
        <w:rPr>
          <w:rFonts w:eastAsia="Cambria"/>
          <w:w w:val="105"/>
          <w:sz w:val="22"/>
          <w:szCs w:val="22"/>
        </w:rPr>
        <w:t xml:space="preserve"> </w:t>
      </w:r>
      <w:r w:rsidRPr="00F404F5">
        <w:rPr>
          <w:rFonts w:eastAsia="Cambria"/>
          <w:w w:val="105"/>
          <w:sz w:val="22"/>
          <w:szCs w:val="22"/>
        </w:rPr>
        <w:t>be</w:t>
      </w:r>
      <w:r w:rsidRPr="00165A75">
        <w:rPr>
          <w:rFonts w:eastAsia="Cambria"/>
          <w:w w:val="105"/>
          <w:sz w:val="22"/>
          <w:szCs w:val="22"/>
        </w:rPr>
        <w:t xml:space="preserve"> </w:t>
      </w:r>
      <w:r w:rsidRPr="00F404F5">
        <w:rPr>
          <w:rFonts w:eastAsia="Cambria"/>
          <w:w w:val="105"/>
          <w:sz w:val="22"/>
          <w:szCs w:val="22"/>
        </w:rPr>
        <w:t>determined.</w:t>
      </w:r>
    </w:p>
    <w:p w:rsidR="005A48C5" w:rsidRPr="00F404F5" w:rsidRDefault="005A48C5">
      <w:pPr>
        <w:widowControl w:val="0"/>
        <w:autoSpaceDE w:val="0"/>
        <w:autoSpaceDN w:val="0"/>
        <w:spacing w:before="4"/>
        <w:rPr>
          <w:rFonts w:eastAsia="Cambria"/>
          <w:sz w:val="22"/>
          <w:szCs w:val="22"/>
        </w:rPr>
      </w:pPr>
    </w:p>
    <w:p w:rsidR="005A48C5" w:rsidRPr="00165A75" w:rsidRDefault="00D11752">
      <w:pPr>
        <w:widowControl w:val="0"/>
        <w:autoSpaceDE w:val="0"/>
        <w:autoSpaceDN w:val="0"/>
        <w:spacing w:line="254" w:lineRule="auto"/>
        <w:ind w:left="1288" w:right="1607"/>
        <w:jc w:val="both"/>
        <w:rPr>
          <w:rFonts w:eastAsia="Cambria"/>
          <w:w w:val="105"/>
          <w:sz w:val="22"/>
          <w:szCs w:val="22"/>
        </w:rPr>
      </w:pPr>
      <w:r w:rsidRPr="00F404F5">
        <w:rPr>
          <w:rFonts w:eastAsia="Cambria"/>
          <w:w w:val="105"/>
          <w:sz w:val="22"/>
          <w:szCs w:val="22"/>
        </w:rPr>
        <w:t xml:space="preserve">If the sum that the Contractor is entitled to be paid, pursuant to </w:t>
      </w:r>
      <w:r w:rsidRPr="00F404F5">
        <w:rPr>
          <w:rFonts w:eastAsia="Cambria"/>
          <w:b/>
          <w:i/>
          <w:w w:val="105"/>
          <w:sz w:val="22"/>
          <w:szCs w:val="22"/>
        </w:rPr>
        <w:t>GCC</w:t>
      </w:r>
      <w:r w:rsidRPr="00F404F5">
        <w:rPr>
          <w:rFonts w:eastAsia="Cambria"/>
          <w:b/>
          <w:i/>
          <w:spacing w:val="1"/>
          <w:w w:val="105"/>
          <w:sz w:val="22"/>
          <w:szCs w:val="22"/>
        </w:rPr>
        <w:t xml:space="preserve"> </w:t>
      </w:r>
      <w:r w:rsidRPr="00F404F5">
        <w:rPr>
          <w:rFonts w:eastAsia="Cambria"/>
          <w:b/>
          <w:i/>
          <w:w w:val="105"/>
          <w:sz w:val="22"/>
          <w:szCs w:val="22"/>
        </w:rPr>
        <w:t>Sub-Clause</w:t>
      </w:r>
      <w:r w:rsidRPr="00F404F5">
        <w:rPr>
          <w:rFonts w:eastAsia="Cambria"/>
          <w:b/>
          <w:i/>
          <w:spacing w:val="1"/>
          <w:w w:val="105"/>
          <w:sz w:val="22"/>
          <w:szCs w:val="22"/>
        </w:rPr>
        <w:t xml:space="preserve"> </w:t>
      </w:r>
      <w:r w:rsidRPr="00F404F5">
        <w:rPr>
          <w:rFonts w:eastAsia="Cambria"/>
          <w:b/>
          <w:i/>
          <w:w w:val="105"/>
          <w:sz w:val="22"/>
          <w:szCs w:val="22"/>
        </w:rPr>
        <w:t>36.2.5,</w:t>
      </w:r>
      <w:r w:rsidRPr="00F404F5">
        <w:rPr>
          <w:rFonts w:eastAsia="Cambria"/>
          <w:spacing w:val="1"/>
          <w:w w:val="105"/>
          <w:sz w:val="22"/>
          <w:szCs w:val="22"/>
        </w:rPr>
        <w:t xml:space="preserve"> </w:t>
      </w:r>
      <w:r w:rsidRPr="00F404F5">
        <w:rPr>
          <w:rFonts w:eastAsia="Cambria"/>
          <w:w w:val="105"/>
          <w:sz w:val="22"/>
          <w:szCs w:val="22"/>
        </w:rPr>
        <w:t>plus</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reasonable</w:t>
      </w:r>
      <w:r w:rsidRPr="00165A75">
        <w:rPr>
          <w:rFonts w:eastAsia="Cambria"/>
          <w:w w:val="105"/>
          <w:sz w:val="22"/>
          <w:szCs w:val="22"/>
        </w:rPr>
        <w:t xml:space="preserve"> </w:t>
      </w:r>
      <w:r w:rsidRPr="00F404F5">
        <w:rPr>
          <w:rFonts w:eastAsia="Cambria"/>
          <w:w w:val="105"/>
          <w:sz w:val="22"/>
          <w:szCs w:val="22"/>
        </w:rPr>
        <w:t>costs</w:t>
      </w:r>
      <w:r w:rsidRPr="00165A75">
        <w:rPr>
          <w:rFonts w:eastAsia="Cambria"/>
          <w:w w:val="105"/>
          <w:sz w:val="22"/>
          <w:szCs w:val="22"/>
        </w:rPr>
        <w:t xml:space="preserve"> </w:t>
      </w:r>
      <w:r w:rsidRPr="00F404F5">
        <w:rPr>
          <w:rFonts w:eastAsia="Cambria"/>
          <w:w w:val="105"/>
          <w:sz w:val="22"/>
          <w:szCs w:val="22"/>
        </w:rPr>
        <w:t>incurred</w:t>
      </w:r>
      <w:r w:rsidRPr="00165A75">
        <w:rPr>
          <w:rFonts w:eastAsia="Cambria"/>
          <w:w w:val="105"/>
          <w:sz w:val="22"/>
          <w:szCs w:val="22"/>
        </w:rPr>
        <w:t xml:space="preserve"> </w:t>
      </w:r>
      <w:r w:rsidRPr="00F404F5">
        <w:rPr>
          <w:rFonts w:eastAsia="Cambria"/>
          <w:w w:val="105"/>
          <w:sz w:val="22"/>
          <w:szCs w:val="22"/>
        </w:rPr>
        <w:t>by</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Employer in completing the Facilities, exceeds the Contract Price or</w:t>
      </w:r>
      <w:r w:rsidRPr="00165A75">
        <w:rPr>
          <w:rFonts w:eastAsia="Cambria"/>
          <w:w w:val="105"/>
          <w:sz w:val="22"/>
          <w:szCs w:val="22"/>
        </w:rPr>
        <w:t xml:space="preserve"> </w:t>
      </w:r>
      <w:r w:rsidRPr="00F404F5">
        <w:rPr>
          <w:rFonts w:eastAsia="Cambria"/>
          <w:w w:val="105"/>
          <w:sz w:val="22"/>
          <w:szCs w:val="22"/>
        </w:rPr>
        <w:t>the entire Facilities if entire Facilities have been completed or the</w:t>
      </w:r>
      <w:r w:rsidRPr="00165A75">
        <w:rPr>
          <w:rFonts w:eastAsia="Cambria"/>
          <w:w w:val="105"/>
          <w:sz w:val="22"/>
          <w:szCs w:val="22"/>
        </w:rPr>
        <w:t xml:space="preserve"> </w:t>
      </w:r>
      <w:r w:rsidRPr="00F404F5">
        <w:rPr>
          <w:rFonts w:eastAsia="Cambria"/>
          <w:w w:val="105"/>
          <w:sz w:val="22"/>
          <w:szCs w:val="22"/>
        </w:rPr>
        <w:t>price</w:t>
      </w:r>
      <w:r w:rsidRPr="00165A75">
        <w:rPr>
          <w:rFonts w:eastAsia="Cambria"/>
          <w:w w:val="105"/>
          <w:sz w:val="22"/>
          <w:szCs w:val="22"/>
        </w:rPr>
        <w:t xml:space="preserve"> </w:t>
      </w:r>
      <w:r w:rsidRPr="00F404F5">
        <w:rPr>
          <w:rFonts w:eastAsia="Cambria"/>
          <w:w w:val="105"/>
          <w:sz w:val="22"/>
          <w:szCs w:val="22"/>
        </w:rPr>
        <w:t>for</w:t>
      </w:r>
      <w:r w:rsidRPr="00165A75">
        <w:rPr>
          <w:rFonts w:eastAsia="Cambria"/>
          <w:w w:val="105"/>
          <w:sz w:val="22"/>
          <w:szCs w:val="22"/>
        </w:rPr>
        <w:t xml:space="preserve"> </w:t>
      </w:r>
      <w:r w:rsidRPr="00F404F5">
        <w:rPr>
          <w:rFonts w:eastAsia="Cambria"/>
          <w:w w:val="105"/>
          <w:sz w:val="22"/>
          <w:szCs w:val="22"/>
        </w:rPr>
        <w:t>part</w:t>
      </w:r>
      <w:r w:rsidRPr="00165A75">
        <w:rPr>
          <w:rFonts w:eastAsia="Cambria"/>
          <w:w w:val="105"/>
          <w:sz w:val="22"/>
          <w:szCs w:val="22"/>
        </w:rPr>
        <w:t xml:space="preserve"> </w:t>
      </w:r>
      <w:r w:rsidRPr="00F404F5">
        <w:rPr>
          <w:rFonts w:eastAsia="Cambria"/>
          <w:w w:val="105"/>
          <w:sz w:val="22"/>
          <w:szCs w:val="22"/>
        </w:rPr>
        <w:t>of</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Facilities</w:t>
      </w:r>
      <w:r w:rsidRPr="00165A75">
        <w:rPr>
          <w:rFonts w:eastAsia="Cambria"/>
          <w:w w:val="105"/>
          <w:sz w:val="22"/>
          <w:szCs w:val="22"/>
        </w:rPr>
        <w:t xml:space="preserve"> </w:t>
      </w:r>
      <w:r w:rsidRPr="00F404F5">
        <w:rPr>
          <w:rFonts w:eastAsia="Cambria"/>
          <w:w w:val="105"/>
          <w:sz w:val="22"/>
          <w:szCs w:val="22"/>
        </w:rPr>
        <w:t>if</w:t>
      </w:r>
      <w:r w:rsidRPr="00165A75">
        <w:rPr>
          <w:rFonts w:eastAsia="Cambria"/>
          <w:w w:val="105"/>
          <w:sz w:val="22"/>
          <w:szCs w:val="22"/>
        </w:rPr>
        <w:t xml:space="preserve"> </w:t>
      </w:r>
      <w:r w:rsidRPr="00F404F5">
        <w:rPr>
          <w:rFonts w:eastAsia="Cambria"/>
          <w:w w:val="105"/>
          <w:sz w:val="22"/>
          <w:szCs w:val="22"/>
        </w:rPr>
        <w:t>part</w:t>
      </w:r>
      <w:r w:rsidRPr="00165A75">
        <w:rPr>
          <w:rFonts w:eastAsia="Cambria"/>
          <w:w w:val="105"/>
          <w:sz w:val="22"/>
          <w:szCs w:val="22"/>
        </w:rPr>
        <w:t xml:space="preserve"> </w:t>
      </w:r>
      <w:r w:rsidRPr="00F404F5">
        <w:rPr>
          <w:rFonts w:eastAsia="Cambria"/>
          <w:w w:val="105"/>
          <w:sz w:val="22"/>
          <w:szCs w:val="22"/>
        </w:rPr>
        <w:t>of</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Facilities</w:t>
      </w:r>
      <w:r w:rsidRPr="00165A75">
        <w:rPr>
          <w:rFonts w:eastAsia="Cambria"/>
          <w:w w:val="105"/>
          <w:sz w:val="22"/>
          <w:szCs w:val="22"/>
        </w:rPr>
        <w:t xml:space="preserve"> </w:t>
      </w:r>
      <w:r w:rsidRPr="00F404F5">
        <w:rPr>
          <w:rFonts w:eastAsia="Cambria"/>
          <w:w w:val="105"/>
          <w:sz w:val="22"/>
          <w:szCs w:val="22"/>
        </w:rPr>
        <w:t>have</w:t>
      </w:r>
      <w:r w:rsidRPr="00165A75">
        <w:rPr>
          <w:rFonts w:eastAsia="Cambria"/>
          <w:w w:val="105"/>
          <w:sz w:val="22"/>
          <w:szCs w:val="22"/>
        </w:rPr>
        <w:t xml:space="preserve"> </w:t>
      </w:r>
      <w:r w:rsidRPr="00F404F5">
        <w:rPr>
          <w:rFonts w:eastAsia="Cambria"/>
          <w:w w:val="105"/>
          <w:sz w:val="22"/>
          <w:szCs w:val="22"/>
        </w:rPr>
        <w:t>been</w:t>
      </w:r>
      <w:r w:rsidRPr="00165A75">
        <w:rPr>
          <w:rFonts w:eastAsia="Cambria"/>
          <w:w w:val="105"/>
          <w:sz w:val="22"/>
          <w:szCs w:val="22"/>
        </w:rPr>
        <w:t xml:space="preserve"> </w:t>
      </w:r>
      <w:r w:rsidRPr="00F404F5">
        <w:rPr>
          <w:rFonts w:eastAsia="Cambria"/>
          <w:w w:val="105"/>
          <w:sz w:val="22"/>
          <w:szCs w:val="22"/>
        </w:rPr>
        <w:t>completed, the Contractor</w:t>
      </w:r>
      <w:r w:rsidRPr="00165A75">
        <w:rPr>
          <w:rFonts w:eastAsia="Cambria"/>
          <w:w w:val="105"/>
          <w:sz w:val="22"/>
          <w:szCs w:val="22"/>
        </w:rPr>
        <w:t xml:space="preserve"> </w:t>
      </w:r>
      <w:r w:rsidRPr="00F404F5">
        <w:rPr>
          <w:rFonts w:eastAsia="Cambria"/>
          <w:w w:val="105"/>
          <w:sz w:val="22"/>
          <w:szCs w:val="22"/>
        </w:rPr>
        <w:t>shall</w:t>
      </w:r>
      <w:r w:rsidRPr="00165A75">
        <w:rPr>
          <w:rFonts w:eastAsia="Cambria"/>
          <w:w w:val="105"/>
          <w:sz w:val="22"/>
          <w:szCs w:val="22"/>
        </w:rPr>
        <w:t xml:space="preserve"> </w:t>
      </w:r>
      <w:r w:rsidRPr="00F404F5">
        <w:rPr>
          <w:rFonts w:eastAsia="Cambria"/>
          <w:w w:val="105"/>
          <w:sz w:val="22"/>
          <w:szCs w:val="22"/>
        </w:rPr>
        <w:t>be liable</w:t>
      </w:r>
      <w:r w:rsidRPr="00165A75">
        <w:rPr>
          <w:rFonts w:eastAsia="Cambria"/>
          <w:w w:val="105"/>
          <w:sz w:val="22"/>
          <w:szCs w:val="22"/>
        </w:rPr>
        <w:t xml:space="preserve"> </w:t>
      </w:r>
      <w:r w:rsidRPr="00F404F5">
        <w:rPr>
          <w:rFonts w:eastAsia="Cambria"/>
          <w:w w:val="105"/>
          <w:sz w:val="22"/>
          <w:szCs w:val="22"/>
        </w:rPr>
        <w:t>for</w:t>
      </w:r>
      <w:r w:rsidRPr="00165A75">
        <w:rPr>
          <w:rFonts w:eastAsia="Cambria"/>
          <w:w w:val="105"/>
          <w:sz w:val="22"/>
          <w:szCs w:val="22"/>
        </w:rPr>
        <w:t xml:space="preserve"> </w:t>
      </w:r>
      <w:r w:rsidRPr="00F404F5">
        <w:rPr>
          <w:rFonts w:eastAsia="Cambria"/>
          <w:w w:val="105"/>
          <w:sz w:val="22"/>
          <w:szCs w:val="22"/>
        </w:rPr>
        <w:lastRenderedPageBreak/>
        <w:t>such excess.</w:t>
      </w:r>
    </w:p>
    <w:p w:rsidR="005A48C5" w:rsidRPr="00F404F5" w:rsidRDefault="005A48C5">
      <w:pPr>
        <w:widowControl w:val="0"/>
        <w:autoSpaceDE w:val="0"/>
        <w:autoSpaceDN w:val="0"/>
        <w:spacing w:before="5"/>
        <w:rPr>
          <w:rFonts w:eastAsia="Cambria"/>
          <w:sz w:val="22"/>
          <w:szCs w:val="22"/>
        </w:rPr>
      </w:pPr>
    </w:p>
    <w:p w:rsidR="005A48C5" w:rsidRPr="00165A75" w:rsidRDefault="00D11752" w:rsidP="002D614D">
      <w:pPr>
        <w:widowControl w:val="0"/>
        <w:autoSpaceDE w:val="0"/>
        <w:autoSpaceDN w:val="0"/>
        <w:spacing w:before="1" w:line="254" w:lineRule="auto"/>
        <w:ind w:left="1288" w:right="1607"/>
        <w:jc w:val="both"/>
        <w:rPr>
          <w:rFonts w:eastAsia="Cambria"/>
          <w:w w:val="105"/>
          <w:sz w:val="22"/>
          <w:szCs w:val="22"/>
        </w:rPr>
      </w:pPr>
      <w:r w:rsidRPr="00F404F5">
        <w:rPr>
          <w:rFonts w:eastAsia="Cambria"/>
          <w:w w:val="105"/>
          <w:sz w:val="22"/>
          <w:szCs w:val="22"/>
        </w:rPr>
        <w:t xml:space="preserve">If such excess is </w:t>
      </w:r>
      <w:r w:rsidR="00705CB0" w:rsidRPr="00F404F5">
        <w:rPr>
          <w:rFonts w:eastAsia="Cambria"/>
          <w:w w:val="105"/>
          <w:sz w:val="22"/>
          <w:szCs w:val="22"/>
        </w:rPr>
        <w:t>greater than</w:t>
      </w:r>
      <w:r w:rsidRPr="00F404F5">
        <w:rPr>
          <w:rFonts w:eastAsia="Cambria"/>
          <w:w w:val="105"/>
          <w:sz w:val="22"/>
          <w:szCs w:val="22"/>
        </w:rPr>
        <w:t xml:space="preserve"> the sums due the Contractor under</w:t>
      </w:r>
      <w:r w:rsidRPr="00F404F5">
        <w:rPr>
          <w:rFonts w:eastAsia="Cambria"/>
          <w:spacing w:val="1"/>
          <w:w w:val="105"/>
          <w:sz w:val="22"/>
          <w:szCs w:val="22"/>
        </w:rPr>
        <w:t xml:space="preserve"> </w:t>
      </w:r>
      <w:r w:rsidRPr="00F404F5">
        <w:rPr>
          <w:rFonts w:eastAsia="Cambria"/>
          <w:b/>
          <w:i/>
          <w:w w:val="105"/>
          <w:sz w:val="22"/>
          <w:szCs w:val="22"/>
        </w:rPr>
        <w:t>GCC Sub-Clause 36.2.5</w:t>
      </w:r>
      <w:r w:rsidRPr="00F404F5">
        <w:rPr>
          <w:rFonts w:eastAsia="Cambria"/>
          <w:w w:val="105"/>
          <w:sz w:val="22"/>
          <w:szCs w:val="22"/>
        </w:rPr>
        <w:t>, the Contractor shall pay the balance to the</w:t>
      </w:r>
      <w:r w:rsidRPr="00165A75">
        <w:rPr>
          <w:rFonts w:eastAsia="Cambria"/>
          <w:w w:val="105"/>
          <w:sz w:val="22"/>
          <w:szCs w:val="22"/>
        </w:rPr>
        <w:t xml:space="preserve"> </w:t>
      </w:r>
      <w:r w:rsidRPr="00F404F5">
        <w:rPr>
          <w:rFonts w:eastAsia="Cambria"/>
          <w:w w:val="105"/>
          <w:sz w:val="22"/>
          <w:szCs w:val="22"/>
        </w:rPr>
        <w:t>Employer,</w:t>
      </w:r>
      <w:r w:rsidRPr="00165A75">
        <w:rPr>
          <w:rFonts w:eastAsia="Cambria"/>
          <w:w w:val="105"/>
          <w:sz w:val="22"/>
          <w:szCs w:val="22"/>
        </w:rPr>
        <w:t xml:space="preserve"> </w:t>
      </w:r>
      <w:r w:rsidRPr="00F404F5">
        <w:rPr>
          <w:rFonts w:eastAsia="Cambria"/>
          <w:w w:val="105"/>
          <w:sz w:val="22"/>
          <w:szCs w:val="22"/>
        </w:rPr>
        <w:t>and</w:t>
      </w:r>
      <w:r w:rsidRPr="00165A75">
        <w:rPr>
          <w:rFonts w:eastAsia="Cambria"/>
          <w:w w:val="105"/>
          <w:sz w:val="22"/>
          <w:szCs w:val="22"/>
        </w:rPr>
        <w:t xml:space="preserve"> </w:t>
      </w:r>
      <w:r w:rsidRPr="00F404F5">
        <w:rPr>
          <w:rFonts w:eastAsia="Cambria"/>
          <w:w w:val="105"/>
          <w:sz w:val="22"/>
          <w:szCs w:val="22"/>
        </w:rPr>
        <w:t>if</w:t>
      </w:r>
      <w:r w:rsidRPr="00165A75">
        <w:rPr>
          <w:rFonts w:eastAsia="Cambria"/>
          <w:w w:val="105"/>
          <w:sz w:val="22"/>
          <w:szCs w:val="22"/>
        </w:rPr>
        <w:t xml:space="preserve"> </w:t>
      </w:r>
      <w:r w:rsidRPr="00F404F5">
        <w:rPr>
          <w:rFonts w:eastAsia="Cambria"/>
          <w:w w:val="105"/>
          <w:sz w:val="22"/>
          <w:szCs w:val="22"/>
        </w:rPr>
        <w:t>such</w:t>
      </w:r>
      <w:r w:rsidRPr="00165A75">
        <w:rPr>
          <w:rFonts w:eastAsia="Cambria"/>
          <w:w w:val="105"/>
          <w:sz w:val="22"/>
          <w:szCs w:val="22"/>
        </w:rPr>
        <w:t xml:space="preserve"> </w:t>
      </w:r>
      <w:r w:rsidRPr="00F404F5">
        <w:rPr>
          <w:rFonts w:eastAsia="Cambria"/>
          <w:w w:val="105"/>
          <w:sz w:val="22"/>
          <w:szCs w:val="22"/>
        </w:rPr>
        <w:t>excess</w:t>
      </w:r>
      <w:r w:rsidRPr="00165A75">
        <w:rPr>
          <w:rFonts w:eastAsia="Cambria"/>
          <w:w w:val="105"/>
          <w:sz w:val="22"/>
          <w:szCs w:val="22"/>
        </w:rPr>
        <w:t xml:space="preserve"> </w:t>
      </w:r>
      <w:r w:rsidRPr="00F404F5">
        <w:rPr>
          <w:rFonts w:eastAsia="Cambria"/>
          <w:w w:val="105"/>
          <w:sz w:val="22"/>
          <w:szCs w:val="22"/>
        </w:rPr>
        <w:t>is</w:t>
      </w:r>
      <w:r w:rsidRPr="00165A75">
        <w:rPr>
          <w:rFonts w:eastAsia="Cambria"/>
          <w:w w:val="105"/>
          <w:sz w:val="22"/>
          <w:szCs w:val="22"/>
        </w:rPr>
        <w:t xml:space="preserve"> </w:t>
      </w:r>
      <w:r w:rsidRPr="00F404F5">
        <w:rPr>
          <w:rFonts w:eastAsia="Cambria"/>
          <w:w w:val="105"/>
          <w:sz w:val="22"/>
          <w:szCs w:val="22"/>
        </w:rPr>
        <w:t>less</w:t>
      </w:r>
      <w:r w:rsidRPr="00165A75">
        <w:rPr>
          <w:rFonts w:eastAsia="Cambria"/>
          <w:w w:val="105"/>
          <w:sz w:val="22"/>
          <w:szCs w:val="22"/>
        </w:rPr>
        <w:t xml:space="preserve"> </w:t>
      </w:r>
      <w:r w:rsidRPr="00F404F5">
        <w:rPr>
          <w:rFonts w:eastAsia="Cambria"/>
          <w:w w:val="105"/>
          <w:sz w:val="22"/>
          <w:szCs w:val="22"/>
        </w:rPr>
        <w:t>than</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sums</w:t>
      </w:r>
      <w:r w:rsidRPr="00165A75">
        <w:rPr>
          <w:rFonts w:eastAsia="Cambria"/>
          <w:w w:val="105"/>
          <w:sz w:val="22"/>
          <w:szCs w:val="22"/>
        </w:rPr>
        <w:t xml:space="preserve"> </w:t>
      </w:r>
      <w:r w:rsidRPr="00F404F5">
        <w:rPr>
          <w:rFonts w:eastAsia="Cambria"/>
          <w:w w:val="105"/>
          <w:sz w:val="22"/>
          <w:szCs w:val="22"/>
        </w:rPr>
        <w:t>due</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Contractor</w:t>
      </w:r>
      <w:r w:rsidRPr="00165A75">
        <w:rPr>
          <w:rFonts w:eastAsia="Cambria"/>
          <w:w w:val="105"/>
          <w:sz w:val="22"/>
          <w:szCs w:val="22"/>
        </w:rPr>
        <w:t xml:space="preserve"> </w:t>
      </w:r>
      <w:r w:rsidRPr="00F404F5">
        <w:rPr>
          <w:rFonts w:eastAsia="Cambria"/>
          <w:w w:val="105"/>
          <w:sz w:val="22"/>
          <w:szCs w:val="22"/>
        </w:rPr>
        <w:t>under GCC Sub-Clause 36.2.5, the Employer shall pay the balance to</w:t>
      </w:r>
      <w:r w:rsidRPr="00165A75">
        <w:rPr>
          <w:rFonts w:eastAsia="Cambria"/>
          <w:w w:val="105"/>
          <w:sz w:val="22"/>
          <w:szCs w:val="22"/>
        </w:rPr>
        <w:t xml:space="preserve"> </w:t>
      </w:r>
      <w:r w:rsidRPr="00F404F5">
        <w:rPr>
          <w:rFonts w:eastAsia="Cambria"/>
          <w:w w:val="105"/>
          <w:sz w:val="22"/>
          <w:szCs w:val="22"/>
        </w:rPr>
        <w:t>the Contractor.</w:t>
      </w:r>
      <w:r w:rsidRPr="00165A75">
        <w:rPr>
          <w:rFonts w:eastAsia="Cambria"/>
          <w:w w:val="105"/>
          <w:sz w:val="22"/>
          <w:szCs w:val="22"/>
        </w:rPr>
        <w:t xml:space="preserve"> </w:t>
      </w:r>
      <w:r w:rsidRPr="00F404F5">
        <w:rPr>
          <w:rFonts w:eastAsia="Cambria"/>
          <w:w w:val="105"/>
          <w:sz w:val="22"/>
          <w:szCs w:val="22"/>
        </w:rPr>
        <w:t>For facilitating such payment the Employer shall</w:t>
      </w:r>
      <w:r w:rsidRPr="00165A75">
        <w:rPr>
          <w:rFonts w:eastAsia="Cambria"/>
          <w:w w:val="105"/>
          <w:sz w:val="22"/>
          <w:szCs w:val="22"/>
        </w:rPr>
        <w:t xml:space="preserve"> </w:t>
      </w:r>
      <w:proofErr w:type="spellStart"/>
      <w:r w:rsidRPr="00F404F5">
        <w:rPr>
          <w:rFonts w:eastAsia="Cambria"/>
          <w:w w:val="105"/>
          <w:sz w:val="22"/>
          <w:szCs w:val="22"/>
        </w:rPr>
        <w:t>encash</w:t>
      </w:r>
      <w:proofErr w:type="spellEnd"/>
      <w:r w:rsidRPr="00F404F5">
        <w:rPr>
          <w:rFonts w:eastAsia="Cambria"/>
          <w:w w:val="105"/>
          <w:sz w:val="22"/>
          <w:szCs w:val="22"/>
        </w:rPr>
        <w:t xml:space="preserve"> the</w:t>
      </w:r>
      <w:r w:rsidRPr="00165A75">
        <w:rPr>
          <w:rFonts w:eastAsia="Cambria"/>
          <w:w w:val="105"/>
          <w:sz w:val="22"/>
          <w:szCs w:val="22"/>
        </w:rPr>
        <w:t xml:space="preserve"> </w:t>
      </w:r>
      <w:r w:rsidRPr="00F404F5">
        <w:rPr>
          <w:rFonts w:eastAsia="Cambria"/>
          <w:w w:val="105"/>
          <w:sz w:val="22"/>
          <w:szCs w:val="22"/>
        </w:rPr>
        <w:t>Bank</w:t>
      </w:r>
      <w:r w:rsidRPr="00165A75">
        <w:rPr>
          <w:rFonts w:eastAsia="Cambria"/>
          <w:w w:val="105"/>
          <w:sz w:val="22"/>
          <w:szCs w:val="22"/>
        </w:rPr>
        <w:t xml:space="preserve"> </w:t>
      </w:r>
      <w:r w:rsidRPr="00F404F5">
        <w:rPr>
          <w:rFonts w:eastAsia="Cambria"/>
          <w:w w:val="105"/>
          <w:sz w:val="22"/>
          <w:szCs w:val="22"/>
        </w:rPr>
        <w:t>Guarantees of the</w:t>
      </w:r>
      <w:r w:rsidRPr="00165A75">
        <w:rPr>
          <w:rFonts w:eastAsia="Cambria"/>
          <w:w w:val="105"/>
          <w:sz w:val="22"/>
          <w:szCs w:val="22"/>
        </w:rPr>
        <w:t xml:space="preserve"> </w:t>
      </w:r>
      <w:r w:rsidRPr="00F404F5">
        <w:rPr>
          <w:rFonts w:eastAsia="Cambria"/>
          <w:w w:val="105"/>
          <w:sz w:val="22"/>
          <w:szCs w:val="22"/>
        </w:rPr>
        <w:t>Contractor</w:t>
      </w:r>
      <w:r w:rsidRPr="00165A75">
        <w:rPr>
          <w:rFonts w:eastAsia="Cambria"/>
          <w:w w:val="105"/>
          <w:sz w:val="22"/>
          <w:szCs w:val="22"/>
        </w:rPr>
        <w:t xml:space="preserve"> </w:t>
      </w:r>
      <w:r w:rsidRPr="00F404F5">
        <w:rPr>
          <w:rFonts w:eastAsia="Cambria"/>
          <w:w w:val="105"/>
          <w:sz w:val="22"/>
          <w:szCs w:val="22"/>
        </w:rPr>
        <w:t>available</w:t>
      </w:r>
      <w:r w:rsidRPr="00165A75">
        <w:rPr>
          <w:rFonts w:eastAsia="Cambria"/>
          <w:w w:val="105"/>
          <w:sz w:val="22"/>
          <w:szCs w:val="22"/>
        </w:rPr>
        <w:t xml:space="preserve"> </w:t>
      </w:r>
      <w:r w:rsidRPr="00F404F5">
        <w:rPr>
          <w:rFonts w:eastAsia="Cambria"/>
          <w:w w:val="105"/>
          <w:sz w:val="22"/>
          <w:szCs w:val="22"/>
        </w:rPr>
        <w:t>with the</w:t>
      </w:r>
      <w:r w:rsidRPr="00165A75">
        <w:rPr>
          <w:rFonts w:eastAsia="Cambria"/>
          <w:w w:val="105"/>
          <w:sz w:val="22"/>
          <w:szCs w:val="22"/>
        </w:rPr>
        <w:t xml:space="preserve"> </w:t>
      </w:r>
      <w:r w:rsidRPr="00F404F5">
        <w:rPr>
          <w:rFonts w:eastAsia="Cambria"/>
          <w:w w:val="105"/>
          <w:sz w:val="22"/>
          <w:szCs w:val="22"/>
        </w:rPr>
        <w:t>Employer</w:t>
      </w:r>
      <w:r w:rsidRPr="00165A75">
        <w:rPr>
          <w:rFonts w:eastAsia="Cambria"/>
          <w:w w:val="105"/>
          <w:sz w:val="22"/>
          <w:szCs w:val="22"/>
        </w:rPr>
        <w:t xml:space="preserve"> </w:t>
      </w:r>
      <w:r w:rsidRPr="00F404F5">
        <w:rPr>
          <w:rFonts w:eastAsia="Cambria"/>
          <w:w w:val="105"/>
          <w:sz w:val="22"/>
          <w:szCs w:val="22"/>
        </w:rPr>
        <w:t>and retain such</w:t>
      </w:r>
      <w:r w:rsidRPr="00165A75">
        <w:rPr>
          <w:rFonts w:eastAsia="Cambria"/>
          <w:w w:val="105"/>
          <w:sz w:val="22"/>
          <w:szCs w:val="22"/>
        </w:rPr>
        <w:t xml:space="preserve"> </w:t>
      </w:r>
      <w:r w:rsidRPr="00F404F5">
        <w:rPr>
          <w:rFonts w:eastAsia="Cambria"/>
          <w:w w:val="105"/>
          <w:sz w:val="22"/>
          <w:szCs w:val="22"/>
        </w:rPr>
        <w:t>other</w:t>
      </w:r>
      <w:r w:rsidRPr="00165A75">
        <w:rPr>
          <w:rFonts w:eastAsia="Cambria"/>
          <w:w w:val="105"/>
          <w:sz w:val="22"/>
          <w:szCs w:val="22"/>
        </w:rPr>
        <w:t xml:space="preserve"> </w:t>
      </w:r>
      <w:r w:rsidRPr="00F404F5">
        <w:rPr>
          <w:rFonts w:eastAsia="Cambria"/>
          <w:w w:val="105"/>
          <w:sz w:val="22"/>
          <w:szCs w:val="22"/>
        </w:rPr>
        <w:t>payments</w:t>
      </w:r>
      <w:r w:rsidRPr="00165A75">
        <w:rPr>
          <w:rFonts w:eastAsia="Cambria"/>
          <w:w w:val="105"/>
          <w:sz w:val="22"/>
          <w:szCs w:val="22"/>
        </w:rPr>
        <w:t xml:space="preserve"> </w:t>
      </w:r>
      <w:r w:rsidRPr="00F404F5">
        <w:rPr>
          <w:rFonts w:eastAsia="Cambria"/>
          <w:w w:val="105"/>
          <w:sz w:val="22"/>
          <w:szCs w:val="22"/>
        </w:rPr>
        <w:t>due</w:t>
      </w:r>
      <w:r w:rsidRPr="00165A75">
        <w:rPr>
          <w:rFonts w:eastAsia="Cambria"/>
          <w:w w:val="105"/>
          <w:sz w:val="22"/>
          <w:szCs w:val="22"/>
        </w:rPr>
        <w:t xml:space="preserve"> </w:t>
      </w:r>
      <w:r w:rsidRPr="00F404F5">
        <w:rPr>
          <w:rFonts w:eastAsia="Cambria"/>
          <w:w w:val="105"/>
          <w:sz w:val="22"/>
          <w:szCs w:val="22"/>
        </w:rPr>
        <w:t>to</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Contractor</w:t>
      </w:r>
      <w:r w:rsidRPr="00165A75">
        <w:rPr>
          <w:rFonts w:eastAsia="Cambria"/>
          <w:w w:val="105"/>
          <w:sz w:val="22"/>
          <w:szCs w:val="22"/>
        </w:rPr>
        <w:t xml:space="preserve"> </w:t>
      </w:r>
      <w:r w:rsidRPr="00F404F5">
        <w:rPr>
          <w:rFonts w:eastAsia="Cambria"/>
          <w:w w:val="105"/>
          <w:sz w:val="22"/>
          <w:szCs w:val="22"/>
        </w:rPr>
        <w:t>under</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Contract</w:t>
      </w:r>
      <w:r w:rsidRPr="00165A75">
        <w:rPr>
          <w:rFonts w:eastAsia="Cambria"/>
          <w:w w:val="105"/>
          <w:sz w:val="22"/>
          <w:szCs w:val="22"/>
        </w:rPr>
        <w:t xml:space="preserve"> </w:t>
      </w:r>
      <w:r w:rsidRPr="00F404F5">
        <w:rPr>
          <w:rFonts w:eastAsia="Cambria"/>
          <w:w w:val="105"/>
          <w:sz w:val="22"/>
          <w:szCs w:val="22"/>
        </w:rPr>
        <w:t>in</w:t>
      </w:r>
      <w:r w:rsidRPr="00165A75">
        <w:rPr>
          <w:rFonts w:eastAsia="Cambria"/>
          <w:w w:val="105"/>
          <w:sz w:val="22"/>
          <w:szCs w:val="22"/>
        </w:rPr>
        <w:t xml:space="preserve"> </w:t>
      </w:r>
      <w:r w:rsidRPr="00F404F5">
        <w:rPr>
          <w:rFonts w:eastAsia="Cambria"/>
          <w:w w:val="105"/>
          <w:sz w:val="22"/>
          <w:szCs w:val="22"/>
        </w:rPr>
        <w:t>question</w:t>
      </w:r>
      <w:r w:rsidRPr="00165A75">
        <w:rPr>
          <w:rFonts w:eastAsia="Cambria"/>
          <w:w w:val="105"/>
          <w:sz w:val="22"/>
          <w:szCs w:val="22"/>
        </w:rPr>
        <w:t xml:space="preserve"> </w:t>
      </w:r>
      <w:r w:rsidRPr="00F404F5">
        <w:rPr>
          <w:rFonts w:eastAsia="Cambria"/>
          <w:w w:val="105"/>
          <w:sz w:val="22"/>
          <w:szCs w:val="22"/>
        </w:rPr>
        <w:t>or</w:t>
      </w:r>
      <w:r w:rsidRPr="00165A75">
        <w:rPr>
          <w:rFonts w:eastAsia="Cambria"/>
          <w:w w:val="105"/>
          <w:sz w:val="22"/>
          <w:szCs w:val="22"/>
        </w:rPr>
        <w:t xml:space="preserve"> </w:t>
      </w:r>
      <w:r w:rsidRPr="00F404F5">
        <w:rPr>
          <w:rFonts w:eastAsia="Cambria"/>
          <w:w w:val="105"/>
          <w:sz w:val="22"/>
          <w:szCs w:val="22"/>
        </w:rPr>
        <w:t>any</w:t>
      </w:r>
      <w:r w:rsidRPr="00165A75">
        <w:rPr>
          <w:rFonts w:eastAsia="Cambria"/>
          <w:w w:val="105"/>
          <w:sz w:val="22"/>
          <w:szCs w:val="22"/>
        </w:rPr>
        <w:t xml:space="preserve"> </w:t>
      </w:r>
      <w:r w:rsidRPr="00F404F5">
        <w:rPr>
          <w:rFonts w:eastAsia="Cambria"/>
          <w:w w:val="105"/>
          <w:sz w:val="22"/>
          <w:szCs w:val="22"/>
        </w:rPr>
        <w:t>other</w:t>
      </w:r>
      <w:r w:rsidRPr="00165A75">
        <w:rPr>
          <w:rFonts w:eastAsia="Cambria"/>
          <w:w w:val="105"/>
          <w:sz w:val="22"/>
          <w:szCs w:val="22"/>
        </w:rPr>
        <w:t xml:space="preserve"> </w:t>
      </w:r>
      <w:r w:rsidRPr="00F404F5">
        <w:rPr>
          <w:rFonts w:eastAsia="Cambria"/>
          <w:w w:val="105"/>
          <w:sz w:val="22"/>
          <w:szCs w:val="22"/>
        </w:rPr>
        <w:t>Contract</w:t>
      </w:r>
      <w:r w:rsidRPr="00165A75">
        <w:rPr>
          <w:rFonts w:eastAsia="Cambria"/>
          <w:w w:val="105"/>
          <w:sz w:val="22"/>
          <w:szCs w:val="22"/>
        </w:rPr>
        <w:t xml:space="preserve"> </w:t>
      </w:r>
      <w:r w:rsidRPr="00F404F5">
        <w:rPr>
          <w:rFonts w:eastAsia="Cambria"/>
          <w:w w:val="105"/>
          <w:sz w:val="22"/>
          <w:szCs w:val="22"/>
        </w:rPr>
        <w:t>that</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Employer</w:t>
      </w:r>
      <w:r w:rsidRPr="00165A75">
        <w:rPr>
          <w:rFonts w:eastAsia="Cambria"/>
          <w:w w:val="105"/>
          <w:sz w:val="22"/>
          <w:szCs w:val="22"/>
        </w:rPr>
        <w:t xml:space="preserve"> </w:t>
      </w:r>
      <w:r w:rsidRPr="00F404F5">
        <w:rPr>
          <w:rFonts w:eastAsia="Cambria"/>
          <w:w w:val="105"/>
          <w:sz w:val="22"/>
          <w:szCs w:val="22"/>
        </w:rPr>
        <w:t>may</w:t>
      </w:r>
      <w:r w:rsidRPr="00165A75">
        <w:rPr>
          <w:rFonts w:eastAsia="Cambria"/>
          <w:w w:val="105"/>
          <w:sz w:val="22"/>
          <w:szCs w:val="22"/>
        </w:rPr>
        <w:t xml:space="preserve"> </w:t>
      </w:r>
      <w:r w:rsidRPr="00F404F5">
        <w:rPr>
          <w:rFonts w:eastAsia="Cambria"/>
          <w:w w:val="105"/>
          <w:sz w:val="22"/>
          <w:szCs w:val="22"/>
        </w:rPr>
        <w:t>have</w:t>
      </w:r>
      <w:r w:rsidRPr="00165A75">
        <w:rPr>
          <w:rFonts w:eastAsia="Cambria"/>
          <w:w w:val="105"/>
          <w:sz w:val="22"/>
          <w:szCs w:val="22"/>
        </w:rPr>
        <w:t xml:space="preserve"> </w:t>
      </w:r>
      <w:r w:rsidRPr="00F404F5">
        <w:rPr>
          <w:rFonts w:eastAsia="Cambria"/>
          <w:w w:val="105"/>
          <w:sz w:val="22"/>
          <w:szCs w:val="22"/>
        </w:rPr>
        <w:t>with</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Contractor.</w:t>
      </w:r>
      <w:r w:rsidR="002D614D" w:rsidRPr="00F404F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Employer</w:t>
      </w:r>
      <w:r w:rsidRPr="00165A75">
        <w:rPr>
          <w:rFonts w:eastAsia="Cambria"/>
          <w:w w:val="105"/>
          <w:sz w:val="22"/>
          <w:szCs w:val="22"/>
        </w:rPr>
        <w:t xml:space="preserve"> </w:t>
      </w:r>
      <w:r w:rsidRPr="00F404F5">
        <w:rPr>
          <w:rFonts w:eastAsia="Cambria"/>
          <w:w w:val="105"/>
          <w:sz w:val="22"/>
          <w:szCs w:val="22"/>
        </w:rPr>
        <w:t>and</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Contractor</w:t>
      </w:r>
      <w:r w:rsidRPr="00165A75">
        <w:rPr>
          <w:rFonts w:eastAsia="Cambria"/>
          <w:w w:val="105"/>
          <w:sz w:val="22"/>
          <w:szCs w:val="22"/>
        </w:rPr>
        <w:t xml:space="preserve"> </w:t>
      </w:r>
      <w:r w:rsidRPr="00F404F5">
        <w:rPr>
          <w:rFonts w:eastAsia="Cambria"/>
          <w:w w:val="105"/>
          <w:sz w:val="22"/>
          <w:szCs w:val="22"/>
        </w:rPr>
        <w:t>shall</w:t>
      </w:r>
      <w:r w:rsidRPr="00165A75">
        <w:rPr>
          <w:rFonts w:eastAsia="Cambria"/>
          <w:w w:val="105"/>
          <w:sz w:val="22"/>
          <w:szCs w:val="22"/>
        </w:rPr>
        <w:t xml:space="preserve"> </w:t>
      </w:r>
      <w:r w:rsidRPr="00F404F5">
        <w:rPr>
          <w:rFonts w:eastAsia="Cambria"/>
          <w:w w:val="105"/>
          <w:sz w:val="22"/>
          <w:szCs w:val="22"/>
        </w:rPr>
        <w:t>agree,</w:t>
      </w:r>
      <w:r w:rsidRPr="00165A75">
        <w:rPr>
          <w:rFonts w:eastAsia="Cambria"/>
          <w:w w:val="105"/>
          <w:sz w:val="22"/>
          <w:szCs w:val="22"/>
        </w:rPr>
        <w:t xml:space="preserve"> </w:t>
      </w:r>
      <w:r w:rsidRPr="00F404F5">
        <w:rPr>
          <w:rFonts w:eastAsia="Cambria"/>
          <w:w w:val="105"/>
          <w:sz w:val="22"/>
          <w:szCs w:val="22"/>
        </w:rPr>
        <w:t>in</w:t>
      </w:r>
      <w:r w:rsidRPr="00165A75">
        <w:rPr>
          <w:rFonts w:eastAsia="Cambria"/>
          <w:w w:val="105"/>
          <w:sz w:val="22"/>
          <w:szCs w:val="22"/>
        </w:rPr>
        <w:t xml:space="preserve"> </w:t>
      </w:r>
      <w:r w:rsidRPr="00F404F5">
        <w:rPr>
          <w:rFonts w:eastAsia="Cambria"/>
          <w:w w:val="105"/>
          <w:sz w:val="22"/>
          <w:szCs w:val="22"/>
        </w:rPr>
        <w:t>writing,</w:t>
      </w:r>
      <w:r w:rsidRPr="00165A75">
        <w:rPr>
          <w:rFonts w:eastAsia="Cambria"/>
          <w:w w:val="105"/>
          <w:sz w:val="22"/>
          <w:szCs w:val="22"/>
        </w:rPr>
        <w:t xml:space="preserve"> </w:t>
      </w:r>
      <w:r w:rsidRPr="00F404F5">
        <w:rPr>
          <w:rFonts w:eastAsia="Cambria"/>
          <w:w w:val="105"/>
          <w:sz w:val="22"/>
          <w:szCs w:val="22"/>
        </w:rPr>
        <w:t>on</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computation described above and the manner in which any sums</w:t>
      </w:r>
      <w:r w:rsidRPr="00165A75">
        <w:rPr>
          <w:rFonts w:eastAsia="Cambria"/>
          <w:w w:val="105"/>
          <w:sz w:val="22"/>
          <w:szCs w:val="22"/>
        </w:rPr>
        <w:t xml:space="preserve"> </w:t>
      </w:r>
      <w:r w:rsidRPr="00F404F5">
        <w:rPr>
          <w:rFonts w:eastAsia="Cambria"/>
          <w:w w:val="105"/>
          <w:sz w:val="22"/>
          <w:szCs w:val="22"/>
        </w:rPr>
        <w:t>shall</w:t>
      </w:r>
      <w:r w:rsidRPr="00165A75">
        <w:rPr>
          <w:rFonts w:eastAsia="Cambria"/>
          <w:w w:val="105"/>
          <w:sz w:val="22"/>
          <w:szCs w:val="22"/>
        </w:rPr>
        <w:t xml:space="preserve"> </w:t>
      </w:r>
      <w:r w:rsidRPr="00F404F5">
        <w:rPr>
          <w:rFonts w:eastAsia="Cambria"/>
          <w:w w:val="105"/>
          <w:sz w:val="22"/>
          <w:szCs w:val="22"/>
        </w:rPr>
        <w:t>be</w:t>
      </w:r>
      <w:r w:rsidRPr="00165A75">
        <w:rPr>
          <w:rFonts w:eastAsia="Cambria"/>
          <w:w w:val="105"/>
          <w:sz w:val="22"/>
          <w:szCs w:val="22"/>
        </w:rPr>
        <w:t xml:space="preserve"> </w:t>
      </w:r>
      <w:r w:rsidRPr="00F404F5">
        <w:rPr>
          <w:rFonts w:eastAsia="Cambria"/>
          <w:w w:val="105"/>
          <w:sz w:val="22"/>
          <w:szCs w:val="22"/>
        </w:rPr>
        <w:t>paid.</w:t>
      </w:r>
    </w:p>
    <w:p w:rsidR="005A48C5" w:rsidRPr="00F404F5" w:rsidRDefault="005A48C5">
      <w:pPr>
        <w:widowControl w:val="0"/>
        <w:autoSpaceDE w:val="0"/>
        <w:autoSpaceDN w:val="0"/>
        <w:spacing w:before="6"/>
        <w:rPr>
          <w:rFonts w:eastAsia="Cambria"/>
          <w:sz w:val="22"/>
          <w:szCs w:val="22"/>
        </w:rPr>
      </w:pPr>
    </w:p>
    <w:p w:rsidR="005A48C5" w:rsidRPr="00165A75" w:rsidRDefault="00D11752">
      <w:pPr>
        <w:widowControl w:val="0"/>
        <w:numPr>
          <w:ilvl w:val="2"/>
          <w:numId w:val="1"/>
        </w:numPr>
        <w:tabs>
          <w:tab w:val="left" w:pos="1288"/>
          <w:tab w:val="left" w:pos="1289"/>
        </w:tabs>
        <w:autoSpaceDE w:val="0"/>
        <w:autoSpaceDN w:val="0"/>
        <w:spacing w:line="254" w:lineRule="auto"/>
        <w:ind w:right="1609"/>
        <w:jc w:val="both"/>
        <w:rPr>
          <w:rFonts w:eastAsia="Cambria"/>
          <w:w w:val="105"/>
          <w:sz w:val="22"/>
          <w:szCs w:val="22"/>
        </w:rPr>
      </w:pP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this</w:t>
      </w:r>
      <w:r w:rsidRPr="00F404F5">
        <w:rPr>
          <w:rFonts w:eastAsia="Cambria"/>
          <w:spacing w:val="1"/>
          <w:w w:val="105"/>
          <w:sz w:val="22"/>
          <w:szCs w:val="22"/>
        </w:rPr>
        <w:t xml:space="preserve"> </w:t>
      </w:r>
      <w:r w:rsidRPr="00F404F5">
        <w:rPr>
          <w:rFonts w:eastAsia="Cambria"/>
          <w:b/>
          <w:i/>
          <w:w w:val="105"/>
          <w:sz w:val="22"/>
          <w:szCs w:val="22"/>
        </w:rPr>
        <w:t>GCC</w:t>
      </w:r>
      <w:r w:rsidRPr="00F404F5">
        <w:rPr>
          <w:rFonts w:eastAsia="Cambria"/>
          <w:b/>
          <w:i/>
          <w:spacing w:val="1"/>
          <w:w w:val="105"/>
          <w:sz w:val="22"/>
          <w:szCs w:val="22"/>
        </w:rPr>
        <w:t xml:space="preserve"> </w:t>
      </w:r>
      <w:r w:rsidRPr="00F404F5">
        <w:rPr>
          <w:rFonts w:eastAsia="Cambria"/>
          <w:b/>
          <w:i/>
          <w:w w:val="105"/>
          <w:sz w:val="22"/>
          <w:szCs w:val="22"/>
        </w:rPr>
        <w:t>Clause</w:t>
      </w:r>
      <w:r w:rsidRPr="00F404F5">
        <w:rPr>
          <w:rFonts w:eastAsia="Cambria"/>
          <w:b/>
          <w:i/>
          <w:spacing w:val="1"/>
          <w:w w:val="105"/>
          <w:sz w:val="22"/>
          <w:szCs w:val="22"/>
        </w:rPr>
        <w:t xml:space="preserve"> </w:t>
      </w:r>
      <w:r w:rsidRPr="00F404F5">
        <w:rPr>
          <w:rFonts w:eastAsia="Cambria"/>
          <w:b/>
          <w:i/>
          <w:w w:val="105"/>
          <w:sz w:val="22"/>
          <w:szCs w:val="22"/>
        </w:rPr>
        <w:t>36</w:t>
      </w:r>
      <w:r w:rsidRPr="00F404F5">
        <w:rPr>
          <w:rFonts w:eastAsia="Cambria"/>
          <w:w w:val="105"/>
          <w:sz w:val="22"/>
          <w:szCs w:val="22"/>
        </w:rPr>
        <w:t>,</w:t>
      </w:r>
      <w:r w:rsidRPr="00F404F5">
        <w:rPr>
          <w:rFonts w:eastAsia="Cambria"/>
          <w:spacing w:val="1"/>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expression</w:t>
      </w:r>
      <w:r w:rsidRPr="00165A75">
        <w:rPr>
          <w:rFonts w:eastAsia="Cambria"/>
          <w:w w:val="105"/>
          <w:sz w:val="22"/>
          <w:szCs w:val="22"/>
        </w:rPr>
        <w:t xml:space="preserve"> </w:t>
      </w:r>
      <w:r w:rsidRPr="00F404F5">
        <w:rPr>
          <w:rFonts w:eastAsia="Cambria"/>
          <w:w w:val="105"/>
          <w:sz w:val="22"/>
          <w:szCs w:val="22"/>
        </w:rPr>
        <w:t>“Facilities</w:t>
      </w:r>
      <w:r w:rsidRPr="00165A75">
        <w:rPr>
          <w:rFonts w:eastAsia="Cambria"/>
          <w:w w:val="105"/>
          <w:sz w:val="22"/>
          <w:szCs w:val="22"/>
        </w:rPr>
        <w:t xml:space="preserve"> </w:t>
      </w:r>
      <w:r w:rsidRPr="00F404F5">
        <w:rPr>
          <w:rFonts w:eastAsia="Cambria"/>
          <w:w w:val="105"/>
          <w:sz w:val="22"/>
          <w:szCs w:val="22"/>
        </w:rPr>
        <w:t>executed”</w:t>
      </w:r>
      <w:r w:rsidRPr="00165A75">
        <w:rPr>
          <w:rFonts w:eastAsia="Cambria"/>
          <w:w w:val="105"/>
          <w:sz w:val="22"/>
          <w:szCs w:val="22"/>
        </w:rPr>
        <w:t xml:space="preserve"> </w:t>
      </w:r>
      <w:r w:rsidRPr="00F404F5">
        <w:rPr>
          <w:rFonts w:eastAsia="Cambria"/>
          <w:w w:val="105"/>
          <w:sz w:val="22"/>
          <w:szCs w:val="22"/>
        </w:rPr>
        <w:t>shall</w:t>
      </w:r>
      <w:r w:rsidRPr="00165A75">
        <w:rPr>
          <w:rFonts w:eastAsia="Cambria"/>
          <w:w w:val="105"/>
          <w:sz w:val="22"/>
          <w:szCs w:val="22"/>
        </w:rPr>
        <w:t xml:space="preserve"> </w:t>
      </w:r>
      <w:r w:rsidRPr="00F404F5">
        <w:rPr>
          <w:rFonts w:eastAsia="Cambria"/>
          <w:w w:val="105"/>
          <w:sz w:val="22"/>
          <w:szCs w:val="22"/>
        </w:rPr>
        <w:t>include</w:t>
      </w:r>
      <w:r w:rsidRPr="00165A75">
        <w:rPr>
          <w:rFonts w:eastAsia="Cambria"/>
          <w:w w:val="105"/>
          <w:sz w:val="22"/>
          <w:szCs w:val="22"/>
        </w:rPr>
        <w:t xml:space="preserve"> </w:t>
      </w:r>
      <w:r w:rsidRPr="00F404F5">
        <w:rPr>
          <w:rFonts w:eastAsia="Cambria"/>
          <w:w w:val="105"/>
          <w:sz w:val="22"/>
          <w:szCs w:val="22"/>
        </w:rPr>
        <w:t>all</w:t>
      </w:r>
      <w:r w:rsidRPr="00165A75">
        <w:rPr>
          <w:rFonts w:eastAsia="Cambria"/>
          <w:w w:val="105"/>
          <w:sz w:val="22"/>
          <w:szCs w:val="22"/>
        </w:rPr>
        <w:t xml:space="preserve"> </w:t>
      </w:r>
      <w:r w:rsidRPr="00F404F5">
        <w:rPr>
          <w:rFonts w:eastAsia="Cambria"/>
          <w:w w:val="105"/>
          <w:sz w:val="22"/>
          <w:szCs w:val="22"/>
        </w:rPr>
        <w:t>work</w:t>
      </w:r>
      <w:r w:rsidRPr="00165A75">
        <w:rPr>
          <w:rFonts w:eastAsia="Cambria"/>
          <w:w w:val="105"/>
          <w:sz w:val="22"/>
          <w:szCs w:val="22"/>
        </w:rPr>
        <w:t xml:space="preserve"> </w:t>
      </w:r>
      <w:r w:rsidRPr="00F404F5">
        <w:rPr>
          <w:rFonts w:eastAsia="Cambria"/>
          <w:w w:val="105"/>
          <w:sz w:val="22"/>
          <w:szCs w:val="22"/>
        </w:rPr>
        <w:t>executed,</w:t>
      </w:r>
      <w:r w:rsidRPr="00165A75">
        <w:rPr>
          <w:rFonts w:eastAsia="Cambria"/>
          <w:w w:val="105"/>
          <w:sz w:val="22"/>
          <w:szCs w:val="22"/>
        </w:rPr>
        <w:t xml:space="preserve"> </w:t>
      </w:r>
      <w:r w:rsidRPr="00F404F5">
        <w:rPr>
          <w:rFonts w:eastAsia="Cambria"/>
          <w:w w:val="105"/>
          <w:sz w:val="22"/>
          <w:szCs w:val="22"/>
        </w:rPr>
        <w:t>Installation</w:t>
      </w:r>
      <w:r w:rsidRPr="00165A75">
        <w:rPr>
          <w:rFonts w:eastAsia="Cambria"/>
          <w:w w:val="105"/>
          <w:sz w:val="22"/>
          <w:szCs w:val="22"/>
        </w:rPr>
        <w:t xml:space="preserve"> </w:t>
      </w:r>
      <w:r w:rsidRPr="00F404F5">
        <w:rPr>
          <w:rFonts w:eastAsia="Cambria"/>
          <w:w w:val="105"/>
          <w:sz w:val="22"/>
          <w:szCs w:val="22"/>
        </w:rPr>
        <w:t>Services</w:t>
      </w:r>
      <w:r w:rsidRPr="00165A75">
        <w:rPr>
          <w:rFonts w:eastAsia="Cambria"/>
          <w:w w:val="105"/>
          <w:sz w:val="22"/>
          <w:szCs w:val="22"/>
        </w:rPr>
        <w:t xml:space="preserve"> </w:t>
      </w:r>
      <w:r w:rsidRPr="00F404F5">
        <w:rPr>
          <w:rFonts w:eastAsia="Cambria"/>
          <w:w w:val="105"/>
          <w:sz w:val="22"/>
          <w:szCs w:val="22"/>
        </w:rPr>
        <w:t>provided,</w:t>
      </w:r>
      <w:r w:rsidRPr="00165A75">
        <w:rPr>
          <w:rFonts w:eastAsia="Cambria"/>
          <w:w w:val="105"/>
          <w:sz w:val="22"/>
          <w:szCs w:val="22"/>
        </w:rPr>
        <w:t xml:space="preserve"> </w:t>
      </w:r>
      <w:r w:rsidRPr="00F404F5">
        <w:rPr>
          <w:rFonts w:eastAsia="Cambria"/>
          <w:w w:val="105"/>
          <w:sz w:val="22"/>
          <w:szCs w:val="22"/>
        </w:rPr>
        <w:t>and</w:t>
      </w:r>
      <w:r w:rsidRPr="00165A75">
        <w:rPr>
          <w:rFonts w:eastAsia="Cambria"/>
          <w:w w:val="105"/>
          <w:sz w:val="22"/>
          <w:szCs w:val="22"/>
        </w:rPr>
        <w:t xml:space="preserve"> </w:t>
      </w:r>
      <w:r w:rsidRPr="00F404F5">
        <w:rPr>
          <w:rFonts w:eastAsia="Cambria"/>
          <w:w w:val="105"/>
          <w:sz w:val="22"/>
          <w:szCs w:val="22"/>
        </w:rPr>
        <w:t>all</w:t>
      </w:r>
      <w:r w:rsidRPr="00165A75">
        <w:rPr>
          <w:rFonts w:eastAsia="Cambria"/>
          <w:w w:val="105"/>
          <w:sz w:val="22"/>
          <w:szCs w:val="22"/>
        </w:rPr>
        <w:t xml:space="preserve"> </w:t>
      </w:r>
      <w:r w:rsidRPr="00F404F5">
        <w:rPr>
          <w:rFonts w:eastAsia="Cambria"/>
          <w:w w:val="105"/>
          <w:sz w:val="22"/>
          <w:szCs w:val="22"/>
        </w:rPr>
        <w:t>Plant</w:t>
      </w:r>
      <w:r w:rsidRPr="00165A75">
        <w:rPr>
          <w:rFonts w:eastAsia="Cambria"/>
          <w:w w:val="105"/>
          <w:sz w:val="22"/>
          <w:szCs w:val="22"/>
        </w:rPr>
        <w:t xml:space="preserve"> </w:t>
      </w:r>
      <w:r w:rsidRPr="00F404F5">
        <w:rPr>
          <w:rFonts w:eastAsia="Cambria"/>
          <w:w w:val="105"/>
          <w:sz w:val="22"/>
          <w:szCs w:val="22"/>
        </w:rPr>
        <w:t>and</w:t>
      </w:r>
      <w:r w:rsidRPr="00165A75">
        <w:rPr>
          <w:rFonts w:eastAsia="Cambria"/>
          <w:w w:val="105"/>
          <w:sz w:val="22"/>
          <w:szCs w:val="22"/>
        </w:rPr>
        <w:t xml:space="preserve"> </w:t>
      </w:r>
      <w:r w:rsidRPr="00F404F5">
        <w:rPr>
          <w:rFonts w:eastAsia="Cambria"/>
          <w:w w:val="105"/>
          <w:sz w:val="22"/>
          <w:szCs w:val="22"/>
        </w:rPr>
        <w:t>Equipment</w:t>
      </w:r>
      <w:r w:rsidRPr="00165A75">
        <w:rPr>
          <w:rFonts w:eastAsia="Cambria"/>
          <w:w w:val="105"/>
          <w:sz w:val="22"/>
          <w:szCs w:val="22"/>
        </w:rPr>
        <w:t xml:space="preserve"> </w:t>
      </w:r>
      <w:r w:rsidRPr="00F404F5">
        <w:rPr>
          <w:rFonts w:eastAsia="Cambria"/>
          <w:w w:val="105"/>
          <w:sz w:val="22"/>
          <w:szCs w:val="22"/>
        </w:rPr>
        <w:t>acquired</w:t>
      </w:r>
      <w:r w:rsidRPr="00165A75">
        <w:rPr>
          <w:rFonts w:eastAsia="Cambria"/>
          <w:w w:val="105"/>
          <w:sz w:val="22"/>
          <w:szCs w:val="22"/>
        </w:rPr>
        <w:t xml:space="preserve"> </w:t>
      </w:r>
      <w:r w:rsidRPr="00F404F5">
        <w:rPr>
          <w:rFonts w:eastAsia="Cambria"/>
          <w:w w:val="105"/>
          <w:sz w:val="22"/>
          <w:szCs w:val="22"/>
        </w:rPr>
        <w:t>(or</w:t>
      </w:r>
      <w:r w:rsidRPr="00165A75">
        <w:rPr>
          <w:rFonts w:eastAsia="Cambria"/>
          <w:w w:val="105"/>
          <w:sz w:val="22"/>
          <w:szCs w:val="22"/>
        </w:rPr>
        <w:t xml:space="preserve"> </w:t>
      </w:r>
      <w:r w:rsidRPr="00F404F5">
        <w:rPr>
          <w:rFonts w:eastAsia="Cambria"/>
          <w:w w:val="105"/>
          <w:sz w:val="22"/>
          <w:szCs w:val="22"/>
        </w:rPr>
        <w:t>subject</w:t>
      </w:r>
      <w:r w:rsidRPr="00165A75">
        <w:rPr>
          <w:rFonts w:eastAsia="Cambria"/>
          <w:w w:val="105"/>
          <w:sz w:val="22"/>
          <w:szCs w:val="22"/>
        </w:rPr>
        <w:t xml:space="preserve"> </w:t>
      </w:r>
      <w:r w:rsidRPr="00F404F5">
        <w:rPr>
          <w:rFonts w:eastAsia="Cambria"/>
          <w:w w:val="105"/>
          <w:sz w:val="22"/>
          <w:szCs w:val="22"/>
        </w:rPr>
        <w:t>to</w:t>
      </w:r>
      <w:r w:rsidRPr="00165A75">
        <w:rPr>
          <w:rFonts w:eastAsia="Cambria"/>
          <w:w w:val="105"/>
          <w:sz w:val="22"/>
          <w:szCs w:val="22"/>
        </w:rPr>
        <w:t xml:space="preserve"> </w:t>
      </w:r>
      <w:r w:rsidRPr="00F404F5">
        <w:rPr>
          <w:rFonts w:eastAsia="Cambria"/>
          <w:w w:val="105"/>
          <w:sz w:val="22"/>
          <w:szCs w:val="22"/>
        </w:rPr>
        <w:t>a</w:t>
      </w:r>
      <w:r w:rsidRPr="00165A75">
        <w:rPr>
          <w:rFonts w:eastAsia="Cambria"/>
          <w:w w:val="105"/>
          <w:sz w:val="22"/>
          <w:szCs w:val="22"/>
        </w:rPr>
        <w:t xml:space="preserve"> </w:t>
      </w:r>
      <w:r w:rsidRPr="00F404F5">
        <w:rPr>
          <w:rFonts w:eastAsia="Cambria"/>
          <w:w w:val="105"/>
          <w:sz w:val="22"/>
          <w:szCs w:val="22"/>
        </w:rPr>
        <w:t>legally</w:t>
      </w:r>
      <w:r w:rsidRPr="00165A75">
        <w:rPr>
          <w:rFonts w:eastAsia="Cambria"/>
          <w:w w:val="105"/>
          <w:sz w:val="22"/>
          <w:szCs w:val="22"/>
        </w:rPr>
        <w:t xml:space="preserve"> </w:t>
      </w:r>
      <w:r w:rsidRPr="00F404F5">
        <w:rPr>
          <w:rFonts w:eastAsia="Cambria"/>
          <w:w w:val="105"/>
          <w:sz w:val="22"/>
          <w:szCs w:val="22"/>
        </w:rPr>
        <w:t>binding</w:t>
      </w:r>
      <w:r w:rsidRPr="00165A75">
        <w:rPr>
          <w:rFonts w:eastAsia="Cambria"/>
          <w:w w:val="105"/>
          <w:sz w:val="22"/>
          <w:szCs w:val="22"/>
        </w:rPr>
        <w:t xml:space="preserve"> </w:t>
      </w:r>
      <w:r w:rsidRPr="00F404F5">
        <w:rPr>
          <w:rFonts w:eastAsia="Cambria"/>
          <w:w w:val="105"/>
          <w:sz w:val="22"/>
          <w:szCs w:val="22"/>
        </w:rPr>
        <w:t>obligation to purchase) by the Contractor and used or intended to be</w:t>
      </w:r>
      <w:r w:rsidRPr="00165A75">
        <w:rPr>
          <w:rFonts w:eastAsia="Cambria"/>
          <w:w w:val="105"/>
          <w:sz w:val="22"/>
          <w:szCs w:val="22"/>
        </w:rPr>
        <w:t xml:space="preserve"> </w:t>
      </w:r>
      <w:r w:rsidRPr="00F404F5">
        <w:rPr>
          <w:rFonts w:eastAsia="Cambria"/>
          <w:w w:val="105"/>
          <w:sz w:val="22"/>
          <w:szCs w:val="22"/>
        </w:rPr>
        <w:t>used for the purpose of the Facilities, up to and including the date of</w:t>
      </w:r>
      <w:r w:rsidRPr="00165A75">
        <w:rPr>
          <w:rFonts w:eastAsia="Cambria"/>
          <w:w w:val="105"/>
          <w:sz w:val="22"/>
          <w:szCs w:val="22"/>
        </w:rPr>
        <w:t xml:space="preserve"> </w:t>
      </w:r>
      <w:r w:rsidRPr="00F404F5">
        <w:rPr>
          <w:rFonts w:eastAsia="Cambria"/>
          <w:w w:val="105"/>
          <w:sz w:val="22"/>
          <w:szCs w:val="22"/>
        </w:rPr>
        <w:t>termination.</w:t>
      </w:r>
    </w:p>
    <w:p w:rsidR="005A48C5" w:rsidRPr="00F404F5" w:rsidRDefault="005A48C5">
      <w:pPr>
        <w:widowControl w:val="0"/>
        <w:autoSpaceDE w:val="0"/>
        <w:autoSpaceDN w:val="0"/>
        <w:spacing w:before="5"/>
        <w:rPr>
          <w:rFonts w:eastAsia="Cambria"/>
          <w:sz w:val="22"/>
          <w:szCs w:val="22"/>
        </w:rPr>
      </w:pPr>
    </w:p>
    <w:p w:rsidR="005A48C5" w:rsidRPr="00165A75" w:rsidRDefault="00D11752">
      <w:pPr>
        <w:widowControl w:val="0"/>
        <w:numPr>
          <w:ilvl w:val="2"/>
          <w:numId w:val="1"/>
        </w:numPr>
        <w:tabs>
          <w:tab w:val="left" w:pos="1288"/>
          <w:tab w:val="left" w:pos="1289"/>
        </w:tabs>
        <w:autoSpaceDE w:val="0"/>
        <w:autoSpaceDN w:val="0"/>
        <w:spacing w:line="254" w:lineRule="auto"/>
        <w:ind w:right="1607"/>
        <w:jc w:val="both"/>
        <w:rPr>
          <w:rFonts w:eastAsia="Cambria"/>
          <w:w w:val="105"/>
          <w:sz w:val="22"/>
          <w:szCs w:val="22"/>
        </w:rPr>
      </w:pPr>
      <w:r w:rsidRPr="00F404F5">
        <w:rPr>
          <w:rFonts w:eastAsia="Cambria"/>
          <w:w w:val="105"/>
          <w:sz w:val="22"/>
          <w:szCs w:val="22"/>
        </w:rPr>
        <w:t>In</w:t>
      </w:r>
      <w:r w:rsidRPr="00F404F5">
        <w:rPr>
          <w:rFonts w:eastAsia="Cambria"/>
          <w:spacing w:val="1"/>
          <w:w w:val="105"/>
          <w:sz w:val="22"/>
          <w:szCs w:val="22"/>
        </w:rPr>
        <w:t xml:space="preserve"> </w:t>
      </w:r>
      <w:r w:rsidRPr="00F404F5">
        <w:rPr>
          <w:rFonts w:eastAsia="Cambria"/>
          <w:w w:val="105"/>
          <w:sz w:val="22"/>
          <w:szCs w:val="22"/>
        </w:rPr>
        <w:t>this</w:t>
      </w:r>
      <w:r w:rsidRPr="00F404F5">
        <w:rPr>
          <w:rFonts w:eastAsia="Cambria"/>
          <w:spacing w:val="1"/>
          <w:w w:val="105"/>
          <w:sz w:val="22"/>
          <w:szCs w:val="22"/>
        </w:rPr>
        <w:t xml:space="preserve"> </w:t>
      </w:r>
      <w:r w:rsidRPr="00F404F5">
        <w:rPr>
          <w:rFonts w:eastAsia="Cambria"/>
          <w:b/>
          <w:i/>
          <w:w w:val="105"/>
          <w:sz w:val="22"/>
          <w:szCs w:val="22"/>
        </w:rPr>
        <w:t>GCC</w:t>
      </w:r>
      <w:r w:rsidRPr="00F404F5">
        <w:rPr>
          <w:rFonts w:eastAsia="Cambria"/>
          <w:b/>
          <w:i/>
          <w:spacing w:val="1"/>
          <w:w w:val="105"/>
          <w:sz w:val="22"/>
          <w:szCs w:val="22"/>
        </w:rPr>
        <w:t xml:space="preserve"> </w:t>
      </w:r>
      <w:r w:rsidRPr="00F404F5">
        <w:rPr>
          <w:rFonts w:eastAsia="Cambria"/>
          <w:b/>
          <w:i/>
          <w:w w:val="105"/>
          <w:sz w:val="22"/>
          <w:szCs w:val="22"/>
        </w:rPr>
        <w:t>Clause</w:t>
      </w:r>
      <w:r w:rsidRPr="00F404F5">
        <w:rPr>
          <w:rFonts w:eastAsia="Cambria"/>
          <w:b/>
          <w:i/>
          <w:spacing w:val="1"/>
          <w:w w:val="105"/>
          <w:sz w:val="22"/>
          <w:szCs w:val="22"/>
        </w:rPr>
        <w:t xml:space="preserve"> </w:t>
      </w:r>
      <w:r w:rsidRPr="00F404F5">
        <w:rPr>
          <w:rFonts w:eastAsia="Cambria"/>
          <w:b/>
          <w:i/>
          <w:w w:val="105"/>
          <w:sz w:val="22"/>
          <w:szCs w:val="22"/>
        </w:rPr>
        <w:t>36</w:t>
      </w:r>
      <w:r w:rsidRPr="00F404F5">
        <w:rPr>
          <w:rFonts w:eastAsia="Cambria"/>
          <w:w w:val="105"/>
          <w:sz w:val="22"/>
          <w:szCs w:val="22"/>
        </w:rPr>
        <w:t>,</w:t>
      </w:r>
      <w:r w:rsidRPr="00F404F5">
        <w:rPr>
          <w:rFonts w:eastAsia="Cambria"/>
          <w:spacing w:val="1"/>
          <w:w w:val="105"/>
          <w:sz w:val="22"/>
          <w:szCs w:val="22"/>
        </w:rPr>
        <w:t xml:space="preserve"> </w:t>
      </w:r>
      <w:r w:rsidRPr="00F404F5">
        <w:rPr>
          <w:rFonts w:eastAsia="Cambria"/>
          <w:w w:val="105"/>
          <w:sz w:val="22"/>
          <w:szCs w:val="22"/>
        </w:rPr>
        <w:t>in</w:t>
      </w:r>
      <w:r w:rsidRPr="00165A75">
        <w:rPr>
          <w:rFonts w:eastAsia="Cambria"/>
          <w:w w:val="105"/>
          <w:sz w:val="22"/>
          <w:szCs w:val="22"/>
        </w:rPr>
        <w:t xml:space="preserve"> </w:t>
      </w:r>
      <w:r w:rsidRPr="00F404F5">
        <w:rPr>
          <w:rFonts w:eastAsia="Cambria"/>
          <w:w w:val="105"/>
          <w:sz w:val="22"/>
          <w:szCs w:val="22"/>
        </w:rPr>
        <w:t>calculating</w:t>
      </w:r>
      <w:r w:rsidRPr="00165A75">
        <w:rPr>
          <w:rFonts w:eastAsia="Cambria"/>
          <w:w w:val="105"/>
          <w:sz w:val="22"/>
          <w:szCs w:val="22"/>
        </w:rPr>
        <w:t xml:space="preserve"> </w:t>
      </w:r>
      <w:r w:rsidRPr="00F404F5">
        <w:rPr>
          <w:rFonts w:eastAsia="Cambria"/>
          <w:w w:val="105"/>
          <w:sz w:val="22"/>
          <w:szCs w:val="22"/>
        </w:rPr>
        <w:t>any</w:t>
      </w:r>
      <w:r w:rsidRPr="00165A75">
        <w:rPr>
          <w:rFonts w:eastAsia="Cambria"/>
          <w:w w:val="105"/>
          <w:sz w:val="22"/>
          <w:szCs w:val="22"/>
        </w:rPr>
        <w:t xml:space="preserve"> </w:t>
      </w:r>
      <w:r w:rsidRPr="00F404F5">
        <w:rPr>
          <w:rFonts w:eastAsia="Cambria"/>
          <w:w w:val="105"/>
          <w:sz w:val="22"/>
          <w:szCs w:val="22"/>
        </w:rPr>
        <w:t>monies</w:t>
      </w:r>
      <w:r w:rsidRPr="00165A75">
        <w:rPr>
          <w:rFonts w:eastAsia="Cambria"/>
          <w:w w:val="105"/>
          <w:sz w:val="22"/>
          <w:szCs w:val="22"/>
        </w:rPr>
        <w:t xml:space="preserve"> </w:t>
      </w:r>
      <w:r w:rsidRPr="00F404F5">
        <w:rPr>
          <w:rFonts w:eastAsia="Cambria"/>
          <w:w w:val="105"/>
          <w:sz w:val="22"/>
          <w:szCs w:val="22"/>
        </w:rPr>
        <w:t>due</w:t>
      </w:r>
      <w:r w:rsidRPr="00165A75">
        <w:rPr>
          <w:rFonts w:eastAsia="Cambria"/>
          <w:w w:val="105"/>
          <w:sz w:val="22"/>
          <w:szCs w:val="22"/>
        </w:rPr>
        <w:t xml:space="preserve"> </w:t>
      </w:r>
      <w:r w:rsidRPr="00F404F5">
        <w:rPr>
          <w:rFonts w:eastAsia="Cambria"/>
          <w:w w:val="105"/>
          <w:sz w:val="22"/>
          <w:szCs w:val="22"/>
        </w:rPr>
        <w:t>from</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Employer</w:t>
      </w:r>
      <w:r w:rsidRPr="00165A75">
        <w:rPr>
          <w:rFonts w:eastAsia="Cambria"/>
          <w:w w:val="105"/>
          <w:sz w:val="22"/>
          <w:szCs w:val="22"/>
        </w:rPr>
        <w:t xml:space="preserve"> </w:t>
      </w:r>
      <w:r w:rsidRPr="00F404F5">
        <w:rPr>
          <w:rFonts w:eastAsia="Cambria"/>
          <w:w w:val="105"/>
          <w:sz w:val="22"/>
          <w:szCs w:val="22"/>
        </w:rPr>
        <w:t>to</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Contractor,</w:t>
      </w:r>
      <w:r w:rsidRPr="00165A75">
        <w:rPr>
          <w:rFonts w:eastAsia="Cambria"/>
          <w:w w:val="105"/>
          <w:sz w:val="22"/>
          <w:szCs w:val="22"/>
        </w:rPr>
        <w:t xml:space="preserve"> </w:t>
      </w:r>
      <w:r w:rsidRPr="00F404F5">
        <w:rPr>
          <w:rFonts w:eastAsia="Cambria"/>
          <w:w w:val="105"/>
          <w:sz w:val="22"/>
          <w:szCs w:val="22"/>
        </w:rPr>
        <w:t>account</w:t>
      </w:r>
      <w:r w:rsidRPr="00165A75">
        <w:rPr>
          <w:rFonts w:eastAsia="Cambria"/>
          <w:w w:val="105"/>
          <w:sz w:val="22"/>
          <w:szCs w:val="22"/>
        </w:rPr>
        <w:t xml:space="preserve"> </w:t>
      </w:r>
      <w:r w:rsidRPr="00F404F5">
        <w:rPr>
          <w:rFonts w:eastAsia="Cambria"/>
          <w:w w:val="105"/>
          <w:sz w:val="22"/>
          <w:szCs w:val="22"/>
        </w:rPr>
        <w:t>shall</w:t>
      </w:r>
      <w:r w:rsidRPr="00165A75">
        <w:rPr>
          <w:rFonts w:eastAsia="Cambria"/>
          <w:w w:val="105"/>
          <w:sz w:val="22"/>
          <w:szCs w:val="22"/>
        </w:rPr>
        <w:t xml:space="preserve"> </w:t>
      </w:r>
      <w:r w:rsidRPr="00F404F5">
        <w:rPr>
          <w:rFonts w:eastAsia="Cambria"/>
          <w:w w:val="105"/>
          <w:sz w:val="22"/>
          <w:szCs w:val="22"/>
        </w:rPr>
        <w:t>be</w:t>
      </w:r>
      <w:r w:rsidRPr="00165A75">
        <w:rPr>
          <w:rFonts w:eastAsia="Cambria"/>
          <w:w w:val="105"/>
          <w:sz w:val="22"/>
          <w:szCs w:val="22"/>
        </w:rPr>
        <w:t xml:space="preserve"> </w:t>
      </w:r>
      <w:r w:rsidRPr="00F404F5">
        <w:rPr>
          <w:rFonts w:eastAsia="Cambria"/>
          <w:w w:val="105"/>
          <w:sz w:val="22"/>
          <w:szCs w:val="22"/>
        </w:rPr>
        <w:t>taken</w:t>
      </w:r>
      <w:r w:rsidRPr="00165A75">
        <w:rPr>
          <w:rFonts w:eastAsia="Cambria"/>
          <w:w w:val="105"/>
          <w:sz w:val="22"/>
          <w:szCs w:val="22"/>
        </w:rPr>
        <w:t xml:space="preserve"> </w:t>
      </w:r>
      <w:r w:rsidRPr="00F404F5">
        <w:rPr>
          <w:rFonts w:eastAsia="Cambria"/>
          <w:w w:val="105"/>
          <w:sz w:val="22"/>
          <w:szCs w:val="22"/>
        </w:rPr>
        <w:t>of</w:t>
      </w:r>
      <w:r w:rsidRPr="00165A75">
        <w:rPr>
          <w:rFonts w:eastAsia="Cambria"/>
          <w:w w:val="105"/>
          <w:sz w:val="22"/>
          <w:szCs w:val="22"/>
        </w:rPr>
        <w:t xml:space="preserve"> </w:t>
      </w:r>
      <w:r w:rsidRPr="00F404F5">
        <w:rPr>
          <w:rFonts w:eastAsia="Cambria"/>
          <w:w w:val="105"/>
          <w:sz w:val="22"/>
          <w:szCs w:val="22"/>
        </w:rPr>
        <w:t>any</w:t>
      </w:r>
      <w:r w:rsidRPr="00165A75">
        <w:rPr>
          <w:rFonts w:eastAsia="Cambria"/>
          <w:w w:val="105"/>
          <w:sz w:val="22"/>
          <w:szCs w:val="22"/>
        </w:rPr>
        <w:t xml:space="preserve"> </w:t>
      </w:r>
      <w:r w:rsidRPr="00F404F5">
        <w:rPr>
          <w:rFonts w:eastAsia="Cambria"/>
          <w:w w:val="105"/>
          <w:sz w:val="22"/>
          <w:szCs w:val="22"/>
        </w:rPr>
        <w:t>sum</w:t>
      </w:r>
      <w:r w:rsidRPr="00165A75">
        <w:rPr>
          <w:rFonts w:eastAsia="Cambria"/>
          <w:w w:val="105"/>
          <w:sz w:val="22"/>
          <w:szCs w:val="22"/>
        </w:rPr>
        <w:t xml:space="preserve"> </w:t>
      </w:r>
      <w:r w:rsidRPr="00F404F5">
        <w:rPr>
          <w:rFonts w:eastAsia="Cambria"/>
          <w:w w:val="105"/>
          <w:sz w:val="22"/>
          <w:szCs w:val="22"/>
        </w:rPr>
        <w:t>previously</w:t>
      </w:r>
      <w:r w:rsidRPr="00165A75">
        <w:rPr>
          <w:rFonts w:eastAsia="Cambria"/>
          <w:w w:val="105"/>
          <w:sz w:val="22"/>
          <w:szCs w:val="22"/>
        </w:rPr>
        <w:t xml:space="preserve"> </w:t>
      </w:r>
      <w:r w:rsidRPr="00F404F5">
        <w:rPr>
          <w:rFonts w:eastAsia="Cambria"/>
          <w:w w:val="105"/>
          <w:sz w:val="22"/>
          <w:szCs w:val="22"/>
        </w:rPr>
        <w:t>paid</w:t>
      </w:r>
      <w:r w:rsidRPr="00165A75">
        <w:rPr>
          <w:rFonts w:eastAsia="Cambria"/>
          <w:w w:val="105"/>
          <w:sz w:val="22"/>
          <w:szCs w:val="22"/>
        </w:rPr>
        <w:t xml:space="preserve"> </w:t>
      </w:r>
      <w:r w:rsidRPr="00F404F5">
        <w:rPr>
          <w:rFonts w:eastAsia="Cambria"/>
          <w:w w:val="105"/>
          <w:sz w:val="22"/>
          <w:szCs w:val="22"/>
        </w:rPr>
        <w:t>by</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Employer</w:t>
      </w:r>
      <w:r w:rsidRPr="00165A75">
        <w:rPr>
          <w:rFonts w:eastAsia="Cambria"/>
          <w:w w:val="105"/>
          <w:sz w:val="22"/>
          <w:szCs w:val="22"/>
        </w:rPr>
        <w:t xml:space="preserve"> </w:t>
      </w:r>
      <w:r w:rsidRPr="00F404F5">
        <w:rPr>
          <w:rFonts w:eastAsia="Cambria"/>
          <w:w w:val="105"/>
          <w:sz w:val="22"/>
          <w:szCs w:val="22"/>
        </w:rPr>
        <w:t>to</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Contractor</w:t>
      </w:r>
      <w:r w:rsidRPr="00165A75">
        <w:rPr>
          <w:rFonts w:eastAsia="Cambria"/>
          <w:w w:val="105"/>
          <w:sz w:val="22"/>
          <w:szCs w:val="22"/>
        </w:rPr>
        <w:t xml:space="preserve"> </w:t>
      </w:r>
      <w:r w:rsidRPr="00F404F5">
        <w:rPr>
          <w:rFonts w:eastAsia="Cambria"/>
          <w:w w:val="105"/>
          <w:sz w:val="22"/>
          <w:szCs w:val="22"/>
        </w:rPr>
        <w:t>under</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Contract,</w:t>
      </w:r>
      <w:r w:rsidRPr="00165A75">
        <w:rPr>
          <w:rFonts w:eastAsia="Cambria"/>
          <w:w w:val="105"/>
          <w:sz w:val="22"/>
          <w:szCs w:val="22"/>
        </w:rPr>
        <w:t xml:space="preserve"> </w:t>
      </w:r>
      <w:r w:rsidRPr="00F404F5">
        <w:rPr>
          <w:rFonts w:eastAsia="Cambria"/>
          <w:w w:val="105"/>
          <w:sz w:val="22"/>
          <w:szCs w:val="22"/>
        </w:rPr>
        <w:t>including</w:t>
      </w:r>
      <w:r w:rsidRPr="00165A75">
        <w:rPr>
          <w:rFonts w:eastAsia="Cambria"/>
          <w:w w:val="105"/>
          <w:sz w:val="22"/>
          <w:szCs w:val="22"/>
        </w:rPr>
        <w:t xml:space="preserve"> </w:t>
      </w:r>
      <w:r w:rsidRPr="00F404F5">
        <w:rPr>
          <w:rFonts w:eastAsia="Cambria"/>
          <w:w w:val="105"/>
          <w:sz w:val="22"/>
          <w:szCs w:val="22"/>
        </w:rPr>
        <w:t>any</w:t>
      </w:r>
      <w:r w:rsidRPr="00165A75">
        <w:rPr>
          <w:rFonts w:eastAsia="Cambria"/>
          <w:w w:val="105"/>
          <w:sz w:val="22"/>
          <w:szCs w:val="22"/>
        </w:rPr>
        <w:t xml:space="preserve"> </w:t>
      </w:r>
      <w:r w:rsidRPr="00F404F5">
        <w:rPr>
          <w:rFonts w:eastAsia="Cambria"/>
          <w:w w:val="105"/>
          <w:sz w:val="22"/>
          <w:szCs w:val="22"/>
        </w:rPr>
        <w:t>advance</w:t>
      </w:r>
      <w:r w:rsidRPr="00165A75">
        <w:rPr>
          <w:rFonts w:eastAsia="Cambria"/>
          <w:w w:val="105"/>
          <w:sz w:val="22"/>
          <w:szCs w:val="22"/>
        </w:rPr>
        <w:t xml:space="preserve"> </w:t>
      </w:r>
      <w:r w:rsidRPr="00F404F5">
        <w:rPr>
          <w:rFonts w:eastAsia="Cambria"/>
          <w:w w:val="105"/>
          <w:sz w:val="22"/>
          <w:szCs w:val="22"/>
        </w:rPr>
        <w:t>payment</w:t>
      </w:r>
      <w:r w:rsidRPr="00165A75">
        <w:rPr>
          <w:rFonts w:eastAsia="Cambria"/>
          <w:w w:val="105"/>
          <w:sz w:val="22"/>
          <w:szCs w:val="22"/>
        </w:rPr>
        <w:t xml:space="preserve"> </w:t>
      </w:r>
      <w:r w:rsidRPr="00F404F5">
        <w:rPr>
          <w:rFonts w:eastAsia="Cambria"/>
          <w:w w:val="105"/>
          <w:sz w:val="22"/>
          <w:szCs w:val="22"/>
        </w:rPr>
        <w:t>paid</w:t>
      </w:r>
      <w:r w:rsidRPr="00165A75">
        <w:rPr>
          <w:rFonts w:eastAsia="Cambria"/>
          <w:w w:val="105"/>
          <w:sz w:val="22"/>
          <w:szCs w:val="22"/>
        </w:rPr>
        <w:t xml:space="preserve"> </w:t>
      </w:r>
      <w:r w:rsidRPr="00F404F5">
        <w:rPr>
          <w:rFonts w:eastAsia="Cambria"/>
          <w:w w:val="105"/>
          <w:sz w:val="22"/>
          <w:szCs w:val="22"/>
        </w:rPr>
        <w:t>pursuant</w:t>
      </w:r>
      <w:r w:rsidRPr="00165A75">
        <w:rPr>
          <w:rFonts w:eastAsia="Cambria"/>
          <w:w w:val="105"/>
          <w:sz w:val="22"/>
          <w:szCs w:val="22"/>
        </w:rPr>
        <w:t xml:space="preserve"> </w:t>
      </w:r>
      <w:r w:rsidRPr="00F404F5">
        <w:rPr>
          <w:rFonts w:eastAsia="Cambria"/>
          <w:w w:val="105"/>
          <w:sz w:val="22"/>
          <w:szCs w:val="22"/>
        </w:rPr>
        <w:t>to</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corresponding Appendix (Terms and Procedures of Payment) to the</w:t>
      </w:r>
      <w:r w:rsidRPr="00165A75">
        <w:rPr>
          <w:rFonts w:eastAsia="Cambria"/>
          <w:w w:val="105"/>
          <w:sz w:val="22"/>
          <w:szCs w:val="22"/>
        </w:rPr>
        <w:t xml:space="preserve"> </w:t>
      </w:r>
      <w:r w:rsidRPr="00F404F5">
        <w:rPr>
          <w:rFonts w:eastAsia="Cambria"/>
          <w:w w:val="105"/>
          <w:sz w:val="22"/>
          <w:szCs w:val="22"/>
        </w:rPr>
        <w:t>Contract</w:t>
      </w:r>
      <w:r w:rsidRPr="00165A75">
        <w:rPr>
          <w:rFonts w:eastAsia="Cambria"/>
          <w:w w:val="105"/>
          <w:sz w:val="22"/>
          <w:szCs w:val="22"/>
        </w:rPr>
        <w:t xml:space="preserve"> </w:t>
      </w:r>
      <w:r w:rsidRPr="00F404F5">
        <w:rPr>
          <w:rFonts w:eastAsia="Cambria"/>
          <w:w w:val="105"/>
          <w:sz w:val="22"/>
          <w:szCs w:val="22"/>
        </w:rPr>
        <w:t>Agreement.</w:t>
      </w:r>
    </w:p>
    <w:p w:rsidR="005A48C5" w:rsidRPr="00F404F5" w:rsidRDefault="005A48C5">
      <w:pPr>
        <w:widowControl w:val="0"/>
        <w:autoSpaceDE w:val="0"/>
        <w:autoSpaceDN w:val="0"/>
        <w:spacing w:before="1"/>
        <w:rPr>
          <w:rFonts w:eastAsia="Cambria"/>
          <w:sz w:val="22"/>
          <w:szCs w:val="22"/>
        </w:rPr>
      </w:pPr>
    </w:p>
    <w:p w:rsidR="005A48C5" w:rsidRPr="00F404F5" w:rsidRDefault="00D11752">
      <w:pPr>
        <w:widowControl w:val="0"/>
        <w:numPr>
          <w:ilvl w:val="1"/>
          <w:numId w:val="1"/>
        </w:numPr>
        <w:tabs>
          <w:tab w:val="left" w:pos="928"/>
          <w:tab w:val="left" w:pos="929"/>
        </w:tabs>
        <w:autoSpaceDE w:val="0"/>
        <w:autoSpaceDN w:val="0"/>
        <w:ind w:hanging="721"/>
        <w:outlineLvl w:val="0"/>
        <w:rPr>
          <w:rFonts w:eastAsia="Palatino Linotype"/>
          <w:b/>
          <w:bCs/>
          <w:sz w:val="22"/>
          <w:szCs w:val="22"/>
        </w:rPr>
      </w:pPr>
      <w:bookmarkStart w:id="49" w:name="_Toc146280675"/>
      <w:r w:rsidRPr="00F404F5">
        <w:rPr>
          <w:rFonts w:eastAsia="Palatino Linotype"/>
          <w:b/>
          <w:bCs/>
          <w:sz w:val="22"/>
          <w:szCs w:val="22"/>
        </w:rPr>
        <w:t>Assignment</w:t>
      </w:r>
      <w:bookmarkEnd w:id="49"/>
    </w:p>
    <w:p w:rsidR="005A48C5" w:rsidRPr="00F404F5" w:rsidRDefault="005A48C5">
      <w:pPr>
        <w:widowControl w:val="0"/>
        <w:autoSpaceDE w:val="0"/>
        <w:autoSpaceDN w:val="0"/>
        <w:spacing w:before="9"/>
        <w:rPr>
          <w:rFonts w:eastAsia="Cambria"/>
          <w:b/>
          <w:sz w:val="22"/>
          <w:szCs w:val="22"/>
        </w:rPr>
      </w:pPr>
    </w:p>
    <w:p w:rsidR="005A48C5" w:rsidRPr="00F404F5" w:rsidRDefault="00D11752">
      <w:pPr>
        <w:widowControl w:val="0"/>
        <w:numPr>
          <w:ilvl w:val="2"/>
          <w:numId w:val="1"/>
        </w:numPr>
        <w:tabs>
          <w:tab w:val="left" w:pos="1288"/>
          <w:tab w:val="left" w:pos="1289"/>
        </w:tabs>
        <w:autoSpaceDE w:val="0"/>
        <w:autoSpaceDN w:val="0"/>
        <w:spacing w:before="1" w:line="254" w:lineRule="auto"/>
        <w:ind w:right="1603"/>
        <w:jc w:val="both"/>
        <w:rPr>
          <w:rFonts w:eastAsia="Cambria"/>
          <w:sz w:val="22"/>
          <w:szCs w:val="22"/>
        </w:rPr>
      </w:pPr>
      <w:r w:rsidRPr="00F404F5">
        <w:rPr>
          <w:rFonts w:eastAsia="Cambria"/>
          <w:w w:val="105"/>
          <w:sz w:val="22"/>
          <w:szCs w:val="22"/>
        </w:rPr>
        <w:t>Neither the Employer nor the Contractor shall, without the express</w:t>
      </w:r>
      <w:r w:rsidRPr="00165A75">
        <w:rPr>
          <w:rFonts w:eastAsia="Cambria"/>
          <w:w w:val="105"/>
          <w:sz w:val="22"/>
          <w:szCs w:val="22"/>
        </w:rPr>
        <w:t xml:space="preserve"> </w:t>
      </w:r>
      <w:r w:rsidRPr="00F404F5">
        <w:rPr>
          <w:rFonts w:eastAsia="Cambria"/>
          <w:w w:val="105"/>
          <w:sz w:val="22"/>
          <w:szCs w:val="22"/>
        </w:rPr>
        <w:t>prior written consent of the other party (which consent shall not be</w:t>
      </w:r>
      <w:r w:rsidRPr="00165A75">
        <w:rPr>
          <w:rFonts w:eastAsia="Cambria"/>
          <w:w w:val="105"/>
          <w:sz w:val="22"/>
          <w:szCs w:val="22"/>
        </w:rPr>
        <w:t xml:space="preserve"> </w:t>
      </w:r>
      <w:r w:rsidRPr="00F404F5">
        <w:rPr>
          <w:rFonts w:eastAsia="Cambria"/>
          <w:w w:val="105"/>
          <w:sz w:val="22"/>
          <w:szCs w:val="22"/>
        </w:rPr>
        <w:t>unreasonably withheld), assign to any third party the Contract or</w:t>
      </w:r>
      <w:r w:rsidRPr="00165A75">
        <w:rPr>
          <w:rFonts w:eastAsia="Cambria"/>
          <w:w w:val="105"/>
          <w:sz w:val="22"/>
          <w:szCs w:val="22"/>
        </w:rPr>
        <w:t xml:space="preserve"> </w:t>
      </w:r>
      <w:r w:rsidRPr="00F404F5">
        <w:rPr>
          <w:rFonts w:eastAsia="Cambria"/>
          <w:w w:val="105"/>
          <w:sz w:val="22"/>
          <w:szCs w:val="22"/>
        </w:rPr>
        <w:t>any</w:t>
      </w:r>
      <w:r w:rsidRPr="00165A75">
        <w:rPr>
          <w:rFonts w:eastAsia="Cambria"/>
          <w:w w:val="105"/>
          <w:sz w:val="22"/>
          <w:szCs w:val="22"/>
        </w:rPr>
        <w:t xml:space="preserve"> </w:t>
      </w:r>
      <w:r w:rsidRPr="00F404F5">
        <w:rPr>
          <w:rFonts w:eastAsia="Cambria"/>
          <w:w w:val="105"/>
          <w:sz w:val="22"/>
          <w:szCs w:val="22"/>
        </w:rPr>
        <w:t>part</w:t>
      </w:r>
      <w:r w:rsidRPr="00165A75">
        <w:rPr>
          <w:rFonts w:eastAsia="Cambria"/>
          <w:w w:val="105"/>
          <w:sz w:val="22"/>
          <w:szCs w:val="22"/>
        </w:rPr>
        <w:t xml:space="preserve"> </w:t>
      </w:r>
      <w:r w:rsidRPr="00F404F5">
        <w:rPr>
          <w:rFonts w:eastAsia="Cambria"/>
          <w:w w:val="105"/>
          <w:sz w:val="22"/>
          <w:szCs w:val="22"/>
        </w:rPr>
        <w:t>thereof,</w:t>
      </w:r>
      <w:r w:rsidRPr="00165A75">
        <w:rPr>
          <w:rFonts w:eastAsia="Cambria"/>
          <w:w w:val="105"/>
          <w:sz w:val="22"/>
          <w:szCs w:val="22"/>
        </w:rPr>
        <w:t xml:space="preserve"> </w:t>
      </w:r>
      <w:r w:rsidRPr="00F404F5">
        <w:rPr>
          <w:rFonts w:eastAsia="Cambria"/>
          <w:w w:val="105"/>
          <w:sz w:val="22"/>
          <w:szCs w:val="22"/>
        </w:rPr>
        <w:t>or</w:t>
      </w:r>
      <w:r w:rsidRPr="00165A75">
        <w:rPr>
          <w:rFonts w:eastAsia="Cambria"/>
          <w:w w:val="105"/>
          <w:sz w:val="22"/>
          <w:szCs w:val="22"/>
        </w:rPr>
        <w:t xml:space="preserve"> </w:t>
      </w:r>
      <w:r w:rsidRPr="00F404F5">
        <w:rPr>
          <w:rFonts w:eastAsia="Cambria"/>
          <w:w w:val="105"/>
          <w:sz w:val="22"/>
          <w:szCs w:val="22"/>
        </w:rPr>
        <w:t>any</w:t>
      </w:r>
      <w:r w:rsidRPr="00165A75">
        <w:rPr>
          <w:rFonts w:eastAsia="Cambria"/>
          <w:w w:val="105"/>
          <w:sz w:val="22"/>
          <w:szCs w:val="22"/>
        </w:rPr>
        <w:t xml:space="preserve"> </w:t>
      </w:r>
      <w:r w:rsidRPr="00F404F5">
        <w:rPr>
          <w:rFonts w:eastAsia="Cambria"/>
          <w:w w:val="105"/>
          <w:sz w:val="22"/>
          <w:szCs w:val="22"/>
        </w:rPr>
        <w:t>right,</w:t>
      </w:r>
      <w:r w:rsidRPr="00165A75">
        <w:rPr>
          <w:rFonts w:eastAsia="Cambria"/>
          <w:w w:val="105"/>
          <w:sz w:val="22"/>
          <w:szCs w:val="22"/>
        </w:rPr>
        <w:t xml:space="preserve"> </w:t>
      </w:r>
      <w:r w:rsidRPr="00F404F5">
        <w:rPr>
          <w:rFonts w:eastAsia="Cambria"/>
          <w:w w:val="105"/>
          <w:sz w:val="22"/>
          <w:szCs w:val="22"/>
        </w:rPr>
        <w:t>benefit,</w:t>
      </w:r>
      <w:r w:rsidRPr="00165A75">
        <w:rPr>
          <w:rFonts w:eastAsia="Cambria"/>
          <w:w w:val="105"/>
          <w:sz w:val="22"/>
          <w:szCs w:val="22"/>
        </w:rPr>
        <w:t xml:space="preserve"> </w:t>
      </w:r>
      <w:r w:rsidRPr="00F404F5">
        <w:rPr>
          <w:rFonts w:eastAsia="Cambria"/>
          <w:w w:val="105"/>
          <w:sz w:val="22"/>
          <w:szCs w:val="22"/>
        </w:rPr>
        <w:t>obligation</w:t>
      </w:r>
      <w:r w:rsidRPr="00165A75">
        <w:rPr>
          <w:rFonts w:eastAsia="Cambria"/>
          <w:w w:val="105"/>
          <w:sz w:val="22"/>
          <w:szCs w:val="22"/>
        </w:rPr>
        <w:t xml:space="preserve"> </w:t>
      </w:r>
      <w:r w:rsidRPr="00F404F5">
        <w:rPr>
          <w:rFonts w:eastAsia="Cambria"/>
          <w:w w:val="105"/>
          <w:sz w:val="22"/>
          <w:szCs w:val="22"/>
        </w:rPr>
        <w:t>or</w:t>
      </w:r>
      <w:r w:rsidRPr="00165A75">
        <w:rPr>
          <w:rFonts w:eastAsia="Cambria"/>
          <w:w w:val="105"/>
          <w:sz w:val="22"/>
          <w:szCs w:val="22"/>
        </w:rPr>
        <w:t xml:space="preserve"> </w:t>
      </w:r>
      <w:r w:rsidRPr="00F404F5">
        <w:rPr>
          <w:rFonts w:eastAsia="Cambria"/>
          <w:w w:val="105"/>
          <w:sz w:val="22"/>
          <w:szCs w:val="22"/>
        </w:rPr>
        <w:t>interest</w:t>
      </w:r>
      <w:r w:rsidRPr="00165A75">
        <w:rPr>
          <w:rFonts w:eastAsia="Cambria"/>
          <w:w w:val="105"/>
          <w:sz w:val="22"/>
          <w:szCs w:val="22"/>
        </w:rPr>
        <w:t xml:space="preserve"> </w:t>
      </w:r>
      <w:r w:rsidRPr="00F404F5">
        <w:rPr>
          <w:rFonts w:eastAsia="Cambria"/>
          <w:w w:val="105"/>
          <w:sz w:val="22"/>
          <w:szCs w:val="22"/>
        </w:rPr>
        <w:t>therein</w:t>
      </w:r>
      <w:r w:rsidRPr="00165A75">
        <w:rPr>
          <w:rFonts w:eastAsia="Cambria"/>
          <w:w w:val="105"/>
          <w:sz w:val="22"/>
          <w:szCs w:val="22"/>
        </w:rPr>
        <w:t xml:space="preserve"> </w:t>
      </w:r>
      <w:r w:rsidRPr="00F404F5">
        <w:rPr>
          <w:rFonts w:eastAsia="Cambria"/>
          <w:w w:val="105"/>
          <w:sz w:val="22"/>
          <w:szCs w:val="22"/>
        </w:rPr>
        <w:t>or</w:t>
      </w:r>
      <w:r w:rsidRPr="00165A75">
        <w:rPr>
          <w:rFonts w:eastAsia="Cambria"/>
          <w:w w:val="105"/>
          <w:sz w:val="22"/>
          <w:szCs w:val="22"/>
        </w:rPr>
        <w:t xml:space="preserve"> </w:t>
      </w:r>
      <w:r w:rsidRPr="00F404F5">
        <w:rPr>
          <w:rFonts w:eastAsia="Cambria"/>
          <w:w w:val="105"/>
          <w:sz w:val="22"/>
          <w:szCs w:val="22"/>
        </w:rPr>
        <w:t>thereunder.</w:t>
      </w:r>
    </w:p>
    <w:p w:rsidR="00882B6B" w:rsidRPr="00F404F5" w:rsidRDefault="00882B6B" w:rsidP="00882B6B">
      <w:pPr>
        <w:widowControl w:val="0"/>
        <w:tabs>
          <w:tab w:val="left" w:pos="928"/>
        </w:tabs>
        <w:autoSpaceDE w:val="0"/>
        <w:autoSpaceDN w:val="0"/>
        <w:outlineLvl w:val="0"/>
        <w:rPr>
          <w:rFonts w:eastAsia="Palatino Linotype"/>
          <w:b/>
          <w:bCs/>
          <w:sz w:val="22"/>
          <w:szCs w:val="22"/>
        </w:rPr>
      </w:pPr>
    </w:p>
    <w:p w:rsidR="00882B6B" w:rsidRPr="00F404F5" w:rsidRDefault="00D11752" w:rsidP="00882B6B">
      <w:pPr>
        <w:widowControl w:val="0"/>
        <w:tabs>
          <w:tab w:val="left" w:pos="928"/>
        </w:tabs>
        <w:autoSpaceDE w:val="0"/>
        <w:autoSpaceDN w:val="0"/>
        <w:ind w:left="208"/>
        <w:outlineLvl w:val="0"/>
        <w:rPr>
          <w:rFonts w:eastAsia="Palatino Linotype"/>
          <w:b/>
          <w:bCs/>
          <w:sz w:val="22"/>
          <w:szCs w:val="22"/>
        </w:rPr>
      </w:pPr>
      <w:bookmarkStart w:id="50" w:name="_Toc132645907"/>
      <w:bookmarkStart w:id="51" w:name="_Toc146280676"/>
      <w:r w:rsidRPr="00F404F5">
        <w:rPr>
          <w:rFonts w:eastAsia="Palatino Linotype"/>
          <w:b/>
          <w:bCs/>
          <w:sz w:val="22"/>
          <w:szCs w:val="22"/>
        </w:rPr>
        <w:t>I.</w:t>
      </w:r>
      <w:r w:rsidRPr="00F404F5">
        <w:rPr>
          <w:rFonts w:eastAsia="Palatino Linotype"/>
          <w:b/>
          <w:bCs/>
          <w:sz w:val="22"/>
          <w:szCs w:val="22"/>
        </w:rPr>
        <w:tab/>
        <w:t>Resolution</w:t>
      </w:r>
      <w:r w:rsidRPr="00F404F5">
        <w:rPr>
          <w:rFonts w:eastAsia="Palatino Linotype"/>
          <w:b/>
          <w:bCs/>
          <w:spacing w:val="-4"/>
          <w:sz w:val="22"/>
          <w:szCs w:val="22"/>
        </w:rPr>
        <w:t xml:space="preserve"> </w:t>
      </w:r>
      <w:r w:rsidRPr="00F404F5">
        <w:rPr>
          <w:rFonts w:eastAsia="Palatino Linotype"/>
          <w:b/>
          <w:bCs/>
          <w:sz w:val="22"/>
          <w:szCs w:val="22"/>
        </w:rPr>
        <w:t>of</w:t>
      </w:r>
      <w:r w:rsidRPr="00F404F5">
        <w:rPr>
          <w:rFonts w:eastAsia="Palatino Linotype"/>
          <w:b/>
          <w:bCs/>
          <w:spacing w:val="-3"/>
          <w:sz w:val="22"/>
          <w:szCs w:val="22"/>
        </w:rPr>
        <w:t xml:space="preserve"> </w:t>
      </w:r>
      <w:r w:rsidRPr="00F404F5">
        <w:rPr>
          <w:rFonts w:eastAsia="Palatino Linotype"/>
          <w:b/>
          <w:bCs/>
          <w:sz w:val="22"/>
          <w:szCs w:val="22"/>
        </w:rPr>
        <w:t>Disputes</w:t>
      </w:r>
      <w:bookmarkEnd w:id="50"/>
      <w:bookmarkEnd w:id="51"/>
    </w:p>
    <w:p w:rsidR="00882B6B" w:rsidRPr="00F404F5" w:rsidRDefault="00882B6B" w:rsidP="00882B6B">
      <w:pPr>
        <w:widowControl w:val="0"/>
        <w:autoSpaceDE w:val="0"/>
        <w:autoSpaceDN w:val="0"/>
        <w:spacing w:before="11"/>
        <w:rPr>
          <w:rFonts w:eastAsia="Cambria"/>
          <w:b/>
          <w:sz w:val="22"/>
          <w:szCs w:val="22"/>
        </w:rPr>
      </w:pPr>
    </w:p>
    <w:p w:rsidR="00882B6B" w:rsidRPr="00F404F5" w:rsidRDefault="00D11752" w:rsidP="00882B6B">
      <w:pPr>
        <w:widowControl w:val="0"/>
        <w:numPr>
          <w:ilvl w:val="1"/>
          <w:numId w:val="39"/>
        </w:numPr>
        <w:tabs>
          <w:tab w:val="left" w:pos="928"/>
          <w:tab w:val="left" w:pos="929"/>
        </w:tabs>
        <w:autoSpaceDE w:val="0"/>
        <w:autoSpaceDN w:val="0"/>
        <w:spacing w:before="1"/>
        <w:outlineLvl w:val="0"/>
        <w:rPr>
          <w:rFonts w:eastAsia="Palatino Linotype"/>
          <w:b/>
          <w:bCs/>
          <w:sz w:val="22"/>
          <w:szCs w:val="22"/>
        </w:rPr>
      </w:pPr>
      <w:bookmarkStart w:id="52" w:name="_Toc132645908"/>
      <w:bookmarkStart w:id="53" w:name="_Toc146280677"/>
      <w:r w:rsidRPr="00F404F5">
        <w:rPr>
          <w:rFonts w:eastAsia="Palatino Linotype"/>
          <w:b/>
          <w:bCs/>
          <w:sz w:val="22"/>
          <w:szCs w:val="22"/>
        </w:rPr>
        <w:t>Settlement</w:t>
      </w:r>
      <w:r w:rsidRPr="00F404F5">
        <w:rPr>
          <w:rFonts w:eastAsia="Palatino Linotype"/>
          <w:b/>
          <w:bCs/>
          <w:spacing w:val="-3"/>
          <w:sz w:val="22"/>
          <w:szCs w:val="22"/>
        </w:rPr>
        <w:t xml:space="preserve"> </w:t>
      </w:r>
      <w:r w:rsidRPr="00F404F5">
        <w:rPr>
          <w:rFonts w:eastAsia="Palatino Linotype"/>
          <w:b/>
          <w:bCs/>
          <w:sz w:val="22"/>
          <w:szCs w:val="22"/>
        </w:rPr>
        <w:t>of</w:t>
      </w:r>
      <w:r w:rsidRPr="00F404F5">
        <w:rPr>
          <w:rFonts w:eastAsia="Palatino Linotype"/>
          <w:b/>
          <w:bCs/>
          <w:spacing w:val="-3"/>
          <w:sz w:val="22"/>
          <w:szCs w:val="22"/>
        </w:rPr>
        <w:t xml:space="preserve"> </w:t>
      </w:r>
      <w:r w:rsidRPr="00F404F5">
        <w:rPr>
          <w:rFonts w:eastAsia="Palatino Linotype"/>
          <w:b/>
          <w:bCs/>
          <w:sz w:val="22"/>
          <w:szCs w:val="22"/>
        </w:rPr>
        <w:t>Disputes</w:t>
      </w:r>
      <w:bookmarkEnd w:id="52"/>
      <w:bookmarkEnd w:id="53"/>
    </w:p>
    <w:p w:rsidR="00882B6B" w:rsidRPr="00F404F5" w:rsidRDefault="00882B6B" w:rsidP="00882B6B">
      <w:pPr>
        <w:widowControl w:val="0"/>
        <w:autoSpaceDE w:val="0"/>
        <w:autoSpaceDN w:val="0"/>
        <w:spacing w:before="7"/>
        <w:rPr>
          <w:rFonts w:eastAsia="Cambria"/>
          <w:b/>
          <w:sz w:val="22"/>
          <w:szCs w:val="22"/>
        </w:rPr>
      </w:pPr>
    </w:p>
    <w:p w:rsidR="00882B6B" w:rsidRPr="00F404F5" w:rsidRDefault="00D11752" w:rsidP="00882B6B">
      <w:pPr>
        <w:widowControl w:val="0"/>
        <w:numPr>
          <w:ilvl w:val="2"/>
          <w:numId w:val="39"/>
        </w:numPr>
        <w:tabs>
          <w:tab w:val="left" w:pos="1288"/>
          <w:tab w:val="left" w:pos="1289"/>
        </w:tabs>
        <w:autoSpaceDE w:val="0"/>
        <w:autoSpaceDN w:val="0"/>
        <w:spacing w:line="254" w:lineRule="auto"/>
        <w:ind w:right="1606"/>
        <w:jc w:val="both"/>
        <w:rPr>
          <w:rFonts w:eastAsia="Cambria"/>
          <w:sz w:val="22"/>
          <w:szCs w:val="22"/>
        </w:rPr>
      </w:pPr>
      <w:r w:rsidRPr="00F404F5">
        <w:rPr>
          <w:rFonts w:eastAsia="Cambria"/>
          <w:w w:val="105"/>
          <w:sz w:val="22"/>
          <w:szCs w:val="22"/>
        </w:rPr>
        <w:t>If</w:t>
      </w:r>
      <w:r w:rsidRPr="00F404F5">
        <w:rPr>
          <w:rFonts w:eastAsia="Cambria"/>
          <w:spacing w:val="1"/>
          <w:w w:val="105"/>
          <w:sz w:val="22"/>
          <w:szCs w:val="22"/>
        </w:rPr>
        <w:t xml:space="preserve"> </w:t>
      </w:r>
      <w:r w:rsidRPr="00F404F5">
        <w:rPr>
          <w:rFonts w:eastAsia="Cambria"/>
          <w:w w:val="105"/>
          <w:sz w:val="22"/>
          <w:szCs w:val="22"/>
        </w:rPr>
        <w:t>any</w:t>
      </w:r>
      <w:r w:rsidRPr="00165A75">
        <w:rPr>
          <w:rFonts w:eastAsia="Cambria"/>
          <w:w w:val="105"/>
          <w:sz w:val="22"/>
          <w:szCs w:val="22"/>
        </w:rPr>
        <w:t xml:space="preserve"> </w:t>
      </w:r>
      <w:r w:rsidRPr="00F404F5">
        <w:rPr>
          <w:rFonts w:eastAsia="Cambria"/>
          <w:w w:val="105"/>
          <w:sz w:val="22"/>
          <w:szCs w:val="22"/>
        </w:rPr>
        <w:t>dispute</w:t>
      </w:r>
      <w:r w:rsidRPr="00165A75">
        <w:rPr>
          <w:rFonts w:eastAsia="Cambria"/>
          <w:w w:val="105"/>
          <w:sz w:val="22"/>
          <w:szCs w:val="22"/>
        </w:rPr>
        <w:t xml:space="preserve"> </w:t>
      </w:r>
      <w:r w:rsidRPr="00F404F5">
        <w:rPr>
          <w:rFonts w:eastAsia="Cambria"/>
          <w:w w:val="105"/>
          <w:sz w:val="22"/>
          <w:szCs w:val="22"/>
        </w:rPr>
        <w:t>of</w:t>
      </w:r>
      <w:r w:rsidRPr="00165A75">
        <w:rPr>
          <w:rFonts w:eastAsia="Cambria"/>
          <w:w w:val="105"/>
          <w:sz w:val="22"/>
          <w:szCs w:val="22"/>
        </w:rPr>
        <w:t xml:space="preserve"> </w:t>
      </w:r>
      <w:r w:rsidRPr="00F404F5">
        <w:rPr>
          <w:rFonts w:eastAsia="Cambria"/>
          <w:w w:val="105"/>
          <w:sz w:val="22"/>
          <w:szCs w:val="22"/>
        </w:rPr>
        <w:t>any</w:t>
      </w:r>
      <w:r w:rsidRPr="00165A75">
        <w:rPr>
          <w:rFonts w:eastAsia="Cambria"/>
          <w:w w:val="105"/>
          <w:sz w:val="22"/>
          <w:szCs w:val="22"/>
        </w:rPr>
        <w:t xml:space="preserve"> </w:t>
      </w:r>
      <w:r w:rsidRPr="00F404F5">
        <w:rPr>
          <w:rFonts w:eastAsia="Cambria"/>
          <w:w w:val="105"/>
          <w:sz w:val="22"/>
          <w:szCs w:val="22"/>
        </w:rPr>
        <w:t>kind</w:t>
      </w:r>
      <w:r w:rsidRPr="00165A75">
        <w:rPr>
          <w:rFonts w:eastAsia="Cambria"/>
          <w:w w:val="105"/>
          <w:sz w:val="22"/>
          <w:szCs w:val="22"/>
        </w:rPr>
        <w:t xml:space="preserve"> </w:t>
      </w:r>
      <w:r w:rsidRPr="00F404F5">
        <w:rPr>
          <w:rFonts w:eastAsia="Cambria"/>
          <w:w w:val="105"/>
          <w:sz w:val="22"/>
          <w:szCs w:val="22"/>
        </w:rPr>
        <w:t>whatsoever</w:t>
      </w:r>
      <w:r w:rsidRPr="00165A75">
        <w:rPr>
          <w:rFonts w:eastAsia="Cambria"/>
          <w:w w:val="105"/>
          <w:sz w:val="22"/>
          <w:szCs w:val="22"/>
        </w:rPr>
        <w:t xml:space="preserve"> </w:t>
      </w:r>
      <w:r w:rsidRPr="00F404F5">
        <w:rPr>
          <w:rFonts w:eastAsia="Cambria"/>
          <w:w w:val="105"/>
          <w:sz w:val="22"/>
          <w:szCs w:val="22"/>
        </w:rPr>
        <w:t>shall</w:t>
      </w:r>
      <w:r w:rsidRPr="00165A75">
        <w:rPr>
          <w:rFonts w:eastAsia="Cambria"/>
          <w:w w:val="105"/>
          <w:sz w:val="22"/>
          <w:szCs w:val="22"/>
        </w:rPr>
        <w:t xml:space="preserve"> </w:t>
      </w:r>
      <w:r w:rsidRPr="00F404F5">
        <w:rPr>
          <w:rFonts w:eastAsia="Cambria"/>
          <w:w w:val="105"/>
          <w:sz w:val="22"/>
          <w:szCs w:val="22"/>
        </w:rPr>
        <w:t>arise</w:t>
      </w:r>
      <w:r w:rsidRPr="00165A75">
        <w:rPr>
          <w:rFonts w:eastAsia="Cambria"/>
          <w:w w:val="105"/>
          <w:sz w:val="22"/>
          <w:szCs w:val="22"/>
        </w:rPr>
        <w:t xml:space="preserve"> </w:t>
      </w:r>
      <w:r w:rsidRPr="00F404F5">
        <w:rPr>
          <w:rFonts w:eastAsia="Cambria"/>
          <w:w w:val="105"/>
          <w:sz w:val="22"/>
          <w:szCs w:val="22"/>
        </w:rPr>
        <w:t>between</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Employer and the Contractor in connection with or arising out of the</w:t>
      </w:r>
      <w:r w:rsidRPr="00165A75">
        <w:rPr>
          <w:rFonts w:eastAsia="Cambria"/>
          <w:w w:val="105"/>
          <w:sz w:val="22"/>
          <w:szCs w:val="22"/>
        </w:rPr>
        <w:t xml:space="preserve"> </w:t>
      </w:r>
      <w:r w:rsidRPr="00F404F5">
        <w:rPr>
          <w:rFonts w:eastAsia="Cambria"/>
          <w:w w:val="105"/>
          <w:sz w:val="22"/>
          <w:szCs w:val="22"/>
        </w:rPr>
        <w:t>Contract,</w:t>
      </w:r>
      <w:r w:rsidRPr="00165A75">
        <w:rPr>
          <w:rFonts w:eastAsia="Cambria"/>
          <w:w w:val="105"/>
          <w:sz w:val="22"/>
          <w:szCs w:val="22"/>
        </w:rPr>
        <w:t xml:space="preserve"> </w:t>
      </w:r>
      <w:r w:rsidRPr="00F404F5">
        <w:rPr>
          <w:rFonts w:eastAsia="Cambria"/>
          <w:w w:val="105"/>
          <w:sz w:val="22"/>
          <w:szCs w:val="22"/>
        </w:rPr>
        <w:t>including</w:t>
      </w:r>
      <w:r w:rsidRPr="00165A75">
        <w:rPr>
          <w:rFonts w:eastAsia="Cambria"/>
          <w:w w:val="105"/>
          <w:sz w:val="22"/>
          <w:szCs w:val="22"/>
        </w:rPr>
        <w:t xml:space="preserve"> </w:t>
      </w:r>
      <w:r w:rsidRPr="00F404F5">
        <w:rPr>
          <w:rFonts w:eastAsia="Cambria"/>
          <w:w w:val="105"/>
          <w:sz w:val="22"/>
          <w:szCs w:val="22"/>
        </w:rPr>
        <w:t>without</w:t>
      </w:r>
      <w:r w:rsidRPr="00165A75">
        <w:rPr>
          <w:rFonts w:eastAsia="Cambria"/>
          <w:w w:val="105"/>
          <w:sz w:val="22"/>
          <w:szCs w:val="22"/>
        </w:rPr>
        <w:t xml:space="preserve"> </w:t>
      </w:r>
      <w:r w:rsidRPr="00F404F5">
        <w:rPr>
          <w:rFonts w:eastAsia="Cambria"/>
          <w:w w:val="105"/>
          <w:sz w:val="22"/>
          <w:szCs w:val="22"/>
        </w:rPr>
        <w:t>prejudice</w:t>
      </w:r>
      <w:r w:rsidRPr="00165A75">
        <w:rPr>
          <w:rFonts w:eastAsia="Cambria"/>
          <w:w w:val="105"/>
          <w:sz w:val="22"/>
          <w:szCs w:val="22"/>
        </w:rPr>
        <w:t xml:space="preserve"> </w:t>
      </w:r>
      <w:r w:rsidRPr="00F404F5">
        <w:rPr>
          <w:rFonts w:eastAsia="Cambria"/>
          <w:w w:val="105"/>
          <w:sz w:val="22"/>
          <w:szCs w:val="22"/>
        </w:rPr>
        <w:t>to</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generality</w:t>
      </w:r>
      <w:r w:rsidRPr="00165A75">
        <w:rPr>
          <w:rFonts w:eastAsia="Cambria"/>
          <w:w w:val="105"/>
          <w:sz w:val="22"/>
          <w:szCs w:val="22"/>
        </w:rPr>
        <w:t xml:space="preserve"> </w:t>
      </w:r>
      <w:r w:rsidRPr="00F404F5">
        <w:rPr>
          <w:rFonts w:eastAsia="Cambria"/>
          <w:w w:val="105"/>
          <w:sz w:val="22"/>
          <w:szCs w:val="22"/>
        </w:rPr>
        <w:t>of</w:t>
      </w:r>
      <w:r w:rsidRPr="00165A75">
        <w:rPr>
          <w:rFonts w:eastAsia="Cambria"/>
          <w:w w:val="105"/>
          <w:sz w:val="22"/>
          <w:szCs w:val="22"/>
        </w:rPr>
        <w:t xml:space="preserve"> </w:t>
      </w:r>
      <w:r w:rsidRPr="00F404F5">
        <w:rPr>
          <w:rFonts w:eastAsia="Cambria"/>
          <w:w w:val="105"/>
          <w:sz w:val="22"/>
          <w:szCs w:val="22"/>
        </w:rPr>
        <w:t>the</w:t>
      </w:r>
      <w:r w:rsidRPr="00165A75">
        <w:rPr>
          <w:rFonts w:eastAsia="Cambria"/>
          <w:w w:val="105"/>
          <w:sz w:val="22"/>
          <w:szCs w:val="22"/>
        </w:rPr>
        <w:t xml:space="preserve"> </w:t>
      </w:r>
      <w:r w:rsidRPr="00F404F5">
        <w:rPr>
          <w:rFonts w:eastAsia="Cambria"/>
          <w:w w:val="105"/>
          <w:sz w:val="22"/>
          <w:szCs w:val="22"/>
        </w:rPr>
        <w:t>foregoing,</w:t>
      </w:r>
      <w:r w:rsidRPr="00165A75">
        <w:rPr>
          <w:rFonts w:eastAsia="Cambria"/>
          <w:w w:val="105"/>
          <w:sz w:val="22"/>
          <w:szCs w:val="22"/>
        </w:rPr>
        <w:t xml:space="preserve"> </w:t>
      </w:r>
      <w:r w:rsidRPr="00F404F5">
        <w:rPr>
          <w:rFonts w:eastAsia="Cambria"/>
          <w:w w:val="105"/>
          <w:sz w:val="22"/>
          <w:szCs w:val="22"/>
        </w:rPr>
        <w:t>any</w:t>
      </w:r>
      <w:r w:rsidRPr="00165A75">
        <w:rPr>
          <w:rFonts w:eastAsia="Cambria"/>
          <w:w w:val="105"/>
          <w:sz w:val="22"/>
          <w:szCs w:val="22"/>
        </w:rPr>
        <w:t xml:space="preserve"> </w:t>
      </w:r>
      <w:r w:rsidRPr="00F404F5">
        <w:rPr>
          <w:rFonts w:eastAsia="Cambria"/>
          <w:w w:val="105"/>
          <w:sz w:val="22"/>
          <w:szCs w:val="22"/>
        </w:rPr>
        <w:t>question</w:t>
      </w:r>
      <w:r w:rsidRPr="00165A75">
        <w:rPr>
          <w:rFonts w:eastAsia="Cambria"/>
          <w:w w:val="105"/>
          <w:sz w:val="22"/>
          <w:szCs w:val="22"/>
        </w:rPr>
        <w:t xml:space="preserve"> </w:t>
      </w:r>
      <w:r w:rsidRPr="00F404F5">
        <w:rPr>
          <w:rFonts w:eastAsia="Cambria"/>
          <w:w w:val="105"/>
          <w:sz w:val="22"/>
          <w:szCs w:val="22"/>
        </w:rPr>
        <w:t>regarding</w:t>
      </w:r>
      <w:r w:rsidRPr="00165A75">
        <w:rPr>
          <w:rFonts w:eastAsia="Cambria"/>
          <w:w w:val="105"/>
          <w:sz w:val="22"/>
          <w:szCs w:val="22"/>
        </w:rPr>
        <w:t xml:space="preserve"> </w:t>
      </w:r>
      <w:r w:rsidRPr="00F404F5">
        <w:rPr>
          <w:rFonts w:eastAsia="Cambria"/>
          <w:w w:val="105"/>
          <w:sz w:val="22"/>
          <w:szCs w:val="22"/>
        </w:rPr>
        <w:t>its</w:t>
      </w:r>
      <w:r w:rsidRPr="00165A75">
        <w:rPr>
          <w:rFonts w:eastAsia="Cambria"/>
          <w:w w:val="105"/>
          <w:sz w:val="22"/>
          <w:szCs w:val="22"/>
        </w:rPr>
        <w:t xml:space="preserve"> </w:t>
      </w:r>
      <w:r w:rsidRPr="00F404F5">
        <w:rPr>
          <w:rFonts w:eastAsia="Cambria"/>
          <w:w w:val="105"/>
          <w:sz w:val="22"/>
          <w:szCs w:val="22"/>
        </w:rPr>
        <w:t>existence,</w:t>
      </w:r>
      <w:r w:rsidRPr="00165A75">
        <w:rPr>
          <w:rFonts w:eastAsia="Cambria"/>
          <w:w w:val="105"/>
          <w:sz w:val="22"/>
          <w:szCs w:val="22"/>
        </w:rPr>
        <w:t xml:space="preserve"> </w:t>
      </w:r>
      <w:r w:rsidRPr="00F404F5">
        <w:rPr>
          <w:rFonts w:eastAsia="Cambria"/>
          <w:w w:val="105"/>
          <w:sz w:val="22"/>
          <w:szCs w:val="22"/>
        </w:rPr>
        <w:t>validity</w:t>
      </w:r>
      <w:r w:rsidRPr="00165A75">
        <w:rPr>
          <w:rFonts w:eastAsia="Cambria"/>
          <w:w w:val="105"/>
          <w:sz w:val="22"/>
          <w:szCs w:val="22"/>
        </w:rPr>
        <w:t xml:space="preserve"> </w:t>
      </w:r>
      <w:r w:rsidRPr="00F404F5">
        <w:rPr>
          <w:rFonts w:eastAsia="Cambria"/>
          <w:w w:val="105"/>
          <w:sz w:val="22"/>
          <w:szCs w:val="22"/>
        </w:rPr>
        <w:t>or</w:t>
      </w:r>
      <w:r w:rsidRPr="00165A75">
        <w:rPr>
          <w:rFonts w:eastAsia="Cambria"/>
          <w:w w:val="105"/>
          <w:sz w:val="22"/>
          <w:szCs w:val="22"/>
        </w:rPr>
        <w:t xml:space="preserve"> </w:t>
      </w:r>
      <w:r w:rsidRPr="00F404F5">
        <w:rPr>
          <w:rFonts w:eastAsia="Cambria"/>
          <w:w w:val="105"/>
          <w:sz w:val="22"/>
          <w:szCs w:val="22"/>
        </w:rPr>
        <w:t>termination, or the execution of the Facilities, whether during the</w:t>
      </w:r>
      <w:r w:rsidRPr="00165A75">
        <w:rPr>
          <w:rFonts w:eastAsia="Cambria"/>
          <w:w w:val="105"/>
          <w:sz w:val="22"/>
          <w:szCs w:val="22"/>
        </w:rPr>
        <w:t xml:space="preserve"> progress of the Facilities or after their completion and whether </w:t>
      </w:r>
      <w:r w:rsidRPr="00F404F5">
        <w:rPr>
          <w:rFonts w:eastAsia="Cambria"/>
          <w:w w:val="105"/>
          <w:sz w:val="22"/>
          <w:szCs w:val="22"/>
        </w:rPr>
        <w:t>before</w:t>
      </w:r>
      <w:r w:rsidRPr="00165A75">
        <w:rPr>
          <w:rFonts w:eastAsia="Cambria"/>
          <w:w w:val="105"/>
          <w:sz w:val="22"/>
          <w:szCs w:val="22"/>
        </w:rPr>
        <w:t xml:space="preserve"> </w:t>
      </w:r>
      <w:r w:rsidRPr="00F404F5">
        <w:rPr>
          <w:rFonts w:eastAsia="Cambria"/>
          <w:w w:val="105"/>
          <w:sz w:val="22"/>
          <w:szCs w:val="22"/>
        </w:rPr>
        <w:t>or after the termination, abandonment or breach of the Contract, the</w:t>
      </w:r>
      <w:r w:rsidRPr="00165A75">
        <w:rPr>
          <w:rFonts w:eastAsia="Cambria"/>
          <w:w w:val="105"/>
          <w:sz w:val="22"/>
          <w:szCs w:val="22"/>
        </w:rPr>
        <w:t xml:space="preserve">  </w:t>
      </w:r>
      <w:r w:rsidRPr="00F404F5">
        <w:rPr>
          <w:rFonts w:eastAsia="Cambria"/>
          <w:w w:val="105"/>
          <w:sz w:val="22"/>
          <w:szCs w:val="22"/>
        </w:rPr>
        <w:t>parties shall seek to resolve any such dispute or difference, to the</w:t>
      </w:r>
      <w:r w:rsidRPr="00165A75">
        <w:rPr>
          <w:rFonts w:eastAsia="Cambria"/>
          <w:w w:val="105"/>
          <w:sz w:val="22"/>
          <w:szCs w:val="22"/>
        </w:rPr>
        <w:t xml:space="preserve"> </w:t>
      </w:r>
      <w:r w:rsidRPr="00F404F5">
        <w:rPr>
          <w:rFonts w:eastAsia="Cambria"/>
          <w:w w:val="105"/>
          <w:sz w:val="22"/>
          <w:szCs w:val="22"/>
        </w:rPr>
        <w:t>extent</w:t>
      </w:r>
      <w:r w:rsidRPr="00165A75">
        <w:rPr>
          <w:rFonts w:eastAsia="Cambria"/>
          <w:w w:val="105"/>
          <w:sz w:val="22"/>
          <w:szCs w:val="22"/>
        </w:rPr>
        <w:t xml:space="preserve"> </w:t>
      </w:r>
      <w:r w:rsidRPr="00F404F5">
        <w:rPr>
          <w:rFonts w:eastAsia="Cambria"/>
          <w:w w:val="105"/>
          <w:sz w:val="22"/>
          <w:szCs w:val="22"/>
        </w:rPr>
        <w:t>possible,</w:t>
      </w:r>
      <w:r w:rsidRPr="00165A75">
        <w:rPr>
          <w:rFonts w:eastAsia="Cambria"/>
          <w:w w:val="105"/>
          <w:sz w:val="22"/>
          <w:szCs w:val="22"/>
        </w:rPr>
        <w:t xml:space="preserve"> </w:t>
      </w:r>
      <w:r w:rsidRPr="00F404F5">
        <w:rPr>
          <w:rFonts w:eastAsia="Cambria"/>
          <w:w w:val="105"/>
          <w:sz w:val="22"/>
          <w:szCs w:val="22"/>
        </w:rPr>
        <w:t>amicably</w:t>
      </w:r>
      <w:r w:rsidRPr="00165A75">
        <w:rPr>
          <w:rFonts w:eastAsia="Cambria"/>
          <w:w w:val="105"/>
          <w:sz w:val="22"/>
          <w:szCs w:val="22"/>
        </w:rPr>
        <w:t xml:space="preserve"> </w:t>
      </w:r>
      <w:r w:rsidRPr="00F404F5">
        <w:rPr>
          <w:rFonts w:eastAsia="Cambria"/>
          <w:w w:val="105"/>
          <w:sz w:val="22"/>
          <w:szCs w:val="22"/>
        </w:rPr>
        <w:t>by</w:t>
      </w:r>
      <w:r w:rsidRPr="00165A75">
        <w:rPr>
          <w:rFonts w:eastAsia="Cambria"/>
          <w:w w:val="105"/>
          <w:sz w:val="22"/>
          <w:szCs w:val="22"/>
        </w:rPr>
        <w:t xml:space="preserve"> </w:t>
      </w:r>
      <w:r w:rsidRPr="00F404F5">
        <w:rPr>
          <w:rFonts w:eastAsia="Cambria"/>
          <w:w w:val="105"/>
          <w:sz w:val="22"/>
          <w:szCs w:val="22"/>
        </w:rPr>
        <w:t>mutual</w:t>
      </w:r>
      <w:r w:rsidRPr="00165A75">
        <w:rPr>
          <w:rFonts w:eastAsia="Cambria"/>
          <w:w w:val="105"/>
          <w:sz w:val="22"/>
          <w:szCs w:val="22"/>
        </w:rPr>
        <w:t xml:space="preserve"> </w:t>
      </w:r>
      <w:r w:rsidRPr="00F404F5">
        <w:rPr>
          <w:rFonts w:eastAsia="Cambria"/>
          <w:w w:val="105"/>
          <w:sz w:val="22"/>
          <w:szCs w:val="22"/>
        </w:rPr>
        <w:t>consultation.</w:t>
      </w:r>
    </w:p>
    <w:p w:rsidR="00882B6B" w:rsidRPr="00F404F5" w:rsidRDefault="00882B6B" w:rsidP="00882B6B">
      <w:pPr>
        <w:widowControl w:val="0"/>
        <w:autoSpaceDE w:val="0"/>
        <w:autoSpaceDN w:val="0"/>
        <w:spacing w:before="6"/>
        <w:rPr>
          <w:rFonts w:eastAsia="Cambria"/>
          <w:sz w:val="22"/>
          <w:szCs w:val="22"/>
        </w:rPr>
      </w:pPr>
    </w:p>
    <w:p w:rsidR="00882B6B" w:rsidRPr="008A664E" w:rsidRDefault="00D11752" w:rsidP="00882B6B">
      <w:pPr>
        <w:widowControl w:val="0"/>
        <w:numPr>
          <w:ilvl w:val="2"/>
          <w:numId w:val="39"/>
        </w:numPr>
        <w:tabs>
          <w:tab w:val="left" w:pos="1288"/>
          <w:tab w:val="left" w:pos="1289"/>
        </w:tabs>
        <w:autoSpaceDE w:val="0"/>
        <w:autoSpaceDN w:val="0"/>
        <w:spacing w:line="254" w:lineRule="auto"/>
        <w:ind w:right="1608"/>
        <w:jc w:val="both"/>
        <w:rPr>
          <w:rFonts w:eastAsia="Cambria"/>
          <w:sz w:val="22"/>
          <w:szCs w:val="22"/>
        </w:rPr>
      </w:pPr>
      <w:r w:rsidRPr="00F404F5">
        <w:rPr>
          <w:rFonts w:eastAsia="Cambria"/>
          <w:w w:val="105"/>
          <w:sz w:val="22"/>
          <w:szCs w:val="22"/>
        </w:rPr>
        <w:t>If the parties fail to resolve such a dispute or difference by mutual</w:t>
      </w:r>
      <w:r w:rsidRPr="00165A75">
        <w:rPr>
          <w:rFonts w:eastAsia="Cambria"/>
          <w:w w:val="105"/>
          <w:sz w:val="22"/>
          <w:szCs w:val="22"/>
        </w:rPr>
        <w:t xml:space="preserve"> </w:t>
      </w:r>
      <w:r w:rsidRPr="00F404F5">
        <w:rPr>
          <w:rFonts w:eastAsia="Cambria"/>
          <w:w w:val="105"/>
          <w:sz w:val="22"/>
          <w:szCs w:val="22"/>
        </w:rPr>
        <w:t>consultation at the execution site level, then the dispute shall be</w:t>
      </w:r>
      <w:r w:rsidRPr="00165A75">
        <w:rPr>
          <w:rFonts w:eastAsia="Cambria"/>
          <w:w w:val="105"/>
          <w:sz w:val="22"/>
          <w:szCs w:val="22"/>
        </w:rPr>
        <w:t xml:space="preserve"> </w:t>
      </w:r>
      <w:r w:rsidRPr="00F404F5">
        <w:rPr>
          <w:rFonts w:eastAsia="Cambria"/>
          <w:w w:val="105"/>
          <w:sz w:val="22"/>
          <w:szCs w:val="22"/>
        </w:rPr>
        <w:t>referred by the Contractor to the Project Manager/Engineer, who, within a</w:t>
      </w:r>
      <w:r w:rsidRPr="00165A75">
        <w:rPr>
          <w:rFonts w:eastAsia="Cambria"/>
          <w:w w:val="105"/>
          <w:sz w:val="22"/>
          <w:szCs w:val="22"/>
        </w:rPr>
        <w:t xml:space="preserve"> </w:t>
      </w:r>
      <w:r w:rsidRPr="00F404F5">
        <w:rPr>
          <w:rFonts w:eastAsia="Cambria"/>
          <w:w w:val="105"/>
          <w:sz w:val="22"/>
          <w:szCs w:val="22"/>
        </w:rPr>
        <w:t>period of thirty (30) days after being requested by Contractor to do</w:t>
      </w:r>
      <w:r w:rsidRPr="00165A75">
        <w:rPr>
          <w:rFonts w:eastAsia="Cambria"/>
          <w:w w:val="105"/>
          <w:sz w:val="22"/>
          <w:szCs w:val="22"/>
        </w:rPr>
        <w:t xml:space="preserve"> </w:t>
      </w:r>
      <w:r w:rsidRPr="00F404F5">
        <w:rPr>
          <w:rFonts w:eastAsia="Cambria"/>
          <w:w w:val="105"/>
          <w:sz w:val="22"/>
          <w:szCs w:val="22"/>
        </w:rPr>
        <w:t>so,</w:t>
      </w:r>
      <w:r w:rsidRPr="00165A75">
        <w:rPr>
          <w:rFonts w:eastAsia="Cambria"/>
          <w:w w:val="105"/>
          <w:sz w:val="22"/>
          <w:szCs w:val="22"/>
        </w:rPr>
        <w:t xml:space="preserve"> </w:t>
      </w:r>
      <w:r w:rsidRPr="00F404F5">
        <w:rPr>
          <w:rFonts w:eastAsia="Cambria"/>
          <w:w w:val="105"/>
          <w:sz w:val="22"/>
          <w:szCs w:val="22"/>
        </w:rPr>
        <w:t>shall</w:t>
      </w:r>
      <w:r w:rsidRPr="00165A75">
        <w:rPr>
          <w:rFonts w:eastAsia="Cambria"/>
          <w:w w:val="105"/>
          <w:sz w:val="22"/>
          <w:szCs w:val="22"/>
        </w:rPr>
        <w:t xml:space="preserve"> </w:t>
      </w:r>
      <w:r w:rsidRPr="00F404F5">
        <w:rPr>
          <w:rFonts w:eastAsia="Cambria"/>
          <w:w w:val="105"/>
          <w:sz w:val="22"/>
          <w:szCs w:val="22"/>
        </w:rPr>
        <w:t>give</w:t>
      </w:r>
      <w:r w:rsidRPr="00165A75">
        <w:rPr>
          <w:rFonts w:eastAsia="Cambria"/>
          <w:w w:val="105"/>
          <w:sz w:val="22"/>
          <w:szCs w:val="22"/>
        </w:rPr>
        <w:t xml:space="preserve"> </w:t>
      </w:r>
      <w:r w:rsidRPr="00F404F5">
        <w:rPr>
          <w:rFonts w:eastAsia="Cambria"/>
          <w:w w:val="105"/>
          <w:sz w:val="22"/>
          <w:szCs w:val="22"/>
        </w:rPr>
        <w:t>written</w:t>
      </w:r>
      <w:r w:rsidRPr="00165A75">
        <w:rPr>
          <w:rFonts w:eastAsia="Cambria"/>
          <w:w w:val="105"/>
          <w:sz w:val="22"/>
          <w:szCs w:val="22"/>
        </w:rPr>
        <w:t xml:space="preserve"> decision </w:t>
      </w:r>
      <w:r w:rsidRPr="00F404F5">
        <w:rPr>
          <w:rFonts w:eastAsia="Cambria"/>
          <w:w w:val="105"/>
          <w:sz w:val="22"/>
          <w:szCs w:val="22"/>
        </w:rPr>
        <w:t>of</w:t>
      </w:r>
      <w:r w:rsidRPr="00165A75">
        <w:rPr>
          <w:rFonts w:eastAsia="Cambria"/>
          <w:w w:val="105"/>
          <w:sz w:val="22"/>
          <w:szCs w:val="22"/>
        </w:rPr>
        <w:t xml:space="preserve"> </w:t>
      </w:r>
      <w:r w:rsidRPr="00F404F5">
        <w:rPr>
          <w:rFonts w:eastAsia="Cambria"/>
          <w:w w:val="105"/>
          <w:sz w:val="22"/>
          <w:szCs w:val="22"/>
        </w:rPr>
        <w:t>his</w:t>
      </w:r>
      <w:r w:rsidRPr="00165A75">
        <w:rPr>
          <w:rFonts w:eastAsia="Cambria"/>
          <w:w w:val="105"/>
          <w:sz w:val="22"/>
          <w:szCs w:val="22"/>
        </w:rPr>
        <w:t xml:space="preserve"> </w:t>
      </w:r>
      <w:r w:rsidRPr="00F404F5">
        <w:rPr>
          <w:rFonts w:eastAsia="Cambria"/>
          <w:w w:val="105"/>
          <w:sz w:val="22"/>
          <w:szCs w:val="22"/>
        </w:rPr>
        <w:t>decision.</w:t>
      </w:r>
    </w:p>
    <w:p w:rsidR="008A664E" w:rsidRPr="008A664E" w:rsidRDefault="008A664E" w:rsidP="008A664E">
      <w:pPr>
        <w:widowControl w:val="0"/>
        <w:tabs>
          <w:tab w:val="left" w:pos="1288"/>
          <w:tab w:val="left" w:pos="1289"/>
        </w:tabs>
        <w:autoSpaceDE w:val="0"/>
        <w:autoSpaceDN w:val="0"/>
        <w:spacing w:line="254" w:lineRule="auto"/>
        <w:ind w:left="1288" w:right="1608"/>
        <w:jc w:val="both"/>
        <w:rPr>
          <w:rFonts w:eastAsia="Cambria"/>
          <w:sz w:val="22"/>
          <w:szCs w:val="22"/>
        </w:rPr>
      </w:pPr>
    </w:p>
    <w:p w:rsidR="00882B6B" w:rsidRPr="003E0F2B" w:rsidRDefault="00D11752" w:rsidP="00882B6B">
      <w:pPr>
        <w:widowControl w:val="0"/>
        <w:numPr>
          <w:ilvl w:val="2"/>
          <w:numId w:val="39"/>
        </w:numPr>
        <w:tabs>
          <w:tab w:val="left" w:pos="1288"/>
          <w:tab w:val="left" w:pos="1289"/>
        </w:tabs>
        <w:autoSpaceDE w:val="0"/>
        <w:autoSpaceDN w:val="0"/>
        <w:spacing w:before="5" w:line="254" w:lineRule="auto"/>
        <w:ind w:right="1608"/>
        <w:jc w:val="both"/>
        <w:rPr>
          <w:rFonts w:eastAsia="Cambria"/>
          <w:sz w:val="22"/>
          <w:szCs w:val="22"/>
        </w:rPr>
      </w:pPr>
      <w:r>
        <w:rPr>
          <w:rFonts w:ascii="Cambria" w:eastAsia="Cambria" w:hAnsi="Cambria" w:cs="Cambria"/>
          <w:sz w:val="22"/>
          <w:szCs w:val="22"/>
        </w:rPr>
        <w:t>If the dispute is not resolved between the parties, the party aggrieved may take such other recourse as it may be available in Law</w:t>
      </w:r>
      <w:r w:rsidR="003E0F2B">
        <w:rPr>
          <w:rFonts w:ascii="Cambria" w:eastAsia="Cambria" w:hAnsi="Cambria" w:cs="Cambria"/>
          <w:sz w:val="22"/>
          <w:szCs w:val="22"/>
        </w:rPr>
        <w:t xml:space="preserve"> </w:t>
      </w:r>
      <w:r w:rsidR="003E0F2B" w:rsidRPr="003E0F2B">
        <w:rPr>
          <w:rFonts w:eastAsia="Cambria"/>
          <w:w w:val="105"/>
          <w:sz w:val="22"/>
          <w:szCs w:val="22"/>
        </w:rPr>
        <w:t xml:space="preserve">pursuant to </w:t>
      </w:r>
      <w:r w:rsidR="003E0F2B" w:rsidRPr="003E0F2B">
        <w:rPr>
          <w:rFonts w:eastAsia="Cambria"/>
          <w:b/>
          <w:i/>
          <w:w w:val="105"/>
          <w:sz w:val="22"/>
          <w:szCs w:val="22"/>
        </w:rPr>
        <w:t>GCC</w:t>
      </w:r>
      <w:r w:rsidR="003E0F2B" w:rsidRPr="003E0F2B">
        <w:rPr>
          <w:rFonts w:eastAsia="Cambria"/>
          <w:b/>
          <w:i/>
          <w:spacing w:val="1"/>
          <w:w w:val="105"/>
          <w:sz w:val="22"/>
          <w:szCs w:val="22"/>
        </w:rPr>
        <w:t xml:space="preserve"> </w:t>
      </w:r>
      <w:r w:rsidR="003E0F2B" w:rsidRPr="003E0F2B">
        <w:rPr>
          <w:rFonts w:eastAsia="Cambria"/>
          <w:b/>
          <w:i/>
          <w:w w:val="105"/>
          <w:sz w:val="22"/>
          <w:szCs w:val="22"/>
        </w:rPr>
        <w:t>Sub-Clause</w:t>
      </w:r>
      <w:r w:rsidR="003E0F2B" w:rsidRPr="003E0F2B">
        <w:rPr>
          <w:rFonts w:eastAsia="Cambria"/>
          <w:b/>
          <w:i/>
          <w:spacing w:val="1"/>
          <w:w w:val="105"/>
          <w:sz w:val="22"/>
          <w:szCs w:val="22"/>
        </w:rPr>
        <w:t xml:space="preserve"> </w:t>
      </w:r>
      <w:r w:rsidR="003E0F2B">
        <w:rPr>
          <w:rFonts w:eastAsia="Cambria"/>
          <w:b/>
          <w:i/>
          <w:w w:val="105"/>
          <w:sz w:val="22"/>
          <w:szCs w:val="22"/>
        </w:rPr>
        <w:t>2.14.</w:t>
      </w:r>
    </w:p>
    <w:p w:rsidR="00882B6B" w:rsidRPr="00F404F5" w:rsidRDefault="00882B6B" w:rsidP="008A664E">
      <w:pPr>
        <w:widowControl w:val="0"/>
        <w:tabs>
          <w:tab w:val="left" w:pos="928"/>
          <w:tab w:val="left" w:pos="929"/>
        </w:tabs>
        <w:autoSpaceDE w:val="0"/>
        <w:autoSpaceDN w:val="0"/>
        <w:outlineLvl w:val="0"/>
        <w:rPr>
          <w:rFonts w:eastAsia="Palatino Linotype"/>
          <w:bCs/>
        </w:rPr>
      </w:pPr>
    </w:p>
    <w:p w:rsidR="00882B6B" w:rsidRPr="00F404F5" w:rsidRDefault="00882B6B" w:rsidP="00882B6B">
      <w:pPr>
        <w:widowControl w:val="0"/>
        <w:autoSpaceDE w:val="0"/>
        <w:autoSpaceDN w:val="0"/>
        <w:spacing w:before="1"/>
        <w:rPr>
          <w:rFonts w:eastAsia="Cambria"/>
          <w:b/>
          <w:sz w:val="22"/>
          <w:szCs w:val="22"/>
        </w:rPr>
      </w:pPr>
    </w:p>
    <w:p w:rsidR="00882B6B" w:rsidRPr="00F404F5" w:rsidRDefault="00882B6B" w:rsidP="00882B6B">
      <w:pPr>
        <w:widowControl w:val="0"/>
        <w:autoSpaceDE w:val="0"/>
        <w:autoSpaceDN w:val="0"/>
        <w:spacing w:before="1"/>
        <w:rPr>
          <w:rFonts w:eastAsia="Cambria"/>
          <w:b/>
          <w:sz w:val="22"/>
          <w:szCs w:val="22"/>
        </w:rPr>
      </w:pPr>
    </w:p>
    <w:p w:rsidR="00882B6B" w:rsidRPr="00F404F5" w:rsidRDefault="00882B6B" w:rsidP="00882B6B">
      <w:pPr>
        <w:widowControl w:val="0"/>
        <w:autoSpaceDE w:val="0"/>
        <w:autoSpaceDN w:val="0"/>
        <w:ind w:right="1623"/>
        <w:rPr>
          <w:rFonts w:eastAsia="Cambria"/>
          <w:sz w:val="22"/>
          <w:szCs w:val="22"/>
        </w:rPr>
      </w:pPr>
    </w:p>
    <w:p w:rsidR="00882B6B" w:rsidRPr="00F404F5" w:rsidRDefault="00D11752" w:rsidP="00882B6B">
      <w:pPr>
        <w:widowControl w:val="0"/>
        <w:autoSpaceDE w:val="0"/>
        <w:autoSpaceDN w:val="0"/>
        <w:spacing w:before="1"/>
        <w:ind w:left="2707"/>
        <w:rPr>
          <w:rFonts w:eastAsia="Cambria"/>
          <w:b/>
          <w:sz w:val="22"/>
          <w:szCs w:val="22"/>
        </w:rPr>
      </w:pPr>
      <w:r w:rsidRPr="00F404F5">
        <w:rPr>
          <w:rFonts w:eastAsia="Cambria"/>
          <w:b/>
          <w:sz w:val="22"/>
          <w:szCs w:val="22"/>
        </w:rPr>
        <w:t>-----</w:t>
      </w:r>
      <w:r w:rsidRPr="00F404F5">
        <w:rPr>
          <w:rFonts w:eastAsia="Cambria"/>
          <w:b/>
          <w:spacing w:val="-4"/>
          <w:sz w:val="22"/>
          <w:szCs w:val="22"/>
        </w:rPr>
        <w:t xml:space="preserve"> </w:t>
      </w:r>
      <w:r w:rsidRPr="00F404F5">
        <w:rPr>
          <w:rFonts w:eastAsia="Cambria"/>
          <w:b/>
          <w:i/>
          <w:sz w:val="22"/>
          <w:szCs w:val="22"/>
        </w:rPr>
        <w:t>End</w:t>
      </w:r>
      <w:r w:rsidRPr="00F404F5">
        <w:rPr>
          <w:rFonts w:eastAsia="Cambria"/>
          <w:b/>
          <w:i/>
          <w:spacing w:val="-1"/>
          <w:sz w:val="22"/>
          <w:szCs w:val="22"/>
        </w:rPr>
        <w:t xml:space="preserve"> </w:t>
      </w:r>
      <w:r w:rsidRPr="00F404F5">
        <w:rPr>
          <w:rFonts w:eastAsia="Cambria"/>
          <w:b/>
          <w:i/>
          <w:sz w:val="22"/>
          <w:szCs w:val="22"/>
        </w:rPr>
        <w:t>of</w:t>
      </w:r>
      <w:r w:rsidRPr="00F404F5">
        <w:rPr>
          <w:rFonts w:eastAsia="Cambria"/>
          <w:b/>
          <w:i/>
          <w:spacing w:val="-2"/>
          <w:sz w:val="22"/>
          <w:szCs w:val="22"/>
        </w:rPr>
        <w:t xml:space="preserve"> </w:t>
      </w:r>
      <w:r w:rsidRPr="00F404F5">
        <w:rPr>
          <w:rFonts w:eastAsia="Cambria"/>
          <w:b/>
          <w:i/>
          <w:sz w:val="22"/>
          <w:szCs w:val="22"/>
        </w:rPr>
        <w:t>Section-IV</w:t>
      </w:r>
      <w:r w:rsidRPr="00F404F5">
        <w:rPr>
          <w:rFonts w:eastAsia="Cambria"/>
          <w:b/>
          <w:i/>
          <w:spacing w:val="-4"/>
          <w:sz w:val="22"/>
          <w:szCs w:val="22"/>
        </w:rPr>
        <w:t xml:space="preserve"> </w:t>
      </w:r>
      <w:r w:rsidRPr="00F404F5">
        <w:rPr>
          <w:rFonts w:eastAsia="Cambria"/>
          <w:b/>
          <w:i/>
          <w:sz w:val="22"/>
          <w:szCs w:val="22"/>
        </w:rPr>
        <w:t>(GCC)</w:t>
      </w:r>
      <w:r w:rsidRPr="00F404F5">
        <w:rPr>
          <w:rFonts w:eastAsia="Cambria"/>
          <w:b/>
          <w:i/>
          <w:spacing w:val="-2"/>
          <w:sz w:val="22"/>
          <w:szCs w:val="22"/>
        </w:rPr>
        <w:t xml:space="preserve"> </w:t>
      </w:r>
      <w:r w:rsidRPr="00F404F5">
        <w:rPr>
          <w:rFonts w:eastAsia="Cambria"/>
          <w:b/>
          <w:sz w:val="22"/>
          <w:szCs w:val="22"/>
        </w:rPr>
        <w:t>----</w:t>
      </w:r>
    </w:p>
    <w:p w:rsidR="00882B6B" w:rsidRPr="00F404F5" w:rsidRDefault="00882B6B" w:rsidP="00882B6B">
      <w:pPr>
        <w:widowControl w:val="0"/>
        <w:autoSpaceDE w:val="0"/>
        <w:autoSpaceDN w:val="0"/>
        <w:spacing w:before="1"/>
        <w:rPr>
          <w:rFonts w:eastAsia="Cambria"/>
          <w:b/>
          <w:sz w:val="22"/>
          <w:szCs w:val="22"/>
        </w:rPr>
      </w:pPr>
      <w:bookmarkStart w:id="54" w:name="_GoBack"/>
      <w:bookmarkEnd w:id="54"/>
    </w:p>
    <w:sectPr w:rsidR="00882B6B" w:rsidRPr="00F404F5">
      <w:footerReference w:type="default" r:id="rId11"/>
      <w:pgSz w:w="11910" w:h="16840"/>
      <w:pgMar w:top="1220" w:right="120" w:bottom="1700" w:left="1520" w:header="0" w:footer="146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27A" w:rsidRDefault="00D5527A">
      <w:r>
        <w:separator/>
      </w:r>
    </w:p>
  </w:endnote>
  <w:endnote w:type="continuationSeparator" w:id="0">
    <w:p w:rsidR="00D5527A" w:rsidRDefault="00D5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ans-serif">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rif">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BDE" w:rsidRDefault="00D5527A">
    <w:pPr>
      <w:pStyle w:val="BodyText"/>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85.4pt;margin-top:759.9pt;width:261.85pt;height:14.9pt;z-index:-251658752;mso-position-horizontal-relative:page;mso-position-vertical-relative:page" filled="f" stroked="f">
          <v:textbox inset="0,0,0,0">
            <w:txbxContent>
              <w:p w:rsidR="00A22BDE" w:rsidRDefault="00D11752">
                <w:pPr>
                  <w:spacing w:before="15"/>
                  <w:ind w:left="20"/>
                </w:pPr>
                <w:proofErr w:type="spellStart"/>
                <w:r>
                  <w:rPr>
                    <w:w w:val="105"/>
                  </w:rPr>
                  <w:t>Vol</w:t>
                </w:r>
                <w:proofErr w:type="spellEnd"/>
                <w:r>
                  <w:rPr>
                    <w:w w:val="105"/>
                  </w:rPr>
                  <w:t>-I-Section</w:t>
                </w:r>
                <w:r>
                  <w:rPr>
                    <w:spacing w:val="2"/>
                    <w:w w:val="105"/>
                  </w:rPr>
                  <w:t xml:space="preserve"> </w:t>
                </w:r>
                <w:r>
                  <w:rPr>
                    <w:w w:val="105"/>
                  </w:rPr>
                  <w:t>–</w:t>
                </w:r>
                <w:r>
                  <w:rPr>
                    <w:spacing w:val="-1"/>
                    <w:w w:val="105"/>
                  </w:rPr>
                  <w:t xml:space="preserve"> </w:t>
                </w:r>
                <w:r>
                  <w:rPr>
                    <w:w w:val="105"/>
                  </w:rPr>
                  <w:t>IV:</w:t>
                </w:r>
                <w:r>
                  <w:rPr>
                    <w:spacing w:val="2"/>
                    <w:w w:val="105"/>
                  </w:rPr>
                  <w:t xml:space="preserve"> </w:t>
                </w:r>
                <w:r>
                  <w:rPr>
                    <w:w w:val="105"/>
                  </w:rPr>
                  <w:t>General</w:t>
                </w:r>
                <w:r>
                  <w:rPr>
                    <w:spacing w:val="1"/>
                    <w:w w:val="105"/>
                  </w:rPr>
                  <w:t xml:space="preserve"> </w:t>
                </w:r>
                <w:r>
                  <w:rPr>
                    <w:w w:val="105"/>
                  </w:rPr>
                  <w:t>Conditions</w:t>
                </w:r>
                <w:r>
                  <w:rPr>
                    <w:spacing w:val="1"/>
                    <w:w w:val="105"/>
                  </w:rPr>
                  <w:t xml:space="preserve"> </w:t>
                </w:r>
                <w:r>
                  <w:rPr>
                    <w:w w:val="105"/>
                  </w:rPr>
                  <w:t>of</w:t>
                </w:r>
                <w:r>
                  <w:rPr>
                    <w:spacing w:val="3"/>
                    <w:w w:val="105"/>
                  </w:rPr>
                  <w:t xml:space="preserve"> </w:t>
                </w:r>
                <w:r>
                  <w:rPr>
                    <w:w w:val="105"/>
                  </w:rPr>
                  <w:t>Contract</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BDE" w:rsidRDefault="00D11752" w:rsidP="00EC2CB8">
    <w:pPr>
      <w:spacing w:before="15"/>
      <w:ind w:left="20"/>
      <w:rPr>
        <w:color w:val="4F81BD" w:themeColor="accent1"/>
      </w:rPr>
    </w:pPr>
    <w:r>
      <w:rPr>
        <w:w w:val="105"/>
        <w:sz w:val="20"/>
      </w:rPr>
      <w:t>Vol.-I</w:t>
    </w:r>
    <w:r>
      <w:rPr>
        <w:w w:val="105"/>
      </w:rPr>
      <w:t xml:space="preserve"> Section</w:t>
    </w:r>
    <w:r>
      <w:rPr>
        <w:spacing w:val="2"/>
        <w:w w:val="105"/>
      </w:rPr>
      <w:t xml:space="preserve"> </w:t>
    </w:r>
    <w:r>
      <w:rPr>
        <w:w w:val="105"/>
      </w:rPr>
      <w:t>–</w:t>
    </w:r>
    <w:r>
      <w:rPr>
        <w:spacing w:val="-1"/>
        <w:w w:val="105"/>
      </w:rPr>
      <w:t xml:space="preserve"> </w:t>
    </w:r>
    <w:r>
      <w:rPr>
        <w:w w:val="105"/>
      </w:rPr>
      <w:t>IV:</w:t>
    </w:r>
    <w:r>
      <w:rPr>
        <w:spacing w:val="2"/>
        <w:w w:val="105"/>
      </w:rPr>
      <w:t xml:space="preserve"> </w:t>
    </w:r>
    <w:r>
      <w:rPr>
        <w:w w:val="105"/>
      </w:rPr>
      <w:t>General</w:t>
    </w:r>
    <w:r>
      <w:rPr>
        <w:spacing w:val="1"/>
        <w:w w:val="105"/>
      </w:rPr>
      <w:t xml:space="preserve"> </w:t>
    </w:r>
    <w:r>
      <w:rPr>
        <w:w w:val="105"/>
      </w:rPr>
      <w:t>Conditions</w:t>
    </w:r>
    <w:r>
      <w:rPr>
        <w:spacing w:val="1"/>
        <w:w w:val="105"/>
      </w:rPr>
      <w:t xml:space="preserve"> </w:t>
    </w:r>
    <w:r>
      <w:rPr>
        <w:w w:val="105"/>
      </w:rPr>
      <w:t>of</w:t>
    </w:r>
    <w:r>
      <w:rPr>
        <w:spacing w:val="3"/>
        <w:w w:val="105"/>
      </w:rPr>
      <w:t xml:space="preserve"> </w:t>
    </w:r>
    <w:r>
      <w:rPr>
        <w:w w:val="105"/>
      </w:rPr>
      <w:t xml:space="preserve">Contract (GCC)                                                  </w:t>
    </w: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F21A7B">
      <w:rPr>
        <w:noProof/>
        <w:color w:val="4F81BD" w:themeColor="accent1"/>
      </w:rPr>
      <w:t>72</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F21A7B">
      <w:rPr>
        <w:noProof/>
        <w:color w:val="4F81BD" w:themeColor="accent1"/>
      </w:rPr>
      <w:t>73</w:t>
    </w:r>
    <w:r>
      <w:rPr>
        <w:color w:val="4F81BD" w:themeColor="accent1"/>
      </w:rPr>
      <w:fldChar w:fldCharType="end"/>
    </w:r>
  </w:p>
  <w:p w:rsidR="00A22BDE" w:rsidRDefault="00A22BDE">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27A" w:rsidRDefault="00D5527A">
      <w:r>
        <w:separator/>
      </w:r>
    </w:p>
  </w:footnote>
  <w:footnote w:type="continuationSeparator" w:id="0">
    <w:p w:rsidR="00D5527A" w:rsidRDefault="00D552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A2723"/>
    <w:multiLevelType w:val="multilevel"/>
    <w:tmpl w:val="1EDC5948"/>
    <w:lvl w:ilvl="0">
      <w:start w:val="1"/>
      <w:numFmt w:val="upperLetter"/>
      <w:lvlText w:val="%1."/>
      <w:lvlJc w:val="left"/>
      <w:pPr>
        <w:ind w:left="928" w:hanging="720"/>
      </w:pPr>
      <w:rPr>
        <w:rFonts w:ascii="Palatino Linotype" w:eastAsia="Palatino Linotype" w:hAnsi="Palatino Linotype" w:cs="Palatino Linotype" w:hint="default"/>
        <w:b/>
        <w:bCs/>
        <w:w w:val="100"/>
        <w:sz w:val="24"/>
        <w:szCs w:val="24"/>
      </w:rPr>
    </w:lvl>
    <w:lvl w:ilvl="1">
      <w:start w:val="38"/>
      <w:numFmt w:val="decimal"/>
      <w:lvlText w:val="%2."/>
      <w:lvlJc w:val="left"/>
      <w:pPr>
        <w:ind w:left="928" w:hanging="720"/>
      </w:pPr>
      <w:rPr>
        <w:rFonts w:ascii="Palatino Linotype" w:eastAsia="Palatino Linotype" w:hAnsi="Palatino Linotype" w:cs="Palatino Linotype" w:hint="default"/>
        <w:b/>
        <w:bCs/>
        <w:w w:val="100"/>
        <w:sz w:val="24"/>
        <w:szCs w:val="24"/>
      </w:rPr>
    </w:lvl>
    <w:lvl w:ilvl="2">
      <w:start w:val="1"/>
      <w:numFmt w:val="decimal"/>
      <w:lvlText w:val="%2.%3"/>
      <w:lvlJc w:val="left"/>
      <w:pPr>
        <w:ind w:left="1288" w:hanging="1080"/>
      </w:pPr>
      <w:rPr>
        <w:rFonts w:ascii="Cambria" w:eastAsia="Cambria" w:hAnsi="Cambria" w:cs="Cambria" w:hint="default"/>
        <w:b w:val="0"/>
        <w:bCs w:val="0"/>
        <w:strike w:val="0"/>
        <w:w w:val="95"/>
        <w:sz w:val="24"/>
        <w:szCs w:val="24"/>
      </w:rPr>
    </w:lvl>
    <w:lvl w:ilvl="3">
      <w:start w:val="1"/>
      <w:numFmt w:val="lowerLetter"/>
      <w:lvlText w:val="(%4)"/>
      <w:lvlJc w:val="left"/>
      <w:pPr>
        <w:ind w:left="1828" w:hanging="540"/>
      </w:pPr>
      <w:rPr>
        <w:rFonts w:ascii="Cambria" w:eastAsia="Cambria" w:hAnsi="Cambria" w:cs="Cambria" w:hint="default"/>
        <w:strike w:val="0"/>
        <w:w w:val="93"/>
        <w:sz w:val="24"/>
        <w:szCs w:val="24"/>
      </w:rPr>
    </w:lvl>
    <w:lvl w:ilvl="4">
      <w:start w:val="2"/>
      <w:numFmt w:val="upperRoman"/>
      <w:lvlText w:val="(%5)"/>
      <w:lvlJc w:val="left"/>
      <w:pPr>
        <w:ind w:left="2549" w:hanging="721"/>
      </w:pPr>
      <w:rPr>
        <w:rFonts w:ascii="Cambria" w:eastAsia="Cambria" w:hAnsi="Cambria" w:cs="Cambria" w:hint="default"/>
        <w:w w:val="87"/>
        <w:sz w:val="24"/>
        <w:szCs w:val="24"/>
      </w:rPr>
    </w:lvl>
    <w:lvl w:ilvl="5">
      <w:numFmt w:val="bullet"/>
      <w:lvlText w:val="•"/>
      <w:lvlJc w:val="left"/>
      <w:pPr>
        <w:ind w:left="4748" w:hanging="721"/>
      </w:pPr>
      <w:rPr>
        <w:rFonts w:hint="default"/>
      </w:rPr>
    </w:lvl>
    <w:lvl w:ilvl="6">
      <w:numFmt w:val="bullet"/>
      <w:lvlText w:val="•"/>
      <w:lvlJc w:val="left"/>
      <w:pPr>
        <w:ind w:left="5852" w:hanging="721"/>
      </w:pPr>
      <w:rPr>
        <w:rFonts w:hint="default"/>
      </w:rPr>
    </w:lvl>
    <w:lvl w:ilvl="7">
      <w:numFmt w:val="bullet"/>
      <w:lvlText w:val="•"/>
      <w:lvlJc w:val="left"/>
      <w:pPr>
        <w:ind w:left="6956" w:hanging="721"/>
      </w:pPr>
      <w:rPr>
        <w:rFonts w:hint="default"/>
      </w:rPr>
    </w:lvl>
    <w:lvl w:ilvl="8">
      <w:numFmt w:val="bullet"/>
      <w:lvlText w:val="•"/>
      <w:lvlJc w:val="left"/>
      <w:pPr>
        <w:ind w:left="8060" w:hanging="721"/>
      </w:pPr>
      <w:rPr>
        <w:rFonts w:hint="default"/>
      </w:rPr>
    </w:lvl>
  </w:abstractNum>
  <w:abstractNum w:abstractNumId="1">
    <w:nsid w:val="069B0DCD"/>
    <w:multiLevelType w:val="multilevel"/>
    <w:tmpl w:val="04CA122A"/>
    <w:lvl w:ilvl="0">
      <w:start w:val="18"/>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numFmt w:val="bullet"/>
      <w:lvlText w:val="•"/>
      <w:lvlJc w:val="left"/>
      <w:pPr>
        <w:ind w:left="4636" w:hanging="540"/>
      </w:pPr>
      <w:rPr>
        <w:rFonts w:hint="default"/>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2">
    <w:nsid w:val="070D1E60"/>
    <w:multiLevelType w:val="multilevel"/>
    <w:tmpl w:val="3B7EDA3E"/>
    <w:lvl w:ilvl="0">
      <w:start w:val="2"/>
      <w:numFmt w:val="decimal"/>
      <w:lvlText w:val="%1"/>
      <w:lvlJc w:val="left"/>
      <w:pPr>
        <w:ind w:left="1288" w:hanging="1080"/>
      </w:pPr>
      <w:rPr>
        <w:rFonts w:hint="default"/>
        <w:lang w:val="en-US" w:eastAsia="en-US" w:bidi="ar-SA"/>
      </w:rPr>
    </w:lvl>
    <w:lvl w:ilvl="1">
      <w:start w:val="1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461"/>
      </w:pPr>
      <w:rPr>
        <w:rFonts w:ascii="Cambria" w:eastAsia="Cambria" w:hAnsi="Cambria" w:cs="Cambria" w:hint="default"/>
        <w:w w:val="93"/>
        <w:sz w:val="24"/>
        <w:szCs w:val="24"/>
        <w:lang w:val="en-US" w:eastAsia="en-US" w:bidi="ar-SA"/>
      </w:rPr>
    </w:lvl>
    <w:lvl w:ilvl="4">
      <w:numFmt w:val="bullet"/>
      <w:lvlText w:val="•"/>
      <w:lvlJc w:val="left"/>
      <w:pPr>
        <w:ind w:left="4636" w:hanging="461"/>
      </w:pPr>
      <w:rPr>
        <w:rFonts w:hint="default"/>
        <w:lang w:val="en-US" w:eastAsia="en-US" w:bidi="ar-SA"/>
      </w:rPr>
    </w:lvl>
    <w:lvl w:ilvl="5">
      <w:numFmt w:val="bullet"/>
      <w:lvlText w:val="•"/>
      <w:lvlJc w:val="left"/>
      <w:pPr>
        <w:ind w:left="5575" w:hanging="461"/>
      </w:pPr>
      <w:rPr>
        <w:rFonts w:hint="default"/>
        <w:lang w:val="en-US" w:eastAsia="en-US" w:bidi="ar-SA"/>
      </w:rPr>
    </w:lvl>
    <w:lvl w:ilvl="6">
      <w:numFmt w:val="bullet"/>
      <w:lvlText w:val="•"/>
      <w:lvlJc w:val="left"/>
      <w:pPr>
        <w:ind w:left="6513" w:hanging="461"/>
      </w:pPr>
      <w:rPr>
        <w:rFonts w:hint="default"/>
        <w:lang w:val="en-US" w:eastAsia="en-US" w:bidi="ar-SA"/>
      </w:rPr>
    </w:lvl>
    <w:lvl w:ilvl="7">
      <w:numFmt w:val="bullet"/>
      <w:lvlText w:val="•"/>
      <w:lvlJc w:val="left"/>
      <w:pPr>
        <w:ind w:left="7452" w:hanging="461"/>
      </w:pPr>
      <w:rPr>
        <w:rFonts w:hint="default"/>
        <w:lang w:val="en-US" w:eastAsia="en-US" w:bidi="ar-SA"/>
      </w:rPr>
    </w:lvl>
    <w:lvl w:ilvl="8">
      <w:numFmt w:val="bullet"/>
      <w:lvlText w:val="•"/>
      <w:lvlJc w:val="left"/>
      <w:pPr>
        <w:ind w:left="8391" w:hanging="461"/>
      </w:pPr>
      <w:rPr>
        <w:rFonts w:hint="default"/>
        <w:lang w:val="en-US" w:eastAsia="en-US" w:bidi="ar-SA"/>
      </w:rPr>
    </w:lvl>
  </w:abstractNum>
  <w:abstractNum w:abstractNumId="3">
    <w:nsid w:val="0FBE16E3"/>
    <w:multiLevelType w:val="multilevel"/>
    <w:tmpl w:val="7E2852C2"/>
    <w:lvl w:ilvl="0">
      <w:start w:val="5"/>
      <w:numFmt w:val="decimal"/>
      <w:lvlText w:val="%1"/>
      <w:lvlJc w:val="left"/>
      <w:pPr>
        <w:ind w:left="495" w:hanging="495"/>
      </w:pPr>
      <w:rPr>
        <w:rFonts w:hint="default"/>
      </w:rPr>
    </w:lvl>
    <w:lvl w:ilvl="1">
      <w:start w:val="7"/>
      <w:numFmt w:val="decimal"/>
      <w:lvlText w:val="%1.%2"/>
      <w:lvlJc w:val="left"/>
      <w:pPr>
        <w:ind w:left="1139" w:hanging="49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4">
    <w:nsid w:val="10972C9B"/>
    <w:multiLevelType w:val="hybridMultilevel"/>
    <w:tmpl w:val="C784CDA2"/>
    <w:lvl w:ilvl="0" w:tplc="0204B036">
      <w:start w:val="1"/>
      <w:numFmt w:val="lowerLetter"/>
      <w:lvlText w:val="(%1)"/>
      <w:lvlJc w:val="left"/>
      <w:pPr>
        <w:ind w:left="1828" w:hanging="540"/>
      </w:pPr>
      <w:rPr>
        <w:rFonts w:ascii="Cambria" w:eastAsia="Cambria" w:hAnsi="Cambria" w:cs="Cambria" w:hint="default"/>
        <w:w w:val="93"/>
        <w:sz w:val="24"/>
        <w:szCs w:val="24"/>
        <w:lang w:val="en-US" w:eastAsia="en-US" w:bidi="ar-SA"/>
      </w:rPr>
    </w:lvl>
    <w:lvl w:ilvl="1" w:tplc="A754CEDC">
      <w:numFmt w:val="bullet"/>
      <w:lvlText w:val="•"/>
      <w:lvlJc w:val="left"/>
      <w:pPr>
        <w:ind w:left="2664" w:hanging="540"/>
      </w:pPr>
      <w:rPr>
        <w:rFonts w:hint="default"/>
        <w:lang w:val="en-US" w:eastAsia="en-US" w:bidi="ar-SA"/>
      </w:rPr>
    </w:lvl>
    <w:lvl w:ilvl="2" w:tplc="4C2A4792">
      <w:numFmt w:val="bullet"/>
      <w:lvlText w:val="•"/>
      <w:lvlJc w:val="left"/>
      <w:pPr>
        <w:ind w:left="3509" w:hanging="540"/>
      </w:pPr>
      <w:rPr>
        <w:rFonts w:hint="default"/>
        <w:lang w:val="en-US" w:eastAsia="en-US" w:bidi="ar-SA"/>
      </w:rPr>
    </w:lvl>
    <w:lvl w:ilvl="3" w:tplc="3E022EB0">
      <w:numFmt w:val="bullet"/>
      <w:lvlText w:val="•"/>
      <w:lvlJc w:val="left"/>
      <w:pPr>
        <w:ind w:left="4354" w:hanging="540"/>
      </w:pPr>
      <w:rPr>
        <w:rFonts w:hint="default"/>
        <w:lang w:val="en-US" w:eastAsia="en-US" w:bidi="ar-SA"/>
      </w:rPr>
    </w:lvl>
    <w:lvl w:ilvl="4" w:tplc="91A2802C">
      <w:numFmt w:val="bullet"/>
      <w:lvlText w:val="•"/>
      <w:lvlJc w:val="left"/>
      <w:pPr>
        <w:ind w:left="5199" w:hanging="540"/>
      </w:pPr>
      <w:rPr>
        <w:rFonts w:hint="default"/>
        <w:lang w:val="en-US" w:eastAsia="en-US" w:bidi="ar-SA"/>
      </w:rPr>
    </w:lvl>
    <w:lvl w:ilvl="5" w:tplc="B81A4B48">
      <w:numFmt w:val="bullet"/>
      <w:lvlText w:val="•"/>
      <w:lvlJc w:val="left"/>
      <w:pPr>
        <w:ind w:left="6044" w:hanging="540"/>
      </w:pPr>
      <w:rPr>
        <w:rFonts w:hint="default"/>
        <w:lang w:val="en-US" w:eastAsia="en-US" w:bidi="ar-SA"/>
      </w:rPr>
    </w:lvl>
    <w:lvl w:ilvl="6" w:tplc="6636869C">
      <w:numFmt w:val="bullet"/>
      <w:lvlText w:val="•"/>
      <w:lvlJc w:val="left"/>
      <w:pPr>
        <w:ind w:left="6889" w:hanging="540"/>
      </w:pPr>
      <w:rPr>
        <w:rFonts w:hint="default"/>
        <w:lang w:val="en-US" w:eastAsia="en-US" w:bidi="ar-SA"/>
      </w:rPr>
    </w:lvl>
    <w:lvl w:ilvl="7" w:tplc="A19EC4FC">
      <w:numFmt w:val="bullet"/>
      <w:lvlText w:val="•"/>
      <w:lvlJc w:val="left"/>
      <w:pPr>
        <w:ind w:left="7734" w:hanging="540"/>
      </w:pPr>
      <w:rPr>
        <w:rFonts w:hint="default"/>
        <w:lang w:val="en-US" w:eastAsia="en-US" w:bidi="ar-SA"/>
      </w:rPr>
    </w:lvl>
    <w:lvl w:ilvl="8" w:tplc="B3D2093A">
      <w:numFmt w:val="bullet"/>
      <w:lvlText w:val="•"/>
      <w:lvlJc w:val="left"/>
      <w:pPr>
        <w:ind w:left="8579" w:hanging="540"/>
      </w:pPr>
      <w:rPr>
        <w:rFonts w:hint="default"/>
        <w:lang w:val="en-US" w:eastAsia="en-US" w:bidi="ar-SA"/>
      </w:rPr>
    </w:lvl>
  </w:abstractNum>
  <w:abstractNum w:abstractNumId="5">
    <w:nsid w:val="117A1FB1"/>
    <w:multiLevelType w:val="multilevel"/>
    <w:tmpl w:val="26FABD14"/>
    <w:lvl w:ilvl="0">
      <w:start w:val="16"/>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strike w:val="0"/>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6">
    <w:nsid w:val="12131787"/>
    <w:multiLevelType w:val="multilevel"/>
    <w:tmpl w:val="9D2E8088"/>
    <w:lvl w:ilvl="0">
      <w:start w:val="18"/>
      <w:numFmt w:val="decimal"/>
      <w:lvlText w:val="%1"/>
      <w:lvlJc w:val="left"/>
      <w:pPr>
        <w:ind w:left="1288" w:hanging="1080"/>
      </w:pPr>
      <w:rPr>
        <w:rFonts w:hint="default"/>
        <w:lang w:val="en-US" w:eastAsia="en-US" w:bidi="ar-SA"/>
      </w:rPr>
    </w:lvl>
    <w:lvl w:ilvl="1">
      <w:start w:val="4"/>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7">
    <w:nsid w:val="174E3328"/>
    <w:multiLevelType w:val="multilevel"/>
    <w:tmpl w:val="42700EA2"/>
    <w:lvl w:ilvl="0">
      <w:start w:val="17"/>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8">
    <w:nsid w:val="1831330F"/>
    <w:multiLevelType w:val="multilevel"/>
    <w:tmpl w:val="9EA0E06E"/>
    <w:lvl w:ilvl="0">
      <w:start w:val="20"/>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lowerLetter"/>
      <w:lvlText w:val="%5)"/>
      <w:lvlJc w:val="left"/>
      <w:pPr>
        <w:ind w:left="1828" w:hanging="540"/>
      </w:pPr>
      <w:rPr>
        <w:rFonts w:ascii="Cambria" w:eastAsia="Cambria" w:hAnsi="Cambria" w:cs="Cambria" w:hint="default"/>
        <w:w w:val="95"/>
        <w:sz w:val="24"/>
        <w:szCs w:val="24"/>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9">
    <w:nsid w:val="2A886894"/>
    <w:multiLevelType w:val="multilevel"/>
    <w:tmpl w:val="125A8B70"/>
    <w:lvl w:ilvl="0">
      <w:start w:val="16"/>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0">
    <w:nsid w:val="2C6B4414"/>
    <w:multiLevelType w:val="multilevel"/>
    <w:tmpl w:val="F8F69C7C"/>
    <w:lvl w:ilvl="0">
      <w:start w:val="2"/>
      <w:numFmt w:val="decimal"/>
      <w:lvlText w:val="%1"/>
      <w:lvlJc w:val="left"/>
      <w:pPr>
        <w:ind w:left="552" w:hanging="552"/>
      </w:pPr>
      <w:rPr>
        <w:rFonts w:hint="default"/>
      </w:rPr>
    </w:lvl>
    <w:lvl w:ilvl="1">
      <w:start w:val="10"/>
      <w:numFmt w:val="decimal"/>
      <w:lvlText w:val="%1.%2"/>
      <w:lvlJc w:val="left"/>
      <w:pPr>
        <w:ind w:left="655" w:hanging="552"/>
      </w:pPr>
      <w:rPr>
        <w:rFonts w:hint="default"/>
      </w:rPr>
    </w:lvl>
    <w:lvl w:ilvl="2">
      <w:start w:val="1"/>
      <w:numFmt w:val="decimal"/>
      <w:lvlText w:val="%1.%2.%3"/>
      <w:lvlJc w:val="left"/>
      <w:pPr>
        <w:ind w:left="926" w:hanging="720"/>
      </w:pPr>
      <w:rPr>
        <w:rFonts w:hint="default"/>
      </w:rPr>
    </w:lvl>
    <w:lvl w:ilvl="3">
      <w:start w:val="1"/>
      <w:numFmt w:val="decimal"/>
      <w:lvlText w:val="%1.%2.%3.%4"/>
      <w:lvlJc w:val="left"/>
      <w:pPr>
        <w:ind w:left="1029" w:hanging="720"/>
      </w:pPr>
      <w:rPr>
        <w:rFonts w:hint="default"/>
      </w:rPr>
    </w:lvl>
    <w:lvl w:ilvl="4">
      <w:start w:val="1"/>
      <w:numFmt w:val="decimal"/>
      <w:lvlText w:val="%1.%2.%3.%4.%5"/>
      <w:lvlJc w:val="left"/>
      <w:pPr>
        <w:ind w:left="1492" w:hanging="1080"/>
      </w:pPr>
      <w:rPr>
        <w:rFonts w:hint="default"/>
      </w:rPr>
    </w:lvl>
    <w:lvl w:ilvl="5">
      <w:start w:val="1"/>
      <w:numFmt w:val="decimal"/>
      <w:lvlText w:val="%1.%2.%3.%4.%5.%6"/>
      <w:lvlJc w:val="left"/>
      <w:pPr>
        <w:ind w:left="1595" w:hanging="1080"/>
      </w:pPr>
      <w:rPr>
        <w:rFonts w:hint="default"/>
      </w:rPr>
    </w:lvl>
    <w:lvl w:ilvl="6">
      <w:start w:val="1"/>
      <w:numFmt w:val="decimal"/>
      <w:lvlText w:val="%1.%2.%3.%4.%5.%6.%7"/>
      <w:lvlJc w:val="left"/>
      <w:pPr>
        <w:ind w:left="2058" w:hanging="1440"/>
      </w:pPr>
      <w:rPr>
        <w:rFonts w:hint="default"/>
      </w:rPr>
    </w:lvl>
    <w:lvl w:ilvl="7">
      <w:start w:val="1"/>
      <w:numFmt w:val="decimal"/>
      <w:lvlText w:val="%1.%2.%3.%4.%5.%6.%7.%8"/>
      <w:lvlJc w:val="left"/>
      <w:pPr>
        <w:ind w:left="2161" w:hanging="1440"/>
      </w:pPr>
      <w:rPr>
        <w:rFonts w:hint="default"/>
      </w:rPr>
    </w:lvl>
    <w:lvl w:ilvl="8">
      <w:start w:val="1"/>
      <w:numFmt w:val="decimal"/>
      <w:lvlText w:val="%1.%2.%3.%4.%5.%6.%7.%8.%9"/>
      <w:lvlJc w:val="left"/>
      <w:pPr>
        <w:ind w:left="2264" w:hanging="1440"/>
      </w:pPr>
      <w:rPr>
        <w:rFonts w:hint="default"/>
      </w:rPr>
    </w:lvl>
  </w:abstractNum>
  <w:abstractNum w:abstractNumId="11">
    <w:nsid w:val="2C742304"/>
    <w:multiLevelType w:val="multilevel"/>
    <w:tmpl w:val="E0720D4C"/>
    <w:lvl w:ilvl="0">
      <w:start w:val="33"/>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numFmt w:val="bullet"/>
      <w:lvlText w:val="•"/>
      <w:lvlJc w:val="left"/>
      <w:pPr>
        <w:ind w:left="4636" w:hanging="540"/>
      </w:pPr>
      <w:rPr>
        <w:rFonts w:hint="default"/>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12">
    <w:nsid w:val="2CDF2A0C"/>
    <w:multiLevelType w:val="multilevel"/>
    <w:tmpl w:val="993C1342"/>
    <w:lvl w:ilvl="0">
      <w:start w:val="2"/>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lowerRoman"/>
      <w:lvlText w:val="(%4)"/>
      <w:lvlJc w:val="left"/>
      <w:pPr>
        <w:ind w:left="2008" w:hanging="588"/>
      </w:pPr>
      <w:rPr>
        <w:rFonts w:ascii="Cambria" w:eastAsia="Cambria" w:hAnsi="Cambria" w:cs="Cambria" w:hint="default"/>
        <w:spacing w:val="-1"/>
        <w:w w:val="87"/>
        <w:sz w:val="24"/>
        <w:szCs w:val="24"/>
        <w:lang w:val="en-US" w:eastAsia="en-US" w:bidi="ar-SA"/>
      </w:rPr>
    </w:lvl>
    <w:lvl w:ilvl="4">
      <w:numFmt w:val="bullet"/>
      <w:lvlText w:val="•"/>
      <w:lvlJc w:val="left"/>
      <w:pPr>
        <w:ind w:left="4756" w:hanging="588"/>
      </w:pPr>
      <w:rPr>
        <w:rFonts w:hint="default"/>
        <w:lang w:val="en-US" w:eastAsia="en-US" w:bidi="ar-SA"/>
      </w:rPr>
    </w:lvl>
    <w:lvl w:ilvl="5">
      <w:numFmt w:val="bullet"/>
      <w:lvlText w:val="•"/>
      <w:lvlJc w:val="left"/>
      <w:pPr>
        <w:ind w:left="5675" w:hanging="588"/>
      </w:pPr>
      <w:rPr>
        <w:rFonts w:hint="default"/>
        <w:lang w:val="en-US" w:eastAsia="en-US" w:bidi="ar-SA"/>
      </w:rPr>
    </w:lvl>
    <w:lvl w:ilvl="6">
      <w:numFmt w:val="bullet"/>
      <w:lvlText w:val="•"/>
      <w:lvlJc w:val="left"/>
      <w:pPr>
        <w:ind w:left="6593" w:hanging="588"/>
      </w:pPr>
      <w:rPr>
        <w:rFonts w:hint="default"/>
        <w:lang w:val="en-US" w:eastAsia="en-US" w:bidi="ar-SA"/>
      </w:rPr>
    </w:lvl>
    <w:lvl w:ilvl="7">
      <w:numFmt w:val="bullet"/>
      <w:lvlText w:val="•"/>
      <w:lvlJc w:val="left"/>
      <w:pPr>
        <w:ind w:left="7512" w:hanging="588"/>
      </w:pPr>
      <w:rPr>
        <w:rFonts w:hint="default"/>
        <w:lang w:val="en-US" w:eastAsia="en-US" w:bidi="ar-SA"/>
      </w:rPr>
    </w:lvl>
    <w:lvl w:ilvl="8">
      <w:numFmt w:val="bullet"/>
      <w:lvlText w:val="•"/>
      <w:lvlJc w:val="left"/>
      <w:pPr>
        <w:ind w:left="8431" w:hanging="588"/>
      </w:pPr>
      <w:rPr>
        <w:rFonts w:hint="default"/>
        <w:lang w:val="en-US" w:eastAsia="en-US" w:bidi="ar-SA"/>
      </w:rPr>
    </w:lvl>
  </w:abstractNum>
  <w:abstractNum w:abstractNumId="13">
    <w:nsid w:val="2D7529DE"/>
    <w:multiLevelType w:val="multilevel"/>
    <w:tmpl w:val="2F9A8252"/>
    <w:lvl w:ilvl="0">
      <w:start w:val="1"/>
      <w:numFmt w:val="upperLetter"/>
      <w:lvlText w:val="%1."/>
      <w:lvlJc w:val="left"/>
      <w:pPr>
        <w:ind w:left="928" w:hanging="720"/>
      </w:pPr>
      <w:rPr>
        <w:rFonts w:ascii="Palatino Linotype" w:eastAsia="Palatino Linotype" w:hAnsi="Palatino Linotype" w:cs="Palatino Linotype" w:hint="default"/>
        <w:b/>
        <w:bCs/>
        <w:w w:val="100"/>
        <w:sz w:val="24"/>
        <w:szCs w:val="24"/>
        <w:lang w:val="en-US" w:eastAsia="en-US" w:bidi="ar-SA"/>
      </w:rPr>
    </w:lvl>
    <w:lvl w:ilvl="1">
      <w:start w:val="1"/>
      <w:numFmt w:val="decimal"/>
      <w:lvlText w:val="%2."/>
      <w:lvlJc w:val="left"/>
      <w:pPr>
        <w:ind w:left="928" w:hanging="720"/>
      </w:pPr>
      <w:rPr>
        <w:rFonts w:ascii="Palatino Linotype" w:eastAsia="Palatino Linotype" w:hAnsi="Palatino Linotype" w:cs="Palatino Linotype" w:hint="default"/>
        <w:b/>
        <w:bCs/>
        <w:w w:val="100"/>
        <w:sz w:val="24"/>
        <w:szCs w:val="24"/>
        <w:lang w:val="en-US" w:eastAsia="en-US" w:bidi="ar-SA"/>
      </w:rPr>
    </w:lvl>
    <w:lvl w:ilvl="2">
      <w:start w:val="1"/>
      <w:numFmt w:val="decimal"/>
      <w:lvlText w:val="%2.%3"/>
      <w:lvlJc w:val="left"/>
      <w:pPr>
        <w:ind w:left="1288" w:hanging="1080"/>
      </w:pPr>
      <w:rPr>
        <w:rFonts w:ascii="Cambria" w:eastAsia="Cambria" w:hAnsi="Cambria" w:cs="Cambria" w:hint="default"/>
        <w:b w:val="0"/>
        <w:bCs w:val="0"/>
        <w:strike w:val="0"/>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strike w:val="0"/>
        <w:w w:val="93"/>
        <w:sz w:val="24"/>
        <w:szCs w:val="24"/>
        <w:lang w:val="en-US" w:eastAsia="en-US" w:bidi="ar-SA"/>
      </w:rPr>
    </w:lvl>
    <w:lvl w:ilvl="4">
      <w:start w:val="2"/>
      <w:numFmt w:val="upperRoman"/>
      <w:lvlText w:val="(%5)"/>
      <w:lvlJc w:val="left"/>
      <w:pPr>
        <w:ind w:left="2549" w:hanging="721"/>
      </w:pPr>
      <w:rPr>
        <w:rFonts w:ascii="Cambria" w:eastAsia="Cambria" w:hAnsi="Cambria" w:cs="Cambria" w:hint="default"/>
        <w:w w:val="87"/>
        <w:sz w:val="24"/>
        <w:szCs w:val="24"/>
        <w:lang w:val="en-US" w:eastAsia="en-US" w:bidi="ar-SA"/>
      </w:rPr>
    </w:lvl>
    <w:lvl w:ilvl="5">
      <w:numFmt w:val="bullet"/>
      <w:lvlText w:val="•"/>
      <w:lvlJc w:val="left"/>
      <w:pPr>
        <w:ind w:left="4748" w:hanging="721"/>
      </w:pPr>
      <w:rPr>
        <w:rFonts w:hint="default"/>
        <w:lang w:val="en-US" w:eastAsia="en-US" w:bidi="ar-SA"/>
      </w:rPr>
    </w:lvl>
    <w:lvl w:ilvl="6">
      <w:numFmt w:val="bullet"/>
      <w:lvlText w:val="•"/>
      <w:lvlJc w:val="left"/>
      <w:pPr>
        <w:ind w:left="5852" w:hanging="721"/>
      </w:pPr>
      <w:rPr>
        <w:rFonts w:hint="default"/>
        <w:lang w:val="en-US" w:eastAsia="en-US" w:bidi="ar-SA"/>
      </w:rPr>
    </w:lvl>
    <w:lvl w:ilvl="7">
      <w:numFmt w:val="bullet"/>
      <w:lvlText w:val="•"/>
      <w:lvlJc w:val="left"/>
      <w:pPr>
        <w:ind w:left="6956" w:hanging="721"/>
      </w:pPr>
      <w:rPr>
        <w:rFonts w:hint="default"/>
        <w:lang w:val="en-US" w:eastAsia="en-US" w:bidi="ar-SA"/>
      </w:rPr>
    </w:lvl>
    <w:lvl w:ilvl="8">
      <w:numFmt w:val="bullet"/>
      <w:lvlText w:val="•"/>
      <w:lvlJc w:val="left"/>
      <w:pPr>
        <w:ind w:left="8060" w:hanging="721"/>
      </w:pPr>
      <w:rPr>
        <w:rFonts w:hint="default"/>
        <w:lang w:val="en-US" w:eastAsia="en-US" w:bidi="ar-SA"/>
      </w:rPr>
    </w:lvl>
  </w:abstractNum>
  <w:abstractNum w:abstractNumId="14">
    <w:nsid w:val="2DD5700C"/>
    <w:multiLevelType w:val="hybridMultilevel"/>
    <w:tmpl w:val="B4BE53A6"/>
    <w:lvl w:ilvl="0" w:tplc="9EEEBD1E">
      <w:start w:val="1"/>
      <w:numFmt w:val="upperRoman"/>
      <w:lvlText w:val="(%1)"/>
      <w:lvlJc w:val="left"/>
      <w:pPr>
        <w:ind w:left="2549" w:hanging="721"/>
      </w:pPr>
      <w:rPr>
        <w:rFonts w:ascii="Cambria" w:eastAsia="Cambria" w:hAnsi="Cambria" w:cs="Cambria" w:hint="default"/>
        <w:w w:val="92"/>
        <w:sz w:val="24"/>
        <w:szCs w:val="24"/>
        <w:lang w:val="en-US" w:eastAsia="en-US" w:bidi="ar-SA"/>
      </w:rPr>
    </w:lvl>
    <w:lvl w:ilvl="1" w:tplc="DA4082D2">
      <w:numFmt w:val="bullet"/>
      <w:lvlText w:val="•"/>
      <w:lvlJc w:val="left"/>
      <w:pPr>
        <w:ind w:left="3312" w:hanging="721"/>
      </w:pPr>
      <w:rPr>
        <w:rFonts w:hint="default"/>
        <w:lang w:val="en-US" w:eastAsia="en-US" w:bidi="ar-SA"/>
      </w:rPr>
    </w:lvl>
    <w:lvl w:ilvl="2" w:tplc="55C6FAEC">
      <w:numFmt w:val="bullet"/>
      <w:lvlText w:val="•"/>
      <w:lvlJc w:val="left"/>
      <w:pPr>
        <w:ind w:left="4085" w:hanging="721"/>
      </w:pPr>
      <w:rPr>
        <w:rFonts w:hint="default"/>
        <w:lang w:val="en-US" w:eastAsia="en-US" w:bidi="ar-SA"/>
      </w:rPr>
    </w:lvl>
    <w:lvl w:ilvl="3" w:tplc="C184607A">
      <w:numFmt w:val="bullet"/>
      <w:lvlText w:val="•"/>
      <w:lvlJc w:val="left"/>
      <w:pPr>
        <w:ind w:left="4858" w:hanging="721"/>
      </w:pPr>
      <w:rPr>
        <w:rFonts w:hint="default"/>
        <w:lang w:val="en-US" w:eastAsia="en-US" w:bidi="ar-SA"/>
      </w:rPr>
    </w:lvl>
    <w:lvl w:ilvl="4" w:tplc="97AE67DA">
      <w:numFmt w:val="bullet"/>
      <w:lvlText w:val="•"/>
      <w:lvlJc w:val="left"/>
      <w:pPr>
        <w:ind w:left="5631" w:hanging="721"/>
      </w:pPr>
      <w:rPr>
        <w:rFonts w:hint="default"/>
        <w:lang w:val="en-US" w:eastAsia="en-US" w:bidi="ar-SA"/>
      </w:rPr>
    </w:lvl>
    <w:lvl w:ilvl="5" w:tplc="7E12E938">
      <w:numFmt w:val="bullet"/>
      <w:lvlText w:val="•"/>
      <w:lvlJc w:val="left"/>
      <w:pPr>
        <w:ind w:left="6404" w:hanging="721"/>
      </w:pPr>
      <w:rPr>
        <w:rFonts w:hint="default"/>
        <w:lang w:val="en-US" w:eastAsia="en-US" w:bidi="ar-SA"/>
      </w:rPr>
    </w:lvl>
    <w:lvl w:ilvl="6" w:tplc="94203494">
      <w:numFmt w:val="bullet"/>
      <w:lvlText w:val="•"/>
      <w:lvlJc w:val="left"/>
      <w:pPr>
        <w:ind w:left="7177" w:hanging="721"/>
      </w:pPr>
      <w:rPr>
        <w:rFonts w:hint="default"/>
        <w:lang w:val="en-US" w:eastAsia="en-US" w:bidi="ar-SA"/>
      </w:rPr>
    </w:lvl>
    <w:lvl w:ilvl="7" w:tplc="8F483524">
      <w:numFmt w:val="bullet"/>
      <w:lvlText w:val="•"/>
      <w:lvlJc w:val="left"/>
      <w:pPr>
        <w:ind w:left="7950" w:hanging="721"/>
      </w:pPr>
      <w:rPr>
        <w:rFonts w:hint="default"/>
        <w:lang w:val="en-US" w:eastAsia="en-US" w:bidi="ar-SA"/>
      </w:rPr>
    </w:lvl>
    <w:lvl w:ilvl="8" w:tplc="FD5C4C18">
      <w:numFmt w:val="bullet"/>
      <w:lvlText w:val="•"/>
      <w:lvlJc w:val="left"/>
      <w:pPr>
        <w:ind w:left="8723" w:hanging="721"/>
      </w:pPr>
      <w:rPr>
        <w:rFonts w:hint="default"/>
        <w:lang w:val="en-US" w:eastAsia="en-US" w:bidi="ar-SA"/>
      </w:rPr>
    </w:lvl>
  </w:abstractNum>
  <w:abstractNum w:abstractNumId="15">
    <w:nsid w:val="2EC571E3"/>
    <w:multiLevelType w:val="hybridMultilevel"/>
    <w:tmpl w:val="D7C2DD74"/>
    <w:lvl w:ilvl="0" w:tplc="DCD67F40">
      <w:start w:val="1"/>
      <w:numFmt w:val="lowerLetter"/>
      <w:lvlText w:val="%1)"/>
      <w:lvlJc w:val="left"/>
      <w:pPr>
        <w:ind w:left="1828" w:hanging="540"/>
      </w:pPr>
      <w:rPr>
        <w:rFonts w:ascii="Cambria" w:eastAsia="Cambria" w:hAnsi="Cambria" w:cs="Cambria" w:hint="default"/>
        <w:w w:val="95"/>
        <w:sz w:val="24"/>
        <w:szCs w:val="24"/>
        <w:lang w:val="en-US" w:eastAsia="en-US" w:bidi="ar-SA"/>
      </w:rPr>
    </w:lvl>
    <w:lvl w:ilvl="1" w:tplc="2C7846E8">
      <w:numFmt w:val="bullet"/>
      <w:lvlText w:val="•"/>
      <w:lvlJc w:val="left"/>
      <w:pPr>
        <w:ind w:left="2664" w:hanging="540"/>
      </w:pPr>
      <w:rPr>
        <w:rFonts w:hint="default"/>
        <w:lang w:val="en-US" w:eastAsia="en-US" w:bidi="ar-SA"/>
      </w:rPr>
    </w:lvl>
    <w:lvl w:ilvl="2" w:tplc="B5FE63D2">
      <w:numFmt w:val="bullet"/>
      <w:lvlText w:val="•"/>
      <w:lvlJc w:val="left"/>
      <w:pPr>
        <w:ind w:left="3509" w:hanging="540"/>
      </w:pPr>
      <w:rPr>
        <w:rFonts w:hint="default"/>
        <w:lang w:val="en-US" w:eastAsia="en-US" w:bidi="ar-SA"/>
      </w:rPr>
    </w:lvl>
    <w:lvl w:ilvl="3" w:tplc="DE981646">
      <w:numFmt w:val="bullet"/>
      <w:lvlText w:val="•"/>
      <w:lvlJc w:val="left"/>
      <w:pPr>
        <w:ind w:left="4354" w:hanging="540"/>
      </w:pPr>
      <w:rPr>
        <w:rFonts w:hint="default"/>
        <w:lang w:val="en-US" w:eastAsia="en-US" w:bidi="ar-SA"/>
      </w:rPr>
    </w:lvl>
    <w:lvl w:ilvl="4" w:tplc="C7B63606">
      <w:numFmt w:val="bullet"/>
      <w:lvlText w:val="•"/>
      <w:lvlJc w:val="left"/>
      <w:pPr>
        <w:ind w:left="5199" w:hanging="540"/>
      </w:pPr>
      <w:rPr>
        <w:rFonts w:hint="default"/>
        <w:lang w:val="en-US" w:eastAsia="en-US" w:bidi="ar-SA"/>
      </w:rPr>
    </w:lvl>
    <w:lvl w:ilvl="5" w:tplc="E222B8FC">
      <w:numFmt w:val="bullet"/>
      <w:lvlText w:val="•"/>
      <w:lvlJc w:val="left"/>
      <w:pPr>
        <w:ind w:left="6044" w:hanging="540"/>
      </w:pPr>
      <w:rPr>
        <w:rFonts w:hint="default"/>
        <w:lang w:val="en-US" w:eastAsia="en-US" w:bidi="ar-SA"/>
      </w:rPr>
    </w:lvl>
    <w:lvl w:ilvl="6" w:tplc="0B1EE4BC">
      <w:numFmt w:val="bullet"/>
      <w:lvlText w:val="•"/>
      <w:lvlJc w:val="left"/>
      <w:pPr>
        <w:ind w:left="6889" w:hanging="540"/>
      </w:pPr>
      <w:rPr>
        <w:rFonts w:hint="default"/>
        <w:lang w:val="en-US" w:eastAsia="en-US" w:bidi="ar-SA"/>
      </w:rPr>
    </w:lvl>
    <w:lvl w:ilvl="7" w:tplc="8A66CE5E">
      <w:numFmt w:val="bullet"/>
      <w:lvlText w:val="•"/>
      <w:lvlJc w:val="left"/>
      <w:pPr>
        <w:ind w:left="7734" w:hanging="540"/>
      </w:pPr>
      <w:rPr>
        <w:rFonts w:hint="default"/>
        <w:lang w:val="en-US" w:eastAsia="en-US" w:bidi="ar-SA"/>
      </w:rPr>
    </w:lvl>
    <w:lvl w:ilvl="8" w:tplc="910E4B9C">
      <w:numFmt w:val="bullet"/>
      <w:lvlText w:val="•"/>
      <w:lvlJc w:val="left"/>
      <w:pPr>
        <w:ind w:left="8579" w:hanging="540"/>
      </w:pPr>
      <w:rPr>
        <w:rFonts w:hint="default"/>
        <w:lang w:val="en-US" w:eastAsia="en-US" w:bidi="ar-SA"/>
      </w:rPr>
    </w:lvl>
  </w:abstractNum>
  <w:abstractNum w:abstractNumId="16">
    <w:nsid w:val="38E869B5"/>
    <w:multiLevelType w:val="multilevel"/>
    <w:tmpl w:val="9424A1A0"/>
    <w:lvl w:ilvl="0">
      <w:start w:val="17"/>
      <w:numFmt w:val="decimal"/>
      <w:lvlText w:val="%1"/>
      <w:lvlJc w:val="left"/>
      <w:pPr>
        <w:ind w:left="1288" w:hanging="1080"/>
      </w:pPr>
      <w:rPr>
        <w:rFonts w:hint="default"/>
        <w:lang w:val="en-US" w:eastAsia="en-US" w:bidi="ar-SA"/>
      </w:rPr>
    </w:lvl>
    <w:lvl w:ilvl="1">
      <w:start w:val="4"/>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7">
    <w:nsid w:val="3B5F69B5"/>
    <w:multiLevelType w:val="hybridMultilevel"/>
    <w:tmpl w:val="3C0CF766"/>
    <w:lvl w:ilvl="0" w:tplc="7BCCC478">
      <w:start w:val="3"/>
      <w:numFmt w:val="upperLetter"/>
      <w:lvlText w:val="%1."/>
      <w:lvlJc w:val="left"/>
      <w:pPr>
        <w:ind w:left="928" w:hanging="720"/>
      </w:pPr>
      <w:rPr>
        <w:rFonts w:ascii="Palatino Linotype" w:eastAsia="Palatino Linotype" w:hAnsi="Palatino Linotype" w:cs="Palatino Linotype" w:hint="default"/>
        <w:b/>
        <w:bCs/>
        <w:spacing w:val="-1"/>
        <w:w w:val="100"/>
        <w:sz w:val="24"/>
        <w:szCs w:val="24"/>
        <w:lang w:val="en-US" w:eastAsia="en-US" w:bidi="ar-SA"/>
      </w:rPr>
    </w:lvl>
    <w:lvl w:ilvl="1" w:tplc="CDE2E586">
      <w:numFmt w:val="bullet"/>
      <w:lvlText w:val="•"/>
      <w:lvlJc w:val="left"/>
      <w:pPr>
        <w:ind w:left="1854" w:hanging="720"/>
      </w:pPr>
      <w:rPr>
        <w:rFonts w:hint="default"/>
        <w:lang w:val="en-US" w:eastAsia="en-US" w:bidi="ar-SA"/>
      </w:rPr>
    </w:lvl>
    <w:lvl w:ilvl="2" w:tplc="F8A0B5B8">
      <w:numFmt w:val="bullet"/>
      <w:lvlText w:val="•"/>
      <w:lvlJc w:val="left"/>
      <w:pPr>
        <w:ind w:left="2789" w:hanging="720"/>
      </w:pPr>
      <w:rPr>
        <w:rFonts w:hint="default"/>
        <w:lang w:val="en-US" w:eastAsia="en-US" w:bidi="ar-SA"/>
      </w:rPr>
    </w:lvl>
    <w:lvl w:ilvl="3" w:tplc="F30CDD16">
      <w:numFmt w:val="bullet"/>
      <w:lvlText w:val="•"/>
      <w:lvlJc w:val="left"/>
      <w:pPr>
        <w:ind w:left="3724" w:hanging="720"/>
      </w:pPr>
      <w:rPr>
        <w:rFonts w:hint="default"/>
        <w:lang w:val="en-US" w:eastAsia="en-US" w:bidi="ar-SA"/>
      </w:rPr>
    </w:lvl>
    <w:lvl w:ilvl="4" w:tplc="3C6660CC">
      <w:numFmt w:val="bullet"/>
      <w:lvlText w:val="•"/>
      <w:lvlJc w:val="left"/>
      <w:pPr>
        <w:ind w:left="4659" w:hanging="720"/>
      </w:pPr>
      <w:rPr>
        <w:rFonts w:hint="default"/>
        <w:lang w:val="en-US" w:eastAsia="en-US" w:bidi="ar-SA"/>
      </w:rPr>
    </w:lvl>
    <w:lvl w:ilvl="5" w:tplc="CFCECB82">
      <w:numFmt w:val="bullet"/>
      <w:lvlText w:val="•"/>
      <w:lvlJc w:val="left"/>
      <w:pPr>
        <w:ind w:left="5594" w:hanging="720"/>
      </w:pPr>
      <w:rPr>
        <w:rFonts w:hint="default"/>
        <w:lang w:val="en-US" w:eastAsia="en-US" w:bidi="ar-SA"/>
      </w:rPr>
    </w:lvl>
    <w:lvl w:ilvl="6" w:tplc="B7F6EF74">
      <w:numFmt w:val="bullet"/>
      <w:lvlText w:val="•"/>
      <w:lvlJc w:val="left"/>
      <w:pPr>
        <w:ind w:left="6529" w:hanging="720"/>
      </w:pPr>
      <w:rPr>
        <w:rFonts w:hint="default"/>
        <w:lang w:val="en-US" w:eastAsia="en-US" w:bidi="ar-SA"/>
      </w:rPr>
    </w:lvl>
    <w:lvl w:ilvl="7" w:tplc="C3D8E75E">
      <w:numFmt w:val="bullet"/>
      <w:lvlText w:val="•"/>
      <w:lvlJc w:val="left"/>
      <w:pPr>
        <w:ind w:left="7464" w:hanging="720"/>
      </w:pPr>
      <w:rPr>
        <w:rFonts w:hint="default"/>
        <w:lang w:val="en-US" w:eastAsia="en-US" w:bidi="ar-SA"/>
      </w:rPr>
    </w:lvl>
    <w:lvl w:ilvl="8" w:tplc="A5C4D364">
      <w:numFmt w:val="bullet"/>
      <w:lvlText w:val="•"/>
      <w:lvlJc w:val="left"/>
      <w:pPr>
        <w:ind w:left="8399" w:hanging="720"/>
      </w:pPr>
      <w:rPr>
        <w:rFonts w:hint="default"/>
        <w:lang w:val="en-US" w:eastAsia="en-US" w:bidi="ar-SA"/>
      </w:rPr>
    </w:lvl>
  </w:abstractNum>
  <w:abstractNum w:abstractNumId="18">
    <w:nsid w:val="3C4726A5"/>
    <w:multiLevelType w:val="hybridMultilevel"/>
    <w:tmpl w:val="7EC0F5CC"/>
    <w:lvl w:ilvl="0" w:tplc="5380A6A6">
      <w:start w:val="1"/>
      <w:numFmt w:val="lowerLetter"/>
      <w:lvlText w:val="%1."/>
      <w:lvlJc w:val="left"/>
      <w:pPr>
        <w:ind w:left="1828" w:hanging="540"/>
      </w:pPr>
      <w:rPr>
        <w:rFonts w:ascii="Cambria" w:eastAsia="Cambria" w:hAnsi="Cambria" w:cs="Cambria" w:hint="default"/>
        <w:w w:val="108"/>
        <w:sz w:val="24"/>
        <w:szCs w:val="24"/>
        <w:lang w:val="en-US" w:eastAsia="en-US" w:bidi="ar-SA"/>
      </w:rPr>
    </w:lvl>
    <w:lvl w:ilvl="1" w:tplc="A80C3FD0">
      <w:numFmt w:val="bullet"/>
      <w:lvlText w:val="•"/>
      <w:lvlJc w:val="left"/>
      <w:pPr>
        <w:ind w:left="2664" w:hanging="540"/>
      </w:pPr>
      <w:rPr>
        <w:rFonts w:hint="default"/>
        <w:lang w:val="en-US" w:eastAsia="en-US" w:bidi="ar-SA"/>
      </w:rPr>
    </w:lvl>
    <w:lvl w:ilvl="2" w:tplc="61101E1C">
      <w:numFmt w:val="bullet"/>
      <w:lvlText w:val="•"/>
      <w:lvlJc w:val="left"/>
      <w:pPr>
        <w:ind w:left="3509" w:hanging="540"/>
      </w:pPr>
      <w:rPr>
        <w:rFonts w:hint="default"/>
        <w:lang w:val="en-US" w:eastAsia="en-US" w:bidi="ar-SA"/>
      </w:rPr>
    </w:lvl>
    <w:lvl w:ilvl="3" w:tplc="6FE41138">
      <w:numFmt w:val="bullet"/>
      <w:lvlText w:val="•"/>
      <w:lvlJc w:val="left"/>
      <w:pPr>
        <w:ind w:left="4354" w:hanging="540"/>
      </w:pPr>
      <w:rPr>
        <w:rFonts w:hint="default"/>
        <w:lang w:val="en-US" w:eastAsia="en-US" w:bidi="ar-SA"/>
      </w:rPr>
    </w:lvl>
    <w:lvl w:ilvl="4" w:tplc="FBB62432">
      <w:numFmt w:val="bullet"/>
      <w:lvlText w:val="•"/>
      <w:lvlJc w:val="left"/>
      <w:pPr>
        <w:ind w:left="5199" w:hanging="540"/>
      </w:pPr>
      <w:rPr>
        <w:rFonts w:hint="default"/>
        <w:lang w:val="en-US" w:eastAsia="en-US" w:bidi="ar-SA"/>
      </w:rPr>
    </w:lvl>
    <w:lvl w:ilvl="5" w:tplc="0A1291F4">
      <w:numFmt w:val="bullet"/>
      <w:lvlText w:val="•"/>
      <w:lvlJc w:val="left"/>
      <w:pPr>
        <w:ind w:left="6044" w:hanging="540"/>
      </w:pPr>
      <w:rPr>
        <w:rFonts w:hint="default"/>
        <w:lang w:val="en-US" w:eastAsia="en-US" w:bidi="ar-SA"/>
      </w:rPr>
    </w:lvl>
    <w:lvl w:ilvl="6" w:tplc="B7FE418E">
      <w:numFmt w:val="bullet"/>
      <w:lvlText w:val="•"/>
      <w:lvlJc w:val="left"/>
      <w:pPr>
        <w:ind w:left="6889" w:hanging="540"/>
      </w:pPr>
      <w:rPr>
        <w:rFonts w:hint="default"/>
        <w:lang w:val="en-US" w:eastAsia="en-US" w:bidi="ar-SA"/>
      </w:rPr>
    </w:lvl>
    <w:lvl w:ilvl="7" w:tplc="4F2E1300">
      <w:numFmt w:val="bullet"/>
      <w:lvlText w:val="•"/>
      <w:lvlJc w:val="left"/>
      <w:pPr>
        <w:ind w:left="7734" w:hanging="540"/>
      </w:pPr>
      <w:rPr>
        <w:rFonts w:hint="default"/>
        <w:lang w:val="en-US" w:eastAsia="en-US" w:bidi="ar-SA"/>
      </w:rPr>
    </w:lvl>
    <w:lvl w:ilvl="8" w:tplc="244E2D2A">
      <w:numFmt w:val="bullet"/>
      <w:lvlText w:val="•"/>
      <w:lvlJc w:val="left"/>
      <w:pPr>
        <w:ind w:left="8579" w:hanging="540"/>
      </w:pPr>
      <w:rPr>
        <w:rFonts w:hint="default"/>
        <w:lang w:val="en-US" w:eastAsia="en-US" w:bidi="ar-SA"/>
      </w:rPr>
    </w:lvl>
  </w:abstractNum>
  <w:abstractNum w:abstractNumId="19">
    <w:nsid w:val="3F1A7E6C"/>
    <w:multiLevelType w:val="multilevel"/>
    <w:tmpl w:val="F45ACD84"/>
    <w:lvl w:ilvl="0">
      <w:start w:val="18"/>
      <w:numFmt w:val="decimal"/>
      <w:lvlText w:val="%1"/>
      <w:lvlJc w:val="left"/>
      <w:pPr>
        <w:ind w:left="1288" w:hanging="1080"/>
      </w:pPr>
      <w:rPr>
        <w:rFonts w:hint="default"/>
        <w:lang w:val="en-US" w:eastAsia="en-US" w:bidi="ar-SA"/>
      </w:rPr>
    </w:lvl>
    <w:lvl w:ilvl="1">
      <w:start w:val="6"/>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20">
    <w:nsid w:val="416453A5"/>
    <w:multiLevelType w:val="multilevel"/>
    <w:tmpl w:val="FBD48C04"/>
    <w:lvl w:ilvl="0">
      <w:start w:val="20"/>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ascii="Cambria" w:eastAsia="Cambria" w:hAnsi="Cambria" w:cs="Cambria" w:hint="default"/>
        <w:w w:val="93"/>
        <w:sz w:val="24"/>
        <w:szCs w:val="24"/>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upperRoman"/>
      <w:lvlText w:val="(%5)"/>
      <w:lvlJc w:val="left"/>
      <w:pPr>
        <w:ind w:left="1828" w:hanging="540"/>
      </w:pPr>
      <w:rPr>
        <w:rFonts w:ascii="Cambria" w:eastAsia="Cambria" w:hAnsi="Cambria" w:cs="Cambria" w:hint="default"/>
        <w:w w:val="92"/>
        <w:sz w:val="24"/>
        <w:szCs w:val="24"/>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21">
    <w:nsid w:val="448B3998"/>
    <w:multiLevelType w:val="hybridMultilevel"/>
    <w:tmpl w:val="973C47AC"/>
    <w:lvl w:ilvl="0" w:tplc="B1408294">
      <w:start w:val="1"/>
      <w:numFmt w:val="lowerRoman"/>
      <w:lvlText w:val="(%1)"/>
      <w:lvlJc w:val="left"/>
      <w:pPr>
        <w:ind w:left="1828" w:hanging="540"/>
      </w:pPr>
      <w:rPr>
        <w:rFonts w:ascii="Cambria" w:eastAsia="Cambria" w:hAnsi="Cambria" w:cs="Cambria" w:hint="default"/>
        <w:spacing w:val="-1"/>
        <w:w w:val="87"/>
        <w:sz w:val="24"/>
        <w:szCs w:val="24"/>
        <w:lang w:val="en-US" w:eastAsia="en-US" w:bidi="ar-SA"/>
      </w:rPr>
    </w:lvl>
    <w:lvl w:ilvl="1" w:tplc="0584D12C">
      <w:numFmt w:val="bullet"/>
      <w:lvlText w:val="•"/>
      <w:lvlJc w:val="left"/>
      <w:pPr>
        <w:ind w:left="2664" w:hanging="540"/>
      </w:pPr>
      <w:rPr>
        <w:rFonts w:hint="default"/>
        <w:lang w:val="en-US" w:eastAsia="en-US" w:bidi="ar-SA"/>
      </w:rPr>
    </w:lvl>
    <w:lvl w:ilvl="2" w:tplc="3A74F72C">
      <w:numFmt w:val="bullet"/>
      <w:lvlText w:val="•"/>
      <w:lvlJc w:val="left"/>
      <w:pPr>
        <w:ind w:left="3509" w:hanging="540"/>
      </w:pPr>
      <w:rPr>
        <w:rFonts w:hint="default"/>
        <w:lang w:val="en-US" w:eastAsia="en-US" w:bidi="ar-SA"/>
      </w:rPr>
    </w:lvl>
    <w:lvl w:ilvl="3" w:tplc="0B2841E6">
      <w:numFmt w:val="bullet"/>
      <w:lvlText w:val="•"/>
      <w:lvlJc w:val="left"/>
      <w:pPr>
        <w:ind w:left="4354" w:hanging="540"/>
      </w:pPr>
      <w:rPr>
        <w:rFonts w:hint="default"/>
        <w:lang w:val="en-US" w:eastAsia="en-US" w:bidi="ar-SA"/>
      </w:rPr>
    </w:lvl>
    <w:lvl w:ilvl="4" w:tplc="801054FC">
      <w:numFmt w:val="bullet"/>
      <w:lvlText w:val="•"/>
      <w:lvlJc w:val="left"/>
      <w:pPr>
        <w:ind w:left="5199" w:hanging="540"/>
      </w:pPr>
      <w:rPr>
        <w:rFonts w:hint="default"/>
        <w:lang w:val="en-US" w:eastAsia="en-US" w:bidi="ar-SA"/>
      </w:rPr>
    </w:lvl>
    <w:lvl w:ilvl="5" w:tplc="CE32E2E0">
      <w:numFmt w:val="bullet"/>
      <w:lvlText w:val="•"/>
      <w:lvlJc w:val="left"/>
      <w:pPr>
        <w:ind w:left="6044" w:hanging="540"/>
      </w:pPr>
      <w:rPr>
        <w:rFonts w:hint="default"/>
        <w:lang w:val="en-US" w:eastAsia="en-US" w:bidi="ar-SA"/>
      </w:rPr>
    </w:lvl>
    <w:lvl w:ilvl="6" w:tplc="2CE0D11E">
      <w:numFmt w:val="bullet"/>
      <w:lvlText w:val="•"/>
      <w:lvlJc w:val="left"/>
      <w:pPr>
        <w:ind w:left="6889" w:hanging="540"/>
      </w:pPr>
      <w:rPr>
        <w:rFonts w:hint="default"/>
        <w:lang w:val="en-US" w:eastAsia="en-US" w:bidi="ar-SA"/>
      </w:rPr>
    </w:lvl>
    <w:lvl w:ilvl="7" w:tplc="E3420886">
      <w:numFmt w:val="bullet"/>
      <w:lvlText w:val="•"/>
      <w:lvlJc w:val="left"/>
      <w:pPr>
        <w:ind w:left="7734" w:hanging="540"/>
      </w:pPr>
      <w:rPr>
        <w:rFonts w:hint="default"/>
        <w:lang w:val="en-US" w:eastAsia="en-US" w:bidi="ar-SA"/>
      </w:rPr>
    </w:lvl>
    <w:lvl w:ilvl="8" w:tplc="4AB6B140">
      <w:numFmt w:val="bullet"/>
      <w:lvlText w:val="•"/>
      <w:lvlJc w:val="left"/>
      <w:pPr>
        <w:ind w:left="8579" w:hanging="540"/>
      </w:pPr>
      <w:rPr>
        <w:rFonts w:hint="default"/>
        <w:lang w:val="en-US" w:eastAsia="en-US" w:bidi="ar-SA"/>
      </w:rPr>
    </w:lvl>
  </w:abstractNum>
  <w:abstractNum w:abstractNumId="22">
    <w:nsid w:val="4BFC4A96"/>
    <w:multiLevelType w:val="hybridMultilevel"/>
    <w:tmpl w:val="612C4542"/>
    <w:lvl w:ilvl="0" w:tplc="24D432F4">
      <w:start w:val="1"/>
      <w:numFmt w:val="lowerLetter"/>
      <w:lvlText w:val="%1."/>
      <w:lvlJc w:val="left"/>
      <w:pPr>
        <w:ind w:left="1828" w:hanging="540"/>
      </w:pPr>
      <w:rPr>
        <w:rFonts w:ascii="Cambria" w:eastAsia="Cambria" w:hAnsi="Cambria" w:cs="Cambria" w:hint="default"/>
        <w:w w:val="108"/>
        <w:sz w:val="24"/>
        <w:szCs w:val="24"/>
        <w:lang w:val="en-US" w:eastAsia="en-US" w:bidi="ar-SA"/>
      </w:rPr>
    </w:lvl>
    <w:lvl w:ilvl="1" w:tplc="1220D63C">
      <w:numFmt w:val="bullet"/>
      <w:lvlText w:val="•"/>
      <w:lvlJc w:val="left"/>
      <w:pPr>
        <w:ind w:left="2664" w:hanging="540"/>
      </w:pPr>
      <w:rPr>
        <w:rFonts w:hint="default"/>
        <w:lang w:val="en-US" w:eastAsia="en-US" w:bidi="ar-SA"/>
      </w:rPr>
    </w:lvl>
    <w:lvl w:ilvl="2" w:tplc="6F3A850E">
      <w:numFmt w:val="bullet"/>
      <w:lvlText w:val="•"/>
      <w:lvlJc w:val="left"/>
      <w:pPr>
        <w:ind w:left="3509" w:hanging="540"/>
      </w:pPr>
      <w:rPr>
        <w:rFonts w:hint="default"/>
        <w:lang w:val="en-US" w:eastAsia="en-US" w:bidi="ar-SA"/>
      </w:rPr>
    </w:lvl>
    <w:lvl w:ilvl="3" w:tplc="F768F8DA">
      <w:numFmt w:val="bullet"/>
      <w:lvlText w:val="•"/>
      <w:lvlJc w:val="left"/>
      <w:pPr>
        <w:ind w:left="4354" w:hanging="540"/>
      </w:pPr>
      <w:rPr>
        <w:rFonts w:hint="default"/>
        <w:lang w:val="en-US" w:eastAsia="en-US" w:bidi="ar-SA"/>
      </w:rPr>
    </w:lvl>
    <w:lvl w:ilvl="4" w:tplc="5276FE90">
      <w:numFmt w:val="bullet"/>
      <w:lvlText w:val="•"/>
      <w:lvlJc w:val="left"/>
      <w:pPr>
        <w:ind w:left="5199" w:hanging="540"/>
      </w:pPr>
      <w:rPr>
        <w:rFonts w:hint="default"/>
        <w:lang w:val="en-US" w:eastAsia="en-US" w:bidi="ar-SA"/>
      </w:rPr>
    </w:lvl>
    <w:lvl w:ilvl="5" w:tplc="99945F6E">
      <w:numFmt w:val="bullet"/>
      <w:lvlText w:val="•"/>
      <w:lvlJc w:val="left"/>
      <w:pPr>
        <w:ind w:left="6044" w:hanging="540"/>
      </w:pPr>
      <w:rPr>
        <w:rFonts w:hint="default"/>
        <w:lang w:val="en-US" w:eastAsia="en-US" w:bidi="ar-SA"/>
      </w:rPr>
    </w:lvl>
    <w:lvl w:ilvl="6" w:tplc="78A27306">
      <w:numFmt w:val="bullet"/>
      <w:lvlText w:val="•"/>
      <w:lvlJc w:val="left"/>
      <w:pPr>
        <w:ind w:left="6889" w:hanging="540"/>
      </w:pPr>
      <w:rPr>
        <w:rFonts w:hint="default"/>
        <w:lang w:val="en-US" w:eastAsia="en-US" w:bidi="ar-SA"/>
      </w:rPr>
    </w:lvl>
    <w:lvl w:ilvl="7" w:tplc="2F16DDD0">
      <w:numFmt w:val="bullet"/>
      <w:lvlText w:val="•"/>
      <w:lvlJc w:val="left"/>
      <w:pPr>
        <w:ind w:left="7734" w:hanging="540"/>
      </w:pPr>
      <w:rPr>
        <w:rFonts w:hint="default"/>
        <w:lang w:val="en-US" w:eastAsia="en-US" w:bidi="ar-SA"/>
      </w:rPr>
    </w:lvl>
    <w:lvl w:ilvl="8" w:tplc="F8DCCF4A">
      <w:numFmt w:val="bullet"/>
      <w:lvlText w:val="•"/>
      <w:lvlJc w:val="left"/>
      <w:pPr>
        <w:ind w:left="8579" w:hanging="540"/>
      </w:pPr>
      <w:rPr>
        <w:rFonts w:hint="default"/>
        <w:lang w:val="en-US" w:eastAsia="en-US" w:bidi="ar-SA"/>
      </w:rPr>
    </w:lvl>
  </w:abstractNum>
  <w:abstractNum w:abstractNumId="23">
    <w:nsid w:val="4D853046"/>
    <w:multiLevelType w:val="multilevel"/>
    <w:tmpl w:val="017C69F8"/>
    <w:lvl w:ilvl="0">
      <w:start w:val="17"/>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24">
    <w:nsid w:val="52444B73"/>
    <w:multiLevelType w:val="multilevel"/>
    <w:tmpl w:val="F154E34C"/>
    <w:lvl w:ilvl="0">
      <w:start w:val="36"/>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start w:val="1"/>
      <w:numFmt w:val="lowerRoman"/>
      <w:lvlText w:val="(%5)"/>
      <w:lvlJc w:val="left"/>
      <w:pPr>
        <w:ind w:left="2369" w:hanging="541"/>
      </w:pPr>
      <w:rPr>
        <w:rFonts w:ascii="Cambria" w:eastAsia="Cambria" w:hAnsi="Cambria" w:cs="Cambria" w:hint="default"/>
        <w:spacing w:val="-1"/>
        <w:w w:val="87"/>
        <w:sz w:val="24"/>
        <w:szCs w:val="24"/>
        <w:lang w:val="en-US" w:eastAsia="en-US" w:bidi="ar-SA"/>
      </w:rPr>
    </w:lvl>
    <w:lvl w:ilvl="5">
      <w:numFmt w:val="bullet"/>
      <w:lvlText w:val="•"/>
      <w:lvlJc w:val="left"/>
      <w:pPr>
        <w:ind w:left="5325" w:hanging="541"/>
      </w:pPr>
      <w:rPr>
        <w:rFonts w:hint="default"/>
        <w:lang w:val="en-US" w:eastAsia="en-US" w:bidi="ar-SA"/>
      </w:rPr>
    </w:lvl>
    <w:lvl w:ilvl="6">
      <w:numFmt w:val="bullet"/>
      <w:lvlText w:val="•"/>
      <w:lvlJc w:val="left"/>
      <w:pPr>
        <w:ind w:left="6314" w:hanging="541"/>
      </w:pPr>
      <w:rPr>
        <w:rFonts w:hint="default"/>
        <w:lang w:val="en-US" w:eastAsia="en-US" w:bidi="ar-SA"/>
      </w:rPr>
    </w:lvl>
    <w:lvl w:ilvl="7">
      <w:numFmt w:val="bullet"/>
      <w:lvlText w:val="•"/>
      <w:lvlJc w:val="left"/>
      <w:pPr>
        <w:ind w:left="7303" w:hanging="541"/>
      </w:pPr>
      <w:rPr>
        <w:rFonts w:hint="default"/>
        <w:lang w:val="en-US" w:eastAsia="en-US" w:bidi="ar-SA"/>
      </w:rPr>
    </w:lvl>
    <w:lvl w:ilvl="8">
      <w:numFmt w:val="bullet"/>
      <w:lvlText w:val="•"/>
      <w:lvlJc w:val="left"/>
      <w:pPr>
        <w:ind w:left="8291" w:hanging="541"/>
      </w:pPr>
      <w:rPr>
        <w:rFonts w:hint="default"/>
        <w:lang w:val="en-US" w:eastAsia="en-US" w:bidi="ar-SA"/>
      </w:rPr>
    </w:lvl>
  </w:abstractNum>
  <w:abstractNum w:abstractNumId="25">
    <w:nsid w:val="53E843A4"/>
    <w:multiLevelType w:val="multilevel"/>
    <w:tmpl w:val="75281B50"/>
    <w:lvl w:ilvl="0">
      <w:start w:val="9"/>
      <w:numFmt w:val="decimal"/>
      <w:lvlText w:val="%1"/>
      <w:lvlJc w:val="left"/>
      <w:pPr>
        <w:ind w:left="1288" w:hanging="1080"/>
      </w:pPr>
      <w:rPr>
        <w:rFonts w:hint="default"/>
        <w:lang w:val="en-US" w:eastAsia="en-US" w:bidi="ar-SA"/>
      </w:rPr>
    </w:lvl>
    <w:lvl w:ilvl="1">
      <w:start w:val="5"/>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26">
    <w:nsid w:val="59B66C79"/>
    <w:multiLevelType w:val="multilevel"/>
    <w:tmpl w:val="382C51BA"/>
    <w:lvl w:ilvl="0">
      <w:start w:val="36"/>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numFmt w:val="bullet"/>
      <w:lvlText w:val="•"/>
      <w:lvlJc w:val="left"/>
      <w:pPr>
        <w:ind w:left="4636" w:hanging="540"/>
      </w:pPr>
      <w:rPr>
        <w:rFonts w:hint="default"/>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27">
    <w:nsid w:val="5EB47638"/>
    <w:multiLevelType w:val="hybridMultilevel"/>
    <w:tmpl w:val="07E42352"/>
    <w:lvl w:ilvl="0" w:tplc="01BAA6E8">
      <w:start w:val="1"/>
      <w:numFmt w:val="lowerLetter"/>
      <w:lvlText w:val="%1)"/>
      <w:lvlJc w:val="left"/>
      <w:pPr>
        <w:ind w:left="1828" w:hanging="540"/>
      </w:pPr>
      <w:rPr>
        <w:rFonts w:ascii="Cambria" w:eastAsia="Cambria" w:hAnsi="Cambria" w:cs="Cambria" w:hint="default"/>
        <w:w w:val="95"/>
        <w:sz w:val="24"/>
        <w:szCs w:val="24"/>
        <w:lang w:val="en-US" w:eastAsia="en-US" w:bidi="ar-SA"/>
      </w:rPr>
    </w:lvl>
    <w:lvl w:ilvl="1" w:tplc="B80C2E8E">
      <w:numFmt w:val="bullet"/>
      <w:lvlText w:val="•"/>
      <w:lvlJc w:val="left"/>
      <w:pPr>
        <w:ind w:left="2664" w:hanging="540"/>
      </w:pPr>
      <w:rPr>
        <w:rFonts w:hint="default"/>
        <w:lang w:val="en-US" w:eastAsia="en-US" w:bidi="ar-SA"/>
      </w:rPr>
    </w:lvl>
    <w:lvl w:ilvl="2" w:tplc="6C70A22A">
      <w:numFmt w:val="bullet"/>
      <w:lvlText w:val="•"/>
      <w:lvlJc w:val="left"/>
      <w:pPr>
        <w:ind w:left="3509" w:hanging="540"/>
      </w:pPr>
      <w:rPr>
        <w:rFonts w:hint="default"/>
        <w:lang w:val="en-US" w:eastAsia="en-US" w:bidi="ar-SA"/>
      </w:rPr>
    </w:lvl>
    <w:lvl w:ilvl="3" w:tplc="C752261E">
      <w:numFmt w:val="bullet"/>
      <w:lvlText w:val="•"/>
      <w:lvlJc w:val="left"/>
      <w:pPr>
        <w:ind w:left="4354" w:hanging="540"/>
      </w:pPr>
      <w:rPr>
        <w:rFonts w:hint="default"/>
        <w:lang w:val="en-US" w:eastAsia="en-US" w:bidi="ar-SA"/>
      </w:rPr>
    </w:lvl>
    <w:lvl w:ilvl="4" w:tplc="ABC2D0F4">
      <w:numFmt w:val="bullet"/>
      <w:lvlText w:val="•"/>
      <w:lvlJc w:val="left"/>
      <w:pPr>
        <w:ind w:left="5199" w:hanging="540"/>
      </w:pPr>
      <w:rPr>
        <w:rFonts w:hint="default"/>
        <w:lang w:val="en-US" w:eastAsia="en-US" w:bidi="ar-SA"/>
      </w:rPr>
    </w:lvl>
    <w:lvl w:ilvl="5" w:tplc="A184F454">
      <w:numFmt w:val="bullet"/>
      <w:lvlText w:val="•"/>
      <w:lvlJc w:val="left"/>
      <w:pPr>
        <w:ind w:left="6044" w:hanging="540"/>
      </w:pPr>
      <w:rPr>
        <w:rFonts w:hint="default"/>
        <w:lang w:val="en-US" w:eastAsia="en-US" w:bidi="ar-SA"/>
      </w:rPr>
    </w:lvl>
    <w:lvl w:ilvl="6" w:tplc="DAC08BD4">
      <w:numFmt w:val="bullet"/>
      <w:lvlText w:val="•"/>
      <w:lvlJc w:val="left"/>
      <w:pPr>
        <w:ind w:left="6889" w:hanging="540"/>
      </w:pPr>
      <w:rPr>
        <w:rFonts w:hint="default"/>
        <w:lang w:val="en-US" w:eastAsia="en-US" w:bidi="ar-SA"/>
      </w:rPr>
    </w:lvl>
    <w:lvl w:ilvl="7" w:tplc="A85AFA1C">
      <w:numFmt w:val="bullet"/>
      <w:lvlText w:val="•"/>
      <w:lvlJc w:val="left"/>
      <w:pPr>
        <w:ind w:left="7734" w:hanging="540"/>
      </w:pPr>
      <w:rPr>
        <w:rFonts w:hint="default"/>
        <w:lang w:val="en-US" w:eastAsia="en-US" w:bidi="ar-SA"/>
      </w:rPr>
    </w:lvl>
    <w:lvl w:ilvl="8" w:tplc="AD366E8A">
      <w:numFmt w:val="bullet"/>
      <w:lvlText w:val="•"/>
      <w:lvlJc w:val="left"/>
      <w:pPr>
        <w:ind w:left="8579" w:hanging="540"/>
      </w:pPr>
      <w:rPr>
        <w:rFonts w:hint="default"/>
        <w:lang w:val="en-US" w:eastAsia="en-US" w:bidi="ar-SA"/>
      </w:rPr>
    </w:lvl>
  </w:abstractNum>
  <w:abstractNum w:abstractNumId="28">
    <w:nsid w:val="6351600E"/>
    <w:multiLevelType w:val="multilevel"/>
    <w:tmpl w:val="07024B74"/>
    <w:lvl w:ilvl="0">
      <w:start w:val="33"/>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b w:val="0"/>
        <w:bCs w:val="0"/>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29">
    <w:nsid w:val="638A761A"/>
    <w:multiLevelType w:val="multilevel"/>
    <w:tmpl w:val="6D2A5028"/>
    <w:lvl w:ilvl="0">
      <w:start w:val="9"/>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lowerLetter"/>
      <w:lvlText w:val="%4."/>
      <w:lvlJc w:val="left"/>
      <w:pPr>
        <w:ind w:left="1170" w:hanging="296"/>
      </w:pPr>
      <w:rPr>
        <w:rFonts w:ascii="Cambria" w:eastAsia="Cambria" w:hAnsi="Cambria" w:cs="Cambria" w:hint="default"/>
        <w:w w:val="108"/>
        <w:sz w:val="24"/>
        <w:szCs w:val="24"/>
        <w:lang w:val="en-US" w:eastAsia="en-US" w:bidi="ar-SA"/>
      </w:rPr>
    </w:lvl>
    <w:lvl w:ilvl="4">
      <w:numFmt w:val="bullet"/>
      <w:lvlText w:val="•"/>
      <w:lvlJc w:val="left"/>
      <w:pPr>
        <w:ind w:left="4276" w:hanging="296"/>
      </w:pPr>
      <w:rPr>
        <w:rFonts w:hint="default"/>
        <w:lang w:val="en-US" w:eastAsia="en-US" w:bidi="ar-SA"/>
      </w:rPr>
    </w:lvl>
    <w:lvl w:ilvl="5">
      <w:numFmt w:val="bullet"/>
      <w:lvlText w:val="•"/>
      <w:lvlJc w:val="left"/>
      <w:pPr>
        <w:ind w:left="5275" w:hanging="296"/>
      </w:pPr>
      <w:rPr>
        <w:rFonts w:hint="default"/>
        <w:lang w:val="en-US" w:eastAsia="en-US" w:bidi="ar-SA"/>
      </w:rPr>
    </w:lvl>
    <w:lvl w:ilvl="6">
      <w:numFmt w:val="bullet"/>
      <w:lvlText w:val="•"/>
      <w:lvlJc w:val="left"/>
      <w:pPr>
        <w:ind w:left="6273" w:hanging="296"/>
      </w:pPr>
      <w:rPr>
        <w:rFonts w:hint="default"/>
        <w:lang w:val="en-US" w:eastAsia="en-US" w:bidi="ar-SA"/>
      </w:rPr>
    </w:lvl>
    <w:lvl w:ilvl="7">
      <w:numFmt w:val="bullet"/>
      <w:lvlText w:val="•"/>
      <w:lvlJc w:val="left"/>
      <w:pPr>
        <w:ind w:left="7272" w:hanging="296"/>
      </w:pPr>
      <w:rPr>
        <w:rFonts w:hint="default"/>
        <w:lang w:val="en-US" w:eastAsia="en-US" w:bidi="ar-SA"/>
      </w:rPr>
    </w:lvl>
    <w:lvl w:ilvl="8">
      <w:numFmt w:val="bullet"/>
      <w:lvlText w:val="•"/>
      <w:lvlJc w:val="left"/>
      <w:pPr>
        <w:ind w:left="8271" w:hanging="296"/>
      </w:pPr>
      <w:rPr>
        <w:rFonts w:hint="default"/>
        <w:lang w:val="en-US" w:eastAsia="en-US" w:bidi="ar-SA"/>
      </w:rPr>
    </w:lvl>
  </w:abstractNum>
  <w:abstractNum w:abstractNumId="30">
    <w:nsid w:val="69DC5BF2"/>
    <w:multiLevelType w:val="hybridMultilevel"/>
    <w:tmpl w:val="2676E28E"/>
    <w:lvl w:ilvl="0" w:tplc="1C80D8F4">
      <w:start w:val="1"/>
      <w:numFmt w:val="upperRoman"/>
      <w:lvlText w:val="(%1)"/>
      <w:lvlJc w:val="left"/>
      <w:pPr>
        <w:ind w:left="2549" w:hanging="721"/>
      </w:pPr>
      <w:rPr>
        <w:rFonts w:ascii="Cambria" w:eastAsia="Cambria" w:hAnsi="Cambria" w:cs="Cambria" w:hint="default"/>
        <w:w w:val="92"/>
        <w:sz w:val="24"/>
        <w:szCs w:val="24"/>
        <w:lang w:val="en-US" w:eastAsia="en-US" w:bidi="ar-SA"/>
      </w:rPr>
    </w:lvl>
    <w:lvl w:ilvl="1" w:tplc="B9707004">
      <w:start w:val="1"/>
      <w:numFmt w:val="lowerRoman"/>
      <w:lvlText w:val="%2)"/>
      <w:lvlJc w:val="left"/>
      <w:pPr>
        <w:ind w:left="3089" w:hanging="540"/>
      </w:pPr>
      <w:rPr>
        <w:rFonts w:ascii="Cambria" w:eastAsia="Cambria" w:hAnsi="Cambria" w:cs="Cambria" w:hint="default"/>
        <w:w w:val="94"/>
        <w:sz w:val="24"/>
        <w:szCs w:val="24"/>
        <w:lang w:val="en-US" w:eastAsia="en-US" w:bidi="ar-SA"/>
      </w:rPr>
    </w:lvl>
    <w:lvl w:ilvl="2" w:tplc="CC6842E0">
      <w:numFmt w:val="bullet"/>
      <w:lvlText w:val="•"/>
      <w:lvlJc w:val="left"/>
      <w:pPr>
        <w:ind w:left="3878" w:hanging="540"/>
      </w:pPr>
      <w:rPr>
        <w:rFonts w:hint="default"/>
        <w:lang w:val="en-US" w:eastAsia="en-US" w:bidi="ar-SA"/>
      </w:rPr>
    </w:lvl>
    <w:lvl w:ilvl="3" w:tplc="ED94FF86">
      <w:numFmt w:val="bullet"/>
      <w:lvlText w:val="•"/>
      <w:lvlJc w:val="left"/>
      <w:pPr>
        <w:ind w:left="4677" w:hanging="540"/>
      </w:pPr>
      <w:rPr>
        <w:rFonts w:hint="default"/>
        <w:lang w:val="en-US" w:eastAsia="en-US" w:bidi="ar-SA"/>
      </w:rPr>
    </w:lvl>
    <w:lvl w:ilvl="4" w:tplc="7840D4C6">
      <w:numFmt w:val="bullet"/>
      <w:lvlText w:val="•"/>
      <w:lvlJc w:val="left"/>
      <w:pPr>
        <w:ind w:left="5476" w:hanging="540"/>
      </w:pPr>
      <w:rPr>
        <w:rFonts w:hint="default"/>
        <w:lang w:val="en-US" w:eastAsia="en-US" w:bidi="ar-SA"/>
      </w:rPr>
    </w:lvl>
    <w:lvl w:ilvl="5" w:tplc="5E22D58E">
      <w:numFmt w:val="bullet"/>
      <w:lvlText w:val="•"/>
      <w:lvlJc w:val="left"/>
      <w:pPr>
        <w:ind w:left="6275" w:hanging="540"/>
      </w:pPr>
      <w:rPr>
        <w:rFonts w:hint="default"/>
        <w:lang w:val="en-US" w:eastAsia="en-US" w:bidi="ar-SA"/>
      </w:rPr>
    </w:lvl>
    <w:lvl w:ilvl="6" w:tplc="6AE0AE3C">
      <w:numFmt w:val="bullet"/>
      <w:lvlText w:val="•"/>
      <w:lvlJc w:val="left"/>
      <w:pPr>
        <w:ind w:left="7073" w:hanging="540"/>
      </w:pPr>
      <w:rPr>
        <w:rFonts w:hint="default"/>
        <w:lang w:val="en-US" w:eastAsia="en-US" w:bidi="ar-SA"/>
      </w:rPr>
    </w:lvl>
    <w:lvl w:ilvl="7" w:tplc="B3A40D78">
      <w:numFmt w:val="bullet"/>
      <w:lvlText w:val="•"/>
      <w:lvlJc w:val="left"/>
      <w:pPr>
        <w:ind w:left="7872" w:hanging="540"/>
      </w:pPr>
      <w:rPr>
        <w:rFonts w:hint="default"/>
        <w:lang w:val="en-US" w:eastAsia="en-US" w:bidi="ar-SA"/>
      </w:rPr>
    </w:lvl>
    <w:lvl w:ilvl="8" w:tplc="FA1457B4">
      <w:numFmt w:val="bullet"/>
      <w:lvlText w:val="•"/>
      <w:lvlJc w:val="left"/>
      <w:pPr>
        <w:ind w:left="8671" w:hanging="540"/>
      </w:pPr>
      <w:rPr>
        <w:rFonts w:hint="default"/>
        <w:lang w:val="en-US" w:eastAsia="en-US" w:bidi="ar-SA"/>
      </w:rPr>
    </w:lvl>
  </w:abstractNum>
  <w:abstractNum w:abstractNumId="31">
    <w:nsid w:val="6FAD1C25"/>
    <w:multiLevelType w:val="multilevel"/>
    <w:tmpl w:val="8D022A6A"/>
    <w:lvl w:ilvl="0">
      <w:start w:val="9"/>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decimal"/>
      <w:lvlText w:val="%1.%2.%3.%4"/>
      <w:lvlJc w:val="left"/>
      <w:pPr>
        <w:ind w:left="1288" w:hanging="1080"/>
      </w:pPr>
      <w:rPr>
        <w:rFonts w:ascii="Cambria" w:eastAsia="Cambria" w:hAnsi="Cambria" w:cs="Cambria" w:hint="default"/>
        <w:color w:val="auto"/>
        <w:w w:val="97"/>
        <w:sz w:val="24"/>
        <w:szCs w:val="24"/>
        <w:lang w:val="en-US" w:eastAsia="en-US" w:bidi="ar-SA"/>
      </w:rPr>
    </w:lvl>
    <w:lvl w:ilvl="4">
      <w:start w:val="1"/>
      <w:numFmt w:val="lowerLetter"/>
      <w:lvlText w:val="%5)"/>
      <w:lvlJc w:val="left"/>
      <w:pPr>
        <w:ind w:left="1648" w:hanging="360"/>
      </w:pPr>
      <w:rPr>
        <w:rFonts w:ascii="Cambria" w:eastAsia="Cambria" w:hAnsi="Cambria" w:cs="Cambria" w:hint="default"/>
        <w:w w:val="95"/>
        <w:sz w:val="23"/>
        <w:szCs w:val="23"/>
        <w:lang w:val="en-US" w:eastAsia="en-US" w:bidi="ar-SA"/>
      </w:rPr>
    </w:lvl>
    <w:lvl w:ilvl="5">
      <w:numFmt w:val="bullet"/>
      <w:lvlText w:val="•"/>
      <w:lvlJc w:val="left"/>
      <w:pPr>
        <w:ind w:left="5475" w:hanging="360"/>
      </w:pPr>
      <w:rPr>
        <w:rFonts w:hint="default"/>
        <w:lang w:val="en-US" w:eastAsia="en-US" w:bidi="ar-SA"/>
      </w:rPr>
    </w:lvl>
    <w:lvl w:ilvl="6">
      <w:numFmt w:val="bullet"/>
      <w:lvlText w:val="•"/>
      <w:lvlJc w:val="left"/>
      <w:pPr>
        <w:ind w:left="6433" w:hanging="360"/>
      </w:pPr>
      <w:rPr>
        <w:rFonts w:hint="default"/>
        <w:lang w:val="en-US" w:eastAsia="en-US" w:bidi="ar-SA"/>
      </w:rPr>
    </w:lvl>
    <w:lvl w:ilvl="7">
      <w:numFmt w:val="bullet"/>
      <w:lvlText w:val="•"/>
      <w:lvlJc w:val="left"/>
      <w:pPr>
        <w:ind w:left="7392" w:hanging="360"/>
      </w:pPr>
      <w:rPr>
        <w:rFonts w:hint="default"/>
        <w:lang w:val="en-US" w:eastAsia="en-US" w:bidi="ar-SA"/>
      </w:rPr>
    </w:lvl>
    <w:lvl w:ilvl="8">
      <w:numFmt w:val="bullet"/>
      <w:lvlText w:val="•"/>
      <w:lvlJc w:val="left"/>
      <w:pPr>
        <w:ind w:left="8351" w:hanging="360"/>
      </w:pPr>
      <w:rPr>
        <w:rFonts w:hint="default"/>
        <w:lang w:val="en-US" w:eastAsia="en-US" w:bidi="ar-SA"/>
      </w:rPr>
    </w:lvl>
  </w:abstractNum>
  <w:abstractNum w:abstractNumId="32">
    <w:nsid w:val="70DB498F"/>
    <w:multiLevelType w:val="multilevel"/>
    <w:tmpl w:val="7884E5F8"/>
    <w:lvl w:ilvl="0">
      <w:start w:val="33"/>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33">
    <w:nsid w:val="71517533"/>
    <w:multiLevelType w:val="multilevel"/>
    <w:tmpl w:val="D6EE0536"/>
    <w:lvl w:ilvl="0">
      <w:start w:val="18"/>
      <w:numFmt w:val="decimal"/>
      <w:lvlText w:val="%1"/>
      <w:lvlJc w:val="left"/>
      <w:pPr>
        <w:ind w:left="1288" w:hanging="1080"/>
      </w:pPr>
      <w:rPr>
        <w:rFonts w:hint="default"/>
        <w:lang w:val="en-US" w:eastAsia="en-US" w:bidi="ar-SA"/>
      </w:rPr>
    </w:lvl>
    <w:lvl w:ilvl="1">
      <w:start w:val="8"/>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34">
    <w:nsid w:val="771F4112"/>
    <w:multiLevelType w:val="multilevel"/>
    <w:tmpl w:val="2E40DC52"/>
    <w:lvl w:ilvl="0">
      <w:start w:val="20"/>
      <w:numFmt w:val="decimal"/>
      <w:lvlText w:val="%1"/>
      <w:lvlJc w:val="left"/>
      <w:pPr>
        <w:ind w:left="888" w:hanging="888"/>
      </w:pPr>
      <w:rPr>
        <w:rFonts w:hint="default"/>
        <w:w w:val="105"/>
      </w:rPr>
    </w:lvl>
    <w:lvl w:ilvl="1">
      <w:start w:val="1"/>
      <w:numFmt w:val="decimal"/>
      <w:lvlText w:val="%1.%2"/>
      <w:lvlJc w:val="left"/>
      <w:pPr>
        <w:ind w:left="940" w:hanging="888"/>
      </w:pPr>
      <w:rPr>
        <w:rFonts w:hint="default"/>
        <w:w w:val="105"/>
      </w:rPr>
    </w:lvl>
    <w:lvl w:ilvl="2">
      <w:start w:val="3"/>
      <w:numFmt w:val="decimal"/>
      <w:lvlText w:val="%1.%2.%3"/>
      <w:lvlJc w:val="left"/>
      <w:pPr>
        <w:ind w:left="992" w:hanging="888"/>
      </w:pPr>
      <w:rPr>
        <w:rFonts w:hint="default"/>
        <w:w w:val="105"/>
      </w:rPr>
    </w:lvl>
    <w:lvl w:ilvl="3">
      <w:start w:val="1"/>
      <w:numFmt w:val="decimal"/>
      <w:lvlText w:val="%1.%2.%3.%4"/>
      <w:lvlJc w:val="left"/>
      <w:pPr>
        <w:ind w:left="1044" w:hanging="888"/>
      </w:pPr>
      <w:rPr>
        <w:rFonts w:hint="default"/>
        <w:w w:val="105"/>
      </w:rPr>
    </w:lvl>
    <w:lvl w:ilvl="4">
      <w:start w:val="1"/>
      <w:numFmt w:val="decimal"/>
      <w:lvlText w:val="%1.%2.%3.%4.%5"/>
      <w:lvlJc w:val="left"/>
      <w:pPr>
        <w:ind w:left="1288" w:hanging="1080"/>
      </w:pPr>
      <w:rPr>
        <w:rFonts w:hint="default"/>
        <w:w w:val="105"/>
      </w:rPr>
    </w:lvl>
    <w:lvl w:ilvl="5">
      <w:start w:val="1"/>
      <w:numFmt w:val="decimal"/>
      <w:lvlText w:val="%1.%2.%3.%4.%5.%6"/>
      <w:lvlJc w:val="left"/>
      <w:pPr>
        <w:ind w:left="1340" w:hanging="1080"/>
      </w:pPr>
      <w:rPr>
        <w:rFonts w:hint="default"/>
        <w:w w:val="105"/>
      </w:rPr>
    </w:lvl>
    <w:lvl w:ilvl="6">
      <w:start w:val="1"/>
      <w:numFmt w:val="decimal"/>
      <w:lvlText w:val="%1.%2.%3.%4.%5.%6.%7"/>
      <w:lvlJc w:val="left"/>
      <w:pPr>
        <w:ind w:left="1752" w:hanging="1440"/>
      </w:pPr>
      <w:rPr>
        <w:rFonts w:hint="default"/>
        <w:w w:val="105"/>
      </w:rPr>
    </w:lvl>
    <w:lvl w:ilvl="7">
      <w:start w:val="1"/>
      <w:numFmt w:val="decimal"/>
      <w:lvlText w:val="%1.%2.%3.%4.%5.%6.%7.%8"/>
      <w:lvlJc w:val="left"/>
      <w:pPr>
        <w:ind w:left="1804" w:hanging="1440"/>
      </w:pPr>
      <w:rPr>
        <w:rFonts w:hint="default"/>
        <w:w w:val="105"/>
      </w:rPr>
    </w:lvl>
    <w:lvl w:ilvl="8">
      <w:start w:val="1"/>
      <w:numFmt w:val="decimal"/>
      <w:lvlText w:val="%1.%2.%3.%4.%5.%6.%7.%8.%9"/>
      <w:lvlJc w:val="left"/>
      <w:pPr>
        <w:ind w:left="1856" w:hanging="1440"/>
      </w:pPr>
      <w:rPr>
        <w:rFonts w:hint="default"/>
        <w:w w:val="105"/>
      </w:rPr>
    </w:lvl>
  </w:abstractNum>
  <w:abstractNum w:abstractNumId="35">
    <w:nsid w:val="77792A1E"/>
    <w:multiLevelType w:val="multilevel"/>
    <w:tmpl w:val="2DB00F90"/>
    <w:lvl w:ilvl="0">
      <w:start w:val="18"/>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36">
    <w:nsid w:val="77B51B62"/>
    <w:multiLevelType w:val="multilevel"/>
    <w:tmpl w:val="5A1EA93E"/>
    <w:lvl w:ilvl="0">
      <w:start w:val="18"/>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0"/>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lowerLetter"/>
      <w:lvlText w:val="(%5)"/>
      <w:lvlJc w:val="left"/>
      <w:pPr>
        <w:ind w:left="1828" w:hanging="540"/>
      </w:pPr>
      <w:rPr>
        <w:rFonts w:ascii="Cambria" w:eastAsia="Cambria" w:hAnsi="Cambria" w:cs="Cambria" w:hint="default"/>
        <w:w w:val="93"/>
        <w:sz w:val="24"/>
        <w:szCs w:val="24"/>
        <w:lang w:val="en-US" w:eastAsia="en-US" w:bidi="ar-SA"/>
      </w:rPr>
    </w:lvl>
    <w:lvl w:ilvl="5">
      <w:start w:val="1"/>
      <w:numFmt w:val="lowerRoman"/>
      <w:lvlText w:val="(%6)"/>
      <w:lvlJc w:val="left"/>
      <w:pPr>
        <w:ind w:left="2369" w:hanging="541"/>
      </w:pPr>
      <w:rPr>
        <w:rFonts w:ascii="Cambria" w:eastAsia="Cambria" w:hAnsi="Cambria" w:cs="Cambria" w:hint="default"/>
        <w:spacing w:val="-1"/>
        <w:w w:val="87"/>
        <w:sz w:val="24"/>
        <w:szCs w:val="24"/>
        <w:lang w:val="en-US" w:eastAsia="en-US" w:bidi="ar-SA"/>
      </w:rPr>
    </w:lvl>
    <w:lvl w:ilvl="6">
      <w:numFmt w:val="bullet"/>
      <w:lvlText w:val="•"/>
      <w:lvlJc w:val="left"/>
      <w:pPr>
        <w:ind w:left="6314" w:hanging="541"/>
      </w:pPr>
      <w:rPr>
        <w:rFonts w:hint="default"/>
        <w:lang w:val="en-US" w:eastAsia="en-US" w:bidi="ar-SA"/>
      </w:rPr>
    </w:lvl>
    <w:lvl w:ilvl="7">
      <w:numFmt w:val="bullet"/>
      <w:lvlText w:val="•"/>
      <w:lvlJc w:val="left"/>
      <w:pPr>
        <w:ind w:left="7303" w:hanging="541"/>
      </w:pPr>
      <w:rPr>
        <w:rFonts w:hint="default"/>
        <w:lang w:val="en-US" w:eastAsia="en-US" w:bidi="ar-SA"/>
      </w:rPr>
    </w:lvl>
    <w:lvl w:ilvl="8">
      <w:numFmt w:val="bullet"/>
      <w:lvlText w:val="•"/>
      <w:lvlJc w:val="left"/>
      <w:pPr>
        <w:ind w:left="8291" w:hanging="541"/>
      </w:pPr>
      <w:rPr>
        <w:rFonts w:hint="default"/>
        <w:lang w:val="en-US" w:eastAsia="en-US" w:bidi="ar-SA"/>
      </w:rPr>
    </w:lvl>
  </w:abstractNum>
  <w:abstractNum w:abstractNumId="37">
    <w:nsid w:val="7AC65E2F"/>
    <w:multiLevelType w:val="hybridMultilevel"/>
    <w:tmpl w:val="0A92F726"/>
    <w:lvl w:ilvl="0" w:tplc="712038B6">
      <w:start w:val="2"/>
      <w:numFmt w:val="lowerRoman"/>
      <w:lvlText w:val="(%1)"/>
      <w:lvlJc w:val="left"/>
      <w:pPr>
        <w:ind w:left="1828" w:hanging="540"/>
      </w:pPr>
      <w:rPr>
        <w:rFonts w:ascii="Cambria" w:eastAsia="Cambria" w:hAnsi="Cambria" w:cs="Cambria" w:hint="default"/>
        <w:spacing w:val="-1"/>
        <w:w w:val="94"/>
        <w:sz w:val="24"/>
        <w:szCs w:val="24"/>
        <w:lang w:val="en-US" w:eastAsia="en-US" w:bidi="ar-SA"/>
      </w:rPr>
    </w:lvl>
    <w:lvl w:ilvl="1" w:tplc="09B23DB4">
      <w:numFmt w:val="bullet"/>
      <w:lvlText w:val="•"/>
      <w:lvlJc w:val="left"/>
      <w:pPr>
        <w:ind w:left="2664" w:hanging="540"/>
      </w:pPr>
      <w:rPr>
        <w:rFonts w:hint="default"/>
        <w:lang w:val="en-US" w:eastAsia="en-US" w:bidi="ar-SA"/>
      </w:rPr>
    </w:lvl>
    <w:lvl w:ilvl="2" w:tplc="B31E10B8">
      <w:numFmt w:val="bullet"/>
      <w:lvlText w:val="•"/>
      <w:lvlJc w:val="left"/>
      <w:pPr>
        <w:ind w:left="3509" w:hanging="540"/>
      </w:pPr>
      <w:rPr>
        <w:rFonts w:hint="default"/>
        <w:lang w:val="en-US" w:eastAsia="en-US" w:bidi="ar-SA"/>
      </w:rPr>
    </w:lvl>
    <w:lvl w:ilvl="3" w:tplc="B8808FD0">
      <w:numFmt w:val="bullet"/>
      <w:lvlText w:val="•"/>
      <w:lvlJc w:val="left"/>
      <w:pPr>
        <w:ind w:left="4354" w:hanging="540"/>
      </w:pPr>
      <w:rPr>
        <w:rFonts w:hint="default"/>
        <w:lang w:val="en-US" w:eastAsia="en-US" w:bidi="ar-SA"/>
      </w:rPr>
    </w:lvl>
    <w:lvl w:ilvl="4" w:tplc="C394945C">
      <w:numFmt w:val="bullet"/>
      <w:lvlText w:val="•"/>
      <w:lvlJc w:val="left"/>
      <w:pPr>
        <w:ind w:left="5199" w:hanging="540"/>
      </w:pPr>
      <w:rPr>
        <w:rFonts w:hint="default"/>
        <w:lang w:val="en-US" w:eastAsia="en-US" w:bidi="ar-SA"/>
      </w:rPr>
    </w:lvl>
    <w:lvl w:ilvl="5" w:tplc="2E7A4BDC">
      <w:numFmt w:val="bullet"/>
      <w:lvlText w:val="•"/>
      <w:lvlJc w:val="left"/>
      <w:pPr>
        <w:ind w:left="6044" w:hanging="540"/>
      </w:pPr>
      <w:rPr>
        <w:rFonts w:hint="default"/>
        <w:lang w:val="en-US" w:eastAsia="en-US" w:bidi="ar-SA"/>
      </w:rPr>
    </w:lvl>
    <w:lvl w:ilvl="6" w:tplc="A3769120">
      <w:numFmt w:val="bullet"/>
      <w:lvlText w:val="•"/>
      <w:lvlJc w:val="left"/>
      <w:pPr>
        <w:ind w:left="6889" w:hanging="540"/>
      </w:pPr>
      <w:rPr>
        <w:rFonts w:hint="default"/>
        <w:lang w:val="en-US" w:eastAsia="en-US" w:bidi="ar-SA"/>
      </w:rPr>
    </w:lvl>
    <w:lvl w:ilvl="7" w:tplc="212E5BE2">
      <w:numFmt w:val="bullet"/>
      <w:lvlText w:val="•"/>
      <w:lvlJc w:val="left"/>
      <w:pPr>
        <w:ind w:left="7734" w:hanging="540"/>
      </w:pPr>
      <w:rPr>
        <w:rFonts w:hint="default"/>
        <w:lang w:val="en-US" w:eastAsia="en-US" w:bidi="ar-SA"/>
      </w:rPr>
    </w:lvl>
    <w:lvl w:ilvl="8" w:tplc="831A2458">
      <w:numFmt w:val="bullet"/>
      <w:lvlText w:val="•"/>
      <w:lvlJc w:val="left"/>
      <w:pPr>
        <w:ind w:left="8579" w:hanging="540"/>
      </w:pPr>
      <w:rPr>
        <w:rFonts w:hint="default"/>
        <w:lang w:val="en-US" w:eastAsia="en-US" w:bidi="ar-SA"/>
      </w:rPr>
    </w:lvl>
  </w:abstractNum>
  <w:abstractNum w:abstractNumId="38">
    <w:nsid w:val="7F820458"/>
    <w:multiLevelType w:val="multilevel"/>
    <w:tmpl w:val="1AA0D868"/>
    <w:lvl w:ilvl="0">
      <w:start w:val="13"/>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num w:numId="1">
    <w:abstractNumId w:val="13"/>
  </w:num>
  <w:num w:numId="2">
    <w:abstractNumId w:val="12"/>
  </w:num>
  <w:num w:numId="3">
    <w:abstractNumId w:val="10"/>
  </w:num>
  <w:num w:numId="4">
    <w:abstractNumId w:val="2"/>
  </w:num>
  <w:num w:numId="5">
    <w:abstractNumId w:val="21"/>
  </w:num>
  <w:num w:numId="6">
    <w:abstractNumId w:val="3"/>
  </w:num>
  <w:num w:numId="7">
    <w:abstractNumId w:val="17"/>
  </w:num>
  <w:num w:numId="8">
    <w:abstractNumId w:val="29"/>
  </w:num>
  <w:num w:numId="9">
    <w:abstractNumId w:val="31"/>
  </w:num>
  <w:num w:numId="10">
    <w:abstractNumId w:val="25"/>
  </w:num>
  <w:num w:numId="11">
    <w:abstractNumId w:val="38"/>
  </w:num>
  <w:num w:numId="12">
    <w:abstractNumId w:val="9"/>
  </w:num>
  <w:num w:numId="13">
    <w:abstractNumId w:val="5"/>
  </w:num>
  <w:num w:numId="14">
    <w:abstractNumId w:val="23"/>
  </w:num>
  <w:num w:numId="15">
    <w:abstractNumId w:val="7"/>
  </w:num>
  <w:num w:numId="16">
    <w:abstractNumId w:val="16"/>
  </w:num>
  <w:num w:numId="17">
    <w:abstractNumId w:val="1"/>
  </w:num>
  <w:num w:numId="18">
    <w:abstractNumId w:val="35"/>
  </w:num>
  <w:num w:numId="19">
    <w:abstractNumId w:val="36"/>
  </w:num>
  <w:num w:numId="20">
    <w:abstractNumId w:val="37"/>
  </w:num>
  <w:num w:numId="21">
    <w:abstractNumId w:val="27"/>
  </w:num>
  <w:num w:numId="22">
    <w:abstractNumId w:val="22"/>
  </w:num>
  <w:num w:numId="23">
    <w:abstractNumId w:val="18"/>
  </w:num>
  <w:num w:numId="24">
    <w:abstractNumId w:val="15"/>
  </w:num>
  <w:num w:numId="25">
    <w:abstractNumId w:val="6"/>
  </w:num>
  <w:num w:numId="26">
    <w:abstractNumId w:val="19"/>
  </w:num>
  <w:num w:numId="27">
    <w:abstractNumId w:val="33"/>
  </w:num>
  <w:num w:numId="28">
    <w:abstractNumId w:val="8"/>
  </w:num>
  <w:num w:numId="29">
    <w:abstractNumId w:val="34"/>
  </w:num>
  <w:num w:numId="30">
    <w:abstractNumId w:val="20"/>
  </w:num>
  <w:num w:numId="31">
    <w:abstractNumId w:val="30"/>
  </w:num>
  <w:num w:numId="32">
    <w:abstractNumId w:val="14"/>
  </w:num>
  <w:num w:numId="33">
    <w:abstractNumId w:val="32"/>
  </w:num>
  <w:num w:numId="34">
    <w:abstractNumId w:val="28"/>
  </w:num>
  <w:num w:numId="35">
    <w:abstractNumId w:val="11"/>
  </w:num>
  <w:num w:numId="36">
    <w:abstractNumId w:val="24"/>
  </w:num>
  <w:num w:numId="37">
    <w:abstractNumId w:val="26"/>
  </w:num>
  <w:num w:numId="38">
    <w:abstractNumId w:val="4"/>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669B6"/>
    <w:rsid w:val="0002275A"/>
    <w:rsid w:val="000254A7"/>
    <w:rsid w:val="000331EB"/>
    <w:rsid w:val="00054126"/>
    <w:rsid w:val="00061DF5"/>
    <w:rsid w:val="00064BE2"/>
    <w:rsid w:val="00081E32"/>
    <w:rsid w:val="000A4E18"/>
    <w:rsid w:val="000B3967"/>
    <w:rsid w:val="000F102D"/>
    <w:rsid w:val="000F1767"/>
    <w:rsid w:val="000F1D36"/>
    <w:rsid w:val="00106DA4"/>
    <w:rsid w:val="00146E41"/>
    <w:rsid w:val="001560FC"/>
    <w:rsid w:val="00165A75"/>
    <w:rsid w:val="00166C5E"/>
    <w:rsid w:val="00187127"/>
    <w:rsid w:val="001949F7"/>
    <w:rsid w:val="00196342"/>
    <w:rsid w:val="001A44AB"/>
    <w:rsid w:val="001A64E2"/>
    <w:rsid w:val="001A71DE"/>
    <w:rsid w:val="001C09C9"/>
    <w:rsid w:val="001C5E14"/>
    <w:rsid w:val="001E0F05"/>
    <w:rsid w:val="001F212B"/>
    <w:rsid w:val="001F252E"/>
    <w:rsid w:val="001F713C"/>
    <w:rsid w:val="002024FE"/>
    <w:rsid w:val="00210265"/>
    <w:rsid w:val="00213F05"/>
    <w:rsid w:val="00215977"/>
    <w:rsid w:val="002352A6"/>
    <w:rsid w:val="00247217"/>
    <w:rsid w:val="00264205"/>
    <w:rsid w:val="00296ED0"/>
    <w:rsid w:val="002B5F81"/>
    <w:rsid w:val="002D0F23"/>
    <w:rsid w:val="002D614D"/>
    <w:rsid w:val="002E76BB"/>
    <w:rsid w:val="002F5AF3"/>
    <w:rsid w:val="003036F1"/>
    <w:rsid w:val="00304D47"/>
    <w:rsid w:val="00310692"/>
    <w:rsid w:val="00312A39"/>
    <w:rsid w:val="003135B0"/>
    <w:rsid w:val="00323D68"/>
    <w:rsid w:val="003473D5"/>
    <w:rsid w:val="003543C9"/>
    <w:rsid w:val="00362228"/>
    <w:rsid w:val="00383ACD"/>
    <w:rsid w:val="00394C5D"/>
    <w:rsid w:val="003B2DE5"/>
    <w:rsid w:val="003E0F2B"/>
    <w:rsid w:val="003E1D48"/>
    <w:rsid w:val="003F4E8B"/>
    <w:rsid w:val="00403C9A"/>
    <w:rsid w:val="004157C0"/>
    <w:rsid w:val="0044025A"/>
    <w:rsid w:val="00451010"/>
    <w:rsid w:val="00456CD1"/>
    <w:rsid w:val="00467BD5"/>
    <w:rsid w:val="0049223B"/>
    <w:rsid w:val="00495BD4"/>
    <w:rsid w:val="004A78DE"/>
    <w:rsid w:val="004D4D81"/>
    <w:rsid w:val="004D764C"/>
    <w:rsid w:val="004E15C8"/>
    <w:rsid w:val="004F7679"/>
    <w:rsid w:val="00527C98"/>
    <w:rsid w:val="00533B0F"/>
    <w:rsid w:val="00535296"/>
    <w:rsid w:val="00535E21"/>
    <w:rsid w:val="00556F65"/>
    <w:rsid w:val="00557273"/>
    <w:rsid w:val="00563F24"/>
    <w:rsid w:val="00580FA4"/>
    <w:rsid w:val="005A35FF"/>
    <w:rsid w:val="005A3B00"/>
    <w:rsid w:val="005A48C5"/>
    <w:rsid w:val="005A74F6"/>
    <w:rsid w:val="005C4BBC"/>
    <w:rsid w:val="005D23E7"/>
    <w:rsid w:val="005E431A"/>
    <w:rsid w:val="00625A1B"/>
    <w:rsid w:val="006307FC"/>
    <w:rsid w:val="00641C36"/>
    <w:rsid w:val="00644EEF"/>
    <w:rsid w:val="00645720"/>
    <w:rsid w:val="00650BEE"/>
    <w:rsid w:val="006647DF"/>
    <w:rsid w:val="0066551D"/>
    <w:rsid w:val="006820D5"/>
    <w:rsid w:val="00683B9A"/>
    <w:rsid w:val="0068667E"/>
    <w:rsid w:val="00696A70"/>
    <w:rsid w:val="00696C56"/>
    <w:rsid w:val="00696DFF"/>
    <w:rsid w:val="006A6DED"/>
    <w:rsid w:val="006B5E44"/>
    <w:rsid w:val="006C059F"/>
    <w:rsid w:val="006C0F3A"/>
    <w:rsid w:val="006D5016"/>
    <w:rsid w:val="006E04AC"/>
    <w:rsid w:val="006E5F02"/>
    <w:rsid w:val="006F358A"/>
    <w:rsid w:val="006F3792"/>
    <w:rsid w:val="00705CB0"/>
    <w:rsid w:val="0073433E"/>
    <w:rsid w:val="00745DD6"/>
    <w:rsid w:val="00751B27"/>
    <w:rsid w:val="00752CC3"/>
    <w:rsid w:val="00753658"/>
    <w:rsid w:val="0076401F"/>
    <w:rsid w:val="00766604"/>
    <w:rsid w:val="0076767A"/>
    <w:rsid w:val="007708CD"/>
    <w:rsid w:val="00780D1D"/>
    <w:rsid w:val="007878F4"/>
    <w:rsid w:val="00791B85"/>
    <w:rsid w:val="007B4934"/>
    <w:rsid w:val="007B538B"/>
    <w:rsid w:val="007D2A11"/>
    <w:rsid w:val="007D53EB"/>
    <w:rsid w:val="007D54B3"/>
    <w:rsid w:val="007F1C40"/>
    <w:rsid w:val="0082088E"/>
    <w:rsid w:val="00821238"/>
    <w:rsid w:val="00822C31"/>
    <w:rsid w:val="008419A8"/>
    <w:rsid w:val="00855DFD"/>
    <w:rsid w:val="00857337"/>
    <w:rsid w:val="00864DE3"/>
    <w:rsid w:val="008823FD"/>
    <w:rsid w:val="00882B6B"/>
    <w:rsid w:val="008A633A"/>
    <w:rsid w:val="008A664E"/>
    <w:rsid w:val="008D5F29"/>
    <w:rsid w:val="008F008E"/>
    <w:rsid w:val="00900151"/>
    <w:rsid w:val="00936D86"/>
    <w:rsid w:val="009433D2"/>
    <w:rsid w:val="009846F5"/>
    <w:rsid w:val="009A2945"/>
    <w:rsid w:val="009A3A89"/>
    <w:rsid w:val="009B51F6"/>
    <w:rsid w:val="009C44F6"/>
    <w:rsid w:val="009E595E"/>
    <w:rsid w:val="009F1131"/>
    <w:rsid w:val="009F3EDC"/>
    <w:rsid w:val="009F5AC3"/>
    <w:rsid w:val="00A10550"/>
    <w:rsid w:val="00A139FA"/>
    <w:rsid w:val="00A22BDE"/>
    <w:rsid w:val="00A669B6"/>
    <w:rsid w:val="00A9492C"/>
    <w:rsid w:val="00AA6431"/>
    <w:rsid w:val="00AF4873"/>
    <w:rsid w:val="00B07F85"/>
    <w:rsid w:val="00B1486A"/>
    <w:rsid w:val="00B55B71"/>
    <w:rsid w:val="00B85521"/>
    <w:rsid w:val="00B92D31"/>
    <w:rsid w:val="00B92E59"/>
    <w:rsid w:val="00BA65B8"/>
    <w:rsid w:val="00BA69AC"/>
    <w:rsid w:val="00BB2B6B"/>
    <w:rsid w:val="00BB2E3A"/>
    <w:rsid w:val="00BB5E36"/>
    <w:rsid w:val="00BD0E31"/>
    <w:rsid w:val="00C0073F"/>
    <w:rsid w:val="00C030AB"/>
    <w:rsid w:val="00C25383"/>
    <w:rsid w:val="00C4095E"/>
    <w:rsid w:val="00C76477"/>
    <w:rsid w:val="00C7775E"/>
    <w:rsid w:val="00C906DB"/>
    <w:rsid w:val="00CB1C14"/>
    <w:rsid w:val="00CB4F40"/>
    <w:rsid w:val="00CC583B"/>
    <w:rsid w:val="00CE533B"/>
    <w:rsid w:val="00D11752"/>
    <w:rsid w:val="00D17AC0"/>
    <w:rsid w:val="00D234D1"/>
    <w:rsid w:val="00D37215"/>
    <w:rsid w:val="00D43D77"/>
    <w:rsid w:val="00D5527A"/>
    <w:rsid w:val="00D730F4"/>
    <w:rsid w:val="00D87321"/>
    <w:rsid w:val="00DE0F19"/>
    <w:rsid w:val="00DE39DA"/>
    <w:rsid w:val="00DE5AC5"/>
    <w:rsid w:val="00DE7E3D"/>
    <w:rsid w:val="00DF4A50"/>
    <w:rsid w:val="00E07C5F"/>
    <w:rsid w:val="00E07E30"/>
    <w:rsid w:val="00E12318"/>
    <w:rsid w:val="00E22CDF"/>
    <w:rsid w:val="00E30464"/>
    <w:rsid w:val="00E32A0D"/>
    <w:rsid w:val="00E32D0D"/>
    <w:rsid w:val="00E573D2"/>
    <w:rsid w:val="00E63B39"/>
    <w:rsid w:val="00E819F6"/>
    <w:rsid w:val="00E84F21"/>
    <w:rsid w:val="00E96407"/>
    <w:rsid w:val="00EC2CB8"/>
    <w:rsid w:val="00EF5F16"/>
    <w:rsid w:val="00F019C7"/>
    <w:rsid w:val="00F05397"/>
    <w:rsid w:val="00F21A7B"/>
    <w:rsid w:val="00F26C4F"/>
    <w:rsid w:val="00F32D45"/>
    <w:rsid w:val="00F404F5"/>
    <w:rsid w:val="00F47493"/>
    <w:rsid w:val="00F57EF0"/>
    <w:rsid w:val="00F6067E"/>
    <w:rsid w:val="00F734CF"/>
    <w:rsid w:val="00F82A63"/>
    <w:rsid w:val="00FA0CA4"/>
    <w:rsid w:val="00FC2D7B"/>
    <w:rsid w:val="00FC4986"/>
    <w:rsid w:val="00FC6F52"/>
    <w:rsid w:val="00FE41F4"/>
    <w:rsid w:val="00FF513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9B2632A5-62B9-44A4-B6BD-25B73CB7A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paragraph" w:styleId="Heading1">
    <w:name w:val="heading 1"/>
    <w:basedOn w:val="Normal"/>
    <w:next w:val="Normal"/>
    <w:qFormat/>
    <w:rsid w:val="00EF7B96"/>
    <w:pPr>
      <w:keepNext/>
      <w:spacing w:before="240" w:after="60"/>
      <w:outlineLvl w:val="0"/>
    </w:pPr>
    <w:rPr>
      <w:rFonts w:ascii="sans-serif" w:eastAsia="sans-serif" w:hAnsi="sans-serif" w:cs="sans-serif"/>
      <w:b/>
      <w:bCs/>
      <w:color w:val="2C59E0"/>
      <w:kern w:val="36"/>
      <w:sz w:val="32"/>
      <w:szCs w:val="32"/>
    </w:rPr>
  </w:style>
  <w:style w:type="paragraph" w:styleId="Heading2">
    <w:name w:val="heading 2"/>
    <w:basedOn w:val="Normal"/>
    <w:next w:val="Normal"/>
    <w:qFormat/>
    <w:rsid w:val="00EF7B96"/>
    <w:pPr>
      <w:keepNext/>
      <w:spacing w:before="240" w:after="60"/>
      <w:outlineLvl w:val="1"/>
    </w:pPr>
    <w:rPr>
      <w:rFonts w:ascii="Arial" w:eastAsia="Arial" w:hAnsi="Arial" w:cs="Arial"/>
      <w:b/>
      <w:bCs/>
      <w:i/>
      <w:iCs/>
      <w:sz w:val="28"/>
      <w:szCs w:val="28"/>
    </w:rPr>
  </w:style>
  <w:style w:type="paragraph" w:styleId="Heading3">
    <w:name w:val="heading 3"/>
    <w:basedOn w:val="Normal"/>
    <w:next w:val="Normal"/>
    <w:qFormat/>
    <w:rsid w:val="00EF7B96"/>
    <w:pPr>
      <w:keepNext/>
      <w:spacing w:before="240" w:after="60"/>
      <w:outlineLvl w:val="2"/>
    </w:pPr>
    <w:rPr>
      <w:rFonts w:ascii="Arial" w:eastAsia="Arial" w:hAnsi="Arial" w:cs="Arial"/>
      <w:b/>
      <w:bCs/>
      <w:sz w:val="26"/>
      <w:szCs w:val="26"/>
    </w:rPr>
  </w:style>
  <w:style w:type="paragraph" w:styleId="Heading4">
    <w:name w:val="heading 4"/>
    <w:basedOn w:val="Normal"/>
    <w:next w:val="Normal"/>
    <w:qFormat/>
    <w:rsid w:val="00EF7B96"/>
    <w:pPr>
      <w:keepNext/>
      <w:spacing w:before="240" w:after="60"/>
      <w:outlineLvl w:val="3"/>
    </w:pPr>
    <w:rPr>
      <w:rFonts w:ascii="serif" w:eastAsia="serif" w:hAnsi="serif" w:cs="serif"/>
      <w:b/>
      <w:bCs/>
      <w:sz w:val="28"/>
      <w:szCs w:val="28"/>
    </w:rPr>
  </w:style>
  <w:style w:type="paragraph" w:styleId="Heading5">
    <w:name w:val="heading 5"/>
    <w:basedOn w:val="Normal"/>
    <w:next w:val="Normal"/>
    <w:qFormat/>
    <w:rsid w:val="00EF7B96"/>
    <w:pPr>
      <w:spacing w:before="240" w:after="60"/>
      <w:outlineLvl w:val="4"/>
    </w:pPr>
    <w:rPr>
      <w:rFonts w:ascii="Arial" w:eastAsia="Arial" w:hAnsi="Arial" w:cs="Arial"/>
      <w:b/>
      <w:bCs/>
      <w:i/>
      <w:iCs/>
      <w:sz w:val="26"/>
      <w:szCs w:val="26"/>
    </w:rPr>
  </w:style>
  <w:style w:type="paragraph" w:styleId="Heading6">
    <w:name w:val="heading 6"/>
    <w:basedOn w:val="Normal"/>
    <w:next w:val="Normal"/>
    <w:qFormat/>
    <w:rsid w:val="00EF7B96"/>
    <w:pPr>
      <w:spacing w:before="240" w:after="60"/>
      <w:outlineLvl w:val="5"/>
    </w:pPr>
    <w:rPr>
      <w:rFonts w:ascii="serif" w:eastAsia="serif" w:hAnsi="serif" w:cs="serif"/>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ivWordSection1">
    <w:name w:val="div_WordSection1"/>
    <w:basedOn w:val="Normal"/>
  </w:style>
  <w:style w:type="paragraph" w:customStyle="1" w:styleId="pMsoNormal">
    <w:name w:val="p_MsoNormal"/>
    <w:basedOn w:val="Normal"/>
    <w:rPr>
      <w:rFonts w:ascii="Arial" w:eastAsia="Arial" w:hAnsi="Arial" w:cs="Arial"/>
    </w:rPr>
  </w:style>
  <w:style w:type="character" w:customStyle="1" w:styleId="alink">
    <w:name w:val="a_link"/>
    <w:basedOn w:val="DefaultParagraphFont"/>
    <w:rPr>
      <w:color w:val="0000FF"/>
    </w:rPr>
  </w:style>
  <w:style w:type="table" w:customStyle="1" w:styleId="MsoTableGrid0">
    <w:name w:val="MsoTableGrid"/>
    <w:basedOn w:val="TableNormal"/>
    <w:tblPr>
      <w:tblInd w:w="0" w:type="dxa"/>
      <w:tblCellMar>
        <w:top w:w="0" w:type="dxa"/>
        <w:left w:w="108" w:type="dxa"/>
        <w:bottom w:w="0" w:type="dxa"/>
        <w:right w:w="108" w:type="dxa"/>
      </w:tblCellMar>
    </w:tblPr>
  </w:style>
  <w:style w:type="table" w:customStyle="1" w:styleId="MsoTableGrid00">
    <w:name w:val="MsoTableGrid_0"/>
    <w:basedOn w:val="TableNormal"/>
    <w:tblPr>
      <w:tblInd w:w="0" w:type="dxa"/>
      <w:tblCellMar>
        <w:top w:w="0" w:type="dxa"/>
        <w:left w:w="108" w:type="dxa"/>
        <w:bottom w:w="0" w:type="dxa"/>
        <w:right w:w="108" w:type="dxa"/>
      </w:tblCellMar>
    </w:tblPr>
  </w:style>
  <w:style w:type="paragraph" w:styleId="BodyText">
    <w:name w:val="Body Text"/>
    <w:basedOn w:val="Normal"/>
    <w:link w:val="BodyTextChar"/>
    <w:uiPriority w:val="1"/>
    <w:qFormat/>
    <w:pPr>
      <w:widowControl w:val="0"/>
      <w:autoSpaceDE w:val="0"/>
      <w:autoSpaceDN w:val="0"/>
    </w:pPr>
    <w:rPr>
      <w:rFonts w:ascii="Cambria" w:eastAsia="Cambria" w:hAnsi="Cambria" w:cs="Cambria"/>
    </w:rPr>
  </w:style>
  <w:style w:type="character" w:customStyle="1" w:styleId="BodyTextChar">
    <w:name w:val="Body Text Char"/>
    <w:basedOn w:val="DefaultParagraphFont"/>
    <w:link w:val="BodyText"/>
    <w:uiPriority w:val="1"/>
    <w:rsid w:val="00683B9A"/>
    <w:rPr>
      <w:rFonts w:ascii="Cambria" w:eastAsia="Cambria" w:hAnsi="Cambria" w:cs="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optc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28452</Words>
  <Characters>162181</Characters>
  <Application>Microsoft Office Word</Application>
  <DocSecurity>0</DocSecurity>
  <Lines>1351</Lines>
  <Paragraphs>380</Paragraphs>
  <ScaleCrop>false</ScaleCrop>
  <Company/>
  <LinksUpToDate>false</LinksUpToDate>
  <CharactersWithSpaces>190253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cp:lastModifiedBy>OPTCL</cp:lastModifiedBy>
  <cp:revision>5</cp:revision>
  <dcterms:created xsi:type="dcterms:W3CDTF">2026-02-06T08:03:00Z</dcterms:created>
  <dcterms:modified xsi:type="dcterms:W3CDTF">2026-02-06T08:07:00Z</dcterms:modified>
</cp:coreProperties>
</file>